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5FA2A" w14:textId="0680E9C9" w:rsidR="00BA68F4" w:rsidRPr="00BA68F4" w:rsidRDefault="00BA68F4" w:rsidP="00BA68F4">
      <w:bookmarkStart w:id="0" w:name="_GoBack"/>
      <w:r>
        <w:drawing>
          <wp:inline distT="0" distB="0" distL="0" distR="0" wp14:anchorId="1A956B5C" wp14:editId="0CA63FE2">
            <wp:extent cx="3429479" cy="4972744"/>
            <wp:effectExtent l="0" t="0" r="0" b="0"/>
            <wp:docPr id="1" name="Imagen 1" descr="Portada del libr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 DIVINA COMEDIA 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479" cy="497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3F4EB6D" w14:textId="77777777" w:rsidR="00BA68F4" w:rsidRDefault="00BA68F4">
      <w:pPr>
        <w:spacing w:before="0" w:after="160" w:line="259" w:lineRule="auto"/>
        <w:rPr>
          <w:rStyle w:val="Ttulodellibro"/>
        </w:rPr>
      </w:pPr>
      <w:r>
        <w:rPr>
          <w:rStyle w:val="Ttulodellibro"/>
        </w:rPr>
        <w:br w:type="page"/>
      </w:r>
    </w:p>
    <w:p w14:paraId="4D39F4FC" w14:textId="503B09D4" w:rsidR="00903E67" w:rsidRPr="00527710" w:rsidRDefault="00903E67" w:rsidP="005636B6">
      <w:pPr>
        <w:spacing w:before="240" w:after="240"/>
        <w:rPr>
          <w:rStyle w:val="Ttulodellibro"/>
        </w:rPr>
      </w:pPr>
      <w:r w:rsidRPr="00527710">
        <w:rPr>
          <w:rStyle w:val="Ttulodellibro"/>
        </w:rPr>
        <w:lastRenderedPageBreak/>
        <w:t>DIVINA COMEDIA</w:t>
      </w:r>
    </w:p>
    <w:p w14:paraId="43784AE7" w14:textId="77777777" w:rsidR="00903E67" w:rsidRDefault="00903E67" w:rsidP="005636B6">
      <w:pPr>
        <w:spacing w:before="240" w:after="240"/>
      </w:pPr>
      <w:r>
        <w:t>Dante Alighieri</w:t>
      </w:r>
    </w:p>
    <w:p w14:paraId="78DE5436" w14:textId="77777777" w:rsidR="00903E67" w:rsidRDefault="00903E67" w:rsidP="005636B6">
      <w:pPr>
        <w:spacing w:before="240" w:after="240"/>
      </w:pPr>
      <w:r>
        <w:br w:type="page"/>
      </w:r>
    </w:p>
    <w:p w14:paraId="045182B9" w14:textId="77777777" w:rsidR="00903E67" w:rsidRDefault="00903E67" w:rsidP="005636B6">
      <w:pPr>
        <w:spacing w:before="240" w:after="240"/>
      </w:pPr>
      <w:r>
        <w:lastRenderedPageBreak/>
        <w:t>DIVINA COMEDIA</w:t>
      </w:r>
    </w:p>
    <w:p w14:paraId="4610A449" w14:textId="77777777" w:rsidR="00903E67" w:rsidRDefault="00903E67" w:rsidP="005636B6">
      <w:pPr>
        <w:spacing w:before="240" w:after="240"/>
      </w:pPr>
      <w:r>
        <w:t>Dante Alighieri</w:t>
      </w:r>
    </w:p>
    <w:p w14:paraId="077B5D63" w14:textId="77777777" w:rsidR="00903E67" w:rsidRDefault="00903E67" w:rsidP="005636B6">
      <w:pPr>
        <w:spacing w:before="240" w:after="240"/>
      </w:pPr>
      <w:r>
        <w:t>Editorial Losada</w:t>
      </w:r>
    </w:p>
    <w:p w14:paraId="22BA62C7" w14:textId="77777777" w:rsidR="00903E67" w:rsidRDefault="00903E67" w:rsidP="005636B6">
      <w:pPr>
        <w:spacing w:before="240" w:after="240"/>
      </w:pPr>
      <w:r>
        <w:t>Año de publicación: 2003</w:t>
      </w:r>
    </w:p>
    <w:p w14:paraId="750EB29A" w14:textId="4263AD0A" w:rsidR="005636B6" w:rsidRDefault="00903E67" w:rsidP="005636B6">
      <w:pPr>
        <w:spacing w:before="240" w:after="240"/>
      </w:pPr>
      <w:r>
        <w:t>ISBN: 978-950-03-0274-3</w:t>
      </w:r>
    </w:p>
    <w:p w14:paraId="04F23300" w14:textId="77777777" w:rsidR="005636B6" w:rsidRDefault="005636B6">
      <w:pPr>
        <w:spacing w:before="0" w:after="160" w:line="259" w:lineRule="auto"/>
      </w:pPr>
      <w:r>
        <w:br w:type="page"/>
      </w:r>
    </w:p>
    <w:p w14:paraId="73E561F5" w14:textId="77777777" w:rsidR="00BA68F4" w:rsidRPr="00BA68F4" w:rsidRDefault="00BA68F4" w:rsidP="00BA68F4">
      <w:pPr>
        <w:rPr>
          <w:b/>
        </w:rPr>
      </w:pPr>
      <w:r w:rsidRPr="00BA68F4">
        <w:rPr>
          <w:b/>
        </w:rPr>
        <w:lastRenderedPageBreak/>
        <w:t>Tabla de contenido</w:t>
      </w:r>
    </w:p>
    <w:p w14:paraId="264CFF89" w14:textId="1FF53063" w:rsidR="00BA68F4" w:rsidRDefault="00BA68F4" w:rsidP="00BA68F4">
      <w:pPr>
        <w:pStyle w:val="TDC1"/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96140925" w:history="1">
        <w:r w:rsidRPr="00441655">
          <w:rPr>
            <w:rStyle w:val="Hipervnculo"/>
          </w:rPr>
          <w:t>INFIERNO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2F3E19D" w14:textId="2D91FA8C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26" w:history="1">
        <w:r w:rsidRPr="00441655">
          <w:rPr>
            <w:rStyle w:val="Hipervnculo"/>
          </w:rPr>
          <w:t>CANTO 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12342BE" w14:textId="5E52887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27" w:history="1">
        <w:r w:rsidRPr="00441655">
          <w:rPr>
            <w:rStyle w:val="Hipervnculo"/>
          </w:rPr>
          <w:t>CANTO 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10C42C7F" w14:textId="1220BCB4" w:rsidR="00BA68F4" w:rsidRDefault="00BA68F4">
      <w:pPr>
        <w:pStyle w:val="TDC3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28" w:history="1">
        <w:r w:rsidRPr="00441655">
          <w:rPr>
            <w:rStyle w:val="Hipervnculo"/>
          </w:rPr>
          <w:t>El día se marchaba, el aire oscuro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50EBC3D3" w14:textId="3076203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29" w:history="1">
        <w:r w:rsidRPr="00441655">
          <w:rPr>
            <w:rStyle w:val="Hipervnculo"/>
          </w:rPr>
          <w:t>CANTO 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7FC45EA0" w14:textId="2E532F72" w:rsidR="00BA68F4" w:rsidRDefault="00BA68F4">
      <w:pPr>
        <w:pStyle w:val="TDC3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0" w:history="1">
        <w:r w:rsidRPr="00441655">
          <w:rPr>
            <w:rStyle w:val="Hipervnculo"/>
          </w:rPr>
          <w:t>POR MÍ SE VA HASTA LA CIUDAD DOLIENTE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2B6F0C53" w14:textId="2D39349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1" w:history="1">
        <w:r w:rsidRPr="00441655">
          <w:rPr>
            <w:rStyle w:val="Hipervnculo"/>
          </w:rPr>
          <w:t>CANTO 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5E388AB7" w14:textId="65DAC2C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2" w:history="1">
        <w:r w:rsidRPr="00441655">
          <w:rPr>
            <w:rStyle w:val="Hipervnculo"/>
          </w:rPr>
          <w:t>CANTO 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3A2E8205" w14:textId="73AD5BDA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3" w:history="1">
        <w:r w:rsidRPr="00441655">
          <w:rPr>
            <w:rStyle w:val="Hipervnculo"/>
          </w:rPr>
          <w:t>CANTO 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253ED71B" w14:textId="41A24E93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4" w:history="1">
        <w:r w:rsidRPr="00441655">
          <w:rPr>
            <w:rStyle w:val="Hipervnculo"/>
          </w:rPr>
          <w:t>CANTO 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14:paraId="76CEDFC0" w14:textId="2691978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5" w:history="1">
        <w:r w:rsidRPr="00441655">
          <w:rPr>
            <w:rStyle w:val="Hipervnculo"/>
          </w:rPr>
          <w:t>CANTO 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796ACABF" w14:textId="1E379A0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6" w:history="1">
        <w:r w:rsidRPr="00441655">
          <w:rPr>
            <w:rStyle w:val="Hipervnculo"/>
          </w:rPr>
          <w:t>CANTO 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10F10749" w14:textId="122F05C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7" w:history="1">
        <w:r w:rsidRPr="00441655">
          <w:rPr>
            <w:rStyle w:val="Hipervnculo"/>
          </w:rPr>
          <w:t>CANTO 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09B145C7" w14:textId="40690EEC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8" w:history="1">
        <w:r w:rsidRPr="00441655">
          <w:rPr>
            <w:rStyle w:val="Hipervnculo"/>
          </w:rPr>
          <w:t>CANTO 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70CE96FE" w14:textId="1467153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39" w:history="1">
        <w:r w:rsidRPr="00441655">
          <w:rPr>
            <w:rStyle w:val="Hipervnculo"/>
          </w:rPr>
          <w:t>CANTO 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408374DA" w14:textId="3DED1BA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0" w:history="1">
        <w:r w:rsidRPr="00441655">
          <w:rPr>
            <w:rStyle w:val="Hipervnculo"/>
          </w:rPr>
          <w:t>CANTO 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0E269C4D" w14:textId="51ECB45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1" w:history="1">
        <w:r w:rsidRPr="00441655">
          <w:rPr>
            <w:rStyle w:val="Hipervnculo"/>
          </w:rPr>
          <w:t>CANTO 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14:paraId="7A46E5EC" w14:textId="5586AC58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2" w:history="1">
        <w:r w:rsidRPr="00441655">
          <w:rPr>
            <w:rStyle w:val="Hipervnculo"/>
          </w:rPr>
          <w:t>CANTO 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14:paraId="0CEF9888" w14:textId="1B12644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3" w:history="1">
        <w:r w:rsidRPr="00441655">
          <w:rPr>
            <w:rStyle w:val="Hipervnculo"/>
          </w:rPr>
          <w:t>CANTO 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5EBB4E61" w14:textId="066F4204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4" w:history="1">
        <w:r w:rsidRPr="00441655">
          <w:rPr>
            <w:rStyle w:val="Hipervnculo"/>
          </w:rPr>
          <w:t>CANTO 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52BAC930" w14:textId="1C09E56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5" w:history="1">
        <w:r w:rsidRPr="00441655">
          <w:rPr>
            <w:rStyle w:val="Hipervnculo"/>
          </w:rPr>
          <w:t>CANTO 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145</w:t>
        </w:r>
        <w:r>
          <w:rPr>
            <w:webHidden/>
          </w:rPr>
          <w:fldChar w:fldCharType="end"/>
        </w:r>
      </w:hyperlink>
    </w:p>
    <w:p w14:paraId="62C50A21" w14:textId="7B235E08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6" w:history="1">
        <w:r w:rsidRPr="00441655">
          <w:rPr>
            <w:rStyle w:val="Hipervnculo"/>
          </w:rPr>
          <w:t>CANTO 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153</w:t>
        </w:r>
        <w:r>
          <w:rPr>
            <w:webHidden/>
          </w:rPr>
          <w:fldChar w:fldCharType="end"/>
        </w:r>
      </w:hyperlink>
    </w:p>
    <w:p w14:paraId="3C229012" w14:textId="3935A584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7" w:history="1">
        <w:r w:rsidRPr="00441655">
          <w:rPr>
            <w:rStyle w:val="Hipervnculo"/>
          </w:rPr>
          <w:t>CANTO 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161</w:t>
        </w:r>
        <w:r>
          <w:rPr>
            <w:webHidden/>
          </w:rPr>
          <w:fldChar w:fldCharType="end"/>
        </w:r>
      </w:hyperlink>
    </w:p>
    <w:p w14:paraId="14FDD497" w14:textId="48F0763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8" w:history="1">
        <w:r w:rsidRPr="00441655">
          <w:rPr>
            <w:rStyle w:val="Hipervnculo"/>
          </w:rPr>
          <w:t>CANTO 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168</w:t>
        </w:r>
        <w:r>
          <w:rPr>
            <w:webHidden/>
          </w:rPr>
          <w:fldChar w:fldCharType="end"/>
        </w:r>
      </w:hyperlink>
    </w:p>
    <w:p w14:paraId="68D1545C" w14:textId="642A0B25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49" w:history="1">
        <w:r w:rsidRPr="00441655">
          <w:rPr>
            <w:rStyle w:val="Hipervnculo"/>
          </w:rPr>
          <w:t>CANTO 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176</w:t>
        </w:r>
        <w:r>
          <w:rPr>
            <w:webHidden/>
          </w:rPr>
          <w:fldChar w:fldCharType="end"/>
        </w:r>
      </w:hyperlink>
    </w:p>
    <w:p w14:paraId="419E2D68" w14:textId="1C35B01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0" w:history="1">
        <w:r w:rsidRPr="00441655">
          <w:rPr>
            <w:rStyle w:val="Hipervnculo"/>
          </w:rPr>
          <w:t>CANTO 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6C40BC68" w14:textId="1875E834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1" w:history="1">
        <w:r w:rsidRPr="00441655">
          <w:rPr>
            <w:rStyle w:val="Hipervnculo"/>
          </w:rPr>
          <w:t>CANTO XXIV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0A88C284" w14:textId="1530726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2" w:history="1">
        <w:r w:rsidRPr="00441655">
          <w:rPr>
            <w:rStyle w:val="Hipervnculo"/>
          </w:rPr>
          <w:t>CANTO XXV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200</w:t>
        </w:r>
        <w:r>
          <w:rPr>
            <w:webHidden/>
          </w:rPr>
          <w:fldChar w:fldCharType="end"/>
        </w:r>
      </w:hyperlink>
    </w:p>
    <w:p w14:paraId="3B9B089C" w14:textId="5887881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3" w:history="1">
        <w:r w:rsidRPr="00441655">
          <w:rPr>
            <w:rStyle w:val="Hipervnculo"/>
          </w:rPr>
          <w:t>CANTO XXVI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208</w:t>
        </w:r>
        <w:r>
          <w:rPr>
            <w:webHidden/>
          </w:rPr>
          <w:fldChar w:fldCharType="end"/>
        </w:r>
      </w:hyperlink>
    </w:p>
    <w:p w14:paraId="45A62D86" w14:textId="6B321EA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4" w:history="1">
        <w:r w:rsidRPr="00441655">
          <w:rPr>
            <w:rStyle w:val="Hipervnculo"/>
          </w:rPr>
          <w:t>CANTO XXVII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14:paraId="132D5A41" w14:textId="0BA38C5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5" w:history="1">
        <w:r w:rsidRPr="00441655">
          <w:rPr>
            <w:rStyle w:val="Hipervnculo"/>
          </w:rPr>
          <w:t>CANTO XXVIII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4DEC2AA8" w14:textId="434BC5D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6" w:history="1">
        <w:r w:rsidRPr="00441655">
          <w:rPr>
            <w:rStyle w:val="Hipervnculo"/>
          </w:rPr>
          <w:t>CANTO XXIX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232</w:t>
        </w:r>
        <w:r>
          <w:rPr>
            <w:webHidden/>
          </w:rPr>
          <w:fldChar w:fldCharType="end"/>
        </w:r>
      </w:hyperlink>
    </w:p>
    <w:p w14:paraId="782D4DF6" w14:textId="5DE8753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7" w:history="1">
        <w:r w:rsidRPr="00441655">
          <w:rPr>
            <w:rStyle w:val="Hipervnculo"/>
          </w:rPr>
          <w:t>CANTO XXX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7D14DBE3" w14:textId="04440EFA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8" w:history="1">
        <w:r w:rsidRPr="00441655">
          <w:rPr>
            <w:rStyle w:val="Hipervnculo"/>
          </w:rPr>
          <w:t>CANTO XXXI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248</w:t>
        </w:r>
        <w:r>
          <w:rPr>
            <w:webHidden/>
          </w:rPr>
          <w:fldChar w:fldCharType="end"/>
        </w:r>
      </w:hyperlink>
    </w:p>
    <w:p w14:paraId="244487AE" w14:textId="48BE84A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59" w:history="1">
        <w:r w:rsidRPr="00441655">
          <w:rPr>
            <w:rStyle w:val="Hipervnculo"/>
          </w:rPr>
          <w:t>CANTO XXXII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256</w:t>
        </w:r>
        <w:r>
          <w:rPr>
            <w:webHidden/>
          </w:rPr>
          <w:fldChar w:fldCharType="end"/>
        </w:r>
      </w:hyperlink>
    </w:p>
    <w:p w14:paraId="7415ED8F" w14:textId="6E0DCE33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0" w:history="1">
        <w:r w:rsidRPr="00441655">
          <w:rPr>
            <w:rStyle w:val="Hipervnculo"/>
          </w:rPr>
          <w:t>CANTO XXXIII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264</w:t>
        </w:r>
        <w:r>
          <w:rPr>
            <w:webHidden/>
          </w:rPr>
          <w:fldChar w:fldCharType="end"/>
        </w:r>
      </w:hyperlink>
    </w:p>
    <w:p w14:paraId="08476E81" w14:textId="226488C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1" w:history="1">
        <w:r w:rsidRPr="00441655">
          <w:rPr>
            <w:rStyle w:val="Hipervnculo"/>
          </w:rPr>
          <w:t>CANTO XXXIV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273</w:t>
        </w:r>
        <w:r>
          <w:rPr>
            <w:webHidden/>
          </w:rPr>
          <w:fldChar w:fldCharType="end"/>
        </w:r>
      </w:hyperlink>
    </w:p>
    <w:p w14:paraId="3766FF8A" w14:textId="42C55F37" w:rsidR="00BA68F4" w:rsidRDefault="00BA68F4">
      <w:pPr>
        <w:pStyle w:val="TDC1"/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2" w:history="1">
        <w:r w:rsidRPr="00441655">
          <w:rPr>
            <w:rStyle w:val="Hipervnculo"/>
          </w:rPr>
          <w:t>PURGATORIO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14:paraId="05661F36" w14:textId="58B392D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3" w:history="1">
        <w:r w:rsidRPr="00441655">
          <w:rPr>
            <w:rStyle w:val="Hipervnculo"/>
          </w:rPr>
          <w:t>CANTO 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14:paraId="39C8186F" w14:textId="0740374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4" w:history="1">
        <w:r w:rsidRPr="00441655">
          <w:rPr>
            <w:rStyle w:val="Hipervnculo"/>
          </w:rPr>
          <w:t>CANTO 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289</w:t>
        </w:r>
        <w:r>
          <w:rPr>
            <w:webHidden/>
          </w:rPr>
          <w:fldChar w:fldCharType="end"/>
        </w:r>
      </w:hyperlink>
    </w:p>
    <w:p w14:paraId="4C5E2E8B" w14:textId="0F0A8EE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5" w:history="1">
        <w:r w:rsidRPr="00441655">
          <w:rPr>
            <w:rStyle w:val="Hipervnculo"/>
          </w:rPr>
          <w:t>CANTO 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296</w:t>
        </w:r>
        <w:r>
          <w:rPr>
            <w:webHidden/>
          </w:rPr>
          <w:fldChar w:fldCharType="end"/>
        </w:r>
      </w:hyperlink>
    </w:p>
    <w:p w14:paraId="542C6AA1" w14:textId="08C6903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6" w:history="1">
        <w:r w:rsidRPr="00441655">
          <w:rPr>
            <w:rStyle w:val="Hipervnculo"/>
          </w:rPr>
          <w:t>CANTO 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304</w:t>
        </w:r>
        <w:r>
          <w:rPr>
            <w:webHidden/>
          </w:rPr>
          <w:fldChar w:fldCharType="end"/>
        </w:r>
      </w:hyperlink>
    </w:p>
    <w:p w14:paraId="47037E0D" w14:textId="0262CD2A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7" w:history="1">
        <w:r w:rsidRPr="00441655">
          <w:rPr>
            <w:rStyle w:val="Hipervnculo"/>
          </w:rPr>
          <w:t>CANTO 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312</w:t>
        </w:r>
        <w:r>
          <w:rPr>
            <w:webHidden/>
          </w:rPr>
          <w:fldChar w:fldCharType="end"/>
        </w:r>
      </w:hyperlink>
    </w:p>
    <w:p w14:paraId="6C079136" w14:textId="408C3CF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8" w:history="1">
        <w:r w:rsidRPr="00441655">
          <w:rPr>
            <w:rStyle w:val="Hipervnculo"/>
          </w:rPr>
          <w:t>CANTO 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320</w:t>
        </w:r>
        <w:r>
          <w:rPr>
            <w:webHidden/>
          </w:rPr>
          <w:fldChar w:fldCharType="end"/>
        </w:r>
      </w:hyperlink>
    </w:p>
    <w:p w14:paraId="795AB24F" w14:textId="34908F1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69" w:history="1">
        <w:r w:rsidRPr="00441655">
          <w:rPr>
            <w:rStyle w:val="Hipervnculo"/>
          </w:rPr>
          <w:t>CANTO 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328</w:t>
        </w:r>
        <w:r>
          <w:rPr>
            <w:webHidden/>
          </w:rPr>
          <w:fldChar w:fldCharType="end"/>
        </w:r>
      </w:hyperlink>
    </w:p>
    <w:p w14:paraId="27777DE8" w14:textId="2252C94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0" w:history="1">
        <w:r w:rsidRPr="00441655">
          <w:rPr>
            <w:rStyle w:val="Hipervnculo"/>
          </w:rPr>
          <w:t>CANTO 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336</w:t>
        </w:r>
        <w:r>
          <w:rPr>
            <w:webHidden/>
          </w:rPr>
          <w:fldChar w:fldCharType="end"/>
        </w:r>
      </w:hyperlink>
    </w:p>
    <w:p w14:paraId="2E25F4D7" w14:textId="1A90016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1" w:history="1">
        <w:r w:rsidRPr="00441655">
          <w:rPr>
            <w:rStyle w:val="Hipervnculo"/>
          </w:rPr>
          <w:t>CANTO 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344</w:t>
        </w:r>
        <w:r>
          <w:rPr>
            <w:webHidden/>
          </w:rPr>
          <w:fldChar w:fldCharType="end"/>
        </w:r>
      </w:hyperlink>
    </w:p>
    <w:p w14:paraId="012EA17E" w14:textId="506EFB5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2" w:history="1">
        <w:r w:rsidRPr="00441655">
          <w:rPr>
            <w:rStyle w:val="Hipervnculo"/>
          </w:rPr>
          <w:t>CANTO 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352</w:t>
        </w:r>
        <w:r>
          <w:rPr>
            <w:webHidden/>
          </w:rPr>
          <w:fldChar w:fldCharType="end"/>
        </w:r>
      </w:hyperlink>
    </w:p>
    <w:p w14:paraId="74F619E4" w14:textId="5895054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3" w:history="1">
        <w:r w:rsidRPr="00441655">
          <w:rPr>
            <w:rStyle w:val="Hipervnculo"/>
          </w:rPr>
          <w:t>CANTO 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360</w:t>
        </w:r>
        <w:r>
          <w:rPr>
            <w:webHidden/>
          </w:rPr>
          <w:fldChar w:fldCharType="end"/>
        </w:r>
      </w:hyperlink>
    </w:p>
    <w:p w14:paraId="204C25BC" w14:textId="358131D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4" w:history="1">
        <w:r w:rsidRPr="00441655">
          <w:rPr>
            <w:rStyle w:val="Hipervnculo"/>
          </w:rPr>
          <w:t>CANTO 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368</w:t>
        </w:r>
        <w:r>
          <w:rPr>
            <w:webHidden/>
          </w:rPr>
          <w:fldChar w:fldCharType="end"/>
        </w:r>
      </w:hyperlink>
    </w:p>
    <w:p w14:paraId="24505D83" w14:textId="55326F9C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5" w:history="1">
        <w:r w:rsidRPr="00441655">
          <w:rPr>
            <w:rStyle w:val="Hipervnculo"/>
          </w:rPr>
          <w:t>CANTO 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376</w:t>
        </w:r>
        <w:r>
          <w:rPr>
            <w:webHidden/>
          </w:rPr>
          <w:fldChar w:fldCharType="end"/>
        </w:r>
      </w:hyperlink>
    </w:p>
    <w:p w14:paraId="3A20379E" w14:textId="3A2E2EAA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6" w:history="1">
        <w:r w:rsidRPr="00441655">
          <w:rPr>
            <w:rStyle w:val="Hipervnculo"/>
          </w:rPr>
          <w:t>CANTO 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385</w:t>
        </w:r>
        <w:r>
          <w:rPr>
            <w:webHidden/>
          </w:rPr>
          <w:fldChar w:fldCharType="end"/>
        </w:r>
      </w:hyperlink>
    </w:p>
    <w:p w14:paraId="010277C0" w14:textId="5239A7B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7" w:history="1">
        <w:r w:rsidRPr="00441655">
          <w:rPr>
            <w:rStyle w:val="Hipervnculo"/>
          </w:rPr>
          <w:t>CANTO 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393</w:t>
        </w:r>
        <w:r>
          <w:rPr>
            <w:webHidden/>
          </w:rPr>
          <w:fldChar w:fldCharType="end"/>
        </w:r>
      </w:hyperlink>
    </w:p>
    <w:p w14:paraId="56B8C1F0" w14:textId="5A5D7DC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8" w:history="1">
        <w:r w:rsidRPr="00441655">
          <w:rPr>
            <w:rStyle w:val="Hipervnculo"/>
          </w:rPr>
          <w:t>CANTO 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401</w:t>
        </w:r>
        <w:r>
          <w:rPr>
            <w:webHidden/>
          </w:rPr>
          <w:fldChar w:fldCharType="end"/>
        </w:r>
      </w:hyperlink>
    </w:p>
    <w:p w14:paraId="08F4EF15" w14:textId="53C243D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79" w:history="1">
        <w:r w:rsidRPr="00441655">
          <w:rPr>
            <w:rStyle w:val="Hipervnculo"/>
          </w:rPr>
          <w:t>CANTO 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409</w:t>
        </w:r>
        <w:r>
          <w:rPr>
            <w:webHidden/>
          </w:rPr>
          <w:fldChar w:fldCharType="end"/>
        </w:r>
      </w:hyperlink>
    </w:p>
    <w:p w14:paraId="37849DDE" w14:textId="18A4F9C0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0" w:history="1">
        <w:r w:rsidRPr="00441655">
          <w:rPr>
            <w:rStyle w:val="Hipervnculo"/>
          </w:rPr>
          <w:t>CANTO 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417</w:t>
        </w:r>
        <w:r>
          <w:rPr>
            <w:webHidden/>
          </w:rPr>
          <w:fldChar w:fldCharType="end"/>
        </w:r>
      </w:hyperlink>
    </w:p>
    <w:p w14:paraId="75A9320D" w14:textId="1BF7D20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1" w:history="1">
        <w:r w:rsidRPr="00441655">
          <w:rPr>
            <w:rStyle w:val="Hipervnculo"/>
          </w:rPr>
          <w:t>CANTO 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425</w:t>
        </w:r>
        <w:r>
          <w:rPr>
            <w:webHidden/>
          </w:rPr>
          <w:fldChar w:fldCharType="end"/>
        </w:r>
      </w:hyperlink>
    </w:p>
    <w:p w14:paraId="76F205D8" w14:textId="026A8FF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2" w:history="1">
        <w:r w:rsidRPr="00441655">
          <w:rPr>
            <w:rStyle w:val="Hipervnculo"/>
          </w:rPr>
          <w:t>CANTO 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433</w:t>
        </w:r>
        <w:r>
          <w:rPr>
            <w:webHidden/>
          </w:rPr>
          <w:fldChar w:fldCharType="end"/>
        </w:r>
      </w:hyperlink>
    </w:p>
    <w:p w14:paraId="3DD729AD" w14:textId="4011CB60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3" w:history="1">
        <w:r w:rsidRPr="00441655">
          <w:rPr>
            <w:rStyle w:val="Hipervnculo"/>
          </w:rPr>
          <w:t>CANTO 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441</w:t>
        </w:r>
        <w:r>
          <w:rPr>
            <w:webHidden/>
          </w:rPr>
          <w:fldChar w:fldCharType="end"/>
        </w:r>
      </w:hyperlink>
    </w:p>
    <w:p w14:paraId="0266B595" w14:textId="484FF1F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4" w:history="1">
        <w:r w:rsidRPr="00441655">
          <w:rPr>
            <w:rStyle w:val="Hipervnculo"/>
          </w:rPr>
          <w:t>CANTO 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449</w:t>
        </w:r>
        <w:r>
          <w:rPr>
            <w:webHidden/>
          </w:rPr>
          <w:fldChar w:fldCharType="end"/>
        </w:r>
      </w:hyperlink>
    </w:p>
    <w:p w14:paraId="3950BF8A" w14:textId="43A3C7A4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5" w:history="1">
        <w:r w:rsidRPr="00441655">
          <w:rPr>
            <w:rStyle w:val="Hipervnculo"/>
          </w:rPr>
          <w:t>CANTO 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458</w:t>
        </w:r>
        <w:r>
          <w:rPr>
            <w:webHidden/>
          </w:rPr>
          <w:fldChar w:fldCharType="end"/>
        </w:r>
      </w:hyperlink>
    </w:p>
    <w:p w14:paraId="69D0E3A1" w14:textId="47FA55A3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6" w:history="1">
        <w:r w:rsidRPr="00441655">
          <w:rPr>
            <w:rStyle w:val="Hipervnculo"/>
          </w:rPr>
          <w:t>CANTO XXIV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466</w:t>
        </w:r>
        <w:r>
          <w:rPr>
            <w:webHidden/>
          </w:rPr>
          <w:fldChar w:fldCharType="end"/>
        </w:r>
      </w:hyperlink>
    </w:p>
    <w:p w14:paraId="0DB987CF" w14:textId="70FEE9F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7" w:history="1">
        <w:r w:rsidRPr="00441655">
          <w:rPr>
            <w:rStyle w:val="Hipervnculo"/>
          </w:rPr>
          <w:t>CANTO XXV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475</w:t>
        </w:r>
        <w:r>
          <w:rPr>
            <w:webHidden/>
          </w:rPr>
          <w:fldChar w:fldCharType="end"/>
        </w:r>
      </w:hyperlink>
    </w:p>
    <w:p w14:paraId="219BCE64" w14:textId="350C728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8" w:history="1">
        <w:r w:rsidRPr="00441655">
          <w:rPr>
            <w:rStyle w:val="Hipervnculo"/>
          </w:rPr>
          <w:t>CANTO XXVI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483</w:t>
        </w:r>
        <w:r>
          <w:rPr>
            <w:webHidden/>
          </w:rPr>
          <w:fldChar w:fldCharType="end"/>
        </w:r>
      </w:hyperlink>
    </w:p>
    <w:p w14:paraId="7149A306" w14:textId="5F447C23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89" w:history="1">
        <w:r w:rsidRPr="00441655">
          <w:rPr>
            <w:rStyle w:val="Hipervnculo"/>
          </w:rPr>
          <w:t>CANTO XXVII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491</w:t>
        </w:r>
        <w:r>
          <w:rPr>
            <w:webHidden/>
          </w:rPr>
          <w:fldChar w:fldCharType="end"/>
        </w:r>
      </w:hyperlink>
    </w:p>
    <w:p w14:paraId="31000F12" w14:textId="205B70D3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0" w:history="1">
        <w:r w:rsidRPr="00441655">
          <w:rPr>
            <w:rStyle w:val="Hipervnculo"/>
          </w:rPr>
          <w:t>CANTO XXVIII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499</w:t>
        </w:r>
        <w:r>
          <w:rPr>
            <w:webHidden/>
          </w:rPr>
          <w:fldChar w:fldCharType="end"/>
        </w:r>
      </w:hyperlink>
    </w:p>
    <w:p w14:paraId="6A4F02F9" w14:textId="2B0A09C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1" w:history="1">
        <w:r w:rsidRPr="00441655">
          <w:rPr>
            <w:rStyle w:val="Hipervnculo"/>
          </w:rPr>
          <w:t>CANTO XXIX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507</w:t>
        </w:r>
        <w:r>
          <w:rPr>
            <w:webHidden/>
          </w:rPr>
          <w:fldChar w:fldCharType="end"/>
        </w:r>
      </w:hyperlink>
    </w:p>
    <w:p w14:paraId="7431F7B3" w14:textId="7A2A37CA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2" w:history="1">
        <w:r w:rsidRPr="00441655">
          <w:rPr>
            <w:rStyle w:val="Hipervnculo"/>
          </w:rPr>
          <w:t>CANTO XXX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516</w:t>
        </w:r>
        <w:r>
          <w:rPr>
            <w:webHidden/>
          </w:rPr>
          <w:fldChar w:fldCharType="end"/>
        </w:r>
      </w:hyperlink>
    </w:p>
    <w:p w14:paraId="3BF887C9" w14:textId="4E2FF0E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3" w:history="1">
        <w:r w:rsidRPr="00441655">
          <w:rPr>
            <w:rStyle w:val="Hipervnculo"/>
          </w:rPr>
          <w:t>CANTO XXXI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524</w:t>
        </w:r>
        <w:r>
          <w:rPr>
            <w:webHidden/>
          </w:rPr>
          <w:fldChar w:fldCharType="end"/>
        </w:r>
      </w:hyperlink>
    </w:p>
    <w:p w14:paraId="487E0A4D" w14:textId="7F584DB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4" w:history="1">
        <w:r w:rsidRPr="00441655">
          <w:rPr>
            <w:rStyle w:val="Hipervnculo"/>
          </w:rPr>
          <w:t>CANTO XXXII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532</w:t>
        </w:r>
        <w:r>
          <w:rPr>
            <w:webHidden/>
          </w:rPr>
          <w:fldChar w:fldCharType="end"/>
        </w:r>
      </w:hyperlink>
    </w:p>
    <w:p w14:paraId="265E1579" w14:textId="3A7C922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5" w:history="1">
        <w:r w:rsidRPr="00441655">
          <w:rPr>
            <w:rStyle w:val="Hipervnculo"/>
          </w:rPr>
          <w:t>CANTO XXXIII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541</w:t>
        </w:r>
        <w:r>
          <w:rPr>
            <w:webHidden/>
          </w:rPr>
          <w:fldChar w:fldCharType="end"/>
        </w:r>
      </w:hyperlink>
    </w:p>
    <w:p w14:paraId="026A9336" w14:textId="08AE38D4" w:rsidR="00BA68F4" w:rsidRDefault="00BA68F4">
      <w:pPr>
        <w:pStyle w:val="TDC1"/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6" w:history="1">
        <w:r w:rsidRPr="00441655">
          <w:rPr>
            <w:rStyle w:val="Hipervnculo"/>
          </w:rPr>
          <w:t>PARAÍSO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549</w:t>
        </w:r>
        <w:r>
          <w:rPr>
            <w:webHidden/>
          </w:rPr>
          <w:fldChar w:fldCharType="end"/>
        </w:r>
      </w:hyperlink>
    </w:p>
    <w:p w14:paraId="4D9E2056" w14:textId="79DA990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7" w:history="1">
        <w:r w:rsidRPr="00441655">
          <w:rPr>
            <w:rStyle w:val="Hipervnculo"/>
          </w:rPr>
          <w:t>CANTO 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549</w:t>
        </w:r>
        <w:r>
          <w:rPr>
            <w:webHidden/>
          </w:rPr>
          <w:fldChar w:fldCharType="end"/>
        </w:r>
      </w:hyperlink>
    </w:p>
    <w:p w14:paraId="464B530B" w14:textId="0C524746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8" w:history="1">
        <w:r w:rsidRPr="00441655">
          <w:rPr>
            <w:rStyle w:val="Hipervnculo"/>
          </w:rPr>
          <w:t>CANTO 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557</w:t>
        </w:r>
        <w:r>
          <w:rPr>
            <w:webHidden/>
          </w:rPr>
          <w:fldChar w:fldCharType="end"/>
        </w:r>
      </w:hyperlink>
    </w:p>
    <w:p w14:paraId="52BDA8A2" w14:textId="6E51029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0999" w:history="1">
        <w:r w:rsidRPr="00441655">
          <w:rPr>
            <w:rStyle w:val="Hipervnculo"/>
          </w:rPr>
          <w:t>CANTO 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_Toc196140999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565</w:t>
        </w:r>
        <w:r>
          <w:rPr>
            <w:webHidden/>
          </w:rPr>
          <w:fldChar w:fldCharType="end"/>
        </w:r>
      </w:hyperlink>
    </w:p>
    <w:p w14:paraId="50FB2E4F" w14:textId="0E319E4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0" w:history="1">
        <w:r w:rsidRPr="00441655">
          <w:rPr>
            <w:rStyle w:val="Hipervnculo"/>
          </w:rPr>
          <w:t>CANTO 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572</w:t>
        </w:r>
        <w:r>
          <w:rPr>
            <w:webHidden/>
          </w:rPr>
          <w:fldChar w:fldCharType="end"/>
        </w:r>
      </w:hyperlink>
    </w:p>
    <w:p w14:paraId="4F2C7646" w14:textId="4046531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1" w:history="1">
        <w:r w:rsidRPr="00441655">
          <w:rPr>
            <w:rStyle w:val="Hipervnculo"/>
          </w:rPr>
          <w:t>CANTO 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580</w:t>
        </w:r>
        <w:r>
          <w:rPr>
            <w:webHidden/>
          </w:rPr>
          <w:fldChar w:fldCharType="end"/>
        </w:r>
      </w:hyperlink>
    </w:p>
    <w:p w14:paraId="77C232A5" w14:textId="65A37108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2" w:history="1">
        <w:r w:rsidRPr="00441655">
          <w:rPr>
            <w:rStyle w:val="Hipervnculo"/>
          </w:rPr>
          <w:t>CANTO 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595</w:t>
        </w:r>
        <w:r>
          <w:rPr>
            <w:webHidden/>
          </w:rPr>
          <w:fldChar w:fldCharType="end"/>
        </w:r>
      </w:hyperlink>
    </w:p>
    <w:p w14:paraId="701DCE43" w14:textId="0508196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3" w:history="1">
        <w:r w:rsidRPr="00441655">
          <w:rPr>
            <w:rStyle w:val="Hipervnculo"/>
          </w:rPr>
          <w:t>CANTO 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603</w:t>
        </w:r>
        <w:r>
          <w:rPr>
            <w:webHidden/>
          </w:rPr>
          <w:fldChar w:fldCharType="end"/>
        </w:r>
      </w:hyperlink>
    </w:p>
    <w:p w14:paraId="427ED6F4" w14:textId="122425F5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4" w:history="1">
        <w:r w:rsidRPr="00441655">
          <w:rPr>
            <w:rStyle w:val="Hipervnculo"/>
          </w:rPr>
          <w:t>CANTO 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611</w:t>
        </w:r>
        <w:r>
          <w:rPr>
            <w:webHidden/>
          </w:rPr>
          <w:fldChar w:fldCharType="end"/>
        </w:r>
      </w:hyperlink>
    </w:p>
    <w:p w14:paraId="170916CD" w14:textId="0A2FFB9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5" w:history="1">
        <w:r w:rsidRPr="00441655">
          <w:rPr>
            <w:rStyle w:val="Hipervnculo"/>
          </w:rPr>
          <w:t>CANTO 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619</w:t>
        </w:r>
        <w:r>
          <w:rPr>
            <w:webHidden/>
          </w:rPr>
          <w:fldChar w:fldCharType="end"/>
        </w:r>
      </w:hyperlink>
    </w:p>
    <w:p w14:paraId="52BC66E0" w14:textId="6B6895A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6" w:history="1">
        <w:r w:rsidRPr="00441655">
          <w:rPr>
            <w:rStyle w:val="Hipervnculo"/>
          </w:rPr>
          <w:t>CANTO 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627</w:t>
        </w:r>
        <w:r>
          <w:rPr>
            <w:webHidden/>
          </w:rPr>
          <w:fldChar w:fldCharType="end"/>
        </w:r>
      </w:hyperlink>
    </w:p>
    <w:p w14:paraId="20C38641" w14:textId="7C87077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7" w:history="1">
        <w:r w:rsidRPr="00441655">
          <w:rPr>
            <w:rStyle w:val="Hipervnculo"/>
          </w:rPr>
          <w:t>CANTO 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635</w:t>
        </w:r>
        <w:r>
          <w:rPr>
            <w:webHidden/>
          </w:rPr>
          <w:fldChar w:fldCharType="end"/>
        </w:r>
      </w:hyperlink>
    </w:p>
    <w:p w14:paraId="08022E27" w14:textId="35673A7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8" w:history="1">
        <w:r w:rsidRPr="00441655">
          <w:rPr>
            <w:rStyle w:val="Hipervnculo"/>
          </w:rPr>
          <w:t>CANTO 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644</w:t>
        </w:r>
        <w:r>
          <w:rPr>
            <w:webHidden/>
          </w:rPr>
          <w:fldChar w:fldCharType="end"/>
        </w:r>
      </w:hyperlink>
    </w:p>
    <w:p w14:paraId="56B14D08" w14:textId="5E95A7A4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09" w:history="1">
        <w:r w:rsidRPr="00441655">
          <w:rPr>
            <w:rStyle w:val="Hipervnculo"/>
          </w:rPr>
          <w:t>CANTO 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652</w:t>
        </w:r>
        <w:r>
          <w:rPr>
            <w:webHidden/>
          </w:rPr>
          <w:fldChar w:fldCharType="end"/>
        </w:r>
      </w:hyperlink>
    </w:p>
    <w:p w14:paraId="6AE514F4" w14:textId="63FFB57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0" w:history="1">
        <w:r w:rsidRPr="00441655">
          <w:rPr>
            <w:rStyle w:val="Hipervnculo"/>
          </w:rPr>
          <w:t>CANTO 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660</w:t>
        </w:r>
        <w:r>
          <w:rPr>
            <w:webHidden/>
          </w:rPr>
          <w:fldChar w:fldCharType="end"/>
        </w:r>
      </w:hyperlink>
    </w:p>
    <w:p w14:paraId="7161C7CD" w14:textId="1FFA9B67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1" w:history="1">
        <w:r w:rsidRPr="00441655">
          <w:rPr>
            <w:rStyle w:val="Hipervnculo"/>
          </w:rPr>
          <w:t>CANTO 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668</w:t>
        </w:r>
        <w:r>
          <w:rPr>
            <w:webHidden/>
          </w:rPr>
          <w:fldChar w:fldCharType="end"/>
        </w:r>
      </w:hyperlink>
    </w:p>
    <w:p w14:paraId="4F3B0AB8" w14:textId="02B41D4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2" w:history="1">
        <w:r w:rsidRPr="00441655">
          <w:rPr>
            <w:rStyle w:val="Hipervnculo"/>
          </w:rPr>
          <w:t>CANTO 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677</w:t>
        </w:r>
        <w:r>
          <w:rPr>
            <w:webHidden/>
          </w:rPr>
          <w:fldChar w:fldCharType="end"/>
        </w:r>
      </w:hyperlink>
    </w:p>
    <w:p w14:paraId="27170971" w14:textId="445F831E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3" w:history="1">
        <w:r w:rsidRPr="00441655">
          <w:rPr>
            <w:rStyle w:val="Hipervnculo"/>
          </w:rPr>
          <w:t>CANTO 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685</w:t>
        </w:r>
        <w:r>
          <w:rPr>
            <w:webHidden/>
          </w:rPr>
          <w:fldChar w:fldCharType="end"/>
        </w:r>
      </w:hyperlink>
    </w:p>
    <w:p w14:paraId="39D1EA4D" w14:textId="6FF3024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4" w:history="1">
        <w:r w:rsidRPr="00441655">
          <w:rPr>
            <w:rStyle w:val="Hipervnculo"/>
          </w:rPr>
          <w:t>CANTO 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693</w:t>
        </w:r>
        <w:r>
          <w:rPr>
            <w:webHidden/>
          </w:rPr>
          <w:fldChar w:fldCharType="end"/>
        </w:r>
      </w:hyperlink>
    </w:p>
    <w:p w14:paraId="451652EE" w14:textId="50F2AA7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5" w:history="1">
        <w:r w:rsidRPr="00441655">
          <w:rPr>
            <w:rStyle w:val="Hipervnculo"/>
          </w:rPr>
          <w:t>CANTO 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701</w:t>
        </w:r>
        <w:r>
          <w:rPr>
            <w:webHidden/>
          </w:rPr>
          <w:fldChar w:fldCharType="end"/>
        </w:r>
      </w:hyperlink>
    </w:p>
    <w:p w14:paraId="04784ED4" w14:textId="1563A078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6" w:history="1">
        <w:r w:rsidRPr="00441655">
          <w:rPr>
            <w:rStyle w:val="Hipervnculo"/>
          </w:rPr>
          <w:t>CANTO 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709</w:t>
        </w:r>
        <w:r>
          <w:rPr>
            <w:webHidden/>
          </w:rPr>
          <w:fldChar w:fldCharType="end"/>
        </w:r>
      </w:hyperlink>
    </w:p>
    <w:p w14:paraId="1674D0BE" w14:textId="002E511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7" w:history="1">
        <w:r w:rsidRPr="00441655">
          <w:rPr>
            <w:rStyle w:val="Hipervnculo"/>
          </w:rPr>
          <w:t>CANTO 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717</w:t>
        </w:r>
        <w:r>
          <w:rPr>
            <w:webHidden/>
          </w:rPr>
          <w:fldChar w:fldCharType="end"/>
        </w:r>
      </w:hyperlink>
    </w:p>
    <w:p w14:paraId="1A78C591" w14:textId="6C2BE92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8" w:history="1">
        <w:r w:rsidRPr="00441655">
          <w:rPr>
            <w:rStyle w:val="Hipervnculo"/>
          </w:rPr>
          <w:t>CANTO 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726</w:t>
        </w:r>
        <w:r>
          <w:rPr>
            <w:webHidden/>
          </w:rPr>
          <w:fldChar w:fldCharType="end"/>
        </w:r>
      </w:hyperlink>
    </w:p>
    <w:p w14:paraId="26401C86" w14:textId="68B938D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19" w:history="1">
        <w:r w:rsidRPr="00441655">
          <w:rPr>
            <w:rStyle w:val="Hipervnculo"/>
          </w:rPr>
          <w:t>CANTO XXIV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734</w:t>
        </w:r>
        <w:r>
          <w:rPr>
            <w:webHidden/>
          </w:rPr>
          <w:fldChar w:fldCharType="end"/>
        </w:r>
      </w:hyperlink>
    </w:p>
    <w:p w14:paraId="04931A26" w14:textId="43E96139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0" w:history="1">
        <w:r w:rsidRPr="00441655">
          <w:rPr>
            <w:rStyle w:val="Hipervnculo"/>
          </w:rPr>
          <w:t>CANTO XXV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743</w:t>
        </w:r>
        <w:r>
          <w:rPr>
            <w:webHidden/>
          </w:rPr>
          <w:fldChar w:fldCharType="end"/>
        </w:r>
      </w:hyperlink>
    </w:p>
    <w:p w14:paraId="1A5ED2A3" w14:textId="346C8B2C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1" w:history="1">
        <w:r w:rsidRPr="00441655">
          <w:rPr>
            <w:rStyle w:val="Hipervnculo"/>
          </w:rPr>
          <w:t>CANTO XXVI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751</w:t>
        </w:r>
        <w:r>
          <w:rPr>
            <w:webHidden/>
          </w:rPr>
          <w:fldChar w:fldCharType="end"/>
        </w:r>
      </w:hyperlink>
    </w:p>
    <w:p w14:paraId="42C37ED9" w14:textId="039A20FB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2" w:history="1">
        <w:r w:rsidRPr="00441655">
          <w:rPr>
            <w:rStyle w:val="Hipervnculo"/>
          </w:rPr>
          <w:t>CANTO XXVII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759</w:t>
        </w:r>
        <w:r>
          <w:rPr>
            <w:webHidden/>
          </w:rPr>
          <w:fldChar w:fldCharType="end"/>
        </w:r>
      </w:hyperlink>
    </w:p>
    <w:p w14:paraId="60E6172F" w14:textId="252D28AD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3" w:history="1">
        <w:r w:rsidRPr="00441655">
          <w:rPr>
            <w:rStyle w:val="Hipervnculo"/>
          </w:rPr>
          <w:t>CANTO XXVIII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767</w:t>
        </w:r>
        <w:r>
          <w:rPr>
            <w:webHidden/>
          </w:rPr>
          <w:fldChar w:fldCharType="end"/>
        </w:r>
      </w:hyperlink>
    </w:p>
    <w:p w14:paraId="7614436F" w14:textId="76C93A01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4" w:history="1">
        <w:r w:rsidRPr="00441655">
          <w:rPr>
            <w:rStyle w:val="Hipervnculo"/>
          </w:rPr>
          <w:t>CANTO XXIX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775</w:t>
        </w:r>
        <w:r>
          <w:rPr>
            <w:webHidden/>
          </w:rPr>
          <w:fldChar w:fldCharType="end"/>
        </w:r>
      </w:hyperlink>
    </w:p>
    <w:p w14:paraId="026BDF9B" w14:textId="1BB1351C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5" w:history="1">
        <w:r w:rsidRPr="00441655">
          <w:rPr>
            <w:rStyle w:val="Hipervnculo"/>
          </w:rPr>
          <w:t>CANTO XXX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783</w:t>
        </w:r>
        <w:r>
          <w:rPr>
            <w:webHidden/>
          </w:rPr>
          <w:fldChar w:fldCharType="end"/>
        </w:r>
      </w:hyperlink>
    </w:p>
    <w:p w14:paraId="7F6DEE88" w14:textId="0247C02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6" w:history="1">
        <w:r w:rsidRPr="00441655">
          <w:rPr>
            <w:rStyle w:val="Hipervnculo"/>
          </w:rPr>
          <w:t>CANTO XXXI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791</w:t>
        </w:r>
        <w:r>
          <w:rPr>
            <w:webHidden/>
          </w:rPr>
          <w:fldChar w:fldCharType="end"/>
        </w:r>
      </w:hyperlink>
    </w:p>
    <w:p w14:paraId="3764E493" w14:textId="66A34192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7" w:history="1">
        <w:r w:rsidRPr="00441655">
          <w:rPr>
            <w:rStyle w:val="Hipervnculo"/>
          </w:rPr>
          <w:t>CANTO XXXII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799</w:t>
        </w:r>
        <w:r>
          <w:rPr>
            <w:webHidden/>
          </w:rPr>
          <w:fldChar w:fldCharType="end"/>
        </w:r>
      </w:hyperlink>
    </w:p>
    <w:p w14:paraId="34A1AE0D" w14:textId="4265BEFF" w:rsidR="00BA68F4" w:rsidRDefault="00BA68F4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kern w:val="0"/>
          <w:sz w:val="22"/>
          <w:lang w:eastAsia="es-CO"/>
          <w14:ligatures w14:val="none"/>
        </w:rPr>
      </w:pPr>
      <w:hyperlink w:anchor="_Toc196141028" w:history="1">
        <w:r w:rsidRPr="00441655">
          <w:rPr>
            <w:rStyle w:val="Hipervnculo"/>
          </w:rPr>
          <w:t>CANTO XXXIII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_Toc196141028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807</w:t>
        </w:r>
        <w:r>
          <w:rPr>
            <w:webHidden/>
          </w:rPr>
          <w:fldChar w:fldCharType="end"/>
        </w:r>
      </w:hyperlink>
    </w:p>
    <w:p w14:paraId="22586C03" w14:textId="45FCCACD" w:rsidR="00903E67" w:rsidRDefault="00BA68F4" w:rsidP="00BA68F4">
      <w:r>
        <w:fldChar w:fldCharType="end"/>
      </w:r>
      <w:r w:rsidR="00903E67">
        <w:br w:type="page"/>
      </w:r>
    </w:p>
    <w:p w14:paraId="35347A65" w14:textId="77777777" w:rsidR="00903E67" w:rsidRDefault="00903E67" w:rsidP="005636B6">
      <w:pPr>
        <w:pStyle w:val="Ttulo1"/>
        <w:spacing w:before="240" w:after="240"/>
      </w:pPr>
      <w:bookmarkStart w:id="1" w:name="_Toc196140925"/>
      <w:r>
        <w:lastRenderedPageBreak/>
        <w:t>INFIERNO</w:t>
      </w:r>
      <w:bookmarkEnd w:id="1"/>
    </w:p>
    <w:p w14:paraId="39483D39" w14:textId="77777777" w:rsidR="00903E67" w:rsidRDefault="00903E67" w:rsidP="005636B6">
      <w:pPr>
        <w:pStyle w:val="Ttulo2"/>
        <w:spacing w:before="240" w:after="240"/>
      </w:pPr>
      <w:bookmarkStart w:id="2" w:name="_Toc196140926"/>
      <w:r>
        <w:t>CANTO I</w:t>
      </w:r>
      <w:bookmarkEnd w:id="2"/>
    </w:p>
    <w:p w14:paraId="6F8310E9" w14:textId="0CA08942" w:rsidR="00903E67" w:rsidRDefault="00903E67" w:rsidP="005636B6">
      <w:pPr>
        <w:spacing w:before="240" w:after="240"/>
      </w:pPr>
      <w:bookmarkStart w:id="3" w:name="_Hlk195622546"/>
      <w:r>
        <w:t>A mitad del camino de la vida,</w:t>
      </w:r>
      <w:r w:rsidR="00FC0A76">
        <w:t xml:space="preserve"> </w:t>
      </w:r>
      <w:r>
        <w:t>en una selva oscura me encontraba</w:t>
      </w:r>
    </w:p>
    <w:p w14:paraId="122CA56C" w14:textId="77777777" w:rsidR="00903E67" w:rsidRDefault="00903E67" w:rsidP="005636B6">
      <w:pPr>
        <w:spacing w:before="240" w:after="240"/>
      </w:pPr>
      <w:r>
        <w:t>porque mi ruta había extraviado.</w:t>
      </w:r>
    </w:p>
    <w:p w14:paraId="55D2CD91" w14:textId="77777777" w:rsidR="00903E67" w:rsidRDefault="00903E67" w:rsidP="005636B6">
      <w:pPr>
        <w:spacing w:before="240" w:after="240"/>
      </w:pPr>
      <w:r>
        <w:t>¡Cuán dura cosa es decir cuál era</w:t>
      </w:r>
    </w:p>
    <w:p w14:paraId="13250966" w14:textId="77777777" w:rsidR="00903E67" w:rsidRDefault="00903E67" w:rsidP="005636B6">
      <w:pPr>
        <w:spacing w:before="240" w:after="240"/>
      </w:pPr>
      <w:r>
        <w:t>esta salvaje selva, áspera y fuerte</w:t>
      </w:r>
    </w:p>
    <w:p w14:paraId="0EE639BE" w14:textId="77777777" w:rsidR="00903E67" w:rsidRDefault="00903E67" w:rsidP="005636B6">
      <w:pPr>
        <w:spacing w:before="240" w:after="240"/>
      </w:pPr>
      <w:r>
        <w:t>que me vuelve el temor al pensamiento!</w:t>
      </w:r>
    </w:p>
    <w:p w14:paraId="3141DD87" w14:textId="77777777" w:rsidR="00903E67" w:rsidRDefault="00903E67" w:rsidP="005636B6">
      <w:pPr>
        <w:spacing w:before="240" w:after="240"/>
      </w:pPr>
      <w:r>
        <w:t>Es tan amarga casi cual la muerte;</w:t>
      </w:r>
    </w:p>
    <w:p w14:paraId="46DC6407" w14:textId="77777777" w:rsidR="00903E67" w:rsidRDefault="00903E67" w:rsidP="005636B6">
      <w:pPr>
        <w:spacing w:before="240" w:after="240"/>
      </w:pPr>
      <w:r>
        <w:t>mas por tratar del bien que allí encontré,</w:t>
      </w:r>
    </w:p>
    <w:p w14:paraId="0FF62E2C" w14:textId="77777777" w:rsidR="00903E67" w:rsidRDefault="00903E67" w:rsidP="005636B6">
      <w:pPr>
        <w:spacing w:before="240" w:after="240"/>
      </w:pPr>
      <w:r>
        <w:t>de otras cosas diré que me ocurrieron.</w:t>
      </w:r>
    </w:p>
    <w:bookmarkEnd w:id="3"/>
    <w:p w14:paraId="7256085A" w14:textId="77777777" w:rsidR="00903E67" w:rsidRDefault="00903E67" w:rsidP="005636B6">
      <w:pPr>
        <w:spacing w:before="240" w:after="240"/>
      </w:pPr>
      <w:r>
        <w:t>Yo no sé repetir cómo entré en ella</w:t>
      </w:r>
    </w:p>
    <w:p w14:paraId="698B51A4" w14:textId="77777777" w:rsidR="00903E67" w:rsidRDefault="00903E67" w:rsidP="005636B6">
      <w:pPr>
        <w:spacing w:before="240" w:after="240"/>
      </w:pPr>
      <w:r>
        <w:t>pues tan dormido me hallaba en el punto</w:t>
      </w:r>
    </w:p>
    <w:p w14:paraId="20C7DE9E" w14:textId="77777777" w:rsidR="00903E67" w:rsidRDefault="00903E67" w:rsidP="005636B6">
      <w:pPr>
        <w:spacing w:before="240" w:after="240"/>
      </w:pPr>
      <w:r>
        <w:t>que abandoné la senda verdadera.</w:t>
      </w:r>
    </w:p>
    <w:p w14:paraId="2EB4054D" w14:textId="77777777" w:rsidR="00903E67" w:rsidRDefault="00903E67" w:rsidP="005636B6">
      <w:pPr>
        <w:spacing w:before="240" w:after="240"/>
      </w:pPr>
      <w:r>
        <w:t>Mas cuando hube llegado al pie de un monte,</w:t>
      </w:r>
    </w:p>
    <w:p w14:paraId="4B3C33C3" w14:textId="77777777" w:rsidR="00903E67" w:rsidRDefault="00903E67" w:rsidP="005636B6">
      <w:pPr>
        <w:spacing w:before="240" w:after="240"/>
      </w:pPr>
      <w:r>
        <w:t>allí donde aquel valle terminaba</w:t>
      </w:r>
    </w:p>
    <w:p w14:paraId="5F9AA30B" w14:textId="77777777" w:rsidR="00903E67" w:rsidRDefault="00903E67" w:rsidP="005636B6">
      <w:pPr>
        <w:spacing w:before="240" w:after="240"/>
      </w:pPr>
      <w:r>
        <w:t>que el corazón habíame aterrado,</w:t>
      </w:r>
    </w:p>
    <w:p w14:paraId="4A6DC9B7" w14:textId="77777777" w:rsidR="00903E67" w:rsidRDefault="00903E67" w:rsidP="005636B6">
      <w:pPr>
        <w:spacing w:before="240" w:after="240"/>
      </w:pPr>
      <w:r>
        <w:t>hacia lo alto miré, y vi que su cima</w:t>
      </w:r>
    </w:p>
    <w:p w14:paraId="70E060D2" w14:textId="77777777" w:rsidR="00903E67" w:rsidRDefault="00903E67" w:rsidP="005636B6">
      <w:pPr>
        <w:spacing w:before="240" w:after="240"/>
      </w:pPr>
      <w:r>
        <w:t>ya vestían los rayos del planeta</w:t>
      </w:r>
    </w:p>
    <w:p w14:paraId="6AEF5558" w14:textId="77777777" w:rsidR="00903E67" w:rsidRDefault="00903E67" w:rsidP="005636B6">
      <w:pPr>
        <w:spacing w:before="240" w:after="240"/>
      </w:pPr>
      <w:r>
        <w:t>que lleva recto por cualquier camino.</w:t>
      </w:r>
    </w:p>
    <w:p w14:paraId="7AA9F0F3" w14:textId="77777777" w:rsidR="00903E67" w:rsidRDefault="00903E67" w:rsidP="005636B6">
      <w:pPr>
        <w:spacing w:before="240" w:after="240"/>
      </w:pPr>
      <w:r>
        <w:lastRenderedPageBreak/>
        <w:t>Entonces se calmó aquel miedo un poco,</w:t>
      </w:r>
    </w:p>
    <w:p w14:paraId="648D8E57" w14:textId="77777777" w:rsidR="00903E67" w:rsidRDefault="00903E67" w:rsidP="005636B6">
      <w:pPr>
        <w:spacing w:before="240" w:after="240"/>
      </w:pPr>
      <w:r>
        <w:t>que en el lago del alma había entrado</w:t>
      </w:r>
    </w:p>
    <w:p w14:paraId="259A8762" w14:textId="77777777" w:rsidR="00903E67" w:rsidRDefault="00903E67" w:rsidP="005636B6">
      <w:pPr>
        <w:spacing w:before="240" w:after="240"/>
      </w:pPr>
      <w:r>
        <w:t>la noche que pasé con tanta angustia.</w:t>
      </w:r>
    </w:p>
    <w:p w14:paraId="34488408" w14:textId="77777777" w:rsidR="00903E67" w:rsidRDefault="00903E67" w:rsidP="005636B6">
      <w:pPr>
        <w:spacing w:before="240" w:after="240"/>
      </w:pPr>
      <w:r>
        <w:t>Y como quien con aliento anhelante,</w:t>
      </w:r>
    </w:p>
    <w:p w14:paraId="5CFE010B" w14:textId="77777777" w:rsidR="00903E67" w:rsidRDefault="00903E67" w:rsidP="005636B6">
      <w:pPr>
        <w:spacing w:before="240" w:after="240"/>
      </w:pPr>
      <w:r>
        <w:t>ya salido del piélago a la orilla,</w:t>
      </w:r>
    </w:p>
    <w:p w14:paraId="177AF08B" w14:textId="77777777" w:rsidR="00903E67" w:rsidRDefault="00903E67" w:rsidP="005636B6">
      <w:pPr>
        <w:spacing w:before="240" w:after="240"/>
      </w:pPr>
      <w:r>
        <w:t>se vuelve y mira al agua peligrosa,</w:t>
      </w:r>
    </w:p>
    <w:p w14:paraId="626ACD66" w14:textId="77777777" w:rsidR="00903E67" w:rsidRDefault="00903E67" w:rsidP="005636B6">
      <w:pPr>
        <w:spacing w:before="240" w:after="240"/>
      </w:pPr>
      <w:r>
        <w:t>tal mi ánimo, huyendo todavía,</w:t>
      </w:r>
    </w:p>
    <w:p w14:paraId="3656B825" w14:textId="77777777" w:rsidR="00903E67" w:rsidRDefault="00903E67" w:rsidP="005636B6">
      <w:pPr>
        <w:spacing w:before="240" w:after="240"/>
      </w:pPr>
      <w:r>
        <w:t>se volvió por mirar de nuevo el sitio</w:t>
      </w:r>
    </w:p>
    <w:p w14:paraId="37E3211C" w14:textId="77777777" w:rsidR="00903E67" w:rsidRDefault="00903E67" w:rsidP="005636B6">
      <w:pPr>
        <w:spacing w:before="240" w:after="240"/>
      </w:pPr>
      <w:r>
        <w:t>que a los que viven traspasar no deja.</w:t>
      </w:r>
    </w:p>
    <w:p w14:paraId="1F79F575" w14:textId="77777777" w:rsidR="00903E67" w:rsidRDefault="00903E67" w:rsidP="005636B6">
      <w:pPr>
        <w:spacing w:before="240" w:after="240"/>
      </w:pPr>
      <w:r>
        <w:t>Repuesto un poco el cuerpo fatigado,</w:t>
      </w:r>
    </w:p>
    <w:p w14:paraId="24CA4B85" w14:textId="77777777" w:rsidR="00903E67" w:rsidRDefault="00903E67" w:rsidP="005636B6">
      <w:pPr>
        <w:spacing w:before="240" w:after="240"/>
      </w:pPr>
      <w:r>
        <w:t>seguí el camino por la yerma loma,</w:t>
      </w:r>
    </w:p>
    <w:p w14:paraId="7FBFE1C3" w14:textId="77777777" w:rsidR="00903E67" w:rsidRDefault="00903E67" w:rsidP="005636B6">
      <w:pPr>
        <w:spacing w:before="240" w:after="240"/>
      </w:pPr>
      <w:r>
        <w:t>siempre afirmando el pie de más abajo.</w:t>
      </w:r>
    </w:p>
    <w:p w14:paraId="7F44FBBC" w14:textId="77777777" w:rsidR="00903E67" w:rsidRDefault="00903E67" w:rsidP="005636B6">
      <w:pPr>
        <w:spacing w:before="240" w:after="240"/>
      </w:pPr>
      <w:r>
        <w:t>Y vi, casi al principio de la cuesta,</w:t>
      </w:r>
    </w:p>
    <w:p w14:paraId="147A4BEB" w14:textId="77777777" w:rsidR="00903E67" w:rsidRDefault="00903E67" w:rsidP="005636B6">
      <w:pPr>
        <w:spacing w:before="240" w:after="240"/>
      </w:pPr>
      <w:r>
        <w:t>una onza ligera y muy veloz,</w:t>
      </w:r>
    </w:p>
    <w:p w14:paraId="32BF2A26" w14:textId="77777777" w:rsidR="00903E67" w:rsidRDefault="00903E67" w:rsidP="005636B6">
      <w:pPr>
        <w:spacing w:before="240" w:after="240"/>
      </w:pPr>
      <w:r>
        <w:t>que de una piel con pintas se cubría;</w:t>
      </w:r>
    </w:p>
    <w:p w14:paraId="6AC0BAFC" w14:textId="77777777" w:rsidR="00903E67" w:rsidRDefault="00903E67" w:rsidP="005636B6">
      <w:pPr>
        <w:spacing w:before="240" w:after="240"/>
      </w:pPr>
      <w:r>
        <w:t>y de delante no se me apartaba,</w:t>
      </w:r>
    </w:p>
    <w:p w14:paraId="7ED244D0" w14:textId="77777777" w:rsidR="00903E67" w:rsidRDefault="00903E67" w:rsidP="005636B6">
      <w:pPr>
        <w:spacing w:before="240" w:after="240"/>
      </w:pPr>
      <w:r>
        <w:t>mas de tal modo me cortaba el paso,</w:t>
      </w:r>
    </w:p>
    <w:p w14:paraId="63A6D5A6" w14:textId="77777777" w:rsidR="00903E67" w:rsidRDefault="00903E67" w:rsidP="005636B6">
      <w:pPr>
        <w:spacing w:before="240" w:after="240"/>
      </w:pPr>
      <w:r>
        <w:t>que muchas veces quise dar la vuelta.</w:t>
      </w:r>
    </w:p>
    <w:p w14:paraId="125F2556" w14:textId="77777777" w:rsidR="00903E67" w:rsidRDefault="00903E67" w:rsidP="005636B6">
      <w:pPr>
        <w:spacing w:before="240" w:after="240"/>
      </w:pPr>
      <w:r>
        <w:t>Entonces comenzaba un nuevo día,</w:t>
      </w:r>
    </w:p>
    <w:p w14:paraId="67281A86" w14:textId="77777777" w:rsidR="00903E67" w:rsidRDefault="00903E67" w:rsidP="005636B6">
      <w:pPr>
        <w:spacing w:before="240" w:after="240"/>
      </w:pPr>
      <w:r>
        <w:lastRenderedPageBreak/>
        <w:t>y el sol se alzaba al par que las estrellas</w:t>
      </w:r>
    </w:p>
    <w:p w14:paraId="088E6F0F" w14:textId="77777777" w:rsidR="00903E67" w:rsidRDefault="00903E67" w:rsidP="005636B6">
      <w:pPr>
        <w:spacing w:before="240" w:after="240"/>
      </w:pPr>
      <w:r>
        <w:t>que junto a él el gran amor divino</w:t>
      </w:r>
    </w:p>
    <w:p w14:paraId="5B4746E6" w14:textId="77777777" w:rsidR="00903E67" w:rsidRDefault="00903E67" w:rsidP="005636B6">
      <w:pPr>
        <w:spacing w:before="240" w:after="240"/>
      </w:pPr>
      <w:r>
        <w:t>sus bellezas movió por vez primera;</w:t>
      </w:r>
    </w:p>
    <w:p w14:paraId="5877C516" w14:textId="77777777" w:rsidR="00903E67" w:rsidRDefault="00903E67" w:rsidP="005636B6">
      <w:pPr>
        <w:spacing w:before="240" w:after="240"/>
      </w:pPr>
      <w:r>
        <w:t>así es que no auguraba nada malo</w:t>
      </w:r>
    </w:p>
    <w:p w14:paraId="05D0CD8A" w14:textId="77777777" w:rsidR="00903E67" w:rsidRDefault="00903E67" w:rsidP="005636B6">
      <w:pPr>
        <w:spacing w:before="240" w:after="240"/>
      </w:pPr>
      <w:r>
        <w:t>de aquella fiera de la piel manchada</w:t>
      </w:r>
    </w:p>
    <w:p w14:paraId="3669D3DE" w14:textId="77777777" w:rsidR="00903E67" w:rsidRDefault="00903E67" w:rsidP="005636B6">
      <w:pPr>
        <w:spacing w:before="240" w:after="240"/>
      </w:pPr>
      <w:r>
        <w:t>la hora del día y la dulce estación;</w:t>
      </w:r>
    </w:p>
    <w:p w14:paraId="14F1AFFC" w14:textId="77777777" w:rsidR="00903E67" w:rsidRDefault="00903E67" w:rsidP="005636B6">
      <w:pPr>
        <w:spacing w:before="240" w:after="240"/>
      </w:pPr>
      <w:r>
        <w:t>mas no tal que terror no produjese</w:t>
      </w:r>
    </w:p>
    <w:p w14:paraId="16F92334" w14:textId="77777777" w:rsidR="00903E67" w:rsidRDefault="00903E67" w:rsidP="005636B6">
      <w:pPr>
        <w:spacing w:before="240" w:after="240"/>
      </w:pPr>
      <w:r>
        <w:t>la imagen de un león que luego vi.</w:t>
      </w:r>
    </w:p>
    <w:p w14:paraId="6EC82E65" w14:textId="77777777" w:rsidR="00903E67" w:rsidRDefault="00903E67" w:rsidP="005636B6">
      <w:pPr>
        <w:spacing w:before="240" w:after="240"/>
      </w:pPr>
      <w:r>
        <w:t>Me pareció que contra mí venía,</w:t>
      </w:r>
    </w:p>
    <w:p w14:paraId="10A8D4DA" w14:textId="77777777" w:rsidR="00903E67" w:rsidRDefault="00903E67" w:rsidP="005636B6">
      <w:pPr>
        <w:spacing w:before="240" w:after="240"/>
      </w:pPr>
      <w:r>
        <w:t>con la cabeza erguida y hambre fiera,</w:t>
      </w:r>
    </w:p>
    <w:p w14:paraId="37FA61EC" w14:textId="77777777" w:rsidR="00903E67" w:rsidRDefault="00903E67" w:rsidP="005636B6">
      <w:pPr>
        <w:spacing w:before="240" w:after="240"/>
      </w:pPr>
      <w:r>
        <w:t>y hasta temerle parecia el aire.</w:t>
      </w:r>
    </w:p>
    <w:p w14:paraId="1B8B7374" w14:textId="77777777" w:rsidR="00903E67" w:rsidRDefault="00903E67" w:rsidP="005636B6">
      <w:pPr>
        <w:spacing w:before="240" w:after="240"/>
      </w:pPr>
      <w:r>
        <w:t>Y una loba que todo el apetito</w:t>
      </w:r>
    </w:p>
    <w:p w14:paraId="4FD8DF03" w14:textId="77777777" w:rsidR="00903E67" w:rsidRDefault="00903E67" w:rsidP="005636B6">
      <w:pPr>
        <w:spacing w:before="240" w:after="240"/>
      </w:pPr>
      <w:r>
        <w:t>parecía cargar en su flaqueza,</w:t>
      </w:r>
    </w:p>
    <w:p w14:paraId="4DF066EE" w14:textId="77777777" w:rsidR="00903E67" w:rsidRDefault="00903E67" w:rsidP="005636B6">
      <w:pPr>
        <w:spacing w:before="240" w:after="240"/>
      </w:pPr>
      <w:r>
        <w:t>que ha hecho vivir a muchos en desgracia.</w:t>
      </w:r>
    </w:p>
    <w:p w14:paraId="1AA9A76F" w14:textId="77777777" w:rsidR="00903E67" w:rsidRDefault="00903E67" w:rsidP="005636B6">
      <w:pPr>
        <w:spacing w:before="240" w:after="240"/>
      </w:pPr>
      <w:r>
        <w:t>Tantos pesares ésta me produjo,</w:t>
      </w:r>
    </w:p>
    <w:p w14:paraId="7989012C" w14:textId="77777777" w:rsidR="00903E67" w:rsidRDefault="00903E67" w:rsidP="005636B6">
      <w:pPr>
        <w:spacing w:before="240" w:after="240"/>
      </w:pPr>
      <w:r>
        <w:t>con el pavor que verla me causaba</w:t>
      </w:r>
    </w:p>
    <w:p w14:paraId="17FEE980" w14:textId="77777777" w:rsidR="00903E67" w:rsidRDefault="00903E67" w:rsidP="005636B6">
      <w:pPr>
        <w:spacing w:before="240" w:after="240"/>
      </w:pPr>
      <w:r>
        <w:t>que perdí la esperanza de la cumbre.</w:t>
      </w:r>
    </w:p>
    <w:p w14:paraId="2950985C" w14:textId="77777777" w:rsidR="00903E67" w:rsidRDefault="00903E67" w:rsidP="005636B6">
      <w:pPr>
        <w:spacing w:before="240" w:after="240"/>
      </w:pPr>
      <w:r>
        <w:t>Y como aquel que alegre se hace rico</w:t>
      </w:r>
    </w:p>
    <w:p w14:paraId="13F1D87E" w14:textId="77777777" w:rsidR="00903E67" w:rsidRDefault="00903E67" w:rsidP="005636B6">
      <w:pPr>
        <w:spacing w:before="240" w:after="240"/>
      </w:pPr>
      <w:r>
        <w:t>y llega luego un tiempo en que se arruina,</w:t>
      </w:r>
    </w:p>
    <w:p w14:paraId="400B0FCC" w14:textId="77777777" w:rsidR="00903E67" w:rsidRDefault="00903E67" w:rsidP="005636B6">
      <w:pPr>
        <w:spacing w:before="240" w:after="240"/>
      </w:pPr>
      <w:r>
        <w:lastRenderedPageBreak/>
        <w:t>y en todo pensamiento sufre y llora:</w:t>
      </w:r>
    </w:p>
    <w:p w14:paraId="0369DD87" w14:textId="77777777" w:rsidR="00903E67" w:rsidRDefault="00903E67" w:rsidP="005636B6">
      <w:pPr>
        <w:spacing w:before="240" w:after="240"/>
      </w:pPr>
      <w:r>
        <w:t>tal la bestia me hacía sin dar tregua,</w:t>
      </w:r>
    </w:p>
    <w:p w14:paraId="0F644469" w14:textId="77777777" w:rsidR="00903E67" w:rsidRDefault="00903E67" w:rsidP="005636B6">
      <w:pPr>
        <w:spacing w:before="240" w:after="240"/>
      </w:pPr>
      <w:r>
        <w:t>pues, viniendo hacia mí muy lentamente,</w:t>
      </w:r>
    </w:p>
    <w:p w14:paraId="14A124BF" w14:textId="77777777" w:rsidR="00903E67" w:rsidRDefault="00903E67" w:rsidP="005636B6">
      <w:pPr>
        <w:spacing w:before="240" w:after="240"/>
      </w:pPr>
      <w:r>
        <w:t>me empujaba hacia allí donde el sol calla.</w:t>
      </w:r>
    </w:p>
    <w:p w14:paraId="050B7A7F" w14:textId="77777777" w:rsidR="00903E67" w:rsidRDefault="00903E67" w:rsidP="005636B6">
      <w:pPr>
        <w:spacing w:before="240" w:after="240"/>
      </w:pPr>
      <w:r>
        <w:t>Mientras que yo bajaba por la cuesta,</w:t>
      </w:r>
    </w:p>
    <w:p w14:paraId="24671C13" w14:textId="77777777" w:rsidR="00903E67" w:rsidRDefault="00903E67" w:rsidP="005636B6">
      <w:pPr>
        <w:spacing w:before="240" w:after="240"/>
      </w:pPr>
      <w:r>
        <w:t>se me mostró delante de los ojos</w:t>
      </w:r>
    </w:p>
    <w:p w14:paraId="22ACD8C0" w14:textId="77777777" w:rsidR="00903E67" w:rsidRDefault="00903E67" w:rsidP="005636B6">
      <w:pPr>
        <w:spacing w:before="240" w:after="240"/>
      </w:pPr>
      <w:r>
        <w:t>alguien que, en su silencio, creí mudo.</w:t>
      </w:r>
    </w:p>
    <w:p w14:paraId="5C03FB0A" w14:textId="77777777" w:rsidR="00903E67" w:rsidRDefault="00903E67" w:rsidP="005636B6">
      <w:pPr>
        <w:spacing w:before="240" w:after="240"/>
      </w:pPr>
      <w:r>
        <w:t>Cuando vi a aquel en ese gran desierto</w:t>
      </w:r>
    </w:p>
    <w:p w14:paraId="1FC29ECE" w14:textId="77777777" w:rsidR="00903E67" w:rsidRDefault="00903E67" w:rsidP="005636B6">
      <w:pPr>
        <w:spacing w:before="240" w:after="240"/>
      </w:pPr>
      <w:r>
        <w:t>«Apiádate de mi -yo le grité-,</w:t>
      </w:r>
    </w:p>
    <w:p w14:paraId="0852F518" w14:textId="77777777" w:rsidR="00903E67" w:rsidRDefault="00903E67" w:rsidP="005636B6">
      <w:pPr>
        <w:spacing w:before="240" w:after="240"/>
      </w:pPr>
      <w:r>
        <w:t>seas quien seas, sombra a hombre vivo.»</w:t>
      </w:r>
    </w:p>
    <w:p w14:paraId="71914C4B" w14:textId="77777777" w:rsidR="00903E67" w:rsidRDefault="00903E67" w:rsidP="005636B6">
      <w:pPr>
        <w:spacing w:before="240" w:after="240"/>
      </w:pPr>
      <w:r>
        <w:t>Me dijo: «Hombre no soy, mas hombre fui,</w:t>
      </w:r>
    </w:p>
    <w:p w14:paraId="6E28CA63" w14:textId="77777777" w:rsidR="00903E67" w:rsidRDefault="00903E67" w:rsidP="005636B6">
      <w:pPr>
        <w:spacing w:before="240" w:after="240"/>
      </w:pPr>
      <w:r>
        <w:t>y a mis padres dio cuna Lombardía</w:t>
      </w:r>
    </w:p>
    <w:p w14:paraId="2DE91C98" w14:textId="77777777" w:rsidR="00903E67" w:rsidRDefault="00903E67" w:rsidP="005636B6">
      <w:pPr>
        <w:spacing w:before="240" w:after="240"/>
      </w:pPr>
      <w:r>
        <w:t>pues Mantua fue la patria de los dos.</w:t>
      </w:r>
    </w:p>
    <w:p w14:paraId="62FACAF5" w14:textId="77777777" w:rsidR="00903E67" w:rsidRDefault="00903E67" w:rsidP="005636B6">
      <w:pPr>
        <w:spacing w:before="240" w:after="240"/>
      </w:pPr>
      <w:r>
        <w:t>Nací sub julio César, aunque tarde,</w:t>
      </w:r>
    </w:p>
    <w:p w14:paraId="4A490DBE" w14:textId="77777777" w:rsidR="00903E67" w:rsidRDefault="00903E67" w:rsidP="005636B6">
      <w:pPr>
        <w:spacing w:before="240" w:after="240"/>
      </w:pPr>
      <w:r>
        <w:t>y viví en Roma bajo el buen Augusto:</w:t>
      </w:r>
    </w:p>
    <w:p w14:paraId="6FA10BB6" w14:textId="77777777" w:rsidR="00903E67" w:rsidRDefault="00903E67" w:rsidP="005636B6">
      <w:pPr>
        <w:spacing w:before="240" w:after="240"/>
      </w:pPr>
      <w:r>
        <w:t>tiempos de falsos dioses mentirosos.</w:t>
      </w:r>
    </w:p>
    <w:p w14:paraId="104B2F38" w14:textId="77777777" w:rsidR="00903E67" w:rsidRDefault="00903E67" w:rsidP="005636B6">
      <w:pPr>
        <w:spacing w:before="240" w:after="240"/>
      </w:pPr>
      <w:r>
        <w:t>Poeta fui, y canté de aquel justo</w:t>
      </w:r>
    </w:p>
    <w:p w14:paraId="2F5F329D" w14:textId="77777777" w:rsidR="00903E67" w:rsidRDefault="00903E67" w:rsidP="005636B6">
      <w:pPr>
        <w:spacing w:before="240" w:after="240"/>
      </w:pPr>
      <w:r>
        <w:t>hijo de Anquises que vino de Troya,</w:t>
      </w:r>
    </w:p>
    <w:p w14:paraId="72257E82" w14:textId="77777777" w:rsidR="00903E67" w:rsidRDefault="00903E67" w:rsidP="005636B6">
      <w:pPr>
        <w:spacing w:before="240" w:after="240"/>
      </w:pPr>
      <w:r>
        <w:t>cuando Ilión la soberbia fue abrasada.</w:t>
      </w:r>
    </w:p>
    <w:p w14:paraId="23733A63" w14:textId="77777777" w:rsidR="00903E67" w:rsidRDefault="00903E67" w:rsidP="005636B6">
      <w:pPr>
        <w:spacing w:before="240" w:after="240"/>
      </w:pPr>
      <w:r>
        <w:lastRenderedPageBreak/>
        <w:t>¿Por qué retornas a tan grande pena,</w:t>
      </w:r>
    </w:p>
    <w:p w14:paraId="1693B6DE" w14:textId="77777777" w:rsidR="00903E67" w:rsidRDefault="00903E67" w:rsidP="005636B6">
      <w:pPr>
        <w:spacing w:before="240" w:after="240"/>
      </w:pPr>
      <w:r>
        <w:t>y no subes al monte deleitoso</w:t>
      </w:r>
    </w:p>
    <w:p w14:paraId="3BDB2064" w14:textId="77777777" w:rsidR="00903E67" w:rsidRDefault="00903E67" w:rsidP="005636B6">
      <w:pPr>
        <w:spacing w:before="240" w:after="240"/>
      </w:pPr>
      <w:r>
        <w:t>que es principio y razón de toda dicha?»</w:t>
      </w:r>
    </w:p>
    <w:p w14:paraId="60766994" w14:textId="77777777" w:rsidR="00903E67" w:rsidRDefault="00903E67" w:rsidP="005636B6">
      <w:pPr>
        <w:spacing w:before="240" w:after="240"/>
      </w:pPr>
      <w:r>
        <w:t>« ¿Eres Virgilio, pues, y aquella fuente</w:t>
      </w:r>
    </w:p>
    <w:p w14:paraId="39BD3705" w14:textId="77777777" w:rsidR="00903E67" w:rsidRDefault="00903E67" w:rsidP="005636B6">
      <w:pPr>
        <w:spacing w:before="240" w:after="240"/>
      </w:pPr>
      <w:r>
        <w:t>de quien mana tal río de elocuencia?</w:t>
      </w:r>
    </w:p>
    <w:p w14:paraId="2AF49601" w14:textId="77777777" w:rsidR="00903E67" w:rsidRDefault="00903E67" w:rsidP="005636B6">
      <w:pPr>
        <w:spacing w:before="240" w:after="240"/>
      </w:pPr>
      <w:r>
        <w:t>-respondí yo con frente avergonzada-.</w:t>
      </w:r>
    </w:p>
    <w:p w14:paraId="042B8061" w14:textId="77777777" w:rsidR="00903E67" w:rsidRDefault="00903E67" w:rsidP="005636B6">
      <w:pPr>
        <w:spacing w:before="240" w:after="240"/>
      </w:pPr>
      <w:r>
        <w:t>Oh luz y honor de todos los poetas,</w:t>
      </w:r>
    </w:p>
    <w:p w14:paraId="13E8BED1" w14:textId="77777777" w:rsidR="00903E67" w:rsidRDefault="00903E67" w:rsidP="005636B6">
      <w:pPr>
        <w:spacing w:before="240" w:after="240"/>
      </w:pPr>
      <w:r>
        <w:t>válgame el gran amor y el gran trabajo</w:t>
      </w:r>
    </w:p>
    <w:p w14:paraId="62ED0688" w14:textId="77777777" w:rsidR="00903E67" w:rsidRDefault="00903E67" w:rsidP="005636B6">
      <w:pPr>
        <w:spacing w:before="240" w:after="240"/>
      </w:pPr>
      <w:r>
        <w:t>que me han hecho estudiar tu gran volumen.</w:t>
      </w:r>
    </w:p>
    <w:p w14:paraId="3A20687F" w14:textId="77777777" w:rsidR="00903E67" w:rsidRDefault="00903E67" w:rsidP="005636B6">
      <w:pPr>
        <w:spacing w:before="240" w:after="240"/>
      </w:pPr>
      <w:r>
        <w:t>Eres tú mi modelo y mi maestro;</w:t>
      </w:r>
    </w:p>
    <w:p w14:paraId="0855A8DB" w14:textId="77777777" w:rsidR="00903E67" w:rsidRDefault="00903E67" w:rsidP="005636B6">
      <w:pPr>
        <w:spacing w:before="240" w:after="240"/>
      </w:pPr>
      <w:r>
        <w:t>el único eres tú de quien tomé</w:t>
      </w:r>
    </w:p>
    <w:p w14:paraId="593B8F6E" w14:textId="77777777" w:rsidR="00903E67" w:rsidRDefault="00903E67" w:rsidP="005636B6">
      <w:pPr>
        <w:spacing w:before="240" w:after="240"/>
      </w:pPr>
      <w:r>
        <w:t>el bello estilo que me ha dado honra.</w:t>
      </w:r>
    </w:p>
    <w:p w14:paraId="5CFA5FCD" w14:textId="77777777" w:rsidR="00903E67" w:rsidRDefault="00903E67" w:rsidP="005636B6">
      <w:pPr>
        <w:spacing w:before="240" w:after="240"/>
      </w:pPr>
      <w:r>
        <w:t>Mira la bestia por la cual me he vuelto:</w:t>
      </w:r>
    </w:p>
    <w:p w14:paraId="0C3A2A72" w14:textId="77777777" w:rsidR="00903E67" w:rsidRDefault="00903E67" w:rsidP="005636B6">
      <w:pPr>
        <w:spacing w:before="240" w:after="240"/>
      </w:pPr>
      <w:r>
        <w:t>sabio famoso, de ella ponme a salvo,</w:t>
      </w:r>
    </w:p>
    <w:p w14:paraId="2E7B0B44" w14:textId="77777777" w:rsidR="00903E67" w:rsidRDefault="00903E67" w:rsidP="005636B6">
      <w:pPr>
        <w:spacing w:before="240" w:after="240"/>
      </w:pPr>
      <w:r>
        <w:t>pues hace que me tiemblen pulso y venas.»</w:t>
      </w:r>
    </w:p>
    <w:p w14:paraId="416BFDDB" w14:textId="77777777" w:rsidR="00903E67" w:rsidRDefault="00903E67" w:rsidP="005636B6">
      <w:pPr>
        <w:spacing w:before="240" w:after="240"/>
      </w:pPr>
      <w:r>
        <w:t>«Es menester que sigas otra ruta</w:t>
      </w:r>
    </w:p>
    <w:p w14:paraId="66F67F57" w14:textId="77777777" w:rsidR="00903E67" w:rsidRDefault="00903E67" w:rsidP="005636B6">
      <w:pPr>
        <w:spacing w:before="240" w:after="240"/>
      </w:pPr>
      <w:r>
        <w:t>-me repuso después que vio mi llanto-,</w:t>
      </w:r>
    </w:p>
    <w:p w14:paraId="19802312" w14:textId="77777777" w:rsidR="00903E67" w:rsidRDefault="00903E67" w:rsidP="005636B6">
      <w:pPr>
        <w:spacing w:before="240" w:after="240"/>
      </w:pPr>
      <w:r>
        <w:t>si quieres irte del lugar salvaje;</w:t>
      </w:r>
    </w:p>
    <w:p w14:paraId="63CE23AE" w14:textId="77777777" w:rsidR="00903E67" w:rsidRDefault="00903E67" w:rsidP="005636B6">
      <w:pPr>
        <w:spacing w:before="240" w:after="240"/>
      </w:pPr>
      <w:r>
        <w:t>pues esta bestia, que gritar te hace,</w:t>
      </w:r>
    </w:p>
    <w:p w14:paraId="763BC89D" w14:textId="77777777" w:rsidR="00903E67" w:rsidRDefault="00903E67" w:rsidP="005636B6">
      <w:pPr>
        <w:spacing w:before="240" w:after="240"/>
      </w:pPr>
      <w:r>
        <w:lastRenderedPageBreak/>
        <w:t>no deja a nadie andar por su camino,</w:t>
      </w:r>
    </w:p>
    <w:p w14:paraId="6E8C1948" w14:textId="77777777" w:rsidR="00903E67" w:rsidRDefault="00903E67" w:rsidP="005636B6">
      <w:pPr>
        <w:spacing w:before="240" w:after="240"/>
      </w:pPr>
      <w:r>
        <w:t>mas tanto se lo impide que los mata;</w:t>
      </w:r>
    </w:p>
    <w:p w14:paraId="0FB2CEE1" w14:textId="77777777" w:rsidR="00903E67" w:rsidRDefault="00903E67" w:rsidP="005636B6">
      <w:pPr>
        <w:spacing w:before="240" w:after="240"/>
      </w:pPr>
      <w:r>
        <w:t>y es su instinto tan cruel y tan malvado,</w:t>
      </w:r>
    </w:p>
    <w:p w14:paraId="59B73A9E" w14:textId="77777777" w:rsidR="00903E67" w:rsidRDefault="00903E67" w:rsidP="005636B6">
      <w:pPr>
        <w:spacing w:before="240" w:after="240"/>
      </w:pPr>
      <w:r>
        <w:t>que nunca sacia su ansia codiciosa</w:t>
      </w:r>
    </w:p>
    <w:p w14:paraId="6550B808" w14:textId="77777777" w:rsidR="00903E67" w:rsidRDefault="00903E67" w:rsidP="005636B6">
      <w:pPr>
        <w:spacing w:before="240" w:after="240"/>
      </w:pPr>
      <w:r>
        <w:t>y después de comer más hambre aún tiene.</w:t>
      </w:r>
    </w:p>
    <w:p w14:paraId="64B0F5AD" w14:textId="77777777" w:rsidR="00903E67" w:rsidRDefault="00903E67" w:rsidP="005636B6">
      <w:pPr>
        <w:spacing w:before="240" w:after="240"/>
      </w:pPr>
      <w:r>
        <w:t>Con muchos animales se amanceba,</w:t>
      </w:r>
    </w:p>
    <w:p w14:paraId="73CDE7D4" w14:textId="77777777" w:rsidR="00903E67" w:rsidRDefault="00903E67" w:rsidP="005636B6">
      <w:pPr>
        <w:spacing w:before="240" w:after="240"/>
      </w:pPr>
      <w:r>
        <w:t>y serán muchos más hasta que venga</w:t>
      </w:r>
    </w:p>
    <w:p w14:paraId="3D43A521" w14:textId="77777777" w:rsidR="00903E67" w:rsidRDefault="00903E67" w:rsidP="005636B6">
      <w:pPr>
        <w:spacing w:before="240" w:after="240"/>
      </w:pPr>
      <w:r>
        <w:t>el Lebrel que la hará morir con duelo.</w:t>
      </w:r>
    </w:p>
    <w:p w14:paraId="6722B93B" w14:textId="77777777" w:rsidR="00903E67" w:rsidRDefault="00903E67" w:rsidP="005636B6">
      <w:pPr>
        <w:spacing w:before="240" w:after="240"/>
      </w:pPr>
      <w:r>
        <w:t>Éste no comerá tierra ni peltre,</w:t>
      </w:r>
    </w:p>
    <w:p w14:paraId="3A28E8E5" w14:textId="77777777" w:rsidR="00903E67" w:rsidRDefault="00903E67" w:rsidP="005636B6">
      <w:pPr>
        <w:spacing w:before="240" w:after="240"/>
      </w:pPr>
      <w:r>
        <w:t>sino virtud, amor, sabiduría,</w:t>
      </w:r>
    </w:p>
    <w:p w14:paraId="4E7B7893" w14:textId="77777777" w:rsidR="00903E67" w:rsidRDefault="00903E67" w:rsidP="005636B6">
      <w:pPr>
        <w:spacing w:before="240" w:after="240"/>
      </w:pPr>
      <w:r>
        <w:t>y su cuna estará entre Fieltro y Fieltro.</w:t>
      </w:r>
    </w:p>
    <w:p w14:paraId="71CD8201" w14:textId="77777777" w:rsidR="00903E67" w:rsidRDefault="00903E67" w:rsidP="005636B6">
      <w:pPr>
        <w:spacing w:before="240" w:after="240"/>
      </w:pPr>
      <w:r>
        <w:t>Ha de salvar a aquella humilde Italia</w:t>
      </w:r>
    </w:p>
    <w:p w14:paraId="74016210" w14:textId="77777777" w:rsidR="00903E67" w:rsidRDefault="00903E67" w:rsidP="005636B6">
      <w:pPr>
        <w:spacing w:before="240" w:after="240"/>
      </w:pPr>
      <w:r>
        <w:t>por quien murió Camila, la doncella,</w:t>
      </w:r>
    </w:p>
    <w:p w14:paraId="741BE9D5" w14:textId="77777777" w:rsidR="00903E67" w:rsidRDefault="00903E67" w:rsidP="005636B6">
      <w:pPr>
        <w:spacing w:before="240" w:after="240"/>
      </w:pPr>
      <w:r>
        <w:t>Turno, Euríalo y Niso con heridas.</w:t>
      </w:r>
    </w:p>
    <w:p w14:paraId="6DE6917A" w14:textId="77777777" w:rsidR="00903E67" w:rsidRDefault="00903E67" w:rsidP="005636B6">
      <w:pPr>
        <w:spacing w:before="240" w:after="240"/>
      </w:pPr>
      <w:r>
        <w:t>Éste la arrojará de pueblo en pueblo,</w:t>
      </w:r>
    </w:p>
    <w:p w14:paraId="4167F453" w14:textId="77777777" w:rsidR="00903E67" w:rsidRDefault="00903E67" w:rsidP="005636B6">
      <w:pPr>
        <w:spacing w:before="240" w:after="240"/>
      </w:pPr>
      <w:r>
        <w:t>hasta que dé con ella en el abismo,</w:t>
      </w:r>
    </w:p>
    <w:p w14:paraId="4C14E97F" w14:textId="77777777" w:rsidR="00903E67" w:rsidRDefault="00903E67" w:rsidP="005636B6">
      <w:pPr>
        <w:spacing w:before="240" w:after="240"/>
      </w:pPr>
      <w:r>
        <w:t>del que la hizo salir el Envidioso.</w:t>
      </w:r>
    </w:p>
    <w:p w14:paraId="594E82B4" w14:textId="77777777" w:rsidR="00903E67" w:rsidRDefault="00903E67" w:rsidP="005636B6">
      <w:pPr>
        <w:spacing w:before="240" w:after="240"/>
      </w:pPr>
      <w:r>
        <w:t>Por lo que, por tu bien, pienso y decido</w:t>
      </w:r>
    </w:p>
    <w:p w14:paraId="33F91DDD" w14:textId="77777777" w:rsidR="00903E67" w:rsidRDefault="00903E67" w:rsidP="005636B6">
      <w:pPr>
        <w:spacing w:before="240" w:after="240"/>
      </w:pPr>
      <w:r>
        <w:t>que vengas tras de mí, y seré tu guía,</w:t>
      </w:r>
    </w:p>
    <w:p w14:paraId="76FB8564" w14:textId="77777777" w:rsidR="00903E67" w:rsidRDefault="00903E67" w:rsidP="005636B6">
      <w:pPr>
        <w:spacing w:before="240" w:after="240"/>
      </w:pPr>
      <w:r>
        <w:lastRenderedPageBreak/>
        <w:t>y he de llevarte por lugar eterno,</w:t>
      </w:r>
    </w:p>
    <w:p w14:paraId="2A3952ED" w14:textId="77777777" w:rsidR="00903E67" w:rsidRDefault="00903E67" w:rsidP="005636B6">
      <w:pPr>
        <w:spacing w:before="240" w:after="240"/>
      </w:pPr>
      <w:r>
        <w:t>donde oirás el aullar desesperado,</w:t>
      </w:r>
    </w:p>
    <w:p w14:paraId="742F22D7" w14:textId="77777777" w:rsidR="00903E67" w:rsidRDefault="00903E67" w:rsidP="005636B6">
      <w:pPr>
        <w:spacing w:before="240" w:after="240"/>
      </w:pPr>
      <w:r>
        <w:t>verás, dolientes, las antiguas sombras,</w:t>
      </w:r>
    </w:p>
    <w:p w14:paraId="4F587CA7" w14:textId="77777777" w:rsidR="00903E67" w:rsidRDefault="00903E67" w:rsidP="005636B6">
      <w:pPr>
        <w:spacing w:before="240" w:after="240"/>
      </w:pPr>
      <w:r>
        <w:t>gritando todas la segunda muerte;</w:t>
      </w:r>
    </w:p>
    <w:p w14:paraId="10B2F7E6" w14:textId="77777777" w:rsidR="00903E67" w:rsidRDefault="00903E67" w:rsidP="005636B6">
      <w:pPr>
        <w:spacing w:before="240" w:after="240"/>
      </w:pPr>
      <w:r>
        <w:t>y podrás ver a aquellas que contenta</w:t>
      </w:r>
    </w:p>
    <w:p w14:paraId="3CDCF53E" w14:textId="77777777" w:rsidR="00903E67" w:rsidRDefault="00903E67" w:rsidP="005636B6">
      <w:pPr>
        <w:spacing w:before="240" w:after="240"/>
      </w:pPr>
      <w:r>
        <w:t>el fuego, pues confían en llegar</w:t>
      </w:r>
    </w:p>
    <w:p w14:paraId="03B91854" w14:textId="77777777" w:rsidR="00903E67" w:rsidRDefault="00903E67" w:rsidP="005636B6">
      <w:pPr>
        <w:spacing w:before="240" w:after="240"/>
      </w:pPr>
      <w:r>
        <w:t>a bienaventuras cualquier día;</w:t>
      </w:r>
    </w:p>
    <w:p w14:paraId="6EE708F5" w14:textId="77777777" w:rsidR="00903E67" w:rsidRDefault="00903E67" w:rsidP="005636B6">
      <w:pPr>
        <w:spacing w:before="240" w:after="240"/>
      </w:pPr>
      <w:r>
        <w:t>y si ascender deseas junto a éstas,</w:t>
      </w:r>
    </w:p>
    <w:p w14:paraId="304F92EB" w14:textId="77777777" w:rsidR="00903E67" w:rsidRDefault="00903E67" w:rsidP="005636B6">
      <w:pPr>
        <w:spacing w:before="240" w:after="240"/>
      </w:pPr>
      <w:r>
        <w:t>más digna que la mía allí hay un alma:</w:t>
      </w:r>
    </w:p>
    <w:p w14:paraId="77C41B35" w14:textId="77777777" w:rsidR="00903E67" w:rsidRDefault="00903E67" w:rsidP="005636B6">
      <w:pPr>
        <w:spacing w:before="240" w:after="240"/>
      </w:pPr>
      <w:r>
        <w:t>te dejaré con ella cuando marche;</w:t>
      </w:r>
    </w:p>
    <w:p w14:paraId="3954B84A" w14:textId="77777777" w:rsidR="00903E67" w:rsidRDefault="00903E67" w:rsidP="005636B6">
      <w:pPr>
        <w:spacing w:before="240" w:after="240"/>
      </w:pPr>
      <w:r>
        <w:t>que aquel Emperador que arriba reina,</w:t>
      </w:r>
    </w:p>
    <w:p w14:paraId="022EC86D" w14:textId="77777777" w:rsidR="00903E67" w:rsidRDefault="00903E67" w:rsidP="005636B6">
      <w:pPr>
        <w:spacing w:before="240" w:after="240"/>
      </w:pPr>
      <w:r>
        <w:t>puesto que yo a sus leyes fui rebelde,</w:t>
      </w:r>
    </w:p>
    <w:p w14:paraId="57CBB365" w14:textId="77777777" w:rsidR="00903E67" w:rsidRDefault="00903E67" w:rsidP="005636B6">
      <w:pPr>
        <w:spacing w:before="240" w:after="240"/>
      </w:pPr>
      <w:r>
        <w:t>no quiere que por mí a su reino subas.</w:t>
      </w:r>
    </w:p>
    <w:p w14:paraId="3CAE1391" w14:textId="77777777" w:rsidR="00903E67" w:rsidRDefault="00903E67" w:rsidP="005636B6">
      <w:pPr>
        <w:spacing w:before="240" w:after="240"/>
      </w:pPr>
      <w:r>
        <w:t>En toda parte impera y allí rige;</w:t>
      </w:r>
    </w:p>
    <w:p w14:paraId="7D318567" w14:textId="77777777" w:rsidR="00903E67" w:rsidRDefault="00903E67" w:rsidP="005636B6">
      <w:pPr>
        <w:spacing w:before="240" w:after="240"/>
      </w:pPr>
      <w:r>
        <w:t>allí está su ciudad y su alto trono.</w:t>
      </w:r>
    </w:p>
    <w:p w14:paraId="6FD7B78D" w14:textId="77777777" w:rsidR="00903E67" w:rsidRDefault="00903E67" w:rsidP="005636B6">
      <w:pPr>
        <w:spacing w:before="240" w:after="240"/>
      </w:pPr>
      <w:r>
        <w:t>iCuán feliz es quien él allí destina!»</w:t>
      </w:r>
    </w:p>
    <w:p w14:paraId="41A9953B" w14:textId="77777777" w:rsidR="00903E67" w:rsidRDefault="00903E67" w:rsidP="005636B6">
      <w:pPr>
        <w:spacing w:before="240" w:after="240"/>
      </w:pPr>
      <w:r>
        <w:t>Yo contesté: «Poeta, te requiero</w:t>
      </w:r>
    </w:p>
    <w:p w14:paraId="21CEDFC3" w14:textId="77777777" w:rsidR="00903E67" w:rsidRDefault="00903E67" w:rsidP="005636B6">
      <w:pPr>
        <w:spacing w:before="240" w:after="240"/>
      </w:pPr>
      <w:r>
        <w:t>por aquel Dios que tú no conociste,</w:t>
      </w:r>
    </w:p>
    <w:p w14:paraId="186B01D3" w14:textId="77777777" w:rsidR="00903E67" w:rsidRDefault="00903E67" w:rsidP="005636B6">
      <w:pPr>
        <w:spacing w:before="240" w:after="240"/>
      </w:pPr>
      <w:r>
        <w:t>para huir de éste o de otro mal más grande,</w:t>
      </w:r>
    </w:p>
    <w:p w14:paraId="5C31C827" w14:textId="77777777" w:rsidR="00903E67" w:rsidRDefault="00903E67" w:rsidP="005636B6">
      <w:pPr>
        <w:spacing w:before="240" w:after="240"/>
      </w:pPr>
      <w:r>
        <w:lastRenderedPageBreak/>
        <w:t>que me lleves allí donde me has dicho,</w:t>
      </w:r>
    </w:p>
    <w:p w14:paraId="7CD86B76" w14:textId="77777777" w:rsidR="00903E67" w:rsidRDefault="00903E67" w:rsidP="005636B6">
      <w:pPr>
        <w:spacing w:before="240" w:after="240"/>
      </w:pPr>
      <w:r>
        <w:t>y pueda ver la puerta de San Pedro</w:t>
      </w:r>
    </w:p>
    <w:p w14:paraId="159F9245" w14:textId="77777777" w:rsidR="00903E67" w:rsidRDefault="00903E67" w:rsidP="005636B6">
      <w:pPr>
        <w:spacing w:before="240" w:after="240"/>
      </w:pPr>
      <w:r>
        <w:t>y aquellos infelices de que me hablas.»</w:t>
      </w:r>
    </w:p>
    <w:p w14:paraId="610875C3" w14:textId="77777777" w:rsidR="006305BF" w:rsidRDefault="00903E67" w:rsidP="005636B6">
      <w:pPr>
        <w:spacing w:before="240" w:after="240"/>
      </w:pPr>
      <w:r>
        <w:t>Entonces se echó a andar, y yo tras él.</w:t>
      </w:r>
    </w:p>
    <w:p w14:paraId="01170734" w14:textId="4FE6B707" w:rsidR="00903E67" w:rsidRDefault="00903E67" w:rsidP="005636B6">
      <w:pPr>
        <w:spacing w:before="240" w:after="240"/>
      </w:pPr>
      <w:r>
        <w:br w:type="page"/>
      </w:r>
    </w:p>
    <w:p w14:paraId="6B7BF642" w14:textId="77777777" w:rsidR="00903E67" w:rsidRDefault="00903E67" w:rsidP="005636B6">
      <w:pPr>
        <w:pStyle w:val="Ttulo2"/>
        <w:spacing w:before="240" w:after="240"/>
      </w:pPr>
      <w:bookmarkStart w:id="4" w:name="_Toc196140927"/>
      <w:r>
        <w:lastRenderedPageBreak/>
        <w:t>CANTO II</w:t>
      </w:r>
      <w:bookmarkEnd w:id="4"/>
    </w:p>
    <w:p w14:paraId="0DA32DCE" w14:textId="77777777" w:rsidR="00903E67" w:rsidRDefault="00903E67" w:rsidP="005636B6">
      <w:pPr>
        <w:pStyle w:val="Ttulo3"/>
        <w:spacing w:before="240" w:after="240"/>
      </w:pPr>
      <w:bookmarkStart w:id="5" w:name="_Toc196140928"/>
      <w:r>
        <w:t>El día se marchaba, el aire oscuro</w:t>
      </w:r>
      <w:bookmarkEnd w:id="5"/>
    </w:p>
    <w:p w14:paraId="4820DF2C" w14:textId="77777777" w:rsidR="00903E67" w:rsidRDefault="00903E67" w:rsidP="005636B6">
      <w:pPr>
        <w:spacing w:before="240" w:after="240"/>
      </w:pPr>
      <w:r>
        <w:t>a los seres que habitan en la tierra</w:t>
      </w:r>
    </w:p>
    <w:p w14:paraId="301E82B0" w14:textId="77777777" w:rsidR="00903E67" w:rsidRDefault="00903E67" w:rsidP="005636B6">
      <w:pPr>
        <w:spacing w:before="240" w:after="240"/>
      </w:pPr>
      <w:r>
        <w:t>quitaba sus fatigas; y yo sólo</w:t>
      </w:r>
    </w:p>
    <w:p w14:paraId="1D885C67" w14:textId="77777777" w:rsidR="00903E67" w:rsidRDefault="00903E67" w:rsidP="005636B6">
      <w:pPr>
        <w:spacing w:before="240" w:after="240"/>
      </w:pPr>
      <w:r>
        <w:t>me disponía a sostener la guerra,</w:t>
      </w:r>
    </w:p>
    <w:p w14:paraId="134D9351" w14:textId="77777777" w:rsidR="00903E67" w:rsidRDefault="00903E67" w:rsidP="005636B6">
      <w:pPr>
        <w:spacing w:before="240" w:after="240"/>
      </w:pPr>
      <w:r>
        <w:t>contra el camino y contra el sufrimiento</w:t>
      </w:r>
    </w:p>
    <w:p w14:paraId="2219513C" w14:textId="77777777" w:rsidR="00903E67" w:rsidRDefault="00903E67" w:rsidP="005636B6">
      <w:pPr>
        <w:spacing w:before="240" w:after="240"/>
      </w:pPr>
      <w:r>
        <w:t>que sin errar evocará mi mente.</w:t>
      </w:r>
    </w:p>
    <w:p w14:paraId="404E3739" w14:textId="77777777" w:rsidR="00903E67" w:rsidRDefault="00903E67" w:rsidP="005636B6">
      <w:pPr>
        <w:spacing w:before="240" w:after="240"/>
      </w:pPr>
      <w:r>
        <w:t>¡Oh musas! ¡Oh alto ingenio, sostenedme!</w:t>
      </w:r>
    </w:p>
    <w:p w14:paraId="13A96A0A" w14:textId="77777777" w:rsidR="00903E67" w:rsidRDefault="00903E67" w:rsidP="005636B6">
      <w:pPr>
        <w:spacing w:before="240" w:after="240"/>
      </w:pPr>
      <w:r>
        <w:t>¡Memoria que escribiste lo que vi,</w:t>
      </w:r>
    </w:p>
    <w:p w14:paraId="6555BD6C" w14:textId="77777777" w:rsidR="00903E67" w:rsidRDefault="00903E67" w:rsidP="005636B6">
      <w:pPr>
        <w:spacing w:before="240" w:after="240"/>
      </w:pPr>
      <w:r>
        <w:t>aquí se advertirá tu gran nobleza!</w:t>
      </w:r>
    </w:p>
    <w:p w14:paraId="2550D67E" w14:textId="77777777" w:rsidR="00903E67" w:rsidRDefault="00903E67" w:rsidP="005636B6">
      <w:pPr>
        <w:spacing w:before="240" w:after="240"/>
      </w:pPr>
      <w:r>
        <w:t>Yo comencé: «Poeta que me guías,</w:t>
      </w:r>
    </w:p>
    <w:p w14:paraId="294155B9" w14:textId="77777777" w:rsidR="00903E67" w:rsidRDefault="00903E67" w:rsidP="005636B6">
      <w:pPr>
        <w:spacing w:before="240" w:after="240"/>
      </w:pPr>
      <w:r>
        <w:t>mira si mi virtud es suficiente</w:t>
      </w:r>
    </w:p>
    <w:p w14:paraId="4A826BA7" w14:textId="77777777" w:rsidR="00903E67" w:rsidRDefault="00903E67" w:rsidP="005636B6">
      <w:pPr>
        <w:spacing w:before="240" w:after="240"/>
      </w:pPr>
      <w:r>
        <w:t>antes de comenzar tan ardua empresa.</w:t>
      </w:r>
    </w:p>
    <w:p w14:paraId="0868D085" w14:textId="77777777" w:rsidR="00903E67" w:rsidRDefault="00903E67" w:rsidP="005636B6">
      <w:pPr>
        <w:spacing w:before="240" w:after="240"/>
      </w:pPr>
      <w:r>
        <w:t>Tú nos contaste que el padre de Silvio,</w:t>
      </w:r>
    </w:p>
    <w:p w14:paraId="3814328B" w14:textId="77777777" w:rsidR="00903E67" w:rsidRDefault="00903E67" w:rsidP="005636B6">
      <w:pPr>
        <w:spacing w:before="240" w:after="240"/>
      </w:pPr>
      <w:r>
        <w:t>sin estar aún corrupto, al inmortal</w:t>
      </w:r>
    </w:p>
    <w:p w14:paraId="79E3C91F" w14:textId="77777777" w:rsidR="00903E67" w:rsidRDefault="00903E67" w:rsidP="005636B6">
      <w:pPr>
        <w:spacing w:before="240" w:after="240"/>
      </w:pPr>
      <w:r>
        <w:t>reino llegó, y lo hizo en cuerpo y alma.</w:t>
      </w:r>
    </w:p>
    <w:p w14:paraId="32A7A72B" w14:textId="77777777" w:rsidR="00903E67" w:rsidRDefault="00903E67" w:rsidP="005636B6">
      <w:pPr>
        <w:spacing w:before="240" w:after="240"/>
      </w:pPr>
      <w:r>
        <w:t>Pero si el adversario del pecado</w:t>
      </w:r>
    </w:p>
    <w:p w14:paraId="64C4EEAA" w14:textId="77777777" w:rsidR="00903E67" w:rsidRDefault="00903E67" w:rsidP="005636B6">
      <w:pPr>
        <w:spacing w:before="240" w:after="240"/>
      </w:pPr>
      <w:r>
        <w:t>le hizo el favor, pensando el gran efecto</w:t>
      </w:r>
    </w:p>
    <w:p w14:paraId="7204EBFC" w14:textId="77777777" w:rsidR="00903E67" w:rsidRDefault="00903E67" w:rsidP="005636B6">
      <w:pPr>
        <w:spacing w:before="240" w:after="240"/>
      </w:pPr>
      <w:r>
        <w:t>que de aquello saldría, el qué y el cuál,</w:t>
      </w:r>
    </w:p>
    <w:p w14:paraId="41DE28E5" w14:textId="77777777" w:rsidR="00903E67" w:rsidRDefault="00903E67" w:rsidP="005636B6">
      <w:pPr>
        <w:spacing w:before="240" w:after="240"/>
      </w:pPr>
      <w:r>
        <w:lastRenderedPageBreak/>
        <w:t>no le parece indigno al hombre sabio;</w:t>
      </w:r>
    </w:p>
    <w:p w14:paraId="02D3A6E5" w14:textId="77777777" w:rsidR="00903E67" w:rsidRDefault="00903E67" w:rsidP="005636B6">
      <w:pPr>
        <w:spacing w:before="240" w:after="240"/>
      </w:pPr>
      <w:r>
        <w:t>pues fue de la alma Roma y de su imperio</w:t>
      </w:r>
    </w:p>
    <w:p w14:paraId="0CB66088" w14:textId="77777777" w:rsidR="00903E67" w:rsidRDefault="00903E67" w:rsidP="005636B6">
      <w:pPr>
        <w:spacing w:before="240" w:after="240"/>
      </w:pPr>
      <w:r>
        <w:t>escogido por padre en el Empíreo.</w:t>
      </w:r>
    </w:p>
    <w:p w14:paraId="4BA203DF" w14:textId="77777777" w:rsidR="00903E67" w:rsidRDefault="00903E67" w:rsidP="005636B6">
      <w:pPr>
        <w:spacing w:before="240" w:after="240"/>
      </w:pPr>
      <w:r>
        <w:t>La cual y el cual, a decir la verdad,</w:t>
      </w:r>
    </w:p>
    <w:p w14:paraId="217B50E7" w14:textId="77777777" w:rsidR="00903E67" w:rsidRDefault="00903E67" w:rsidP="005636B6">
      <w:pPr>
        <w:spacing w:before="240" w:after="240"/>
      </w:pPr>
      <w:r>
        <w:t>como el lugar sagrado fue elegida,</w:t>
      </w:r>
    </w:p>
    <w:p w14:paraId="12DB82BD" w14:textId="77777777" w:rsidR="00903E67" w:rsidRDefault="00903E67" w:rsidP="005636B6">
      <w:pPr>
        <w:spacing w:before="240" w:after="240"/>
      </w:pPr>
      <w:r>
        <w:t>que habita el sucesor del mayor Pedro.</w:t>
      </w:r>
    </w:p>
    <w:p w14:paraId="0A3357D1" w14:textId="77777777" w:rsidR="00903E67" w:rsidRDefault="00903E67" w:rsidP="005636B6">
      <w:pPr>
        <w:spacing w:before="240" w:after="240"/>
      </w:pPr>
      <w:r>
        <w:t>En el viaje por el cual le alabas</w:t>
      </w:r>
    </w:p>
    <w:p w14:paraId="6EBCA784" w14:textId="77777777" w:rsidR="00903E67" w:rsidRDefault="00903E67" w:rsidP="005636B6">
      <w:pPr>
        <w:spacing w:before="240" w:after="240"/>
      </w:pPr>
      <w:r>
        <w:t>escuchó cosas que fueron motivo</w:t>
      </w:r>
    </w:p>
    <w:p w14:paraId="567374CE" w14:textId="77777777" w:rsidR="00903E67" w:rsidRDefault="00903E67" w:rsidP="005636B6">
      <w:pPr>
        <w:spacing w:before="240" w:after="240"/>
      </w:pPr>
      <w:r>
        <w:t>de su triunfo y del manto de los papas.</w:t>
      </w:r>
    </w:p>
    <w:p w14:paraId="2654D46F" w14:textId="77777777" w:rsidR="00903E67" w:rsidRDefault="00903E67" w:rsidP="005636B6">
      <w:pPr>
        <w:spacing w:before="240" w:after="240"/>
      </w:pPr>
      <w:r>
        <w:t>Alli fue luego el Vaso de Elección,</w:t>
      </w:r>
    </w:p>
    <w:p w14:paraId="1F6678BF" w14:textId="77777777" w:rsidR="00903E67" w:rsidRDefault="00903E67" w:rsidP="005636B6">
      <w:pPr>
        <w:spacing w:before="240" w:after="240"/>
      </w:pPr>
      <w:r>
        <w:t>para llevar conforto a aquella fe</w:t>
      </w:r>
    </w:p>
    <w:p w14:paraId="393309BC" w14:textId="77777777" w:rsidR="00903E67" w:rsidRDefault="00903E67" w:rsidP="005636B6">
      <w:pPr>
        <w:spacing w:before="240" w:after="240"/>
      </w:pPr>
      <w:r>
        <w:t>que de la salvación es el principio.</w:t>
      </w:r>
    </w:p>
    <w:p w14:paraId="76093CAC" w14:textId="77777777" w:rsidR="00903E67" w:rsidRDefault="00903E67" w:rsidP="005636B6">
      <w:pPr>
        <w:spacing w:before="240" w:after="240"/>
      </w:pPr>
      <w:r>
        <w:t>Mas yo, ¿por qué he de ir? ¿quién me lo otorga?</w:t>
      </w:r>
    </w:p>
    <w:p w14:paraId="5B698858" w14:textId="77777777" w:rsidR="00903E67" w:rsidRDefault="00903E67" w:rsidP="005636B6">
      <w:pPr>
        <w:spacing w:before="240" w:after="240"/>
      </w:pPr>
      <w:r>
        <w:t>Yo no soy Pablo ni tampoco Eneas:</w:t>
      </w:r>
    </w:p>
    <w:p w14:paraId="7AA08D87" w14:textId="77777777" w:rsidR="00903E67" w:rsidRDefault="00903E67" w:rsidP="005636B6">
      <w:pPr>
        <w:spacing w:before="240" w:after="240"/>
      </w:pPr>
      <w:r>
        <w:t>y ni yo ni los otros me creen digno.</w:t>
      </w:r>
    </w:p>
    <w:p w14:paraId="7C627404" w14:textId="77777777" w:rsidR="00903E67" w:rsidRDefault="00903E67" w:rsidP="005636B6">
      <w:pPr>
        <w:spacing w:before="240" w:after="240"/>
      </w:pPr>
      <w:r>
        <w:t>Pues temo, si me entrego a ese viaje,</w:t>
      </w:r>
    </w:p>
    <w:p w14:paraId="6809C6F2" w14:textId="77777777" w:rsidR="00903E67" w:rsidRDefault="00903E67" w:rsidP="005636B6">
      <w:pPr>
        <w:spacing w:before="240" w:after="240"/>
      </w:pPr>
      <w:r>
        <w:t>que ese camino sea una locura;</w:t>
      </w:r>
    </w:p>
    <w:p w14:paraId="5A2217BE" w14:textId="77777777" w:rsidR="00903E67" w:rsidRDefault="00903E67" w:rsidP="005636B6">
      <w:pPr>
        <w:spacing w:before="240" w:after="240"/>
      </w:pPr>
      <w:r>
        <w:t>eres sabio; ya entiendes lo que callo.»</w:t>
      </w:r>
    </w:p>
    <w:p w14:paraId="68F5A817" w14:textId="77777777" w:rsidR="00903E67" w:rsidRDefault="00903E67" w:rsidP="005636B6">
      <w:pPr>
        <w:spacing w:before="240" w:after="240"/>
      </w:pPr>
      <w:r>
        <w:t>Y cual quien ya no quiere lo que quiso</w:t>
      </w:r>
    </w:p>
    <w:p w14:paraId="333E72EB" w14:textId="77777777" w:rsidR="00903E67" w:rsidRDefault="00903E67" w:rsidP="005636B6">
      <w:pPr>
        <w:spacing w:before="240" w:after="240"/>
      </w:pPr>
      <w:r>
        <w:lastRenderedPageBreak/>
        <w:t>cambiando el parecer por otro nuevo,</w:t>
      </w:r>
    </w:p>
    <w:p w14:paraId="7DCB5ECF" w14:textId="77777777" w:rsidR="00903E67" w:rsidRDefault="00903E67" w:rsidP="005636B6">
      <w:pPr>
        <w:spacing w:before="240" w:after="240"/>
      </w:pPr>
      <w:r>
        <w:t>y deja a un lado aquello que ha empezado,</w:t>
      </w:r>
    </w:p>
    <w:p w14:paraId="7E01294D" w14:textId="77777777" w:rsidR="00903E67" w:rsidRDefault="00903E67" w:rsidP="005636B6">
      <w:pPr>
        <w:spacing w:before="240" w:after="240"/>
      </w:pPr>
      <w:r>
        <w:t>así hice yo en aquella cuesta oscura:</w:t>
      </w:r>
    </w:p>
    <w:p w14:paraId="0D9A63CA" w14:textId="77777777" w:rsidR="00903E67" w:rsidRDefault="00903E67" w:rsidP="005636B6">
      <w:pPr>
        <w:spacing w:before="240" w:after="240"/>
      </w:pPr>
      <w:r>
        <w:t>porque, al pensarlo, abandoné la empresa</w:t>
      </w:r>
    </w:p>
    <w:p w14:paraId="76F2F6C0" w14:textId="77777777" w:rsidR="00903E67" w:rsidRDefault="00903E67" w:rsidP="005636B6">
      <w:pPr>
        <w:spacing w:before="240" w:after="240"/>
      </w:pPr>
      <w:r>
        <w:t>que tan aprisa había comenzado.</w:t>
      </w:r>
    </w:p>
    <w:p w14:paraId="61F110B2" w14:textId="77777777" w:rsidR="00903E67" w:rsidRDefault="00903E67" w:rsidP="005636B6">
      <w:pPr>
        <w:spacing w:before="240" w:after="240"/>
      </w:pPr>
      <w:r>
        <w:t>«Si he comprendido bien lo que me has dicho</w:t>
      </w:r>
    </w:p>
    <w:p w14:paraId="781A5AB2" w14:textId="77777777" w:rsidR="00903E67" w:rsidRDefault="00903E67" w:rsidP="005636B6">
      <w:pPr>
        <w:spacing w:before="240" w:after="240"/>
      </w:pPr>
      <w:r>
        <w:t>-respondió del magnánimo la sombra</w:t>
      </w:r>
    </w:p>
    <w:p w14:paraId="26165D4B" w14:textId="77777777" w:rsidR="00903E67" w:rsidRDefault="00903E67" w:rsidP="005636B6">
      <w:pPr>
        <w:spacing w:before="240" w:after="240"/>
      </w:pPr>
      <w:r>
        <w:t>la cobardía te ha atacado el alma;</w:t>
      </w:r>
    </w:p>
    <w:p w14:paraId="4305DF30" w14:textId="77777777" w:rsidR="00903E67" w:rsidRDefault="00903E67" w:rsidP="005636B6">
      <w:pPr>
        <w:spacing w:before="240" w:after="240"/>
      </w:pPr>
      <w:r>
        <w:t>la cual estorba al hombre muchas veces,</w:t>
      </w:r>
    </w:p>
    <w:p w14:paraId="534FFF37" w14:textId="77777777" w:rsidR="00903E67" w:rsidRDefault="00903E67" w:rsidP="005636B6">
      <w:pPr>
        <w:spacing w:before="240" w:after="240"/>
      </w:pPr>
      <w:r>
        <w:t>y de empresas honradas le desvía,</w:t>
      </w:r>
    </w:p>
    <w:p w14:paraId="3EFEC576" w14:textId="77777777" w:rsidR="00903E67" w:rsidRDefault="00903E67" w:rsidP="005636B6">
      <w:pPr>
        <w:spacing w:before="240" w:after="240"/>
      </w:pPr>
      <w:r>
        <w:t>cual reses que ven cosas en la sombra.</w:t>
      </w:r>
    </w:p>
    <w:p w14:paraId="4EEA0999" w14:textId="77777777" w:rsidR="00903E67" w:rsidRDefault="00903E67" w:rsidP="005636B6">
      <w:pPr>
        <w:spacing w:before="240" w:after="240"/>
      </w:pPr>
      <w:r>
        <w:t>A fin de que te libres de este miedo,</w:t>
      </w:r>
    </w:p>
    <w:p w14:paraId="037F023C" w14:textId="77777777" w:rsidR="00903E67" w:rsidRDefault="00903E67" w:rsidP="005636B6">
      <w:pPr>
        <w:spacing w:before="240" w:after="240"/>
      </w:pPr>
      <w:r>
        <w:t>te diré por qué vine y qué entendí</w:t>
      </w:r>
    </w:p>
    <w:p w14:paraId="3A856E7F" w14:textId="77777777" w:rsidR="00903E67" w:rsidRDefault="00903E67" w:rsidP="005636B6">
      <w:pPr>
        <w:spacing w:before="240" w:after="240"/>
      </w:pPr>
      <w:r>
        <w:t>desde el punto en que lástima te tuve.</w:t>
      </w:r>
    </w:p>
    <w:p w14:paraId="2BECC88B" w14:textId="77777777" w:rsidR="00903E67" w:rsidRDefault="00903E67" w:rsidP="005636B6">
      <w:pPr>
        <w:spacing w:before="240" w:after="240"/>
      </w:pPr>
      <w:r>
        <w:t>Me hallaba entre las almas suspendidas</w:t>
      </w:r>
    </w:p>
    <w:p w14:paraId="35D63E22" w14:textId="77777777" w:rsidR="00903E67" w:rsidRDefault="00903E67" w:rsidP="005636B6">
      <w:pPr>
        <w:spacing w:before="240" w:after="240"/>
      </w:pPr>
      <w:r>
        <w:t>y me llamó una dama santa y bella,</w:t>
      </w:r>
    </w:p>
    <w:p w14:paraId="771A7CAF" w14:textId="77777777" w:rsidR="00903E67" w:rsidRDefault="00903E67" w:rsidP="005636B6">
      <w:pPr>
        <w:spacing w:before="240" w:after="240"/>
      </w:pPr>
      <w:r>
        <w:t>de forma que a sus órdenes me puse.</w:t>
      </w:r>
    </w:p>
    <w:p w14:paraId="4E2E39B6" w14:textId="77777777" w:rsidR="00903E67" w:rsidRDefault="00903E67" w:rsidP="005636B6">
      <w:pPr>
        <w:spacing w:before="240" w:after="240"/>
      </w:pPr>
      <w:r>
        <w:t>Brillaban sus pupilas más que estrellas;</w:t>
      </w:r>
    </w:p>
    <w:p w14:paraId="5E68E9EF" w14:textId="77777777" w:rsidR="00903E67" w:rsidRDefault="00903E67" w:rsidP="005636B6">
      <w:pPr>
        <w:spacing w:before="240" w:after="240"/>
      </w:pPr>
      <w:r>
        <w:t>y a hablarme comenzó, clara y suave,</w:t>
      </w:r>
    </w:p>
    <w:p w14:paraId="79E36876" w14:textId="77777777" w:rsidR="00903E67" w:rsidRDefault="00903E67" w:rsidP="005636B6">
      <w:pPr>
        <w:spacing w:before="240" w:after="240"/>
      </w:pPr>
      <w:r>
        <w:lastRenderedPageBreak/>
        <w:t>angélica voz, en este modo:</w:t>
      </w:r>
    </w:p>
    <w:p w14:paraId="242B73A0" w14:textId="77777777" w:rsidR="00903E67" w:rsidRDefault="00903E67" w:rsidP="005636B6">
      <w:pPr>
        <w:spacing w:before="240" w:after="240"/>
      </w:pPr>
      <w:r>
        <w:t>"Alma cortés de Mantua, de la cual</w:t>
      </w:r>
    </w:p>
    <w:p w14:paraId="31FF853C" w14:textId="77777777" w:rsidR="00903E67" w:rsidRDefault="00903E67" w:rsidP="005636B6">
      <w:pPr>
        <w:spacing w:before="240" w:after="240"/>
      </w:pPr>
      <w:r>
        <w:t>aún en el mundo dura la memoria,</w:t>
      </w:r>
    </w:p>
    <w:p w14:paraId="32A72CE8" w14:textId="77777777" w:rsidR="00903E67" w:rsidRDefault="00903E67" w:rsidP="005636B6">
      <w:pPr>
        <w:spacing w:before="240" w:after="240"/>
      </w:pPr>
      <w:r>
        <w:t>y ha de durar a lo largo del tiempo:</w:t>
      </w:r>
    </w:p>
    <w:p w14:paraId="52729F84" w14:textId="77777777" w:rsidR="00903E67" w:rsidRDefault="00903E67" w:rsidP="005636B6">
      <w:pPr>
        <w:spacing w:before="240" w:after="240"/>
      </w:pPr>
      <w:r>
        <w:t>mi amigo, pero no de la ventura,</w:t>
      </w:r>
    </w:p>
    <w:p w14:paraId="125E5FA0" w14:textId="77777777" w:rsidR="00903E67" w:rsidRDefault="00903E67" w:rsidP="005636B6">
      <w:pPr>
        <w:spacing w:before="240" w:after="240"/>
      </w:pPr>
      <w:r>
        <w:t>tal obstáculo encuentra en su camino</w:t>
      </w:r>
    </w:p>
    <w:p w14:paraId="49873A57" w14:textId="77777777" w:rsidR="00903E67" w:rsidRDefault="00903E67" w:rsidP="005636B6">
      <w:pPr>
        <w:spacing w:before="240" w:after="240"/>
      </w:pPr>
      <w:r>
        <w:t>por la montaña, que asustado vuelve:</w:t>
      </w:r>
    </w:p>
    <w:p w14:paraId="63D604CE" w14:textId="77777777" w:rsidR="00903E67" w:rsidRDefault="00903E67" w:rsidP="005636B6">
      <w:pPr>
        <w:spacing w:before="240" w:after="240"/>
      </w:pPr>
      <w:r>
        <w:t>y temo que se encuentre tan perdido</w:t>
      </w:r>
    </w:p>
    <w:p w14:paraId="24832D93" w14:textId="77777777" w:rsidR="00903E67" w:rsidRDefault="00903E67" w:rsidP="005636B6">
      <w:pPr>
        <w:spacing w:before="240" w:after="240"/>
      </w:pPr>
      <w:r>
        <w:t>que tarde me haya dispuesto al socorro,</w:t>
      </w:r>
    </w:p>
    <w:p w14:paraId="577838F7" w14:textId="77777777" w:rsidR="00903E67" w:rsidRDefault="00903E67" w:rsidP="005636B6">
      <w:pPr>
        <w:spacing w:before="240" w:after="240"/>
      </w:pPr>
      <w:r>
        <w:t>según lo que escuché de él en el cielo.</w:t>
      </w:r>
    </w:p>
    <w:p w14:paraId="3A2E5065" w14:textId="77777777" w:rsidR="00903E67" w:rsidRDefault="00903E67" w:rsidP="005636B6">
      <w:pPr>
        <w:spacing w:before="240" w:after="240"/>
      </w:pPr>
      <w:r>
        <w:t>Ve pues, y con palabras elocuentes,</w:t>
      </w:r>
    </w:p>
    <w:p w14:paraId="1DCF056A" w14:textId="77777777" w:rsidR="00903E67" w:rsidRDefault="00903E67" w:rsidP="005636B6">
      <w:pPr>
        <w:spacing w:before="240" w:after="240"/>
      </w:pPr>
      <w:r>
        <w:t>y cuanto en su remedio necesite,</w:t>
      </w:r>
    </w:p>
    <w:p w14:paraId="2A0F7B5E" w14:textId="77777777" w:rsidR="00903E67" w:rsidRDefault="00903E67" w:rsidP="005636B6">
      <w:pPr>
        <w:spacing w:before="240" w:after="240"/>
      </w:pPr>
      <w:r>
        <w:t>ayúdale, y consuélame con ello.</w:t>
      </w:r>
    </w:p>
    <w:p w14:paraId="2EFC800B" w14:textId="77777777" w:rsidR="00903E67" w:rsidRDefault="00903E67" w:rsidP="005636B6">
      <w:pPr>
        <w:spacing w:before="240" w:after="240"/>
      </w:pPr>
      <w:r>
        <w:t>Yo, Beatriz, soy quien te hace caminar;</w:t>
      </w:r>
    </w:p>
    <w:p w14:paraId="27C8F6FF" w14:textId="77777777" w:rsidR="00903E67" w:rsidRDefault="00903E67" w:rsidP="005636B6">
      <w:pPr>
        <w:spacing w:before="240" w:after="240"/>
      </w:pPr>
      <w:r>
        <w:t>vengo del sitio al que volver deseo;</w:t>
      </w:r>
    </w:p>
    <w:p w14:paraId="63B855AC" w14:textId="77777777" w:rsidR="00903E67" w:rsidRDefault="00903E67" w:rsidP="005636B6">
      <w:pPr>
        <w:spacing w:before="240" w:after="240"/>
      </w:pPr>
      <w:r>
        <w:t>amor me mueve, amor me lleva a hablarte.</w:t>
      </w:r>
    </w:p>
    <w:p w14:paraId="31BB9ACD" w14:textId="77777777" w:rsidR="00903E67" w:rsidRDefault="00903E67" w:rsidP="005636B6">
      <w:pPr>
        <w:spacing w:before="240" w:after="240"/>
      </w:pPr>
      <w:r>
        <w:t>Cuando vuelva a presencia de mi Dueño</w:t>
      </w:r>
    </w:p>
    <w:p w14:paraId="052E72DB" w14:textId="77777777" w:rsidR="00903E67" w:rsidRDefault="00903E67" w:rsidP="005636B6">
      <w:pPr>
        <w:spacing w:before="240" w:after="240"/>
      </w:pPr>
      <w:r>
        <w:t>le hablaré bien de ti frecuentemente."</w:t>
      </w:r>
    </w:p>
    <w:p w14:paraId="61F900DE" w14:textId="77777777" w:rsidR="00903E67" w:rsidRDefault="00903E67" w:rsidP="005636B6">
      <w:pPr>
        <w:spacing w:before="240" w:after="240"/>
      </w:pPr>
      <w:r>
        <w:t>Entonces se calló y yo le repuse:</w:t>
      </w:r>
    </w:p>
    <w:p w14:paraId="28A31F2A" w14:textId="77777777" w:rsidR="00903E67" w:rsidRDefault="00903E67" w:rsidP="005636B6">
      <w:pPr>
        <w:spacing w:before="240" w:after="240"/>
      </w:pPr>
      <w:r>
        <w:lastRenderedPageBreak/>
        <w:t>"Oh dama de virtud por quien supera</w:t>
      </w:r>
    </w:p>
    <w:p w14:paraId="14EF51EC" w14:textId="77777777" w:rsidR="00903E67" w:rsidRDefault="00903E67" w:rsidP="005636B6">
      <w:pPr>
        <w:spacing w:before="240" w:after="240"/>
      </w:pPr>
      <w:r>
        <w:t>tan sólo el hombre cuanto se contiene</w:t>
      </w:r>
    </w:p>
    <w:p w14:paraId="3C267F09" w14:textId="77777777" w:rsidR="00903E67" w:rsidRDefault="00903E67" w:rsidP="005636B6">
      <w:pPr>
        <w:spacing w:before="240" w:after="240"/>
      </w:pPr>
      <w:r>
        <w:t>con bajo el cielo de esfera más pequeña,</w:t>
      </w:r>
    </w:p>
    <w:p w14:paraId="2BE44DDE" w14:textId="77777777" w:rsidR="00903E67" w:rsidRDefault="00903E67" w:rsidP="005636B6">
      <w:pPr>
        <w:spacing w:before="240" w:after="240"/>
      </w:pPr>
      <w:r>
        <w:t>de tal modo me agrada lo que mandas,</w:t>
      </w:r>
    </w:p>
    <w:p w14:paraId="708C1011" w14:textId="77777777" w:rsidR="00903E67" w:rsidRDefault="00903E67" w:rsidP="005636B6">
      <w:pPr>
        <w:spacing w:before="240" w:after="240"/>
      </w:pPr>
      <w:r>
        <w:t>que obedecer, si fuera ya, es ya tarde;</w:t>
      </w:r>
    </w:p>
    <w:p w14:paraId="485154E3" w14:textId="77777777" w:rsidR="00903E67" w:rsidRDefault="00903E67" w:rsidP="005636B6">
      <w:pPr>
        <w:spacing w:before="240" w:after="240"/>
      </w:pPr>
      <w:r>
        <w:t>no tienes más que abrirme tu deseo.</w:t>
      </w:r>
    </w:p>
    <w:p w14:paraId="733253EA" w14:textId="77777777" w:rsidR="00903E67" w:rsidRDefault="00903E67" w:rsidP="005636B6">
      <w:pPr>
        <w:spacing w:before="240" w:after="240"/>
      </w:pPr>
      <w:r>
        <w:t>Mas dime la razón que no te impide</w:t>
      </w:r>
    </w:p>
    <w:p w14:paraId="6CCA34D6" w14:textId="77777777" w:rsidR="00903E67" w:rsidRDefault="00903E67" w:rsidP="005636B6">
      <w:pPr>
        <w:spacing w:before="240" w:after="240"/>
      </w:pPr>
      <w:r>
        <w:t>descender aquí abajo y a este centro,</w:t>
      </w:r>
    </w:p>
    <w:p w14:paraId="2459E743" w14:textId="77777777" w:rsidR="00903E67" w:rsidRDefault="00903E67" w:rsidP="005636B6">
      <w:pPr>
        <w:spacing w:before="240" w:after="240"/>
      </w:pPr>
      <w:r>
        <w:t>desde el lugar al que volver ansías."</w:t>
      </w:r>
    </w:p>
    <w:p w14:paraId="2809B003" w14:textId="77777777" w:rsidR="00903E67" w:rsidRDefault="00903E67" w:rsidP="005636B6">
      <w:pPr>
        <w:spacing w:before="240" w:after="240"/>
      </w:pPr>
      <w:r>
        <w:t>" Lo que quieres saber tan por entero,</w:t>
      </w:r>
    </w:p>
    <w:p w14:paraId="16B21F2F" w14:textId="77777777" w:rsidR="00903E67" w:rsidRDefault="00903E67" w:rsidP="005636B6">
      <w:pPr>
        <w:spacing w:before="240" w:after="240"/>
      </w:pPr>
      <w:r>
        <w:t>te diré brevemente --me repuso</w:t>
      </w:r>
    </w:p>
    <w:p w14:paraId="4A631B7A" w14:textId="77777777" w:rsidR="00903E67" w:rsidRDefault="00903E67" w:rsidP="005636B6">
      <w:pPr>
        <w:spacing w:before="240" w:after="240"/>
      </w:pPr>
      <w:r>
        <w:t>por qué razón no temo haber bajado.</w:t>
      </w:r>
    </w:p>
    <w:p w14:paraId="5721E326" w14:textId="77777777" w:rsidR="00903E67" w:rsidRDefault="00903E67" w:rsidP="005636B6">
      <w:pPr>
        <w:spacing w:before="240" w:after="240"/>
      </w:pPr>
      <w:r>
        <w:t>Temer se debe sólo a aquellas cosas</w:t>
      </w:r>
    </w:p>
    <w:p w14:paraId="4A13FBC0" w14:textId="77777777" w:rsidR="00903E67" w:rsidRDefault="00903E67" w:rsidP="005636B6">
      <w:pPr>
        <w:spacing w:before="240" w:after="240"/>
      </w:pPr>
      <w:r>
        <w:t>que pueden causar algún tipo de daño;</w:t>
      </w:r>
    </w:p>
    <w:p w14:paraId="7BADD182" w14:textId="77777777" w:rsidR="00903E67" w:rsidRDefault="00903E67" w:rsidP="005636B6">
      <w:pPr>
        <w:spacing w:before="240" w:after="240"/>
      </w:pPr>
      <w:r>
        <w:t>mas a las otras no, pues mal no hacen.</w:t>
      </w:r>
    </w:p>
    <w:p w14:paraId="564B637C" w14:textId="77777777" w:rsidR="00903E67" w:rsidRDefault="00903E67" w:rsidP="005636B6">
      <w:pPr>
        <w:spacing w:before="240" w:after="240"/>
      </w:pPr>
      <w:r>
        <w:t>Dios con su gracia me ha hecho de tal modo</w:t>
      </w:r>
    </w:p>
    <w:p w14:paraId="25345E3F" w14:textId="77777777" w:rsidR="00903E67" w:rsidRDefault="00903E67" w:rsidP="005636B6">
      <w:pPr>
        <w:spacing w:before="240" w:after="240"/>
      </w:pPr>
      <w:r>
        <w:t>que la miseria vuestra no me toca,</w:t>
      </w:r>
    </w:p>
    <w:p w14:paraId="65105453" w14:textId="77777777" w:rsidR="00903E67" w:rsidRDefault="00903E67" w:rsidP="005636B6">
      <w:pPr>
        <w:spacing w:before="240" w:after="240"/>
      </w:pPr>
      <w:r>
        <w:t>ni llama de este incendio me consume.</w:t>
      </w:r>
    </w:p>
    <w:p w14:paraId="3E7FF242" w14:textId="77777777" w:rsidR="00903E67" w:rsidRDefault="00903E67" w:rsidP="005636B6">
      <w:pPr>
        <w:spacing w:before="240" w:after="240"/>
      </w:pPr>
      <w:r>
        <w:t>Una dama gentil hay en el cielo</w:t>
      </w:r>
    </w:p>
    <w:p w14:paraId="4D7D9C5A" w14:textId="77777777" w:rsidR="00903E67" w:rsidRDefault="00903E67" w:rsidP="005636B6">
      <w:pPr>
        <w:spacing w:before="240" w:after="240"/>
      </w:pPr>
      <w:r>
        <w:lastRenderedPageBreak/>
        <w:t>que compadece a aquel a quien te envío,</w:t>
      </w:r>
    </w:p>
    <w:p w14:paraId="66E40262" w14:textId="77777777" w:rsidR="00903E67" w:rsidRDefault="00903E67" w:rsidP="005636B6">
      <w:pPr>
        <w:spacing w:before="240" w:after="240"/>
      </w:pPr>
      <w:r>
        <w:t>mitigando allí arriba el duro juicio.</w:t>
      </w:r>
    </w:p>
    <w:p w14:paraId="543C53B3" w14:textId="77777777" w:rsidR="00903E67" w:rsidRDefault="00903E67" w:rsidP="005636B6">
      <w:pPr>
        <w:spacing w:before="240" w:after="240"/>
      </w:pPr>
      <w:r>
        <w:t>Ésta llamó a Lucía a su presencia;</w:t>
      </w:r>
    </w:p>
    <w:p w14:paraId="2963DBA9" w14:textId="77777777" w:rsidR="00903E67" w:rsidRDefault="00903E67" w:rsidP="005636B6">
      <w:pPr>
        <w:spacing w:before="240" w:after="240"/>
      </w:pPr>
      <w:r>
        <w:t>y dijo: «necesita tu devoto</w:t>
      </w:r>
    </w:p>
    <w:p w14:paraId="76EEAFDE" w14:textId="77777777" w:rsidR="00903E67" w:rsidRDefault="00903E67" w:rsidP="005636B6">
      <w:pPr>
        <w:spacing w:before="240" w:after="240"/>
      </w:pPr>
      <w:r>
        <w:t>ahora de ti, y yo a ti te lo encomiendo».</w:t>
      </w:r>
    </w:p>
    <w:p w14:paraId="3DDDD0CF" w14:textId="77777777" w:rsidR="00903E67" w:rsidRDefault="00903E67" w:rsidP="005636B6">
      <w:pPr>
        <w:spacing w:before="240" w:after="240"/>
      </w:pPr>
      <w:r>
        <w:t>Lucía, que aborrece el sufrimiento,</w:t>
      </w:r>
    </w:p>
    <w:p w14:paraId="01A0641A" w14:textId="77777777" w:rsidR="00903E67" w:rsidRDefault="00903E67" w:rsidP="005636B6">
      <w:pPr>
        <w:spacing w:before="240" w:after="240"/>
      </w:pPr>
      <w:r>
        <w:t>se alzó y vino hasta el sitio en que yo estaba,</w:t>
      </w:r>
    </w:p>
    <w:p w14:paraId="012CF731" w14:textId="77777777" w:rsidR="00903E67" w:rsidRDefault="00903E67" w:rsidP="005636B6">
      <w:pPr>
        <w:spacing w:before="240" w:after="240"/>
      </w:pPr>
      <w:r>
        <w:t>sentada al par de la antigua Raquel.</w:t>
      </w:r>
    </w:p>
    <w:p w14:paraId="3513B9B1" w14:textId="77777777" w:rsidR="00903E67" w:rsidRDefault="00903E67" w:rsidP="005636B6">
      <w:pPr>
        <w:spacing w:before="240" w:after="240"/>
      </w:pPr>
      <w:r>
        <w:t>Dijo: "Beatriz, de Dios vera alabanza,</w:t>
      </w:r>
    </w:p>
    <w:p w14:paraId="50C784B1" w14:textId="77777777" w:rsidR="00903E67" w:rsidRDefault="00903E67" w:rsidP="005636B6">
      <w:pPr>
        <w:spacing w:before="240" w:after="240"/>
      </w:pPr>
      <w:r>
        <w:t>cómo no ayudas a quien te amó tanto,</w:t>
      </w:r>
    </w:p>
    <w:p w14:paraId="113A4D23" w14:textId="77777777" w:rsidR="00903E67" w:rsidRDefault="00903E67" w:rsidP="005636B6">
      <w:pPr>
        <w:spacing w:before="240" w:after="240"/>
      </w:pPr>
      <w:r>
        <w:t>y por ti se apartó de los vulgares?</w:t>
      </w:r>
    </w:p>
    <w:p w14:paraId="04ADF6CF" w14:textId="77777777" w:rsidR="00903E67" w:rsidRDefault="00903E67" w:rsidP="005636B6">
      <w:pPr>
        <w:spacing w:before="240" w:after="240"/>
      </w:pPr>
      <w:r>
        <w:t>¿Es que no escuchas su llanto doliente?</w:t>
      </w:r>
    </w:p>
    <w:p w14:paraId="20E2146E" w14:textId="77777777" w:rsidR="00903E67" w:rsidRDefault="00903E67" w:rsidP="005636B6">
      <w:pPr>
        <w:spacing w:before="240" w:after="240"/>
      </w:pPr>
      <w:r>
        <w:t>¿no ves la muerte que ahora le amenaza</w:t>
      </w:r>
    </w:p>
    <w:p w14:paraId="1C368067" w14:textId="77777777" w:rsidR="00903E67" w:rsidRDefault="00903E67" w:rsidP="005636B6">
      <w:pPr>
        <w:spacing w:before="240" w:after="240"/>
      </w:pPr>
      <w:r>
        <w:t>en el torrente al que el mar no supera?"</w:t>
      </w:r>
    </w:p>
    <w:p w14:paraId="71E8AAFC" w14:textId="77777777" w:rsidR="00903E67" w:rsidRDefault="00903E67" w:rsidP="005636B6">
      <w:pPr>
        <w:spacing w:before="240" w:after="240"/>
      </w:pPr>
      <w:r>
        <w:t>No hubo en el mundo nadie tan ligero,</w:t>
      </w:r>
    </w:p>
    <w:p w14:paraId="05F46EE6" w14:textId="77777777" w:rsidR="00903E67" w:rsidRDefault="00903E67" w:rsidP="005636B6">
      <w:pPr>
        <w:spacing w:before="240" w:after="240"/>
      </w:pPr>
      <w:r>
        <w:t>buscando el bien o huyendo del peligro,</w:t>
      </w:r>
    </w:p>
    <w:p w14:paraId="0D4F3005" w14:textId="77777777" w:rsidR="00903E67" w:rsidRDefault="00903E67" w:rsidP="005636B6">
      <w:pPr>
        <w:spacing w:before="240" w:after="240"/>
      </w:pPr>
      <w:r>
        <w:t>como yo al escuchar esas palabras.</w:t>
      </w:r>
    </w:p>
    <w:p w14:paraId="31F1E7B7" w14:textId="77777777" w:rsidR="00903E67" w:rsidRDefault="00903E67" w:rsidP="005636B6">
      <w:pPr>
        <w:spacing w:before="240" w:after="240"/>
      </w:pPr>
      <w:r>
        <w:t>"Acá bajé desde mi dulce escaño,</w:t>
      </w:r>
    </w:p>
    <w:p w14:paraId="28531E4A" w14:textId="77777777" w:rsidR="00903E67" w:rsidRDefault="00903E67" w:rsidP="005636B6">
      <w:pPr>
        <w:spacing w:before="240" w:after="240"/>
      </w:pPr>
      <w:r>
        <w:t>confiando en tu discurso virtuoso</w:t>
      </w:r>
    </w:p>
    <w:p w14:paraId="17BDC950" w14:textId="77777777" w:rsidR="00903E67" w:rsidRDefault="00903E67" w:rsidP="005636B6">
      <w:pPr>
        <w:spacing w:before="240" w:after="240"/>
      </w:pPr>
      <w:r>
        <w:lastRenderedPageBreak/>
        <w:t>que te honra a ti y aquellos que lo oyeron."</w:t>
      </w:r>
    </w:p>
    <w:p w14:paraId="66E0C007" w14:textId="77777777" w:rsidR="00903E67" w:rsidRDefault="00903E67" w:rsidP="005636B6">
      <w:pPr>
        <w:spacing w:before="240" w:after="240"/>
      </w:pPr>
      <w:r>
        <w:t>Después de que dijera estas palabras</w:t>
      </w:r>
    </w:p>
    <w:p w14:paraId="5733AEB3" w14:textId="77777777" w:rsidR="00903E67" w:rsidRDefault="00903E67" w:rsidP="005636B6">
      <w:pPr>
        <w:spacing w:before="240" w:after="240"/>
      </w:pPr>
      <w:r>
        <w:t>volvió llorando los lucientes ojos,</w:t>
      </w:r>
    </w:p>
    <w:p w14:paraId="74C1E0EA" w14:textId="77777777" w:rsidR="00903E67" w:rsidRDefault="00903E67" w:rsidP="005636B6">
      <w:pPr>
        <w:spacing w:before="240" w:after="240"/>
      </w:pPr>
      <w:r>
        <w:t>haciéndome venir aún más aprisa;</w:t>
      </w:r>
    </w:p>
    <w:p w14:paraId="4CDE73AF" w14:textId="77777777" w:rsidR="00903E67" w:rsidRDefault="00903E67" w:rsidP="005636B6">
      <w:pPr>
        <w:spacing w:before="240" w:after="240"/>
      </w:pPr>
      <w:r>
        <w:t>y vine a ti como ella lo quería;</w:t>
      </w:r>
    </w:p>
    <w:p w14:paraId="0D08D206" w14:textId="77777777" w:rsidR="00903E67" w:rsidRDefault="00903E67" w:rsidP="005636B6">
      <w:pPr>
        <w:spacing w:before="240" w:after="240"/>
      </w:pPr>
      <w:r>
        <w:t>te aparté de delante de la fiera,</w:t>
      </w:r>
    </w:p>
    <w:p w14:paraId="266DF4AB" w14:textId="77777777" w:rsidR="00903E67" w:rsidRDefault="00903E67" w:rsidP="005636B6">
      <w:pPr>
        <w:spacing w:before="240" w:after="240"/>
      </w:pPr>
      <w:r>
        <w:t>que alcanzar te impedía el monte bello.</w:t>
      </w:r>
    </w:p>
    <w:p w14:paraId="634FF858" w14:textId="77777777" w:rsidR="00903E67" w:rsidRDefault="00903E67" w:rsidP="005636B6">
      <w:pPr>
        <w:spacing w:before="240" w:after="240"/>
      </w:pPr>
      <w:r>
        <w:t>¿Qué pasa pues?, ¿por qué, por qué vacilas?</w:t>
      </w:r>
    </w:p>
    <w:p w14:paraId="0DF738F7" w14:textId="77777777" w:rsidR="00903E67" w:rsidRDefault="00903E67" w:rsidP="005636B6">
      <w:pPr>
        <w:spacing w:before="240" w:after="240"/>
      </w:pPr>
      <w:r>
        <w:t>¿por qué tal cobardía hay en tu pecho?</w:t>
      </w:r>
    </w:p>
    <w:p w14:paraId="60510BE8" w14:textId="77777777" w:rsidR="00903E67" w:rsidRDefault="00903E67" w:rsidP="005636B6">
      <w:pPr>
        <w:spacing w:before="240" w:after="240"/>
      </w:pPr>
      <w:r>
        <w:t>¿por qué no tienes audacia ni arrojo?</w:t>
      </w:r>
    </w:p>
    <w:p w14:paraId="2042BB9E" w14:textId="77777777" w:rsidR="00903E67" w:rsidRDefault="00903E67" w:rsidP="005636B6">
      <w:pPr>
        <w:spacing w:before="240" w:after="240"/>
      </w:pPr>
      <w:r>
        <w:t>Si en la corte del cielo te apadrinan</w:t>
      </w:r>
    </w:p>
    <w:p w14:paraId="3B246B4C" w14:textId="77777777" w:rsidR="00903E67" w:rsidRDefault="00903E67" w:rsidP="005636B6">
      <w:pPr>
        <w:spacing w:before="240" w:after="240"/>
      </w:pPr>
      <w:r>
        <w:t>tres mujeres tan bienaventuradas,</w:t>
      </w:r>
    </w:p>
    <w:p w14:paraId="7F3526B6" w14:textId="77777777" w:rsidR="00903E67" w:rsidRDefault="00903E67" w:rsidP="005636B6">
      <w:pPr>
        <w:spacing w:before="240" w:after="240"/>
      </w:pPr>
      <w:r>
        <w:t>y mis palabras tanto bien prometen.»</w:t>
      </w:r>
    </w:p>
    <w:p w14:paraId="351B07BC" w14:textId="77777777" w:rsidR="00903E67" w:rsidRDefault="00903E67" w:rsidP="005636B6">
      <w:pPr>
        <w:spacing w:before="240" w:after="240"/>
      </w:pPr>
      <w:r>
        <w:t>Cual florecillas, que el nocturno hielo</w:t>
      </w:r>
    </w:p>
    <w:p w14:paraId="69047543" w14:textId="77777777" w:rsidR="00903E67" w:rsidRDefault="00903E67" w:rsidP="005636B6">
      <w:pPr>
        <w:spacing w:before="240" w:after="240"/>
      </w:pPr>
      <w:r>
        <w:t>abate y cierra, luego se levantan,</w:t>
      </w:r>
    </w:p>
    <w:p w14:paraId="6B136D7E" w14:textId="77777777" w:rsidR="00903E67" w:rsidRDefault="00903E67" w:rsidP="005636B6">
      <w:pPr>
        <w:spacing w:before="240" w:after="240"/>
      </w:pPr>
      <w:r>
        <w:t>y se abren cuando el sol las ilumina,</w:t>
      </w:r>
    </w:p>
    <w:p w14:paraId="635C7907" w14:textId="77777777" w:rsidR="00903E67" w:rsidRDefault="00903E67" w:rsidP="005636B6">
      <w:pPr>
        <w:spacing w:before="240" w:after="240"/>
      </w:pPr>
      <w:r>
        <w:t>así hice yo con mi valor cansado;</w:t>
      </w:r>
    </w:p>
    <w:p w14:paraId="6D9BDDED" w14:textId="77777777" w:rsidR="00903E67" w:rsidRDefault="00903E67" w:rsidP="005636B6">
      <w:pPr>
        <w:spacing w:before="240" w:after="240"/>
      </w:pPr>
      <w:r>
        <w:t>y tanto se encendió mi corazón,</w:t>
      </w:r>
    </w:p>
    <w:p w14:paraId="0F9DCBE1" w14:textId="77777777" w:rsidR="00903E67" w:rsidRDefault="00903E67" w:rsidP="005636B6">
      <w:pPr>
        <w:spacing w:before="240" w:after="240"/>
      </w:pPr>
      <w:r>
        <w:t>que comencé como alguien valeroso:</w:t>
      </w:r>
    </w:p>
    <w:p w14:paraId="33A3371A" w14:textId="77777777" w:rsidR="00903E67" w:rsidRDefault="00903E67" w:rsidP="005636B6">
      <w:pPr>
        <w:spacing w:before="240" w:after="240"/>
      </w:pPr>
      <w:r>
        <w:lastRenderedPageBreak/>
        <w:t>«!Ah, cuán piadosa aquella que me ayuda!</w:t>
      </w:r>
    </w:p>
    <w:p w14:paraId="1785BB69" w14:textId="77777777" w:rsidR="00903E67" w:rsidRDefault="00903E67" w:rsidP="005636B6">
      <w:pPr>
        <w:spacing w:before="240" w:after="240"/>
      </w:pPr>
      <w:r>
        <w:t>y tú, cortés, que pronto obedeciste</w:t>
      </w:r>
    </w:p>
    <w:p w14:paraId="00737241" w14:textId="77777777" w:rsidR="00903E67" w:rsidRDefault="00903E67" w:rsidP="005636B6">
      <w:pPr>
        <w:spacing w:before="240" w:after="240"/>
      </w:pPr>
      <w:r>
        <w:t>a quien dijo palabras verdaderas.</w:t>
      </w:r>
    </w:p>
    <w:p w14:paraId="67F2E98C" w14:textId="77777777" w:rsidR="00903E67" w:rsidRDefault="00903E67" w:rsidP="005636B6">
      <w:pPr>
        <w:spacing w:before="240" w:after="240"/>
      </w:pPr>
      <w:r>
        <w:t>El corazón me has puesto tan ansioso</w:t>
      </w:r>
    </w:p>
    <w:p w14:paraId="6CF69A11" w14:textId="77777777" w:rsidR="00903E67" w:rsidRDefault="00903E67" w:rsidP="005636B6">
      <w:pPr>
        <w:spacing w:before="240" w:after="240"/>
      </w:pPr>
      <w:r>
        <w:t>de echar a andar con eso que me has dicho</w:t>
      </w:r>
    </w:p>
    <w:p w14:paraId="4B816D4B" w14:textId="77777777" w:rsidR="00903E67" w:rsidRDefault="00903E67" w:rsidP="005636B6">
      <w:pPr>
        <w:spacing w:before="240" w:after="240"/>
      </w:pPr>
      <w:r>
        <w:t>que he vuelto ya al propósito primero.</w:t>
      </w:r>
    </w:p>
    <w:p w14:paraId="3F4ABE79" w14:textId="77777777" w:rsidR="00903E67" w:rsidRDefault="00903E67" w:rsidP="005636B6">
      <w:pPr>
        <w:spacing w:before="240" w:after="240"/>
      </w:pPr>
      <w:r>
        <w:t>Vamos, que mi deseo es como el tuyo.</w:t>
      </w:r>
    </w:p>
    <w:p w14:paraId="3179F4D6" w14:textId="77777777" w:rsidR="00903E67" w:rsidRDefault="00903E67" w:rsidP="005636B6">
      <w:pPr>
        <w:spacing w:before="240" w:after="240"/>
      </w:pPr>
      <w:r>
        <w:t>Sé mi guía, mi jefe, y mi maestro.»</w:t>
      </w:r>
    </w:p>
    <w:p w14:paraId="2EB27728" w14:textId="77777777" w:rsidR="00903E67" w:rsidRDefault="00903E67" w:rsidP="005636B6">
      <w:pPr>
        <w:spacing w:before="240" w:after="240"/>
      </w:pPr>
      <w:r>
        <w:t>Asi le dije, y luego que echó a andar,</w:t>
      </w:r>
    </w:p>
    <w:p w14:paraId="723CDF14" w14:textId="77777777" w:rsidR="006305BF" w:rsidRDefault="00903E67" w:rsidP="005636B6">
      <w:pPr>
        <w:spacing w:before="240" w:after="240"/>
      </w:pPr>
      <w:r>
        <w:t>entré por el camino arduo y silvestre.</w:t>
      </w:r>
    </w:p>
    <w:p w14:paraId="60774F68" w14:textId="1C9A9B19" w:rsidR="00903E67" w:rsidRDefault="00903E67" w:rsidP="005636B6">
      <w:pPr>
        <w:spacing w:before="240" w:after="240"/>
      </w:pPr>
      <w:r>
        <w:br w:type="page"/>
      </w:r>
    </w:p>
    <w:p w14:paraId="5C2E3833" w14:textId="77777777" w:rsidR="00903E67" w:rsidRDefault="00903E67" w:rsidP="005636B6">
      <w:pPr>
        <w:pStyle w:val="Ttulo2"/>
        <w:spacing w:before="240" w:after="240"/>
      </w:pPr>
      <w:bookmarkStart w:id="6" w:name="_Toc196140929"/>
      <w:r>
        <w:lastRenderedPageBreak/>
        <w:t>CANTO III</w:t>
      </w:r>
      <w:bookmarkEnd w:id="6"/>
    </w:p>
    <w:p w14:paraId="742EDA2F" w14:textId="0D207101" w:rsidR="00903E67" w:rsidRDefault="00903E67" w:rsidP="005636B6">
      <w:pPr>
        <w:pStyle w:val="Ttulo3"/>
        <w:spacing w:before="240" w:after="240"/>
      </w:pPr>
      <w:bookmarkStart w:id="7" w:name="_Toc196140930"/>
      <w:r>
        <w:t>POR MÍ SE VA HASTA LA CIUDAD DOLIENTE</w:t>
      </w:r>
      <w:bookmarkEnd w:id="7"/>
    </w:p>
    <w:p w14:paraId="44753F3A" w14:textId="77777777" w:rsidR="00903E67" w:rsidRDefault="00903E67" w:rsidP="005636B6">
      <w:pPr>
        <w:spacing w:before="240" w:after="240"/>
      </w:pPr>
      <w:r>
        <w:t>POR MÍ SE VA AL ETERNO SUFRIMIENTO,</w:t>
      </w:r>
    </w:p>
    <w:p w14:paraId="61075B2D" w14:textId="77777777" w:rsidR="00903E67" w:rsidRDefault="00903E67" w:rsidP="005636B6">
      <w:pPr>
        <w:spacing w:before="240" w:after="240"/>
      </w:pPr>
      <w:r>
        <w:t>POR MÍ SE VA A LA GENTE CONDENADA.</w:t>
      </w:r>
    </w:p>
    <w:p w14:paraId="7241B5A5" w14:textId="77777777" w:rsidR="00903E67" w:rsidRDefault="00903E67" w:rsidP="005636B6">
      <w:pPr>
        <w:spacing w:before="240" w:after="240"/>
      </w:pPr>
      <w:r>
        <w:t>LA JUSTICIA MOVIÓ A MI ALTO ARQUITECTO.</w:t>
      </w:r>
    </w:p>
    <w:p w14:paraId="5DE27526" w14:textId="77777777" w:rsidR="00903E67" w:rsidRDefault="00903E67" w:rsidP="005636B6">
      <w:pPr>
        <w:spacing w:before="240" w:after="240"/>
      </w:pPr>
      <w:r>
        <w:t>HÍZOME LA DIVINA POTESTAD,</w:t>
      </w:r>
    </w:p>
    <w:p w14:paraId="53B51689" w14:textId="77777777" w:rsidR="00903E67" w:rsidRDefault="00903E67" w:rsidP="005636B6">
      <w:pPr>
        <w:spacing w:before="240" w:after="240"/>
      </w:pPr>
      <w:r>
        <w:t>EL SABER SUMO Y EL AMOR PRIMERO.</w:t>
      </w:r>
    </w:p>
    <w:p w14:paraId="652E568A" w14:textId="77777777" w:rsidR="00903E67" w:rsidRDefault="00903E67" w:rsidP="005636B6">
      <w:pPr>
        <w:spacing w:before="240" w:after="240"/>
      </w:pPr>
      <w:r>
        <w:t>ANTES DE MÍ NO FUE COSA CREADA</w:t>
      </w:r>
    </w:p>
    <w:p w14:paraId="3DBAE4FE" w14:textId="77777777" w:rsidR="00903E67" w:rsidRDefault="00903E67" w:rsidP="005636B6">
      <w:pPr>
        <w:spacing w:before="240" w:after="240"/>
      </w:pPr>
      <w:r>
        <w:t>SINO LO ETERNO Y DURO ETERNAMENTE.</w:t>
      </w:r>
    </w:p>
    <w:p w14:paraId="45EFBD97" w14:textId="77777777" w:rsidR="00903E67" w:rsidRDefault="00903E67" w:rsidP="005636B6">
      <w:pPr>
        <w:spacing w:before="240" w:after="240"/>
      </w:pPr>
      <w:r>
        <w:t>DEJAD, LOS QUE AQUÍ ENTRÁIS, TODA ESPERANZA.</w:t>
      </w:r>
    </w:p>
    <w:p w14:paraId="1949111D" w14:textId="77777777" w:rsidR="00903E67" w:rsidRDefault="00903E67" w:rsidP="005636B6">
      <w:pPr>
        <w:spacing w:before="240" w:after="240"/>
      </w:pPr>
      <w:r>
        <w:t>Estas palabras de color oscuro</w:t>
      </w:r>
    </w:p>
    <w:p w14:paraId="23225569" w14:textId="77777777" w:rsidR="00903E67" w:rsidRDefault="00903E67" w:rsidP="005636B6">
      <w:pPr>
        <w:spacing w:before="240" w:after="240"/>
      </w:pPr>
      <w:r>
        <w:t>vi escritas en lo alto de una puerta;</w:t>
      </w:r>
    </w:p>
    <w:p w14:paraId="773368BE" w14:textId="77777777" w:rsidR="00903E67" w:rsidRDefault="00903E67" w:rsidP="005636B6">
      <w:pPr>
        <w:spacing w:before="240" w:after="240"/>
      </w:pPr>
      <w:r>
        <w:t>y yo: «Maestro, es grave su sentido.»</w:t>
      </w:r>
    </w:p>
    <w:p w14:paraId="0A464BCB" w14:textId="77777777" w:rsidR="00903E67" w:rsidRDefault="00903E67" w:rsidP="005636B6">
      <w:pPr>
        <w:spacing w:before="240" w:after="240"/>
      </w:pPr>
      <w:r>
        <w:t>Y, cual persona cauta, él me repuso:</w:t>
      </w:r>
    </w:p>
    <w:p w14:paraId="45D66D82" w14:textId="77777777" w:rsidR="00903E67" w:rsidRDefault="00903E67" w:rsidP="005636B6">
      <w:pPr>
        <w:spacing w:before="240" w:after="240"/>
      </w:pPr>
      <w:r>
        <w:t>«Debes aquí dejar todo recelo;</w:t>
      </w:r>
    </w:p>
    <w:p w14:paraId="4E33E7FF" w14:textId="77777777" w:rsidR="00903E67" w:rsidRDefault="00903E67" w:rsidP="005636B6">
      <w:pPr>
        <w:spacing w:before="240" w:after="240"/>
      </w:pPr>
      <w:r>
        <w:t>debes dar muerte aquí a tu cobardía.</w:t>
      </w:r>
    </w:p>
    <w:p w14:paraId="3857FE53" w14:textId="77777777" w:rsidR="00903E67" w:rsidRDefault="00903E67" w:rsidP="005636B6">
      <w:pPr>
        <w:spacing w:before="240" w:after="240"/>
      </w:pPr>
      <w:r>
        <w:t>Hemos llegado al sitio que te he dicho</w:t>
      </w:r>
    </w:p>
    <w:p w14:paraId="22C48414" w14:textId="77777777" w:rsidR="00903E67" w:rsidRDefault="00903E67" w:rsidP="005636B6">
      <w:pPr>
        <w:spacing w:before="240" w:after="240"/>
      </w:pPr>
      <w:r>
        <w:t>en que verás las gentes doloridas,</w:t>
      </w:r>
    </w:p>
    <w:p w14:paraId="680BC982" w14:textId="77777777" w:rsidR="00903E67" w:rsidRDefault="00903E67" w:rsidP="005636B6">
      <w:pPr>
        <w:spacing w:before="240" w:after="240"/>
      </w:pPr>
      <w:r>
        <w:t>que perdieron el bien del intelecto.»</w:t>
      </w:r>
    </w:p>
    <w:p w14:paraId="273E5CB1" w14:textId="77777777" w:rsidR="00903E67" w:rsidRDefault="00903E67" w:rsidP="005636B6">
      <w:pPr>
        <w:spacing w:before="240" w:after="240"/>
      </w:pPr>
      <w:r>
        <w:lastRenderedPageBreak/>
        <w:t>Luego tomó mi mano con la suya</w:t>
      </w:r>
    </w:p>
    <w:p w14:paraId="1E76AB53" w14:textId="77777777" w:rsidR="00903E67" w:rsidRDefault="00903E67" w:rsidP="005636B6">
      <w:pPr>
        <w:spacing w:before="240" w:after="240"/>
      </w:pPr>
      <w:r>
        <w:t>con gesto alegre, que me confortó,</w:t>
      </w:r>
    </w:p>
    <w:p w14:paraId="49974B65" w14:textId="77777777" w:rsidR="00903E67" w:rsidRDefault="00903E67" w:rsidP="005636B6">
      <w:pPr>
        <w:spacing w:before="240" w:after="240"/>
      </w:pPr>
      <w:r>
        <w:t>y en las cosas secretas me introdujo.</w:t>
      </w:r>
    </w:p>
    <w:p w14:paraId="4C343D07" w14:textId="77777777" w:rsidR="00903E67" w:rsidRDefault="00903E67" w:rsidP="005636B6">
      <w:pPr>
        <w:spacing w:before="240" w:after="240"/>
      </w:pPr>
      <w:r>
        <w:t>Allí suspiros, llantos y altos ayes</w:t>
      </w:r>
    </w:p>
    <w:p w14:paraId="0B161F7F" w14:textId="77777777" w:rsidR="00903E67" w:rsidRDefault="00903E67" w:rsidP="005636B6">
      <w:pPr>
        <w:spacing w:before="240" w:after="240"/>
      </w:pPr>
      <w:r>
        <w:t>resonaban al aiire sin estrellas,</w:t>
      </w:r>
    </w:p>
    <w:p w14:paraId="6AC2F877" w14:textId="77777777" w:rsidR="00903E67" w:rsidRDefault="00903E67" w:rsidP="005636B6">
      <w:pPr>
        <w:spacing w:before="240" w:after="240"/>
      </w:pPr>
      <w:r>
        <w:t>y yo me eché a llorar al escucharlo.</w:t>
      </w:r>
    </w:p>
    <w:p w14:paraId="54C2E950" w14:textId="77777777" w:rsidR="00903E67" w:rsidRDefault="00903E67" w:rsidP="005636B6">
      <w:pPr>
        <w:spacing w:before="240" w:after="240"/>
      </w:pPr>
      <w:r>
        <w:t>Diversas lenguas, hórridas blasfemias,</w:t>
      </w:r>
    </w:p>
    <w:p w14:paraId="547D741C" w14:textId="77777777" w:rsidR="00903E67" w:rsidRDefault="00903E67" w:rsidP="005636B6">
      <w:pPr>
        <w:spacing w:before="240" w:after="240"/>
      </w:pPr>
      <w:r>
        <w:t>palabras de dolor, acentos de ira,</w:t>
      </w:r>
    </w:p>
    <w:p w14:paraId="6BDC2C0A" w14:textId="77777777" w:rsidR="00903E67" w:rsidRDefault="00903E67" w:rsidP="005636B6">
      <w:pPr>
        <w:spacing w:before="240" w:after="240"/>
      </w:pPr>
      <w:r>
        <w:t>roncos gritos al son de manotazos,</w:t>
      </w:r>
    </w:p>
    <w:p w14:paraId="78925B9D" w14:textId="77777777" w:rsidR="00903E67" w:rsidRDefault="00903E67" w:rsidP="005636B6">
      <w:pPr>
        <w:spacing w:before="240" w:after="240"/>
      </w:pPr>
      <w:r>
        <w:t>un tumulto formaban, el cual gira</w:t>
      </w:r>
    </w:p>
    <w:p w14:paraId="21D18A1A" w14:textId="77777777" w:rsidR="00903E67" w:rsidRDefault="00903E67" w:rsidP="005636B6">
      <w:pPr>
        <w:spacing w:before="240" w:after="240"/>
      </w:pPr>
      <w:r>
        <w:t>siempre en el aiire eternamente oscuro,</w:t>
      </w:r>
    </w:p>
    <w:p w14:paraId="7EABC8DB" w14:textId="77777777" w:rsidR="00903E67" w:rsidRDefault="00903E67" w:rsidP="005636B6">
      <w:pPr>
        <w:spacing w:before="240" w:after="240"/>
      </w:pPr>
      <w:r>
        <w:t>como arena al soplar el torbellino.</w:t>
      </w:r>
    </w:p>
    <w:p w14:paraId="1F45695B" w14:textId="77777777" w:rsidR="00903E67" w:rsidRDefault="00903E67" w:rsidP="005636B6">
      <w:pPr>
        <w:spacing w:before="240" w:after="240"/>
      </w:pPr>
      <w:r>
        <w:t>Con el terror ciñendo mi cabeza</w:t>
      </w:r>
    </w:p>
    <w:p w14:paraId="44E77BD6" w14:textId="77777777" w:rsidR="00903E67" w:rsidRDefault="00903E67" w:rsidP="005636B6">
      <w:pPr>
        <w:spacing w:before="240" w:after="240"/>
      </w:pPr>
      <w:r>
        <w:t>dije: «Maestro, qué es lo que yo escucho,</w:t>
      </w:r>
    </w:p>
    <w:p w14:paraId="7F8687EC" w14:textId="77777777" w:rsidR="00903E67" w:rsidRDefault="00903E67" w:rsidP="005636B6">
      <w:pPr>
        <w:spacing w:before="240" w:after="240"/>
      </w:pPr>
      <w:r>
        <w:t>y quién son éstos que el dolor abate?»</w:t>
      </w:r>
    </w:p>
    <w:p w14:paraId="67195800" w14:textId="77777777" w:rsidR="00903E67" w:rsidRDefault="00903E67" w:rsidP="005636B6">
      <w:pPr>
        <w:spacing w:before="240" w:after="240"/>
      </w:pPr>
      <w:r>
        <w:t>Y él me repuso: «Esta mísera suerte</w:t>
      </w:r>
    </w:p>
    <w:p w14:paraId="5251EE29" w14:textId="77777777" w:rsidR="00903E67" w:rsidRDefault="00903E67" w:rsidP="005636B6">
      <w:pPr>
        <w:spacing w:before="240" w:after="240"/>
      </w:pPr>
      <w:r>
        <w:t>tienen las tristes almas de esas gentes</w:t>
      </w:r>
    </w:p>
    <w:p w14:paraId="2C2A85E5" w14:textId="77777777" w:rsidR="00903E67" w:rsidRDefault="00903E67" w:rsidP="005636B6">
      <w:pPr>
        <w:spacing w:before="240" w:after="240"/>
      </w:pPr>
      <w:r>
        <w:t>que vivieron sin gloria y sin infamia.</w:t>
      </w:r>
    </w:p>
    <w:p w14:paraId="765F645A" w14:textId="77777777" w:rsidR="00903E67" w:rsidRDefault="00903E67" w:rsidP="005636B6">
      <w:pPr>
        <w:spacing w:before="240" w:after="240"/>
      </w:pPr>
      <w:r>
        <w:t>Están mezcladas con el coro infame</w:t>
      </w:r>
    </w:p>
    <w:p w14:paraId="4499B972" w14:textId="77777777" w:rsidR="00903E67" w:rsidRDefault="00903E67" w:rsidP="005636B6">
      <w:pPr>
        <w:spacing w:before="240" w:after="240"/>
      </w:pPr>
      <w:r>
        <w:lastRenderedPageBreak/>
        <w:t>de ángeles que no se rebelaron,</w:t>
      </w:r>
    </w:p>
    <w:p w14:paraId="586C21DB" w14:textId="77777777" w:rsidR="00903E67" w:rsidRDefault="00903E67" w:rsidP="005636B6">
      <w:pPr>
        <w:spacing w:before="240" w:after="240"/>
      </w:pPr>
      <w:r>
        <w:t>no por lealtad a Dios, sino a ellos mismos.</w:t>
      </w:r>
    </w:p>
    <w:p w14:paraId="475BA76C" w14:textId="77777777" w:rsidR="00903E67" w:rsidRDefault="00903E67" w:rsidP="005636B6">
      <w:pPr>
        <w:spacing w:before="240" w:after="240"/>
      </w:pPr>
      <w:r>
        <w:t>Los echa el cielo, porque menos bello</w:t>
      </w:r>
    </w:p>
    <w:p w14:paraId="2232C469" w14:textId="77777777" w:rsidR="00903E67" w:rsidRDefault="00903E67" w:rsidP="005636B6">
      <w:pPr>
        <w:spacing w:before="240" w:after="240"/>
      </w:pPr>
      <w:r>
        <w:t>no sea, y el infierno los rechaza,</w:t>
      </w:r>
    </w:p>
    <w:p w14:paraId="10A5B262" w14:textId="77777777" w:rsidR="00903E67" w:rsidRDefault="00903E67" w:rsidP="005636B6">
      <w:pPr>
        <w:spacing w:before="240" w:after="240"/>
      </w:pPr>
      <w:r>
        <w:t>pues podrían dar gloria a los caídos.»</w:t>
      </w:r>
    </w:p>
    <w:p w14:paraId="3FB922F5" w14:textId="77777777" w:rsidR="00903E67" w:rsidRDefault="00903E67" w:rsidP="005636B6">
      <w:pPr>
        <w:spacing w:before="240" w:after="240"/>
      </w:pPr>
      <w:r>
        <w:t>Y yo: «Maestro, ¿qué les pesa tanto</w:t>
      </w:r>
    </w:p>
    <w:p w14:paraId="3C7EE42D" w14:textId="77777777" w:rsidR="00903E67" w:rsidRDefault="00903E67" w:rsidP="005636B6">
      <w:pPr>
        <w:spacing w:before="240" w:after="240"/>
      </w:pPr>
      <w:r>
        <w:t>y provoca lamentos tan amargos?»</w:t>
      </w:r>
    </w:p>
    <w:p w14:paraId="6B045DA6" w14:textId="77777777" w:rsidR="00903E67" w:rsidRDefault="00903E67" w:rsidP="005636B6">
      <w:pPr>
        <w:spacing w:before="240" w:after="240"/>
      </w:pPr>
      <w:r>
        <w:t>Respondió: «Brevemente he de decirlo.</w:t>
      </w:r>
    </w:p>
    <w:p w14:paraId="21899833" w14:textId="77777777" w:rsidR="00903E67" w:rsidRDefault="00903E67" w:rsidP="005636B6">
      <w:pPr>
        <w:spacing w:before="240" w:after="240"/>
      </w:pPr>
      <w:r>
        <w:t>No tienen éstos de muerte esperanza,</w:t>
      </w:r>
    </w:p>
    <w:p w14:paraId="36A0AFC6" w14:textId="77777777" w:rsidR="00903E67" w:rsidRDefault="00903E67" w:rsidP="005636B6">
      <w:pPr>
        <w:spacing w:before="240" w:after="240"/>
      </w:pPr>
      <w:r>
        <w:t>y su vida obcecada es tan rastrera,</w:t>
      </w:r>
    </w:p>
    <w:p w14:paraId="4D841133" w14:textId="77777777" w:rsidR="00903E67" w:rsidRDefault="00903E67" w:rsidP="005636B6">
      <w:pPr>
        <w:spacing w:before="240" w:after="240"/>
      </w:pPr>
      <w:r>
        <w:t>que envidiosos están de cualquier suerte.</w:t>
      </w:r>
    </w:p>
    <w:p w14:paraId="5E94BC4C" w14:textId="77777777" w:rsidR="00903E67" w:rsidRDefault="00903E67" w:rsidP="005636B6">
      <w:pPr>
        <w:spacing w:before="240" w:after="240"/>
      </w:pPr>
      <w:r>
        <w:t>Ya no tiene memoria el mundo de ellos,</w:t>
      </w:r>
    </w:p>
    <w:p w14:paraId="0B08A999" w14:textId="77777777" w:rsidR="00903E67" w:rsidRDefault="00903E67" w:rsidP="005636B6">
      <w:pPr>
        <w:spacing w:before="240" w:after="240"/>
      </w:pPr>
      <w:r>
        <w:t>compasión y justicia les desdeña;</w:t>
      </w:r>
    </w:p>
    <w:p w14:paraId="665EFAF7" w14:textId="77777777" w:rsidR="00903E67" w:rsidRDefault="00903E67" w:rsidP="005636B6">
      <w:pPr>
        <w:spacing w:before="240" w:after="240"/>
      </w:pPr>
      <w:r>
        <w:t>de ellos no hablemos, sino mira y pasa.»</w:t>
      </w:r>
    </w:p>
    <w:p w14:paraId="64CED242" w14:textId="77777777" w:rsidR="00903E67" w:rsidRDefault="00903E67" w:rsidP="005636B6">
      <w:pPr>
        <w:spacing w:before="240" w:after="240"/>
      </w:pPr>
      <w:r>
        <w:t>Y entonces pude ver un estandarte,</w:t>
      </w:r>
    </w:p>
    <w:p w14:paraId="6D6529D5" w14:textId="77777777" w:rsidR="00903E67" w:rsidRDefault="00903E67" w:rsidP="005636B6">
      <w:pPr>
        <w:spacing w:before="240" w:after="240"/>
      </w:pPr>
      <w:r>
        <w:t>que corría girando tan ligero,</w:t>
      </w:r>
    </w:p>
    <w:p w14:paraId="5D02B3E2" w14:textId="77777777" w:rsidR="00903E67" w:rsidRDefault="00903E67" w:rsidP="005636B6">
      <w:pPr>
        <w:spacing w:before="240" w:after="240"/>
      </w:pPr>
      <w:r>
        <w:t>que parecía indigno de reposo.</w:t>
      </w:r>
    </w:p>
    <w:p w14:paraId="4BBBC755" w14:textId="77777777" w:rsidR="00903E67" w:rsidRDefault="00903E67" w:rsidP="005636B6">
      <w:pPr>
        <w:spacing w:before="240" w:after="240"/>
      </w:pPr>
      <w:r>
        <w:t>Y venía detrás tan larga fila</w:t>
      </w:r>
    </w:p>
    <w:p w14:paraId="7DDAE6BC" w14:textId="77777777" w:rsidR="00903E67" w:rsidRDefault="00903E67" w:rsidP="005636B6">
      <w:pPr>
        <w:spacing w:before="240" w:after="240"/>
      </w:pPr>
      <w:r>
        <w:t>de gente, que creído nunca hubiera</w:t>
      </w:r>
    </w:p>
    <w:p w14:paraId="51D2B8DA" w14:textId="77777777" w:rsidR="00903E67" w:rsidRDefault="00903E67" w:rsidP="005636B6">
      <w:pPr>
        <w:spacing w:before="240" w:after="240"/>
      </w:pPr>
      <w:r>
        <w:lastRenderedPageBreak/>
        <w:t>que hubiese a tantos la muerte deshecho.</w:t>
      </w:r>
    </w:p>
    <w:p w14:paraId="1C0A5518" w14:textId="77777777" w:rsidR="00903E67" w:rsidRDefault="00903E67" w:rsidP="005636B6">
      <w:pPr>
        <w:spacing w:before="240" w:after="240"/>
      </w:pPr>
      <w:r>
        <w:t>Y tras haber reconocido a alguno,</w:t>
      </w:r>
    </w:p>
    <w:p w14:paraId="536F41A6" w14:textId="77777777" w:rsidR="00903E67" w:rsidRDefault="00903E67" w:rsidP="005636B6">
      <w:pPr>
        <w:spacing w:before="240" w:after="240"/>
      </w:pPr>
      <w:r>
        <w:t>vi y conocí la sombra del que hizo</w:t>
      </w:r>
    </w:p>
    <w:p w14:paraId="6E366587" w14:textId="77777777" w:rsidR="00903E67" w:rsidRDefault="00903E67" w:rsidP="005636B6">
      <w:pPr>
        <w:spacing w:before="240" w:after="240"/>
      </w:pPr>
      <w:r>
        <w:t>por cobardía aquella gran renuncia.</w:t>
      </w:r>
    </w:p>
    <w:p w14:paraId="37E1DF49" w14:textId="77777777" w:rsidR="00903E67" w:rsidRDefault="00903E67" w:rsidP="005636B6">
      <w:pPr>
        <w:spacing w:before="240" w:after="240"/>
      </w:pPr>
      <w:r>
        <w:t>Al punto comprendí, y estuve cierto,</w:t>
      </w:r>
    </w:p>
    <w:p w14:paraId="6F3FB514" w14:textId="77777777" w:rsidR="00903E67" w:rsidRDefault="00903E67" w:rsidP="005636B6">
      <w:pPr>
        <w:spacing w:before="240" w:after="240"/>
      </w:pPr>
      <w:r>
        <w:t>que ésta era la secta de los reos</w:t>
      </w:r>
    </w:p>
    <w:p w14:paraId="7A12BDFE" w14:textId="77777777" w:rsidR="00903E67" w:rsidRDefault="00903E67" w:rsidP="005636B6">
      <w:pPr>
        <w:spacing w:before="240" w:after="240"/>
      </w:pPr>
      <w:r>
        <w:t>a Dios y a sus contrarios displacientes.</w:t>
      </w:r>
    </w:p>
    <w:p w14:paraId="3C0FB1AF" w14:textId="77777777" w:rsidR="00903E67" w:rsidRDefault="00903E67" w:rsidP="005636B6">
      <w:pPr>
        <w:spacing w:before="240" w:after="240"/>
      </w:pPr>
      <w:r>
        <w:t>Los desgraciados, que nunca vivieron,</w:t>
      </w:r>
    </w:p>
    <w:p w14:paraId="41205C84" w14:textId="77777777" w:rsidR="00903E67" w:rsidRDefault="00903E67" w:rsidP="005636B6">
      <w:pPr>
        <w:spacing w:before="240" w:after="240"/>
      </w:pPr>
      <w:r>
        <w:t>iban desnudos y azuzados siempre</w:t>
      </w:r>
    </w:p>
    <w:p w14:paraId="118A1AE8" w14:textId="77777777" w:rsidR="00903E67" w:rsidRDefault="00903E67" w:rsidP="005636B6">
      <w:pPr>
        <w:spacing w:before="240" w:after="240"/>
      </w:pPr>
      <w:r>
        <w:t>de moscones y avispas que allí había.</w:t>
      </w:r>
    </w:p>
    <w:p w14:paraId="7A36FFC8" w14:textId="77777777" w:rsidR="00903E67" w:rsidRDefault="00903E67" w:rsidP="005636B6">
      <w:pPr>
        <w:spacing w:before="240" w:after="240"/>
      </w:pPr>
      <w:r>
        <w:t>Éstos de sangre el rostro les bañaban,</w:t>
      </w:r>
    </w:p>
    <w:p w14:paraId="2AFFA321" w14:textId="77777777" w:rsidR="00903E67" w:rsidRDefault="00903E67" w:rsidP="005636B6">
      <w:pPr>
        <w:spacing w:before="240" w:after="240"/>
      </w:pPr>
      <w:r>
        <w:t>que, mezclada con llanto, repugnantes</w:t>
      </w:r>
    </w:p>
    <w:p w14:paraId="2C21EC0D" w14:textId="77777777" w:rsidR="00903E67" w:rsidRDefault="00903E67" w:rsidP="005636B6">
      <w:pPr>
        <w:spacing w:before="240" w:after="240"/>
      </w:pPr>
      <w:r>
        <w:t>gusanos a sus pies la recogían.</w:t>
      </w:r>
    </w:p>
    <w:p w14:paraId="2C697801" w14:textId="77777777" w:rsidR="00903E67" w:rsidRDefault="00903E67" w:rsidP="005636B6">
      <w:pPr>
        <w:spacing w:before="240" w:after="240"/>
      </w:pPr>
      <w:r>
        <w:t>Y luego que a mirar me puse a otros,</w:t>
      </w:r>
    </w:p>
    <w:p w14:paraId="652D8A90" w14:textId="77777777" w:rsidR="00903E67" w:rsidRDefault="00903E67" w:rsidP="005636B6">
      <w:pPr>
        <w:spacing w:before="240" w:after="240"/>
      </w:pPr>
      <w:r>
        <w:t>vi gentes en la orilla de un gran río</w:t>
      </w:r>
    </w:p>
    <w:p w14:paraId="1F29AC1A" w14:textId="77777777" w:rsidR="00903E67" w:rsidRDefault="00903E67" w:rsidP="005636B6">
      <w:pPr>
        <w:spacing w:before="240" w:after="240"/>
      </w:pPr>
      <w:r>
        <w:t>y yo dije: «Maestro, te suplico</w:t>
      </w:r>
    </w:p>
    <w:p w14:paraId="1CBC299B" w14:textId="77777777" w:rsidR="00903E67" w:rsidRDefault="00903E67" w:rsidP="005636B6">
      <w:pPr>
        <w:spacing w:before="240" w:after="240"/>
      </w:pPr>
      <w:r>
        <w:t>que me digas quién son, y qué designio</w:t>
      </w:r>
    </w:p>
    <w:p w14:paraId="7994CFB6" w14:textId="77777777" w:rsidR="00903E67" w:rsidRDefault="00903E67" w:rsidP="005636B6">
      <w:pPr>
        <w:spacing w:before="240" w:after="240"/>
      </w:pPr>
      <w:r>
        <w:t>les hace tan ansiosos de cruzar</w:t>
      </w:r>
    </w:p>
    <w:p w14:paraId="5CF15FFE" w14:textId="77777777" w:rsidR="00903E67" w:rsidRDefault="00903E67" w:rsidP="005636B6">
      <w:pPr>
        <w:spacing w:before="240" w:after="240"/>
      </w:pPr>
      <w:r>
        <w:t>como discierno entre la luz escasa.»</w:t>
      </w:r>
    </w:p>
    <w:p w14:paraId="32FC7C40" w14:textId="77777777" w:rsidR="00903E67" w:rsidRDefault="00903E67" w:rsidP="005636B6">
      <w:pPr>
        <w:spacing w:before="240" w:after="240"/>
      </w:pPr>
      <w:r>
        <w:lastRenderedPageBreak/>
        <w:t>Y él repuso: «La cosa he de contarte</w:t>
      </w:r>
    </w:p>
    <w:p w14:paraId="1B376916" w14:textId="77777777" w:rsidR="00903E67" w:rsidRDefault="00903E67" w:rsidP="005636B6">
      <w:pPr>
        <w:spacing w:before="240" w:after="240"/>
      </w:pPr>
      <w:r>
        <w:t>cuando hayamos parado nuestros pasos</w:t>
      </w:r>
    </w:p>
    <w:p w14:paraId="37C72F8F" w14:textId="77777777" w:rsidR="00903E67" w:rsidRDefault="00903E67" w:rsidP="005636B6">
      <w:pPr>
        <w:spacing w:before="240" w:after="240"/>
      </w:pPr>
      <w:r>
        <w:t>en la triste ribera de Aqueronte.»</w:t>
      </w:r>
    </w:p>
    <w:p w14:paraId="6F784E1F" w14:textId="77777777" w:rsidR="00903E67" w:rsidRDefault="00903E67" w:rsidP="005636B6">
      <w:pPr>
        <w:spacing w:before="240" w:after="240"/>
      </w:pPr>
      <w:r>
        <w:t>Con los ojos ya bajos de vergüenza,</w:t>
      </w:r>
    </w:p>
    <w:p w14:paraId="7559FEE8" w14:textId="77777777" w:rsidR="00903E67" w:rsidRDefault="00903E67" w:rsidP="005636B6">
      <w:pPr>
        <w:spacing w:before="240" w:after="240"/>
      </w:pPr>
      <w:r>
        <w:t>temiendo molestarle con preguntas</w:t>
      </w:r>
    </w:p>
    <w:p w14:paraId="18951008" w14:textId="77777777" w:rsidR="00903E67" w:rsidRDefault="00903E67" w:rsidP="005636B6">
      <w:pPr>
        <w:spacing w:before="240" w:after="240"/>
      </w:pPr>
      <w:r>
        <w:t>dejé de hablar hasta llegar al río.</w:t>
      </w:r>
    </w:p>
    <w:p w14:paraId="2994BF3A" w14:textId="77777777" w:rsidR="00903E67" w:rsidRDefault="00903E67" w:rsidP="005636B6">
      <w:pPr>
        <w:spacing w:before="240" w:after="240"/>
      </w:pPr>
      <w:r>
        <w:t>Y he aquí que viene en bote hacia nosotros</w:t>
      </w:r>
    </w:p>
    <w:p w14:paraId="4A78D003" w14:textId="77777777" w:rsidR="00903E67" w:rsidRDefault="00903E67" w:rsidP="005636B6">
      <w:pPr>
        <w:spacing w:before="240" w:after="240"/>
      </w:pPr>
      <w:r>
        <w:t>un viejo cano de cabello antiguo,</w:t>
      </w:r>
    </w:p>
    <w:p w14:paraId="17D0E8EC" w14:textId="77777777" w:rsidR="00903E67" w:rsidRDefault="00903E67" w:rsidP="005636B6">
      <w:pPr>
        <w:spacing w:before="240" w:after="240"/>
      </w:pPr>
      <w:r>
        <w:t>gritando: «¡Ay de vosotras, almas pravas!</w:t>
      </w:r>
    </w:p>
    <w:p w14:paraId="44845371" w14:textId="77777777" w:rsidR="00903E67" w:rsidRDefault="00903E67" w:rsidP="005636B6">
      <w:pPr>
        <w:spacing w:before="240" w:after="240"/>
      </w:pPr>
      <w:r>
        <w:t>No esperéis nunca contemplar el cielo;</w:t>
      </w:r>
    </w:p>
    <w:p w14:paraId="2381E840" w14:textId="77777777" w:rsidR="00903E67" w:rsidRDefault="00903E67" w:rsidP="005636B6">
      <w:pPr>
        <w:spacing w:before="240" w:after="240"/>
      </w:pPr>
      <w:r>
        <w:t>vengo a llevaros hasta la otra orilla,</w:t>
      </w:r>
    </w:p>
    <w:p w14:paraId="49B79CB1" w14:textId="77777777" w:rsidR="00903E67" w:rsidRDefault="00903E67" w:rsidP="005636B6">
      <w:pPr>
        <w:spacing w:before="240" w:after="240"/>
      </w:pPr>
      <w:r>
        <w:t>a la eterna tiniebla, al hielo, al fuego.</w:t>
      </w:r>
    </w:p>
    <w:p w14:paraId="24030A0B" w14:textId="77777777" w:rsidR="00903E67" w:rsidRDefault="00903E67" w:rsidP="005636B6">
      <w:pPr>
        <w:spacing w:before="240" w:after="240"/>
      </w:pPr>
      <w:r>
        <w:t>Y tú que aquí te encuentras, alma viva,</w:t>
      </w:r>
    </w:p>
    <w:p w14:paraId="23A51660" w14:textId="77777777" w:rsidR="00903E67" w:rsidRDefault="00903E67" w:rsidP="005636B6">
      <w:pPr>
        <w:spacing w:before="240" w:after="240"/>
      </w:pPr>
      <w:r>
        <w:t>aparta de éstos otros ya difuntos.»</w:t>
      </w:r>
    </w:p>
    <w:p w14:paraId="0F581434" w14:textId="77777777" w:rsidR="00903E67" w:rsidRDefault="00903E67" w:rsidP="005636B6">
      <w:pPr>
        <w:spacing w:before="240" w:after="240"/>
      </w:pPr>
      <w:r>
        <w:t>Pero viendo que yo no me marchaba,</w:t>
      </w:r>
    </w:p>
    <w:p w14:paraId="410BD2A0" w14:textId="77777777" w:rsidR="00903E67" w:rsidRDefault="00903E67" w:rsidP="005636B6">
      <w:pPr>
        <w:spacing w:before="240" w:after="240"/>
      </w:pPr>
      <w:r>
        <w:t>dijo: «Por otra via y otros puertos</w:t>
      </w:r>
    </w:p>
    <w:p w14:paraId="7D9C25C1" w14:textId="77777777" w:rsidR="00903E67" w:rsidRDefault="00903E67" w:rsidP="005636B6">
      <w:pPr>
        <w:spacing w:before="240" w:after="240"/>
      </w:pPr>
      <w:r>
        <w:t>a la playa has de ir, no por aquí;</w:t>
      </w:r>
    </w:p>
    <w:p w14:paraId="6A6150F3" w14:textId="77777777" w:rsidR="00903E67" w:rsidRDefault="00903E67" w:rsidP="005636B6">
      <w:pPr>
        <w:spacing w:before="240" w:after="240"/>
      </w:pPr>
      <w:r>
        <w:t>más leve leño tendrá que llevarte».</w:t>
      </w:r>
    </w:p>
    <w:p w14:paraId="326B7396" w14:textId="77777777" w:rsidR="00903E67" w:rsidRDefault="00903E67" w:rsidP="005636B6">
      <w:pPr>
        <w:spacing w:before="240" w:after="240"/>
      </w:pPr>
      <w:r>
        <w:t>Y el guía a él: «Caronte, no te irrites:</w:t>
      </w:r>
    </w:p>
    <w:p w14:paraId="5F3E1E40" w14:textId="77777777" w:rsidR="00903E67" w:rsidRDefault="00903E67" w:rsidP="005636B6">
      <w:pPr>
        <w:spacing w:before="240" w:after="240"/>
      </w:pPr>
      <w:r>
        <w:lastRenderedPageBreak/>
        <w:t>así se quiere allí donde se puede</w:t>
      </w:r>
    </w:p>
    <w:p w14:paraId="6D1B7881" w14:textId="77777777" w:rsidR="00903E67" w:rsidRDefault="00903E67" w:rsidP="005636B6">
      <w:pPr>
        <w:spacing w:before="240" w:after="240"/>
      </w:pPr>
      <w:r>
        <w:t>lo que se quiere, y más no me preguntes.»</w:t>
      </w:r>
    </w:p>
    <w:p w14:paraId="51EAE559" w14:textId="77777777" w:rsidR="00903E67" w:rsidRDefault="00903E67" w:rsidP="005636B6">
      <w:pPr>
        <w:spacing w:before="240" w:after="240"/>
      </w:pPr>
      <w:r>
        <w:t>Las peludas mejillas del barquero</w:t>
      </w:r>
    </w:p>
    <w:p w14:paraId="3B6D642B" w14:textId="77777777" w:rsidR="00903E67" w:rsidRDefault="00903E67" w:rsidP="005636B6">
      <w:pPr>
        <w:spacing w:before="240" w:after="240"/>
      </w:pPr>
      <w:r>
        <w:t>del lívido pantano, cuyos ojos</w:t>
      </w:r>
    </w:p>
    <w:p w14:paraId="6EA8A17B" w14:textId="77777777" w:rsidR="00903E67" w:rsidRDefault="00903E67" w:rsidP="005636B6">
      <w:pPr>
        <w:spacing w:before="240" w:after="240"/>
      </w:pPr>
      <w:r>
        <w:t>rodeaban las llamas, se calmaron.</w:t>
      </w:r>
    </w:p>
    <w:p w14:paraId="5647E00C" w14:textId="77777777" w:rsidR="00903E67" w:rsidRDefault="00903E67" w:rsidP="005636B6">
      <w:pPr>
        <w:spacing w:before="240" w:after="240"/>
      </w:pPr>
      <w:r>
        <w:t>Mas las almas desnudas y contritas,</w:t>
      </w:r>
    </w:p>
    <w:p w14:paraId="1E6B09A6" w14:textId="77777777" w:rsidR="00903E67" w:rsidRDefault="00903E67" w:rsidP="005636B6">
      <w:pPr>
        <w:spacing w:before="240" w:after="240"/>
      </w:pPr>
      <w:r>
        <w:t>cambiaron el color y rechinaban,</w:t>
      </w:r>
    </w:p>
    <w:p w14:paraId="0B5DDE41" w14:textId="77777777" w:rsidR="00903E67" w:rsidRDefault="00903E67" w:rsidP="005636B6">
      <w:pPr>
        <w:spacing w:before="240" w:after="240"/>
      </w:pPr>
      <w:r>
        <w:t>cuando escucharon las palabras crudas.</w:t>
      </w:r>
    </w:p>
    <w:p w14:paraId="2B2418E4" w14:textId="77777777" w:rsidR="00903E67" w:rsidRDefault="00903E67" w:rsidP="005636B6">
      <w:pPr>
        <w:spacing w:before="240" w:after="240"/>
      </w:pPr>
      <w:r>
        <w:t>Blasfemaban de Dios y de sus padres,</w:t>
      </w:r>
    </w:p>
    <w:p w14:paraId="22DB9BED" w14:textId="77777777" w:rsidR="00903E67" w:rsidRDefault="00903E67" w:rsidP="005636B6">
      <w:pPr>
        <w:spacing w:before="240" w:after="240"/>
      </w:pPr>
      <w:r>
        <w:t>del hombre, el sitio, el tiempo y la simiente</w:t>
      </w:r>
    </w:p>
    <w:p w14:paraId="5DF9964F" w14:textId="77777777" w:rsidR="00903E67" w:rsidRDefault="00903E67" w:rsidP="005636B6">
      <w:pPr>
        <w:spacing w:before="240" w:after="240"/>
      </w:pPr>
      <w:r>
        <w:t>que los sembrara, y de su nacimiento.</w:t>
      </w:r>
    </w:p>
    <w:p w14:paraId="4B082BEA" w14:textId="77777777" w:rsidR="00903E67" w:rsidRDefault="00903E67" w:rsidP="005636B6">
      <w:pPr>
        <w:spacing w:before="240" w:after="240"/>
      </w:pPr>
      <w:r>
        <w:t>Luego se recogieron todas juntas,</w:t>
      </w:r>
    </w:p>
    <w:p w14:paraId="13899A56" w14:textId="77777777" w:rsidR="00903E67" w:rsidRDefault="00903E67" w:rsidP="005636B6">
      <w:pPr>
        <w:spacing w:before="240" w:after="240"/>
      </w:pPr>
      <w:r>
        <w:t>llorando fuerte en la orilla malvada</w:t>
      </w:r>
    </w:p>
    <w:p w14:paraId="20F27F0E" w14:textId="77777777" w:rsidR="00903E67" w:rsidRDefault="00903E67" w:rsidP="005636B6">
      <w:pPr>
        <w:spacing w:before="240" w:after="240"/>
      </w:pPr>
      <w:r>
        <w:t>que aguarda a todos los que a Dios no temen.</w:t>
      </w:r>
    </w:p>
    <w:p w14:paraId="1200FD34" w14:textId="77777777" w:rsidR="00903E67" w:rsidRDefault="00903E67" w:rsidP="005636B6">
      <w:pPr>
        <w:spacing w:before="240" w:after="240"/>
      </w:pPr>
      <w:r>
        <w:t>Carón, demonio, con ojos de fuego,</w:t>
      </w:r>
    </w:p>
    <w:p w14:paraId="4AFE6172" w14:textId="77777777" w:rsidR="00903E67" w:rsidRDefault="00903E67" w:rsidP="005636B6">
      <w:pPr>
        <w:spacing w:before="240" w:after="240"/>
      </w:pPr>
      <w:r>
        <w:t>llamándolos a todos recogía;</w:t>
      </w:r>
    </w:p>
    <w:p w14:paraId="1BED3D0A" w14:textId="77777777" w:rsidR="00903E67" w:rsidRDefault="00903E67" w:rsidP="005636B6">
      <w:pPr>
        <w:spacing w:before="240" w:after="240"/>
      </w:pPr>
      <w:r>
        <w:t>da con el remo si alguno se atrasa.</w:t>
      </w:r>
    </w:p>
    <w:p w14:paraId="774B6E50" w14:textId="77777777" w:rsidR="00903E67" w:rsidRDefault="00903E67" w:rsidP="005636B6">
      <w:pPr>
        <w:spacing w:before="240" w:after="240"/>
      </w:pPr>
      <w:r>
        <w:t>Como en otoño se vuelan las hojas</w:t>
      </w:r>
    </w:p>
    <w:p w14:paraId="23D3F06B" w14:textId="77777777" w:rsidR="00903E67" w:rsidRDefault="00903E67" w:rsidP="005636B6">
      <w:pPr>
        <w:spacing w:before="240" w:after="240"/>
      </w:pPr>
      <w:r>
        <w:t>unas tras otras, hasta que la rama</w:t>
      </w:r>
    </w:p>
    <w:p w14:paraId="14BB0E5E" w14:textId="77777777" w:rsidR="00903E67" w:rsidRDefault="00903E67" w:rsidP="005636B6">
      <w:pPr>
        <w:spacing w:before="240" w:after="240"/>
      </w:pPr>
      <w:r>
        <w:lastRenderedPageBreak/>
        <w:t>ve ya en la tierra todos sus despojos,</w:t>
      </w:r>
    </w:p>
    <w:p w14:paraId="6722E94A" w14:textId="77777777" w:rsidR="00903E67" w:rsidRDefault="00903E67" w:rsidP="005636B6">
      <w:pPr>
        <w:spacing w:before="240" w:after="240"/>
      </w:pPr>
      <w:r>
        <w:t>de este modo de Adán las malas siembras</w:t>
      </w:r>
    </w:p>
    <w:p w14:paraId="415C9E1D" w14:textId="77777777" w:rsidR="00903E67" w:rsidRDefault="00903E67" w:rsidP="005636B6">
      <w:pPr>
        <w:spacing w:before="240" w:after="240"/>
      </w:pPr>
      <w:r>
        <w:t>se arrojan de la orilla de una en una,</w:t>
      </w:r>
    </w:p>
    <w:p w14:paraId="192A9D66" w14:textId="77777777" w:rsidR="00903E67" w:rsidRDefault="00903E67" w:rsidP="005636B6">
      <w:pPr>
        <w:spacing w:before="240" w:after="240"/>
      </w:pPr>
      <w:r>
        <w:t>a la señal, cual pájaro al reclamo.</w:t>
      </w:r>
    </w:p>
    <w:p w14:paraId="12E503E3" w14:textId="77777777" w:rsidR="00903E67" w:rsidRDefault="00903E67" w:rsidP="005636B6">
      <w:pPr>
        <w:spacing w:before="240" w:after="240"/>
      </w:pPr>
      <w:r>
        <w:t>Así se fueron por el agua oscura,</w:t>
      </w:r>
    </w:p>
    <w:p w14:paraId="76D2C6EC" w14:textId="77777777" w:rsidR="00903E67" w:rsidRDefault="00903E67" w:rsidP="005636B6">
      <w:pPr>
        <w:spacing w:before="240" w:after="240"/>
      </w:pPr>
      <w:r>
        <w:t>y aún antes de que hubieran descendido</w:t>
      </w:r>
    </w:p>
    <w:p w14:paraId="0F263310" w14:textId="77777777" w:rsidR="00903E67" w:rsidRDefault="00903E67" w:rsidP="005636B6">
      <w:pPr>
        <w:spacing w:before="240" w:after="240"/>
      </w:pPr>
      <w:r>
        <w:t>ya un nuevo grupo se había formado.</w:t>
      </w:r>
    </w:p>
    <w:p w14:paraId="4781B2DF" w14:textId="77777777" w:rsidR="00903E67" w:rsidRDefault="00903E67" w:rsidP="005636B6">
      <w:pPr>
        <w:spacing w:before="240" w:after="240"/>
      </w:pPr>
      <w:r>
        <w:t>«Hijo mío -cortés dijo el maestro</w:t>
      </w:r>
    </w:p>
    <w:p w14:paraId="55B7E87B" w14:textId="77777777" w:rsidR="00903E67" w:rsidRDefault="00903E67" w:rsidP="005636B6">
      <w:pPr>
        <w:spacing w:before="240" w:after="240"/>
      </w:pPr>
      <w:r>
        <w:t>los que en ira de Dios hallan la muerte</w:t>
      </w:r>
    </w:p>
    <w:p w14:paraId="0B5E9DDD" w14:textId="77777777" w:rsidR="00903E67" w:rsidRDefault="00903E67" w:rsidP="005636B6">
      <w:pPr>
        <w:spacing w:before="240" w:after="240"/>
      </w:pPr>
      <w:r>
        <w:t>llegan aquí de todos los países:</w:t>
      </w:r>
    </w:p>
    <w:p w14:paraId="47DADF55" w14:textId="77777777" w:rsidR="00903E67" w:rsidRDefault="00903E67" w:rsidP="005636B6">
      <w:pPr>
        <w:spacing w:before="240" w:after="240"/>
      </w:pPr>
      <w:r>
        <w:t>y están ansiosos de cruzar el río,</w:t>
      </w:r>
    </w:p>
    <w:p w14:paraId="32B694A0" w14:textId="77777777" w:rsidR="00903E67" w:rsidRDefault="00903E67" w:rsidP="005636B6">
      <w:pPr>
        <w:spacing w:before="240" w:after="240"/>
      </w:pPr>
      <w:r>
        <w:t>pues la justicia santa les empuja,</w:t>
      </w:r>
    </w:p>
    <w:p w14:paraId="21708250" w14:textId="77777777" w:rsidR="00903E67" w:rsidRDefault="00903E67" w:rsidP="005636B6">
      <w:pPr>
        <w:spacing w:before="240" w:after="240"/>
      </w:pPr>
      <w:r>
        <w:t>y así el temor se transforma en deseo.</w:t>
      </w:r>
    </w:p>
    <w:p w14:paraId="7443F5C6" w14:textId="77777777" w:rsidR="00903E67" w:rsidRDefault="00903E67" w:rsidP="005636B6">
      <w:pPr>
        <w:spacing w:before="240" w:after="240"/>
      </w:pPr>
      <w:r>
        <w:t>Aquí no cruza nunca un alma justa,</w:t>
      </w:r>
    </w:p>
    <w:p w14:paraId="6E38AE67" w14:textId="77777777" w:rsidR="00903E67" w:rsidRDefault="00903E67" w:rsidP="005636B6">
      <w:pPr>
        <w:spacing w:before="240" w:after="240"/>
      </w:pPr>
      <w:r>
        <w:t>por lo cual si Carón de ti se enoja,</w:t>
      </w:r>
    </w:p>
    <w:p w14:paraId="0F87A0D4" w14:textId="77777777" w:rsidR="00903E67" w:rsidRDefault="00903E67" w:rsidP="005636B6">
      <w:pPr>
        <w:spacing w:before="240" w:after="240"/>
      </w:pPr>
      <w:r>
        <w:t>comprenderás qué cosa significa.»</w:t>
      </w:r>
    </w:p>
    <w:p w14:paraId="61319EC9" w14:textId="77777777" w:rsidR="00903E67" w:rsidRDefault="00903E67" w:rsidP="005636B6">
      <w:pPr>
        <w:spacing w:before="240" w:after="240"/>
      </w:pPr>
      <w:r>
        <w:t>Y dicho esto, la región oscura</w:t>
      </w:r>
    </w:p>
    <w:p w14:paraId="47A56095" w14:textId="77777777" w:rsidR="00903E67" w:rsidRDefault="00903E67" w:rsidP="005636B6">
      <w:pPr>
        <w:spacing w:before="240" w:after="240"/>
      </w:pPr>
      <w:r>
        <w:t>tembló con fuerza tal, que del espanto</w:t>
      </w:r>
    </w:p>
    <w:p w14:paraId="2E770C9F" w14:textId="77777777" w:rsidR="00903E67" w:rsidRDefault="00903E67" w:rsidP="005636B6">
      <w:pPr>
        <w:spacing w:before="240" w:after="240"/>
      </w:pPr>
      <w:r>
        <w:t>la frente de sudor aún se me baña.</w:t>
      </w:r>
    </w:p>
    <w:p w14:paraId="282BF718" w14:textId="77777777" w:rsidR="00903E67" w:rsidRDefault="00903E67" w:rsidP="005636B6">
      <w:pPr>
        <w:spacing w:before="240" w:after="240"/>
      </w:pPr>
      <w:r>
        <w:lastRenderedPageBreak/>
        <w:t>La tierra lagrimosa lanzó un viento</w:t>
      </w:r>
    </w:p>
    <w:p w14:paraId="39B32A90" w14:textId="77777777" w:rsidR="00903E67" w:rsidRDefault="00903E67" w:rsidP="005636B6">
      <w:pPr>
        <w:spacing w:before="240" w:after="240"/>
      </w:pPr>
      <w:r>
        <w:t>que hizo brillar un relámpago rojo</w:t>
      </w:r>
    </w:p>
    <w:p w14:paraId="29749DCC" w14:textId="77777777" w:rsidR="00903E67" w:rsidRDefault="00903E67" w:rsidP="005636B6">
      <w:pPr>
        <w:spacing w:before="240" w:after="240"/>
      </w:pPr>
      <w:r>
        <w:t>y, venciéndome todos los sentidos,</w:t>
      </w:r>
    </w:p>
    <w:p w14:paraId="4F7F1212" w14:textId="77777777" w:rsidR="006305BF" w:rsidRDefault="00903E67" w:rsidP="005636B6">
      <w:pPr>
        <w:spacing w:before="240" w:after="240"/>
      </w:pPr>
      <w:r>
        <w:t>me caí como el hombre que se duerme.</w:t>
      </w:r>
    </w:p>
    <w:p w14:paraId="2B2F62B0" w14:textId="2446E9AB" w:rsidR="00903E67" w:rsidRDefault="00903E67" w:rsidP="005636B6">
      <w:pPr>
        <w:spacing w:before="240" w:after="240"/>
      </w:pPr>
      <w:r>
        <w:br w:type="page"/>
      </w:r>
    </w:p>
    <w:p w14:paraId="53E9B222" w14:textId="77777777" w:rsidR="00903E67" w:rsidRDefault="00903E67" w:rsidP="005636B6">
      <w:pPr>
        <w:pStyle w:val="Ttulo2"/>
        <w:spacing w:before="240" w:after="240"/>
      </w:pPr>
      <w:bookmarkStart w:id="8" w:name="_Toc196140931"/>
      <w:r>
        <w:lastRenderedPageBreak/>
        <w:t>CANTO IV</w:t>
      </w:r>
      <w:bookmarkEnd w:id="8"/>
    </w:p>
    <w:p w14:paraId="54BF0636" w14:textId="56469E0E" w:rsidR="00903E67" w:rsidRDefault="00903E67" w:rsidP="005636B6">
      <w:pPr>
        <w:spacing w:before="240" w:after="240"/>
      </w:pPr>
      <w:r>
        <w:t>Rompió el profundo sueño de mi mente</w:t>
      </w:r>
      <w:r w:rsidR="00224987">
        <w:t xml:space="preserve"> </w:t>
      </w:r>
      <w:r>
        <w:t>un gran trueno, de modo que cual hombre</w:t>
      </w:r>
    </w:p>
    <w:p w14:paraId="3F5E2B72" w14:textId="77777777" w:rsidR="00903E67" w:rsidRDefault="00903E67" w:rsidP="005636B6">
      <w:pPr>
        <w:spacing w:before="240" w:after="240"/>
      </w:pPr>
      <w:r>
        <w:t>que a la fuerza despierta, me repuse;</w:t>
      </w:r>
    </w:p>
    <w:p w14:paraId="1AB5887C" w14:textId="77777777" w:rsidR="00903E67" w:rsidRDefault="00903E67" w:rsidP="005636B6">
      <w:pPr>
        <w:spacing w:before="240" w:after="240"/>
      </w:pPr>
      <w:r>
        <w:t>la vista recobrada volví en torno</w:t>
      </w:r>
    </w:p>
    <w:p w14:paraId="4141CF3E" w14:textId="77777777" w:rsidR="00903E67" w:rsidRDefault="00903E67" w:rsidP="005636B6">
      <w:pPr>
        <w:spacing w:before="240" w:after="240"/>
      </w:pPr>
      <w:r>
        <w:t>ya puesto en pie, mirando fijamente,</w:t>
      </w:r>
    </w:p>
    <w:p w14:paraId="14B86155" w14:textId="77777777" w:rsidR="00903E67" w:rsidRDefault="00903E67" w:rsidP="005636B6">
      <w:pPr>
        <w:spacing w:before="240" w:after="240"/>
      </w:pPr>
      <w:r>
        <w:t>pues quería saber en dónde estaba.</w:t>
      </w:r>
    </w:p>
    <w:p w14:paraId="007AAB43" w14:textId="77777777" w:rsidR="00903E67" w:rsidRDefault="00903E67" w:rsidP="005636B6">
      <w:pPr>
        <w:spacing w:before="240" w:after="240"/>
      </w:pPr>
      <w:r>
        <w:t>En verdad que me hallaba justo al borde</w:t>
      </w:r>
    </w:p>
    <w:p w14:paraId="7D08D159" w14:textId="77777777" w:rsidR="00903E67" w:rsidRDefault="00903E67" w:rsidP="005636B6">
      <w:pPr>
        <w:spacing w:before="240" w:after="240"/>
      </w:pPr>
      <w:r>
        <w:t>del valle del abismo doloroso,</w:t>
      </w:r>
    </w:p>
    <w:p w14:paraId="56544362" w14:textId="77777777" w:rsidR="00903E67" w:rsidRDefault="00903E67" w:rsidP="005636B6">
      <w:pPr>
        <w:spacing w:before="240" w:after="240"/>
      </w:pPr>
      <w:r>
        <w:t>que atronaba con ayes infinitos.</w:t>
      </w:r>
    </w:p>
    <w:p w14:paraId="79A9FC50" w14:textId="77777777" w:rsidR="00903E67" w:rsidRDefault="00903E67" w:rsidP="005636B6">
      <w:pPr>
        <w:spacing w:before="240" w:after="240"/>
      </w:pPr>
      <w:r>
        <w:t>Oscuro y hondo era y nebuloso,</w:t>
      </w:r>
    </w:p>
    <w:p w14:paraId="0941709E" w14:textId="77777777" w:rsidR="00903E67" w:rsidRDefault="00903E67" w:rsidP="005636B6">
      <w:pPr>
        <w:spacing w:before="240" w:after="240"/>
      </w:pPr>
      <w:r>
        <w:t>de modo que, aun mirando fijo al fondo,</w:t>
      </w:r>
    </w:p>
    <w:p w14:paraId="2E8A1213" w14:textId="77777777" w:rsidR="00903E67" w:rsidRDefault="00903E67" w:rsidP="005636B6">
      <w:pPr>
        <w:spacing w:before="240" w:after="240"/>
      </w:pPr>
      <w:r>
        <w:t>no distinguía allí cosa ninguna.</w:t>
      </w:r>
    </w:p>
    <w:p w14:paraId="01E430FB" w14:textId="77777777" w:rsidR="00903E67" w:rsidRDefault="00903E67" w:rsidP="005636B6">
      <w:pPr>
        <w:spacing w:before="240" w:after="240"/>
      </w:pPr>
      <w:r>
        <w:t>«Descendamos ahora al ciego mundo</w:t>
      </w:r>
    </w:p>
    <w:p w14:paraId="2A37CB00" w14:textId="77777777" w:rsidR="00903E67" w:rsidRDefault="00903E67" w:rsidP="005636B6">
      <w:pPr>
        <w:spacing w:before="240" w:after="240"/>
      </w:pPr>
      <w:r>
        <w:t>--dijo el poeta todo amortecido-:</w:t>
      </w:r>
    </w:p>
    <w:p w14:paraId="39739339" w14:textId="77777777" w:rsidR="00903E67" w:rsidRDefault="00903E67" w:rsidP="005636B6">
      <w:pPr>
        <w:spacing w:before="240" w:after="240"/>
      </w:pPr>
      <w:r>
        <w:t>yo iré primero y tú vendrás detrás.»</w:t>
      </w:r>
    </w:p>
    <w:p w14:paraId="21E3C27B" w14:textId="77777777" w:rsidR="00903E67" w:rsidRDefault="00903E67" w:rsidP="005636B6">
      <w:pPr>
        <w:spacing w:before="240" w:after="240"/>
      </w:pPr>
      <w:r>
        <w:t>Y al darme cuenta yo de su color,</w:t>
      </w:r>
    </w:p>
    <w:p w14:paraId="39A8BB2E" w14:textId="77777777" w:rsidR="00903E67" w:rsidRDefault="00903E67" w:rsidP="005636B6">
      <w:pPr>
        <w:spacing w:before="240" w:after="240"/>
      </w:pPr>
      <w:r>
        <w:t>dije: « ¿Cómo he de ir si tú te asustas,</w:t>
      </w:r>
    </w:p>
    <w:p w14:paraId="1921AD07" w14:textId="77777777" w:rsidR="00903E67" w:rsidRDefault="00903E67" w:rsidP="005636B6">
      <w:pPr>
        <w:spacing w:before="240" w:after="240"/>
      </w:pPr>
      <w:r>
        <w:t>y tú a mis dudas sueles dar consuelo?»</w:t>
      </w:r>
    </w:p>
    <w:p w14:paraId="3BF7ACCD" w14:textId="77777777" w:rsidR="00903E67" w:rsidRDefault="00903E67" w:rsidP="005636B6">
      <w:pPr>
        <w:spacing w:before="240" w:after="240"/>
      </w:pPr>
      <w:r>
        <w:t>Y me dijo: «La angustia de las gentes</w:t>
      </w:r>
    </w:p>
    <w:p w14:paraId="27AD0459" w14:textId="77777777" w:rsidR="00903E67" w:rsidRDefault="00903E67" w:rsidP="005636B6">
      <w:pPr>
        <w:spacing w:before="240" w:after="240"/>
      </w:pPr>
      <w:r>
        <w:lastRenderedPageBreak/>
        <w:t>que están aquí en el rostro me ha pintado</w:t>
      </w:r>
    </w:p>
    <w:p w14:paraId="338C95F0" w14:textId="77777777" w:rsidR="00903E67" w:rsidRDefault="00903E67" w:rsidP="005636B6">
      <w:pPr>
        <w:spacing w:before="240" w:after="240"/>
      </w:pPr>
      <w:r>
        <w:t>la lástima que tú piensas que es miedo.</w:t>
      </w:r>
    </w:p>
    <w:p w14:paraId="3360D63B" w14:textId="77777777" w:rsidR="00903E67" w:rsidRDefault="00903E67" w:rsidP="005636B6">
      <w:pPr>
        <w:spacing w:before="240" w:after="240"/>
      </w:pPr>
      <w:r>
        <w:t>Vamos, que larga ruta nos espera.»</w:t>
      </w:r>
    </w:p>
    <w:p w14:paraId="25075832" w14:textId="77777777" w:rsidR="00903E67" w:rsidRDefault="00903E67" w:rsidP="005636B6">
      <w:pPr>
        <w:spacing w:before="240" w:after="240"/>
      </w:pPr>
      <w:r>
        <w:t>Así me dijo, y así me hizo entrar</w:t>
      </w:r>
    </w:p>
    <w:p w14:paraId="25CF49F0" w14:textId="77777777" w:rsidR="00903E67" w:rsidRDefault="00903E67" w:rsidP="005636B6">
      <w:pPr>
        <w:spacing w:before="240" w:after="240"/>
      </w:pPr>
      <w:r>
        <w:t>al primer cerco que el abismo ciñe.</w:t>
      </w:r>
    </w:p>
    <w:p w14:paraId="1C543283" w14:textId="77777777" w:rsidR="00903E67" w:rsidRDefault="00903E67" w:rsidP="005636B6">
      <w:pPr>
        <w:spacing w:before="240" w:after="240"/>
      </w:pPr>
      <w:r>
        <w:t>Allí, según lo que escuchar yo pude,</w:t>
      </w:r>
    </w:p>
    <w:p w14:paraId="65229983" w14:textId="77777777" w:rsidR="00903E67" w:rsidRDefault="00903E67" w:rsidP="005636B6">
      <w:pPr>
        <w:spacing w:before="240" w:after="240"/>
      </w:pPr>
      <w:r>
        <w:t>llanto no había, mas suspiros sólo,</w:t>
      </w:r>
    </w:p>
    <w:p w14:paraId="7B683331" w14:textId="77777777" w:rsidR="00903E67" w:rsidRDefault="00903E67" w:rsidP="005636B6">
      <w:pPr>
        <w:spacing w:before="240" w:after="240"/>
      </w:pPr>
      <w:r>
        <w:t>que al aire eterno le hacían temblar.</w:t>
      </w:r>
    </w:p>
    <w:p w14:paraId="6780E1A0" w14:textId="77777777" w:rsidR="00903E67" w:rsidRDefault="00903E67" w:rsidP="005636B6">
      <w:pPr>
        <w:spacing w:before="240" w:after="240"/>
      </w:pPr>
      <w:r>
        <w:t>Lo causaba la pena sin tormento</w:t>
      </w:r>
    </w:p>
    <w:p w14:paraId="565C96A8" w14:textId="77777777" w:rsidR="00903E67" w:rsidRDefault="00903E67" w:rsidP="005636B6">
      <w:pPr>
        <w:spacing w:before="240" w:after="240"/>
      </w:pPr>
      <w:r>
        <w:t>que sufría una grande muchedumbre</w:t>
      </w:r>
    </w:p>
    <w:p w14:paraId="390C9B93" w14:textId="77777777" w:rsidR="00903E67" w:rsidRDefault="00903E67" w:rsidP="005636B6">
      <w:pPr>
        <w:spacing w:before="240" w:after="240"/>
      </w:pPr>
      <w:r>
        <w:t>de mujeres, de niños y de hombres.</w:t>
      </w:r>
    </w:p>
    <w:p w14:paraId="33B92980" w14:textId="77777777" w:rsidR="00903E67" w:rsidRDefault="00903E67" w:rsidP="005636B6">
      <w:pPr>
        <w:spacing w:before="240" w:after="240"/>
      </w:pPr>
      <w:r>
        <w:t>El buen Maestro a mí: «¿No me preguntas</w:t>
      </w:r>
    </w:p>
    <w:p w14:paraId="6179D7D5" w14:textId="77777777" w:rsidR="00903E67" w:rsidRDefault="00903E67" w:rsidP="005636B6">
      <w:pPr>
        <w:spacing w:before="240" w:after="240"/>
      </w:pPr>
      <w:r>
        <w:t>qué espíritus son estos que estás viendo?</w:t>
      </w:r>
    </w:p>
    <w:p w14:paraId="1A59F965" w14:textId="77777777" w:rsidR="00903E67" w:rsidRDefault="00903E67" w:rsidP="005636B6">
      <w:pPr>
        <w:spacing w:before="240" w:after="240"/>
      </w:pPr>
      <w:r>
        <w:t>Quiero que sepas, antes de seguir,</w:t>
      </w:r>
    </w:p>
    <w:p w14:paraId="08C16A91" w14:textId="77777777" w:rsidR="00903E67" w:rsidRDefault="00903E67" w:rsidP="005636B6">
      <w:pPr>
        <w:spacing w:before="240" w:after="240"/>
      </w:pPr>
      <w:r>
        <w:t>que no pecaron: y aunque tengan méritos,</w:t>
      </w:r>
    </w:p>
    <w:p w14:paraId="7F21EC1A" w14:textId="77777777" w:rsidR="00903E67" w:rsidRDefault="00903E67" w:rsidP="005636B6">
      <w:pPr>
        <w:spacing w:before="240" w:after="240"/>
      </w:pPr>
      <w:r>
        <w:t>no basta, pues están sin el bautismo,</w:t>
      </w:r>
    </w:p>
    <w:p w14:paraId="536BA0D3" w14:textId="77777777" w:rsidR="00903E67" w:rsidRDefault="00903E67" w:rsidP="005636B6">
      <w:pPr>
        <w:spacing w:before="240" w:after="240"/>
      </w:pPr>
      <w:r>
        <w:t>donde la fe en que crees principio tiene.</w:t>
      </w:r>
    </w:p>
    <w:p w14:paraId="63059066" w14:textId="77777777" w:rsidR="00903E67" w:rsidRDefault="00903E67" w:rsidP="005636B6">
      <w:pPr>
        <w:spacing w:before="240" w:after="240"/>
      </w:pPr>
      <w:r>
        <w:t>Al cristianismo fueron anteriores,</w:t>
      </w:r>
    </w:p>
    <w:p w14:paraId="67817969" w14:textId="77777777" w:rsidR="00903E67" w:rsidRDefault="00903E67" w:rsidP="005636B6">
      <w:pPr>
        <w:spacing w:before="240" w:after="240"/>
      </w:pPr>
      <w:r>
        <w:t>y a Dios debidamente no adoraron:</w:t>
      </w:r>
    </w:p>
    <w:p w14:paraId="6D1BA19C" w14:textId="77777777" w:rsidR="00903E67" w:rsidRDefault="00903E67" w:rsidP="005636B6">
      <w:pPr>
        <w:spacing w:before="240" w:after="240"/>
      </w:pPr>
      <w:r>
        <w:lastRenderedPageBreak/>
        <w:t>a éstos tales yo mismo pertenezco.</w:t>
      </w:r>
    </w:p>
    <w:p w14:paraId="5813D029" w14:textId="77777777" w:rsidR="00903E67" w:rsidRDefault="00903E67" w:rsidP="005636B6">
      <w:pPr>
        <w:spacing w:before="240" w:after="240"/>
      </w:pPr>
      <w:r>
        <w:t>Por tal defecto, no por otra culpa,</w:t>
      </w:r>
    </w:p>
    <w:p w14:paraId="0B25A3B8" w14:textId="77777777" w:rsidR="00903E67" w:rsidRDefault="00903E67" w:rsidP="005636B6">
      <w:pPr>
        <w:spacing w:before="240" w:after="240"/>
      </w:pPr>
      <w:r>
        <w:t>perdidos somos, y es nuestra condena</w:t>
      </w:r>
    </w:p>
    <w:p w14:paraId="3E066FC2" w14:textId="77777777" w:rsidR="00903E67" w:rsidRDefault="00903E67" w:rsidP="005636B6">
      <w:pPr>
        <w:spacing w:before="240" w:after="240"/>
      </w:pPr>
      <w:r>
        <w:t>vivir sin esperanza en el deseo.»</w:t>
      </w:r>
    </w:p>
    <w:p w14:paraId="17FA3BDF" w14:textId="77777777" w:rsidR="00903E67" w:rsidRDefault="00903E67" w:rsidP="005636B6">
      <w:pPr>
        <w:spacing w:before="240" w:after="240"/>
      </w:pPr>
      <w:r>
        <w:t>Sentí en el corazón una gran pena,</w:t>
      </w:r>
    </w:p>
    <w:p w14:paraId="75D79E0B" w14:textId="77777777" w:rsidR="00903E67" w:rsidRDefault="00903E67" w:rsidP="005636B6">
      <w:pPr>
        <w:spacing w:before="240" w:after="240"/>
      </w:pPr>
      <w:r>
        <w:t>puesto que gentes de mucho valor</w:t>
      </w:r>
    </w:p>
    <w:p w14:paraId="6BD70980" w14:textId="77777777" w:rsidR="00903E67" w:rsidRDefault="00903E67" w:rsidP="005636B6">
      <w:pPr>
        <w:spacing w:before="240" w:after="240"/>
      </w:pPr>
      <w:r>
        <w:t>vi que en el limbo estaba suspendidos.</w:t>
      </w:r>
    </w:p>
    <w:p w14:paraId="339456EE" w14:textId="77777777" w:rsidR="00903E67" w:rsidRDefault="00903E67" w:rsidP="005636B6">
      <w:pPr>
        <w:spacing w:before="240" w:after="240"/>
      </w:pPr>
      <w:r>
        <w:t>«Dime, maestro, dime, mi señor</w:t>
      </w:r>
    </w:p>
    <w:p w14:paraId="5CD7C3CC" w14:textId="77777777" w:rsidR="00903E67" w:rsidRDefault="00903E67" w:rsidP="005636B6">
      <w:pPr>
        <w:spacing w:before="240" w:after="240"/>
      </w:pPr>
      <w:r>
        <w:t>-yo comencé por querer estar cierto</w:t>
      </w:r>
    </w:p>
    <w:p w14:paraId="5C7F530E" w14:textId="77777777" w:rsidR="00903E67" w:rsidRDefault="00903E67" w:rsidP="005636B6">
      <w:pPr>
        <w:spacing w:before="240" w:after="240"/>
      </w:pPr>
      <w:r>
        <w:t>de aquella fe que vence la ignorancia-:</w:t>
      </w:r>
    </w:p>
    <w:p w14:paraId="1BA23A26" w14:textId="77777777" w:rsidR="00903E67" w:rsidRDefault="00903E67" w:rsidP="005636B6">
      <w:pPr>
        <w:spacing w:before="240" w:after="240"/>
      </w:pPr>
      <w:r>
        <w:t>¿salió alguno de aquí, que por sus méritos</w:t>
      </w:r>
    </w:p>
    <w:p w14:paraId="399D7329" w14:textId="77777777" w:rsidR="00903E67" w:rsidRDefault="00903E67" w:rsidP="005636B6">
      <w:pPr>
        <w:spacing w:before="240" w:after="240"/>
      </w:pPr>
      <w:r>
        <w:t>o los de otro, se hiciera luego santo?»</w:t>
      </w:r>
    </w:p>
    <w:p w14:paraId="6857BDF0" w14:textId="77777777" w:rsidR="00903E67" w:rsidRDefault="00903E67" w:rsidP="005636B6">
      <w:pPr>
        <w:spacing w:before="240" w:after="240"/>
      </w:pPr>
      <w:r>
        <w:t>Y éste, que comprendió mi hablar cubierto,</w:t>
      </w:r>
    </w:p>
    <w:p w14:paraId="091E9C6C" w14:textId="77777777" w:rsidR="00903E67" w:rsidRDefault="00903E67" w:rsidP="005636B6">
      <w:pPr>
        <w:spacing w:before="240" w:after="240"/>
      </w:pPr>
      <w:r>
        <w:t>respondió: «Yo era nuevo en este estado,</w:t>
      </w:r>
    </w:p>
    <w:p w14:paraId="766394DA" w14:textId="77777777" w:rsidR="00903E67" w:rsidRDefault="00903E67" w:rsidP="005636B6">
      <w:pPr>
        <w:spacing w:before="240" w:after="240"/>
      </w:pPr>
      <w:r>
        <w:t>cuando vi aquí bajar a un poderoso,</w:t>
      </w:r>
    </w:p>
    <w:p w14:paraId="6552632F" w14:textId="77777777" w:rsidR="00903E67" w:rsidRDefault="00903E67" w:rsidP="005636B6">
      <w:pPr>
        <w:spacing w:before="240" w:after="240"/>
      </w:pPr>
      <w:r>
        <w:t>coronado con signos de victoria.</w:t>
      </w:r>
    </w:p>
    <w:p w14:paraId="24B3E2CF" w14:textId="77777777" w:rsidR="00903E67" w:rsidRDefault="00903E67" w:rsidP="005636B6">
      <w:pPr>
        <w:spacing w:before="240" w:after="240"/>
      </w:pPr>
      <w:r>
        <w:t>Sacó la sombra del padre primero,</w:t>
      </w:r>
    </w:p>
    <w:p w14:paraId="2410E5C9" w14:textId="77777777" w:rsidR="00903E67" w:rsidRDefault="00903E67" w:rsidP="005636B6">
      <w:pPr>
        <w:spacing w:before="240" w:after="240"/>
      </w:pPr>
      <w:r>
        <w:t>y las de Abel, su hijo, y de Noé,</w:t>
      </w:r>
    </w:p>
    <w:p w14:paraId="374C078B" w14:textId="77777777" w:rsidR="00903E67" w:rsidRDefault="00903E67" w:rsidP="005636B6">
      <w:pPr>
        <w:spacing w:before="240" w:after="240"/>
      </w:pPr>
      <w:r>
        <w:t>del legista Moisés, el obediente;</w:t>
      </w:r>
    </w:p>
    <w:p w14:paraId="7ACA29D2" w14:textId="77777777" w:rsidR="00903E67" w:rsidRDefault="00903E67" w:rsidP="005636B6">
      <w:pPr>
        <w:spacing w:before="240" w:after="240"/>
      </w:pPr>
      <w:r>
        <w:lastRenderedPageBreak/>
        <w:t>del patriarca Abraham, del rey David,</w:t>
      </w:r>
    </w:p>
    <w:p w14:paraId="38B364AF" w14:textId="77777777" w:rsidR="00903E67" w:rsidRDefault="00903E67" w:rsidP="005636B6">
      <w:pPr>
        <w:spacing w:before="240" w:after="240"/>
      </w:pPr>
      <w:r>
        <w:t>a Israel con sus hijos y su padre,</w:t>
      </w:r>
    </w:p>
    <w:p w14:paraId="552A701B" w14:textId="77777777" w:rsidR="00903E67" w:rsidRDefault="00903E67" w:rsidP="005636B6">
      <w:pPr>
        <w:spacing w:before="240" w:after="240"/>
      </w:pPr>
      <w:r>
        <w:t>y con Raquel, por la que tanto hizo,</w:t>
      </w:r>
    </w:p>
    <w:p w14:paraId="581B902D" w14:textId="77777777" w:rsidR="00903E67" w:rsidRDefault="00903E67" w:rsidP="005636B6">
      <w:pPr>
        <w:spacing w:before="240" w:after="240"/>
      </w:pPr>
      <w:r>
        <w:t>y de otros muchos; y les hizo santos;</w:t>
      </w:r>
    </w:p>
    <w:p w14:paraId="3476FC6B" w14:textId="77777777" w:rsidR="00903E67" w:rsidRDefault="00903E67" w:rsidP="005636B6">
      <w:pPr>
        <w:spacing w:before="240" w:after="240"/>
      </w:pPr>
      <w:r>
        <w:t>y debes de saber que antes de eso,</w:t>
      </w:r>
    </w:p>
    <w:p w14:paraId="53BE6831" w14:textId="77777777" w:rsidR="00903E67" w:rsidRDefault="00903E67" w:rsidP="005636B6">
      <w:pPr>
        <w:spacing w:before="240" w:after="240"/>
      </w:pPr>
      <w:r>
        <w:t>ni un esptritu humano se salvaba.»</w:t>
      </w:r>
    </w:p>
    <w:p w14:paraId="4AAFF90A" w14:textId="77777777" w:rsidR="00903E67" w:rsidRDefault="00903E67" w:rsidP="005636B6">
      <w:pPr>
        <w:spacing w:before="240" w:after="240"/>
      </w:pPr>
      <w:r>
        <w:t>No dejamos de andar porque él hablase,</w:t>
      </w:r>
    </w:p>
    <w:p w14:paraId="5BF1DB48" w14:textId="77777777" w:rsidR="00903E67" w:rsidRDefault="00903E67" w:rsidP="005636B6">
      <w:pPr>
        <w:spacing w:before="240" w:after="240"/>
      </w:pPr>
      <w:r>
        <w:t>mas aún por la selva caminábamos,</w:t>
      </w:r>
    </w:p>
    <w:p w14:paraId="68765383" w14:textId="77777777" w:rsidR="00903E67" w:rsidRDefault="00903E67" w:rsidP="005636B6">
      <w:pPr>
        <w:spacing w:before="240" w:after="240"/>
      </w:pPr>
      <w:r>
        <w:t>la selva, digo, de almas apiñadas</w:t>
      </w:r>
    </w:p>
    <w:p w14:paraId="1E6EBA2F" w14:textId="77777777" w:rsidR="00903E67" w:rsidRDefault="00903E67" w:rsidP="005636B6">
      <w:pPr>
        <w:spacing w:before="240" w:after="240"/>
      </w:pPr>
      <w:r>
        <w:t>No estábamos aún muy alejados</w:t>
      </w:r>
    </w:p>
    <w:p w14:paraId="18E95EA4" w14:textId="77777777" w:rsidR="00903E67" w:rsidRDefault="00903E67" w:rsidP="005636B6">
      <w:pPr>
        <w:spacing w:before="240" w:after="240"/>
      </w:pPr>
      <w:r>
        <w:t>del sitio en que dormí, cuando vi un fuego,</w:t>
      </w:r>
    </w:p>
    <w:p w14:paraId="4BE06A95" w14:textId="77777777" w:rsidR="00903E67" w:rsidRDefault="00903E67" w:rsidP="005636B6">
      <w:pPr>
        <w:spacing w:before="240" w:after="240"/>
      </w:pPr>
      <w:r>
        <w:t>que al fúnebre hemisferio derrotaba.</w:t>
      </w:r>
    </w:p>
    <w:p w14:paraId="7B65A806" w14:textId="77777777" w:rsidR="00903E67" w:rsidRDefault="00903E67" w:rsidP="005636B6">
      <w:pPr>
        <w:spacing w:before="240" w:after="240"/>
      </w:pPr>
      <w:r>
        <w:t>Aún nos encontrábamos distantes,</w:t>
      </w:r>
    </w:p>
    <w:p w14:paraId="05EBDC7A" w14:textId="77777777" w:rsidR="00903E67" w:rsidRDefault="00903E67" w:rsidP="005636B6">
      <w:pPr>
        <w:spacing w:before="240" w:after="240"/>
      </w:pPr>
      <w:r>
        <w:t>mas no tanto que en parte yo no viese</w:t>
      </w:r>
    </w:p>
    <w:p w14:paraId="4475F62F" w14:textId="77777777" w:rsidR="00903E67" w:rsidRDefault="00903E67" w:rsidP="005636B6">
      <w:pPr>
        <w:spacing w:before="240" w:after="240"/>
      </w:pPr>
      <w:r>
        <w:t>cuán digna gente estaba en aquel sitio.</w:t>
      </w:r>
    </w:p>
    <w:p w14:paraId="7C7235F3" w14:textId="77777777" w:rsidR="00903E67" w:rsidRDefault="00903E67" w:rsidP="005636B6">
      <w:pPr>
        <w:spacing w:before="240" w:after="240"/>
      </w:pPr>
      <w:r>
        <w:t>«Oh tú que honoras toda ciencia y arte,</w:t>
      </w:r>
    </w:p>
    <w:p w14:paraId="448C930E" w14:textId="77777777" w:rsidR="00903E67" w:rsidRDefault="00903E67" w:rsidP="005636B6">
      <w:pPr>
        <w:spacing w:before="240" w:after="240"/>
      </w:pPr>
      <w:r>
        <w:t>éstos ¿quién son, que tal grandeza tienen,</w:t>
      </w:r>
    </w:p>
    <w:p w14:paraId="5FF24997" w14:textId="77777777" w:rsidR="00903E67" w:rsidRDefault="00903E67" w:rsidP="005636B6">
      <w:pPr>
        <w:spacing w:before="240" w:after="240"/>
      </w:pPr>
      <w:r>
        <w:t>que de todos los otros les separa?»</w:t>
      </w:r>
    </w:p>
    <w:p w14:paraId="6CFE06F6" w14:textId="77777777" w:rsidR="00903E67" w:rsidRDefault="00903E67" w:rsidP="005636B6">
      <w:pPr>
        <w:spacing w:before="240" w:after="240"/>
      </w:pPr>
      <w:r>
        <w:t>Y respondió: «Su honrosa nombradía,</w:t>
      </w:r>
    </w:p>
    <w:p w14:paraId="685DF4CA" w14:textId="77777777" w:rsidR="00903E67" w:rsidRDefault="00903E67" w:rsidP="005636B6">
      <w:pPr>
        <w:spacing w:before="240" w:after="240"/>
      </w:pPr>
      <w:r>
        <w:lastRenderedPageBreak/>
        <w:t>que allí en tu mundo sigue resonando</w:t>
      </w:r>
    </w:p>
    <w:p w14:paraId="7784D919" w14:textId="77777777" w:rsidR="00903E67" w:rsidRDefault="00903E67" w:rsidP="005636B6">
      <w:pPr>
        <w:spacing w:before="240" w:after="240"/>
      </w:pPr>
      <w:r>
        <w:t>gracia adquiere del cielo y recompensa.»</w:t>
      </w:r>
    </w:p>
    <w:p w14:paraId="3E898D9E" w14:textId="77777777" w:rsidR="00903E67" w:rsidRDefault="00903E67" w:rsidP="005636B6">
      <w:pPr>
        <w:spacing w:before="240" w:after="240"/>
      </w:pPr>
      <w:r>
        <w:t>Entre tanto una voz pude escuchar:</w:t>
      </w:r>
    </w:p>
    <w:p w14:paraId="3E0AB1DA" w14:textId="77777777" w:rsidR="00903E67" w:rsidRDefault="00903E67" w:rsidP="005636B6">
      <w:pPr>
        <w:spacing w:before="240" w:after="240"/>
      </w:pPr>
      <w:r>
        <w:t>«Honremos al altísimo poeta;</w:t>
      </w:r>
    </w:p>
    <w:p w14:paraId="3B55CEAA" w14:textId="77777777" w:rsidR="00903E67" w:rsidRDefault="00903E67" w:rsidP="005636B6">
      <w:pPr>
        <w:spacing w:before="240" w:after="240"/>
      </w:pPr>
      <w:r>
        <w:t>vuelve su sombra, que marchado había.»</w:t>
      </w:r>
    </w:p>
    <w:p w14:paraId="65E61AC2" w14:textId="77777777" w:rsidR="00903E67" w:rsidRDefault="00903E67" w:rsidP="005636B6">
      <w:pPr>
        <w:spacing w:before="240" w:after="240"/>
      </w:pPr>
      <w:r>
        <w:t>Cuando estuvo la voz quieta y callada,</w:t>
      </w:r>
    </w:p>
    <w:p w14:paraId="479D7DDC" w14:textId="77777777" w:rsidR="00903E67" w:rsidRDefault="00903E67" w:rsidP="005636B6">
      <w:pPr>
        <w:spacing w:before="240" w:after="240"/>
      </w:pPr>
      <w:r>
        <w:t>vi cuatro grandes sombras que venían:</w:t>
      </w:r>
    </w:p>
    <w:p w14:paraId="7FF244A6" w14:textId="77777777" w:rsidR="00903E67" w:rsidRDefault="00903E67" w:rsidP="005636B6">
      <w:pPr>
        <w:spacing w:before="240" w:after="240"/>
      </w:pPr>
      <w:r>
        <w:t>ni triste, ni feliz era su rostro.</w:t>
      </w:r>
    </w:p>
    <w:p w14:paraId="0C408B72" w14:textId="77777777" w:rsidR="00903E67" w:rsidRDefault="00903E67" w:rsidP="005636B6">
      <w:pPr>
        <w:spacing w:before="240" w:after="240"/>
      </w:pPr>
      <w:r>
        <w:t>El buen maestro comenzó a decirme:</w:t>
      </w:r>
    </w:p>
    <w:p w14:paraId="233240B3" w14:textId="77777777" w:rsidR="00903E67" w:rsidRDefault="00903E67" w:rsidP="005636B6">
      <w:pPr>
        <w:spacing w:before="240" w:after="240"/>
      </w:pPr>
      <w:r>
        <w:t>«Fíjate en ése con la espada en mano,</w:t>
      </w:r>
    </w:p>
    <w:p w14:paraId="59E8D3EA" w14:textId="77777777" w:rsidR="00903E67" w:rsidRDefault="00903E67" w:rsidP="005636B6">
      <w:pPr>
        <w:spacing w:before="240" w:after="240"/>
      </w:pPr>
      <w:r>
        <w:t>que como el jefe va delante de ellos:</w:t>
      </w:r>
    </w:p>
    <w:p w14:paraId="54169D63" w14:textId="77777777" w:rsidR="00903E67" w:rsidRDefault="00903E67" w:rsidP="005636B6">
      <w:pPr>
        <w:spacing w:before="240" w:after="240"/>
      </w:pPr>
      <w:r>
        <w:t>Es Homero, el mayor de los poetas;</w:t>
      </w:r>
    </w:p>
    <w:p w14:paraId="02A0AF97" w14:textId="77777777" w:rsidR="00903E67" w:rsidRDefault="00903E67" w:rsidP="005636B6">
      <w:pPr>
        <w:spacing w:before="240" w:after="240"/>
      </w:pPr>
      <w:r>
        <w:t>el satírico Horacio luego viene;</w:t>
      </w:r>
    </w:p>
    <w:p w14:paraId="697CF86A" w14:textId="77777777" w:rsidR="00903E67" w:rsidRDefault="00903E67" w:rsidP="005636B6">
      <w:pPr>
        <w:spacing w:before="240" w:after="240"/>
      </w:pPr>
      <w:r>
        <w:t>tercero, Ovidio; y último, Lucano.</w:t>
      </w:r>
    </w:p>
    <w:p w14:paraId="7A52DC10" w14:textId="77777777" w:rsidR="00903E67" w:rsidRDefault="00903E67" w:rsidP="005636B6">
      <w:pPr>
        <w:spacing w:before="240" w:after="240"/>
      </w:pPr>
      <w:r>
        <w:t>Y aunque a todos igual que a mí les cuadra</w:t>
      </w:r>
    </w:p>
    <w:p w14:paraId="57D155AF" w14:textId="77777777" w:rsidR="00903E67" w:rsidRDefault="00903E67" w:rsidP="005636B6">
      <w:pPr>
        <w:spacing w:before="240" w:after="240"/>
      </w:pPr>
      <w:r>
        <w:t>el nombre que sonó en aquella voz,</w:t>
      </w:r>
    </w:p>
    <w:p w14:paraId="14D10ECA" w14:textId="77777777" w:rsidR="00903E67" w:rsidRDefault="00903E67" w:rsidP="005636B6">
      <w:pPr>
        <w:spacing w:before="240" w:after="240"/>
      </w:pPr>
      <w:r>
        <w:t>me hacen honor, y con esto hacen bien.»</w:t>
      </w:r>
    </w:p>
    <w:p w14:paraId="33312AA8" w14:textId="77777777" w:rsidR="00903E67" w:rsidRDefault="00903E67" w:rsidP="005636B6">
      <w:pPr>
        <w:spacing w:before="240" w:after="240"/>
      </w:pPr>
      <w:r>
        <w:t>Así reunida vi a la escuela bella</w:t>
      </w:r>
    </w:p>
    <w:p w14:paraId="003E4F9E" w14:textId="77777777" w:rsidR="00903E67" w:rsidRDefault="00903E67" w:rsidP="005636B6">
      <w:pPr>
        <w:spacing w:before="240" w:after="240"/>
      </w:pPr>
      <w:r>
        <w:t>de aquel señor del altísimo canto,</w:t>
      </w:r>
    </w:p>
    <w:p w14:paraId="7181190B" w14:textId="77777777" w:rsidR="00903E67" w:rsidRDefault="00903E67" w:rsidP="005636B6">
      <w:pPr>
        <w:spacing w:before="240" w:after="240"/>
      </w:pPr>
      <w:r>
        <w:lastRenderedPageBreak/>
        <w:t>que sobre el resto cual águila vuela.</w:t>
      </w:r>
    </w:p>
    <w:p w14:paraId="00AAA121" w14:textId="77777777" w:rsidR="00903E67" w:rsidRDefault="00903E67" w:rsidP="005636B6">
      <w:pPr>
        <w:spacing w:before="240" w:after="240"/>
      </w:pPr>
      <w:r>
        <w:t>Después de haber hablado un rato entre ellos,</w:t>
      </w:r>
    </w:p>
    <w:p w14:paraId="2CF420AB" w14:textId="77777777" w:rsidR="00903E67" w:rsidRDefault="00903E67" w:rsidP="005636B6">
      <w:pPr>
        <w:spacing w:before="240" w:after="240"/>
      </w:pPr>
      <w:r>
        <w:t>con gesto favorable me miraron:</w:t>
      </w:r>
    </w:p>
    <w:p w14:paraId="2C960402" w14:textId="77777777" w:rsidR="00903E67" w:rsidRDefault="00903E67" w:rsidP="005636B6">
      <w:pPr>
        <w:spacing w:before="240" w:after="240"/>
      </w:pPr>
      <w:r>
        <w:t>y mi maestro, en tanto, sonreía.</w:t>
      </w:r>
    </w:p>
    <w:p w14:paraId="12249570" w14:textId="77777777" w:rsidR="00903E67" w:rsidRDefault="00903E67" w:rsidP="005636B6">
      <w:pPr>
        <w:spacing w:before="240" w:after="240"/>
      </w:pPr>
      <w:r>
        <w:t>Y todavía aún más honor me hicieron</w:t>
      </w:r>
    </w:p>
    <w:p w14:paraId="20859735" w14:textId="77777777" w:rsidR="00903E67" w:rsidRDefault="00903E67" w:rsidP="005636B6">
      <w:pPr>
        <w:spacing w:before="240" w:after="240"/>
      </w:pPr>
      <w:r>
        <w:t>porque me condujeron en su hilera,</w:t>
      </w:r>
    </w:p>
    <w:p w14:paraId="4006A036" w14:textId="77777777" w:rsidR="00903E67" w:rsidRDefault="00903E67" w:rsidP="005636B6">
      <w:pPr>
        <w:spacing w:before="240" w:after="240"/>
      </w:pPr>
      <w:r>
        <w:t>siendo yo el sexto entre tan grandes sabios.</w:t>
      </w:r>
    </w:p>
    <w:p w14:paraId="593D128B" w14:textId="77777777" w:rsidR="00903E67" w:rsidRDefault="00903E67" w:rsidP="005636B6">
      <w:pPr>
        <w:spacing w:before="240" w:after="240"/>
      </w:pPr>
      <w:r>
        <w:t>Así anduvimos hasta aquella luz,</w:t>
      </w:r>
    </w:p>
    <w:p w14:paraId="16FD3544" w14:textId="77777777" w:rsidR="00903E67" w:rsidRDefault="00903E67" w:rsidP="005636B6">
      <w:pPr>
        <w:spacing w:before="240" w:after="240"/>
      </w:pPr>
      <w:r>
        <w:t>hablando cosas que callar es bueno,</w:t>
      </w:r>
    </w:p>
    <w:p w14:paraId="0AF13238" w14:textId="77777777" w:rsidR="00903E67" w:rsidRDefault="00903E67" w:rsidP="005636B6">
      <w:pPr>
        <w:spacing w:before="240" w:after="240"/>
      </w:pPr>
      <w:r>
        <w:t>tal como era el hablarlas allí mismo.</w:t>
      </w:r>
    </w:p>
    <w:p w14:paraId="622050E1" w14:textId="77777777" w:rsidR="00903E67" w:rsidRDefault="00903E67" w:rsidP="005636B6">
      <w:pPr>
        <w:spacing w:before="240" w:after="240"/>
      </w:pPr>
      <w:r>
        <w:t>Al pie llegamos de un castillo noble,</w:t>
      </w:r>
    </w:p>
    <w:p w14:paraId="0CCBACF8" w14:textId="77777777" w:rsidR="00903E67" w:rsidRDefault="00903E67" w:rsidP="005636B6">
      <w:pPr>
        <w:spacing w:before="240" w:after="240"/>
      </w:pPr>
      <w:r>
        <w:t>siete veces cercado de altos muros,</w:t>
      </w:r>
    </w:p>
    <w:p w14:paraId="7CB768C7" w14:textId="77777777" w:rsidR="00903E67" w:rsidRDefault="00903E67" w:rsidP="005636B6">
      <w:pPr>
        <w:spacing w:before="240" w:after="240"/>
      </w:pPr>
      <w:r>
        <w:t>guardado entorno por un bello arroyo.</w:t>
      </w:r>
    </w:p>
    <w:p w14:paraId="233B8D76" w14:textId="77777777" w:rsidR="00903E67" w:rsidRDefault="00903E67" w:rsidP="005636B6">
      <w:pPr>
        <w:spacing w:before="240" w:after="240"/>
      </w:pPr>
      <w:r>
        <w:t>Lo cruzamos igual que tierra firme;</w:t>
      </w:r>
    </w:p>
    <w:p w14:paraId="3EAEA263" w14:textId="77777777" w:rsidR="00903E67" w:rsidRDefault="00903E67" w:rsidP="005636B6">
      <w:pPr>
        <w:spacing w:before="240" w:after="240"/>
      </w:pPr>
      <w:r>
        <w:t>crucé por siete puertas con los sabios:</w:t>
      </w:r>
    </w:p>
    <w:p w14:paraId="4C98847C" w14:textId="77777777" w:rsidR="00903E67" w:rsidRDefault="00903E67" w:rsidP="005636B6">
      <w:pPr>
        <w:spacing w:before="240" w:after="240"/>
      </w:pPr>
      <w:r>
        <w:t>hasta llegar a un prado fresco y verde.</w:t>
      </w:r>
    </w:p>
    <w:p w14:paraId="121F5EB1" w14:textId="77777777" w:rsidR="00903E67" w:rsidRDefault="00903E67" w:rsidP="005636B6">
      <w:pPr>
        <w:spacing w:before="240" w:after="240"/>
      </w:pPr>
      <w:r>
        <w:t>Gente había con ojos graves, lentos,</w:t>
      </w:r>
    </w:p>
    <w:p w14:paraId="58807761" w14:textId="77777777" w:rsidR="00903E67" w:rsidRDefault="00903E67" w:rsidP="005636B6">
      <w:pPr>
        <w:spacing w:before="240" w:after="240"/>
      </w:pPr>
      <w:r>
        <w:t>con gran autoridad en su semblante:</w:t>
      </w:r>
    </w:p>
    <w:p w14:paraId="53709E3A" w14:textId="77777777" w:rsidR="00903E67" w:rsidRDefault="00903E67" w:rsidP="005636B6">
      <w:pPr>
        <w:spacing w:before="240" w:after="240"/>
      </w:pPr>
      <w:r>
        <w:t>hablaban poco, con voces suaves.</w:t>
      </w:r>
    </w:p>
    <w:p w14:paraId="2272F6AE" w14:textId="77777777" w:rsidR="00903E67" w:rsidRDefault="00903E67" w:rsidP="005636B6">
      <w:pPr>
        <w:spacing w:before="240" w:after="240"/>
      </w:pPr>
      <w:r>
        <w:lastRenderedPageBreak/>
        <w:t>Nos apartamos a uno de los lados,</w:t>
      </w:r>
    </w:p>
    <w:p w14:paraId="2F6E425C" w14:textId="77777777" w:rsidR="00903E67" w:rsidRDefault="00903E67" w:rsidP="005636B6">
      <w:pPr>
        <w:spacing w:before="240" w:after="240"/>
      </w:pPr>
      <w:r>
        <w:t>en un claro lugar alto y abierto,</w:t>
      </w:r>
    </w:p>
    <w:p w14:paraId="33F49266" w14:textId="77777777" w:rsidR="00903E67" w:rsidRDefault="00903E67" w:rsidP="005636B6">
      <w:pPr>
        <w:spacing w:before="240" w:after="240"/>
      </w:pPr>
      <w:r>
        <w:t>tal que ver se podían todos ellos.</w:t>
      </w:r>
    </w:p>
    <w:p w14:paraId="48A117C4" w14:textId="77777777" w:rsidR="00903E67" w:rsidRDefault="00903E67" w:rsidP="005636B6">
      <w:pPr>
        <w:spacing w:before="240" w:after="240"/>
      </w:pPr>
      <w:r>
        <w:t>Erguido allí sobre el esmalte verde,</w:t>
      </w:r>
    </w:p>
    <w:p w14:paraId="67198355" w14:textId="77777777" w:rsidR="00903E67" w:rsidRDefault="00903E67" w:rsidP="005636B6">
      <w:pPr>
        <w:spacing w:before="240" w:after="240"/>
      </w:pPr>
      <w:r>
        <w:t>las magnas sombras fuéronme mostradas,</w:t>
      </w:r>
    </w:p>
    <w:p w14:paraId="58D03882" w14:textId="77777777" w:rsidR="00903E67" w:rsidRDefault="00903E67" w:rsidP="005636B6">
      <w:pPr>
        <w:spacing w:before="240" w:after="240"/>
      </w:pPr>
      <w:r>
        <w:t>que de placer me colma haberlas visto.</w:t>
      </w:r>
    </w:p>
    <w:p w14:paraId="4714AAE4" w14:textId="77777777" w:rsidR="00903E67" w:rsidRDefault="00903E67" w:rsidP="005636B6">
      <w:pPr>
        <w:spacing w:before="240" w:after="240"/>
      </w:pPr>
      <w:r>
        <w:t>A Electra vi con muchos compañeros,</w:t>
      </w:r>
    </w:p>
    <w:p w14:paraId="7EECDA98" w14:textId="77777777" w:rsidR="00903E67" w:rsidRDefault="00903E67" w:rsidP="005636B6">
      <w:pPr>
        <w:spacing w:before="240" w:after="240"/>
      </w:pPr>
      <w:r>
        <w:t>y entre ellos conocí a Héctor y a Eneas,</w:t>
      </w:r>
    </w:p>
    <w:p w14:paraId="5F8AFD64" w14:textId="77777777" w:rsidR="00903E67" w:rsidRDefault="00903E67" w:rsidP="005636B6">
      <w:pPr>
        <w:spacing w:before="240" w:after="240"/>
      </w:pPr>
      <w:r>
        <w:t>y armado a César, con ojos grifaños.</w:t>
      </w:r>
    </w:p>
    <w:p w14:paraId="7227CF0D" w14:textId="77777777" w:rsidR="00903E67" w:rsidRDefault="00903E67" w:rsidP="005636B6">
      <w:pPr>
        <w:spacing w:before="240" w:after="240"/>
      </w:pPr>
      <w:r>
        <w:t>Vi a Pantasilea y a Camila,</w:t>
      </w:r>
    </w:p>
    <w:p w14:paraId="7C3F0ADF" w14:textId="77777777" w:rsidR="00903E67" w:rsidRDefault="00903E67" w:rsidP="005636B6">
      <w:pPr>
        <w:spacing w:before="240" w:after="240"/>
      </w:pPr>
      <w:r>
        <w:t>y al rey Latino vi por la otra parte,</w:t>
      </w:r>
    </w:p>
    <w:p w14:paraId="1991159C" w14:textId="77777777" w:rsidR="00903E67" w:rsidRDefault="00903E67" w:rsidP="005636B6">
      <w:pPr>
        <w:spacing w:before="240" w:after="240"/>
      </w:pPr>
      <w:r>
        <w:t>que se sentaba con su hija Lavinia.</w:t>
      </w:r>
    </w:p>
    <w:p w14:paraId="6DF6BA3E" w14:textId="77777777" w:rsidR="00903E67" w:rsidRDefault="00903E67" w:rsidP="005636B6">
      <w:pPr>
        <w:spacing w:before="240" w:after="240"/>
      </w:pPr>
      <w:r>
        <w:t>Vi a Bruto, aquel que destronó a Tarquino,</w:t>
      </w:r>
    </w:p>
    <w:p w14:paraId="2D53BBAF" w14:textId="77777777" w:rsidR="00903E67" w:rsidRDefault="00903E67" w:rsidP="005636B6">
      <w:pPr>
        <w:spacing w:before="240" w:after="240"/>
      </w:pPr>
      <w:r>
        <w:t>a Cornelia, a Lucrecia, a Julia, a Marcia;</w:t>
      </w:r>
    </w:p>
    <w:p w14:paraId="0053F66E" w14:textId="77777777" w:rsidR="00903E67" w:rsidRDefault="00903E67" w:rsidP="005636B6">
      <w:pPr>
        <w:spacing w:before="240" w:after="240"/>
      </w:pPr>
      <w:r>
        <w:t>y a Saladino vi, que estaba solo;</w:t>
      </w:r>
    </w:p>
    <w:p w14:paraId="302182E0" w14:textId="77777777" w:rsidR="00903E67" w:rsidRDefault="00903E67" w:rsidP="005636B6">
      <w:pPr>
        <w:spacing w:before="240" w:after="240"/>
      </w:pPr>
      <w:r>
        <w:t>y al levantar un poco más la vista,</w:t>
      </w:r>
    </w:p>
    <w:p w14:paraId="10A68599" w14:textId="77777777" w:rsidR="00903E67" w:rsidRDefault="00903E67" w:rsidP="005636B6">
      <w:pPr>
        <w:spacing w:before="240" w:after="240"/>
      </w:pPr>
      <w:r>
        <w:t>vi al maestro de todos los que saben,</w:t>
      </w:r>
    </w:p>
    <w:p w14:paraId="5F60059D" w14:textId="77777777" w:rsidR="00903E67" w:rsidRDefault="00903E67" w:rsidP="005636B6">
      <w:pPr>
        <w:spacing w:before="240" w:after="240"/>
      </w:pPr>
      <w:r>
        <w:t>sentado en filosófica familia.</w:t>
      </w:r>
    </w:p>
    <w:p w14:paraId="01C4395F" w14:textId="77777777" w:rsidR="00903E67" w:rsidRDefault="00903E67" w:rsidP="005636B6">
      <w:pPr>
        <w:spacing w:before="240" w:after="240"/>
      </w:pPr>
      <w:r>
        <w:t>Todos le miran, todos le dan honra:</w:t>
      </w:r>
    </w:p>
    <w:p w14:paraId="5FD9A31D" w14:textId="77777777" w:rsidR="00903E67" w:rsidRDefault="00903E67" w:rsidP="005636B6">
      <w:pPr>
        <w:spacing w:before="240" w:after="240"/>
      </w:pPr>
      <w:r>
        <w:lastRenderedPageBreak/>
        <w:t>y a Sócrates, que al lado de Platón,</w:t>
      </w:r>
    </w:p>
    <w:p w14:paraId="3B5372D1" w14:textId="77777777" w:rsidR="00903E67" w:rsidRDefault="00903E67" w:rsidP="005636B6">
      <w:pPr>
        <w:spacing w:before="240" w:after="240"/>
      </w:pPr>
      <w:r>
        <w:t>están más cerca de él que los restantes;</w:t>
      </w:r>
    </w:p>
    <w:p w14:paraId="0B68A042" w14:textId="77777777" w:rsidR="00903E67" w:rsidRDefault="00903E67" w:rsidP="005636B6">
      <w:pPr>
        <w:spacing w:before="240" w:after="240"/>
      </w:pPr>
      <w:r>
        <w:t>Demócrito, que el mundo pone en duda,</w:t>
      </w:r>
    </w:p>
    <w:p w14:paraId="47D8BFC5" w14:textId="77777777" w:rsidR="00903E67" w:rsidRDefault="00903E67" w:rsidP="005636B6">
      <w:pPr>
        <w:spacing w:before="240" w:after="240"/>
      </w:pPr>
      <w:r>
        <w:t>Anaxágoras, Tales y Diógenes,</w:t>
      </w:r>
    </w:p>
    <w:p w14:paraId="6141C075" w14:textId="77777777" w:rsidR="00903E67" w:rsidRDefault="00903E67" w:rsidP="005636B6">
      <w:pPr>
        <w:spacing w:before="240" w:after="240"/>
      </w:pPr>
      <w:r>
        <w:t>Empédocles, Heráclito y Zenón;</w:t>
      </w:r>
    </w:p>
    <w:p w14:paraId="328124D1" w14:textId="77777777" w:rsidR="00903E67" w:rsidRDefault="00903E67" w:rsidP="005636B6">
      <w:pPr>
        <w:spacing w:before="240" w:after="240"/>
      </w:pPr>
      <w:r>
        <w:t>y al que las plantas observó con tino,</w:t>
      </w:r>
    </w:p>
    <w:p w14:paraId="1F6E3760" w14:textId="77777777" w:rsidR="00903E67" w:rsidRDefault="00903E67" w:rsidP="005636B6">
      <w:pPr>
        <w:spacing w:before="240" w:after="240"/>
      </w:pPr>
      <w:r>
        <w:t>Dioscórides, digo; y via Orfeo,</w:t>
      </w:r>
    </w:p>
    <w:p w14:paraId="624F225C" w14:textId="77777777" w:rsidR="00903E67" w:rsidRDefault="00903E67" w:rsidP="005636B6">
      <w:pPr>
        <w:spacing w:before="240" w:after="240"/>
      </w:pPr>
      <w:r>
        <w:t>Tulio, Livio y al moralista Séneca;</w:t>
      </w:r>
    </w:p>
    <w:p w14:paraId="10E5FE03" w14:textId="77777777" w:rsidR="00903E67" w:rsidRDefault="00903E67" w:rsidP="005636B6">
      <w:pPr>
        <w:spacing w:before="240" w:after="240"/>
      </w:pPr>
      <w:r>
        <w:t>al geómetra Euclides, Tolomeo,</w:t>
      </w:r>
    </w:p>
    <w:p w14:paraId="624E83B7" w14:textId="77777777" w:rsidR="00903E67" w:rsidRDefault="00903E67" w:rsidP="005636B6">
      <w:pPr>
        <w:spacing w:before="240" w:after="240"/>
      </w:pPr>
      <w:r>
        <w:t>Hipócrates, Galeno y Avicena,</w:t>
      </w:r>
    </w:p>
    <w:p w14:paraId="79200062" w14:textId="77777777" w:rsidR="00903E67" w:rsidRDefault="00903E67" w:rsidP="005636B6">
      <w:pPr>
        <w:spacing w:before="240" w:after="240"/>
      </w:pPr>
      <w:r>
        <w:t>y a Averroes que hizo el «Comentario».</w:t>
      </w:r>
    </w:p>
    <w:p w14:paraId="5BBBA7EF" w14:textId="77777777" w:rsidR="00903E67" w:rsidRDefault="00903E67" w:rsidP="005636B6">
      <w:pPr>
        <w:spacing w:before="240" w:after="240"/>
      </w:pPr>
      <w:r>
        <w:t>No puedo detallar de todos ellos,</w:t>
      </w:r>
    </w:p>
    <w:p w14:paraId="4926713D" w14:textId="77777777" w:rsidR="00903E67" w:rsidRDefault="00903E67" w:rsidP="005636B6">
      <w:pPr>
        <w:spacing w:before="240" w:after="240"/>
      </w:pPr>
      <w:r>
        <w:t>porque así me encadena el largo tema,</w:t>
      </w:r>
    </w:p>
    <w:p w14:paraId="62D2FCD6" w14:textId="77777777" w:rsidR="00903E67" w:rsidRDefault="00903E67" w:rsidP="005636B6">
      <w:pPr>
        <w:spacing w:before="240" w:after="240"/>
      </w:pPr>
      <w:r>
        <w:t>que dicho y hecho no se corresponden.</w:t>
      </w:r>
    </w:p>
    <w:p w14:paraId="533A891D" w14:textId="77777777" w:rsidR="00903E67" w:rsidRDefault="00903E67" w:rsidP="005636B6">
      <w:pPr>
        <w:spacing w:before="240" w:after="240"/>
      </w:pPr>
      <w:r>
        <w:t>El grupo de los seis se partió en dos:</w:t>
      </w:r>
    </w:p>
    <w:p w14:paraId="07AB028B" w14:textId="77777777" w:rsidR="00903E67" w:rsidRDefault="00903E67" w:rsidP="005636B6">
      <w:pPr>
        <w:spacing w:before="240" w:after="240"/>
      </w:pPr>
      <w:r>
        <w:t>por otra senda me llevó mi guía,</w:t>
      </w:r>
    </w:p>
    <w:p w14:paraId="468D3C47" w14:textId="77777777" w:rsidR="00903E67" w:rsidRDefault="00903E67" w:rsidP="005636B6">
      <w:pPr>
        <w:spacing w:before="240" w:after="240"/>
      </w:pPr>
      <w:r>
        <w:t>de la quietud al aire tembloroso</w:t>
      </w:r>
    </w:p>
    <w:p w14:paraId="6ABA54D3" w14:textId="77777777" w:rsidR="006305BF" w:rsidRDefault="00903E67" w:rsidP="005636B6">
      <w:pPr>
        <w:spacing w:before="240" w:after="240"/>
      </w:pPr>
      <w:r>
        <w:t>y llegué a un sitio en donde nada luce.</w:t>
      </w:r>
    </w:p>
    <w:p w14:paraId="240D3E0E" w14:textId="58E52B48" w:rsidR="00903E67" w:rsidRDefault="00903E67" w:rsidP="005636B6">
      <w:pPr>
        <w:spacing w:before="240" w:after="240"/>
      </w:pPr>
      <w:r>
        <w:br w:type="page"/>
      </w:r>
    </w:p>
    <w:p w14:paraId="2B1269F1" w14:textId="77777777" w:rsidR="00903E67" w:rsidRDefault="00903E67" w:rsidP="005636B6">
      <w:pPr>
        <w:pStyle w:val="Ttulo2"/>
        <w:spacing w:before="240" w:after="240"/>
      </w:pPr>
      <w:bookmarkStart w:id="9" w:name="_Toc196140932"/>
      <w:r>
        <w:lastRenderedPageBreak/>
        <w:t>CANTO V</w:t>
      </w:r>
      <w:bookmarkEnd w:id="9"/>
    </w:p>
    <w:p w14:paraId="7D6CBDD2" w14:textId="3E984245" w:rsidR="00903E67" w:rsidRDefault="00903E67" w:rsidP="005636B6">
      <w:pPr>
        <w:spacing w:before="240" w:after="240"/>
      </w:pPr>
      <w:r>
        <w:t>Así bajé del círculo primero</w:t>
      </w:r>
      <w:r w:rsidR="00224987">
        <w:t xml:space="preserve"> </w:t>
      </w:r>
      <w:r>
        <w:t>al segundo que menos lugar ciñe,</w:t>
      </w:r>
    </w:p>
    <w:p w14:paraId="4FBB17C0" w14:textId="77777777" w:rsidR="00903E67" w:rsidRDefault="00903E67" w:rsidP="005636B6">
      <w:pPr>
        <w:spacing w:before="240" w:after="240"/>
      </w:pPr>
      <w:r>
        <w:t>y tanto más dolor, que al llanto mueve.</w:t>
      </w:r>
    </w:p>
    <w:p w14:paraId="578B0155" w14:textId="77777777" w:rsidR="00903E67" w:rsidRDefault="00903E67" w:rsidP="005636B6">
      <w:pPr>
        <w:spacing w:before="240" w:after="240"/>
      </w:pPr>
      <w:r>
        <w:t>Allí el horrible Minos rechinaba.</w:t>
      </w:r>
    </w:p>
    <w:p w14:paraId="0ABEF8E4" w14:textId="77777777" w:rsidR="00903E67" w:rsidRDefault="00903E67" w:rsidP="005636B6">
      <w:pPr>
        <w:spacing w:before="240" w:after="240"/>
      </w:pPr>
      <w:r>
        <w:t>A la entrada examina los pecados;</w:t>
      </w:r>
    </w:p>
    <w:p w14:paraId="5B5F0297" w14:textId="77777777" w:rsidR="00903E67" w:rsidRDefault="00903E67" w:rsidP="005636B6">
      <w:pPr>
        <w:spacing w:before="240" w:after="240"/>
      </w:pPr>
      <w:r>
        <w:t>juzga y ordena según se relíe.</w:t>
      </w:r>
    </w:p>
    <w:p w14:paraId="66F34ACC" w14:textId="77777777" w:rsidR="00903E67" w:rsidRDefault="00903E67" w:rsidP="005636B6">
      <w:pPr>
        <w:spacing w:before="240" w:after="240"/>
      </w:pPr>
      <w:r>
        <w:t>Digo que cuando un alma mal nacida</w:t>
      </w:r>
    </w:p>
    <w:p w14:paraId="1E895C30" w14:textId="77777777" w:rsidR="00903E67" w:rsidRDefault="00903E67" w:rsidP="005636B6">
      <w:pPr>
        <w:spacing w:before="240" w:after="240"/>
      </w:pPr>
      <w:r>
        <w:t>llega delante, todo lo confiesa;</w:t>
      </w:r>
    </w:p>
    <w:p w14:paraId="16A25C61" w14:textId="77777777" w:rsidR="00903E67" w:rsidRDefault="00903E67" w:rsidP="005636B6">
      <w:pPr>
        <w:spacing w:before="240" w:after="240"/>
      </w:pPr>
      <w:r>
        <w:t>y aquel conocedor de los pecados</w:t>
      </w:r>
    </w:p>
    <w:p w14:paraId="6DBEBEE4" w14:textId="77777777" w:rsidR="00903E67" w:rsidRDefault="00903E67" w:rsidP="005636B6">
      <w:pPr>
        <w:spacing w:before="240" w:after="240"/>
      </w:pPr>
      <w:r>
        <w:t>ve el lugar del infierno que merece:</w:t>
      </w:r>
    </w:p>
    <w:p w14:paraId="49AE1FDF" w14:textId="77777777" w:rsidR="00903E67" w:rsidRDefault="00903E67" w:rsidP="005636B6">
      <w:pPr>
        <w:spacing w:before="240" w:after="240"/>
      </w:pPr>
      <w:r>
        <w:t>tantas veces se ciñe con la cola,</w:t>
      </w:r>
    </w:p>
    <w:p w14:paraId="38098F58" w14:textId="77777777" w:rsidR="00903E67" w:rsidRDefault="00903E67" w:rsidP="005636B6">
      <w:pPr>
        <w:spacing w:before="240" w:after="240"/>
      </w:pPr>
      <w:r>
        <w:t>cuantos grados él quiere que sea echada.</w:t>
      </w:r>
    </w:p>
    <w:p w14:paraId="61CCFAEF" w14:textId="77777777" w:rsidR="00903E67" w:rsidRDefault="00903E67" w:rsidP="005636B6">
      <w:pPr>
        <w:spacing w:before="240" w:after="240"/>
      </w:pPr>
      <w:r>
        <w:t>Siempre delante de él se encuentran muchos;</w:t>
      </w:r>
    </w:p>
    <w:p w14:paraId="0FC3861C" w14:textId="77777777" w:rsidR="00903E67" w:rsidRDefault="00903E67" w:rsidP="005636B6">
      <w:pPr>
        <w:spacing w:before="240" w:after="240"/>
      </w:pPr>
      <w:r>
        <w:t>van esperando cada uno su juicio,</w:t>
      </w:r>
    </w:p>
    <w:p w14:paraId="5AFC8722" w14:textId="77777777" w:rsidR="00903E67" w:rsidRDefault="00903E67" w:rsidP="005636B6">
      <w:pPr>
        <w:spacing w:before="240" w:after="240"/>
      </w:pPr>
      <w:r>
        <w:t>hablan y escuchan, después las arrojan.</w:t>
      </w:r>
    </w:p>
    <w:p w14:paraId="24D90E93" w14:textId="77777777" w:rsidR="00903E67" w:rsidRDefault="00903E67" w:rsidP="005636B6">
      <w:pPr>
        <w:spacing w:before="240" w:after="240"/>
      </w:pPr>
      <w:r>
        <w:t>«Oh tú que vienes al doloso albergue</w:t>
      </w:r>
    </w:p>
    <w:p w14:paraId="3610F478" w14:textId="77777777" w:rsidR="00903E67" w:rsidRDefault="00903E67" w:rsidP="005636B6">
      <w:pPr>
        <w:spacing w:before="240" w:after="240"/>
      </w:pPr>
      <w:r>
        <w:t>-me dijo Minos en cuanto me vio,</w:t>
      </w:r>
    </w:p>
    <w:p w14:paraId="437F7BFB" w14:textId="77777777" w:rsidR="00903E67" w:rsidRDefault="00903E67" w:rsidP="005636B6">
      <w:pPr>
        <w:spacing w:before="240" w:after="240"/>
      </w:pPr>
      <w:r>
        <w:t>dejando el acto de tan alto oficio-;</w:t>
      </w:r>
    </w:p>
    <w:p w14:paraId="0CC4249A" w14:textId="77777777" w:rsidR="00903E67" w:rsidRDefault="00903E67" w:rsidP="005636B6">
      <w:pPr>
        <w:spacing w:before="240" w:after="240"/>
      </w:pPr>
      <w:r>
        <w:t>mira cómo entras y de quién te fías:</w:t>
      </w:r>
    </w:p>
    <w:p w14:paraId="5BBCE84F" w14:textId="77777777" w:rsidR="00903E67" w:rsidRDefault="00903E67" w:rsidP="005636B6">
      <w:pPr>
        <w:spacing w:before="240" w:after="240"/>
      </w:pPr>
      <w:r>
        <w:lastRenderedPageBreak/>
        <w:t>no te engañe la anchura de la entrada.»</w:t>
      </w:r>
    </w:p>
    <w:p w14:paraId="7928F9A9" w14:textId="77777777" w:rsidR="00903E67" w:rsidRDefault="00903E67" w:rsidP="005636B6">
      <w:pPr>
        <w:spacing w:before="240" w:after="240"/>
      </w:pPr>
      <w:r>
        <w:t>Y mi guta: «¿Por qué le gritas tanto?</w:t>
      </w:r>
    </w:p>
    <w:p w14:paraId="33FEB5DE" w14:textId="77777777" w:rsidR="00903E67" w:rsidRDefault="00903E67" w:rsidP="005636B6">
      <w:pPr>
        <w:spacing w:before="240" w:after="240"/>
      </w:pPr>
      <w:r>
        <w:t>No le entorpezcas su fatal camino;</w:t>
      </w:r>
    </w:p>
    <w:p w14:paraId="4D93C7A9" w14:textId="77777777" w:rsidR="00903E67" w:rsidRDefault="00903E67" w:rsidP="005636B6">
      <w:pPr>
        <w:spacing w:before="240" w:after="240"/>
      </w:pPr>
      <w:r>
        <w:t>así se quiso allí donde se puede</w:t>
      </w:r>
    </w:p>
    <w:p w14:paraId="395F7935" w14:textId="77777777" w:rsidR="00903E67" w:rsidRDefault="00903E67" w:rsidP="005636B6">
      <w:pPr>
        <w:spacing w:before="240" w:after="240"/>
      </w:pPr>
      <w:r>
        <w:t>lo que se quiere, y más no me preguntes.»</w:t>
      </w:r>
    </w:p>
    <w:p w14:paraId="1EB9C5CA" w14:textId="77777777" w:rsidR="00903E67" w:rsidRDefault="00903E67" w:rsidP="005636B6">
      <w:pPr>
        <w:spacing w:before="240" w:after="240"/>
      </w:pPr>
      <w:r>
        <w:t>Ahora comienzan las dolientes notas</w:t>
      </w:r>
    </w:p>
    <w:p w14:paraId="57E5A090" w14:textId="77777777" w:rsidR="00903E67" w:rsidRDefault="00903E67" w:rsidP="005636B6">
      <w:pPr>
        <w:spacing w:before="240" w:after="240"/>
      </w:pPr>
      <w:r>
        <w:t>a hacérseme sentir; y llego entonces</w:t>
      </w:r>
    </w:p>
    <w:p w14:paraId="1F4D8769" w14:textId="77777777" w:rsidR="00903E67" w:rsidRDefault="00903E67" w:rsidP="005636B6">
      <w:pPr>
        <w:spacing w:before="240" w:after="240"/>
      </w:pPr>
      <w:r>
        <w:t>allí donde un gran llanto me golpea.</w:t>
      </w:r>
    </w:p>
    <w:p w14:paraId="7C508B7A" w14:textId="77777777" w:rsidR="00903E67" w:rsidRDefault="00903E67" w:rsidP="005636B6">
      <w:pPr>
        <w:spacing w:before="240" w:after="240"/>
      </w:pPr>
      <w:r>
        <w:t>Llegué a un lugar de todas luces mudo,</w:t>
      </w:r>
    </w:p>
    <w:p w14:paraId="3903BA56" w14:textId="77777777" w:rsidR="00903E67" w:rsidRDefault="00903E67" w:rsidP="005636B6">
      <w:pPr>
        <w:spacing w:before="240" w:after="240"/>
      </w:pPr>
      <w:r>
        <w:t>que mugía cual mar en la tormenta,</w:t>
      </w:r>
    </w:p>
    <w:p w14:paraId="5F104830" w14:textId="77777777" w:rsidR="00903E67" w:rsidRDefault="00903E67" w:rsidP="005636B6">
      <w:pPr>
        <w:spacing w:before="240" w:after="240"/>
      </w:pPr>
      <w:r>
        <w:t>si los vientos contrarios le combaten.</w:t>
      </w:r>
    </w:p>
    <w:p w14:paraId="0EAE3634" w14:textId="77777777" w:rsidR="00903E67" w:rsidRDefault="00903E67" w:rsidP="005636B6">
      <w:pPr>
        <w:spacing w:before="240" w:after="240"/>
      </w:pPr>
      <w:r>
        <w:t>La borrasca infernal, que nunca cesa,</w:t>
      </w:r>
    </w:p>
    <w:p w14:paraId="4C62176C" w14:textId="77777777" w:rsidR="00903E67" w:rsidRDefault="00903E67" w:rsidP="005636B6">
      <w:pPr>
        <w:spacing w:before="240" w:after="240"/>
      </w:pPr>
      <w:r>
        <w:t>en su rapiña lleva a los espíritus;</w:t>
      </w:r>
    </w:p>
    <w:p w14:paraId="6A295C5B" w14:textId="77777777" w:rsidR="00903E67" w:rsidRDefault="00903E67" w:rsidP="005636B6">
      <w:pPr>
        <w:spacing w:before="240" w:after="240"/>
      </w:pPr>
      <w:r>
        <w:t>volviendo y golpeando les acosa.</w:t>
      </w:r>
    </w:p>
    <w:p w14:paraId="4FC8EBE5" w14:textId="77777777" w:rsidR="00903E67" w:rsidRDefault="00903E67" w:rsidP="005636B6">
      <w:pPr>
        <w:spacing w:before="240" w:after="240"/>
      </w:pPr>
      <w:r>
        <w:t>Cuando llegan delante de la ruina,</w:t>
      </w:r>
    </w:p>
    <w:p w14:paraId="6A0E8C0D" w14:textId="77777777" w:rsidR="00903E67" w:rsidRDefault="00903E67" w:rsidP="005636B6">
      <w:pPr>
        <w:spacing w:before="240" w:after="240"/>
      </w:pPr>
      <w:r>
        <w:t>allí los gritos, el llanto, el lamento;</w:t>
      </w:r>
    </w:p>
    <w:p w14:paraId="4B1FC316" w14:textId="77777777" w:rsidR="00903E67" w:rsidRDefault="00903E67" w:rsidP="005636B6">
      <w:pPr>
        <w:spacing w:before="240" w:after="240"/>
      </w:pPr>
      <w:r>
        <w:t>allí blasfeman del poder divino.</w:t>
      </w:r>
    </w:p>
    <w:p w14:paraId="1C8C0035" w14:textId="77777777" w:rsidR="00903E67" w:rsidRDefault="00903E67" w:rsidP="005636B6">
      <w:pPr>
        <w:spacing w:before="240" w:after="240"/>
      </w:pPr>
      <w:r>
        <w:t>Comprendí que a tal clase de martirio</w:t>
      </w:r>
    </w:p>
    <w:p w14:paraId="41F0A33B" w14:textId="77777777" w:rsidR="00903E67" w:rsidRDefault="00903E67" w:rsidP="005636B6">
      <w:pPr>
        <w:spacing w:before="240" w:after="240"/>
      </w:pPr>
      <w:r>
        <w:t>los lujuriosos eran condenados,</w:t>
      </w:r>
    </w:p>
    <w:p w14:paraId="47B2EE31" w14:textId="77777777" w:rsidR="00903E67" w:rsidRDefault="00903E67" w:rsidP="005636B6">
      <w:pPr>
        <w:spacing w:before="240" w:after="240"/>
      </w:pPr>
      <w:r>
        <w:lastRenderedPageBreak/>
        <w:t>que la razón someten al deseo.</w:t>
      </w:r>
    </w:p>
    <w:p w14:paraId="3668ACE3" w14:textId="77777777" w:rsidR="00903E67" w:rsidRDefault="00903E67" w:rsidP="005636B6">
      <w:pPr>
        <w:spacing w:before="240" w:after="240"/>
      </w:pPr>
      <w:r>
        <w:t>Y cual los estorninos forman de alas</w:t>
      </w:r>
    </w:p>
    <w:p w14:paraId="68BD4732" w14:textId="77777777" w:rsidR="00903E67" w:rsidRDefault="00903E67" w:rsidP="005636B6">
      <w:pPr>
        <w:spacing w:before="240" w:after="240"/>
      </w:pPr>
      <w:r>
        <w:t>en invierno bandada larga y prieta,</w:t>
      </w:r>
    </w:p>
    <w:p w14:paraId="406134FC" w14:textId="77777777" w:rsidR="00903E67" w:rsidRDefault="00903E67" w:rsidP="005636B6">
      <w:pPr>
        <w:spacing w:before="240" w:after="240"/>
      </w:pPr>
      <w:r>
        <w:t>así aquel viento a los malos espiritus:</w:t>
      </w:r>
    </w:p>
    <w:p w14:paraId="6C3A8FFF" w14:textId="77777777" w:rsidR="00903E67" w:rsidRDefault="00903E67" w:rsidP="005636B6">
      <w:pPr>
        <w:spacing w:before="240" w:after="240"/>
      </w:pPr>
      <w:r>
        <w:t>arriba, abajo, acá y allí les lleva;</w:t>
      </w:r>
    </w:p>
    <w:p w14:paraId="1DB30B6C" w14:textId="77777777" w:rsidR="00903E67" w:rsidRDefault="00903E67" w:rsidP="005636B6">
      <w:pPr>
        <w:spacing w:before="240" w:after="240"/>
      </w:pPr>
      <w:r>
        <w:t>y ninguna esperanza les conforta,</w:t>
      </w:r>
    </w:p>
    <w:p w14:paraId="78C9E35B" w14:textId="77777777" w:rsidR="00903E67" w:rsidRDefault="00903E67" w:rsidP="005636B6">
      <w:pPr>
        <w:spacing w:before="240" w:after="240"/>
      </w:pPr>
      <w:r>
        <w:t>no de descanso, mas de menor pena.</w:t>
      </w:r>
    </w:p>
    <w:p w14:paraId="742411F1" w14:textId="77777777" w:rsidR="00903E67" w:rsidRDefault="00903E67" w:rsidP="005636B6">
      <w:pPr>
        <w:spacing w:before="240" w:after="240"/>
      </w:pPr>
      <w:r>
        <w:t>Y cual las grullas cantando sus lays</w:t>
      </w:r>
    </w:p>
    <w:p w14:paraId="26D13C5E" w14:textId="77777777" w:rsidR="00903E67" w:rsidRDefault="00903E67" w:rsidP="005636B6">
      <w:pPr>
        <w:spacing w:before="240" w:after="240"/>
      </w:pPr>
      <w:r>
        <w:t>largas hileras hacen en el aire,</w:t>
      </w:r>
    </w:p>
    <w:p w14:paraId="4405B8B1" w14:textId="77777777" w:rsidR="00903E67" w:rsidRDefault="00903E67" w:rsidP="005636B6">
      <w:pPr>
        <w:spacing w:before="240" w:after="240"/>
      </w:pPr>
      <w:r>
        <w:t>así las vi venir lanzando ayes,</w:t>
      </w:r>
    </w:p>
    <w:p w14:paraId="2A8B3046" w14:textId="77777777" w:rsidR="00903E67" w:rsidRDefault="00903E67" w:rsidP="005636B6">
      <w:pPr>
        <w:spacing w:before="240" w:after="240"/>
      </w:pPr>
      <w:r>
        <w:t>a las sombras llevadas por el viento.</w:t>
      </w:r>
    </w:p>
    <w:p w14:paraId="38C7BC54" w14:textId="77777777" w:rsidR="00903E67" w:rsidRDefault="00903E67" w:rsidP="005636B6">
      <w:pPr>
        <w:spacing w:before="240" w:after="240"/>
      </w:pPr>
      <w:r>
        <w:t>Y yo dije: «Maestro, quién son esas</w:t>
      </w:r>
    </w:p>
    <w:p w14:paraId="6190C69E" w14:textId="77777777" w:rsidR="00903E67" w:rsidRDefault="00903E67" w:rsidP="005636B6">
      <w:pPr>
        <w:spacing w:before="240" w:after="240"/>
      </w:pPr>
      <w:r>
        <w:t>gentes que el aire negro así castiga?»</w:t>
      </w:r>
    </w:p>
    <w:p w14:paraId="0A208F04" w14:textId="77777777" w:rsidR="00903E67" w:rsidRDefault="00903E67" w:rsidP="005636B6">
      <w:pPr>
        <w:spacing w:before="240" w:after="240"/>
      </w:pPr>
      <w:r>
        <w:t>«La primera de la que las noticias</w:t>
      </w:r>
    </w:p>
    <w:p w14:paraId="1E1B4A59" w14:textId="77777777" w:rsidR="00903E67" w:rsidRDefault="00903E67" w:rsidP="005636B6">
      <w:pPr>
        <w:spacing w:before="240" w:after="240"/>
      </w:pPr>
      <w:r>
        <w:t>quieres saber --me dijo aquel entonces-</w:t>
      </w:r>
    </w:p>
    <w:p w14:paraId="17FFED29" w14:textId="77777777" w:rsidR="00903E67" w:rsidRDefault="00903E67" w:rsidP="005636B6">
      <w:pPr>
        <w:spacing w:before="240" w:after="240"/>
      </w:pPr>
      <w:r>
        <w:t>fue emperatriz sobre muchos idiomas.</w:t>
      </w:r>
    </w:p>
    <w:p w14:paraId="5039F38B" w14:textId="77777777" w:rsidR="00903E67" w:rsidRDefault="00903E67" w:rsidP="005636B6">
      <w:pPr>
        <w:spacing w:before="240" w:after="240"/>
      </w:pPr>
      <w:r>
        <w:t>Se inclinó tanto al vicio de lujuria,</w:t>
      </w:r>
    </w:p>
    <w:p w14:paraId="5A40F76F" w14:textId="77777777" w:rsidR="00903E67" w:rsidRDefault="00903E67" w:rsidP="005636B6">
      <w:pPr>
        <w:spacing w:before="240" w:after="240"/>
      </w:pPr>
      <w:r>
        <w:t>que la lascivia licitó en sus leyes,</w:t>
      </w:r>
    </w:p>
    <w:p w14:paraId="0961324C" w14:textId="77777777" w:rsidR="00903E67" w:rsidRDefault="00903E67" w:rsidP="005636B6">
      <w:pPr>
        <w:spacing w:before="240" w:after="240"/>
      </w:pPr>
      <w:r>
        <w:t>para ocultar el asco al que era dada:</w:t>
      </w:r>
    </w:p>
    <w:p w14:paraId="70D34055" w14:textId="77777777" w:rsidR="00903E67" w:rsidRDefault="00903E67" w:rsidP="005636B6">
      <w:pPr>
        <w:spacing w:before="240" w:after="240"/>
      </w:pPr>
      <w:r>
        <w:lastRenderedPageBreak/>
        <w:t>Semíramis es ella, de quien dicen</w:t>
      </w:r>
    </w:p>
    <w:p w14:paraId="7357FBF4" w14:textId="77777777" w:rsidR="00903E67" w:rsidRDefault="00903E67" w:rsidP="005636B6">
      <w:pPr>
        <w:spacing w:before="240" w:after="240"/>
      </w:pPr>
      <w:r>
        <w:t>que sucediera a Nino y fue su esposa:</w:t>
      </w:r>
    </w:p>
    <w:p w14:paraId="1169C23E" w14:textId="77777777" w:rsidR="00903E67" w:rsidRDefault="00903E67" w:rsidP="005636B6">
      <w:pPr>
        <w:spacing w:before="240" w:after="240"/>
      </w:pPr>
      <w:r>
        <w:t>mandó en la tierra que el sultán gobierna.</w:t>
      </w:r>
    </w:p>
    <w:p w14:paraId="214D8F14" w14:textId="77777777" w:rsidR="00903E67" w:rsidRDefault="00903E67" w:rsidP="005636B6">
      <w:pPr>
        <w:spacing w:before="240" w:after="240"/>
      </w:pPr>
      <w:r>
        <w:t>Se mató aquella otra, enamorada,</w:t>
      </w:r>
    </w:p>
    <w:p w14:paraId="3776C1D7" w14:textId="77777777" w:rsidR="00903E67" w:rsidRDefault="00903E67" w:rsidP="005636B6">
      <w:pPr>
        <w:spacing w:before="240" w:after="240"/>
      </w:pPr>
      <w:r>
        <w:t>traicionando el recuerdo de Siqueo;</w:t>
      </w:r>
    </w:p>
    <w:p w14:paraId="61F72B32" w14:textId="77777777" w:rsidR="00903E67" w:rsidRDefault="00903E67" w:rsidP="005636B6">
      <w:pPr>
        <w:spacing w:before="240" w:after="240"/>
      </w:pPr>
      <w:r>
        <w:t>la que sigue es Cleopatra lujuriosa.</w:t>
      </w:r>
    </w:p>
    <w:p w14:paraId="6241120D" w14:textId="77777777" w:rsidR="00903E67" w:rsidRDefault="00903E67" w:rsidP="005636B6">
      <w:pPr>
        <w:spacing w:before="240" w:after="240"/>
      </w:pPr>
      <w:r>
        <w:t>A Elena ve, por la que tanta víctima</w:t>
      </w:r>
    </w:p>
    <w:p w14:paraId="755E6458" w14:textId="77777777" w:rsidR="00903E67" w:rsidRDefault="00903E67" w:rsidP="005636B6">
      <w:pPr>
        <w:spacing w:before="240" w:after="240"/>
      </w:pPr>
      <w:r>
        <w:t>el tiempo se llevó, y ve al gran Aquiles</w:t>
      </w:r>
    </w:p>
    <w:p w14:paraId="413C8C30" w14:textId="77777777" w:rsidR="00903E67" w:rsidRDefault="00903E67" w:rsidP="005636B6">
      <w:pPr>
        <w:spacing w:before="240" w:after="240"/>
      </w:pPr>
      <w:r>
        <w:t>que por Amor al cabo combatiera;</w:t>
      </w:r>
    </w:p>
    <w:p w14:paraId="4ADAEFF8" w14:textId="77777777" w:rsidR="00903E67" w:rsidRDefault="00903E67" w:rsidP="005636B6">
      <w:pPr>
        <w:spacing w:before="240" w:after="240"/>
      </w:pPr>
      <w:r>
        <w:t>ve a Paris, a Tristán.» Y a más de mil</w:t>
      </w:r>
    </w:p>
    <w:p w14:paraId="4C34D176" w14:textId="77777777" w:rsidR="00903E67" w:rsidRDefault="00903E67" w:rsidP="005636B6">
      <w:pPr>
        <w:spacing w:before="240" w:after="240"/>
      </w:pPr>
      <w:r>
        <w:t>sombras me señaló, y me nombró, a dedo,</w:t>
      </w:r>
    </w:p>
    <w:p w14:paraId="215489F0" w14:textId="77777777" w:rsidR="00903E67" w:rsidRDefault="00903E67" w:rsidP="005636B6">
      <w:pPr>
        <w:spacing w:before="240" w:after="240"/>
      </w:pPr>
      <w:r>
        <w:t>que Amor de nuestra vida les privara.</w:t>
      </w:r>
    </w:p>
    <w:p w14:paraId="433C8F82" w14:textId="77777777" w:rsidR="00903E67" w:rsidRDefault="00903E67" w:rsidP="005636B6">
      <w:pPr>
        <w:spacing w:before="240" w:after="240"/>
      </w:pPr>
      <w:r>
        <w:t>Y después de escuchar a mi maestro</w:t>
      </w:r>
    </w:p>
    <w:p w14:paraId="055A4778" w14:textId="77777777" w:rsidR="00903E67" w:rsidRDefault="00903E67" w:rsidP="005636B6">
      <w:pPr>
        <w:spacing w:before="240" w:after="240"/>
      </w:pPr>
      <w:r>
        <w:t>nombrar a antiguas damas y caudillos,</w:t>
      </w:r>
    </w:p>
    <w:p w14:paraId="737486E1" w14:textId="77777777" w:rsidR="00903E67" w:rsidRDefault="00903E67" w:rsidP="005636B6">
      <w:pPr>
        <w:spacing w:before="240" w:after="240"/>
      </w:pPr>
      <w:r>
        <w:t>les tuve pena, y casi me desmayo.</w:t>
      </w:r>
    </w:p>
    <w:p w14:paraId="58676018" w14:textId="77777777" w:rsidR="00903E67" w:rsidRDefault="00903E67" w:rsidP="005636B6">
      <w:pPr>
        <w:spacing w:before="240" w:after="240"/>
      </w:pPr>
      <w:r>
        <w:t>Yo comencé: «Poeta, muy gustoso</w:t>
      </w:r>
    </w:p>
    <w:p w14:paraId="10DE6A63" w14:textId="77777777" w:rsidR="00903E67" w:rsidRDefault="00903E67" w:rsidP="005636B6">
      <w:pPr>
        <w:spacing w:before="240" w:after="240"/>
      </w:pPr>
      <w:r>
        <w:t>hablaría a esos dos que vienen juntos</w:t>
      </w:r>
    </w:p>
    <w:p w14:paraId="3FA4207F" w14:textId="77777777" w:rsidR="00903E67" w:rsidRDefault="00903E67" w:rsidP="005636B6">
      <w:pPr>
        <w:spacing w:before="240" w:after="240"/>
      </w:pPr>
      <w:r>
        <w:t>y parecen al viento tan ligeros.»</w:t>
      </w:r>
    </w:p>
    <w:p w14:paraId="167F7B63" w14:textId="77777777" w:rsidR="00903E67" w:rsidRDefault="00903E67" w:rsidP="005636B6">
      <w:pPr>
        <w:spacing w:before="240" w:after="240"/>
      </w:pPr>
      <w:r>
        <w:t>Y él a mí: «Los verás cuando ya estén</w:t>
      </w:r>
    </w:p>
    <w:p w14:paraId="33AD30E0" w14:textId="77777777" w:rsidR="00903E67" w:rsidRDefault="00903E67" w:rsidP="005636B6">
      <w:pPr>
        <w:spacing w:before="240" w:after="240"/>
      </w:pPr>
      <w:r>
        <w:lastRenderedPageBreak/>
        <w:t>más cerca de nosotros; si les ruegas</w:t>
      </w:r>
    </w:p>
    <w:p w14:paraId="1638C5CA" w14:textId="77777777" w:rsidR="00903E67" w:rsidRDefault="00903E67" w:rsidP="005636B6">
      <w:pPr>
        <w:spacing w:before="240" w:after="240"/>
      </w:pPr>
      <w:r>
        <w:t>en nombre de su amor, ellos vendrán.»</w:t>
      </w:r>
    </w:p>
    <w:p w14:paraId="1B0883A4" w14:textId="77777777" w:rsidR="00903E67" w:rsidRDefault="00903E67" w:rsidP="005636B6">
      <w:pPr>
        <w:spacing w:before="240" w:after="240"/>
      </w:pPr>
      <w:r>
        <w:t>Tan pronto como el viento allí los trajo</w:t>
      </w:r>
    </w:p>
    <w:p w14:paraId="30AEF954" w14:textId="77777777" w:rsidR="00903E67" w:rsidRDefault="00903E67" w:rsidP="005636B6">
      <w:pPr>
        <w:spacing w:before="240" w:after="240"/>
      </w:pPr>
      <w:r>
        <w:t>alcé la voz: «Oh almas afanadas,</w:t>
      </w:r>
    </w:p>
    <w:p w14:paraId="439FE1AF" w14:textId="77777777" w:rsidR="00903E67" w:rsidRDefault="00903E67" w:rsidP="005636B6">
      <w:pPr>
        <w:spacing w:before="240" w:after="240"/>
      </w:pPr>
      <w:r>
        <w:t>hablad, si no os lo impiden, con nosotros.»</w:t>
      </w:r>
    </w:p>
    <w:p w14:paraId="67A1CC11" w14:textId="77777777" w:rsidR="00903E67" w:rsidRDefault="00903E67" w:rsidP="005636B6">
      <w:pPr>
        <w:spacing w:before="240" w:after="240"/>
      </w:pPr>
      <w:r>
        <w:t>Tal palomas llamadas del deseo,</w:t>
      </w:r>
    </w:p>
    <w:p w14:paraId="451E8BAE" w14:textId="77777777" w:rsidR="00903E67" w:rsidRDefault="00903E67" w:rsidP="005636B6">
      <w:pPr>
        <w:spacing w:before="240" w:after="240"/>
      </w:pPr>
      <w:r>
        <w:t>al dulce nido con el ala alzada,</w:t>
      </w:r>
    </w:p>
    <w:p w14:paraId="3FE17471" w14:textId="77777777" w:rsidR="00903E67" w:rsidRDefault="00903E67" w:rsidP="005636B6">
      <w:pPr>
        <w:spacing w:before="240" w:after="240"/>
      </w:pPr>
      <w:r>
        <w:t>van por el viento del querer llevadas,</w:t>
      </w:r>
    </w:p>
    <w:p w14:paraId="473CF1E9" w14:textId="77777777" w:rsidR="00903E67" w:rsidRDefault="00903E67" w:rsidP="005636B6">
      <w:pPr>
        <w:spacing w:before="240" w:after="240"/>
      </w:pPr>
      <w:r>
        <w:t>ambos dejaron el grupo de Dido</w:t>
      </w:r>
    </w:p>
    <w:p w14:paraId="08194FD7" w14:textId="77777777" w:rsidR="00903E67" w:rsidRDefault="00903E67" w:rsidP="005636B6">
      <w:pPr>
        <w:spacing w:before="240" w:after="240"/>
      </w:pPr>
      <w:r>
        <w:t>y en el aire malsano se acercaron,</w:t>
      </w:r>
    </w:p>
    <w:p w14:paraId="4E189690" w14:textId="77777777" w:rsidR="00903E67" w:rsidRDefault="00903E67" w:rsidP="005636B6">
      <w:pPr>
        <w:spacing w:before="240" w:after="240"/>
      </w:pPr>
      <w:r>
        <w:t>tan fuerte fue mi grito afectuoso:</w:t>
      </w:r>
    </w:p>
    <w:p w14:paraId="2054F9A4" w14:textId="77777777" w:rsidR="00903E67" w:rsidRDefault="00903E67" w:rsidP="005636B6">
      <w:pPr>
        <w:spacing w:before="240" w:after="240"/>
      </w:pPr>
      <w:r>
        <w:t>«Oh criatura graciosa y compasiva</w:t>
      </w:r>
    </w:p>
    <w:p w14:paraId="76F9CE8F" w14:textId="77777777" w:rsidR="00903E67" w:rsidRDefault="00903E67" w:rsidP="005636B6">
      <w:pPr>
        <w:spacing w:before="240" w:after="240"/>
      </w:pPr>
      <w:r>
        <w:t>que nos visitas por el aire perso</w:t>
      </w:r>
    </w:p>
    <w:p w14:paraId="687636D0" w14:textId="77777777" w:rsidR="00903E67" w:rsidRDefault="00903E67" w:rsidP="005636B6">
      <w:pPr>
        <w:spacing w:before="240" w:after="240"/>
      </w:pPr>
      <w:r>
        <w:t>a nosotras que el mundo ensangrentamos;</w:t>
      </w:r>
    </w:p>
    <w:p w14:paraId="1A21B4F0" w14:textId="77777777" w:rsidR="00903E67" w:rsidRDefault="00903E67" w:rsidP="005636B6">
      <w:pPr>
        <w:spacing w:before="240" w:after="240"/>
      </w:pPr>
      <w:r>
        <w:t>si el Rey del Mundo fuese nuestro amigo</w:t>
      </w:r>
    </w:p>
    <w:p w14:paraId="1A2719D5" w14:textId="77777777" w:rsidR="00903E67" w:rsidRDefault="00903E67" w:rsidP="005636B6">
      <w:pPr>
        <w:spacing w:before="240" w:after="240"/>
      </w:pPr>
      <w:r>
        <w:t>rogaríamos de él tu salvación,</w:t>
      </w:r>
    </w:p>
    <w:p w14:paraId="6916AE28" w14:textId="77777777" w:rsidR="00903E67" w:rsidRDefault="00903E67" w:rsidP="005636B6">
      <w:pPr>
        <w:spacing w:before="240" w:after="240"/>
      </w:pPr>
      <w:r>
        <w:t>ya que te apiada nuestro mal perverso.</w:t>
      </w:r>
    </w:p>
    <w:p w14:paraId="26243410" w14:textId="77777777" w:rsidR="00903E67" w:rsidRDefault="00903E67" w:rsidP="005636B6">
      <w:pPr>
        <w:spacing w:before="240" w:after="240"/>
      </w:pPr>
      <w:r>
        <w:t>De lo que oír o lo que hablar os guste,</w:t>
      </w:r>
    </w:p>
    <w:p w14:paraId="55EE0322" w14:textId="77777777" w:rsidR="00903E67" w:rsidRDefault="00903E67" w:rsidP="005636B6">
      <w:pPr>
        <w:spacing w:before="240" w:after="240"/>
      </w:pPr>
      <w:r>
        <w:t>nosotros oiremos y hablaremos</w:t>
      </w:r>
    </w:p>
    <w:p w14:paraId="26FB0778" w14:textId="77777777" w:rsidR="00903E67" w:rsidRDefault="00903E67" w:rsidP="005636B6">
      <w:pPr>
        <w:spacing w:before="240" w:after="240"/>
      </w:pPr>
      <w:r>
        <w:lastRenderedPageBreak/>
        <w:t>mientras que el viento, como ahora, calle.</w:t>
      </w:r>
    </w:p>
    <w:p w14:paraId="075A5173" w14:textId="77777777" w:rsidR="00903E67" w:rsidRDefault="00903E67" w:rsidP="005636B6">
      <w:pPr>
        <w:spacing w:before="240" w:after="240"/>
      </w:pPr>
      <w:r>
        <w:t>La tierra en que nací está situada</w:t>
      </w:r>
    </w:p>
    <w:p w14:paraId="2EF36DDD" w14:textId="77777777" w:rsidR="00903E67" w:rsidRDefault="00903E67" w:rsidP="005636B6">
      <w:pPr>
        <w:spacing w:before="240" w:after="240"/>
      </w:pPr>
      <w:r>
        <w:t>en la Marina donde el Po desciende</w:t>
      </w:r>
    </w:p>
    <w:p w14:paraId="4BCA7CE5" w14:textId="77777777" w:rsidR="00903E67" w:rsidRDefault="00903E67" w:rsidP="005636B6">
      <w:pPr>
        <w:spacing w:before="240" w:after="240"/>
      </w:pPr>
      <w:r>
        <w:t>y con sus afluentes se reúne.</w:t>
      </w:r>
    </w:p>
    <w:p w14:paraId="32262D37" w14:textId="77777777" w:rsidR="00903E67" w:rsidRDefault="00903E67" w:rsidP="005636B6">
      <w:pPr>
        <w:spacing w:before="240" w:after="240"/>
      </w:pPr>
      <w:r>
        <w:t>Amor, que al noble corazón se agarra,</w:t>
      </w:r>
    </w:p>
    <w:p w14:paraId="7DA17084" w14:textId="77777777" w:rsidR="00903E67" w:rsidRDefault="00903E67" w:rsidP="005636B6">
      <w:pPr>
        <w:spacing w:before="240" w:after="240"/>
      </w:pPr>
      <w:r>
        <w:t>a éste prendió de la bella persona</w:t>
      </w:r>
    </w:p>
    <w:p w14:paraId="35667A7B" w14:textId="77777777" w:rsidR="00903E67" w:rsidRDefault="00903E67" w:rsidP="005636B6">
      <w:pPr>
        <w:spacing w:before="240" w:after="240"/>
      </w:pPr>
      <w:r>
        <w:t>que me quitaron; aún me ofende el modo.</w:t>
      </w:r>
    </w:p>
    <w:p w14:paraId="37758458" w14:textId="77777777" w:rsidR="00903E67" w:rsidRDefault="00903E67" w:rsidP="005636B6">
      <w:pPr>
        <w:spacing w:before="240" w:after="240"/>
      </w:pPr>
      <w:r>
        <w:t>Amor, que a todo amado a amar le obliga,</w:t>
      </w:r>
    </w:p>
    <w:p w14:paraId="3262FEA2" w14:textId="77777777" w:rsidR="00903E67" w:rsidRDefault="00903E67" w:rsidP="005636B6">
      <w:pPr>
        <w:spacing w:before="240" w:after="240"/>
      </w:pPr>
      <w:r>
        <w:t>prendió por éste en mí pasión tan fuerte</w:t>
      </w:r>
    </w:p>
    <w:p w14:paraId="1ACF5E73" w14:textId="77777777" w:rsidR="00903E67" w:rsidRDefault="00903E67" w:rsidP="005636B6">
      <w:pPr>
        <w:spacing w:before="240" w:after="240"/>
      </w:pPr>
      <w:r>
        <w:t>que, como ves, aún no me abandona.</w:t>
      </w:r>
    </w:p>
    <w:p w14:paraId="20673433" w14:textId="77777777" w:rsidR="00903E67" w:rsidRDefault="00903E67" w:rsidP="005636B6">
      <w:pPr>
        <w:spacing w:before="240" w:after="240"/>
      </w:pPr>
      <w:r>
        <w:t>El Amor nos condujo a morir juntos,</w:t>
      </w:r>
    </w:p>
    <w:p w14:paraId="324A5AE0" w14:textId="77777777" w:rsidR="00903E67" w:rsidRDefault="00903E67" w:rsidP="005636B6">
      <w:pPr>
        <w:spacing w:before="240" w:after="240"/>
      </w:pPr>
      <w:r>
        <w:t>y a aquel que nos mató Caína espera.»</w:t>
      </w:r>
    </w:p>
    <w:p w14:paraId="698D0EC0" w14:textId="77777777" w:rsidR="00903E67" w:rsidRDefault="00903E67" w:rsidP="005636B6">
      <w:pPr>
        <w:spacing w:before="240" w:after="240"/>
      </w:pPr>
      <w:r>
        <w:t>Estas palabras ellos nos dijeron.</w:t>
      </w:r>
    </w:p>
    <w:p w14:paraId="637BD19C" w14:textId="77777777" w:rsidR="00903E67" w:rsidRDefault="00903E67" w:rsidP="005636B6">
      <w:pPr>
        <w:spacing w:before="240" w:after="240"/>
      </w:pPr>
      <w:r>
        <w:t>Cuando escuché a las almas doloridas</w:t>
      </w:r>
    </w:p>
    <w:p w14:paraId="20254329" w14:textId="77777777" w:rsidR="00903E67" w:rsidRDefault="00903E67" w:rsidP="005636B6">
      <w:pPr>
        <w:spacing w:before="240" w:after="240"/>
      </w:pPr>
      <w:r>
        <w:t>bajé el rostro y tan bajo lo tenía,</w:t>
      </w:r>
    </w:p>
    <w:p w14:paraId="508E4E8A" w14:textId="77777777" w:rsidR="00903E67" w:rsidRDefault="00903E67" w:rsidP="005636B6">
      <w:pPr>
        <w:spacing w:before="240" w:after="240"/>
      </w:pPr>
      <w:r>
        <w:t>que el poeta me dijo al fin: «tQué piensas?»</w:t>
      </w:r>
    </w:p>
    <w:p w14:paraId="7E67EB61" w14:textId="77777777" w:rsidR="00903E67" w:rsidRDefault="00903E67" w:rsidP="005636B6">
      <w:pPr>
        <w:spacing w:before="240" w:after="240"/>
      </w:pPr>
      <w:r>
        <w:t>Al responderle comencé: «Qué pena,</w:t>
      </w:r>
    </w:p>
    <w:p w14:paraId="73BDF3FA" w14:textId="77777777" w:rsidR="00903E67" w:rsidRDefault="00903E67" w:rsidP="005636B6">
      <w:pPr>
        <w:spacing w:before="240" w:after="240"/>
      </w:pPr>
      <w:r>
        <w:t>cuánto dulce pensar, cuánto deseo,</w:t>
      </w:r>
    </w:p>
    <w:p w14:paraId="5945B4E1" w14:textId="77777777" w:rsidR="00903E67" w:rsidRDefault="00903E67" w:rsidP="005636B6">
      <w:pPr>
        <w:spacing w:before="240" w:after="240"/>
      </w:pPr>
      <w:r>
        <w:t>a éstos condujo a paso tan dañoso.»</w:t>
      </w:r>
    </w:p>
    <w:p w14:paraId="62390DB4" w14:textId="77777777" w:rsidR="00903E67" w:rsidRDefault="00903E67" w:rsidP="005636B6">
      <w:pPr>
        <w:spacing w:before="240" w:after="240"/>
      </w:pPr>
      <w:r>
        <w:lastRenderedPageBreak/>
        <w:t>Después me volví a ellos y les dije,</w:t>
      </w:r>
    </w:p>
    <w:p w14:paraId="41CF96CB" w14:textId="77777777" w:rsidR="00903E67" w:rsidRDefault="00903E67" w:rsidP="005636B6">
      <w:pPr>
        <w:spacing w:before="240" w:after="240"/>
      </w:pPr>
      <w:r>
        <w:t>y comencé: «Francesca, tus pesares</w:t>
      </w:r>
    </w:p>
    <w:p w14:paraId="53D8D2DF" w14:textId="77777777" w:rsidR="00903E67" w:rsidRDefault="00903E67" w:rsidP="005636B6">
      <w:pPr>
        <w:spacing w:before="240" w:after="240"/>
      </w:pPr>
      <w:r>
        <w:t>llorar me hacen triste y compasivo;</w:t>
      </w:r>
    </w:p>
    <w:p w14:paraId="401E88C8" w14:textId="77777777" w:rsidR="00903E67" w:rsidRDefault="00903E67" w:rsidP="005636B6">
      <w:pPr>
        <w:spacing w:before="240" w:after="240"/>
      </w:pPr>
      <w:r>
        <w:t>dime, en la edad de los dulces suspiros</w:t>
      </w:r>
    </w:p>
    <w:p w14:paraId="6E723D57" w14:textId="77777777" w:rsidR="00903E67" w:rsidRDefault="00903E67" w:rsidP="005636B6">
      <w:pPr>
        <w:spacing w:before="240" w:after="240"/>
      </w:pPr>
      <w:r>
        <w:t>¿cómo o por qué el Amor os concedió</w:t>
      </w:r>
    </w:p>
    <w:p w14:paraId="2FA826E5" w14:textId="77777777" w:rsidR="00903E67" w:rsidRDefault="00903E67" w:rsidP="005636B6">
      <w:pPr>
        <w:spacing w:before="240" w:after="240"/>
      </w:pPr>
      <w:r>
        <w:t>que conocieses tan turbios deseos?»</w:t>
      </w:r>
    </w:p>
    <w:p w14:paraId="60E8F56F" w14:textId="77777777" w:rsidR="00903E67" w:rsidRDefault="00903E67" w:rsidP="005636B6">
      <w:pPr>
        <w:spacing w:before="240" w:after="240"/>
      </w:pPr>
      <w:r>
        <w:t>Y repuso: «Ningún dolor más grande</w:t>
      </w:r>
    </w:p>
    <w:p w14:paraId="641C7FC9" w14:textId="77777777" w:rsidR="00903E67" w:rsidRDefault="00903E67" w:rsidP="005636B6">
      <w:pPr>
        <w:spacing w:before="240" w:after="240"/>
      </w:pPr>
      <w:r>
        <w:t>que el de acordarse del tiempo dichoso</w:t>
      </w:r>
    </w:p>
    <w:p w14:paraId="345F2167" w14:textId="77777777" w:rsidR="00903E67" w:rsidRDefault="00903E67" w:rsidP="005636B6">
      <w:pPr>
        <w:spacing w:before="240" w:after="240"/>
      </w:pPr>
      <w:r>
        <w:t>en la desgracia; y tu guía lo sabe.</w:t>
      </w:r>
    </w:p>
    <w:p w14:paraId="40914F06" w14:textId="77777777" w:rsidR="00903E67" w:rsidRDefault="00903E67" w:rsidP="005636B6">
      <w:pPr>
        <w:spacing w:before="240" w:after="240"/>
      </w:pPr>
      <w:r>
        <w:t>Mas si saber la primera raíz</w:t>
      </w:r>
    </w:p>
    <w:p w14:paraId="21917485" w14:textId="77777777" w:rsidR="00903E67" w:rsidRDefault="00903E67" w:rsidP="005636B6">
      <w:pPr>
        <w:spacing w:before="240" w:after="240"/>
      </w:pPr>
      <w:r>
        <w:t>de nuestro amor deseas de tal modo,</w:t>
      </w:r>
    </w:p>
    <w:p w14:paraId="642FD5E6" w14:textId="77777777" w:rsidR="00903E67" w:rsidRDefault="00903E67" w:rsidP="005636B6">
      <w:pPr>
        <w:spacing w:before="240" w:after="240"/>
      </w:pPr>
      <w:r>
        <w:t>hablaré como aquel que llora y habla:</w:t>
      </w:r>
    </w:p>
    <w:p w14:paraId="1A2DD29E" w14:textId="77777777" w:rsidR="00903E67" w:rsidRDefault="00903E67" w:rsidP="005636B6">
      <w:pPr>
        <w:spacing w:before="240" w:after="240"/>
      </w:pPr>
      <w:r>
        <w:t>Leíamos un día por deleite,</w:t>
      </w:r>
    </w:p>
    <w:p w14:paraId="6AF5A6C0" w14:textId="77777777" w:rsidR="00903E67" w:rsidRDefault="00903E67" w:rsidP="005636B6">
      <w:pPr>
        <w:spacing w:before="240" w:after="240"/>
      </w:pPr>
      <w:r>
        <w:t>cómo hería el amor a Lanzarote;</w:t>
      </w:r>
    </w:p>
    <w:p w14:paraId="6D0B0C28" w14:textId="77777777" w:rsidR="00903E67" w:rsidRDefault="00903E67" w:rsidP="005636B6">
      <w:pPr>
        <w:spacing w:before="240" w:after="240"/>
      </w:pPr>
      <w:r>
        <w:t>solos los dos y sin recelo alguno.</w:t>
      </w:r>
    </w:p>
    <w:p w14:paraId="5BDE56D6" w14:textId="77777777" w:rsidR="00903E67" w:rsidRDefault="00903E67" w:rsidP="005636B6">
      <w:pPr>
        <w:spacing w:before="240" w:after="240"/>
      </w:pPr>
      <w:r>
        <w:t>Muchas veces los ojos suspendieron</w:t>
      </w:r>
    </w:p>
    <w:p w14:paraId="7BB636C4" w14:textId="77777777" w:rsidR="00903E67" w:rsidRDefault="00903E67" w:rsidP="005636B6">
      <w:pPr>
        <w:spacing w:before="240" w:after="240"/>
      </w:pPr>
      <w:r>
        <w:t>la lectura, y el rostro emblanquecía,</w:t>
      </w:r>
    </w:p>
    <w:p w14:paraId="185FF40B" w14:textId="77777777" w:rsidR="00903E67" w:rsidRDefault="00903E67" w:rsidP="005636B6">
      <w:pPr>
        <w:spacing w:before="240" w:after="240"/>
      </w:pPr>
      <w:r>
        <w:t>pero tan sólo nos venció un pasaje.</w:t>
      </w:r>
    </w:p>
    <w:p w14:paraId="342200C5" w14:textId="77777777" w:rsidR="00903E67" w:rsidRDefault="00903E67" w:rsidP="005636B6">
      <w:pPr>
        <w:spacing w:before="240" w:after="240"/>
      </w:pPr>
      <w:r>
        <w:t>Al leer que la risa deseada</w:t>
      </w:r>
    </w:p>
    <w:p w14:paraId="178456F1" w14:textId="77777777" w:rsidR="00903E67" w:rsidRDefault="00903E67" w:rsidP="005636B6">
      <w:pPr>
        <w:spacing w:before="240" w:after="240"/>
      </w:pPr>
      <w:r>
        <w:lastRenderedPageBreak/>
        <w:t>era besada por tan gran amante,</w:t>
      </w:r>
    </w:p>
    <w:p w14:paraId="4B081911" w14:textId="77777777" w:rsidR="00903E67" w:rsidRDefault="00903E67" w:rsidP="005636B6">
      <w:pPr>
        <w:spacing w:before="240" w:after="240"/>
      </w:pPr>
      <w:r>
        <w:t>éste, que de mí nunca ha de apartarse,</w:t>
      </w:r>
    </w:p>
    <w:p w14:paraId="10B67FE3" w14:textId="77777777" w:rsidR="00903E67" w:rsidRDefault="00903E67" w:rsidP="005636B6">
      <w:pPr>
        <w:spacing w:before="240" w:after="240"/>
      </w:pPr>
      <w:r>
        <w:t>la boca me besó, todo él temblando.</w:t>
      </w:r>
    </w:p>
    <w:p w14:paraId="4454F1B8" w14:textId="77777777" w:rsidR="00903E67" w:rsidRDefault="00903E67" w:rsidP="005636B6">
      <w:pPr>
        <w:spacing w:before="240" w:after="240"/>
      </w:pPr>
      <w:r>
        <w:t>Galeotto fue el libro y quien lo hizo;</w:t>
      </w:r>
    </w:p>
    <w:p w14:paraId="09C9F9E9" w14:textId="77777777" w:rsidR="00903E67" w:rsidRDefault="00903E67" w:rsidP="005636B6">
      <w:pPr>
        <w:spacing w:before="240" w:after="240"/>
      </w:pPr>
      <w:r>
        <w:t>no seguimos leyendo ya ese día.»</w:t>
      </w:r>
    </w:p>
    <w:p w14:paraId="24851FDC" w14:textId="77777777" w:rsidR="00903E67" w:rsidRDefault="00903E67" w:rsidP="005636B6">
      <w:pPr>
        <w:spacing w:before="240" w:after="240"/>
      </w:pPr>
      <w:r>
        <w:t>Y mientras un espiritu así hablaba,</w:t>
      </w:r>
    </w:p>
    <w:p w14:paraId="222407F3" w14:textId="77777777" w:rsidR="00903E67" w:rsidRDefault="00903E67" w:rsidP="005636B6">
      <w:pPr>
        <w:spacing w:before="240" w:after="240"/>
      </w:pPr>
      <w:r>
        <w:t>lloraba el otro, tal que de piedad</w:t>
      </w:r>
    </w:p>
    <w:p w14:paraId="5B51C4A0" w14:textId="77777777" w:rsidR="00903E67" w:rsidRDefault="00903E67" w:rsidP="005636B6">
      <w:pPr>
        <w:spacing w:before="240" w:after="240"/>
      </w:pPr>
      <w:r>
        <w:t>desfallecí como si me muriese;</w:t>
      </w:r>
    </w:p>
    <w:p w14:paraId="2240DC12" w14:textId="77777777" w:rsidR="006305BF" w:rsidRDefault="00903E67" w:rsidP="005636B6">
      <w:pPr>
        <w:spacing w:before="240" w:after="240"/>
      </w:pPr>
      <w:r>
        <w:t>y caí como un cuerpo muerto cae.</w:t>
      </w:r>
    </w:p>
    <w:p w14:paraId="5893DADF" w14:textId="09552388" w:rsidR="00903E67" w:rsidRDefault="00903E67" w:rsidP="005636B6">
      <w:pPr>
        <w:spacing w:before="240" w:after="240"/>
      </w:pPr>
      <w:r>
        <w:br w:type="page"/>
      </w:r>
    </w:p>
    <w:p w14:paraId="3B409067" w14:textId="77777777" w:rsidR="00903E67" w:rsidRDefault="00903E67" w:rsidP="005636B6">
      <w:pPr>
        <w:pStyle w:val="Ttulo2"/>
        <w:spacing w:before="240" w:after="240"/>
      </w:pPr>
      <w:bookmarkStart w:id="10" w:name="_Toc196140933"/>
      <w:r>
        <w:lastRenderedPageBreak/>
        <w:t>CANTO VI</w:t>
      </w:r>
      <w:bookmarkEnd w:id="10"/>
    </w:p>
    <w:p w14:paraId="45A1DCC1" w14:textId="52444164" w:rsidR="00903E67" w:rsidRDefault="00903E67" w:rsidP="005636B6">
      <w:pPr>
        <w:spacing w:before="240" w:after="240"/>
      </w:pPr>
      <w:r>
        <w:t>Cuando cobré el sentido que perdí</w:t>
      </w:r>
      <w:r w:rsidR="00224987">
        <w:t xml:space="preserve"> </w:t>
      </w:r>
      <w:r>
        <w:t>antes por la piedad de los cuñados,</w:t>
      </w:r>
    </w:p>
    <w:p w14:paraId="6D9EB300" w14:textId="77777777" w:rsidR="00903E67" w:rsidRDefault="00903E67" w:rsidP="005636B6">
      <w:pPr>
        <w:spacing w:before="240" w:after="240"/>
      </w:pPr>
      <w:r>
        <w:t>que todo en la tristeza me sumieron,</w:t>
      </w:r>
    </w:p>
    <w:p w14:paraId="7C45ED80" w14:textId="77777777" w:rsidR="00903E67" w:rsidRDefault="00903E67" w:rsidP="005636B6">
      <w:pPr>
        <w:spacing w:before="240" w:after="240"/>
      </w:pPr>
      <w:r>
        <w:t>nuevas condenas, nuevos condenados</w:t>
      </w:r>
    </w:p>
    <w:p w14:paraId="21B533EC" w14:textId="77777777" w:rsidR="00903E67" w:rsidRDefault="00903E67" w:rsidP="005636B6">
      <w:pPr>
        <w:spacing w:before="240" w:after="240"/>
      </w:pPr>
      <w:r>
        <w:t>veía en cualquier sitio en que anduviera</w:t>
      </w:r>
    </w:p>
    <w:p w14:paraId="3F95B848" w14:textId="77777777" w:rsidR="00903E67" w:rsidRDefault="00903E67" w:rsidP="005636B6">
      <w:pPr>
        <w:spacing w:before="240" w:after="240"/>
      </w:pPr>
      <w:r>
        <w:t>y me volviese y a donde mirase.</w:t>
      </w:r>
    </w:p>
    <w:p w14:paraId="6DCB69EF" w14:textId="77777777" w:rsidR="00903E67" w:rsidRDefault="00903E67" w:rsidP="005636B6">
      <w:pPr>
        <w:spacing w:before="240" w:after="240"/>
      </w:pPr>
      <w:r>
        <w:t>Era el tercer recinto, el de la lluvia</w:t>
      </w:r>
    </w:p>
    <w:p w14:paraId="2FABF67A" w14:textId="77777777" w:rsidR="00903E67" w:rsidRDefault="00903E67" w:rsidP="005636B6">
      <w:pPr>
        <w:spacing w:before="240" w:after="240"/>
      </w:pPr>
      <w:r>
        <w:t>eterna, maldecida, fría y densa:</w:t>
      </w:r>
    </w:p>
    <w:p w14:paraId="731B7B83" w14:textId="77777777" w:rsidR="00903E67" w:rsidRDefault="00903E67" w:rsidP="005636B6">
      <w:pPr>
        <w:spacing w:before="240" w:after="240"/>
      </w:pPr>
      <w:r>
        <w:t>de regla y calidad no cambia nunca.</w:t>
      </w:r>
    </w:p>
    <w:p w14:paraId="005E3E97" w14:textId="77777777" w:rsidR="00903E67" w:rsidRDefault="00903E67" w:rsidP="005636B6">
      <w:pPr>
        <w:spacing w:before="240" w:after="240"/>
      </w:pPr>
      <w:r>
        <w:t>Grueso granizo, y agua sucia y nieve</w:t>
      </w:r>
    </w:p>
    <w:p w14:paraId="3A93CCD8" w14:textId="77777777" w:rsidR="00903E67" w:rsidRDefault="00903E67" w:rsidP="005636B6">
      <w:pPr>
        <w:spacing w:before="240" w:after="240"/>
      </w:pPr>
      <w:r>
        <w:t>descienden por el aire tenebroso;</w:t>
      </w:r>
    </w:p>
    <w:p w14:paraId="532657D4" w14:textId="77777777" w:rsidR="00903E67" w:rsidRDefault="00903E67" w:rsidP="005636B6">
      <w:pPr>
        <w:spacing w:before="240" w:after="240"/>
      </w:pPr>
      <w:r>
        <w:t>hiede la tierra cuando esto recibe.</w:t>
      </w:r>
    </w:p>
    <w:p w14:paraId="010454AF" w14:textId="77777777" w:rsidR="00903E67" w:rsidRDefault="00903E67" w:rsidP="005636B6">
      <w:pPr>
        <w:spacing w:before="240" w:after="240"/>
      </w:pPr>
      <w:r>
        <w:t>Cerbero, fiera monstruosa y cruel,</w:t>
      </w:r>
    </w:p>
    <w:p w14:paraId="1E3169EF" w14:textId="77777777" w:rsidR="00903E67" w:rsidRDefault="00903E67" w:rsidP="005636B6">
      <w:pPr>
        <w:spacing w:before="240" w:after="240"/>
      </w:pPr>
      <w:r>
        <w:t>caninamente ladra con tres fauces</w:t>
      </w:r>
    </w:p>
    <w:p w14:paraId="68B9BDAE" w14:textId="77777777" w:rsidR="00903E67" w:rsidRDefault="00903E67" w:rsidP="005636B6">
      <w:pPr>
        <w:spacing w:before="240" w:after="240"/>
      </w:pPr>
      <w:r>
        <w:t>sobre la gente que aquí es sumergida.</w:t>
      </w:r>
    </w:p>
    <w:p w14:paraId="38AEA8F8" w14:textId="77777777" w:rsidR="00903E67" w:rsidRDefault="00903E67" w:rsidP="005636B6">
      <w:pPr>
        <w:spacing w:before="240" w:after="240"/>
      </w:pPr>
      <w:r>
        <w:t>Rojos los ojos, la barba unta y negra,</w:t>
      </w:r>
    </w:p>
    <w:p w14:paraId="1F9511B4" w14:textId="77777777" w:rsidR="00903E67" w:rsidRDefault="00903E67" w:rsidP="005636B6">
      <w:pPr>
        <w:spacing w:before="240" w:after="240"/>
      </w:pPr>
      <w:r>
        <w:t>y ancho su vientre, y uñosas sus manos:</w:t>
      </w:r>
    </w:p>
    <w:p w14:paraId="34D4F78A" w14:textId="77777777" w:rsidR="00903E67" w:rsidRDefault="00903E67" w:rsidP="005636B6">
      <w:pPr>
        <w:spacing w:before="240" w:after="240"/>
      </w:pPr>
      <w:r>
        <w:t>clava a las almas, desgarra y desuella.</w:t>
      </w:r>
    </w:p>
    <w:p w14:paraId="6929381B" w14:textId="77777777" w:rsidR="00903E67" w:rsidRDefault="00903E67" w:rsidP="005636B6">
      <w:pPr>
        <w:spacing w:before="240" w:after="240"/>
      </w:pPr>
      <w:r>
        <w:t>Los hace aullar la lluvia como a perros,</w:t>
      </w:r>
    </w:p>
    <w:p w14:paraId="6D5A4EE1" w14:textId="77777777" w:rsidR="00903E67" w:rsidRDefault="00903E67" w:rsidP="005636B6">
      <w:pPr>
        <w:spacing w:before="240" w:after="240"/>
      </w:pPr>
      <w:r>
        <w:lastRenderedPageBreak/>
        <w:t>de un lado hacen al otro su refugio,</w:t>
      </w:r>
    </w:p>
    <w:p w14:paraId="3C90FD3B" w14:textId="77777777" w:rsidR="00903E67" w:rsidRDefault="00903E67" w:rsidP="005636B6">
      <w:pPr>
        <w:spacing w:before="240" w:after="240"/>
      </w:pPr>
      <w:r>
        <w:t>los míseros profanos se revuelven.</w:t>
      </w:r>
    </w:p>
    <w:p w14:paraId="214FA511" w14:textId="77777777" w:rsidR="00903E67" w:rsidRDefault="00903E67" w:rsidP="005636B6">
      <w:pPr>
        <w:spacing w:before="240" w:after="240"/>
      </w:pPr>
      <w:r>
        <w:t>Al advertirnos Cerbero, el gusano,</w:t>
      </w:r>
    </w:p>
    <w:p w14:paraId="077C2E7B" w14:textId="77777777" w:rsidR="00903E67" w:rsidRDefault="00903E67" w:rsidP="005636B6">
      <w:pPr>
        <w:spacing w:before="240" w:after="240"/>
      </w:pPr>
      <w:r>
        <w:t>la boca abrió y nos mostró los colmillos,</w:t>
      </w:r>
    </w:p>
    <w:p w14:paraId="420FEC17" w14:textId="77777777" w:rsidR="00903E67" w:rsidRDefault="00903E67" w:rsidP="005636B6">
      <w:pPr>
        <w:spacing w:before="240" w:after="240"/>
      </w:pPr>
      <w:r>
        <w:t>no había un miembro que tuviese quieto.</w:t>
      </w:r>
    </w:p>
    <w:p w14:paraId="77E10C2A" w14:textId="77777777" w:rsidR="00903E67" w:rsidRDefault="00903E67" w:rsidP="005636B6">
      <w:pPr>
        <w:spacing w:before="240" w:after="240"/>
      </w:pPr>
      <w:r>
        <w:t>Extendiendo las palmas de las manos,</w:t>
      </w:r>
    </w:p>
    <w:p w14:paraId="0F9C90FC" w14:textId="77777777" w:rsidR="00903E67" w:rsidRDefault="00903E67" w:rsidP="005636B6">
      <w:pPr>
        <w:spacing w:before="240" w:after="240"/>
      </w:pPr>
      <w:r>
        <w:t>cogió tierra mi guía y a puñadas</w:t>
      </w:r>
    </w:p>
    <w:p w14:paraId="0472D26A" w14:textId="77777777" w:rsidR="00903E67" w:rsidRDefault="00903E67" w:rsidP="005636B6">
      <w:pPr>
        <w:spacing w:before="240" w:after="240"/>
      </w:pPr>
      <w:r>
        <w:t>la tiró dentro del bramante tubo.</w:t>
      </w:r>
    </w:p>
    <w:p w14:paraId="43FEEF32" w14:textId="77777777" w:rsidR="00903E67" w:rsidRDefault="00903E67" w:rsidP="005636B6">
      <w:pPr>
        <w:spacing w:before="240" w:after="240"/>
      </w:pPr>
      <w:r>
        <w:t>Cual hace el perro que ladrando rabia,</w:t>
      </w:r>
    </w:p>
    <w:p w14:paraId="262B1DF8" w14:textId="77777777" w:rsidR="00903E67" w:rsidRDefault="00903E67" w:rsidP="005636B6">
      <w:pPr>
        <w:spacing w:before="240" w:after="240"/>
      </w:pPr>
      <w:r>
        <w:t>y mordiendo comida se apacigua,</w:t>
      </w:r>
    </w:p>
    <w:p w14:paraId="5F296D89" w14:textId="77777777" w:rsidR="00903E67" w:rsidRDefault="00903E67" w:rsidP="005636B6">
      <w:pPr>
        <w:spacing w:before="240" w:after="240"/>
      </w:pPr>
      <w:r>
        <w:t>que ya sólo se afana en devorarla,</w:t>
      </w:r>
    </w:p>
    <w:p w14:paraId="535C14AF" w14:textId="77777777" w:rsidR="00903E67" w:rsidRDefault="00903E67" w:rsidP="005636B6">
      <w:pPr>
        <w:spacing w:before="240" w:after="240"/>
      </w:pPr>
      <w:r>
        <w:t>de igual manera las bocas impuras</w:t>
      </w:r>
    </w:p>
    <w:p w14:paraId="0E925757" w14:textId="77777777" w:rsidR="00903E67" w:rsidRDefault="00903E67" w:rsidP="005636B6">
      <w:pPr>
        <w:spacing w:before="240" w:after="240"/>
      </w:pPr>
      <w:r>
        <w:t>del demonio Cerbero, que así atruena</w:t>
      </w:r>
    </w:p>
    <w:p w14:paraId="1F2D6F50" w14:textId="77777777" w:rsidR="00903E67" w:rsidRDefault="00903E67" w:rsidP="005636B6">
      <w:pPr>
        <w:spacing w:before="240" w:after="240"/>
      </w:pPr>
      <w:r>
        <w:t>las almas, que quisieran verse sordas.</w:t>
      </w:r>
    </w:p>
    <w:p w14:paraId="2D140736" w14:textId="77777777" w:rsidR="00903E67" w:rsidRDefault="00903E67" w:rsidP="005636B6">
      <w:pPr>
        <w:spacing w:before="240" w:after="240"/>
      </w:pPr>
      <w:r>
        <w:t>Íbamos sobre sombras que atería</w:t>
      </w:r>
    </w:p>
    <w:p w14:paraId="74657077" w14:textId="77777777" w:rsidR="00903E67" w:rsidRDefault="00903E67" w:rsidP="005636B6">
      <w:pPr>
        <w:spacing w:before="240" w:after="240"/>
      </w:pPr>
      <w:r>
        <w:t>la densa lluvia, poniendo las plantas</w:t>
      </w:r>
    </w:p>
    <w:p w14:paraId="72987ADD" w14:textId="77777777" w:rsidR="00903E67" w:rsidRDefault="00903E67" w:rsidP="005636B6">
      <w:pPr>
        <w:spacing w:before="240" w:after="240"/>
      </w:pPr>
      <w:r>
        <w:t>en sus fantasmas que parecen cuerpos.</w:t>
      </w:r>
    </w:p>
    <w:p w14:paraId="5EAE7761" w14:textId="77777777" w:rsidR="00903E67" w:rsidRDefault="00903E67" w:rsidP="005636B6">
      <w:pPr>
        <w:spacing w:before="240" w:after="240"/>
      </w:pPr>
      <w:r>
        <w:t>En el suelo yacían todas ellas,</w:t>
      </w:r>
    </w:p>
    <w:p w14:paraId="6626B142" w14:textId="77777777" w:rsidR="00903E67" w:rsidRDefault="00903E67" w:rsidP="005636B6">
      <w:pPr>
        <w:spacing w:before="240" w:after="240"/>
      </w:pPr>
      <w:r>
        <w:t>salvo una que se alzó a sentarse al punto</w:t>
      </w:r>
    </w:p>
    <w:p w14:paraId="756B15D4" w14:textId="77777777" w:rsidR="00903E67" w:rsidRDefault="00903E67" w:rsidP="005636B6">
      <w:pPr>
        <w:spacing w:before="240" w:after="240"/>
      </w:pPr>
      <w:r>
        <w:lastRenderedPageBreak/>
        <w:t>que pudo vernos pasar por delante.</w:t>
      </w:r>
    </w:p>
    <w:p w14:paraId="28315297" w14:textId="77777777" w:rsidR="00903E67" w:rsidRDefault="00903E67" w:rsidP="005636B6">
      <w:pPr>
        <w:spacing w:before="240" w:after="240"/>
      </w:pPr>
      <w:r>
        <w:t>«Oh tú que a estos infiernos te han traído</w:t>
      </w:r>
    </w:p>
    <w:p w14:paraId="073A25FA" w14:textId="77777777" w:rsidR="00903E67" w:rsidRDefault="00903E67" w:rsidP="005636B6">
      <w:pPr>
        <w:spacing w:before="240" w:after="240"/>
      </w:pPr>
      <w:r>
        <w:t>-me dijo- reconóceme si puedes:</w:t>
      </w:r>
    </w:p>
    <w:p w14:paraId="5CCFA75C" w14:textId="77777777" w:rsidR="00903E67" w:rsidRDefault="00903E67" w:rsidP="005636B6">
      <w:pPr>
        <w:spacing w:before="240" w:after="240"/>
      </w:pPr>
      <w:r>
        <w:t>tú fuiste, antes que yo deshecho, hecho.»</w:t>
      </w:r>
    </w:p>
    <w:p w14:paraId="25544F76" w14:textId="77777777" w:rsidR="00903E67" w:rsidRDefault="00903E67" w:rsidP="005636B6">
      <w:pPr>
        <w:spacing w:before="240" w:after="240"/>
      </w:pPr>
      <w:r>
        <w:t>«La angustia que tú sientes -yo le dije-</w:t>
      </w:r>
    </w:p>
    <w:p w14:paraId="2E792FF2" w14:textId="77777777" w:rsidR="00903E67" w:rsidRDefault="00903E67" w:rsidP="005636B6">
      <w:pPr>
        <w:spacing w:before="240" w:after="240"/>
      </w:pPr>
      <w:r>
        <w:t>tal vez te haya sacado de mi mente,</w:t>
      </w:r>
    </w:p>
    <w:p w14:paraId="7A3114BA" w14:textId="77777777" w:rsidR="00903E67" w:rsidRDefault="00903E67" w:rsidP="005636B6">
      <w:pPr>
        <w:spacing w:before="240" w:after="240"/>
      </w:pPr>
      <w:r>
        <w:t>y así creo que no te he visto nunca.</w:t>
      </w:r>
    </w:p>
    <w:p w14:paraId="47F51E27" w14:textId="77777777" w:rsidR="00903E67" w:rsidRDefault="00903E67" w:rsidP="005636B6">
      <w:pPr>
        <w:spacing w:before="240" w:after="240"/>
      </w:pPr>
      <w:r>
        <w:t>Dime quién eres pues que en tan penoso</w:t>
      </w:r>
    </w:p>
    <w:p w14:paraId="21929E4E" w14:textId="77777777" w:rsidR="00903E67" w:rsidRDefault="00903E67" w:rsidP="005636B6">
      <w:pPr>
        <w:spacing w:before="240" w:after="240"/>
      </w:pPr>
      <w:r>
        <w:t>lugar te han puesto, y a tan grandes males,</w:t>
      </w:r>
    </w:p>
    <w:p w14:paraId="10CFCB8A" w14:textId="77777777" w:rsidR="00903E67" w:rsidRDefault="00903E67" w:rsidP="005636B6">
      <w:pPr>
        <w:spacing w:before="240" w:after="240"/>
      </w:pPr>
      <w:r>
        <w:t>que si hay más grandes no serán tan tristes.»</w:t>
      </w:r>
    </w:p>
    <w:p w14:paraId="0EC01F43" w14:textId="77777777" w:rsidR="00903E67" w:rsidRDefault="00903E67" w:rsidP="005636B6">
      <w:pPr>
        <w:spacing w:before="240" w:after="240"/>
      </w:pPr>
      <w:r>
        <w:t>Y él a mfí «Tu ciudad, que tan repleta</w:t>
      </w:r>
    </w:p>
    <w:p w14:paraId="7B7C14AB" w14:textId="77777777" w:rsidR="00903E67" w:rsidRDefault="00903E67" w:rsidP="005636B6">
      <w:pPr>
        <w:spacing w:before="240" w:after="240"/>
      </w:pPr>
      <w:r>
        <w:t>de envidia está que ya rebosa el saco,</w:t>
      </w:r>
    </w:p>
    <w:p w14:paraId="6231E153" w14:textId="77777777" w:rsidR="00903E67" w:rsidRDefault="00903E67" w:rsidP="005636B6">
      <w:pPr>
        <w:spacing w:before="240" w:after="240"/>
      </w:pPr>
      <w:r>
        <w:t>en sí me tuvo en la vida serena.</w:t>
      </w:r>
    </w:p>
    <w:p w14:paraId="2E9E1B13" w14:textId="77777777" w:rsidR="00903E67" w:rsidRDefault="00903E67" w:rsidP="005636B6">
      <w:pPr>
        <w:spacing w:before="240" w:after="240"/>
      </w:pPr>
      <w:r>
        <w:t>Los ciudadanos Ciacco me llamasteis;</w:t>
      </w:r>
    </w:p>
    <w:p w14:paraId="02816D4A" w14:textId="77777777" w:rsidR="00903E67" w:rsidRDefault="00903E67" w:rsidP="005636B6">
      <w:pPr>
        <w:spacing w:before="240" w:after="240"/>
      </w:pPr>
      <w:r>
        <w:t>por la dañosa culpa de la gula,</w:t>
      </w:r>
    </w:p>
    <w:p w14:paraId="3A4A6B00" w14:textId="77777777" w:rsidR="00903E67" w:rsidRDefault="00903E67" w:rsidP="005636B6">
      <w:pPr>
        <w:spacing w:before="240" w:after="240"/>
      </w:pPr>
      <w:r>
        <w:t>como estás viendo, en la lluvia me arrastro.</w:t>
      </w:r>
    </w:p>
    <w:p w14:paraId="53F7C4E7" w14:textId="77777777" w:rsidR="00903E67" w:rsidRDefault="00903E67" w:rsidP="005636B6">
      <w:pPr>
        <w:spacing w:before="240" w:after="240"/>
      </w:pPr>
      <w:r>
        <w:t>Mas yo, alma triste, no me encuentro sola,</w:t>
      </w:r>
    </w:p>
    <w:p w14:paraId="6349C3F5" w14:textId="77777777" w:rsidR="00903E67" w:rsidRDefault="00903E67" w:rsidP="005636B6">
      <w:pPr>
        <w:spacing w:before="240" w:after="240"/>
      </w:pPr>
      <w:r>
        <w:t>que éstas se hallan en pena semejante</w:t>
      </w:r>
    </w:p>
    <w:p w14:paraId="1FEF7961" w14:textId="77777777" w:rsidR="00903E67" w:rsidRDefault="00903E67" w:rsidP="005636B6">
      <w:pPr>
        <w:spacing w:before="240" w:after="240"/>
      </w:pPr>
      <w:r>
        <w:t>por semejante culpa», y más no dijo.</w:t>
      </w:r>
    </w:p>
    <w:p w14:paraId="41103CE1" w14:textId="77777777" w:rsidR="00903E67" w:rsidRDefault="00903E67" w:rsidP="005636B6">
      <w:pPr>
        <w:spacing w:before="240" w:after="240"/>
      </w:pPr>
      <w:r>
        <w:lastRenderedPageBreak/>
        <w:t>Yo le repuse: «Ciacco, tu tormento</w:t>
      </w:r>
    </w:p>
    <w:p w14:paraId="26FC57E2" w14:textId="77777777" w:rsidR="00903E67" w:rsidRDefault="00903E67" w:rsidP="005636B6">
      <w:pPr>
        <w:spacing w:before="240" w:after="240"/>
      </w:pPr>
      <w:r>
        <w:t>tanto me pesa que a llorar me invita,</w:t>
      </w:r>
    </w:p>
    <w:p w14:paraId="39C45244" w14:textId="77777777" w:rsidR="00903E67" w:rsidRDefault="00903E67" w:rsidP="005636B6">
      <w:pPr>
        <w:spacing w:before="240" w:after="240"/>
      </w:pPr>
      <w:r>
        <w:t>pero dime, si sabes, qué han de hacerse</w:t>
      </w:r>
    </w:p>
    <w:p w14:paraId="3B94DA63" w14:textId="77777777" w:rsidR="00903E67" w:rsidRDefault="00903E67" w:rsidP="005636B6">
      <w:pPr>
        <w:spacing w:before="240" w:after="240"/>
      </w:pPr>
      <w:r>
        <w:t>de la ciudad partida los vecinos,</w:t>
      </w:r>
    </w:p>
    <w:p w14:paraId="588AE014" w14:textId="77777777" w:rsidR="00903E67" w:rsidRDefault="00903E67" w:rsidP="005636B6">
      <w:pPr>
        <w:spacing w:before="240" w:after="240"/>
      </w:pPr>
      <w:r>
        <w:t>si alguno es justo; y dime la razón</w:t>
      </w:r>
    </w:p>
    <w:p w14:paraId="62C3507B" w14:textId="77777777" w:rsidR="00903E67" w:rsidRDefault="00903E67" w:rsidP="005636B6">
      <w:pPr>
        <w:spacing w:before="240" w:after="240"/>
      </w:pPr>
      <w:r>
        <w:t>por la que tanta guerra la ha asolado.»</w:t>
      </w:r>
    </w:p>
    <w:p w14:paraId="79F36A21" w14:textId="77777777" w:rsidR="00903E67" w:rsidRDefault="00903E67" w:rsidP="005636B6">
      <w:pPr>
        <w:spacing w:before="240" w:after="240"/>
      </w:pPr>
      <w:r>
        <w:t>Y él a mí: «Tras de largas disensiones</w:t>
      </w:r>
    </w:p>
    <w:p w14:paraId="0A3B5FF7" w14:textId="77777777" w:rsidR="00903E67" w:rsidRDefault="00903E67" w:rsidP="005636B6">
      <w:pPr>
        <w:spacing w:before="240" w:after="240"/>
      </w:pPr>
      <w:r>
        <w:t>ha de haber sangre, y el bando salvaje</w:t>
      </w:r>
    </w:p>
    <w:p w14:paraId="22DD3078" w14:textId="77777777" w:rsidR="00903E67" w:rsidRDefault="00903E67" w:rsidP="005636B6">
      <w:pPr>
        <w:spacing w:before="240" w:after="240"/>
      </w:pPr>
      <w:r>
        <w:t>echará al otro con grandes ofensas;</w:t>
      </w:r>
    </w:p>
    <w:p w14:paraId="1A9925BE" w14:textId="77777777" w:rsidR="00903E67" w:rsidRDefault="00903E67" w:rsidP="005636B6">
      <w:pPr>
        <w:spacing w:before="240" w:after="240"/>
      </w:pPr>
      <w:r>
        <w:t>después será preciso que éste caiga</w:t>
      </w:r>
    </w:p>
    <w:p w14:paraId="00499BB5" w14:textId="77777777" w:rsidR="00903E67" w:rsidRDefault="00903E67" w:rsidP="005636B6">
      <w:pPr>
        <w:spacing w:before="240" w:after="240"/>
      </w:pPr>
      <w:r>
        <w:t>y el otro ascienda, luego de tres soles,</w:t>
      </w:r>
    </w:p>
    <w:p w14:paraId="22E70C47" w14:textId="77777777" w:rsidR="00903E67" w:rsidRDefault="00903E67" w:rsidP="005636B6">
      <w:pPr>
        <w:spacing w:before="240" w:after="240"/>
      </w:pPr>
      <w:r>
        <w:t>con la fuerza de Aquel que tanto alaban.</w:t>
      </w:r>
    </w:p>
    <w:p w14:paraId="14CEC901" w14:textId="77777777" w:rsidR="00903E67" w:rsidRDefault="00903E67" w:rsidP="005636B6">
      <w:pPr>
        <w:spacing w:before="240" w:after="240"/>
      </w:pPr>
      <w:r>
        <w:t>Alta tendrá largo tiempo la frente,</w:t>
      </w:r>
    </w:p>
    <w:p w14:paraId="5C01D89E" w14:textId="77777777" w:rsidR="00903E67" w:rsidRDefault="00903E67" w:rsidP="005636B6">
      <w:pPr>
        <w:spacing w:before="240" w:after="240"/>
      </w:pPr>
      <w:r>
        <w:t>teniendo al otro bajo grandes pesos,</w:t>
      </w:r>
    </w:p>
    <w:p w14:paraId="4DE01A83" w14:textId="77777777" w:rsidR="00903E67" w:rsidRDefault="00903E67" w:rsidP="005636B6">
      <w:pPr>
        <w:spacing w:before="240" w:after="240"/>
      </w:pPr>
      <w:r>
        <w:t>por más que de esto se avergüence y llore.</w:t>
      </w:r>
    </w:p>
    <w:p w14:paraId="2965E9C2" w14:textId="77777777" w:rsidR="00903E67" w:rsidRDefault="00903E67" w:rsidP="005636B6">
      <w:pPr>
        <w:spacing w:before="240" w:after="240"/>
      </w:pPr>
      <w:r>
        <w:t>Hay dos justos, mas nadie les escucha;</w:t>
      </w:r>
    </w:p>
    <w:p w14:paraId="45C58CF8" w14:textId="77777777" w:rsidR="00903E67" w:rsidRDefault="00903E67" w:rsidP="005636B6">
      <w:pPr>
        <w:spacing w:before="240" w:after="240"/>
      </w:pPr>
      <w:r>
        <w:t>son avaricia, soberbia y envidia</w:t>
      </w:r>
    </w:p>
    <w:p w14:paraId="46BDE999" w14:textId="77777777" w:rsidR="00903E67" w:rsidRDefault="00903E67" w:rsidP="005636B6">
      <w:pPr>
        <w:spacing w:before="240" w:after="240"/>
      </w:pPr>
      <w:r>
        <w:t>las tres antorchas que arden en los pechos.»</w:t>
      </w:r>
    </w:p>
    <w:p w14:paraId="7EB774CF" w14:textId="77777777" w:rsidR="00903E67" w:rsidRDefault="00903E67" w:rsidP="005636B6">
      <w:pPr>
        <w:spacing w:before="240" w:after="240"/>
      </w:pPr>
      <w:r>
        <w:t>Puso aquí fin al lagrimoso dicho.</w:t>
      </w:r>
    </w:p>
    <w:p w14:paraId="5F092E6C" w14:textId="77777777" w:rsidR="00903E67" w:rsidRDefault="00903E67" w:rsidP="005636B6">
      <w:pPr>
        <w:spacing w:before="240" w:after="240"/>
      </w:pPr>
      <w:r>
        <w:lastRenderedPageBreak/>
        <w:t>Y yo le dije: «Aún quiero que me informes,</w:t>
      </w:r>
    </w:p>
    <w:p w14:paraId="7E46BD92" w14:textId="77777777" w:rsidR="00903E67" w:rsidRDefault="00903E67" w:rsidP="005636B6">
      <w:pPr>
        <w:spacing w:before="240" w:after="240"/>
      </w:pPr>
      <w:r>
        <w:t>y que me hagas merced de más palabras;</w:t>
      </w:r>
    </w:p>
    <w:p w14:paraId="7AE39028" w14:textId="77777777" w:rsidR="00903E67" w:rsidRDefault="00903E67" w:rsidP="005636B6">
      <w:pPr>
        <w:spacing w:before="240" w:after="240"/>
      </w:pPr>
      <w:r>
        <w:t>Farinatta y Tegghiaio, tan honrados,</w:t>
      </w:r>
    </w:p>
    <w:p w14:paraId="071E5422" w14:textId="77777777" w:rsidR="00903E67" w:rsidRDefault="00903E67" w:rsidP="005636B6">
      <w:pPr>
        <w:spacing w:before="240" w:after="240"/>
      </w:pPr>
      <w:r>
        <w:t>Jacobo Rusticucci, Arrigo y Mosca,</w:t>
      </w:r>
    </w:p>
    <w:p w14:paraId="318E4ABC" w14:textId="77777777" w:rsidR="00903E67" w:rsidRDefault="00903E67" w:rsidP="005636B6">
      <w:pPr>
        <w:spacing w:before="240" w:after="240"/>
      </w:pPr>
      <w:r>
        <w:t>y los otros que en bien obrar pensaron,</w:t>
      </w:r>
    </w:p>
    <w:p w14:paraId="3AD5D27B" w14:textId="77777777" w:rsidR="00903E67" w:rsidRDefault="00903E67" w:rsidP="005636B6">
      <w:pPr>
        <w:spacing w:before="240" w:after="240"/>
      </w:pPr>
      <w:r>
        <w:t>dime en qué sitio están y hazme saber,</w:t>
      </w:r>
    </w:p>
    <w:p w14:paraId="37F89DC3" w14:textId="77777777" w:rsidR="00903E67" w:rsidRDefault="00903E67" w:rsidP="005636B6">
      <w:pPr>
        <w:spacing w:before="240" w:after="240"/>
      </w:pPr>
      <w:r>
        <w:t>pues me aprieta el deseo, si el infierno</w:t>
      </w:r>
    </w:p>
    <w:p w14:paraId="57C91CF4" w14:textId="77777777" w:rsidR="00903E67" w:rsidRDefault="00903E67" w:rsidP="005636B6">
      <w:pPr>
        <w:spacing w:before="240" w:after="240"/>
      </w:pPr>
      <w:r>
        <w:t>los amarga, o el cielo los endulza.»</w:t>
      </w:r>
    </w:p>
    <w:p w14:paraId="596891AF" w14:textId="77777777" w:rsidR="00903E67" w:rsidRDefault="00903E67" w:rsidP="005636B6">
      <w:pPr>
        <w:spacing w:before="240" w:after="240"/>
      </w:pPr>
      <w:r>
        <w:t>Y aquél: « Están entre las negras almas;</w:t>
      </w:r>
    </w:p>
    <w:p w14:paraId="1BA9C6A3" w14:textId="77777777" w:rsidR="00903E67" w:rsidRDefault="00903E67" w:rsidP="005636B6">
      <w:pPr>
        <w:spacing w:before="240" w:after="240"/>
      </w:pPr>
      <w:r>
        <w:t>culpas varias al fondo los arrojan;</w:t>
      </w:r>
    </w:p>
    <w:p w14:paraId="5B360972" w14:textId="77777777" w:rsidR="00903E67" w:rsidRDefault="00903E67" w:rsidP="005636B6">
      <w:pPr>
        <w:spacing w:before="240" w:after="240"/>
      </w:pPr>
      <w:r>
        <w:t>los podrás ver si sigues más abajo.</w:t>
      </w:r>
    </w:p>
    <w:p w14:paraId="43153707" w14:textId="77777777" w:rsidR="00903E67" w:rsidRDefault="00903E67" w:rsidP="005636B6">
      <w:pPr>
        <w:spacing w:before="240" w:after="240"/>
      </w:pPr>
      <w:r>
        <w:t>Pero cuando hayas vuelto al dulce mundo,</w:t>
      </w:r>
    </w:p>
    <w:p w14:paraId="1FECCE81" w14:textId="77777777" w:rsidR="00903E67" w:rsidRDefault="00903E67" w:rsidP="005636B6">
      <w:pPr>
        <w:spacing w:before="240" w:after="240"/>
      </w:pPr>
      <w:r>
        <w:t>te pido que a otras mentes me recuerdes;</w:t>
      </w:r>
    </w:p>
    <w:p w14:paraId="5ABADEDD" w14:textId="77777777" w:rsidR="00903E67" w:rsidRDefault="00903E67" w:rsidP="005636B6">
      <w:pPr>
        <w:spacing w:before="240" w:after="240"/>
      </w:pPr>
      <w:r>
        <w:t>más no te digo y más no te respondo.»</w:t>
      </w:r>
    </w:p>
    <w:p w14:paraId="4E04A05F" w14:textId="77777777" w:rsidR="00903E67" w:rsidRDefault="00903E67" w:rsidP="005636B6">
      <w:pPr>
        <w:spacing w:before="240" w:after="240"/>
      </w:pPr>
      <w:r>
        <w:t>Entonces desvió los ojos fijos,</w:t>
      </w:r>
    </w:p>
    <w:p w14:paraId="22893F6B" w14:textId="77777777" w:rsidR="00903E67" w:rsidRDefault="00903E67" w:rsidP="005636B6">
      <w:pPr>
        <w:spacing w:before="240" w:after="240"/>
      </w:pPr>
      <w:r>
        <w:t>me miró un poco, y agachó la cara;</w:t>
      </w:r>
    </w:p>
    <w:p w14:paraId="0652BCB9" w14:textId="77777777" w:rsidR="00903E67" w:rsidRDefault="00903E67" w:rsidP="005636B6">
      <w:pPr>
        <w:spacing w:before="240" w:after="240"/>
      </w:pPr>
      <w:r>
        <w:t>y a la par que los otros cayó ciego.</w:t>
      </w:r>
    </w:p>
    <w:p w14:paraId="2F1EB84F" w14:textId="77777777" w:rsidR="00903E67" w:rsidRDefault="00903E67" w:rsidP="005636B6">
      <w:pPr>
        <w:spacing w:before="240" w:after="240"/>
      </w:pPr>
      <w:r>
        <w:t>Y el guía dijo: «Ya no se levanta</w:t>
      </w:r>
    </w:p>
    <w:p w14:paraId="489183E4" w14:textId="77777777" w:rsidR="00903E67" w:rsidRDefault="00903E67" w:rsidP="005636B6">
      <w:pPr>
        <w:spacing w:before="240" w:after="240"/>
      </w:pPr>
      <w:r>
        <w:t>hasta que suene la angélica trompa,</w:t>
      </w:r>
    </w:p>
    <w:p w14:paraId="117DAFD3" w14:textId="77777777" w:rsidR="00903E67" w:rsidRDefault="00903E67" w:rsidP="005636B6">
      <w:pPr>
        <w:spacing w:before="240" w:after="240"/>
      </w:pPr>
      <w:r>
        <w:lastRenderedPageBreak/>
        <w:t>y venga la enemiga autoridad.</w:t>
      </w:r>
    </w:p>
    <w:p w14:paraId="1DCEFE02" w14:textId="77777777" w:rsidR="00903E67" w:rsidRDefault="00903E67" w:rsidP="005636B6">
      <w:pPr>
        <w:spacing w:before="240" w:after="240"/>
      </w:pPr>
      <w:r>
        <w:t>Cada cual volverá a su triste tumba,</w:t>
      </w:r>
    </w:p>
    <w:p w14:paraId="28F349BA" w14:textId="77777777" w:rsidR="00903E67" w:rsidRDefault="00903E67" w:rsidP="005636B6">
      <w:pPr>
        <w:spacing w:before="240" w:after="240"/>
      </w:pPr>
      <w:r>
        <w:t>retomarán su carne y su apariencia,</w:t>
      </w:r>
    </w:p>
    <w:p w14:paraId="1860247D" w14:textId="77777777" w:rsidR="00903E67" w:rsidRDefault="00903E67" w:rsidP="005636B6">
      <w:pPr>
        <w:spacing w:before="240" w:after="240"/>
      </w:pPr>
      <w:r>
        <w:t>y oirán aquello que atruena por siempre.»</w:t>
      </w:r>
    </w:p>
    <w:p w14:paraId="3B648090" w14:textId="77777777" w:rsidR="00903E67" w:rsidRDefault="00903E67" w:rsidP="005636B6">
      <w:pPr>
        <w:spacing w:before="240" w:after="240"/>
      </w:pPr>
      <w:r>
        <w:t>Así pasamos por la sucia mezcla</w:t>
      </w:r>
    </w:p>
    <w:p w14:paraId="19A4F426" w14:textId="77777777" w:rsidR="00903E67" w:rsidRDefault="00903E67" w:rsidP="005636B6">
      <w:pPr>
        <w:spacing w:before="240" w:after="240"/>
      </w:pPr>
      <w:r>
        <w:t>de sombras y de lluvia a paso lento,</w:t>
      </w:r>
    </w:p>
    <w:p w14:paraId="6837157E" w14:textId="77777777" w:rsidR="00903E67" w:rsidRDefault="00903E67" w:rsidP="005636B6">
      <w:pPr>
        <w:spacing w:before="240" w:after="240"/>
      </w:pPr>
      <w:r>
        <w:t>tratando sobre la vida futura.</w:t>
      </w:r>
    </w:p>
    <w:p w14:paraId="24406BC0" w14:textId="77777777" w:rsidR="00903E67" w:rsidRDefault="00903E67" w:rsidP="005636B6">
      <w:pPr>
        <w:spacing w:before="240" w:after="240"/>
      </w:pPr>
      <w:r>
        <w:t>Y yo dije: «Maestro, estos tormentos</w:t>
      </w:r>
    </w:p>
    <w:p w14:paraId="56726A95" w14:textId="77777777" w:rsidR="00903E67" w:rsidRDefault="00903E67" w:rsidP="005636B6">
      <w:pPr>
        <w:spacing w:before="240" w:after="240"/>
      </w:pPr>
      <w:r>
        <w:t>crecerán luego de la gran sentencia,</w:t>
      </w:r>
    </w:p>
    <w:p w14:paraId="7E6FBB0E" w14:textId="77777777" w:rsidR="00903E67" w:rsidRDefault="00903E67" w:rsidP="005636B6">
      <w:pPr>
        <w:spacing w:before="240" w:after="240"/>
      </w:pPr>
      <w:r>
        <w:t>serán menores o tan dolorosos?»</w:t>
      </w:r>
    </w:p>
    <w:p w14:paraId="1F67FBA1" w14:textId="77777777" w:rsidR="00903E67" w:rsidRDefault="00903E67" w:rsidP="005636B6">
      <w:pPr>
        <w:spacing w:before="240" w:after="240"/>
      </w:pPr>
      <w:r>
        <w:t>Y él contestó: «Recurre a lo que sabes:</w:t>
      </w:r>
    </w:p>
    <w:p w14:paraId="732D068F" w14:textId="77777777" w:rsidR="00903E67" w:rsidRDefault="00903E67" w:rsidP="005636B6">
      <w:pPr>
        <w:spacing w:before="240" w:after="240"/>
      </w:pPr>
      <w:r>
        <w:t>pues cuanto más perfecta es una cosa</w:t>
      </w:r>
    </w:p>
    <w:p w14:paraId="21618932" w14:textId="77777777" w:rsidR="00903E67" w:rsidRDefault="00903E67" w:rsidP="005636B6">
      <w:pPr>
        <w:spacing w:before="240" w:after="240"/>
      </w:pPr>
      <w:r>
        <w:t>más siente el bien, y el dolor de igual modo,</w:t>
      </w:r>
    </w:p>
    <w:p w14:paraId="35D916B6" w14:textId="77777777" w:rsidR="00903E67" w:rsidRDefault="00903E67" w:rsidP="005636B6">
      <w:pPr>
        <w:spacing w:before="240" w:after="240"/>
      </w:pPr>
      <w:r>
        <w:t>Y por más que esta gente maldecida</w:t>
      </w:r>
    </w:p>
    <w:p w14:paraId="64490BE6" w14:textId="77777777" w:rsidR="00903E67" w:rsidRDefault="00903E67" w:rsidP="005636B6">
      <w:pPr>
        <w:spacing w:before="240" w:after="240"/>
      </w:pPr>
      <w:r>
        <w:t>la verdadera perfección no encuentre,</w:t>
      </w:r>
    </w:p>
    <w:p w14:paraId="615A50D7" w14:textId="77777777" w:rsidR="00903E67" w:rsidRDefault="00903E67" w:rsidP="005636B6">
      <w:pPr>
        <w:spacing w:before="240" w:after="240"/>
      </w:pPr>
      <w:r>
        <w:t>entonces, más que ahora, esperan serlo.»</w:t>
      </w:r>
    </w:p>
    <w:p w14:paraId="60DC4396" w14:textId="77777777" w:rsidR="00903E67" w:rsidRDefault="00903E67" w:rsidP="005636B6">
      <w:pPr>
        <w:spacing w:before="240" w:after="240"/>
      </w:pPr>
      <w:r>
        <w:t>En redondo seguimos nuestra ruta,</w:t>
      </w:r>
    </w:p>
    <w:p w14:paraId="7D19B884" w14:textId="77777777" w:rsidR="00903E67" w:rsidRDefault="00903E67" w:rsidP="005636B6">
      <w:pPr>
        <w:spacing w:before="240" w:after="240"/>
      </w:pPr>
      <w:r>
        <w:t>hablando de otras cosas que no cuento;</w:t>
      </w:r>
    </w:p>
    <w:p w14:paraId="5EC896CA" w14:textId="77777777" w:rsidR="00903E67" w:rsidRDefault="00903E67" w:rsidP="005636B6">
      <w:pPr>
        <w:spacing w:before="240" w:after="240"/>
      </w:pPr>
      <w:r>
        <w:t>y al llegar a aquel sitio en que se baja</w:t>
      </w:r>
    </w:p>
    <w:p w14:paraId="2441D3B4" w14:textId="77777777" w:rsidR="006305BF" w:rsidRDefault="00903E67" w:rsidP="005636B6">
      <w:pPr>
        <w:spacing w:before="240" w:after="240"/>
      </w:pPr>
      <w:r>
        <w:lastRenderedPageBreak/>
        <w:t>encontramos a Pluto: el enemigo.</w:t>
      </w:r>
    </w:p>
    <w:p w14:paraId="0E7946D2" w14:textId="2D4752D7" w:rsidR="00903E67" w:rsidRDefault="00903E67" w:rsidP="005636B6">
      <w:pPr>
        <w:spacing w:before="240" w:after="240"/>
      </w:pPr>
      <w:r>
        <w:br w:type="page"/>
      </w:r>
    </w:p>
    <w:p w14:paraId="5D9E9EA2" w14:textId="77777777" w:rsidR="00903E67" w:rsidRDefault="00903E67" w:rsidP="005636B6">
      <w:pPr>
        <w:pStyle w:val="Ttulo2"/>
        <w:spacing w:before="240" w:after="240"/>
      </w:pPr>
      <w:bookmarkStart w:id="11" w:name="_Toc196140934"/>
      <w:r>
        <w:lastRenderedPageBreak/>
        <w:t>CANTO VII</w:t>
      </w:r>
      <w:bookmarkEnd w:id="11"/>
    </w:p>
    <w:p w14:paraId="29389D78" w14:textId="77777777" w:rsidR="00903E67" w:rsidRDefault="00903E67" w:rsidP="005636B6">
      <w:pPr>
        <w:spacing w:before="240" w:after="240"/>
      </w:pPr>
      <w:r>
        <w:t>«¡Papé Satán, Papé Satán aleppe!» dijo Pluto con voz enronquecida;</w:t>
      </w:r>
    </w:p>
    <w:p w14:paraId="7BFDDEA7" w14:textId="77777777" w:rsidR="00903E67" w:rsidRDefault="00903E67" w:rsidP="005636B6">
      <w:pPr>
        <w:spacing w:before="240" w:after="240"/>
      </w:pPr>
      <w:r>
        <w:t>y aquel sabio gentil que todo sabe,</w:t>
      </w:r>
    </w:p>
    <w:p w14:paraId="5553B99B" w14:textId="77777777" w:rsidR="00903E67" w:rsidRDefault="00903E67" w:rsidP="005636B6">
      <w:pPr>
        <w:spacing w:before="240" w:after="240"/>
      </w:pPr>
      <w:r>
        <w:t>me quiso confortar: «No te detenga</w:t>
      </w:r>
    </w:p>
    <w:p w14:paraId="080462C7" w14:textId="77777777" w:rsidR="00903E67" w:rsidRDefault="00903E67" w:rsidP="005636B6">
      <w:pPr>
        <w:spacing w:before="240" w:after="240"/>
      </w:pPr>
      <w:r>
        <w:t>el miedo, que por mucho que pudiese</w:t>
      </w:r>
    </w:p>
    <w:p w14:paraId="2B4E1C40" w14:textId="77777777" w:rsidR="00903E67" w:rsidRDefault="00903E67" w:rsidP="005636B6">
      <w:pPr>
        <w:spacing w:before="240" w:after="240"/>
      </w:pPr>
      <w:r>
        <w:t>no impedirá que bajes esta roca.»</w:t>
      </w:r>
    </w:p>
    <w:p w14:paraId="6E9E8050" w14:textId="77777777" w:rsidR="00903E67" w:rsidRDefault="00903E67" w:rsidP="005636B6">
      <w:pPr>
        <w:spacing w:before="240" w:after="240"/>
      </w:pPr>
      <w:r>
        <w:t>Luego volvióse a aquel hocico hinchado,</w:t>
      </w:r>
    </w:p>
    <w:p w14:paraId="51AD7EB0" w14:textId="77777777" w:rsidR="00903E67" w:rsidRDefault="00903E67" w:rsidP="005636B6">
      <w:pPr>
        <w:spacing w:before="240" w:after="240"/>
      </w:pPr>
      <w:r>
        <w:t>y dijo: «Cállate maldito lobo,</w:t>
      </w:r>
    </w:p>
    <w:p w14:paraId="07E20912" w14:textId="77777777" w:rsidR="00903E67" w:rsidRDefault="00903E67" w:rsidP="005636B6">
      <w:pPr>
        <w:spacing w:before="240" w:after="240"/>
      </w:pPr>
      <w:r>
        <w:t>consúmete tú mismo con tu rabia.</w:t>
      </w:r>
    </w:p>
    <w:p w14:paraId="0582B6EF" w14:textId="77777777" w:rsidR="00903E67" w:rsidRDefault="00903E67" w:rsidP="005636B6">
      <w:pPr>
        <w:spacing w:before="240" w:after="240"/>
      </w:pPr>
      <w:r>
        <w:t>No sin razón por el infierno vamos:</w:t>
      </w:r>
    </w:p>
    <w:p w14:paraId="02B09591" w14:textId="77777777" w:rsidR="00903E67" w:rsidRDefault="00903E67" w:rsidP="005636B6">
      <w:pPr>
        <w:spacing w:before="240" w:after="240"/>
      </w:pPr>
      <w:r>
        <w:t>se quiso en lo alto allá donde Miguel</w:t>
      </w:r>
    </w:p>
    <w:p w14:paraId="4B668BA1" w14:textId="77777777" w:rsidR="00903E67" w:rsidRDefault="00903E67" w:rsidP="005636B6">
      <w:pPr>
        <w:spacing w:before="240" w:after="240"/>
      </w:pPr>
      <w:r>
        <w:t>tomó venganza del soberbio estupro.»</w:t>
      </w:r>
    </w:p>
    <w:p w14:paraId="380782EC" w14:textId="77777777" w:rsidR="00903E67" w:rsidRDefault="00903E67" w:rsidP="005636B6">
      <w:pPr>
        <w:spacing w:before="240" w:after="240"/>
      </w:pPr>
      <w:r>
        <w:t>Cual las velas hinchadas por el viento</w:t>
      </w:r>
    </w:p>
    <w:p w14:paraId="133663A4" w14:textId="77777777" w:rsidR="00903E67" w:rsidRDefault="00903E67" w:rsidP="005636B6">
      <w:pPr>
        <w:spacing w:before="240" w:after="240"/>
      </w:pPr>
      <w:r>
        <w:t>revueltas caen cuando se rompe el mástil,</w:t>
      </w:r>
    </w:p>
    <w:p w14:paraId="28993E21" w14:textId="77777777" w:rsidR="00903E67" w:rsidRDefault="00903E67" w:rsidP="005636B6">
      <w:pPr>
        <w:spacing w:before="240" w:after="240"/>
      </w:pPr>
      <w:r>
        <w:t>tal cayó a tierra la fiera cruel.</w:t>
      </w:r>
    </w:p>
    <w:p w14:paraId="19F150A2" w14:textId="77777777" w:rsidR="00903E67" w:rsidRDefault="00903E67" w:rsidP="005636B6">
      <w:pPr>
        <w:spacing w:before="240" w:after="240"/>
      </w:pPr>
      <w:r>
        <w:t>Así bajamos por la cuarta fosa,</w:t>
      </w:r>
    </w:p>
    <w:p w14:paraId="59AF05C1" w14:textId="77777777" w:rsidR="00903E67" w:rsidRDefault="00903E67" w:rsidP="005636B6">
      <w:pPr>
        <w:spacing w:before="240" w:after="240"/>
      </w:pPr>
      <w:r>
        <w:t>entrando más en el doliente valle</w:t>
      </w:r>
    </w:p>
    <w:p w14:paraId="2A7CB214" w14:textId="77777777" w:rsidR="00903E67" w:rsidRDefault="00903E67" w:rsidP="005636B6">
      <w:pPr>
        <w:spacing w:before="240" w:after="240"/>
      </w:pPr>
      <w:r>
        <w:t>que traga todo el mal del universo.</w:t>
      </w:r>
    </w:p>
    <w:p w14:paraId="0CC87180" w14:textId="77777777" w:rsidR="00903E67" w:rsidRDefault="00903E67" w:rsidP="005636B6">
      <w:pPr>
        <w:spacing w:before="240" w:after="240"/>
      </w:pPr>
      <w:r>
        <w:t>¡Ah justicia de Dios!, ¿quién amontona</w:t>
      </w:r>
    </w:p>
    <w:p w14:paraId="00B6F2E0" w14:textId="77777777" w:rsidR="00903E67" w:rsidRDefault="00903E67" w:rsidP="005636B6">
      <w:pPr>
        <w:spacing w:before="240" w:after="240"/>
      </w:pPr>
      <w:r>
        <w:lastRenderedPageBreak/>
        <w:t>nuevas penas y males cuales vi,</w:t>
      </w:r>
    </w:p>
    <w:p w14:paraId="059037C5" w14:textId="77777777" w:rsidR="00903E67" w:rsidRDefault="00903E67" w:rsidP="005636B6">
      <w:pPr>
        <w:spacing w:before="240" w:after="240"/>
      </w:pPr>
      <w:r>
        <w:t>y por qué nuestra culpa así nos triza?</w:t>
      </w:r>
    </w:p>
    <w:p w14:paraId="08B8437B" w14:textId="77777777" w:rsidR="00903E67" w:rsidRDefault="00903E67" w:rsidP="005636B6">
      <w:pPr>
        <w:spacing w:before="240" w:after="240"/>
      </w:pPr>
      <w:r>
        <w:t>Como la ola que sobre Caribdis,</w:t>
      </w:r>
    </w:p>
    <w:p w14:paraId="20018C87" w14:textId="77777777" w:rsidR="00903E67" w:rsidRDefault="00903E67" w:rsidP="005636B6">
      <w:pPr>
        <w:spacing w:before="240" w:after="240"/>
      </w:pPr>
      <w:r>
        <w:t>se destroza con la otra que se encuentra,</w:t>
      </w:r>
    </w:p>
    <w:p w14:paraId="7678CC25" w14:textId="77777777" w:rsidR="00903E67" w:rsidRDefault="00903E67" w:rsidP="005636B6">
      <w:pPr>
        <w:spacing w:before="240" w:after="240"/>
      </w:pPr>
      <w:r>
        <w:t>así viene a chocarse aquí la gente.</w:t>
      </w:r>
    </w:p>
    <w:p w14:paraId="133CA732" w14:textId="77777777" w:rsidR="00903E67" w:rsidRDefault="00903E67" w:rsidP="005636B6">
      <w:pPr>
        <w:spacing w:before="240" w:after="240"/>
      </w:pPr>
      <w:r>
        <w:t>Vi aquí más gente que en las otras partes,</w:t>
      </w:r>
    </w:p>
    <w:p w14:paraId="18E6F778" w14:textId="77777777" w:rsidR="00903E67" w:rsidRDefault="00903E67" w:rsidP="005636B6">
      <w:pPr>
        <w:spacing w:before="240" w:after="240"/>
      </w:pPr>
      <w:r>
        <w:t>y desde un lado al otro, con chillidos,</w:t>
      </w:r>
    </w:p>
    <w:p w14:paraId="6FB062F3" w14:textId="77777777" w:rsidR="00903E67" w:rsidRDefault="00903E67" w:rsidP="005636B6">
      <w:pPr>
        <w:spacing w:before="240" w:after="240"/>
      </w:pPr>
      <w:r>
        <w:t>haciendo rodar pesos con el pecho.</w:t>
      </w:r>
    </w:p>
    <w:p w14:paraId="5CD0F27F" w14:textId="77777777" w:rsidR="00903E67" w:rsidRDefault="00903E67" w:rsidP="005636B6">
      <w:pPr>
        <w:spacing w:before="240" w:after="240"/>
      </w:pPr>
      <w:r>
        <w:t>Entre ellos se golpean; y después</w:t>
      </w:r>
    </w:p>
    <w:p w14:paraId="56F3D378" w14:textId="77777777" w:rsidR="00903E67" w:rsidRDefault="00903E67" w:rsidP="005636B6">
      <w:pPr>
        <w:spacing w:before="240" w:after="240"/>
      </w:pPr>
      <w:r>
        <w:t>cada uno volvíase hacia atrás,</w:t>
      </w:r>
    </w:p>
    <w:p w14:paraId="63047A8F" w14:textId="77777777" w:rsidR="00903E67" w:rsidRDefault="00903E67" w:rsidP="005636B6">
      <w:pPr>
        <w:spacing w:before="240" w:after="240"/>
      </w:pPr>
      <w:r>
        <w:t>gritando «¿Por qué agarras?, ¿por qué tiras?»</w:t>
      </w:r>
    </w:p>
    <w:p w14:paraId="3DDEA33B" w14:textId="77777777" w:rsidR="00903E67" w:rsidRDefault="00903E67" w:rsidP="005636B6">
      <w:pPr>
        <w:spacing w:before="240" w:after="240"/>
      </w:pPr>
      <w:r>
        <w:t>Así giraban por el foso tétrico</w:t>
      </w:r>
    </w:p>
    <w:p w14:paraId="2128DBC3" w14:textId="77777777" w:rsidR="00903E67" w:rsidRDefault="00903E67" w:rsidP="005636B6">
      <w:pPr>
        <w:spacing w:before="240" w:after="240"/>
      </w:pPr>
      <w:r>
        <w:t>de cada lado a la parte contraria,</w:t>
      </w:r>
    </w:p>
    <w:p w14:paraId="37838CB3" w14:textId="77777777" w:rsidR="00903E67" w:rsidRDefault="00903E67" w:rsidP="005636B6">
      <w:pPr>
        <w:spacing w:before="240" w:after="240"/>
      </w:pPr>
      <w:r>
        <w:t>siempre gritando el verso vergonzoso.</w:t>
      </w:r>
    </w:p>
    <w:p w14:paraId="4CB98618" w14:textId="77777777" w:rsidR="00903E67" w:rsidRDefault="00903E67" w:rsidP="005636B6">
      <w:pPr>
        <w:spacing w:before="240" w:after="240"/>
      </w:pPr>
      <w:r>
        <w:t>Al llegar luego todos se volvían</w:t>
      </w:r>
    </w:p>
    <w:p w14:paraId="045A231C" w14:textId="77777777" w:rsidR="00903E67" w:rsidRDefault="00903E67" w:rsidP="005636B6">
      <w:pPr>
        <w:spacing w:before="240" w:after="240"/>
      </w:pPr>
      <w:r>
        <w:t>para otra justa, a la mitad del círculo,</w:t>
      </w:r>
    </w:p>
    <w:p w14:paraId="11019B3A" w14:textId="77777777" w:rsidR="00903E67" w:rsidRDefault="00903E67" w:rsidP="005636B6">
      <w:pPr>
        <w:spacing w:before="240" w:after="240"/>
      </w:pPr>
      <w:r>
        <w:t>y yo, que estaba casi conmovido,</w:t>
      </w:r>
    </w:p>
    <w:p w14:paraId="05ACC070" w14:textId="77777777" w:rsidR="00903E67" w:rsidRDefault="00903E67" w:rsidP="005636B6">
      <w:pPr>
        <w:spacing w:before="240" w:after="240"/>
      </w:pPr>
      <w:r>
        <w:t>dije: «Maestro, quiero que me expliques</w:t>
      </w:r>
    </w:p>
    <w:p w14:paraId="4F5F3D49" w14:textId="77777777" w:rsidR="00903E67" w:rsidRDefault="00903E67" w:rsidP="005636B6">
      <w:pPr>
        <w:spacing w:before="240" w:after="240"/>
      </w:pPr>
      <w:r>
        <w:t>quienes son éstos, y si fueron clérigos</w:t>
      </w:r>
    </w:p>
    <w:p w14:paraId="13BF06FE" w14:textId="77777777" w:rsidR="00903E67" w:rsidRDefault="00903E67" w:rsidP="005636B6">
      <w:pPr>
        <w:spacing w:before="240" w:after="240"/>
      </w:pPr>
      <w:r>
        <w:lastRenderedPageBreak/>
        <w:t>todos los tonsurados de la izquierda.»</w:t>
      </w:r>
    </w:p>
    <w:p w14:paraId="227C0036" w14:textId="77777777" w:rsidR="00903E67" w:rsidRDefault="00903E67" w:rsidP="005636B6">
      <w:pPr>
        <w:spacing w:before="240" w:after="240"/>
      </w:pPr>
      <w:r>
        <w:t>Y él a mí. «Fueron todos tan escasos</w:t>
      </w:r>
    </w:p>
    <w:p w14:paraId="0A20EB77" w14:textId="77777777" w:rsidR="00903E67" w:rsidRDefault="00903E67" w:rsidP="005636B6">
      <w:pPr>
        <w:spacing w:before="240" w:after="240"/>
      </w:pPr>
      <w:r>
        <w:t>de la razón en la vida primera,</w:t>
      </w:r>
    </w:p>
    <w:p w14:paraId="2BF5F186" w14:textId="77777777" w:rsidR="00903E67" w:rsidRDefault="00903E67" w:rsidP="005636B6">
      <w:pPr>
        <w:spacing w:before="240" w:after="240"/>
      </w:pPr>
      <w:r>
        <w:t>que ningún gasto hicieron con mesura.</w:t>
      </w:r>
    </w:p>
    <w:p w14:paraId="153F6B7D" w14:textId="77777777" w:rsidR="00903E67" w:rsidRDefault="00903E67" w:rsidP="005636B6">
      <w:pPr>
        <w:spacing w:before="240" w:after="240"/>
      </w:pPr>
      <w:r>
        <w:t>Bastante claro ládranlo sus voces,</w:t>
      </w:r>
    </w:p>
    <w:p w14:paraId="3D0B4AAA" w14:textId="77777777" w:rsidR="00903E67" w:rsidRDefault="00903E67" w:rsidP="005636B6">
      <w:pPr>
        <w:spacing w:before="240" w:after="240"/>
      </w:pPr>
      <w:r>
        <w:t>al llegar a los dos puntos del círculo</w:t>
      </w:r>
    </w:p>
    <w:p w14:paraId="753C34B2" w14:textId="77777777" w:rsidR="00903E67" w:rsidRDefault="00903E67" w:rsidP="005636B6">
      <w:pPr>
        <w:spacing w:before="240" w:after="240"/>
      </w:pPr>
      <w:r>
        <w:t>donde culpa contraria los separa.</w:t>
      </w:r>
    </w:p>
    <w:p w14:paraId="21BE81CF" w14:textId="77777777" w:rsidR="00903E67" w:rsidRDefault="00903E67" w:rsidP="005636B6">
      <w:pPr>
        <w:spacing w:before="240" w:after="240"/>
      </w:pPr>
      <w:r>
        <w:t>Clérigos fueron los que en la cabeza</w:t>
      </w:r>
    </w:p>
    <w:p w14:paraId="2486A077" w14:textId="77777777" w:rsidR="00903E67" w:rsidRDefault="00903E67" w:rsidP="005636B6">
      <w:pPr>
        <w:spacing w:before="240" w:after="240"/>
      </w:pPr>
      <w:r>
        <w:t>no tienen pelo, papas, cardenales,</w:t>
      </w:r>
    </w:p>
    <w:p w14:paraId="5BC6CCE5" w14:textId="77777777" w:rsidR="00903E67" w:rsidRDefault="00903E67" w:rsidP="005636B6">
      <w:pPr>
        <w:spacing w:before="240" w:after="240"/>
      </w:pPr>
      <w:r>
        <w:t>que están bajo el poder de la avaricia.»</w:t>
      </w:r>
    </w:p>
    <w:p w14:paraId="74AF5AF5" w14:textId="77777777" w:rsidR="00903E67" w:rsidRDefault="00903E67" w:rsidP="005636B6">
      <w:pPr>
        <w:spacing w:before="240" w:after="240"/>
      </w:pPr>
      <w:r>
        <w:t>Y yo: «Maestro, entre tales sujetos</w:t>
      </w:r>
    </w:p>
    <w:p w14:paraId="06416D2E" w14:textId="77777777" w:rsidR="00903E67" w:rsidRDefault="00903E67" w:rsidP="005636B6">
      <w:pPr>
        <w:spacing w:before="240" w:after="240"/>
      </w:pPr>
      <w:r>
        <w:t>debiera yo conocer bien a algunos,</w:t>
      </w:r>
    </w:p>
    <w:p w14:paraId="17064113" w14:textId="77777777" w:rsidR="00903E67" w:rsidRDefault="00903E67" w:rsidP="005636B6">
      <w:pPr>
        <w:spacing w:before="240" w:after="240"/>
      </w:pPr>
      <w:r>
        <w:t>que inmundos fueron de tan grandes males.»</w:t>
      </w:r>
    </w:p>
    <w:p w14:paraId="65FB34B1" w14:textId="77777777" w:rsidR="00903E67" w:rsidRDefault="00903E67" w:rsidP="005636B6">
      <w:pPr>
        <w:spacing w:before="240" w:after="240"/>
      </w:pPr>
      <w:r>
        <w:t>Y él repuso: «Es en vano lo que piensas:</w:t>
      </w:r>
    </w:p>
    <w:p w14:paraId="71214C61" w14:textId="77777777" w:rsidR="00903E67" w:rsidRDefault="00903E67" w:rsidP="005636B6">
      <w:pPr>
        <w:spacing w:before="240" w:after="240"/>
      </w:pPr>
      <w:r>
        <w:t>la vida torpe que los ha ensuciado,</w:t>
      </w:r>
    </w:p>
    <w:p w14:paraId="257C1C87" w14:textId="77777777" w:rsidR="00903E67" w:rsidRDefault="00903E67" w:rsidP="005636B6">
      <w:pPr>
        <w:spacing w:before="240" w:after="240"/>
      </w:pPr>
      <w:r>
        <w:t>a cualquier conocer los hace oscuros.</w:t>
      </w:r>
    </w:p>
    <w:p w14:paraId="255F211D" w14:textId="77777777" w:rsidR="00903E67" w:rsidRDefault="00903E67" w:rsidP="005636B6">
      <w:pPr>
        <w:spacing w:before="240" w:after="240"/>
      </w:pPr>
      <w:r>
        <w:t>Se han de chocar los dos eternamente;</w:t>
      </w:r>
    </w:p>
    <w:p w14:paraId="4D86269B" w14:textId="77777777" w:rsidR="00903E67" w:rsidRDefault="00903E67" w:rsidP="005636B6">
      <w:pPr>
        <w:spacing w:before="240" w:after="240"/>
      </w:pPr>
      <w:r>
        <w:t>éstos han de surgir de sus sepulcros</w:t>
      </w:r>
    </w:p>
    <w:p w14:paraId="2E83F6AE" w14:textId="77777777" w:rsidR="00903E67" w:rsidRDefault="00903E67" w:rsidP="005636B6">
      <w:pPr>
        <w:spacing w:before="240" w:after="240"/>
      </w:pPr>
      <w:r>
        <w:t>con el puño cerrado, y éstos, mondos;</w:t>
      </w:r>
    </w:p>
    <w:p w14:paraId="179B3A0B" w14:textId="77777777" w:rsidR="00903E67" w:rsidRDefault="00903E67" w:rsidP="005636B6">
      <w:pPr>
        <w:spacing w:before="240" w:after="240"/>
      </w:pPr>
      <w:r>
        <w:lastRenderedPageBreak/>
        <w:t>mal dar y mal tener, el bello mundo</w:t>
      </w:r>
    </w:p>
    <w:p w14:paraId="390E80C1" w14:textId="77777777" w:rsidR="00903E67" w:rsidRDefault="00903E67" w:rsidP="005636B6">
      <w:pPr>
        <w:spacing w:before="240" w:after="240"/>
      </w:pPr>
      <w:r>
        <w:t>les ha quitado y puesto en esta lucha:</w:t>
      </w:r>
    </w:p>
    <w:p w14:paraId="7C6E2DE6" w14:textId="77777777" w:rsidR="00903E67" w:rsidRDefault="00903E67" w:rsidP="005636B6">
      <w:pPr>
        <w:spacing w:before="240" w:after="240"/>
      </w:pPr>
      <w:r>
        <w:t>no empleo mas palabras en contarlo.</w:t>
      </w:r>
    </w:p>
    <w:p w14:paraId="29E3BCD4" w14:textId="77777777" w:rsidR="00903E67" w:rsidRDefault="00903E67" w:rsidP="005636B6">
      <w:pPr>
        <w:spacing w:before="240" w:after="240"/>
      </w:pPr>
      <w:r>
        <w:t>Hijo, ya puedes ver el corto aliento,</w:t>
      </w:r>
    </w:p>
    <w:p w14:paraId="20CFD6A0" w14:textId="77777777" w:rsidR="00903E67" w:rsidRDefault="00903E67" w:rsidP="005636B6">
      <w:pPr>
        <w:spacing w:before="240" w:after="240"/>
      </w:pPr>
      <w:r>
        <w:t>de los bienes fiados a Fortuna,</w:t>
      </w:r>
    </w:p>
    <w:p w14:paraId="60698826" w14:textId="77777777" w:rsidR="00903E67" w:rsidRDefault="00903E67" w:rsidP="005636B6">
      <w:pPr>
        <w:spacing w:before="240" w:after="240"/>
      </w:pPr>
      <w:r>
        <w:t>por los que así se enzarzan los humanos;</w:t>
      </w:r>
    </w:p>
    <w:p w14:paraId="4B98F358" w14:textId="77777777" w:rsidR="00903E67" w:rsidRDefault="00903E67" w:rsidP="005636B6">
      <w:pPr>
        <w:spacing w:before="240" w:after="240"/>
      </w:pPr>
      <w:r>
        <w:t>que todo el oro que hay bajo la luna,</w:t>
      </w:r>
    </w:p>
    <w:p w14:paraId="45BC5321" w14:textId="77777777" w:rsidR="00903E67" w:rsidRDefault="00903E67" w:rsidP="005636B6">
      <w:pPr>
        <w:spacing w:before="240" w:after="240"/>
      </w:pPr>
      <w:r>
        <w:t>y existió ya, a ninguna de estas almas</w:t>
      </w:r>
    </w:p>
    <w:p w14:paraId="64CE02DC" w14:textId="77777777" w:rsidR="00903E67" w:rsidRDefault="00903E67" w:rsidP="005636B6">
      <w:pPr>
        <w:spacing w:before="240" w:after="240"/>
      </w:pPr>
      <w:r>
        <w:t>fatigadas podría dar reposo.»</w:t>
      </w:r>
    </w:p>
    <w:p w14:paraId="4E50A503" w14:textId="77777777" w:rsidR="00903E67" w:rsidRDefault="00903E67" w:rsidP="005636B6">
      <w:pPr>
        <w:spacing w:before="240" w:after="240"/>
      </w:pPr>
      <w:r>
        <w:t>«Maestro --dije yo-, dime ¿quién es esta</w:t>
      </w:r>
    </w:p>
    <w:p w14:paraId="06D73DEF" w14:textId="77777777" w:rsidR="00903E67" w:rsidRDefault="00903E67" w:rsidP="005636B6">
      <w:pPr>
        <w:spacing w:before="240" w:after="240"/>
      </w:pPr>
      <w:r>
        <w:t>Fortuna a la que te refieres</w:t>
      </w:r>
    </w:p>
    <w:p w14:paraId="0A6FA523" w14:textId="77777777" w:rsidR="00903E67" w:rsidRDefault="00903E67" w:rsidP="005636B6">
      <w:pPr>
        <w:spacing w:before="240" w:after="240"/>
      </w:pPr>
      <w:r>
        <w:t>que el bien del mundo tiene entre sus garras?»</w:t>
      </w:r>
    </w:p>
    <w:p w14:paraId="781EE2BD" w14:textId="77777777" w:rsidR="00903E67" w:rsidRDefault="00903E67" w:rsidP="005636B6">
      <w:pPr>
        <w:spacing w:before="240" w:after="240"/>
      </w:pPr>
      <w:r>
        <w:t>Y él me repuso: «Oh locas criaturas,</w:t>
      </w:r>
    </w:p>
    <w:p w14:paraId="53ED613F" w14:textId="77777777" w:rsidR="00903E67" w:rsidRDefault="00903E67" w:rsidP="005636B6">
      <w:pPr>
        <w:spacing w:before="240" w:after="240"/>
      </w:pPr>
      <w:r>
        <w:t>qué grande es la ignorancia que os ofende;</w:t>
      </w:r>
    </w:p>
    <w:p w14:paraId="54B8A000" w14:textId="77777777" w:rsidR="00903E67" w:rsidRDefault="00903E67" w:rsidP="005636B6">
      <w:pPr>
        <w:spacing w:before="240" w:after="240"/>
      </w:pPr>
      <w:r>
        <w:t>quiero que tú mis palabras incorpores.</w:t>
      </w:r>
    </w:p>
    <w:p w14:paraId="49DF1257" w14:textId="77777777" w:rsidR="00903E67" w:rsidRDefault="00903E67" w:rsidP="005636B6">
      <w:pPr>
        <w:spacing w:before="240" w:after="240"/>
      </w:pPr>
      <w:r>
        <w:t>Aquel cuyo saber trasciendo todo,</w:t>
      </w:r>
    </w:p>
    <w:p w14:paraId="0DCF747E" w14:textId="77777777" w:rsidR="00903E67" w:rsidRDefault="00903E67" w:rsidP="005636B6">
      <w:pPr>
        <w:spacing w:before="240" w:after="240"/>
      </w:pPr>
      <w:r>
        <w:t>los cielos hizo y les dio quien los mueve</w:t>
      </w:r>
    </w:p>
    <w:p w14:paraId="6AB4B3ED" w14:textId="77777777" w:rsidR="00903E67" w:rsidRDefault="00903E67" w:rsidP="005636B6">
      <w:pPr>
        <w:spacing w:before="240" w:after="240"/>
      </w:pPr>
      <w:r>
        <w:t>tal que unas partes a otras se ilulninan,</w:t>
      </w:r>
    </w:p>
    <w:p w14:paraId="3167871B" w14:textId="77777777" w:rsidR="00903E67" w:rsidRDefault="00903E67" w:rsidP="005636B6">
      <w:pPr>
        <w:spacing w:before="240" w:after="240"/>
      </w:pPr>
      <w:r>
        <w:t>distribuyendo igualmente la luz;</w:t>
      </w:r>
    </w:p>
    <w:p w14:paraId="6BB6E1E2" w14:textId="77777777" w:rsidR="00903E67" w:rsidRDefault="00903E67" w:rsidP="005636B6">
      <w:pPr>
        <w:spacing w:before="240" w:after="240"/>
      </w:pPr>
      <w:r>
        <w:lastRenderedPageBreak/>
        <w:t>de igual modo en las glorias mundanales</w:t>
      </w:r>
    </w:p>
    <w:p w14:paraId="62049B74" w14:textId="77777777" w:rsidR="00903E67" w:rsidRDefault="00903E67" w:rsidP="005636B6">
      <w:pPr>
        <w:spacing w:before="240" w:after="240"/>
      </w:pPr>
      <w:r>
        <w:t>dispuso una ministra que cambiase</w:t>
      </w:r>
    </w:p>
    <w:p w14:paraId="65CC90D2" w14:textId="77777777" w:rsidR="00903E67" w:rsidRDefault="00903E67" w:rsidP="005636B6">
      <w:pPr>
        <w:spacing w:before="240" w:after="240"/>
      </w:pPr>
      <w:r>
        <w:t>los bienes vanos cada cierto tiempo</w:t>
      </w:r>
    </w:p>
    <w:p w14:paraId="73DCC6C4" w14:textId="77777777" w:rsidR="00903E67" w:rsidRDefault="00903E67" w:rsidP="005636B6">
      <w:pPr>
        <w:spacing w:before="240" w:after="240"/>
      </w:pPr>
      <w:r>
        <w:t>de gente en gente y de una a la otra sangre,</w:t>
      </w:r>
    </w:p>
    <w:p w14:paraId="77C23E6B" w14:textId="77777777" w:rsidR="00903E67" w:rsidRDefault="00903E67" w:rsidP="005636B6">
      <w:pPr>
        <w:spacing w:before="240" w:after="240"/>
      </w:pPr>
      <w:r>
        <w:t>aunque el seso del hombre no Lo entienda;</w:t>
      </w:r>
    </w:p>
    <w:p w14:paraId="71E17A64" w14:textId="77777777" w:rsidR="00903E67" w:rsidRDefault="00903E67" w:rsidP="005636B6">
      <w:pPr>
        <w:spacing w:before="240" w:after="240"/>
      </w:pPr>
      <w:r>
        <w:t>por Lo que imperan unos y otros caen,</w:t>
      </w:r>
    </w:p>
    <w:p w14:paraId="72214157" w14:textId="77777777" w:rsidR="00903E67" w:rsidRDefault="00903E67" w:rsidP="005636B6">
      <w:pPr>
        <w:spacing w:before="240" w:after="240"/>
      </w:pPr>
      <w:r>
        <w:t>siguiendo los dictámenes de aquella</w:t>
      </w:r>
    </w:p>
    <w:p w14:paraId="00D49FEB" w14:textId="77777777" w:rsidR="00903E67" w:rsidRDefault="00903E67" w:rsidP="005636B6">
      <w:pPr>
        <w:spacing w:before="240" w:after="240"/>
      </w:pPr>
      <w:r>
        <w:t>que está oculta en la yerba tal serpiente.</w:t>
      </w:r>
    </w:p>
    <w:p w14:paraId="7807B0D7" w14:textId="77777777" w:rsidR="00903E67" w:rsidRDefault="00903E67" w:rsidP="005636B6">
      <w:pPr>
        <w:spacing w:before="240" w:after="240"/>
      </w:pPr>
      <w:r>
        <w:t>Vuestro saber no puede conocerla;</w:t>
      </w:r>
    </w:p>
    <w:p w14:paraId="5A182A55" w14:textId="77777777" w:rsidR="00903E67" w:rsidRDefault="00903E67" w:rsidP="005636B6">
      <w:pPr>
        <w:spacing w:before="240" w:after="240"/>
      </w:pPr>
      <w:r>
        <w:t>y en su reino provee, juzga y dispone</w:t>
      </w:r>
    </w:p>
    <w:p w14:paraId="6C1CD86A" w14:textId="77777777" w:rsidR="00903E67" w:rsidRDefault="00903E67" w:rsidP="005636B6">
      <w:pPr>
        <w:spacing w:before="240" w:after="240"/>
      </w:pPr>
      <w:r>
        <w:t>cual las otras deidades en el suyo.</w:t>
      </w:r>
    </w:p>
    <w:p w14:paraId="29A75D09" w14:textId="77777777" w:rsidR="00903E67" w:rsidRDefault="00903E67" w:rsidP="005636B6">
      <w:pPr>
        <w:spacing w:before="240" w:after="240"/>
      </w:pPr>
      <w:r>
        <w:t>No tienen tregua nunca sus mudanzas,</w:t>
      </w:r>
    </w:p>
    <w:p w14:paraId="14A8E5EF" w14:textId="77777777" w:rsidR="00903E67" w:rsidRDefault="00903E67" w:rsidP="005636B6">
      <w:pPr>
        <w:spacing w:before="240" w:after="240"/>
      </w:pPr>
      <w:r>
        <w:t>necesidad la obliga a ser ligera;</w:t>
      </w:r>
    </w:p>
    <w:p w14:paraId="2E89B620" w14:textId="77777777" w:rsidR="00903E67" w:rsidRDefault="00903E67" w:rsidP="005636B6">
      <w:pPr>
        <w:spacing w:before="240" w:after="240"/>
      </w:pPr>
      <w:r>
        <w:t>y aún hay algunos que el triunfo consiguen.</w:t>
      </w:r>
    </w:p>
    <w:p w14:paraId="741CBB38" w14:textId="77777777" w:rsidR="00903E67" w:rsidRDefault="00903E67" w:rsidP="005636B6">
      <w:pPr>
        <w:spacing w:before="240" w:after="240"/>
      </w:pPr>
      <w:r>
        <w:t>Esta es aquella a la que ultrajan tanto,</w:t>
      </w:r>
    </w:p>
    <w:p w14:paraId="0D474C22" w14:textId="77777777" w:rsidR="00903E67" w:rsidRDefault="00903E67" w:rsidP="005636B6">
      <w:pPr>
        <w:spacing w:before="240" w:after="240"/>
      </w:pPr>
      <w:r>
        <w:t>aquellos que debieran alabarla,</w:t>
      </w:r>
    </w:p>
    <w:p w14:paraId="03406057" w14:textId="77777777" w:rsidR="00903E67" w:rsidRDefault="00903E67" w:rsidP="005636B6">
      <w:pPr>
        <w:spacing w:before="240" w:after="240"/>
      </w:pPr>
      <w:r>
        <w:t>y sin razón la vejan y maldicen.</w:t>
      </w:r>
    </w:p>
    <w:p w14:paraId="57BC8E9E" w14:textId="77777777" w:rsidR="00903E67" w:rsidRDefault="00903E67" w:rsidP="005636B6">
      <w:pPr>
        <w:spacing w:before="240" w:after="240"/>
      </w:pPr>
      <w:r>
        <w:t>Mas ella en su alegría nada escucha;</w:t>
      </w:r>
    </w:p>
    <w:p w14:paraId="77B83943" w14:textId="77777777" w:rsidR="00903E67" w:rsidRDefault="00903E67" w:rsidP="005636B6">
      <w:pPr>
        <w:spacing w:before="240" w:after="240"/>
      </w:pPr>
      <w:r>
        <w:t>feliz con las primeras criaturas</w:t>
      </w:r>
    </w:p>
    <w:p w14:paraId="7179A577" w14:textId="77777777" w:rsidR="00903E67" w:rsidRDefault="00903E67" w:rsidP="005636B6">
      <w:pPr>
        <w:spacing w:before="240" w:after="240"/>
      </w:pPr>
      <w:r>
        <w:lastRenderedPageBreak/>
        <w:t>mueve su esfera y alegre se goza.</w:t>
      </w:r>
    </w:p>
    <w:p w14:paraId="62CDB63F" w14:textId="77777777" w:rsidR="00903E67" w:rsidRDefault="00903E67" w:rsidP="005636B6">
      <w:pPr>
        <w:spacing w:before="240" w:after="240"/>
      </w:pPr>
      <w:r>
        <w:t>Ahora bajemos a mayor castigo;</w:t>
      </w:r>
    </w:p>
    <w:p w14:paraId="08D57E02" w14:textId="77777777" w:rsidR="00903E67" w:rsidRDefault="00903E67" w:rsidP="005636B6">
      <w:pPr>
        <w:spacing w:before="240" w:after="240"/>
      </w:pPr>
      <w:r>
        <w:t>caen las estrellas que salían cuando</w:t>
      </w:r>
    </w:p>
    <w:p w14:paraId="014FD485" w14:textId="77777777" w:rsidR="00903E67" w:rsidRDefault="00903E67" w:rsidP="005636B6">
      <w:pPr>
        <w:spacing w:before="240" w:after="240"/>
      </w:pPr>
      <w:r>
        <w:t>eché a andar, y han prohibido entretenerse.»</w:t>
      </w:r>
    </w:p>
    <w:p w14:paraId="6E9891DC" w14:textId="77777777" w:rsidR="00903E67" w:rsidRDefault="00903E67" w:rsidP="005636B6">
      <w:pPr>
        <w:spacing w:before="240" w:after="240"/>
      </w:pPr>
      <w:r>
        <w:t>Del círculo pasamos a otra orilla</w:t>
      </w:r>
    </w:p>
    <w:p w14:paraId="6E2090D1" w14:textId="77777777" w:rsidR="00903E67" w:rsidRDefault="00903E67" w:rsidP="005636B6">
      <w:pPr>
        <w:spacing w:before="240" w:after="240"/>
      </w:pPr>
      <w:r>
        <w:t>sobre una fuente que hierve y rebosa</w:t>
      </w:r>
    </w:p>
    <w:p w14:paraId="72609CE1" w14:textId="77777777" w:rsidR="00903E67" w:rsidRDefault="00903E67" w:rsidP="005636B6">
      <w:pPr>
        <w:spacing w:before="240" w:after="240"/>
      </w:pPr>
      <w:r>
        <w:t>por un canal que en ella da comienzo.</w:t>
      </w:r>
    </w:p>
    <w:p w14:paraId="7F6F66C9" w14:textId="77777777" w:rsidR="00903E67" w:rsidRDefault="00903E67" w:rsidP="005636B6">
      <w:pPr>
        <w:spacing w:before="240" w:after="240"/>
      </w:pPr>
      <w:r>
        <w:t>Aquel agua era negra más que persa;</w:t>
      </w:r>
    </w:p>
    <w:p w14:paraId="6FC72161" w14:textId="77777777" w:rsidR="00903E67" w:rsidRDefault="00903E67" w:rsidP="005636B6">
      <w:pPr>
        <w:spacing w:before="240" w:after="240"/>
      </w:pPr>
      <w:r>
        <w:t>y, siguiendo sus ondas tan oscuras,</w:t>
      </w:r>
    </w:p>
    <w:p w14:paraId="455889E3" w14:textId="77777777" w:rsidR="00903E67" w:rsidRDefault="00903E67" w:rsidP="005636B6">
      <w:pPr>
        <w:spacing w:before="240" w:after="240"/>
      </w:pPr>
      <w:r>
        <w:t>por extraño camino descendimos.</w:t>
      </w:r>
    </w:p>
    <w:p w14:paraId="70AEA8D9" w14:textId="77777777" w:rsidR="00903E67" w:rsidRDefault="00903E67" w:rsidP="005636B6">
      <w:pPr>
        <w:spacing w:before="240" w:after="240"/>
      </w:pPr>
      <w:r>
        <w:t>Hasta un pantano va, llamado Estigia,</w:t>
      </w:r>
    </w:p>
    <w:p w14:paraId="77906F6F" w14:textId="77777777" w:rsidR="00903E67" w:rsidRDefault="00903E67" w:rsidP="005636B6">
      <w:pPr>
        <w:spacing w:before="240" w:after="240"/>
      </w:pPr>
      <w:r>
        <w:t>este arroyuelo triste, cuando baja</w:t>
      </w:r>
    </w:p>
    <w:p w14:paraId="7B0FF706" w14:textId="77777777" w:rsidR="00903E67" w:rsidRDefault="00903E67" w:rsidP="005636B6">
      <w:pPr>
        <w:spacing w:before="240" w:after="240"/>
      </w:pPr>
      <w:r>
        <w:t>al pie de la maligna cuesta gris.</w:t>
      </w:r>
    </w:p>
    <w:p w14:paraId="2E848B34" w14:textId="77777777" w:rsidR="00903E67" w:rsidRDefault="00903E67" w:rsidP="005636B6">
      <w:pPr>
        <w:spacing w:before="240" w:after="240"/>
      </w:pPr>
      <w:r>
        <w:t>Y yo, que por mirar estaba atento,</w:t>
      </w:r>
    </w:p>
    <w:p w14:paraId="2DDD24A1" w14:textId="77777777" w:rsidR="00903E67" w:rsidRDefault="00903E67" w:rsidP="005636B6">
      <w:pPr>
        <w:spacing w:before="240" w:after="240"/>
      </w:pPr>
      <w:r>
        <w:t>gente enfangada vi en aquel pantano</w:t>
      </w:r>
    </w:p>
    <w:p w14:paraId="17D30D0E" w14:textId="77777777" w:rsidR="00903E67" w:rsidRDefault="00903E67" w:rsidP="005636B6">
      <w:pPr>
        <w:spacing w:before="240" w:after="240"/>
      </w:pPr>
      <w:r>
        <w:t>toda desnuda, con airado rostro.</w:t>
      </w:r>
    </w:p>
    <w:p w14:paraId="16A8A064" w14:textId="77777777" w:rsidR="00903E67" w:rsidRDefault="00903E67" w:rsidP="005636B6">
      <w:pPr>
        <w:spacing w:before="240" w:after="240"/>
      </w:pPr>
      <w:r>
        <w:t>No sólo con las manos se pegaban,</w:t>
      </w:r>
    </w:p>
    <w:p w14:paraId="5E1DC8AF" w14:textId="77777777" w:rsidR="00903E67" w:rsidRDefault="00903E67" w:rsidP="005636B6">
      <w:pPr>
        <w:spacing w:before="240" w:after="240"/>
      </w:pPr>
      <w:r>
        <w:t>mas con los pies, el pecho y la cabeza,</w:t>
      </w:r>
    </w:p>
    <w:p w14:paraId="37A8CFCB" w14:textId="77777777" w:rsidR="00903E67" w:rsidRDefault="00903E67" w:rsidP="005636B6">
      <w:pPr>
        <w:spacing w:before="240" w:after="240"/>
      </w:pPr>
      <w:r>
        <w:t>trozo a trozo arrancando con los dientes.</w:t>
      </w:r>
    </w:p>
    <w:p w14:paraId="62388000" w14:textId="77777777" w:rsidR="00903E67" w:rsidRDefault="00903E67" w:rsidP="005636B6">
      <w:pPr>
        <w:spacing w:before="240" w:after="240"/>
      </w:pPr>
      <w:r>
        <w:lastRenderedPageBreak/>
        <w:t>Y el buen maestro: «Hijo, mira ahora</w:t>
      </w:r>
    </w:p>
    <w:p w14:paraId="2C93775D" w14:textId="77777777" w:rsidR="00903E67" w:rsidRDefault="00903E67" w:rsidP="005636B6">
      <w:pPr>
        <w:spacing w:before="240" w:after="240"/>
      </w:pPr>
      <w:r>
        <w:t>las almas de esos que venció la cólera,</w:t>
      </w:r>
    </w:p>
    <w:p w14:paraId="3056EBD3" w14:textId="77777777" w:rsidR="00903E67" w:rsidRDefault="00903E67" w:rsidP="005636B6">
      <w:pPr>
        <w:spacing w:before="240" w:after="240"/>
      </w:pPr>
      <w:r>
        <w:t>y también quiero que por cierto tengas</w:t>
      </w:r>
    </w:p>
    <w:p w14:paraId="11A1CA9B" w14:textId="77777777" w:rsidR="00903E67" w:rsidRDefault="00903E67" w:rsidP="005636B6">
      <w:pPr>
        <w:spacing w:before="240" w:after="240"/>
      </w:pPr>
      <w:r>
        <w:t>que bajo el agua hay gente que suspira,</w:t>
      </w:r>
    </w:p>
    <w:p w14:paraId="06E664B1" w14:textId="77777777" w:rsidR="00903E67" w:rsidRDefault="00903E67" w:rsidP="005636B6">
      <w:pPr>
        <w:spacing w:before="240" w:after="240"/>
      </w:pPr>
      <w:r>
        <w:t>y al agua hacen hervir la superficie,</w:t>
      </w:r>
    </w:p>
    <w:p w14:paraId="4FB19F9C" w14:textId="77777777" w:rsidR="00903E67" w:rsidRDefault="00903E67" w:rsidP="005636B6">
      <w:pPr>
        <w:spacing w:before="240" w:after="240"/>
      </w:pPr>
      <w:r>
        <w:t>como dice tu vista a donde mire.</w:t>
      </w:r>
    </w:p>
    <w:p w14:paraId="6C44FE2F" w14:textId="77777777" w:rsidR="00903E67" w:rsidRDefault="00903E67" w:rsidP="005636B6">
      <w:pPr>
        <w:spacing w:before="240" w:after="240"/>
      </w:pPr>
      <w:r>
        <w:t>Desde el limo exclamaban: «Triste hicimos</w:t>
      </w:r>
    </w:p>
    <w:p w14:paraId="2DD83B19" w14:textId="77777777" w:rsidR="00903E67" w:rsidRDefault="00903E67" w:rsidP="005636B6">
      <w:pPr>
        <w:spacing w:before="240" w:after="240"/>
      </w:pPr>
      <w:r>
        <w:t>el aire dulce que del sol se alegra,</w:t>
      </w:r>
    </w:p>
    <w:p w14:paraId="5B6008D2" w14:textId="77777777" w:rsidR="00903E67" w:rsidRDefault="00903E67" w:rsidP="005636B6">
      <w:pPr>
        <w:spacing w:before="240" w:after="240"/>
      </w:pPr>
      <w:r>
        <w:t>llevando dentro acidïoso humo:</w:t>
      </w:r>
    </w:p>
    <w:p w14:paraId="0E3F38DC" w14:textId="77777777" w:rsidR="00903E67" w:rsidRDefault="00903E67" w:rsidP="005636B6">
      <w:pPr>
        <w:spacing w:before="240" w:after="240"/>
      </w:pPr>
      <w:r>
        <w:t>tristes estamos en el negro cieno.»</w:t>
      </w:r>
    </w:p>
    <w:p w14:paraId="2A74F7DC" w14:textId="77777777" w:rsidR="00903E67" w:rsidRDefault="00903E67" w:rsidP="005636B6">
      <w:pPr>
        <w:spacing w:before="240" w:after="240"/>
      </w:pPr>
      <w:r>
        <w:t>Se atraviesa este himno en su gaznate,</w:t>
      </w:r>
    </w:p>
    <w:p w14:paraId="645585A4" w14:textId="77777777" w:rsidR="00903E67" w:rsidRDefault="00903E67" w:rsidP="005636B6">
      <w:pPr>
        <w:spacing w:before="240" w:after="240"/>
      </w:pPr>
      <w:r>
        <w:t>y enteras no les salen las palabras.</w:t>
      </w:r>
    </w:p>
    <w:p w14:paraId="3FF4D2CC" w14:textId="77777777" w:rsidR="00903E67" w:rsidRDefault="00903E67" w:rsidP="005636B6">
      <w:pPr>
        <w:spacing w:before="240" w:after="240"/>
      </w:pPr>
      <w:r>
        <w:t>Así dimos la vuelta al sucio pozo,</w:t>
      </w:r>
    </w:p>
    <w:p w14:paraId="2E47BD5E" w14:textId="77777777" w:rsidR="00903E67" w:rsidRDefault="00903E67" w:rsidP="005636B6">
      <w:pPr>
        <w:spacing w:before="240" w:after="240"/>
      </w:pPr>
      <w:r>
        <w:t>entre la escarpa seca y lo de enmedio;</w:t>
      </w:r>
    </w:p>
    <w:p w14:paraId="11389026" w14:textId="77777777" w:rsidR="00903E67" w:rsidRDefault="00903E67" w:rsidP="005636B6">
      <w:pPr>
        <w:spacing w:before="240" w:after="240"/>
      </w:pPr>
      <w:r>
        <w:t>mirando a quien del fango se atraganta:</w:t>
      </w:r>
    </w:p>
    <w:p w14:paraId="41FEC2D8" w14:textId="77777777" w:rsidR="00903E67" w:rsidRDefault="00903E67" w:rsidP="005636B6">
      <w:pPr>
        <w:spacing w:before="240" w:after="240"/>
      </w:pPr>
      <w:r>
        <w:t>y al fin llegamos al pie de una torre.</w:t>
      </w:r>
    </w:p>
    <w:p w14:paraId="6585A56B" w14:textId="77777777" w:rsidR="00903E67" w:rsidRDefault="00903E67" w:rsidP="005636B6">
      <w:pPr>
        <w:spacing w:before="240" w:after="240"/>
      </w:pPr>
      <w:r>
        <w:br w:type="page"/>
      </w:r>
    </w:p>
    <w:p w14:paraId="5327E89D" w14:textId="77777777" w:rsidR="00903E67" w:rsidRDefault="00903E67" w:rsidP="005636B6">
      <w:pPr>
        <w:pStyle w:val="Ttulo2"/>
        <w:spacing w:before="240" w:after="240"/>
      </w:pPr>
      <w:bookmarkStart w:id="12" w:name="_Toc196140935"/>
      <w:r>
        <w:lastRenderedPageBreak/>
        <w:t>CANTO VIII</w:t>
      </w:r>
      <w:bookmarkEnd w:id="12"/>
    </w:p>
    <w:p w14:paraId="3D13BAB5" w14:textId="77777777" w:rsidR="00903E67" w:rsidRDefault="00903E67" w:rsidP="005636B6">
      <w:pPr>
        <w:spacing w:before="240" w:after="240"/>
      </w:pPr>
      <w:r>
        <w:t>Digo, para seguir, que mucho antes</w:t>
      </w:r>
    </w:p>
    <w:p w14:paraId="38EE8C45" w14:textId="65E48E10" w:rsidR="00903E67" w:rsidRDefault="00903E67" w:rsidP="005636B6">
      <w:pPr>
        <w:spacing w:before="240" w:after="240"/>
      </w:pPr>
      <w:r>
        <w:t>de llegar hasta el pie de la alta torre,</w:t>
      </w:r>
    </w:p>
    <w:p w14:paraId="3287F6BA" w14:textId="77777777" w:rsidR="00903E67" w:rsidRDefault="00903E67" w:rsidP="005636B6">
      <w:pPr>
        <w:spacing w:before="240" w:after="240"/>
      </w:pPr>
      <w:r>
        <w:t>se encaminó a su cima nuestra vista,</w:t>
      </w:r>
    </w:p>
    <w:p w14:paraId="2511183C" w14:textId="77777777" w:rsidR="00903E67" w:rsidRDefault="00903E67" w:rsidP="005636B6">
      <w:pPr>
        <w:spacing w:before="240" w:after="240"/>
      </w:pPr>
      <w:r>
        <w:t>porque vimos allí dos lucecitas,</w:t>
      </w:r>
    </w:p>
    <w:p w14:paraId="1BDB8765" w14:textId="77777777" w:rsidR="00903E67" w:rsidRDefault="00903E67" w:rsidP="005636B6">
      <w:pPr>
        <w:spacing w:before="240" w:after="240"/>
      </w:pPr>
      <w:r>
        <w:t>y otra que tan de lejos daba señas,</w:t>
      </w:r>
    </w:p>
    <w:p w14:paraId="4FE6001D" w14:textId="77777777" w:rsidR="00903E67" w:rsidRDefault="00903E67" w:rsidP="005636B6">
      <w:pPr>
        <w:spacing w:before="240" w:after="240"/>
      </w:pPr>
      <w:r>
        <w:t>que apenas nuestros ojos la veían.</w:t>
      </w:r>
    </w:p>
    <w:p w14:paraId="459F2AE2" w14:textId="77777777" w:rsidR="00903E67" w:rsidRDefault="00903E67" w:rsidP="005636B6">
      <w:pPr>
        <w:spacing w:before="240" w:after="240"/>
      </w:pPr>
      <w:r>
        <w:t>Y yo le dije al mar de todo seso:</w:t>
      </w:r>
    </w:p>
    <w:p w14:paraId="063CEB7C" w14:textId="77777777" w:rsidR="00903E67" w:rsidRDefault="00903E67" w:rsidP="005636B6">
      <w:pPr>
        <w:spacing w:before="240" w:after="240"/>
      </w:pPr>
      <w:r>
        <w:t>«Esto ¿qué significa? y ¿qué responde</w:t>
      </w:r>
    </w:p>
    <w:p w14:paraId="6A229D2E" w14:textId="77777777" w:rsidR="00903E67" w:rsidRDefault="00903E67" w:rsidP="005636B6">
      <w:pPr>
        <w:spacing w:before="240" w:after="240"/>
      </w:pPr>
      <w:r>
        <w:t>el otro foco, y quién es quien lo hace?»</w:t>
      </w:r>
    </w:p>
    <w:p w14:paraId="4CF4E333" w14:textId="77777777" w:rsidR="00903E67" w:rsidRDefault="00903E67" w:rsidP="005636B6">
      <w:pPr>
        <w:spacing w:before="240" w:after="240"/>
      </w:pPr>
      <w:r>
        <w:t>Y él respondió: «Por estas ondas sucias</w:t>
      </w:r>
    </w:p>
    <w:p w14:paraId="69BCEE2C" w14:textId="77777777" w:rsidR="00903E67" w:rsidRDefault="00903E67" w:rsidP="005636B6">
      <w:pPr>
        <w:spacing w:before="240" w:after="240"/>
      </w:pPr>
      <w:r>
        <w:t>ya podrás divisar lo que se espera,</w:t>
      </w:r>
    </w:p>
    <w:p w14:paraId="1009F53D" w14:textId="77777777" w:rsidR="00903E67" w:rsidRDefault="00903E67" w:rsidP="005636B6">
      <w:pPr>
        <w:spacing w:before="240" w:after="240"/>
      </w:pPr>
      <w:r>
        <w:t>si no lo oculta el humo del pantano.»</w:t>
      </w:r>
    </w:p>
    <w:p w14:paraId="6911E42C" w14:textId="77777777" w:rsidR="00903E67" w:rsidRDefault="00903E67" w:rsidP="005636B6">
      <w:pPr>
        <w:spacing w:before="240" w:after="240"/>
      </w:pPr>
      <w:r>
        <w:t>Cuerda no lanzó nunca una saeta</w:t>
      </w:r>
    </w:p>
    <w:p w14:paraId="6E6B62F8" w14:textId="77777777" w:rsidR="00903E67" w:rsidRDefault="00903E67" w:rsidP="005636B6">
      <w:pPr>
        <w:spacing w:before="240" w:after="240"/>
      </w:pPr>
      <w:r>
        <w:t>que tan ligera fuese por el aire,</w:t>
      </w:r>
    </w:p>
    <w:p w14:paraId="28C0AF05" w14:textId="77777777" w:rsidR="00903E67" w:rsidRDefault="00903E67" w:rsidP="005636B6">
      <w:pPr>
        <w:spacing w:before="240" w:after="240"/>
      </w:pPr>
      <w:r>
        <w:t>como yo vi una nave pequeñita</w:t>
      </w:r>
    </w:p>
    <w:p w14:paraId="03070E17" w14:textId="77777777" w:rsidR="00903E67" w:rsidRDefault="00903E67" w:rsidP="005636B6">
      <w:pPr>
        <w:spacing w:before="240" w:after="240"/>
      </w:pPr>
      <w:r>
        <w:t>por el agua venir hacia nosotros,</w:t>
      </w:r>
    </w:p>
    <w:p w14:paraId="40B42F78" w14:textId="77777777" w:rsidR="00903E67" w:rsidRDefault="00903E67" w:rsidP="005636B6">
      <w:pPr>
        <w:spacing w:before="240" w:after="240"/>
      </w:pPr>
      <w:r>
        <w:t>al gobierno de un solo galeote,</w:t>
      </w:r>
    </w:p>
    <w:p w14:paraId="5B8DE164" w14:textId="77777777" w:rsidR="00903E67" w:rsidRDefault="00903E67" w:rsidP="005636B6">
      <w:pPr>
        <w:spacing w:before="240" w:after="240"/>
      </w:pPr>
      <w:r>
        <w:t>gritando: «Al fin llegaste, alma alevosa.»</w:t>
      </w:r>
    </w:p>
    <w:p w14:paraId="6D0C9F27" w14:textId="77777777" w:rsidR="00903E67" w:rsidRDefault="00903E67" w:rsidP="005636B6">
      <w:pPr>
        <w:spacing w:before="240" w:after="240"/>
      </w:pPr>
      <w:r>
        <w:lastRenderedPageBreak/>
        <w:t>«Flegias, Flegias, en vano estás gritando</w:t>
      </w:r>
    </w:p>
    <w:p w14:paraId="1842959B" w14:textId="77777777" w:rsidR="00903E67" w:rsidRDefault="00903E67" w:rsidP="005636B6">
      <w:pPr>
        <w:spacing w:before="240" w:after="240"/>
      </w:pPr>
      <w:r>
        <w:t>díjole mi señor en este punto-;</w:t>
      </w:r>
    </w:p>
    <w:p w14:paraId="4D72074A" w14:textId="77777777" w:rsidR="00903E67" w:rsidRDefault="00903E67" w:rsidP="005636B6">
      <w:pPr>
        <w:spacing w:before="240" w:after="240"/>
      </w:pPr>
      <w:r>
        <w:t>tan sólo nos tendrás cruzando el lodo.»</w:t>
      </w:r>
    </w:p>
    <w:p w14:paraId="2A8E93A0" w14:textId="77777777" w:rsidR="00903E67" w:rsidRDefault="00903E67" w:rsidP="005636B6">
      <w:pPr>
        <w:spacing w:before="240" w:after="240"/>
      </w:pPr>
      <w:r>
        <w:t>Cual es aquel que gran engaño escucha</w:t>
      </w:r>
    </w:p>
    <w:p w14:paraId="3AC230A0" w14:textId="77777777" w:rsidR="00903E67" w:rsidRDefault="00903E67" w:rsidP="005636B6">
      <w:pPr>
        <w:spacing w:before="240" w:after="240"/>
      </w:pPr>
      <w:r>
        <w:t>que le hayan hecho, y luego se contiene,</w:t>
      </w:r>
    </w:p>
    <w:p w14:paraId="46D03940" w14:textId="77777777" w:rsidR="00903E67" w:rsidRDefault="00903E67" w:rsidP="005636B6">
      <w:pPr>
        <w:spacing w:before="240" w:after="240"/>
      </w:pPr>
      <w:r>
        <w:t>así hizo Flegias consumido en ira.</w:t>
      </w:r>
    </w:p>
    <w:p w14:paraId="3D311EE5" w14:textId="77777777" w:rsidR="00903E67" w:rsidRDefault="00903E67" w:rsidP="005636B6">
      <w:pPr>
        <w:spacing w:before="240" w:after="240"/>
      </w:pPr>
      <w:r>
        <w:t>Subió mi guía entonces a la barca,</w:t>
      </w:r>
    </w:p>
    <w:p w14:paraId="207B1E72" w14:textId="77777777" w:rsidR="00903E67" w:rsidRDefault="00903E67" w:rsidP="005636B6">
      <w:pPr>
        <w:spacing w:before="240" w:after="240"/>
      </w:pPr>
      <w:r>
        <w:t>y luego me hizo entrar detrás de él;</w:t>
      </w:r>
    </w:p>
    <w:p w14:paraId="2E4BBA6E" w14:textId="77777777" w:rsidR="00903E67" w:rsidRDefault="00903E67" w:rsidP="005636B6">
      <w:pPr>
        <w:spacing w:before="240" w:after="240"/>
      </w:pPr>
      <w:r>
        <w:t>y sólo entonces pareció cargada.</w:t>
      </w:r>
    </w:p>
    <w:p w14:paraId="2A3BDE96" w14:textId="77777777" w:rsidR="00903E67" w:rsidRDefault="00903E67" w:rsidP="005636B6">
      <w:pPr>
        <w:spacing w:before="240" w:after="240"/>
      </w:pPr>
      <w:r>
        <w:t>Cuando estuvimos ambos en el leño,</w:t>
      </w:r>
    </w:p>
    <w:p w14:paraId="55D6E50D" w14:textId="77777777" w:rsidR="00903E67" w:rsidRDefault="00903E67" w:rsidP="005636B6">
      <w:pPr>
        <w:spacing w:before="240" w:after="240"/>
      </w:pPr>
      <w:r>
        <w:t>hendiendo se marchó la antigua proa</w:t>
      </w:r>
    </w:p>
    <w:p w14:paraId="301E0548" w14:textId="77777777" w:rsidR="00903E67" w:rsidRDefault="00903E67" w:rsidP="005636B6">
      <w:pPr>
        <w:spacing w:before="240" w:after="240"/>
      </w:pPr>
      <w:r>
        <w:t>el agua más que suele con los otros.</w:t>
      </w:r>
    </w:p>
    <w:p w14:paraId="0ABD61AB" w14:textId="77777777" w:rsidR="00903E67" w:rsidRDefault="00903E67" w:rsidP="005636B6">
      <w:pPr>
        <w:spacing w:before="240" w:after="240"/>
      </w:pPr>
      <w:r>
        <w:t>Mientras que el muerto cauce recorríamos</w:t>
      </w:r>
    </w:p>
    <w:p w14:paraId="1E588DAD" w14:textId="77777777" w:rsidR="00903E67" w:rsidRDefault="00903E67" w:rsidP="005636B6">
      <w:pPr>
        <w:spacing w:before="240" w:after="240"/>
      </w:pPr>
      <w:r>
        <w:t>uno, lleno de fango vino y dijo:</w:t>
      </w:r>
    </w:p>
    <w:p w14:paraId="463FF44C" w14:textId="77777777" w:rsidR="00903E67" w:rsidRDefault="00903E67" w:rsidP="005636B6">
      <w:pPr>
        <w:spacing w:before="240" w:after="240"/>
      </w:pPr>
      <w:r>
        <w:t>«¿Quién eres tú que vienes a destiempo?»</w:t>
      </w:r>
    </w:p>
    <w:p w14:paraId="1E8BE845" w14:textId="77777777" w:rsidR="00903E67" w:rsidRDefault="00903E67" w:rsidP="005636B6">
      <w:pPr>
        <w:spacing w:before="240" w:after="240"/>
      </w:pPr>
      <w:r>
        <w:t>Y le dije: « Si vengo, no me quedo;</w:t>
      </w:r>
    </w:p>
    <w:p w14:paraId="785A5EAD" w14:textId="77777777" w:rsidR="00903E67" w:rsidRDefault="00903E67" w:rsidP="005636B6">
      <w:pPr>
        <w:spacing w:before="240" w:after="240"/>
      </w:pPr>
      <w:r>
        <w:t>pero ¿quién eres tú que estás tan sucio?»</w:t>
      </w:r>
    </w:p>
    <w:p w14:paraId="3DEF1B38" w14:textId="77777777" w:rsidR="00903E67" w:rsidRDefault="00903E67" w:rsidP="005636B6">
      <w:pPr>
        <w:spacing w:before="240" w:after="240"/>
      </w:pPr>
      <w:r>
        <w:t>Dijo: «Ya ves que soy uno que llora.»</w:t>
      </w:r>
    </w:p>
    <w:p w14:paraId="18F3FD4D" w14:textId="77777777" w:rsidR="00903E67" w:rsidRDefault="00903E67" w:rsidP="005636B6">
      <w:pPr>
        <w:spacing w:before="240" w:after="240"/>
      </w:pPr>
      <w:r>
        <w:t>Yo le dije: «Con lutos y con llanto,</w:t>
      </w:r>
    </w:p>
    <w:p w14:paraId="63493129" w14:textId="77777777" w:rsidR="00903E67" w:rsidRDefault="00903E67" w:rsidP="005636B6">
      <w:pPr>
        <w:spacing w:before="240" w:after="240"/>
      </w:pPr>
      <w:r>
        <w:lastRenderedPageBreak/>
        <w:t>puedes quedarte, espíritu maldito,</w:t>
      </w:r>
    </w:p>
    <w:p w14:paraId="09EFE8F6" w14:textId="77777777" w:rsidR="00903E67" w:rsidRDefault="00903E67" w:rsidP="005636B6">
      <w:pPr>
        <w:spacing w:before="240" w:after="240"/>
      </w:pPr>
      <w:r>
        <w:t>pues aunque estés tan sucio te conozco.»</w:t>
      </w:r>
    </w:p>
    <w:p w14:paraId="53C8CA88" w14:textId="77777777" w:rsidR="00903E67" w:rsidRDefault="00903E67" w:rsidP="005636B6">
      <w:pPr>
        <w:spacing w:before="240" w:after="240"/>
      </w:pPr>
      <w:r>
        <w:t>Entonces tendió al leño las dos manos;</w:t>
      </w:r>
    </w:p>
    <w:p w14:paraId="590EA0D7" w14:textId="77777777" w:rsidR="00903E67" w:rsidRDefault="00903E67" w:rsidP="005636B6">
      <w:pPr>
        <w:spacing w:before="240" w:after="240"/>
      </w:pPr>
      <w:r>
        <w:t>mas el maestro lo evitó prudente,</w:t>
      </w:r>
    </w:p>
    <w:p w14:paraId="213D455A" w14:textId="77777777" w:rsidR="00903E67" w:rsidRDefault="00903E67" w:rsidP="005636B6">
      <w:pPr>
        <w:spacing w:before="240" w:after="240"/>
      </w:pPr>
      <w:r>
        <w:t>diciendo: «Vete con los otros perros.»</w:t>
      </w:r>
    </w:p>
    <w:p w14:paraId="469A6117" w14:textId="77777777" w:rsidR="00903E67" w:rsidRDefault="00903E67" w:rsidP="005636B6">
      <w:pPr>
        <w:spacing w:before="240" w:after="240"/>
      </w:pPr>
      <w:r>
        <w:t>Al cuello luego los brazos me echó,</w:t>
      </w:r>
    </w:p>
    <w:p w14:paraId="2B8B8F91" w14:textId="77777777" w:rsidR="00903E67" w:rsidRDefault="00903E67" w:rsidP="005636B6">
      <w:pPr>
        <w:spacing w:before="240" w:after="240"/>
      </w:pPr>
      <w:r>
        <w:t>besóme el rostro y dijo: «!Oh desdeñoso,</w:t>
      </w:r>
    </w:p>
    <w:p w14:paraId="240F69D8" w14:textId="77777777" w:rsidR="00903E67" w:rsidRDefault="00903E67" w:rsidP="005636B6">
      <w:pPr>
        <w:spacing w:before="240" w:after="240"/>
      </w:pPr>
      <w:r>
        <w:t>bendita la que estuvo de ti encinta!</w:t>
      </w:r>
    </w:p>
    <w:p w14:paraId="7E5C57D6" w14:textId="77777777" w:rsidR="00903E67" w:rsidRDefault="00903E67" w:rsidP="005636B6">
      <w:pPr>
        <w:spacing w:before="240" w:after="240"/>
      </w:pPr>
      <w:r>
        <w:t>Aquel fue un orgulloso para el mundo;</w:t>
      </w:r>
    </w:p>
    <w:p w14:paraId="37A29AD0" w14:textId="77777777" w:rsidR="00903E67" w:rsidRDefault="00903E67" w:rsidP="005636B6">
      <w:pPr>
        <w:spacing w:before="240" w:after="240"/>
      </w:pPr>
      <w:r>
        <w:t>y no hay bondad que su memoria honre:</w:t>
      </w:r>
    </w:p>
    <w:p w14:paraId="7419F0F4" w14:textId="77777777" w:rsidR="00903E67" w:rsidRDefault="00903E67" w:rsidP="005636B6">
      <w:pPr>
        <w:spacing w:before="240" w:after="240"/>
      </w:pPr>
      <w:r>
        <w:t>por ello está su sombra aquí furiosa.</w:t>
      </w:r>
    </w:p>
    <w:p w14:paraId="223DC737" w14:textId="77777777" w:rsidR="00903E67" w:rsidRDefault="00903E67" w:rsidP="005636B6">
      <w:pPr>
        <w:spacing w:before="240" w:after="240"/>
      </w:pPr>
      <w:r>
        <w:t>Cuantos por reyes tiénense allá arriba,</w:t>
      </w:r>
    </w:p>
    <w:p w14:paraId="37104526" w14:textId="77777777" w:rsidR="00903E67" w:rsidRDefault="00903E67" w:rsidP="005636B6">
      <w:pPr>
        <w:spacing w:before="240" w:after="240"/>
      </w:pPr>
      <w:r>
        <w:t>aquí estarán cual puercos en el cieno,</w:t>
      </w:r>
    </w:p>
    <w:p w14:paraId="0639972E" w14:textId="77777777" w:rsidR="00903E67" w:rsidRDefault="00903E67" w:rsidP="005636B6">
      <w:pPr>
        <w:spacing w:before="240" w:after="240"/>
      </w:pPr>
      <w:r>
        <w:t>dejando de ellos un desprecio horrible.»`</w:t>
      </w:r>
    </w:p>
    <w:p w14:paraId="6A69610D" w14:textId="77777777" w:rsidR="00903E67" w:rsidRDefault="00903E67" w:rsidP="005636B6">
      <w:pPr>
        <w:spacing w:before="240" w:after="240"/>
      </w:pPr>
      <w:r>
        <w:t>Y yo: «Maestro, mucho desearía</w:t>
      </w:r>
    </w:p>
    <w:p w14:paraId="67BD2967" w14:textId="77777777" w:rsidR="00903E67" w:rsidRDefault="00903E67" w:rsidP="005636B6">
      <w:pPr>
        <w:spacing w:before="240" w:after="240"/>
      </w:pPr>
      <w:r>
        <w:t>el verle zambullirse en este caldo,</w:t>
      </w:r>
    </w:p>
    <w:p w14:paraId="5EEA5405" w14:textId="77777777" w:rsidR="00903E67" w:rsidRDefault="00903E67" w:rsidP="005636B6">
      <w:pPr>
        <w:spacing w:before="240" w:after="240"/>
      </w:pPr>
      <w:r>
        <w:t>antes que de este lago nos marchemos.»</w:t>
      </w:r>
    </w:p>
    <w:p w14:paraId="5EA62A77" w14:textId="77777777" w:rsidR="00903E67" w:rsidRDefault="00903E67" w:rsidP="005636B6">
      <w:pPr>
        <w:spacing w:before="240" w:after="240"/>
      </w:pPr>
      <w:r>
        <w:t>Y él me repuso: «Aún antes que la orilla</w:t>
      </w:r>
    </w:p>
    <w:p w14:paraId="27B81197" w14:textId="77777777" w:rsidR="00903E67" w:rsidRDefault="00903E67" w:rsidP="005636B6">
      <w:pPr>
        <w:spacing w:before="240" w:after="240"/>
      </w:pPr>
      <w:r>
        <w:t>de ti se deje ver, serás saciado:</w:t>
      </w:r>
    </w:p>
    <w:p w14:paraId="5B879915" w14:textId="77777777" w:rsidR="00903E67" w:rsidRDefault="00903E67" w:rsidP="005636B6">
      <w:pPr>
        <w:spacing w:before="240" w:after="240"/>
      </w:pPr>
      <w:r>
        <w:lastRenderedPageBreak/>
        <w:t>de tal deseo conviene que goces.»</w:t>
      </w:r>
    </w:p>
    <w:p w14:paraId="7C08A28D" w14:textId="77777777" w:rsidR="00903E67" w:rsidRDefault="00903E67" w:rsidP="005636B6">
      <w:pPr>
        <w:spacing w:before="240" w:after="240"/>
      </w:pPr>
      <w:r>
        <w:t>Al poco vi la gran carnicería</w:t>
      </w:r>
    </w:p>
    <w:p w14:paraId="7250F8F3" w14:textId="77777777" w:rsidR="00903E67" w:rsidRDefault="00903E67" w:rsidP="005636B6">
      <w:pPr>
        <w:spacing w:before="240" w:after="240"/>
      </w:pPr>
      <w:r>
        <w:t>que de él hacían las fangosas gentes;</w:t>
      </w:r>
    </w:p>
    <w:p w14:paraId="276B7AB0" w14:textId="77777777" w:rsidR="00903E67" w:rsidRDefault="00903E67" w:rsidP="005636B6">
      <w:pPr>
        <w:spacing w:before="240" w:after="240"/>
      </w:pPr>
      <w:r>
        <w:t>a Dios por ello alabo y doy las gracias.</w:t>
      </w:r>
    </w:p>
    <w:p w14:paraId="614E87E1" w14:textId="77777777" w:rsidR="00903E67" w:rsidRDefault="00903E67" w:rsidP="005636B6">
      <w:pPr>
        <w:spacing w:before="240" w:after="240"/>
      </w:pPr>
      <w:r>
        <w:t>«¡A por Felipe Argenti!», se gritaban,</w:t>
      </w:r>
    </w:p>
    <w:p w14:paraId="1CBFA9B1" w14:textId="77777777" w:rsidR="00903E67" w:rsidRDefault="00903E67" w:rsidP="005636B6">
      <w:pPr>
        <w:spacing w:before="240" w:after="240"/>
      </w:pPr>
      <w:r>
        <w:t>y el florentino espiritu altanero</w:t>
      </w:r>
    </w:p>
    <w:p w14:paraId="7FDDB4CD" w14:textId="77777777" w:rsidR="00903E67" w:rsidRDefault="00903E67" w:rsidP="005636B6">
      <w:pPr>
        <w:spacing w:before="240" w:after="240"/>
      </w:pPr>
      <w:r>
        <w:t>contra sí mismo volvía los dientes.</w:t>
      </w:r>
    </w:p>
    <w:p w14:paraId="776E23F1" w14:textId="77777777" w:rsidR="00903E67" w:rsidRDefault="00903E67" w:rsidP="005636B6">
      <w:pPr>
        <w:spacing w:before="240" w:after="240"/>
      </w:pPr>
      <w:r>
        <w:t>Lo dejamos allí, y de él más no cuento.</w:t>
      </w:r>
    </w:p>
    <w:p w14:paraId="5765BDF9" w14:textId="77777777" w:rsidR="00903E67" w:rsidRDefault="00903E67" w:rsidP="005636B6">
      <w:pPr>
        <w:spacing w:before="240" w:after="240"/>
      </w:pPr>
      <w:r>
        <w:t>Mas el oído golpeóme un llanto,</w:t>
      </w:r>
    </w:p>
    <w:p w14:paraId="7535E92C" w14:textId="77777777" w:rsidR="00903E67" w:rsidRDefault="00903E67" w:rsidP="005636B6">
      <w:pPr>
        <w:spacing w:before="240" w:after="240"/>
      </w:pPr>
      <w:r>
        <w:t>y miré atentamente hacia adelante.</w:t>
      </w:r>
    </w:p>
    <w:p w14:paraId="303F3685" w14:textId="77777777" w:rsidR="00903E67" w:rsidRDefault="00903E67" w:rsidP="005636B6">
      <w:pPr>
        <w:spacing w:before="240" w:after="240"/>
      </w:pPr>
      <w:r>
        <w:t>Exclamó el buen maestro: «Ahora, hijo,</w:t>
      </w:r>
    </w:p>
    <w:p w14:paraId="041B57C6" w14:textId="77777777" w:rsidR="00903E67" w:rsidRDefault="00903E67" w:rsidP="005636B6">
      <w:pPr>
        <w:spacing w:before="240" w:after="240"/>
      </w:pPr>
      <w:r>
        <w:t>se acerca la ciudad llamada Dite,</w:t>
      </w:r>
    </w:p>
    <w:p w14:paraId="2802F709" w14:textId="77777777" w:rsidR="00903E67" w:rsidRDefault="00903E67" w:rsidP="005636B6">
      <w:pPr>
        <w:spacing w:before="240" w:after="240"/>
      </w:pPr>
      <w:r>
        <w:t>de graves habitantes y mesnadas.»</w:t>
      </w:r>
    </w:p>
    <w:p w14:paraId="14CBDF47" w14:textId="77777777" w:rsidR="00903E67" w:rsidRDefault="00903E67" w:rsidP="005636B6">
      <w:pPr>
        <w:spacing w:before="240" w:after="240"/>
      </w:pPr>
      <w:r>
        <w:t>Y yo dije: «Maestro, sus mezquitas</w:t>
      </w:r>
    </w:p>
    <w:p w14:paraId="6C415373" w14:textId="77777777" w:rsidR="00903E67" w:rsidRDefault="00903E67" w:rsidP="005636B6">
      <w:pPr>
        <w:spacing w:before="240" w:after="240"/>
      </w:pPr>
      <w:r>
        <w:t>en el valle distingo claramente,</w:t>
      </w:r>
    </w:p>
    <w:p w14:paraId="212B4682" w14:textId="77777777" w:rsidR="00903E67" w:rsidRDefault="00903E67" w:rsidP="005636B6">
      <w:pPr>
        <w:spacing w:before="240" w:after="240"/>
      </w:pPr>
      <w:r>
        <w:t>rojas cual si salido de una fragua</w:t>
      </w:r>
    </w:p>
    <w:p w14:paraId="143CBA14" w14:textId="77777777" w:rsidR="00903E67" w:rsidRDefault="00903E67" w:rsidP="005636B6">
      <w:pPr>
        <w:spacing w:before="240" w:after="240"/>
      </w:pPr>
      <w:r>
        <w:t>hubieran.» Y él me dijo: «El fuego eterno</w:t>
      </w:r>
    </w:p>
    <w:p w14:paraId="78BB445D" w14:textId="77777777" w:rsidR="00903E67" w:rsidRDefault="00903E67" w:rsidP="005636B6">
      <w:pPr>
        <w:spacing w:before="240" w:after="240"/>
      </w:pPr>
      <w:r>
        <w:t>que dentro arde, rojas nos las muestra,</w:t>
      </w:r>
    </w:p>
    <w:p w14:paraId="433A9F58" w14:textId="77777777" w:rsidR="00903E67" w:rsidRDefault="00903E67" w:rsidP="005636B6">
      <w:pPr>
        <w:spacing w:before="240" w:after="240"/>
      </w:pPr>
      <w:r>
        <w:t>como estás viendo en este bajo infierno.»</w:t>
      </w:r>
    </w:p>
    <w:p w14:paraId="3AFFBAAD" w14:textId="77777777" w:rsidR="00903E67" w:rsidRDefault="00903E67" w:rsidP="005636B6">
      <w:pPr>
        <w:spacing w:before="240" w:after="240"/>
      </w:pPr>
      <w:r>
        <w:lastRenderedPageBreak/>
        <w:t>Así llegamos a los hondos fosos</w:t>
      </w:r>
    </w:p>
    <w:p w14:paraId="7FA9522A" w14:textId="77777777" w:rsidR="00903E67" w:rsidRDefault="00903E67" w:rsidP="005636B6">
      <w:pPr>
        <w:spacing w:before="240" w:after="240"/>
      </w:pPr>
      <w:r>
        <w:t>que ciñen esa tierra sin consuelo;</w:t>
      </w:r>
    </w:p>
    <w:p w14:paraId="1DC214DD" w14:textId="77777777" w:rsidR="00903E67" w:rsidRDefault="00903E67" w:rsidP="005636B6">
      <w:pPr>
        <w:spacing w:before="240" w:after="240"/>
      </w:pPr>
      <w:r>
        <w:t>de hierro aquellos muros parecían.</w:t>
      </w:r>
    </w:p>
    <w:p w14:paraId="39A722A6" w14:textId="77777777" w:rsidR="00903E67" w:rsidRDefault="00903E67" w:rsidP="005636B6">
      <w:pPr>
        <w:spacing w:before="240" w:after="240"/>
      </w:pPr>
      <w:r>
        <w:t>No sin dar antes un rodeo grande,</w:t>
      </w:r>
    </w:p>
    <w:p w14:paraId="5BE91544" w14:textId="77777777" w:rsidR="00903E67" w:rsidRDefault="00903E67" w:rsidP="005636B6">
      <w:pPr>
        <w:spacing w:before="240" w:after="240"/>
      </w:pPr>
      <w:r>
        <w:t>llegamos a una parte en que el barquero</w:t>
      </w:r>
    </w:p>
    <w:p w14:paraId="17E1BF2D" w14:textId="77777777" w:rsidR="00903E67" w:rsidRDefault="00903E67" w:rsidP="005636B6">
      <w:pPr>
        <w:spacing w:before="240" w:after="240"/>
      </w:pPr>
      <w:r>
        <w:t>«Salid -gritó con fuerza- aquí es la entrada.»</w:t>
      </w:r>
    </w:p>
    <w:p w14:paraId="4A6FE349" w14:textId="77777777" w:rsidR="00903E67" w:rsidRDefault="00903E67" w:rsidP="005636B6">
      <w:pPr>
        <w:spacing w:before="240" w:after="240"/>
      </w:pPr>
      <w:r>
        <w:t>Yo vi a más de un millar sobre la puerta</w:t>
      </w:r>
    </w:p>
    <w:p w14:paraId="416F3B5D" w14:textId="77777777" w:rsidR="00903E67" w:rsidRDefault="00903E67" w:rsidP="005636B6">
      <w:pPr>
        <w:spacing w:before="240" w:after="240"/>
      </w:pPr>
      <w:r>
        <w:t>de llovidos del cielo, que con rabia</w:t>
      </w:r>
    </w:p>
    <w:p w14:paraId="63454270" w14:textId="77777777" w:rsidR="00903E67" w:rsidRDefault="00903E67" w:rsidP="005636B6">
      <w:pPr>
        <w:spacing w:before="240" w:after="240"/>
      </w:pPr>
      <w:r>
        <w:t>decían: «¿Quién es este que sin muerte</w:t>
      </w:r>
    </w:p>
    <w:p w14:paraId="7312B2DA" w14:textId="77777777" w:rsidR="00903E67" w:rsidRDefault="00903E67" w:rsidP="005636B6">
      <w:pPr>
        <w:spacing w:before="240" w:after="240"/>
      </w:pPr>
      <w:r>
        <w:t>va por el reino de la gente muerta?»</w:t>
      </w:r>
    </w:p>
    <w:p w14:paraId="2F64522D" w14:textId="77777777" w:rsidR="00903E67" w:rsidRDefault="00903E67" w:rsidP="005636B6">
      <w:pPr>
        <w:spacing w:before="240" w:after="240"/>
      </w:pPr>
      <w:r>
        <w:t>Y mi sabio maestro hizo una seña</w:t>
      </w:r>
    </w:p>
    <w:p w14:paraId="36B1614A" w14:textId="77777777" w:rsidR="00903E67" w:rsidRDefault="00903E67" w:rsidP="005636B6">
      <w:pPr>
        <w:spacing w:before="240" w:after="240"/>
      </w:pPr>
      <w:r>
        <w:t>de quererles hablar secretamente.</w:t>
      </w:r>
    </w:p>
    <w:p w14:paraId="4DEE1EA9" w14:textId="77777777" w:rsidR="00903E67" w:rsidRDefault="00903E67" w:rsidP="005636B6">
      <w:pPr>
        <w:spacing w:before="240" w:after="240"/>
      </w:pPr>
      <w:r>
        <w:t>Contuvieron un poco el gran desprecio</w:t>
      </w:r>
    </w:p>
    <w:p w14:paraId="431B1DE0" w14:textId="77777777" w:rsidR="00903E67" w:rsidRDefault="00903E67" w:rsidP="005636B6">
      <w:pPr>
        <w:spacing w:before="240" w:after="240"/>
      </w:pPr>
      <w:r>
        <w:t>y dijeron: « Ven solo y que se marche</w:t>
      </w:r>
    </w:p>
    <w:p w14:paraId="0255E41C" w14:textId="77777777" w:rsidR="00903E67" w:rsidRDefault="00903E67" w:rsidP="005636B6">
      <w:pPr>
        <w:spacing w:before="240" w:after="240"/>
      </w:pPr>
      <w:r>
        <w:t>quien tan osado entró por este reino;</w:t>
      </w:r>
    </w:p>
    <w:p w14:paraId="341CAF75" w14:textId="77777777" w:rsidR="00903E67" w:rsidRDefault="00903E67" w:rsidP="005636B6">
      <w:pPr>
        <w:spacing w:before="240" w:after="240"/>
      </w:pPr>
      <w:r>
        <w:t>que vuelva solo por la loca senda;</w:t>
      </w:r>
    </w:p>
    <w:p w14:paraId="4B83F891" w14:textId="77777777" w:rsidR="00903E67" w:rsidRDefault="00903E67" w:rsidP="005636B6">
      <w:pPr>
        <w:spacing w:before="240" w:after="240"/>
      </w:pPr>
      <w:r>
        <w:t>pruebe, si sabe, pues que tú te quedas,</w:t>
      </w:r>
    </w:p>
    <w:p w14:paraId="20E3B416" w14:textId="77777777" w:rsidR="00903E67" w:rsidRDefault="00903E67" w:rsidP="005636B6">
      <w:pPr>
        <w:spacing w:before="240" w:after="240"/>
      </w:pPr>
      <w:r>
        <w:t>que le enseñaste tan oscura zona.»</w:t>
      </w:r>
    </w:p>
    <w:p w14:paraId="5A806890" w14:textId="77777777" w:rsidR="00903E67" w:rsidRDefault="00903E67" w:rsidP="005636B6">
      <w:pPr>
        <w:spacing w:before="240" w:after="240"/>
      </w:pPr>
      <w:r>
        <w:t>Piensa, lector, el miedo que me entró</w:t>
      </w:r>
    </w:p>
    <w:p w14:paraId="0B383B7A" w14:textId="77777777" w:rsidR="00903E67" w:rsidRDefault="00903E67" w:rsidP="005636B6">
      <w:pPr>
        <w:spacing w:before="240" w:after="240"/>
      </w:pPr>
      <w:r>
        <w:lastRenderedPageBreak/>
        <w:t>al escuchar palabras tan malditas,</w:t>
      </w:r>
    </w:p>
    <w:p w14:paraId="074E5EA9" w14:textId="77777777" w:rsidR="00903E67" w:rsidRDefault="00903E67" w:rsidP="005636B6">
      <w:pPr>
        <w:spacing w:before="240" w:after="240"/>
      </w:pPr>
      <w:r>
        <w:t>que pensé que ya nunca volvería.</w:t>
      </w:r>
    </w:p>
    <w:p w14:paraId="64923ABB" w14:textId="77777777" w:rsidR="00903E67" w:rsidRDefault="00903E67" w:rsidP="005636B6">
      <w:pPr>
        <w:spacing w:before="240" w:after="240"/>
      </w:pPr>
      <w:r>
        <w:t>«Guía querido, tú que más de siete</w:t>
      </w:r>
    </w:p>
    <w:p w14:paraId="58E400C2" w14:textId="77777777" w:rsidR="00903E67" w:rsidRDefault="00903E67" w:rsidP="005636B6">
      <w:pPr>
        <w:spacing w:before="240" w:after="240"/>
      </w:pPr>
      <w:r>
        <w:t>veces me has confortado y hecho libre</w:t>
      </w:r>
    </w:p>
    <w:p w14:paraId="3DFDF0BD" w14:textId="77777777" w:rsidR="00903E67" w:rsidRDefault="00903E67" w:rsidP="005636B6">
      <w:pPr>
        <w:spacing w:before="240" w:after="240"/>
      </w:pPr>
      <w:r>
        <w:t>de los grandes peligros que he encontrado,</w:t>
      </w:r>
    </w:p>
    <w:p w14:paraId="52094977" w14:textId="77777777" w:rsidR="00903E67" w:rsidRDefault="00903E67" w:rsidP="005636B6">
      <w:pPr>
        <w:spacing w:before="240" w:after="240"/>
      </w:pPr>
      <w:r>
        <w:t>no me dejies -le dije- así perdido;</w:t>
      </w:r>
    </w:p>
    <w:p w14:paraId="49544D05" w14:textId="77777777" w:rsidR="00903E67" w:rsidRDefault="00903E67" w:rsidP="005636B6">
      <w:pPr>
        <w:spacing w:before="240" w:after="240"/>
      </w:pPr>
      <w:r>
        <w:t>y si seguir mas lejos nos impiden,</w:t>
      </w:r>
    </w:p>
    <w:p w14:paraId="421B9D25" w14:textId="77777777" w:rsidR="00903E67" w:rsidRDefault="00903E67" w:rsidP="005636B6">
      <w:pPr>
        <w:spacing w:before="240" w:after="240"/>
      </w:pPr>
      <w:r>
        <w:t>juntos volvamos hacia atrás los pasos.»</w:t>
      </w:r>
    </w:p>
    <w:p w14:paraId="38687699" w14:textId="77777777" w:rsidR="00903E67" w:rsidRDefault="00903E67" w:rsidP="005636B6">
      <w:pPr>
        <w:spacing w:before="240" w:after="240"/>
      </w:pPr>
      <w:r>
        <w:t>Y aquel señor que allí me condujera</w:t>
      </w:r>
    </w:p>
    <w:p w14:paraId="1A9AA37A" w14:textId="77777777" w:rsidR="00903E67" w:rsidRDefault="00903E67" w:rsidP="005636B6">
      <w:pPr>
        <w:spacing w:before="240" w:after="240"/>
      </w:pPr>
      <w:r>
        <w:t>«No temas -dijo- porque nuestro paso</w:t>
      </w:r>
    </w:p>
    <w:p w14:paraId="397E3545" w14:textId="77777777" w:rsidR="00903E67" w:rsidRDefault="00903E67" w:rsidP="005636B6">
      <w:pPr>
        <w:spacing w:before="240" w:after="240"/>
      </w:pPr>
      <w:r>
        <w:t>nadie puede parar: tal nos lo otorga.</w:t>
      </w:r>
    </w:p>
    <w:p w14:paraId="39CE6984" w14:textId="77777777" w:rsidR="00903E67" w:rsidRDefault="00903E67" w:rsidP="005636B6">
      <w:pPr>
        <w:spacing w:before="240" w:after="240"/>
      </w:pPr>
      <w:r>
        <w:t>Mas espérame aquí, y tu ánimo flaco</w:t>
      </w:r>
    </w:p>
    <w:p w14:paraId="3EB2B170" w14:textId="77777777" w:rsidR="00903E67" w:rsidRDefault="00903E67" w:rsidP="005636B6">
      <w:pPr>
        <w:spacing w:before="240" w:after="240"/>
      </w:pPr>
      <w:r>
        <w:t>conforta y alimenta de esperanza,</w:t>
      </w:r>
    </w:p>
    <w:p w14:paraId="684DF046" w14:textId="77777777" w:rsidR="00903E67" w:rsidRDefault="00903E67" w:rsidP="005636B6">
      <w:pPr>
        <w:spacing w:before="240" w:after="240"/>
      </w:pPr>
      <w:r>
        <w:t>que no te dejaré en el bajo mundo.»</w:t>
      </w:r>
    </w:p>
    <w:p w14:paraId="11079E6D" w14:textId="77777777" w:rsidR="00903E67" w:rsidRDefault="00903E67" w:rsidP="005636B6">
      <w:pPr>
        <w:spacing w:before="240" w:after="240"/>
      </w:pPr>
      <w:r>
        <w:t>Así se fue, y allí me abandonó</w:t>
      </w:r>
    </w:p>
    <w:p w14:paraId="6C556BC6" w14:textId="77777777" w:rsidR="00903E67" w:rsidRDefault="00903E67" w:rsidP="005636B6">
      <w:pPr>
        <w:spacing w:before="240" w:after="240"/>
      </w:pPr>
      <w:r>
        <w:t>el dulce padre, y yo me quedé en duda</w:t>
      </w:r>
    </w:p>
    <w:p w14:paraId="24148344" w14:textId="77777777" w:rsidR="00903E67" w:rsidRDefault="00903E67" w:rsidP="005636B6">
      <w:pPr>
        <w:spacing w:before="240" w:after="240"/>
      </w:pPr>
      <w:r>
        <w:t>pues en mi mente el no y el sí luchaban.</w:t>
      </w:r>
    </w:p>
    <w:p w14:paraId="41FC96C1" w14:textId="77777777" w:rsidR="00903E67" w:rsidRDefault="00903E67" w:rsidP="005636B6">
      <w:pPr>
        <w:spacing w:before="240" w:after="240"/>
      </w:pPr>
      <w:r>
        <w:t>No pude oír qué fue lo que les dijo:</w:t>
      </w:r>
    </w:p>
    <w:p w14:paraId="123035CB" w14:textId="77777777" w:rsidR="00903E67" w:rsidRDefault="00903E67" w:rsidP="005636B6">
      <w:pPr>
        <w:spacing w:before="240" w:after="240"/>
      </w:pPr>
      <w:r>
        <w:t>mas no habló mucho tiempo con aquéllos,</w:t>
      </w:r>
    </w:p>
    <w:p w14:paraId="5E8C71C1" w14:textId="77777777" w:rsidR="00903E67" w:rsidRDefault="00903E67" w:rsidP="005636B6">
      <w:pPr>
        <w:spacing w:before="240" w:after="240"/>
      </w:pPr>
      <w:r>
        <w:lastRenderedPageBreak/>
        <w:t>pues hacia adentro todos se marcharon.</w:t>
      </w:r>
    </w:p>
    <w:p w14:paraId="4CF4DE1E" w14:textId="77777777" w:rsidR="00903E67" w:rsidRDefault="00903E67" w:rsidP="005636B6">
      <w:pPr>
        <w:spacing w:before="240" w:after="240"/>
      </w:pPr>
      <w:r>
        <w:t>Cerráronle las puertas los demonios</w:t>
      </w:r>
    </w:p>
    <w:p w14:paraId="68F9F90A" w14:textId="77777777" w:rsidR="00903E67" w:rsidRDefault="00903E67" w:rsidP="005636B6">
      <w:pPr>
        <w:spacing w:before="240" w:after="240"/>
      </w:pPr>
      <w:r>
        <w:t>en la cara a mi guía, y quedó afuera,</w:t>
      </w:r>
    </w:p>
    <w:p w14:paraId="58D3F429" w14:textId="77777777" w:rsidR="00903E67" w:rsidRDefault="00903E67" w:rsidP="005636B6">
      <w:pPr>
        <w:spacing w:before="240" w:after="240"/>
      </w:pPr>
      <w:r>
        <w:t>y se vino hacia mí con pasos lentos.</w:t>
      </w:r>
    </w:p>
    <w:p w14:paraId="564AA894" w14:textId="77777777" w:rsidR="00903E67" w:rsidRDefault="00903E67" w:rsidP="005636B6">
      <w:pPr>
        <w:spacing w:before="240" w:after="240"/>
      </w:pPr>
      <w:r>
        <w:t>Gacha la vista y privado su rostro</w:t>
      </w:r>
    </w:p>
    <w:p w14:paraId="09320DE3" w14:textId="77777777" w:rsidR="00903E67" w:rsidRDefault="00903E67" w:rsidP="005636B6">
      <w:pPr>
        <w:spacing w:before="240" w:after="240"/>
      </w:pPr>
      <w:r>
        <w:t>de osadía ninguna, y suspiraba:</w:t>
      </w:r>
    </w:p>
    <w:p w14:paraId="604B61F4" w14:textId="77777777" w:rsidR="00903E67" w:rsidRDefault="00903E67" w:rsidP="005636B6">
      <w:pPr>
        <w:spacing w:before="240" w:after="240"/>
      </w:pPr>
      <w:r>
        <w:t>« ¡Quién las dolientes casa me ha cerrado!»</w:t>
      </w:r>
    </w:p>
    <w:p w14:paraId="46F9B916" w14:textId="77777777" w:rsidR="00903E67" w:rsidRDefault="00903E67" w:rsidP="005636B6">
      <w:pPr>
        <w:spacing w:before="240" w:after="240"/>
      </w:pPr>
      <w:r>
        <w:t>Y él me dijo: «Tú, porque yo me irrite,</w:t>
      </w:r>
    </w:p>
    <w:p w14:paraId="753E6CF6" w14:textId="77777777" w:rsidR="00903E67" w:rsidRDefault="00903E67" w:rsidP="005636B6">
      <w:pPr>
        <w:spacing w:before="240" w:after="240"/>
      </w:pPr>
      <w:r>
        <w:t>no te asustes, pues venceré la prueba,</w:t>
      </w:r>
    </w:p>
    <w:p w14:paraId="76E70FC0" w14:textId="77777777" w:rsidR="00903E67" w:rsidRDefault="00903E67" w:rsidP="005636B6">
      <w:pPr>
        <w:spacing w:before="240" w:after="240"/>
      </w:pPr>
      <w:r>
        <w:t>por mucho que se empeñen en prohibirlo.</w:t>
      </w:r>
    </w:p>
    <w:p w14:paraId="195438A8" w14:textId="77777777" w:rsidR="00903E67" w:rsidRDefault="00903E67" w:rsidP="005636B6">
      <w:pPr>
        <w:spacing w:before="240" w:after="240"/>
      </w:pPr>
      <w:r>
        <w:t>No es nada nueva esta insolencia suya,</w:t>
      </w:r>
    </w:p>
    <w:p w14:paraId="4F0E3AE7" w14:textId="77777777" w:rsidR="00903E67" w:rsidRDefault="00903E67" w:rsidP="005636B6">
      <w:pPr>
        <w:spacing w:before="240" w:after="240"/>
      </w:pPr>
      <w:r>
        <w:t>que ante menos secreta puerta usaron,</w:t>
      </w:r>
    </w:p>
    <w:p w14:paraId="6FF6A0C2" w14:textId="77777777" w:rsidR="00903E67" w:rsidRDefault="00903E67" w:rsidP="005636B6">
      <w:pPr>
        <w:spacing w:before="240" w:after="240"/>
      </w:pPr>
      <w:r>
        <w:t>que hasta el momento se halla sin cerrojos.</w:t>
      </w:r>
    </w:p>
    <w:p w14:paraId="63822172" w14:textId="77777777" w:rsidR="00903E67" w:rsidRDefault="00903E67" w:rsidP="005636B6">
      <w:pPr>
        <w:spacing w:before="240" w:after="240"/>
      </w:pPr>
      <w:r>
        <w:t>Sobre ella contemplaste el triste escrito:</w:t>
      </w:r>
    </w:p>
    <w:p w14:paraId="1249ECB5" w14:textId="77777777" w:rsidR="00903E67" w:rsidRDefault="00903E67" w:rsidP="005636B6">
      <w:pPr>
        <w:spacing w:before="240" w:after="240"/>
      </w:pPr>
      <w:r>
        <w:t>y ya baja el camino desde aquélla,</w:t>
      </w:r>
    </w:p>
    <w:p w14:paraId="390A8A83" w14:textId="77777777" w:rsidR="00903E67" w:rsidRDefault="00903E67" w:rsidP="005636B6">
      <w:pPr>
        <w:spacing w:before="240" w:after="240"/>
      </w:pPr>
      <w:r>
        <w:t>pasando por los cercos sin escolta,</w:t>
      </w:r>
    </w:p>
    <w:p w14:paraId="5E3867E8" w14:textId="77777777" w:rsidR="006305BF" w:rsidRDefault="00903E67" w:rsidP="005636B6">
      <w:pPr>
        <w:spacing w:before="240" w:after="240"/>
      </w:pPr>
      <w:r>
        <w:t>quien la ciudad al fin nos hará franca.</w:t>
      </w:r>
    </w:p>
    <w:p w14:paraId="352162FB" w14:textId="0C6372D1" w:rsidR="00903E67" w:rsidRDefault="00903E67" w:rsidP="005636B6">
      <w:pPr>
        <w:spacing w:before="240" w:after="240"/>
      </w:pPr>
      <w:r>
        <w:br w:type="page"/>
      </w:r>
    </w:p>
    <w:p w14:paraId="5CDEFA9E" w14:textId="77777777" w:rsidR="00903E67" w:rsidRDefault="00903E67" w:rsidP="005636B6">
      <w:pPr>
        <w:pStyle w:val="Ttulo2"/>
        <w:spacing w:before="240" w:after="240"/>
      </w:pPr>
      <w:bookmarkStart w:id="13" w:name="_Toc196140936"/>
      <w:r>
        <w:lastRenderedPageBreak/>
        <w:t>CANTO IX</w:t>
      </w:r>
      <w:bookmarkEnd w:id="13"/>
    </w:p>
    <w:p w14:paraId="75C6AB46" w14:textId="0340B2F9" w:rsidR="00903E67" w:rsidRDefault="00903E67" w:rsidP="005636B6">
      <w:pPr>
        <w:spacing w:before="240" w:after="240"/>
      </w:pPr>
      <w:r>
        <w:t>El color que sacó a mi cara el miedo</w:t>
      </w:r>
      <w:r w:rsidR="006A4D96">
        <w:t xml:space="preserve"> </w:t>
      </w:r>
      <w:r>
        <w:t>cuando vi que mi guía se tornaba,</w:t>
      </w:r>
    </w:p>
    <w:p w14:paraId="61A5943D" w14:textId="77777777" w:rsidR="00903E67" w:rsidRDefault="00903E67" w:rsidP="005636B6">
      <w:pPr>
        <w:spacing w:before="240" w:after="240"/>
      </w:pPr>
      <w:r>
        <w:t>lo quitó de la suya con presteza.</w:t>
      </w:r>
    </w:p>
    <w:p w14:paraId="2834D316" w14:textId="77777777" w:rsidR="00903E67" w:rsidRDefault="00903E67" w:rsidP="005636B6">
      <w:pPr>
        <w:spacing w:before="240" w:after="240"/>
      </w:pPr>
      <w:r>
        <w:t>Atento se paró como escuchando,</w:t>
      </w:r>
    </w:p>
    <w:p w14:paraId="0D92AE30" w14:textId="77777777" w:rsidR="00903E67" w:rsidRDefault="00903E67" w:rsidP="005636B6">
      <w:pPr>
        <w:spacing w:before="240" w:after="240"/>
      </w:pPr>
      <w:r>
        <w:t>pues no podía atravesar la vista</w:t>
      </w:r>
    </w:p>
    <w:p w14:paraId="4F312DF2" w14:textId="77777777" w:rsidR="00903E67" w:rsidRDefault="00903E67" w:rsidP="005636B6">
      <w:pPr>
        <w:spacing w:before="240" w:after="240"/>
      </w:pPr>
      <w:r>
        <w:t>el aire negro y la neblina densa.</w:t>
      </w:r>
    </w:p>
    <w:p w14:paraId="2CBC73D5" w14:textId="77777777" w:rsidR="00903E67" w:rsidRDefault="00903E67" w:rsidP="005636B6">
      <w:pPr>
        <w:spacing w:before="240" w:after="240"/>
      </w:pPr>
      <w:r>
        <w:t>«Deberemos vencer en esta lucha</w:t>
      </w:r>
    </w:p>
    <w:p w14:paraId="54B480D4" w14:textId="77777777" w:rsidR="00903E67" w:rsidRDefault="00903E67" w:rsidP="005636B6">
      <w:pPr>
        <w:spacing w:before="240" w:after="240"/>
      </w:pPr>
      <w:r>
        <w:t>-comenzó él- si no... Es la promesa.</w:t>
      </w:r>
    </w:p>
    <w:p w14:paraId="2BBF25AD" w14:textId="77777777" w:rsidR="00903E67" w:rsidRDefault="00903E67" w:rsidP="005636B6">
      <w:pPr>
        <w:spacing w:before="240" w:after="240"/>
      </w:pPr>
      <w:r>
        <w:t>¡Cuánto tarda en llegar quien esperamos.»</w:t>
      </w:r>
    </w:p>
    <w:p w14:paraId="5F151D76" w14:textId="77777777" w:rsidR="00903E67" w:rsidRDefault="00903E67" w:rsidP="005636B6">
      <w:pPr>
        <w:spacing w:before="240" w:after="240"/>
      </w:pPr>
      <w:r>
        <w:t>Y me di cuenta de que me ocultaba</w:t>
      </w:r>
    </w:p>
    <w:p w14:paraId="481819E0" w14:textId="77777777" w:rsidR="00903E67" w:rsidRDefault="00903E67" w:rsidP="005636B6">
      <w:pPr>
        <w:spacing w:before="240" w:after="240"/>
      </w:pPr>
      <w:r>
        <w:t>lo del principio con lo que siguió,</w:t>
      </w:r>
    </w:p>
    <w:p w14:paraId="5FA57054" w14:textId="77777777" w:rsidR="00903E67" w:rsidRDefault="00903E67" w:rsidP="005636B6">
      <w:pPr>
        <w:spacing w:before="240" w:after="240"/>
      </w:pPr>
      <w:r>
        <w:t>pues palabras distintas fueron éstas;</w:t>
      </w:r>
    </w:p>
    <w:p w14:paraId="68D32B11" w14:textId="77777777" w:rsidR="00903E67" w:rsidRDefault="00903E67" w:rsidP="005636B6">
      <w:pPr>
        <w:spacing w:before="240" w:after="240"/>
      </w:pPr>
      <w:r>
        <w:t>pero no menos miedo me causaron,</w:t>
      </w:r>
    </w:p>
    <w:p w14:paraId="0828223E" w14:textId="77777777" w:rsidR="00903E67" w:rsidRDefault="00903E67" w:rsidP="005636B6">
      <w:pPr>
        <w:spacing w:before="240" w:after="240"/>
      </w:pPr>
      <w:r>
        <w:t>porque pensaba que su frase trunca</w:t>
      </w:r>
    </w:p>
    <w:p w14:paraId="06B649B1" w14:textId="77777777" w:rsidR="00903E67" w:rsidRDefault="00903E67" w:rsidP="005636B6">
      <w:pPr>
        <w:spacing w:before="240" w:after="240"/>
      </w:pPr>
      <w:r>
        <w:t>tal vez peor sentido contuviese.</w:t>
      </w:r>
    </w:p>
    <w:p w14:paraId="1A35C260" w14:textId="77777777" w:rsidR="00903E67" w:rsidRDefault="00903E67" w:rsidP="005636B6">
      <w:pPr>
        <w:spacing w:before="240" w:after="240"/>
      </w:pPr>
      <w:r>
        <w:t>« ¿En este fondo de la triste hoya</w:t>
      </w:r>
    </w:p>
    <w:p w14:paraId="1B6EA3C2" w14:textId="77777777" w:rsidR="00903E67" w:rsidRDefault="00903E67" w:rsidP="005636B6">
      <w:pPr>
        <w:spacing w:before="240" w:after="240"/>
      </w:pPr>
      <w:r>
        <w:t>bajó algún otro, desde el purgatorio</w:t>
      </w:r>
    </w:p>
    <w:p w14:paraId="7E8D1CDE" w14:textId="77777777" w:rsidR="00903E67" w:rsidRDefault="00903E67" w:rsidP="005636B6">
      <w:pPr>
        <w:spacing w:before="240" w:after="240"/>
      </w:pPr>
      <w:r>
        <w:t>donde es pena la falta de esperanza?»</w:t>
      </w:r>
    </w:p>
    <w:p w14:paraId="06997739" w14:textId="77777777" w:rsidR="00903E67" w:rsidRDefault="00903E67" w:rsidP="005636B6">
      <w:pPr>
        <w:spacing w:before="240" w:after="240"/>
      </w:pPr>
      <w:r>
        <w:t>Esta pregunta le hice y: «Raramente</w:t>
      </w:r>
    </w:p>
    <w:p w14:paraId="487F81E0" w14:textId="77777777" w:rsidR="00903E67" w:rsidRDefault="00903E67" w:rsidP="005636B6">
      <w:pPr>
        <w:spacing w:before="240" w:after="240"/>
      </w:pPr>
      <w:r>
        <w:lastRenderedPageBreak/>
        <w:t>-él respondió- sucede que otro alguno</w:t>
      </w:r>
    </w:p>
    <w:p w14:paraId="5EA642BE" w14:textId="77777777" w:rsidR="00903E67" w:rsidRDefault="00903E67" w:rsidP="005636B6">
      <w:pPr>
        <w:spacing w:before="240" w:after="240"/>
      </w:pPr>
      <w:r>
        <w:t>haga el camino por el que yo ando.</w:t>
      </w:r>
    </w:p>
    <w:p w14:paraId="2B5B6118" w14:textId="77777777" w:rsidR="00903E67" w:rsidRDefault="00903E67" w:rsidP="005636B6">
      <w:pPr>
        <w:spacing w:before="240" w:after="240"/>
      </w:pPr>
      <w:r>
        <w:t>Verdad es que otra vez estuve aquí,</w:t>
      </w:r>
    </w:p>
    <w:p w14:paraId="6BA8A909" w14:textId="77777777" w:rsidR="00903E67" w:rsidRDefault="00903E67" w:rsidP="005636B6">
      <w:pPr>
        <w:spacing w:before="240" w:after="240"/>
      </w:pPr>
      <w:r>
        <w:t>por la cruel Eritone conjurado,</w:t>
      </w:r>
    </w:p>
    <w:p w14:paraId="4069BDDF" w14:textId="77777777" w:rsidR="00903E67" w:rsidRDefault="00903E67" w:rsidP="005636B6">
      <w:pPr>
        <w:spacing w:before="240" w:after="240"/>
      </w:pPr>
      <w:r>
        <w:t>que a sus cuerpos las almas reclamaba.</w:t>
      </w:r>
    </w:p>
    <w:p w14:paraId="33A5FABD" w14:textId="77777777" w:rsidR="00903E67" w:rsidRDefault="00903E67" w:rsidP="005636B6">
      <w:pPr>
        <w:spacing w:before="240" w:after="240"/>
      </w:pPr>
      <w:r>
        <w:t>De mí recién desnuda era mi sombrío,</w:t>
      </w:r>
    </w:p>
    <w:p w14:paraId="0190FFA1" w14:textId="77777777" w:rsidR="00903E67" w:rsidRDefault="00903E67" w:rsidP="005636B6">
      <w:pPr>
        <w:spacing w:before="240" w:after="240"/>
      </w:pPr>
      <w:r>
        <w:t>cuando ella me hizo entrar tras de aquel muro,</w:t>
      </w:r>
    </w:p>
    <w:p w14:paraId="32AB643C" w14:textId="77777777" w:rsidR="00903E67" w:rsidRDefault="00903E67" w:rsidP="005636B6">
      <w:pPr>
        <w:spacing w:before="240" w:after="240"/>
      </w:pPr>
      <w:r>
        <w:t>a traer un alma del pozo de Judas.</w:t>
      </w:r>
    </w:p>
    <w:p w14:paraId="743113BB" w14:textId="77777777" w:rsidR="00903E67" w:rsidRDefault="00903E67" w:rsidP="005636B6">
      <w:pPr>
        <w:spacing w:before="240" w:after="240"/>
      </w:pPr>
      <w:r>
        <w:t>Aquel es el más bajo, el más sombrío,</w:t>
      </w:r>
    </w:p>
    <w:p w14:paraId="19CEF2A5" w14:textId="77777777" w:rsidR="00903E67" w:rsidRDefault="00903E67" w:rsidP="005636B6">
      <w:pPr>
        <w:spacing w:before="240" w:after="240"/>
      </w:pPr>
      <w:r>
        <w:t>y el lugar de los cielos más lejano;</w:t>
      </w:r>
    </w:p>
    <w:p w14:paraId="333F6FFF" w14:textId="77777777" w:rsidR="00903E67" w:rsidRDefault="00903E67" w:rsidP="005636B6">
      <w:pPr>
        <w:spacing w:before="240" w:after="240"/>
      </w:pPr>
      <w:r>
        <w:t>bien sé el camino, puedes ir sin miedo.</w:t>
      </w:r>
    </w:p>
    <w:p w14:paraId="23B84B20" w14:textId="77777777" w:rsidR="00903E67" w:rsidRDefault="00903E67" w:rsidP="005636B6">
      <w:pPr>
        <w:spacing w:before="240" w:after="240"/>
      </w:pPr>
      <w:r>
        <w:t>Este pantano que gran peste exhala</w:t>
      </w:r>
    </w:p>
    <w:p w14:paraId="7026DB05" w14:textId="77777777" w:rsidR="00903E67" w:rsidRDefault="00903E67" w:rsidP="005636B6">
      <w:pPr>
        <w:spacing w:before="240" w:after="240"/>
      </w:pPr>
      <w:r>
        <w:t>en torno ciñe la ciudad doliente,</w:t>
      </w:r>
    </w:p>
    <w:p w14:paraId="1DAD4B33" w14:textId="77777777" w:rsidR="00903E67" w:rsidRDefault="00903E67" w:rsidP="005636B6">
      <w:pPr>
        <w:spacing w:before="240" w:after="240"/>
      </w:pPr>
      <w:r>
        <w:t>donde entrar no podemos ya sin ira.»</w:t>
      </w:r>
    </w:p>
    <w:p w14:paraId="1C2AAB16" w14:textId="77777777" w:rsidR="00903E67" w:rsidRDefault="00903E67" w:rsidP="005636B6">
      <w:pPr>
        <w:spacing w:before="240" w:after="240"/>
      </w:pPr>
      <w:r>
        <w:t>Dijo algo más, pero no lo recuerdo,</w:t>
      </w:r>
    </w:p>
    <w:p w14:paraId="2BF23061" w14:textId="77777777" w:rsidR="00903E67" w:rsidRDefault="00903E67" w:rsidP="005636B6">
      <w:pPr>
        <w:spacing w:before="240" w:after="240"/>
      </w:pPr>
      <w:r>
        <w:t>porque mi vista se había fijado</w:t>
      </w:r>
    </w:p>
    <w:p w14:paraId="0536B45C" w14:textId="77777777" w:rsidR="00903E67" w:rsidRDefault="00903E67" w:rsidP="005636B6">
      <w:pPr>
        <w:spacing w:before="240" w:after="240"/>
      </w:pPr>
      <w:r>
        <w:t>en la alta torre de cima ardorosa,</w:t>
      </w:r>
    </w:p>
    <w:p w14:paraId="1EB1ECF7" w14:textId="77777777" w:rsidR="00903E67" w:rsidRDefault="00903E67" w:rsidP="005636B6">
      <w:pPr>
        <w:spacing w:before="240" w:after="240"/>
      </w:pPr>
      <w:r>
        <w:t>donde al punto de pronto aparecieron</w:t>
      </w:r>
    </w:p>
    <w:p w14:paraId="2ADC7468" w14:textId="77777777" w:rsidR="00903E67" w:rsidRDefault="00903E67" w:rsidP="005636B6">
      <w:pPr>
        <w:spacing w:before="240" w:after="240"/>
      </w:pPr>
      <w:r>
        <w:t>tres sanguinosas furias infernales</w:t>
      </w:r>
    </w:p>
    <w:p w14:paraId="666A87DB" w14:textId="77777777" w:rsidR="00903E67" w:rsidRDefault="00903E67" w:rsidP="005636B6">
      <w:pPr>
        <w:spacing w:before="240" w:after="240"/>
      </w:pPr>
      <w:r>
        <w:lastRenderedPageBreak/>
        <w:t>que cuerpo y porte de mujer tenían,</w:t>
      </w:r>
    </w:p>
    <w:p w14:paraId="1FEAC0BD" w14:textId="77777777" w:rsidR="00903E67" w:rsidRDefault="00903E67" w:rsidP="005636B6">
      <w:pPr>
        <w:spacing w:before="240" w:after="240"/>
      </w:pPr>
      <w:r>
        <w:t>se ceñían con serpientes verdes;</w:t>
      </w:r>
    </w:p>
    <w:p w14:paraId="0BF0E6E2" w14:textId="77777777" w:rsidR="00903E67" w:rsidRDefault="00903E67" w:rsidP="005636B6">
      <w:pPr>
        <w:spacing w:before="240" w:after="240"/>
      </w:pPr>
      <w:r>
        <w:t>su pelo eran culebras y cerastas</w:t>
      </w:r>
    </w:p>
    <w:p w14:paraId="33D625DF" w14:textId="77777777" w:rsidR="00903E67" w:rsidRDefault="00903E67" w:rsidP="005636B6">
      <w:pPr>
        <w:spacing w:before="240" w:after="240"/>
      </w:pPr>
      <w:r>
        <w:t>con que peinaban sus horribles sienes:</w:t>
      </w:r>
    </w:p>
    <w:p w14:paraId="3977B793" w14:textId="77777777" w:rsidR="00903E67" w:rsidRDefault="00903E67" w:rsidP="005636B6">
      <w:pPr>
        <w:spacing w:before="240" w:after="240"/>
      </w:pPr>
      <w:r>
        <w:t>Y él que bien conocía a las esclavas</w:t>
      </w:r>
    </w:p>
    <w:p w14:paraId="40CA5AE5" w14:textId="77777777" w:rsidR="00903E67" w:rsidRDefault="00903E67" w:rsidP="005636B6">
      <w:pPr>
        <w:spacing w:before="240" w:after="240"/>
      </w:pPr>
      <w:r>
        <w:t>de la reina del llanto sempiterno</w:t>
      </w:r>
    </w:p>
    <w:p w14:paraId="2E0DCA86" w14:textId="77777777" w:rsidR="00903E67" w:rsidRDefault="00903E67" w:rsidP="005636B6">
      <w:pPr>
        <w:spacing w:before="240" w:after="240"/>
      </w:pPr>
      <w:r>
        <w:t>Las Feroces Erinias -dijo- mira:</w:t>
      </w:r>
    </w:p>
    <w:p w14:paraId="621F4D85" w14:textId="77777777" w:rsidR="00903E67" w:rsidRDefault="00903E67" w:rsidP="005636B6">
      <w:pPr>
        <w:spacing w:before="240" w:after="240"/>
      </w:pPr>
      <w:r>
        <w:t>Meguera es esa del izquierdo lado,</w:t>
      </w:r>
    </w:p>
    <w:p w14:paraId="65EDD529" w14:textId="77777777" w:rsidR="00903E67" w:rsidRDefault="00903E67" w:rsidP="005636B6">
      <w:pPr>
        <w:spacing w:before="240" w:after="240"/>
      </w:pPr>
      <w:r>
        <w:t>esa que llora al derecho es Aleto;</w:t>
      </w:r>
    </w:p>
    <w:p w14:paraId="70176AAC" w14:textId="77777777" w:rsidR="00903E67" w:rsidRDefault="00903E67" w:rsidP="005636B6">
      <w:pPr>
        <w:spacing w:before="240" w:after="240"/>
      </w:pPr>
      <w:r>
        <w:t>Tesfone está en medio.» Y más no dijo.</w:t>
      </w:r>
    </w:p>
    <w:p w14:paraId="4D642E16" w14:textId="77777777" w:rsidR="00903E67" w:rsidRDefault="00903E67" w:rsidP="005636B6">
      <w:pPr>
        <w:spacing w:before="240" w:after="240"/>
      </w:pPr>
      <w:r>
        <w:t>Con las uñas el pecho se rasgaban,</w:t>
      </w:r>
    </w:p>
    <w:p w14:paraId="1748E786" w14:textId="77777777" w:rsidR="00903E67" w:rsidRDefault="00903E67" w:rsidP="005636B6">
      <w:pPr>
        <w:spacing w:before="240" w:after="240"/>
      </w:pPr>
      <w:r>
        <w:t>y se azotaban, gritando tan alto,</w:t>
      </w:r>
    </w:p>
    <w:p w14:paraId="62E6B7E0" w14:textId="77777777" w:rsidR="00903E67" w:rsidRDefault="00903E67" w:rsidP="005636B6">
      <w:pPr>
        <w:spacing w:before="240" w:after="240"/>
      </w:pPr>
      <w:r>
        <w:t>que me estreché al poeta, temeroso.</w:t>
      </w:r>
    </w:p>
    <w:p w14:paraId="4828EF0E" w14:textId="77777777" w:rsidR="00903E67" w:rsidRDefault="00903E67" w:rsidP="005636B6">
      <w:pPr>
        <w:spacing w:before="240" w:after="240"/>
      </w:pPr>
      <w:r>
        <w:t>«Ah, que venga Medusa a hacerle piedra</w:t>
      </w:r>
    </w:p>
    <w:p w14:paraId="6567CE64" w14:textId="77777777" w:rsidR="00903E67" w:rsidRDefault="00903E67" w:rsidP="005636B6">
      <w:pPr>
        <w:spacing w:before="240" w:after="240"/>
      </w:pPr>
      <w:r>
        <w:t>-las tres decían mientras me miraban-</w:t>
      </w:r>
    </w:p>
    <w:p w14:paraId="5A65B828" w14:textId="77777777" w:rsidR="00903E67" w:rsidRDefault="00903E67" w:rsidP="005636B6">
      <w:pPr>
        <w:spacing w:before="240" w:after="240"/>
      </w:pPr>
      <w:r>
        <w:t>malo fue el no vengarnos de Teseo.»</w:t>
      </w:r>
    </w:p>
    <w:p w14:paraId="0B56AA9B" w14:textId="77777777" w:rsidR="00903E67" w:rsidRDefault="00903E67" w:rsidP="005636B6">
      <w:pPr>
        <w:spacing w:before="240" w:after="240"/>
      </w:pPr>
      <w:r>
        <w:t>«Date la vuelta y cierra bien los ojos;</w:t>
      </w:r>
    </w:p>
    <w:p w14:paraId="16DBA825" w14:textId="77777777" w:rsidR="00903E67" w:rsidRDefault="00903E67" w:rsidP="005636B6">
      <w:pPr>
        <w:spacing w:before="240" w:after="240"/>
      </w:pPr>
      <w:r>
        <w:t>si viniera Gorgona y la mirases</w:t>
      </w:r>
    </w:p>
    <w:p w14:paraId="03CE50E3" w14:textId="77777777" w:rsidR="00903E67" w:rsidRDefault="00903E67" w:rsidP="005636B6">
      <w:pPr>
        <w:spacing w:before="240" w:after="240"/>
      </w:pPr>
      <w:r>
        <w:t>nunca podrías regresar arriba.»</w:t>
      </w:r>
    </w:p>
    <w:p w14:paraId="1D01C5D8" w14:textId="77777777" w:rsidR="00903E67" w:rsidRDefault="00903E67" w:rsidP="005636B6">
      <w:pPr>
        <w:spacing w:before="240" w:after="240"/>
      </w:pPr>
      <w:r>
        <w:lastRenderedPageBreak/>
        <w:t>Asf dijo el Maestro, y en persona</w:t>
      </w:r>
    </w:p>
    <w:p w14:paraId="680FBDD7" w14:textId="77777777" w:rsidR="00903E67" w:rsidRDefault="00903E67" w:rsidP="005636B6">
      <w:pPr>
        <w:spacing w:before="240" w:after="240"/>
      </w:pPr>
      <w:r>
        <w:t>me volvió, sin fiarse de mis manos,</w:t>
      </w:r>
    </w:p>
    <w:p w14:paraId="3EF2E129" w14:textId="77777777" w:rsidR="00903E67" w:rsidRDefault="00903E67" w:rsidP="005636B6">
      <w:pPr>
        <w:spacing w:before="240" w:after="240"/>
      </w:pPr>
      <w:r>
        <w:t>que con las suyas aún no me tapase.</w:t>
      </w:r>
    </w:p>
    <w:p w14:paraId="06B4A5A2" w14:textId="77777777" w:rsidR="00903E67" w:rsidRDefault="00903E67" w:rsidP="005636B6">
      <w:pPr>
        <w:spacing w:before="240" w:after="240"/>
      </w:pPr>
      <w:r>
        <w:t>Vosotros que tenéis la mente sana,</w:t>
      </w:r>
    </w:p>
    <w:p w14:paraId="5B42F31E" w14:textId="77777777" w:rsidR="00903E67" w:rsidRDefault="00903E67" w:rsidP="005636B6">
      <w:pPr>
        <w:spacing w:before="240" w:after="240"/>
      </w:pPr>
      <w:r>
        <w:t>observad la doctrina que se esconde</w:t>
      </w:r>
    </w:p>
    <w:p w14:paraId="3275B9BD" w14:textId="77777777" w:rsidR="00903E67" w:rsidRDefault="00903E67" w:rsidP="005636B6">
      <w:pPr>
        <w:spacing w:before="240" w:after="240"/>
      </w:pPr>
      <w:r>
        <w:t>bajo el velo de versos enigmáticos.</w:t>
      </w:r>
    </w:p>
    <w:p w14:paraId="69635A74" w14:textId="77777777" w:rsidR="00903E67" w:rsidRDefault="00903E67" w:rsidP="005636B6">
      <w:pPr>
        <w:spacing w:before="240" w:after="240"/>
      </w:pPr>
      <w:r>
        <w:t>Mas ya venía por las turbias olas</w:t>
      </w:r>
    </w:p>
    <w:p w14:paraId="23920955" w14:textId="77777777" w:rsidR="00903E67" w:rsidRDefault="00903E67" w:rsidP="005636B6">
      <w:pPr>
        <w:spacing w:before="240" w:after="240"/>
      </w:pPr>
      <w:r>
        <w:t>el estruendo de un son de espanto lleno,</w:t>
      </w:r>
    </w:p>
    <w:p w14:paraId="347CB8A7" w14:textId="77777777" w:rsidR="00903E67" w:rsidRDefault="00903E67" w:rsidP="005636B6">
      <w:pPr>
        <w:spacing w:before="240" w:after="240"/>
      </w:pPr>
      <w:r>
        <w:t>por lo que retemblaron ambas márgenes;</w:t>
      </w:r>
    </w:p>
    <w:p w14:paraId="2FC4B00B" w14:textId="77777777" w:rsidR="00903E67" w:rsidRDefault="00903E67" w:rsidP="005636B6">
      <w:pPr>
        <w:spacing w:before="240" w:after="240"/>
      </w:pPr>
      <w:r>
        <w:t>hecho de forma semejante a un viento</w:t>
      </w:r>
    </w:p>
    <w:p w14:paraId="27A25384" w14:textId="77777777" w:rsidR="00903E67" w:rsidRDefault="00903E67" w:rsidP="005636B6">
      <w:pPr>
        <w:spacing w:before="240" w:after="240"/>
      </w:pPr>
      <w:r>
        <w:t>que, impetuoso a causa de contrarios</w:t>
      </w:r>
    </w:p>
    <w:p w14:paraId="196AA74D" w14:textId="77777777" w:rsidR="00903E67" w:rsidRDefault="00903E67" w:rsidP="005636B6">
      <w:pPr>
        <w:spacing w:before="240" w:after="240"/>
      </w:pPr>
      <w:r>
        <w:t>ardores, hiere el bosque y, sin descanso,</w:t>
      </w:r>
    </w:p>
    <w:p w14:paraId="2BA0FF3A" w14:textId="77777777" w:rsidR="00903E67" w:rsidRDefault="00903E67" w:rsidP="005636B6">
      <w:pPr>
        <w:spacing w:before="240" w:after="240"/>
      </w:pPr>
      <w:r>
        <w:t>las ramas troncha, abate y lejos lleva;</w:t>
      </w:r>
    </w:p>
    <w:p w14:paraId="5A6C2E22" w14:textId="77777777" w:rsidR="00903E67" w:rsidRDefault="00903E67" w:rsidP="005636B6">
      <w:pPr>
        <w:spacing w:before="240" w:after="240"/>
      </w:pPr>
      <w:r>
        <w:t>delante polvoroso va soberbio,</w:t>
      </w:r>
    </w:p>
    <w:p w14:paraId="0332B4EF" w14:textId="77777777" w:rsidR="00903E67" w:rsidRDefault="00903E67" w:rsidP="005636B6">
      <w:pPr>
        <w:spacing w:before="240" w:after="240"/>
      </w:pPr>
      <w:r>
        <w:t>y hace escapar a fieras y a pastores.</w:t>
      </w:r>
    </w:p>
    <w:p w14:paraId="4B53DB7D" w14:textId="77777777" w:rsidR="00903E67" w:rsidRDefault="00903E67" w:rsidP="005636B6">
      <w:pPr>
        <w:spacing w:before="240" w:after="240"/>
      </w:pPr>
      <w:r>
        <w:t>Me destapó los ojos: «Lleva el nervio</w:t>
      </w:r>
    </w:p>
    <w:p w14:paraId="6B1819C2" w14:textId="77777777" w:rsidR="00903E67" w:rsidRDefault="00903E67" w:rsidP="005636B6">
      <w:pPr>
        <w:spacing w:before="240" w:after="240"/>
      </w:pPr>
      <w:r>
        <w:t>de la vista por esa espuma antigua,</w:t>
      </w:r>
    </w:p>
    <w:p w14:paraId="16A12609" w14:textId="77777777" w:rsidR="00903E67" w:rsidRDefault="00903E67" w:rsidP="005636B6">
      <w:pPr>
        <w:spacing w:before="240" w:after="240"/>
      </w:pPr>
      <w:r>
        <w:t>hacia allí donde el humo es más acerbo.»</w:t>
      </w:r>
    </w:p>
    <w:p w14:paraId="3F3CD2CE" w14:textId="77777777" w:rsidR="00903E67" w:rsidRDefault="00903E67" w:rsidP="005636B6">
      <w:pPr>
        <w:spacing w:before="240" w:after="240"/>
      </w:pPr>
      <w:r>
        <w:t>Como las ranas ante la enemiga</w:t>
      </w:r>
    </w:p>
    <w:p w14:paraId="1B6FF0C5" w14:textId="77777777" w:rsidR="00903E67" w:rsidRDefault="00903E67" w:rsidP="005636B6">
      <w:pPr>
        <w:spacing w:before="240" w:after="240"/>
      </w:pPr>
      <w:r>
        <w:lastRenderedPageBreak/>
        <w:t>bicha, en el agua se sumergen todas,</w:t>
      </w:r>
    </w:p>
    <w:p w14:paraId="3074776E" w14:textId="77777777" w:rsidR="00903E67" w:rsidRDefault="00903E67" w:rsidP="005636B6">
      <w:pPr>
        <w:spacing w:before="240" w:after="240"/>
      </w:pPr>
      <w:r>
        <w:t>hasta que todas se juntan en tierra,</w:t>
      </w:r>
    </w:p>
    <w:p w14:paraId="7F1683D5" w14:textId="77777777" w:rsidR="00903E67" w:rsidRDefault="00903E67" w:rsidP="005636B6">
      <w:pPr>
        <w:spacing w:before="240" w:after="240"/>
      </w:pPr>
      <w:r>
        <w:t>más de un millar de almas destruidas</w:t>
      </w:r>
    </w:p>
    <w:p w14:paraId="1DCC9085" w14:textId="77777777" w:rsidR="00903E67" w:rsidRDefault="00903E67" w:rsidP="005636B6">
      <w:pPr>
        <w:spacing w:before="240" w:after="240"/>
      </w:pPr>
      <w:r>
        <w:t>vi que huían ante uno, que a su paso</w:t>
      </w:r>
    </w:p>
    <w:p w14:paraId="4BD107D2" w14:textId="77777777" w:rsidR="00903E67" w:rsidRDefault="00903E67" w:rsidP="005636B6">
      <w:pPr>
        <w:spacing w:before="240" w:after="240"/>
      </w:pPr>
      <w:r>
        <w:t>cruzaba Estigia con los pies enjutos.</w:t>
      </w:r>
    </w:p>
    <w:p w14:paraId="2D25E466" w14:textId="77777777" w:rsidR="00903E67" w:rsidRDefault="00903E67" w:rsidP="005636B6">
      <w:pPr>
        <w:spacing w:before="240" w:after="240"/>
      </w:pPr>
      <w:r>
        <w:t>Del rostro se apartaba el aire espeso</w:t>
      </w:r>
    </w:p>
    <w:p w14:paraId="21B7E01E" w14:textId="77777777" w:rsidR="00903E67" w:rsidRDefault="00903E67" w:rsidP="005636B6">
      <w:pPr>
        <w:spacing w:before="240" w:after="240"/>
      </w:pPr>
      <w:r>
        <w:t>de vez en cuando con la mano izquierda;</w:t>
      </w:r>
    </w:p>
    <w:p w14:paraId="261DA82E" w14:textId="77777777" w:rsidR="00903E67" w:rsidRDefault="00903E67" w:rsidP="005636B6">
      <w:pPr>
        <w:spacing w:before="240" w:after="240"/>
      </w:pPr>
      <w:r>
        <w:t>y sólo esa molestia le cansaba.</w:t>
      </w:r>
    </w:p>
    <w:p w14:paraId="5AC9B8E9" w14:textId="77777777" w:rsidR="00903E67" w:rsidRDefault="00903E67" w:rsidP="005636B6">
      <w:pPr>
        <w:spacing w:before="240" w:after="240"/>
      </w:pPr>
      <w:r>
        <w:t>Bien noté que del cielo era enviado,</w:t>
      </w:r>
    </w:p>
    <w:p w14:paraId="07C7B870" w14:textId="77777777" w:rsidR="00903E67" w:rsidRDefault="00903E67" w:rsidP="005636B6">
      <w:pPr>
        <w:spacing w:before="240" w:after="240"/>
      </w:pPr>
      <w:r>
        <w:t>y me volví al maestro que hizo un signo</w:t>
      </w:r>
    </w:p>
    <w:p w14:paraId="13FB427C" w14:textId="77777777" w:rsidR="00903E67" w:rsidRDefault="00903E67" w:rsidP="005636B6">
      <w:pPr>
        <w:spacing w:before="240" w:after="240"/>
      </w:pPr>
      <w:r>
        <w:t>de que estuviera quieto y me inclinase.</w:t>
      </w:r>
    </w:p>
    <w:p w14:paraId="29323F74" w14:textId="77777777" w:rsidR="00903E67" w:rsidRDefault="00903E67" w:rsidP="005636B6">
      <w:pPr>
        <w:spacing w:before="240" w:after="240"/>
      </w:pPr>
      <w:r>
        <w:t>¡Cuán lleno de desdén me parecía!</w:t>
      </w:r>
    </w:p>
    <w:p w14:paraId="07B905A8" w14:textId="77777777" w:rsidR="00903E67" w:rsidRDefault="00903E67" w:rsidP="005636B6">
      <w:pPr>
        <w:spacing w:before="240" w:after="240"/>
      </w:pPr>
      <w:r>
        <w:t>Llegó a la puerta, y con una varita</w:t>
      </w:r>
    </w:p>
    <w:p w14:paraId="601AC091" w14:textId="77777777" w:rsidR="00903E67" w:rsidRDefault="00903E67" w:rsidP="005636B6">
      <w:pPr>
        <w:spacing w:before="240" w:after="240"/>
      </w:pPr>
      <w:r>
        <w:t>la abrió sin encontrar impedimento.</w:t>
      </w:r>
    </w:p>
    <w:p w14:paraId="7D5A5FE7" w14:textId="77777777" w:rsidR="00903E67" w:rsidRDefault="00903E67" w:rsidP="005636B6">
      <w:pPr>
        <w:spacing w:before="240" w:after="240"/>
      </w:pPr>
      <w:r>
        <w:t>«¡Oh, arrojados del cielo, despreciados!</w:t>
      </w:r>
    </w:p>
    <w:p w14:paraId="0F1E09F9" w14:textId="77777777" w:rsidR="00903E67" w:rsidRDefault="00903E67" w:rsidP="005636B6">
      <w:pPr>
        <w:spacing w:before="240" w:after="240"/>
      </w:pPr>
      <w:r>
        <w:t>-gritóles él desde el umbral horrible-.</w:t>
      </w:r>
    </w:p>
    <w:p w14:paraId="0E713C0C" w14:textId="77777777" w:rsidR="00903E67" w:rsidRDefault="00903E67" w:rsidP="005636B6">
      <w:pPr>
        <w:spacing w:before="240" w:after="240"/>
      </w:pPr>
      <w:r>
        <w:t>¿Cómo es que aún conserváis esta arrogancia?</w:t>
      </w:r>
    </w:p>
    <w:p w14:paraId="291960BE" w14:textId="77777777" w:rsidR="00903E67" w:rsidRDefault="00903E67" w:rsidP="005636B6">
      <w:pPr>
        <w:spacing w:before="240" w:after="240"/>
      </w:pPr>
      <w:r>
        <w:t>¿Y por que os resistis a aquel deseo</w:t>
      </w:r>
    </w:p>
    <w:p w14:paraId="4DA11E55" w14:textId="77777777" w:rsidR="00903E67" w:rsidRDefault="00903E67" w:rsidP="005636B6">
      <w:pPr>
        <w:spacing w:before="240" w:after="240"/>
      </w:pPr>
      <w:r>
        <w:t>cuyo fin nunca pueda detenerse,</w:t>
      </w:r>
    </w:p>
    <w:p w14:paraId="39157D65" w14:textId="77777777" w:rsidR="00903E67" w:rsidRDefault="00903E67" w:rsidP="005636B6">
      <w:pPr>
        <w:spacing w:before="240" w:after="240"/>
      </w:pPr>
      <w:r>
        <w:lastRenderedPageBreak/>
        <w:t>y que más veces acreció el castigo?</w:t>
      </w:r>
    </w:p>
    <w:p w14:paraId="08784F5B" w14:textId="77777777" w:rsidR="00903E67" w:rsidRDefault="00903E67" w:rsidP="005636B6">
      <w:pPr>
        <w:spacing w:before="240" w:after="240"/>
      </w:pPr>
      <w:r>
        <w:t>¿De qué sirve al destino dar de coces?</w:t>
      </w:r>
    </w:p>
    <w:p w14:paraId="0A890A5D" w14:textId="77777777" w:rsidR="00903E67" w:rsidRDefault="00903E67" w:rsidP="005636B6">
      <w:pPr>
        <w:spacing w:before="240" w:after="240"/>
      </w:pPr>
      <w:r>
        <w:t>Vuestro Cerbero, si bien recordáis,</w:t>
      </w:r>
    </w:p>
    <w:p w14:paraId="465F3D05" w14:textId="77777777" w:rsidR="00903E67" w:rsidRDefault="00903E67" w:rsidP="005636B6">
      <w:pPr>
        <w:spacing w:before="240" w:after="240"/>
      </w:pPr>
      <w:r>
        <w:t>aún hocico y mentón lleva pelados.»</w:t>
      </w:r>
    </w:p>
    <w:p w14:paraId="4EB4BB3D" w14:textId="77777777" w:rsidR="00903E67" w:rsidRDefault="00903E67" w:rsidP="005636B6">
      <w:pPr>
        <w:spacing w:before="240" w:after="240"/>
      </w:pPr>
      <w:r>
        <w:t>Luego tomó el camino cenagoso,</w:t>
      </w:r>
    </w:p>
    <w:p w14:paraId="067FE583" w14:textId="77777777" w:rsidR="00903E67" w:rsidRDefault="00903E67" w:rsidP="005636B6">
      <w:pPr>
        <w:spacing w:before="240" w:after="240"/>
      </w:pPr>
      <w:r>
        <w:t>sin decirnos palabra, mas con cara</w:t>
      </w:r>
    </w:p>
    <w:p w14:paraId="7394779A" w14:textId="77777777" w:rsidR="00903E67" w:rsidRDefault="00903E67" w:rsidP="005636B6">
      <w:pPr>
        <w:spacing w:before="240" w:after="240"/>
      </w:pPr>
      <w:r>
        <w:t>de a quien otro cuidado apremia y muerde,</w:t>
      </w:r>
    </w:p>
    <w:p w14:paraId="21BD44CF" w14:textId="77777777" w:rsidR="00903E67" w:rsidRDefault="00903E67" w:rsidP="005636B6">
      <w:pPr>
        <w:spacing w:before="240" w:after="240"/>
      </w:pPr>
      <w:r>
        <w:t>y no el de aquellos que tiene delante.</w:t>
      </w:r>
    </w:p>
    <w:p w14:paraId="75058865" w14:textId="77777777" w:rsidR="00903E67" w:rsidRDefault="00903E67" w:rsidP="005636B6">
      <w:pPr>
        <w:spacing w:before="240" w:after="240"/>
      </w:pPr>
      <w:r>
        <w:t>A la ciudad los pasos dirigimos,</w:t>
      </w:r>
    </w:p>
    <w:p w14:paraId="704E8AAB" w14:textId="77777777" w:rsidR="00903E67" w:rsidRDefault="00903E67" w:rsidP="005636B6">
      <w:pPr>
        <w:spacing w:before="240" w:after="240"/>
      </w:pPr>
      <w:r>
        <w:t>seguros ya tras sus palabras santas.</w:t>
      </w:r>
    </w:p>
    <w:p w14:paraId="102AA541" w14:textId="77777777" w:rsidR="00903E67" w:rsidRDefault="00903E67" w:rsidP="005636B6">
      <w:pPr>
        <w:spacing w:before="240" w:after="240"/>
      </w:pPr>
      <w:r>
        <w:t>Dentro, sin guerra alguna, penetramos;</w:t>
      </w:r>
    </w:p>
    <w:p w14:paraId="4F126E14" w14:textId="77777777" w:rsidR="00903E67" w:rsidRDefault="00903E67" w:rsidP="005636B6">
      <w:pPr>
        <w:spacing w:before="240" w:after="240"/>
      </w:pPr>
      <w:r>
        <w:t>y yo, que de mirar estaba ansioso</w:t>
      </w:r>
    </w:p>
    <w:p w14:paraId="1115C957" w14:textId="77777777" w:rsidR="00903E67" w:rsidRDefault="00903E67" w:rsidP="005636B6">
      <w:pPr>
        <w:spacing w:before="240" w:after="240"/>
      </w:pPr>
      <w:r>
        <w:t>todas las cosas que el castillo encierra,</w:t>
      </w:r>
    </w:p>
    <w:p w14:paraId="0BD9BA71" w14:textId="77777777" w:rsidR="00903E67" w:rsidRDefault="00903E67" w:rsidP="005636B6">
      <w:pPr>
        <w:spacing w:before="240" w:after="240"/>
      </w:pPr>
      <w:r>
        <w:t>al estar dentro miro en torno mío;</w:t>
      </w:r>
    </w:p>
    <w:p w14:paraId="3AD23E7E" w14:textId="77777777" w:rsidR="00903E67" w:rsidRDefault="00903E67" w:rsidP="005636B6">
      <w:pPr>
        <w:spacing w:before="240" w:after="240"/>
      </w:pPr>
      <w:r>
        <w:t>y veo en todas partes un gran campo,</w:t>
      </w:r>
    </w:p>
    <w:p w14:paraId="2EB43F84" w14:textId="77777777" w:rsidR="00903E67" w:rsidRDefault="00903E67" w:rsidP="005636B6">
      <w:pPr>
        <w:spacing w:before="240" w:after="240"/>
      </w:pPr>
      <w:r>
        <w:t>lleno de pena y reo de tormentos.</w:t>
      </w:r>
    </w:p>
    <w:p w14:paraId="53F57954" w14:textId="77777777" w:rsidR="00903E67" w:rsidRDefault="00903E67" w:rsidP="005636B6">
      <w:pPr>
        <w:spacing w:before="240" w:after="240"/>
      </w:pPr>
      <w:r>
        <w:t>Como en Arlés donde se estanca el Ródano,</w:t>
      </w:r>
    </w:p>
    <w:p w14:paraId="0B3C6535" w14:textId="77777777" w:rsidR="00903E67" w:rsidRDefault="00903E67" w:rsidP="005636B6">
      <w:pPr>
        <w:spacing w:before="240" w:after="240"/>
      </w:pPr>
      <w:r>
        <w:t>o como el Pola cerca del Carnaro,</w:t>
      </w:r>
    </w:p>
    <w:p w14:paraId="270365FE" w14:textId="77777777" w:rsidR="00903E67" w:rsidRDefault="00903E67" w:rsidP="005636B6">
      <w:pPr>
        <w:spacing w:before="240" w:after="240"/>
      </w:pPr>
      <w:r>
        <w:t>que Italia cierra y sus límites baña,</w:t>
      </w:r>
    </w:p>
    <w:p w14:paraId="486C7C8B" w14:textId="77777777" w:rsidR="00903E67" w:rsidRDefault="00903E67" w:rsidP="005636B6">
      <w:pPr>
        <w:spacing w:before="240" w:after="240"/>
      </w:pPr>
      <w:r>
        <w:lastRenderedPageBreak/>
        <w:t>todo el sitio ondulado hacen las tumbas,</w:t>
      </w:r>
    </w:p>
    <w:p w14:paraId="04F2ADFA" w14:textId="77777777" w:rsidR="00903E67" w:rsidRDefault="00903E67" w:rsidP="005636B6">
      <w:pPr>
        <w:spacing w:before="240" w:after="240"/>
      </w:pPr>
      <w:r>
        <w:t>de igual manera allí por todas partes,</w:t>
      </w:r>
    </w:p>
    <w:p w14:paraId="6D08FC40" w14:textId="77777777" w:rsidR="00903E67" w:rsidRDefault="00903E67" w:rsidP="005636B6">
      <w:pPr>
        <w:spacing w:before="240" w:after="240"/>
      </w:pPr>
      <w:r>
        <w:t>salvo que de manera aún más amarga,</w:t>
      </w:r>
    </w:p>
    <w:p w14:paraId="0CC21871" w14:textId="77777777" w:rsidR="00903E67" w:rsidRDefault="00903E67" w:rsidP="005636B6">
      <w:pPr>
        <w:spacing w:before="240" w:after="240"/>
      </w:pPr>
      <w:r>
        <w:t>pues llamaradas hay entre las fosas;</w:t>
      </w:r>
    </w:p>
    <w:p w14:paraId="0D305DD4" w14:textId="77777777" w:rsidR="00903E67" w:rsidRDefault="00903E67" w:rsidP="005636B6">
      <w:pPr>
        <w:spacing w:before="240" w:after="240"/>
      </w:pPr>
      <w:r>
        <w:t>y tanto ardían que en ninguna fragua,</w:t>
      </w:r>
    </w:p>
    <w:p w14:paraId="138C3907" w14:textId="77777777" w:rsidR="00903E67" w:rsidRDefault="00903E67" w:rsidP="005636B6">
      <w:pPr>
        <w:spacing w:before="240" w:after="240"/>
      </w:pPr>
      <w:r>
        <w:t>el hierro necesita tanto fuego.</w:t>
      </w:r>
    </w:p>
    <w:p w14:paraId="05747F10" w14:textId="77777777" w:rsidR="00903E67" w:rsidRDefault="00903E67" w:rsidP="005636B6">
      <w:pPr>
        <w:spacing w:before="240" w:after="240"/>
      </w:pPr>
      <w:r>
        <w:t>Sus lápidas estaban removidas,</w:t>
      </w:r>
    </w:p>
    <w:p w14:paraId="613B4128" w14:textId="77777777" w:rsidR="00903E67" w:rsidRDefault="00903E67" w:rsidP="005636B6">
      <w:pPr>
        <w:spacing w:before="240" w:after="240"/>
      </w:pPr>
      <w:r>
        <w:t>y salían de allí tales lamentos,</w:t>
      </w:r>
    </w:p>
    <w:p w14:paraId="393F8C26" w14:textId="77777777" w:rsidR="00903E67" w:rsidRDefault="00903E67" w:rsidP="005636B6">
      <w:pPr>
        <w:spacing w:before="240" w:after="240"/>
      </w:pPr>
      <w:r>
        <w:t>que parecían de almas condenadas.</w:t>
      </w:r>
    </w:p>
    <w:p w14:paraId="55F067DE" w14:textId="77777777" w:rsidR="00903E67" w:rsidRDefault="00903E67" w:rsidP="005636B6">
      <w:pPr>
        <w:spacing w:before="240" w:after="240"/>
      </w:pPr>
      <w:r>
        <w:t>Y yo: « Maestro, qué gentes son esas</w:t>
      </w:r>
    </w:p>
    <w:p w14:paraId="02CD963B" w14:textId="77777777" w:rsidR="00903E67" w:rsidRDefault="00903E67" w:rsidP="005636B6">
      <w:pPr>
        <w:spacing w:before="240" w:after="240"/>
      </w:pPr>
      <w:r>
        <w:t>que, sepultadas dentro de esas tumbas,</w:t>
      </w:r>
    </w:p>
    <w:p w14:paraId="2408FC19" w14:textId="77777777" w:rsidR="00903E67" w:rsidRDefault="00903E67" w:rsidP="005636B6">
      <w:pPr>
        <w:spacing w:before="240" w:after="240"/>
      </w:pPr>
      <w:r>
        <w:t>se hacen oír con dolientes suspiros?»</w:t>
      </w:r>
    </w:p>
    <w:p w14:paraId="07BC1A70" w14:textId="77777777" w:rsidR="00903E67" w:rsidRDefault="00903E67" w:rsidP="005636B6">
      <w:pPr>
        <w:spacing w:before="240" w:after="240"/>
      </w:pPr>
      <w:r>
        <w:t>Y dijo: «Están aquí los heresiarcas,</w:t>
      </w:r>
    </w:p>
    <w:p w14:paraId="564EEC84" w14:textId="77777777" w:rsidR="00903E67" w:rsidRDefault="00903E67" w:rsidP="005636B6">
      <w:pPr>
        <w:spacing w:before="240" w:after="240"/>
      </w:pPr>
      <w:r>
        <w:t>sus secuaces, de toda secta, y llenas</w:t>
      </w:r>
    </w:p>
    <w:p w14:paraId="2CD455C7" w14:textId="77777777" w:rsidR="00903E67" w:rsidRDefault="00903E67" w:rsidP="005636B6">
      <w:pPr>
        <w:spacing w:before="240" w:after="240"/>
      </w:pPr>
      <w:r>
        <w:t>están las tumbas más de lo que piensas.</w:t>
      </w:r>
    </w:p>
    <w:p w14:paraId="68EB7441" w14:textId="77777777" w:rsidR="00903E67" w:rsidRDefault="00903E67" w:rsidP="005636B6">
      <w:pPr>
        <w:spacing w:before="240" w:after="240"/>
      </w:pPr>
      <w:r>
        <w:t>El igual con su igual está enterrado,</w:t>
      </w:r>
    </w:p>
    <w:p w14:paraId="2BD7CDF6" w14:textId="77777777" w:rsidR="00903E67" w:rsidRDefault="00903E67" w:rsidP="005636B6">
      <w:pPr>
        <w:spacing w:before="240" w:after="240"/>
      </w:pPr>
      <w:r>
        <w:t>y los túmulos arden más o menos.»</w:t>
      </w:r>
    </w:p>
    <w:p w14:paraId="110522DF" w14:textId="77777777" w:rsidR="00903E67" w:rsidRDefault="00903E67" w:rsidP="005636B6">
      <w:pPr>
        <w:spacing w:before="240" w:after="240"/>
      </w:pPr>
      <w:r>
        <w:t>Y luego de volverse a la derecha,</w:t>
      </w:r>
    </w:p>
    <w:p w14:paraId="07BAB2AF" w14:textId="77777777" w:rsidR="006305BF" w:rsidRDefault="00903E67" w:rsidP="005636B6">
      <w:pPr>
        <w:spacing w:before="240" w:after="240"/>
      </w:pPr>
      <w:r>
        <w:t>cruzamos entre fosas y altos muros.</w:t>
      </w:r>
    </w:p>
    <w:p w14:paraId="258FD08B" w14:textId="34F72106" w:rsidR="00903E67" w:rsidRDefault="00903E67" w:rsidP="005636B6">
      <w:pPr>
        <w:spacing w:before="240" w:after="240"/>
      </w:pPr>
      <w:r>
        <w:lastRenderedPageBreak/>
        <w:br w:type="page"/>
      </w:r>
    </w:p>
    <w:p w14:paraId="19403D4A" w14:textId="77777777" w:rsidR="00903E67" w:rsidRDefault="00903E67" w:rsidP="005636B6">
      <w:pPr>
        <w:pStyle w:val="Ttulo2"/>
        <w:spacing w:before="240" w:after="240"/>
      </w:pPr>
      <w:bookmarkStart w:id="14" w:name="_Toc196140937"/>
      <w:r>
        <w:lastRenderedPageBreak/>
        <w:t>CANTO X</w:t>
      </w:r>
      <w:bookmarkEnd w:id="14"/>
    </w:p>
    <w:p w14:paraId="507BFCB9" w14:textId="77777777" w:rsidR="00903E67" w:rsidRDefault="00903E67" w:rsidP="005636B6">
      <w:pPr>
        <w:spacing w:before="240" w:after="240"/>
      </w:pPr>
      <w:r>
        <w:t>Siguió entonces por una oculta senda entre aquella muralla y los martirios</w:t>
      </w:r>
    </w:p>
    <w:p w14:paraId="3F9B31EE" w14:textId="77777777" w:rsidR="00903E67" w:rsidRDefault="00903E67" w:rsidP="005636B6">
      <w:pPr>
        <w:spacing w:before="240" w:after="240"/>
      </w:pPr>
      <w:r>
        <w:t>mi Maestro, y yo fui tras de sus pasos.</w:t>
      </w:r>
    </w:p>
    <w:p w14:paraId="3FD74071" w14:textId="77777777" w:rsidR="00903E67" w:rsidRDefault="00903E67" w:rsidP="005636B6">
      <w:pPr>
        <w:spacing w:before="240" w:after="240"/>
      </w:pPr>
      <w:r>
        <w:t>«Oh virtud suma, que en los infernales</w:t>
      </w:r>
    </w:p>
    <w:p w14:paraId="3FD005BE" w14:textId="77777777" w:rsidR="00903E67" w:rsidRDefault="00903E67" w:rsidP="005636B6">
      <w:pPr>
        <w:spacing w:before="240" w:after="240"/>
      </w:pPr>
      <w:r>
        <w:t>circulos me conduces a tu gusto,</w:t>
      </w:r>
    </w:p>
    <w:p w14:paraId="2A7929EF" w14:textId="77777777" w:rsidR="00903E67" w:rsidRDefault="00903E67" w:rsidP="005636B6">
      <w:pPr>
        <w:spacing w:before="240" w:after="240"/>
      </w:pPr>
      <w:r>
        <w:t>háblame y satisface mis deseos:</w:t>
      </w:r>
    </w:p>
    <w:p w14:paraId="054A7C7C" w14:textId="77777777" w:rsidR="00903E67" w:rsidRDefault="00903E67" w:rsidP="005636B6">
      <w:pPr>
        <w:spacing w:before="240" w:after="240"/>
      </w:pPr>
      <w:r>
        <w:t>a la gente que yace en los supulcros</w:t>
      </w:r>
    </w:p>
    <w:p w14:paraId="15965F8A" w14:textId="77777777" w:rsidR="00903E67" w:rsidRDefault="00903E67" w:rsidP="005636B6">
      <w:pPr>
        <w:spacing w:before="240" w:after="240"/>
      </w:pPr>
      <w:r>
        <w:t>¿la podré ver?, pues ya están levantadas</w:t>
      </w:r>
    </w:p>
    <w:p w14:paraId="44DBF757" w14:textId="77777777" w:rsidR="00903E67" w:rsidRDefault="00903E67" w:rsidP="005636B6">
      <w:pPr>
        <w:spacing w:before="240" w:after="240"/>
      </w:pPr>
      <w:r>
        <w:t>todas las losas, y nadie vigila.»</w:t>
      </w:r>
    </w:p>
    <w:p w14:paraId="45ACA603" w14:textId="77777777" w:rsidR="00903E67" w:rsidRDefault="00903E67" w:rsidP="005636B6">
      <w:pPr>
        <w:spacing w:before="240" w:after="240"/>
      </w:pPr>
      <w:r>
        <w:t>Y él repuso: «Cerrados serán todos</w:t>
      </w:r>
    </w:p>
    <w:p w14:paraId="0B69A007" w14:textId="77777777" w:rsidR="00903E67" w:rsidRDefault="00903E67" w:rsidP="005636B6">
      <w:pPr>
        <w:spacing w:before="240" w:after="240"/>
      </w:pPr>
      <w:r>
        <w:t>cuando aquí vuelvan desde Josafat</w:t>
      </w:r>
    </w:p>
    <w:p w14:paraId="6E2CE556" w14:textId="77777777" w:rsidR="00903E67" w:rsidRDefault="00903E67" w:rsidP="005636B6">
      <w:pPr>
        <w:spacing w:before="240" w:after="240"/>
      </w:pPr>
      <w:r>
        <w:t>con los cuerpos que allá arriba dejaron.</w:t>
      </w:r>
    </w:p>
    <w:p w14:paraId="4B67084E" w14:textId="77777777" w:rsidR="00903E67" w:rsidRDefault="00903E67" w:rsidP="005636B6">
      <w:pPr>
        <w:spacing w:before="240" w:after="240"/>
      </w:pPr>
      <w:r>
        <w:t>Su cementerio en esta parte tienen</w:t>
      </w:r>
    </w:p>
    <w:p w14:paraId="4AB6801C" w14:textId="77777777" w:rsidR="00903E67" w:rsidRDefault="00903E67" w:rsidP="005636B6">
      <w:pPr>
        <w:spacing w:before="240" w:after="240"/>
      </w:pPr>
      <w:r>
        <w:t>con Epicuro todos sus secuaces</w:t>
      </w:r>
    </w:p>
    <w:p w14:paraId="565DA1F7" w14:textId="77777777" w:rsidR="00903E67" w:rsidRDefault="00903E67" w:rsidP="005636B6">
      <w:pPr>
        <w:spacing w:before="240" w:after="240"/>
      </w:pPr>
      <w:r>
        <w:t>que el alma, dicen, con el cuerpo muere.</w:t>
      </w:r>
    </w:p>
    <w:p w14:paraId="611B5ADE" w14:textId="77777777" w:rsidR="00903E67" w:rsidRDefault="00903E67" w:rsidP="005636B6">
      <w:pPr>
        <w:spacing w:before="240" w:after="240"/>
      </w:pPr>
      <w:r>
        <w:t>Pero aquella pregunta que me hiciste</w:t>
      </w:r>
    </w:p>
    <w:p w14:paraId="7179E431" w14:textId="77777777" w:rsidR="00903E67" w:rsidRDefault="00903E67" w:rsidP="005636B6">
      <w:pPr>
        <w:spacing w:before="240" w:after="240"/>
      </w:pPr>
      <w:r>
        <w:t>pronto será aquí mismo satisfecha,</w:t>
      </w:r>
    </w:p>
    <w:p w14:paraId="6C341B11" w14:textId="77777777" w:rsidR="00903E67" w:rsidRDefault="00903E67" w:rsidP="005636B6">
      <w:pPr>
        <w:spacing w:before="240" w:after="240"/>
      </w:pPr>
      <w:r>
        <w:t>y también el deseo que me callas.»</w:t>
      </w:r>
    </w:p>
    <w:p w14:paraId="25FF5157" w14:textId="77777777" w:rsidR="00903E67" w:rsidRDefault="00903E67" w:rsidP="005636B6">
      <w:pPr>
        <w:spacing w:before="240" w:after="240"/>
      </w:pPr>
      <w:r>
        <w:t>Y yo: «Buen guía, no te oculta nada</w:t>
      </w:r>
    </w:p>
    <w:p w14:paraId="4EE03B50" w14:textId="77777777" w:rsidR="00903E67" w:rsidRDefault="00903E67" w:rsidP="005636B6">
      <w:pPr>
        <w:spacing w:before="240" w:after="240"/>
      </w:pPr>
      <w:r>
        <w:lastRenderedPageBreak/>
        <w:t>mi corazón, si no es por hablar poco;</w:t>
      </w:r>
    </w:p>
    <w:p w14:paraId="0B505B8F" w14:textId="77777777" w:rsidR="00903E67" w:rsidRDefault="00903E67" w:rsidP="005636B6">
      <w:pPr>
        <w:spacing w:before="240" w:after="240"/>
      </w:pPr>
      <w:r>
        <w:t>y tú me tienes a ello predispuesto.»</w:t>
      </w:r>
    </w:p>
    <w:p w14:paraId="24D53B37" w14:textId="77777777" w:rsidR="00903E67" w:rsidRDefault="00903E67" w:rsidP="005636B6">
      <w:pPr>
        <w:spacing w:before="240" w:after="240"/>
      </w:pPr>
      <w:r>
        <w:t>«Oh toscano que en la ciudad del fuego</w:t>
      </w:r>
    </w:p>
    <w:p w14:paraId="234D84A6" w14:textId="77777777" w:rsidR="00903E67" w:rsidRDefault="00903E67" w:rsidP="005636B6">
      <w:pPr>
        <w:spacing w:before="240" w:after="240"/>
      </w:pPr>
      <w:r>
        <w:t>caminas vivo, hablando tan humilde,</w:t>
      </w:r>
    </w:p>
    <w:p w14:paraId="6FE69BB5" w14:textId="77777777" w:rsidR="00903E67" w:rsidRDefault="00903E67" w:rsidP="005636B6">
      <w:pPr>
        <w:spacing w:before="240" w:after="240"/>
      </w:pPr>
      <w:r>
        <w:t>te plazca detenerte en este sitio,</w:t>
      </w:r>
    </w:p>
    <w:p w14:paraId="7CF072ED" w14:textId="77777777" w:rsidR="00903E67" w:rsidRDefault="00903E67" w:rsidP="005636B6">
      <w:pPr>
        <w:spacing w:before="240" w:after="240"/>
      </w:pPr>
      <w:r>
        <w:t>porque tu acento demuestra que eres</w:t>
      </w:r>
    </w:p>
    <w:p w14:paraId="2F75D7D3" w14:textId="77777777" w:rsidR="00903E67" w:rsidRDefault="00903E67" w:rsidP="005636B6">
      <w:pPr>
        <w:spacing w:before="240" w:after="240"/>
      </w:pPr>
      <w:r>
        <w:t>natural de la noble patria aquella</w:t>
      </w:r>
    </w:p>
    <w:p w14:paraId="56E57884" w14:textId="77777777" w:rsidR="00903E67" w:rsidRDefault="00903E67" w:rsidP="005636B6">
      <w:pPr>
        <w:spacing w:before="240" w:after="240"/>
      </w:pPr>
      <w:r>
        <w:t>a la que fui, tal vez, harto dañoso.»</w:t>
      </w:r>
    </w:p>
    <w:p w14:paraId="3C4D4901" w14:textId="77777777" w:rsidR="00903E67" w:rsidRDefault="00903E67" w:rsidP="005636B6">
      <w:pPr>
        <w:spacing w:before="240" w:after="240"/>
      </w:pPr>
      <w:r>
        <w:t>Este son escapó súbitamente</w:t>
      </w:r>
    </w:p>
    <w:p w14:paraId="7BF67829" w14:textId="77777777" w:rsidR="00903E67" w:rsidRDefault="00903E67" w:rsidP="005636B6">
      <w:pPr>
        <w:spacing w:before="240" w:after="240"/>
      </w:pPr>
      <w:r>
        <w:t>desde una de las arcas; y temiendo,</w:t>
      </w:r>
    </w:p>
    <w:p w14:paraId="396CC411" w14:textId="77777777" w:rsidR="00903E67" w:rsidRDefault="00903E67" w:rsidP="005636B6">
      <w:pPr>
        <w:spacing w:before="240" w:after="240"/>
      </w:pPr>
      <w:r>
        <w:t>me arrimé un poco más a mi maestro.</w:t>
      </w:r>
    </w:p>
    <w:p w14:paraId="1CAA8DBB" w14:textId="77777777" w:rsidR="00903E67" w:rsidRDefault="00903E67" w:rsidP="005636B6">
      <w:pPr>
        <w:spacing w:before="240" w:after="240"/>
      </w:pPr>
      <w:r>
        <w:t>Pero él me dijo: « Vuélvete, ¿qué haces?</w:t>
      </w:r>
    </w:p>
    <w:p w14:paraId="560BF255" w14:textId="77777777" w:rsidR="00903E67" w:rsidRDefault="00903E67" w:rsidP="005636B6">
      <w:pPr>
        <w:spacing w:before="240" w:after="240"/>
      </w:pPr>
      <w:r>
        <w:t>mira allí a Farinatta que se ha alzado;</w:t>
      </w:r>
    </w:p>
    <w:p w14:paraId="235C97F3" w14:textId="77777777" w:rsidR="00903E67" w:rsidRDefault="00903E67" w:rsidP="005636B6">
      <w:pPr>
        <w:spacing w:before="240" w:after="240"/>
      </w:pPr>
      <w:r>
        <w:t>le verás de cintura para arriba.»</w:t>
      </w:r>
    </w:p>
    <w:p w14:paraId="323DFC6D" w14:textId="77777777" w:rsidR="00903E67" w:rsidRDefault="00903E67" w:rsidP="005636B6">
      <w:pPr>
        <w:spacing w:before="240" w:after="240"/>
      </w:pPr>
      <w:r>
        <w:t>Fijado en él había ya mi vista;</w:t>
      </w:r>
    </w:p>
    <w:p w14:paraId="0F09AF74" w14:textId="77777777" w:rsidR="00903E67" w:rsidRDefault="00903E67" w:rsidP="005636B6">
      <w:pPr>
        <w:spacing w:before="240" w:after="240"/>
      </w:pPr>
      <w:r>
        <w:t>y aquél se erguía con el pecho y frente</w:t>
      </w:r>
    </w:p>
    <w:p w14:paraId="019C9E0E" w14:textId="77777777" w:rsidR="00903E67" w:rsidRDefault="00903E67" w:rsidP="005636B6">
      <w:pPr>
        <w:spacing w:before="240" w:after="240"/>
      </w:pPr>
      <w:r>
        <w:t>cual si al infierno mismo despreciase.</w:t>
      </w:r>
    </w:p>
    <w:p w14:paraId="7068394D" w14:textId="77777777" w:rsidR="00903E67" w:rsidRDefault="00903E67" w:rsidP="005636B6">
      <w:pPr>
        <w:spacing w:before="240" w:after="240"/>
      </w:pPr>
      <w:r>
        <w:t>Y las valientes manos de mi guía</w:t>
      </w:r>
    </w:p>
    <w:p w14:paraId="696B4458" w14:textId="77777777" w:rsidR="00903E67" w:rsidRDefault="00903E67" w:rsidP="005636B6">
      <w:pPr>
        <w:spacing w:before="240" w:after="240"/>
      </w:pPr>
      <w:r>
        <w:t>me empujaron a él entre las tumbas,</w:t>
      </w:r>
    </w:p>
    <w:p w14:paraId="5329D5A2" w14:textId="77777777" w:rsidR="00903E67" w:rsidRDefault="00903E67" w:rsidP="005636B6">
      <w:pPr>
        <w:spacing w:before="240" w:after="240"/>
      </w:pPr>
      <w:r>
        <w:lastRenderedPageBreak/>
        <w:t>diciendo: «Sé medido en tus palabras.»</w:t>
      </w:r>
    </w:p>
    <w:p w14:paraId="06F596C0" w14:textId="77777777" w:rsidR="00903E67" w:rsidRDefault="00903E67" w:rsidP="005636B6">
      <w:pPr>
        <w:spacing w:before="240" w:after="240"/>
      </w:pPr>
      <w:r>
        <w:t>Como al pie de su tumba yo estuviese,</w:t>
      </w:r>
    </w:p>
    <w:p w14:paraId="16A4F0A3" w14:textId="77777777" w:rsidR="00903E67" w:rsidRDefault="00903E67" w:rsidP="005636B6">
      <w:pPr>
        <w:spacing w:before="240" w:after="240"/>
      </w:pPr>
      <w:r>
        <w:t>me miró un poco, y como con desdén,</w:t>
      </w:r>
    </w:p>
    <w:p w14:paraId="50B0491F" w14:textId="77777777" w:rsidR="00903E67" w:rsidRDefault="00903E67" w:rsidP="005636B6">
      <w:pPr>
        <w:spacing w:before="240" w:after="240"/>
      </w:pPr>
      <w:r>
        <w:t>me preguntó: «¿Quién fueron tus mayores?»</w:t>
      </w:r>
    </w:p>
    <w:p w14:paraId="15F2150A" w14:textId="77777777" w:rsidR="00903E67" w:rsidRDefault="00903E67" w:rsidP="005636B6">
      <w:pPr>
        <w:spacing w:before="240" w:after="240"/>
      </w:pPr>
      <w:r>
        <w:t>Yo, que de obedecer estaba ansioso,</w:t>
      </w:r>
    </w:p>
    <w:p w14:paraId="031DCDE5" w14:textId="77777777" w:rsidR="00903E67" w:rsidRDefault="00903E67" w:rsidP="005636B6">
      <w:pPr>
        <w:spacing w:before="240" w:after="240"/>
      </w:pPr>
      <w:r>
        <w:t>no lo oculté, sino que se lo dije,</w:t>
      </w:r>
    </w:p>
    <w:p w14:paraId="29707294" w14:textId="77777777" w:rsidR="00903E67" w:rsidRDefault="00903E67" w:rsidP="005636B6">
      <w:pPr>
        <w:spacing w:before="240" w:after="240"/>
      </w:pPr>
      <w:r>
        <w:t>y él levantó las cejas levemente.</w:t>
      </w:r>
    </w:p>
    <w:p w14:paraId="59E86DEF" w14:textId="77777777" w:rsidR="00903E67" w:rsidRDefault="00903E67" w:rsidP="005636B6">
      <w:pPr>
        <w:spacing w:before="240" w:after="240"/>
      </w:pPr>
      <w:r>
        <w:t>«Con fiereza me fueron adversarios</w:t>
      </w:r>
    </w:p>
    <w:p w14:paraId="44CE5652" w14:textId="77777777" w:rsidR="00903E67" w:rsidRDefault="00903E67" w:rsidP="005636B6">
      <w:pPr>
        <w:spacing w:before="240" w:after="240"/>
      </w:pPr>
      <w:r>
        <w:t>a mí y a mi partido y mis mayores,</w:t>
      </w:r>
    </w:p>
    <w:p w14:paraId="3AD2623A" w14:textId="77777777" w:rsidR="00903E67" w:rsidRDefault="00903E67" w:rsidP="005636B6">
      <w:pPr>
        <w:spacing w:before="240" w:after="240"/>
      </w:pPr>
      <w:r>
        <w:t>y así dos veces tuve que expulsarles.»</w:t>
      </w:r>
    </w:p>
    <w:p w14:paraId="340F2E20" w14:textId="77777777" w:rsidR="00903E67" w:rsidRDefault="00903E67" w:rsidP="005636B6">
      <w:pPr>
        <w:spacing w:before="240" w:after="240"/>
      </w:pPr>
      <w:r>
        <w:t>« Si les echaste -dije- regresaron</w:t>
      </w:r>
    </w:p>
    <w:p w14:paraId="45696069" w14:textId="77777777" w:rsidR="00903E67" w:rsidRDefault="00903E67" w:rsidP="005636B6">
      <w:pPr>
        <w:spacing w:before="240" w:after="240"/>
      </w:pPr>
      <w:r>
        <w:t>de todas partes, una y otra vez;</w:t>
      </w:r>
    </w:p>
    <w:p w14:paraId="76A46D5D" w14:textId="77777777" w:rsidR="00903E67" w:rsidRDefault="00903E67" w:rsidP="005636B6">
      <w:pPr>
        <w:spacing w:before="240" w:after="240"/>
      </w:pPr>
      <w:r>
        <w:t>mas los vuestros tal arte no aprendieron.»</w:t>
      </w:r>
    </w:p>
    <w:p w14:paraId="1D048518" w14:textId="77777777" w:rsidR="00903E67" w:rsidRDefault="00903E67" w:rsidP="005636B6">
      <w:pPr>
        <w:spacing w:before="240" w:after="240"/>
      </w:pPr>
      <w:r>
        <w:t>Surgió entonces al borde de su foso</w:t>
      </w:r>
    </w:p>
    <w:p w14:paraId="5172AA62" w14:textId="77777777" w:rsidR="00903E67" w:rsidRDefault="00903E67" w:rsidP="005636B6">
      <w:pPr>
        <w:spacing w:before="240" w:after="240"/>
      </w:pPr>
      <w:r>
        <w:t>otra sombra, a su lado, hasta la barba:</w:t>
      </w:r>
    </w:p>
    <w:p w14:paraId="36FF4213" w14:textId="77777777" w:rsidR="00903E67" w:rsidRDefault="00903E67" w:rsidP="005636B6">
      <w:pPr>
        <w:spacing w:before="240" w:after="240"/>
      </w:pPr>
      <w:r>
        <w:t>creo que estaba puesta de rodillas.</w:t>
      </w:r>
    </w:p>
    <w:p w14:paraId="7996AFE3" w14:textId="77777777" w:rsidR="00903E67" w:rsidRDefault="00903E67" w:rsidP="005636B6">
      <w:pPr>
        <w:spacing w:before="240" w:after="240"/>
      </w:pPr>
      <w:r>
        <w:t>Miró a mi alrededor, cual si propósito</w:t>
      </w:r>
    </w:p>
    <w:p w14:paraId="24E68144" w14:textId="77777777" w:rsidR="00903E67" w:rsidRDefault="00903E67" w:rsidP="005636B6">
      <w:pPr>
        <w:spacing w:before="240" w:after="240"/>
      </w:pPr>
      <w:r>
        <w:t>tuviese de encontrar conmigo a otro,</w:t>
      </w:r>
    </w:p>
    <w:p w14:paraId="39F9D376" w14:textId="77777777" w:rsidR="00903E67" w:rsidRDefault="00903E67" w:rsidP="005636B6">
      <w:pPr>
        <w:spacing w:before="240" w:after="240"/>
      </w:pPr>
      <w:r>
        <w:t>y cuando fue apagada su sospecha,</w:t>
      </w:r>
    </w:p>
    <w:p w14:paraId="403233D4" w14:textId="77777777" w:rsidR="00903E67" w:rsidRDefault="00903E67" w:rsidP="005636B6">
      <w:pPr>
        <w:spacing w:before="240" w:after="240"/>
      </w:pPr>
      <w:r>
        <w:lastRenderedPageBreak/>
        <w:t>llorando dijo: «Si por esta ciega</w:t>
      </w:r>
    </w:p>
    <w:p w14:paraId="60FB1D50" w14:textId="77777777" w:rsidR="00903E67" w:rsidRDefault="00903E67" w:rsidP="005636B6">
      <w:pPr>
        <w:spacing w:before="240" w:after="240"/>
      </w:pPr>
      <w:r>
        <w:t>cárcel vas tú por nobleza de ingenio,</w:t>
      </w:r>
    </w:p>
    <w:p w14:paraId="1CA062FA" w14:textId="77777777" w:rsidR="00903E67" w:rsidRDefault="00903E67" w:rsidP="005636B6">
      <w:pPr>
        <w:spacing w:before="240" w:after="240"/>
      </w:pPr>
      <w:r>
        <w:t>¿y mi hijo?, ¿por qué no está contigo?»</w:t>
      </w:r>
    </w:p>
    <w:p w14:paraId="5001CD49" w14:textId="77777777" w:rsidR="00903E67" w:rsidRDefault="00903E67" w:rsidP="005636B6">
      <w:pPr>
        <w:spacing w:before="240" w:after="240"/>
      </w:pPr>
      <w:r>
        <w:t>Y yo dije: «No vengo por mí mismo,</w:t>
      </w:r>
    </w:p>
    <w:p w14:paraId="702D59C2" w14:textId="77777777" w:rsidR="00903E67" w:rsidRDefault="00903E67" w:rsidP="005636B6">
      <w:pPr>
        <w:spacing w:before="240" w:after="240"/>
      </w:pPr>
      <w:r>
        <w:t>el que allá aguarda por aquí me lleva</w:t>
      </w:r>
    </w:p>
    <w:p w14:paraId="16D96B6E" w14:textId="77777777" w:rsidR="00903E67" w:rsidRDefault="00903E67" w:rsidP="005636B6">
      <w:pPr>
        <w:spacing w:before="240" w:after="240"/>
      </w:pPr>
      <w:r>
        <w:t>a quien Guido, tal vez, fue indiferente.»</w:t>
      </w:r>
    </w:p>
    <w:p w14:paraId="2DFB097E" w14:textId="77777777" w:rsidR="00903E67" w:rsidRDefault="00903E67" w:rsidP="005636B6">
      <w:pPr>
        <w:spacing w:before="240" w:after="240"/>
      </w:pPr>
      <w:r>
        <w:t>Sus palabras y el modo de su pena</w:t>
      </w:r>
    </w:p>
    <w:p w14:paraId="12A7F8E6" w14:textId="77777777" w:rsidR="00903E67" w:rsidRDefault="00903E67" w:rsidP="005636B6">
      <w:pPr>
        <w:spacing w:before="240" w:after="240"/>
      </w:pPr>
      <w:r>
        <w:t>su nombre ya me habian revelado;</w:t>
      </w:r>
    </w:p>
    <w:p w14:paraId="51044607" w14:textId="77777777" w:rsidR="00903E67" w:rsidRDefault="00903E67" w:rsidP="005636B6">
      <w:pPr>
        <w:spacing w:before="240" w:after="240"/>
      </w:pPr>
      <w:r>
        <w:t>por eso fue tan clara mi respuesta.</w:t>
      </w:r>
    </w:p>
    <w:p w14:paraId="2BFF5668" w14:textId="77777777" w:rsidR="00903E67" w:rsidRDefault="00903E67" w:rsidP="005636B6">
      <w:pPr>
        <w:spacing w:before="240" w:after="240"/>
      </w:pPr>
      <w:r>
        <w:t>Súbitamente alzado gritó: «¿Cómo</w:t>
      </w:r>
    </w:p>
    <w:p w14:paraId="7DA2A1C7" w14:textId="77777777" w:rsidR="00903E67" w:rsidRDefault="00903E67" w:rsidP="005636B6">
      <w:pPr>
        <w:spacing w:before="240" w:after="240"/>
      </w:pPr>
      <w:r>
        <w:t>has dicho?, ¿Fue?, ¿Es que entonces ya no vive?</w:t>
      </w:r>
    </w:p>
    <w:p w14:paraId="632552DD" w14:textId="77777777" w:rsidR="00903E67" w:rsidRDefault="00903E67" w:rsidP="005636B6">
      <w:pPr>
        <w:spacing w:before="240" w:after="240"/>
      </w:pPr>
      <w:r>
        <w:t>¿La dulce luz no hiere ya sus ojos?»</w:t>
      </w:r>
    </w:p>
    <w:p w14:paraId="29E8E6FE" w14:textId="77777777" w:rsidR="00903E67" w:rsidRDefault="00903E67" w:rsidP="005636B6">
      <w:pPr>
        <w:spacing w:before="240" w:after="240"/>
      </w:pPr>
      <w:r>
        <w:t>Y al advertir que una cierta demora</w:t>
      </w:r>
    </w:p>
    <w:p w14:paraId="66F257AB" w14:textId="77777777" w:rsidR="00903E67" w:rsidRDefault="00903E67" w:rsidP="005636B6">
      <w:pPr>
        <w:spacing w:before="240" w:after="240"/>
      </w:pPr>
      <w:r>
        <w:t>antes de responderle yo mostraba,</w:t>
      </w:r>
    </w:p>
    <w:p w14:paraId="7A1A1A34" w14:textId="77777777" w:rsidR="00903E67" w:rsidRDefault="00903E67" w:rsidP="005636B6">
      <w:pPr>
        <w:spacing w:before="240" w:after="240"/>
      </w:pPr>
      <w:r>
        <w:t>cayó de espaldas sin volver a alzarse.</w:t>
      </w:r>
    </w:p>
    <w:p w14:paraId="566C29FC" w14:textId="77777777" w:rsidR="00903E67" w:rsidRDefault="00903E67" w:rsidP="005636B6">
      <w:pPr>
        <w:spacing w:before="240" w:after="240"/>
      </w:pPr>
      <w:r>
        <w:t>Mas el otro gran hombre, a cuyo ruego</w:t>
      </w:r>
    </w:p>
    <w:p w14:paraId="0E93945F" w14:textId="77777777" w:rsidR="00903E67" w:rsidRDefault="00903E67" w:rsidP="005636B6">
      <w:pPr>
        <w:spacing w:before="240" w:after="240"/>
      </w:pPr>
      <w:r>
        <w:t>yo me detuve, no alteró su rostro,</w:t>
      </w:r>
    </w:p>
    <w:p w14:paraId="4EAFC299" w14:textId="77777777" w:rsidR="00903E67" w:rsidRDefault="00903E67" w:rsidP="005636B6">
      <w:pPr>
        <w:spacing w:before="240" w:after="240"/>
      </w:pPr>
      <w:r>
        <w:t>ni movió el cuello, ni inclinó su cuerpo.</w:t>
      </w:r>
    </w:p>
    <w:p w14:paraId="47C9495D" w14:textId="77777777" w:rsidR="00903E67" w:rsidRDefault="00903E67" w:rsidP="005636B6">
      <w:pPr>
        <w:spacing w:before="240" w:after="240"/>
      </w:pPr>
      <w:r>
        <w:t>Y así, continuando lo de antes,</w:t>
      </w:r>
    </w:p>
    <w:p w14:paraId="10105033" w14:textId="77777777" w:rsidR="00903E67" w:rsidRDefault="00903E67" w:rsidP="005636B6">
      <w:pPr>
        <w:spacing w:before="240" w:after="240"/>
      </w:pPr>
      <w:r>
        <w:lastRenderedPageBreak/>
        <w:t>«Que aquel arte -me dijo- mal supieran,</w:t>
      </w:r>
    </w:p>
    <w:p w14:paraId="5CE17F14" w14:textId="77777777" w:rsidR="00903E67" w:rsidRDefault="00903E67" w:rsidP="005636B6">
      <w:pPr>
        <w:spacing w:before="240" w:after="240"/>
      </w:pPr>
      <w:r>
        <w:t>eso, más que este lecho, me tortura.</w:t>
      </w:r>
    </w:p>
    <w:p w14:paraId="51D51834" w14:textId="77777777" w:rsidR="00903E67" w:rsidRDefault="00903E67" w:rsidP="005636B6">
      <w:pPr>
        <w:spacing w:before="240" w:after="240"/>
      </w:pPr>
      <w:r>
        <w:t>Pero antes que cincuenta veces arda</w:t>
      </w:r>
    </w:p>
    <w:p w14:paraId="770E58FB" w14:textId="77777777" w:rsidR="00903E67" w:rsidRDefault="00903E67" w:rsidP="005636B6">
      <w:pPr>
        <w:spacing w:before="240" w:after="240"/>
      </w:pPr>
      <w:r>
        <w:t>la faz de la señora que aquí reina,</w:t>
      </w:r>
    </w:p>
    <w:p w14:paraId="7C788A12" w14:textId="77777777" w:rsidR="00903E67" w:rsidRDefault="00903E67" w:rsidP="005636B6">
      <w:pPr>
        <w:spacing w:before="240" w:after="240"/>
      </w:pPr>
      <w:r>
        <w:t>tú has de saber lo que tal arte pesa.</w:t>
      </w:r>
    </w:p>
    <w:p w14:paraId="3755BC2A" w14:textId="77777777" w:rsidR="00903E67" w:rsidRDefault="00903E67" w:rsidP="005636B6">
      <w:pPr>
        <w:spacing w:before="240" w:after="240"/>
      </w:pPr>
      <w:r>
        <w:t>Y así regreses a ese dulce mundo,</w:t>
      </w:r>
    </w:p>
    <w:p w14:paraId="6F207930" w14:textId="77777777" w:rsidR="00903E67" w:rsidRDefault="00903E67" w:rsidP="005636B6">
      <w:pPr>
        <w:spacing w:before="240" w:after="240"/>
      </w:pPr>
      <w:r>
        <w:t>dime, ¿por qué ese pueblo es tan impío</w:t>
      </w:r>
    </w:p>
    <w:p w14:paraId="4BD60FC9" w14:textId="77777777" w:rsidR="00903E67" w:rsidRDefault="00903E67" w:rsidP="005636B6">
      <w:pPr>
        <w:spacing w:before="240" w:after="240"/>
      </w:pPr>
      <w:r>
        <w:t>contra los míos en todas sus leyes?»</w:t>
      </w:r>
    </w:p>
    <w:p w14:paraId="6E287AD7" w14:textId="77777777" w:rsidR="00903E67" w:rsidRDefault="00903E67" w:rsidP="005636B6">
      <w:pPr>
        <w:spacing w:before="240" w:after="240"/>
      </w:pPr>
      <w:r>
        <w:t>Y yo dije: «El estrago y la matanza</w:t>
      </w:r>
    </w:p>
    <w:p w14:paraId="21FD8EBB" w14:textId="77777777" w:rsidR="00903E67" w:rsidRDefault="00903E67" w:rsidP="005636B6">
      <w:pPr>
        <w:spacing w:before="240" w:after="240"/>
      </w:pPr>
      <w:r>
        <w:t>que teñirse de rojo al Arbia hizo,</w:t>
      </w:r>
    </w:p>
    <w:p w14:paraId="175962E5" w14:textId="77777777" w:rsidR="00903E67" w:rsidRDefault="00903E67" w:rsidP="005636B6">
      <w:pPr>
        <w:spacing w:before="240" w:after="240"/>
      </w:pPr>
      <w:r>
        <w:t>obliga a tal decreto en nuestros templos.»</w:t>
      </w:r>
    </w:p>
    <w:p w14:paraId="5B339F31" w14:textId="77777777" w:rsidR="00903E67" w:rsidRDefault="00903E67" w:rsidP="005636B6">
      <w:pPr>
        <w:spacing w:before="240" w:after="240"/>
      </w:pPr>
      <w:r>
        <w:t>Me respondió moviendo la cabeza:</w:t>
      </w:r>
    </w:p>
    <w:p w14:paraId="666EF6E3" w14:textId="77777777" w:rsidR="00903E67" w:rsidRDefault="00903E67" w:rsidP="005636B6">
      <w:pPr>
        <w:spacing w:before="240" w:after="240"/>
      </w:pPr>
      <w:r>
        <w:t>«No estuve solo álli, ni ciertamente</w:t>
      </w:r>
    </w:p>
    <w:p w14:paraId="4A02455F" w14:textId="77777777" w:rsidR="00903E67" w:rsidRDefault="00903E67" w:rsidP="005636B6">
      <w:pPr>
        <w:spacing w:before="240" w:after="240"/>
      </w:pPr>
      <w:r>
        <w:t>sin razón me movi con esos otros:</w:t>
      </w:r>
    </w:p>
    <w:p w14:paraId="542C1E5C" w14:textId="77777777" w:rsidR="00903E67" w:rsidRDefault="00903E67" w:rsidP="005636B6">
      <w:pPr>
        <w:spacing w:before="240" w:after="240"/>
      </w:pPr>
      <w:r>
        <w:t>mas estuve yo solo, cuando todos</w:t>
      </w:r>
    </w:p>
    <w:p w14:paraId="3B9588E3" w14:textId="77777777" w:rsidR="00903E67" w:rsidRDefault="00903E67" w:rsidP="005636B6">
      <w:pPr>
        <w:spacing w:before="240" w:after="240"/>
      </w:pPr>
      <w:r>
        <w:t>en destruir Florencia consentían,</w:t>
      </w:r>
    </w:p>
    <w:p w14:paraId="72B141A8" w14:textId="77777777" w:rsidR="00903E67" w:rsidRDefault="00903E67" w:rsidP="005636B6">
      <w:pPr>
        <w:spacing w:before="240" w:after="240"/>
      </w:pPr>
      <w:r>
        <w:t>defendiéndola a rostro descubierto.»</w:t>
      </w:r>
    </w:p>
    <w:p w14:paraId="1530B807" w14:textId="77777777" w:rsidR="00903E67" w:rsidRDefault="00903E67" w:rsidP="005636B6">
      <w:pPr>
        <w:spacing w:before="240" w:after="240"/>
      </w:pPr>
      <w:r>
        <w:t>«Ah, que repose vuestra descendencia</w:t>
      </w:r>
    </w:p>
    <w:p w14:paraId="0910B0E6" w14:textId="77777777" w:rsidR="00903E67" w:rsidRDefault="00903E67" w:rsidP="005636B6">
      <w:pPr>
        <w:spacing w:before="240" w:after="240"/>
      </w:pPr>
      <w:r>
        <w:t>-yo le rogué-, este nudo desatadme</w:t>
      </w:r>
    </w:p>
    <w:p w14:paraId="605F1E8D" w14:textId="77777777" w:rsidR="00903E67" w:rsidRDefault="00903E67" w:rsidP="005636B6">
      <w:pPr>
        <w:spacing w:before="240" w:after="240"/>
      </w:pPr>
      <w:r>
        <w:lastRenderedPageBreak/>
        <w:t>que ha enmarañado aquí mi pensamiento.</w:t>
      </w:r>
    </w:p>
    <w:p w14:paraId="3C23ED80" w14:textId="77777777" w:rsidR="00903E67" w:rsidRDefault="00903E67" w:rsidP="005636B6">
      <w:pPr>
        <w:spacing w:before="240" w:after="240"/>
      </w:pPr>
      <w:r>
        <w:t>Parece que sabéis, por lo que escucho,</w:t>
      </w:r>
    </w:p>
    <w:p w14:paraId="495B1F04" w14:textId="77777777" w:rsidR="00903E67" w:rsidRDefault="00903E67" w:rsidP="005636B6">
      <w:pPr>
        <w:spacing w:before="240" w:after="240"/>
      </w:pPr>
      <w:r>
        <w:t>lo que nos trae el tiempo de antemano,</w:t>
      </w:r>
    </w:p>
    <w:p w14:paraId="47C1BC49" w14:textId="77777777" w:rsidR="00903E67" w:rsidRDefault="00903E67" w:rsidP="005636B6">
      <w:pPr>
        <w:spacing w:before="240" w:after="240"/>
      </w:pPr>
      <w:r>
        <w:t>mas usáis de otro modo en lo de ahora.»</w:t>
      </w:r>
    </w:p>
    <w:p w14:paraId="6E612292" w14:textId="77777777" w:rsidR="00903E67" w:rsidRDefault="00903E67" w:rsidP="005636B6">
      <w:pPr>
        <w:spacing w:before="240" w:after="240"/>
      </w:pPr>
      <w:r>
        <w:t>«Vemos, como quien tiene mala luz,</w:t>
      </w:r>
    </w:p>
    <w:p w14:paraId="1F782404" w14:textId="77777777" w:rsidR="00903E67" w:rsidRDefault="00903E67" w:rsidP="005636B6">
      <w:pPr>
        <w:spacing w:before="240" w:after="240"/>
      </w:pPr>
      <w:r>
        <w:t>las cosas -dijo- que se encuentran lejos,</w:t>
      </w:r>
    </w:p>
    <w:p w14:paraId="5F0A735C" w14:textId="77777777" w:rsidR="00903E67" w:rsidRDefault="00903E67" w:rsidP="005636B6">
      <w:pPr>
        <w:spacing w:before="240" w:after="240"/>
      </w:pPr>
      <w:r>
        <w:t>gracias a lo que esplende el Sumo Guía.</w:t>
      </w:r>
    </w:p>
    <w:p w14:paraId="2EF87C52" w14:textId="77777777" w:rsidR="00903E67" w:rsidRDefault="00903E67" w:rsidP="005636B6">
      <w:pPr>
        <w:spacing w:before="240" w:after="240"/>
      </w:pPr>
      <w:r>
        <w:t>Cuando están cerca, o son, vano es del todo</w:t>
      </w:r>
    </w:p>
    <w:p w14:paraId="0DC61ED9" w14:textId="77777777" w:rsidR="00903E67" w:rsidRDefault="00903E67" w:rsidP="005636B6">
      <w:pPr>
        <w:spacing w:before="240" w:after="240"/>
      </w:pPr>
      <w:r>
        <w:t>nuestro intelecto; y si otros no nos cuentan,</w:t>
      </w:r>
    </w:p>
    <w:p w14:paraId="049A2222" w14:textId="77777777" w:rsidR="00903E67" w:rsidRDefault="00903E67" w:rsidP="005636B6">
      <w:pPr>
        <w:spacing w:before="240" w:after="240"/>
      </w:pPr>
      <w:r>
        <w:t>nada sabemos del estado humano.</w:t>
      </w:r>
    </w:p>
    <w:p w14:paraId="281C27C7" w14:textId="77777777" w:rsidR="00903E67" w:rsidRDefault="00903E67" w:rsidP="005636B6">
      <w:pPr>
        <w:spacing w:before="240" w:after="240"/>
      </w:pPr>
      <w:r>
        <w:t>Y comprender podrás que muerto quede</w:t>
      </w:r>
    </w:p>
    <w:p w14:paraId="5B2EC453" w14:textId="77777777" w:rsidR="00903E67" w:rsidRDefault="00903E67" w:rsidP="005636B6">
      <w:pPr>
        <w:spacing w:before="240" w:after="240"/>
      </w:pPr>
      <w:r>
        <w:t>nuestro conocimiento en aquel punto</w:t>
      </w:r>
    </w:p>
    <w:p w14:paraId="2C2E857C" w14:textId="77777777" w:rsidR="00903E67" w:rsidRDefault="00903E67" w:rsidP="005636B6">
      <w:pPr>
        <w:spacing w:before="240" w:after="240"/>
      </w:pPr>
      <w:r>
        <w:t>que se cierre la puerta del futuro.»</w:t>
      </w:r>
    </w:p>
    <w:p w14:paraId="0FC3BE04" w14:textId="77777777" w:rsidR="00903E67" w:rsidRDefault="00903E67" w:rsidP="005636B6">
      <w:pPr>
        <w:spacing w:before="240" w:after="240"/>
      </w:pPr>
      <w:r>
        <w:t>Arrepentido entonces de mi falta,</w:t>
      </w:r>
    </w:p>
    <w:p w14:paraId="635D5C5E" w14:textId="77777777" w:rsidR="00903E67" w:rsidRDefault="00903E67" w:rsidP="005636B6">
      <w:pPr>
        <w:spacing w:before="240" w:after="240"/>
      </w:pPr>
      <w:r>
        <w:t>dije: «Diréis ahora a aquel yacente</w:t>
      </w:r>
    </w:p>
    <w:p w14:paraId="0FAD75D7" w14:textId="77777777" w:rsidR="00903E67" w:rsidRDefault="00903E67" w:rsidP="005636B6">
      <w:pPr>
        <w:spacing w:before="240" w:after="240"/>
      </w:pPr>
      <w:r>
        <w:t>que su hijo aún se encuentra con los vivos;</w:t>
      </w:r>
    </w:p>
    <w:p w14:paraId="0C8E7DF8" w14:textId="77777777" w:rsidR="00903E67" w:rsidRDefault="00903E67" w:rsidP="005636B6">
      <w:pPr>
        <w:spacing w:before="240" w:after="240"/>
      </w:pPr>
      <w:r>
        <w:t>y si antes mudo estuve en la respuesta,</w:t>
      </w:r>
    </w:p>
    <w:p w14:paraId="518343CC" w14:textId="77777777" w:rsidR="00903E67" w:rsidRDefault="00903E67" w:rsidP="005636B6">
      <w:pPr>
        <w:spacing w:before="240" w:after="240"/>
      </w:pPr>
      <w:r>
        <w:t>hazle saber que fue porque pensaba</w:t>
      </w:r>
    </w:p>
    <w:p w14:paraId="33CCC57F" w14:textId="77777777" w:rsidR="00903E67" w:rsidRDefault="00903E67" w:rsidP="005636B6">
      <w:pPr>
        <w:spacing w:before="240" w:after="240"/>
      </w:pPr>
      <w:r>
        <w:t>ya en esa duda que me habéis resuelto.»</w:t>
      </w:r>
    </w:p>
    <w:p w14:paraId="51C1718D" w14:textId="77777777" w:rsidR="00903E67" w:rsidRDefault="00903E67" w:rsidP="005636B6">
      <w:pPr>
        <w:spacing w:before="240" w:after="240"/>
      </w:pPr>
      <w:r>
        <w:lastRenderedPageBreak/>
        <w:t>Y ya me reclamaba mi maestro;</w:t>
      </w:r>
    </w:p>
    <w:p w14:paraId="052E14F4" w14:textId="77777777" w:rsidR="00903E67" w:rsidRDefault="00903E67" w:rsidP="005636B6">
      <w:pPr>
        <w:spacing w:before="240" w:after="240"/>
      </w:pPr>
      <w:r>
        <w:t>y yo rogué al espíritu que rápido</w:t>
      </w:r>
    </w:p>
    <w:p w14:paraId="53E6893D" w14:textId="77777777" w:rsidR="00903E67" w:rsidRDefault="00903E67" w:rsidP="005636B6">
      <w:pPr>
        <w:spacing w:before="240" w:after="240"/>
      </w:pPr>
      <w:r>
        <w:t>me refiriese quién con él estaba.</w:t>
      </w:r>
    </w:p>
    <w:p w14:paraId="4E2BD6A1" w14:textId="77777777" w:rsidR="00903E67" w:rsidRDefault="00903E67" w:rsidP="005636B6">
      <w:pPr>
        <w:spacing w:before="240" w:after="240"/>
      </w:pPr>
      <w:r>
        <w:t>Díjome: «Aquí con más de mil me encuentro;</w:t>
      </w:r>
    </w:p>
    <w:p w14:paraId="02D5C6CB" w14:textId="77777777" w:rsidR="00903E67" w:rsidRDefault="00903E67" w:rsidP="005636B6">
      <w:pPr>
        <w:spacing w:before="240" w:after="240"/>
      </w:pPr>
      <w:r>
        <w:t>dentro se halla el segundo Federico,</w:t>
      </w:r>
    </w:p>
    <w:p w14:paraId="5E38073A" w14:textId="77777777" w:rsidR="00903E67" w:rsidRDefault="00903E67" w:rsidP="005636B6">
      <w:pPr>
        <w:spacing w:before="240" w:after="240"/>
      </w:pPr>
      <w:r>
        <w:t>y el Cardenal, y de los otros callo.»</w:t>
      </w:r>
    </w:p>
    <w:p w14:paraId="267A1FBB" w14:textId="77777777" w:rsidR="00903E67" w:rsidRDefault="00903E67" w:rsidP="005636B6">
      <w:pPr>
        <w:spacing w:before="240" w:after="240"/>
      </w:pPr>
      <w:r>
        <w:t>Entonces se ocultó; y yo hacia el antiguo</w:t>
      </w:r>
    </w:p>
    <w:p w14:paraId="36200361" w14:textId="77777777" w:rsidR="00903E67" w:rsidRDefault="00903E67" w:rsidP="005636B6">
      <w:pPr>
        <w:spacing w:before="240" w:after="240"/>
      </w:pPr>
      <w:r>
        <w:t>poeta volví el paso, repensando</w:t>
      </w:r>
    </w:p>
    <w:p w14:paraId="052E6DCB" w14:textId="77777777" w:rsidR="00903E67" w:rsidRDefault="00903E67" w:rsidP="005636B6">
      <w:pPr>
        <w:spacing w:before="240" w:after="240"/>
      </w:pPr>
      <w:r>
        <w:t>esas palabras que creí enemigas.</w:t>
      </w:r>
    </w:p>
    <w:p w14:paraId="6136B825" w14:textId="77777777" w:rsidR="00903E67" w:rsidRDefault="00903E67" w:rsidP="005636B6">
      <w:pPr>
        <w:spacing w:before="240" w:after="240"/>
      </w:pPr>
      <w:r>
        <w:t>Él echó a andar y luego, caminando,</w:t>
      </w:r>
    </w:p>
    <w:p w14:paraId="0B435483" w14:textId="77777777" w:rsidR="00903E67" w:rsidRDefault="00903E67" w:rsidP="005636B6">
      <w:pPr>
        <w:spacing w:before="240" w:after="240"/>
      </w:pPr>
      <w:r>
        <w:t>me dijo: «¿Por qué estás tan abatido?»</w:t>
      </w:r>
    </w:p>
    <w:p w14:paraId="310DDCBD" w14:textId="77777777" w:rsidR="00903E67" w:rsidRDefault="00903E67" w:rsidP="005636B6">
      <w:pPr>
        <w:spacing w:before="240" w:after="240"/>
      </w:pPr>
      <w:r>
        <w:t>Y yo le satisfice la pregunta.</w:t>
      </w:r>
    </w:p>
    <w:p w14:paraId="7BDA0C82" w14:textId="77777777" w:rsidR="00903E67" w:rsidRDefault="00903E67" w:rsidP="005636B6">
      <w:pPr>
        <w:spacing w:before="240" w:after="240"/>
      </w:pPr>
      <w:r>
        <w:t>« Conserva en la memoria lo que oíste</w:t>
      </w:r>
    </w:p>
    <w:p w14:paraId="771ECCDC" w14:textId="77777777" w:rsidR="00903E67" w:rsidRDefault="00903E67" w:rsidP="005636B6">
      <w:pPr>
        <w:spacing w:before="240" w:after="240"/>
      </w:pPr>
      <w:r>
        <w:t>contrario a ti -me aconsejó aquel sabio-</w:t>
      </w:r>
    </w:p>
    <w:p w14:paraId="73A61B04" w14:textId="77777777" w:rsidR="00903E67" w:rsidRDefault="00903E67" w:rsidP="005636B6">
      <w:pPr>
        <w:spacing w:before="240" w:after="240"/>
      </w:pPr>
      <w:r>
        <w:t>y atiende ahora -y levantó su dedo-:</w:t>
      </w:r>
    </w:p>
    <w:p w14:paraId="46675579" w14:textId="77777777" w:rsidR="00903E67" w:rsidRDefault="00903E67" w:rsidP="005636B6">
      <w:pPr>
        <w:spacing w:before="240" w:after="240"/>
      </w:pPr>
      <w:r>
        <w:t>cuando delante estés del dulce rayo</w:t>
      </w:r>
    </w:p>
    <w:p w14:paraId="0546E7E4" w14:textId="77777777" w:rsidR="00903E67" w:rsidRDefault="00903E67" w:rsidP="005636B6">
      <w:pPr>
        <w:spacing w:before="240" w:after="240"/>
      </w:pPr>
      <w:r>
        <w:t>de aquella cuyos ojos lo ven todo</w:t>
      </w:r>
    </w:p>
    <w:p w14:paraId="0C3ABCA5" w14:textId="77777777" w:rsidR="00903E67" w:rsidRDefault="00903E67" w:rsidP="005636B6">
      <w:pPr>
        <w:spacing w:before="240" w:after="240"/>
      </w:pPr>
      <w:r>
        <w:t>de ella sabrás de tu vida el viaje.</w:t>
      </w:r>
    </w:p>
    <w:p w14:paraId="4463BCDD" w14:textId="77777777" w:rsidR="00903E67" w:rsidRDefault="00903E67" w:rsidP="005636B6">
      <w:pPr>
        <w:spacing w:before="240" w:after="240"/>
      </w:pPr>
      <w:r>
        <w:t>Luego volvió los pies a mano izquierda:</w:t>
      </w:r>
    </w:p>
    <w:p w14:paraId="41514998" w14:textId="77777777" w:rsidR="00903E67" w:rsidRDefault="00903E67" w:rsidP="005636B6">
      <w:pPr>
        <w:spacing w:before="240" w:after="240"/>
      </w:pPr>
      <w:r>
        <w:lastRenderedPageBreak/>
        <w:t>dejando el muro, fuimos hacia el centro</w:t>
      </w:r>
    </w:p>
    <w:p w14:paraId="668127DB" w14:textId="77777777" w:rsidR="00903E67" w:rsidRDefault="00903E67" w:rsidP="005636B6">
      <w:pPr>
        <w:spacing w:before="240" w:after="240"/>
      </w:pPr>
      <w:r>
        <w:t>por un sendero que conduce a un valle,</w:t>
      </w:r>
    </w:p>
    <w:p w14:paraId="72C591E3" w14:textId="77777777" w:rsidR="006305BF" w:rsidRDefault="00903E67" w:rsidP="005636B6">
      <w:pPr>
        <w:spacing w:before="240" w:after="240"/>
      </w:pPr>
      <w:r>
        <w:t>cuyo hedor hasta allí desagradaba.</w:t>
      </w:r>
    </w:p>
    <w:p w14:paraId="1DF336C3" w14:textId="20658C56" w:rsidR="00903E67" w:rsidRDefault="00903E67" w:rsidP="005636B6">
      <w:pPr>
        <w:spacing w:before="240" w:after="240"/>
      </w:pPr>
      <w:r>
        <w:br w:type="page"/>
      </w:r>
    </w:p>
    <w:p w14:paraId="16889ACD" w14:textId="77777777" w:rsidR="00903E67" w:rsidRDefault="00903E67" w:rsidP="005636B6">
      <w:pPr>
        <w:pStyle w:val="Ttulo2"/>
        <w:spacing w:before="240" w:after="240"/>
      </w:pPr>
      <w:bookmarkStart w:id="15" w:name="_Toc196140938"/>
      <w:r>
        <w:lastRenderedPageBreak/>
        <w:t>CANTO XI</w:t>
      </w:r>
      <w:bookmarkEnd w:id="15"/>
    </w:p>
    <w:p w14:paraId="6118F36A" w14:textId="485E8387" w:rsidR="00903E67" w:rsidRDefault="00903E67" w:rsidP="005636B6">
      <w:pPr>
        <w:spacing w:before="240" w:after="240"/>
      </w:pPr>
      <w:r>
        <w:t>Por el extremo de un acantilado,</w:t>
      </w:r>
      <w:r w:rsidR="002D4A1C">
        <w:t xml:space="preserve"> </w:t>
      </w:r>
      <w:r>
        <w:t>que en circulo formaban peñas rotas,</w:t>
      </w:r>
    </w:p>
    <w:p w14:paraId="153F23CB" w14:textId="77777777" w:rsidR="00903E67" w:rsidRDefault="00903E67" w:rsidP="005636B6">
      <w:pPr>
        <w:spacing w:before="240" w:after="240"/>
      </w:pPr>
      <w:r>
        <w:t>llegamos a un gentío aún más doliente;</w:t>
      </w:r>
    </w:p>
    <w:p w14:paraId="324CE702" w14:textId="77777777" w:rsidR="00903E67" w:rsidRDefault="00903E67" w:rsidP="005636B6">
      <w:pPr>
        <w:spacing w:before="240" w:after="240"/>
      </w:pPr>
      <w:r>
        <w:t>y allí, por el exceso tan horrible</w:t>
      </w:r>
    </w:p>
    <w:p w14:paraId="4B46FD69" w14:textId="77777777" w:rsidR="00903E67" w:rsidRDefault="00903E67" w:rsidP="005636B6">
      <w:pPr>
        <w:spacing w:before="240" w:after="240"/>
      </w:pPr>
      <w:r>
        <w:t>de la peste que sale del abismo,</w:t>
      </w:r>
    </w:p>
    <w:p w14:paraId="7D747C22" w14:textId="77777777" w:rsidR="00903E67" w:rsidRDefault="00903E67" w:rsidP="005636B6">
      <w:pPr>
        <w:spacing w:before="240" w:after="240"/>
      </w:pPr>
      <w:r>
        <w:t>al abrigo detrás nos colocamos</w:t>
      </w:r>
    </w:p>
    <w:p w14:paraId="78CB2021" w14:textId="77777777" w:rsidR="00903E67" w:rsidRDefault="00903E67" w:rsidP="005636B6">
      <w:pPr>
        <w:spacing w:before="240" w:after="240"/>
      </w:pPr>
      <w:r>
        <w:t>de un gran sepulcro, donde vi un escrito</w:t>
      </w:r>
    </w:p>
    <w:p w14:paraId="239C94E4" w14:textId="77777777" w:rsidR="00903E67" w:rsidRDefault="00903E67" w:rsidP="005636B6">
      <w:pPr>
        <w:spacing w:before="240" w:after="240"/>
      </w:pPr>
      <w:r>
        <w:t>«Aquí el papa Anastasio está encerrado</w:t>
      </w:r>
    </w:p>
    <w:p w14:paraId="4908AEE4" w14:textId="77777777" w:rsidR="00903E67" w:rsidRDefault="00903E67" w:rsidP="005636B6">
      <w:pPr>
        <w:spacing w:before="240" w:after="240"/>
      </w:pPr>
      <w:r>
        <w:t>que Fotino apartó del buen camino.»</w:t>
      </w:r>
    </w:p>
    <w:p w14:paraId="6D2A4647" w14:textId="77777777" w:rsidR="00903E67" w:rsidRDefault="00903E67" w:rsidP="005636B6">
      <w:pPr>
        <w:spacing w:before="240" w:after="240"/>
      </w:pPr>
      <w:r>
        <w:t>«Conviene que bajemos lentamente,</w:t>
      </w:r>
    </w:p>
    <w:p w14:paraId="09D70FC0" w14:textId="77777777" w:rsidR="00903E67" w:rsidRDefault="00903E67" w:rsidP="005636B6">
      <w:pPr>
        <w:spacing w:before="240" w:after="240"/>
      </w:pPr>
      <w:r>
        <w:t>para que nuestro olfato se acostumbre</w:t>
      </w:r>
    </w:p>
    <w:p w14:paraId="1A83F944" w14:textId="77777777" w:rsidR="00903E67" w:rsidRDefault="00903E67" w:rsidP="005636B6">
      <w:pPr>
        <w:spacing w:before="240" w:after="240"/>
      </w:pPr>
      <w:r>
        <w:t>al triste aliento; y luego no moleste.»</w:t>
      </w:r>
    </w:p>
    <w:p w14:paraId="53FE683D" w14:textId="77777777" w:rsidR="00903E67" w:rsidRDefault="00903E67" w:rsidP="005636B6">
      <w:pPr>
        <w:spacing w:before="240" w:after="240"/>
      </w:pPr>
      <w:r>
        <w:t>Así el Maestro, y yo: «Compensación</w:t>
      </w:r>
    </w:p>
    <w:p w14:paraId="61F1D163" w14:textId="77777777" w:rsidR="00903E67" w:rsidRDefault="00903E67" w:rsidP="005636B6">
      <w:pPr>
        <w:spacing w:before="240" w:after="240"/>
      </w:pPr>
      <w:r>
        <w:t>-díjele- encuentra, pues que el tiempo en balde</w:t>
      </w:r>
    </w:p>
    <w:p w14:paraId="14FAAC04" w14:textId="77777777" w:rsidR="00903E67" w:rsidRDefault="00903E67" w:rsidP="005636B6">
      <w:pPr>
        <w:spacing w:before="240" w:after="240"/>
      </w:pPr>
      <w:r>
        <w:t>no pase.» Y él: «Ya ves que en eso pienso.</w:t>
      </w:r>
    </w:p>
    <w:p w14:paraId="6FA5E241" w14:textId="77777777" w:rsidR="00903E67" w:rsidRDefault="00903E67" w:rsidP="005636B6">
      <w:pPr>
        <w:spacing w:before="240" w:after="240"/>
      </w:pPr>
      <w:r>
        <w:t>Dentro, hijo mío, de estos pedregales</w:t>
      </w:r>
    </w:p>
    <w:p w14:paraId="49E5B86C" w14:textId="77777777" w:rsidR="00903E67" w:rsidRDefault="00903E67" w:rsidP="005636B6">
      <w:pPr>
        <w:spacing w:before="240" w:after="240"/>
      </w:pPr>
      <w:r>
        <w:t>-luego empezó a decir- tres son los círculos</w:t>
      </w:r>
    </w:p>
    <w:p w14:paraId="0CE0D4CA" w14:textId="77777777" w:rsidR="00903E67" w:rsidRDefault="00903E67" w:rsidP="005636B6">
      <w:pPr>
        <w:spacing w:before="240" w:after="240"/>
      </w:pPr>
      <w:r>
        <w:t>que van bajando, como los que has visto.</w:t>
      </w:r>
    </w:p>
    <w:p w14:paraId="284FFCC9" w14:textId="77777777" w:rsidR="00903E67" w:rsidRDefault="00903E67" w:rsidP="005636B6">
      <w:pPr>
        <w:spacing w:before="240" w:after="240"/>
      </w:pPr>
      <w:r>
        <w:t>Todos llenos están de condenados,</w:t>
      </w:r>
    </w:p>
    <w:p w14:paraId="1FA175BA" w14:textId="77777777" w:rsidR="00903E67" w:rsidRDefault="00903E67" w:rsidP="005636B6">
      <w:pPr>
        <w:spacing w:before="240" w:after="240"/>
      </w:pPr>
      <w:r>
        <w:lastRenderedPageBreak/>
        <w:t>mas porque luego baste que los mires,</w:t>
      </w:r>
    </w:p>
    <w:p w14:paraId="102E17B9" w14:textId="77777777" w:rsidR="00903E67" w:rsidRDefault="00903E67" w:rsidP="005636B6">
      <w:pPr>
        <w:spacing w:before="240" w:after="240"/>
      </w:pPr>
      <w:r>
        <w:t>oye cómo y por qué se les encierra:</w:t>
      </w:r>
    </w:p>
    <w:p w14:paraId="5350BBB2" w14:textId="77777777" w:rsidR="00903E67" w:rsidRDefault="00903E67" w:rsidP="005636B6">
      <w:pPr>
        <w:spacing w:before="240" w:after="240"/>
      </w:pPr>
      <w:r>
        <w:t>Toda maldad, que el odio causa al cielo,</w:t>
      </w:r>
    </w:p>
    <w:p w14:paraId="5B3D6AF0" w14:textId="77777777" w:rsidR="00903E67" w:rsidRDefault="00903E67" w:rsidP="005636B6">
      <w:pPr>
        <w:spacing w:before="240" w:after="240"/>
      </w:pPr>
      <w:r>
        <w:t>tiene por fin la injuria, y ese fin</w:t>
      </w:r>
    </w:p>
    <w:p w14:paraId="5E3C59C5" w14:textId="77777777" w:rsidR="00903E67" w:rsidRDefault="00903E67" w:rsidP="005636B6">
      <w:pPr>
        <w:spacing w:before="240" w:after="240"/>
      </w:pPr>
      <w:r>
        <w:t>o con fuerza o con fraude a otros contrista;</w:t>
      </w:r>
    </w:p>
    <w:p w14:paraId="4C4CB993" w14:textId="77777777" w:rsidR="00903E67" w:rsidRDefault="00903E67" w:rsidP="005636B6">
      <w:pPr>
        <w:spacing w:before="240" w:after="240"/>
      </w:pPr>
      <w:r>
        <w:t>mas siendo el fraude un vicio sólo humano,</w:t>
      </w:r>
    </w:p>
    <w:p w14:paraId="36782288" w14:textId="77777777" w:rsidR="00903E67" w:rsidRDefault="00903E67" w:rsidP="005636B6">
      <w:pPr>
        <w:spacing w:before="240" w:after="240"/>
      </w:pPr>
      <w:r>
        <w:t>más lo odia Dios, por ello son al fondo</w:t>
      </w:r>
    </w:p>
    <w:p w14:paraId="39D184FD" w14:textId="77777777" w:rsidR="00903E67" w:rsidRDefault="00903E67" w:rsidP="005636B6">
      <w:pPr>
        <w:spacing w:before="240" w:after="240"/>
      </w:pPr>
      <w:r>
        <w:t>los fraudulentos aún más castigados.</w:t>
      </w:r>
    </w:p>
    <w:p w14:paraId="35E79FA0" w14:textId="77777777" w:rsidR="00903E67" w:rsidRDefault="00903E67" w:rsidP="005636B6">
      <w:pPr>
        <w:spacing w:before="240" w:after="240"/>
      </w:pPr>
      <w:r>
        <w:t>De los violentos es el primer círculo;</w:t>
      </w:r>
    </w:p>
    <w:p w14:paraId="11E37C11" w14:textId="77777777" w:rsidR="00903E67" w:rsidRDefault="00903E67" w:rsidP="005636B6">
      <w:pPr>
        <w:spacing w:before="240" w:after="240"/>
      </w:pPr>
      <w:r>
        <w:t>mas como se hace fuerza a tres personas,</w:t>
      </w:r>
    </w:p>
    <w:p w14:paraId="5F1B61D4" w14:textId="77777777" w:rsidR="00903E67" w:rsidRDefault="00903E67" w:rsidP="005636B6">
      <w:pPr>
        <w:spacing w:before="240" w:after="240"/>
      </w:pPr>
      <w:r>
        <w:t>en tres recintos está dividido;</w:t>
      </w:r>
    </w:p>
    <w:p w14:paraId="3884F10F" w14:textId="77777777" w:rsidR="00903E67" w:rsidRDefault="00903E67" w:rsidP="005636B6">
      <w:pPr>
        <w:spacing w:before="240" w:after="240"/>
      </w:pPr>
      <w:r>
        <w:t>a Dios, y a sí, y al prójimo se puede</w:t>
      </w:r>
    </w:p>
    <w:p w14:paraId="5F20ADA1" w14:textId="77777777" w:rsidR="00903E67" w:rsidRDefault="00903E67" w:rsidP="005636B6">
      <w:pPr>
        <w:spacing w:before="240" w:after="240"/>
      </w:pPr>
      <w:r>
        <w:t>forzar; digo a ellos mismos y a sus cosas,</w:t>
      </w:r>
    </w:p>
    <w:p w14:paraId="03B1E9E2" w14:textId="77777777" w:rsidR="00903E67" w:rsidRDefault="00903E67" w:rsidP="005636B6">
      <w:pPr>
        <w:spacing w:before="240" w:after="240"/>
      </w:pPr>
      <w:r>
        <w:t>como ya claramente he de explicarte.</w:t>
      </w:r>
    </w:p>
    <w:p w14:paraId="5B664842" w14:textId="77777777" w:rsidR="00903E67" w:rsidRDefault="00903E67" w:rsidP="005636B6">
      <w:pPr>
        <w:spacing w:before="240" w:after="240"/>
      </w:pPr>
      <w:r>
        <w:t>Muerte por fuerza y dolientes heridas</w:t>
      </w:r>
    </w:p>
    <w:p w14:paraId="7DEEFEEA" w14:textId="77777777" w:rsidR="00903E67" w:rsidRDefault="00903E67" w:rsidP="005636B6">
      <w:pPr>
        <w:spacing w:before="240" w:after="240"/>
      </w:pPr>
      <w:r>
        <w:t>al prójimo se dan, y a sus haberes</w:t>
      </w:r>
    </w:p>
    <w:p w14:paraId="54B64946" w14:textId="77777777" w:rsidR="00903E67" w:rsidRDefault="00903E67" w:rsidP="005636B6">
      <w:pPr>
        <w:spacing w:before="240" w:after="240"/>
      </w:pPr>
      <w:r>
        <w:t>ruinas, incendios y robos dañosos;</w:t>
      </w:r>
    </w:p>
    <w:p w14:paraId="7025DC6A" w14:textId="77777777" w:rsidR="00903E67" w:rsidRDefault="00903E67" w:rsidP="005636B6">
      <w:pPr>
        <w:spacing w:before="240" w:after="240"/>
      </w:pPr>
      <w:r>
        <w:t>y así a homicidas y a los que mal hieren,</w:t>
      </w:r>
    </w:p>
    <w:p w14:paraId="7785D47A" w14:textId="77777777" w:rsidR="00903E67" w:rsidRDefault="00903E67" w:rsidP="005636B6">
      <w:pPr>
        <w:spacing w:before="240" w:after="240"/>
      </w:pPr>
      <w:r>
        <w:t>ladrones e incendiarios, atormenta</w:t>
      </w:r>
    </w:p>
    <w:p w14:paraId="643543D4" w14:textId="77777777" w:rsidR="00903E67" w:rsidRDefault="00903E67" w:rsidP="005636B6">
      <w:pPr>
        <w:spacing w:before="240" w:after="240"/>
      </w:pPr>
      <w:r>
        <w:lastRenderedPageBreak/>
        <w:t>el recinto primero en varios grupos.</w:t>
      </w:r>
    </w:p>
    <w:p w14:paraId="6A78116D" w14:textId="77777777" w:rsidR="00903E67" w:rsidRDefault="00903E67" w:rsidP="005636B6">
      <w:pPr>
        <w:spacing w:before="240" w:after="240"/>
      </w:pPr>
      <w:r>
        <w:t>Puede el hombre tener violenta mano</w:t>
      </w:r>
    </w:p>
    <w:p w14:paraId="1B4174A4" w14:textId="77777777" w:rsidR="00903E67" w:rsidRDefault="00903E67" w:rsidP="005636B6">
      <w:pPr>
        <w:spacing w:before="240" w:after="240"/>
      </w:pPr>
      <w:r>
        <w:t>contra él mismo y sus cosas; y es preciso</w:t>
      </w:r>
    </w:p>
    <w:p w14:paraId="39247C96" w14:textId="77777777" w:rsidR="00903E67" w:rsidRDefault="00903E67" w:rsidP="005636B6">
      <w:pPr>
        <w:spacing w:before="240" w:after="240"/>
      </w:pPr>
      <w:r>
        <w:t>que en el segundo recinto lo purgue</w:t>
      </w:r>
    </w:p>
    <w:p w14:paraId="47CC6B7F" w14:textId="77777777" w:rsidR="00903E67" w:rsidRDefault="00903E67" w:rsidP="005636B6">
      <w:pPr>
        <w:spacing w:before="240" w:after="240"/>
      </w:pPr>
      <w:r>
        <w:t>el que se priva a sí de vuestro mundo,</w:t>
      </w:r>
    </w:p>
    <w:p w14:paraId="0844BB49" w14:textId="77777777" w:rsidR="00903E67" w:rsidRDefault="00903E67" w:rsidP="005636B6">
      <w:pPr>
        <w:spacing w:before="240" w:after="240"/>
      </w:pPr>
      <w:r>
        <w:t>juega y derrocha aquello que posee,</w:t>
      </w:r>
    </w:p>
    <w:p w14:paraId="4FD19252" w14:textId="77777777" w:rsidR="00903E67" w:rsidRDefault="00903E67" w:rsidP="005636B6">
      <w:pPr>
        <w:spacing w:before="240" w:after="240"/>
      </w:pPr>
      <w:r>
        <w:t>y llora allí donde debió alegrarse.</w:t>
      </w:r>
    </w:p>
    <w:p w14:paraId="35E73379" w14:textId="77777777" w:rsidR="00903E67" w:rsidRDefault="00903E67" w:rsidP="005636B6">
      <w:pPr>
        <w:spacing w:before="240" w:after="240"/>
      </w:pPr>
      <w:r>
        <w:t>Puede hacer fuerza contra la deidad,</w:t>
      </w:r>
    </w:p>
    <w:p w14:paraId="01AE8114" w14:textId="77777777" w:rsidR="00903E67" w:rsidRDefault="00903E67" w:rsidP="005636B6">
      <w:pPr>
        <w:spacing w:before="240" w:after="240"/>
      </w:pPr>
      <w:r>
        <w:t>blasfemando, negándola en su alma,</w:t>
      </w:r>
    </w:p>
    <w:p w14:paraId="1E9A80C2" w14:textId="77777777" w:rsidR="00903E67" w:rsidRDefault="00903E67" w:rsidP="005636B6">
      <w:pPr>
        <w:spacing w:before="240" w:after="240"/>
      </w:pPr>
      <w:r>
        <w:t>despreciando el amor de la natura;</w:t>
      </w:r>
    </w:p>
    <w:p w14:paraId="284A5791" w14:textId="77777777" w:rsidR="00903E67" w:rsidRDefault="00903E67" w:rsidP="005636B6">
      <w:pPr>
        <w:spacing w:before="240" w:after="240"/>
      </w:pPr>
      <w:r>
        <w:t>y el recinto menor lleva la marca</w:t>
      </w:r>
    </w:p>
    <w:p w14:paraId="470E0BEC" w14:textId="77777777" w:rsidR="00903E67" w:rsidRDefault="00903E67" w:rsidP="005636B6">
      <w:pPr>
        <w:spacing w:before="240" w:after="240"/>
      </w:pPr>
      <w:r>
        <w:t>del signo de Cahors y de Sodoma,</w:t>
      </w:r>
    </w:p>
    <w:p w14:paraId="00EC4A0F" w14:textId="77777777" w:rsidR="00903E67" w:rsidRDefault="00903E67" w:rsidP="005636B6">
      <w:pPr>
        <w:spacing w:before="240" w:after="240"/>
      </w:pPr>
      <w:r>
        <w:t>y del que habla de Dios con menosprecio.</w:t>
      </w:r>
    </w:p>
    <w:p w14:paraId="03E1D574" w14:textId="77777777" w:rsidR="00903E67" w:rsidRDefault="00903E67" w:rsidP="005636B6">
      <w:pPr>
        <w:spacing w:before="240" w:after="240"/>
      </w:pPr>
      <w:r>
        <w:t>El fraude, que cualquier conciencia muerde,</w:t>
      </w:r>
    </w:p>
    <w:p w14:paraId="09C678DE" w14:textId="77777777" w:rsidR="00903E67" w:rsidRDefault="00903E67" w:rsidP="005636B6">
      <w:pPr>
        <w:spacing w:before="240" w:after="240"/>
      </w:pPr>
      <w:r>
        <w:t>se puede hacer a quien de uno se fía,</w:t>
      </w:r>
    </w:p>
    <w:p w14:paraId="1E17A4B1" w14:textId="77777777" w:rsidR="00903E67" w:rsidRDefault="00903E67" w:rsidP="005636B6">
      <w:pPr>
        <w:spacing w:before="240" w:after="240"/>
      </w:pPr>
      <w:r>
        <w:t>o a aquel que la confianza no ha mostrado.</w:t>
      </w:r>
    </w:p>
    <w:p w14:paraId="0C15CBD0" w14:textId="77777777" w:rsidR="00903E67" w:rsidRDefault="00903E67" w:rsidP="005636B6">
      <w:pPr>
        <w:spacing w:before="240" w:after="240"/>
      </w:pPr>
      <w:r>
        <w:t>Se diría que de esta forma matan</w:t>
      </w:r>
    </w:p>
    <w:p w14:paraId="3B38A861" w14:textId="77777777" w:rsidR="00903E67" w:rsidRDefault="00903E67" w:rsidP="005636B6">
      <w:pPr>
        <w:spacing w:before="240" w:after="240"/>
      </w:pPr>
      <w:r>
        <w:t>el vínculo de amor que hace natura;</w:t>
      </w:r>
    </w:p>
    <w:p w14:paraId="07A06576" w14:textId="77777777" w:rsidR="00903E67" w:rsidRDefault="00903E67" w:rsidP="005636B6">
      <w:pPr>
        <w:spacing w:before="240" w:after="240"/>
      </w:pPr>
      <w:r>
        <w:t>y en el segundo círculo se esconden</w:t>
      </w:r>
    </w:p>
    <w:p w14:paraId="2F6119A3" w14:textId="77777777" w:rsidR="00903E67" w:rsidRDefault="00903E67" w:rsidP="005636B6">
      <w:pPr>
        <w:spacing w:before="240" w:after="240"/>
      </w:pPr>
      <w:r>
        <w:lastRenderedPageBreak/>
        <w:t>hipocresía, adulación, quien hace</w:t>
      </w:r>
    </w:p>
    <w:p w14:paraId="3B215DC7" w14:textId="77777777" w:rsidR="00903E67" w:rsidRDefault="00903E67" w:rsidP="005636B6">
      <w:pPr>
        <w:spacing w:before="240" w:after="240"/>
      </w:pPr>
      <w:r>
        <w:t>falsedad, latrocinio y simonía,</w:t>
      </w:r>
    </w:p>
    <w:p w14:paraId="0A1773C9" w14:textId="77777777" w:rsidR="00903E67" w:rsidRDefault="00903E67" w:rsidP="005636B6">
      <w:pPr>
        <w:spacing w:before="240" w:after="240"/>
      </w:pPr>
      <w:r>
        <w:t>rufianes, barateros y otros tales.</w:t>
      </w:r>
    </w:p>
    <w:p w14:paraId="40C1AD5A" w14:textId="77777777" w:rsidR="00903E67" w:rsidRDefault="00903E67" w:rsidP="005636B6">
      <w:pPr>
        <w:spacing w:before="240" w:after="240"/>
      </w:pPr>
      <w:r>
        <w:t>De la otra forma aquel amor se olvida</w:t>
      </w:r>
    </w:p>
    <w:p w14:paraId="61242C89" w14:textId="77777777" w:rsidR="00903E67" w:rsidRDefault="00903E67" w:rsidP="005636B6">
      <w:pPr>
        <w:spacing w:before="240" w:after="240"/>
      </w:pPr>
      <w:r>
        <w:t>de la naturaleza, y lo que crea,</w:t>
      </w:r>
    </w:p>
    <w:p w14:paraId="43CD719D" w14:textId="77777777" w:rsidR="00903E67" w:rsidRDefault="00903E67" w:rsidP="005636B6">
      <w:pPr>
        <w:spacing w:before="240" w:after="240"/>
      </w:pPr>
      <w:r>
        <w:t>de donde se genera la confianza;</w:t>
      </w:r>
    </w:p>
    <w:p w14:paraId="3B8C78D0" w14:textId="77777777" w:rsidR="00903E67" w:rsidRDefault="00903E67" w:rsidP="005636B6">
      <w:pPr>
        <w:spacing w:before="240" w:after="240"/>
      </w:pPr>
      <w:r>
        <w:t>y al Círculo menor, donde está el centro</w:t>
      </w:r>
    </w:p>
    <w:p w14:paraId="1703A92B" w14:textId="77777777" w:rsidR="00903E67" w:rsidRDefault="00903E67" w:rsidP="005636B6">
      <w:pPr>
        <w:spacing w:before="240" w:after="240"/>
      </w:pPr>
      <w:r>
        <w:t>del universo, donde asienta Dite,</w:t>
      </w:r>
    </w:p>
    <w:p w14:paraId="027D95CA" w14:textId="77777777" w:rsidR="00903E67" w:rsidRDefault="00903E67" w:rsidP="005636B6">
      <w:pPr>
        <w:spacing w:before="240" w:after="240"/>
      </w:pPr>
      <w:r>
        <w:t>el que traiciona por siempre es llevado.»</w:t>
      </w:r>
    </w:p>
    <w:p w14:paraId="26E81E95" w14:textId="77777777" w:rsidR="00903E67" w:rsidRDefault="00903E67" w:rsidP="005636B6">
      <w:pPr>
        <w:spacing w:before="240" w:after="240"/>
      </w:pPr>
      <w:r>
        <w:t>Y yo: «Maestro, muy clara procede</w:t>
      </w:r>
    </w:p>
    <w:p w14:paraId="31E9F673" w14:textId="77777777" w:rsidR="00903E67" w:rsidRDefault="00903E67" w:rsidP="005636B6">
      <w:pPr>
        <w:spacing w:before="240" w:after="240"/>
      </w:pPr>
      <w:r>
        <w:t>tu razón, y bastante bien distingue</w:t>
      </w:r>
    </w:p>
    <w:p w14:paraId="77A06CB8" w14:textId="77777777" w:rsidR="00903E67" w:rsidRDefault="00903E67" w:rsidP="005636B6">
      <w:pPr>
        <w:spacing w:before="240" w:after="240"/>
      </w:pPr>
      <w:r>
        <w:t>este lugar y el pueblo que lo ocupa:</w:t>
      </w:r>
    </w:p>
    <w:p w14:paraId="6077D1F7" w14:textId="77777777" w:rsidR="00903E67" w:rsidRDefault="00903E67" w:rsidP="005636B6">
      <w:pPr>
        <w:spacing w:before="240" w:after="240"/>
      </w:pPr>
      <w:r>
        <w:t>pero ahora dime: aquellos de la ciénaga,</w:t>
      </w:r>
    </w:p>
    <w:p w14:paraId="6FBEEC23" w14:textId="77777777" w:rsidR="00903E67" w:rsidRDefault="00903E67" w:rsidP="005636B6">
      <w:pPr>
        <w:spacing w:before="240" w:after="240"/>
      </w:pPr>
      <w:r>
        <w:t>que lleva el viento, y que azota la lluvia,</w:t>
      </w:r>
    </w:p>
    <w:p w14:paraId="0A75DAC7" w14:textId="77777777" w:rsidR="00903E67" w:rsidRDefault="00903E67" w:rsidP="005636B6">
      <w:pPr>
        <w:spacing w:before="240" w:after="240"/>
      </w:pPr>
      <w:r>
        <w:t>y que chocan con voces tan acerbas,</w:t>
      </w:r>
    </w:p>
    <w:p w14:paraId="6656B2AC" w14:textId="77777777" w:rsidR="00903E67" w:rsidRDefault="00903E67" w:rsidP="005636B6">
      <w:pPr>
        <w:spacing w:before="240" w:after="240"/>
      </w:pPr>
      <w:r>
        <w:t>¿por qué no dentro de la ciudad roja</w:t>
      </w:r>
    </w:p>
    <w:p w14:paraId="27115B09" w14:textId="77777777" w:rsidR="00903E67" w:rsidRDefault="00903E67" w:rsidP="005636B6">
      <w:pPr>
        <w:spacing w:before="240" w:after="240"/>
      </w:pPr>
      <w:r>
        <w:t>son castigados, si a Dios enojaron?</w:t>
      </w:r>
    </w:p>
    <w:p w14:paraId="5FDE26FC" w14:textId="77777777" w:rsidR="00903E67" w:rsidRDefault="00903E67" w:rsidP="005636B6">
      <w:pPr>
        <w:spacing w:before="240" w:after="240"/>
      </w:pPr>
      <w:r>
        <w:t>y si no, ¿por qué están en tal suplicio?»</w:t>
      </w:r>
    </w:p>
    <w:p w14:paraId="688A6CA8" w14:textId="77777777" w:rsidR="00903E67" w:rsidRDefault="00903E67" w:rsidP="005636B6">
      <w:pPr>
        <w:spacing w:before="240" w:after="240"/>
      </w:pPr>
      <w:r>
        <w:t>Y entonces él: «¿Por qué se aleja tanto</w:t>
      </w:r>
    </w:p>
    <w:p w14:paraId="21776471" w14:textId="77777777" w:rsidR="00903E67" w:rsidRDefault="00903E67" w:rsidP="005636B6">
      <w:pPr>
        <w:spacing w:before="240" w:after="240"/>
      </w:pPr>
      <w:r>
        <w:lastRenderedPageBreak/>
        <w:t>-dijo- tu ingenio de lo que acostumbra?,</w:t>
      </w:r>
    </w:p>
    <w:p w14:paraId="7C54FCBE" w14:textId="77777777" w:rsidR="00903E67" w:rsidRDefault="00903E67" w:rsidP="005636B6">
      <w:pPr>
        <w:spacing w:before="240" w:after="240"/>
      </w:pPr>
      <w:r>
        <w:t>¿o es que tu mente mira hacia otra parte?</w:t>
      </w:r>
    </w:p>
    <w:p w14:paraId="6370FFFB" w14:textId="77777777" w:rsidR="00903E67" w:rsidRDefault="00903E67" w:rsidP="005636B6">
      <w:pPr>
        <w:spacing w:before="240" w:after="240"/>
      </w:pPr>
      <w:r>
        <w:t>¿Ya no te acuerdas de aquellas palabras</w:t>
      </w:r>
    </w:p>
    <w:p w14:paraId="01191CE0" w14:textId="77777777" w:rsidR="00903E67" w:rsidRDefault="00903E67" w:rsidP="005636B6">
      <w:pPr>
        <w:spacing w:before="240" w:after="240"/>
      </w:pPr>
      <w:r>
        <w:t>que reflejan en tu ÉTICA las tres.</w:t>
      </w:r>
    </w:p>
    <w:p w14:paraId="3B7564F0" w14:textId="77777777" w:rsidR="00903E67" w:rsidRDefault="00903E67" w:rsidP="005636B6">
      <w:pPr>
        <w:spacing w:before="240" w:after="240"/>
      </w:pPr>
      <w:r>
        <w:t>inclinaciones que no quiere el cielo,</w:t>
      </w:r>
    </w:p>
    <w:p w14:paraId="21AE216F" w14:textId="77777777" w:rsidR="00903E67" w:rsidRDefault="00903E67" w:rsidP="005636B6">
      <w:pPr>
        <w:spacing w:before="240" w:after="240"/>
      </w:pPr>
      <w:r>
        <w:t>incontinencia, malicia y la loca</w:t>
      </w:r>
    </w:p>
    <w:p w14:paraId="304560E3" w14:textId="77777777" w:rsidR="00903E67" w:rsidRDefault="00903E67" w:rsidP="005636B6">
      <w:pPr>
        <w:spacing w:before="240" w:after="240"/>
      </w:pPr>
      <w:r>
        <w:t>bestialidad? ¿y cómo incontinencia</w:t>
      </w:r>
    </w:p>
    <w:p w14:paraId="70A2BBD4" w14:textId="77777777" w:rsidR="00903E67" w:rsidRDefault="00903E67" w:rsidP="005636B6">
      <w:pPr>
        <w:spacing w:before="240" w:after="240"/>
      </w:pPr>
      <w:r>
        <w:t>menos ofende y menos se castiga?</w:t>
      </w:r>
    </w:p>
    <w:p w14:paraId="2E0CAC47" w14:textId="77777777" w:rsidR="00903E67" w:rsidRDefault="00903E67" w:rsidP="005636B6">
      <w:pPr>
        <w:spacing w:before="240" w:after="240"/>
      </w:pPr>
      <w:r>
        <w:t>Y si miras atento esta sentencia,</w:t>
      </w:r>
    </w:p>
    <w:p w14:paraId="3739E7CD" w14:textId="77777777" w:rsidR="00903E67" w:rsidRDefault="00903E67" w:rsidP="005636B6">
      <w:pPr>
        <w:spacing w:before="240" w:after="240"/>
      </w:pPr>
      <w:r>
        <w:t>y a la mente preguntas quién son esos</w:t>
      </w:r>
    </w:p>
    <w:p w14:paraId="437E6C4E" w14:textId="77777777" w:rsidR="00903E67" w:rsidRDefault="00903E67" w:rsidP="005636B6">
      <w:pPr>
        <w:spacing w:before="240" w:after="240"/>
      </w:pPr>
      <w:r>
        <w:t>que allí fuera reciben su castigo,</w:t>
      </w:r>
    </w:p>
    <w:p w14:paraId="640DB517" w14:textId="77777777" w:rsidR="00903E67" w:rsidRDefault="00903E67" w:rsidP="005636B6">
      <w:pPr>
        <w:spacing w:before="240" w:after="240"/>
      </w:pPr>
      <w:r>
        <w:t>comprenderás por qué de estos felones</w:t>
      </w:r>
    </w:p>
    <w:p w14:paraId="7CE91B81" w14:textId="77777777" w:rsidR="00903E67" w:rsidRDefault="00903E67" w:rsidP="005636B6">
      <w:pPr>
        <w:spacing w:before="240" w:after="240"/>
      </w:pPr>
      <w:r>
        <w:t>están aparte, y a menos crudeza</w:t>
      </w:r>
    </w:p>
    <w:p w14:paraId="15D11023" w14:textId="77777777" w:rsidR="00903E67" w:rsidRDefault="00903E67" w:rsidP="005636B6">
      <w:pPr>
        <w:spacing w:before="240" w:after="240"/>
      </w:pPr>
      <w:r>
        <w:t>la divina venganza les somete.»</w:t>
      </w:r>
    </w:p>
    <w:p w14:paraId="1064D454" w14:textId="77777777" w:rsidR="00903E67" w:rsidRDefault="00903E67" w:rsidP="005636B6">
      <w:pPr>
        <w:spacing w:before="240" w:after="240"/>
      </w:pPr>
      <w:r>
        <w:t>«Oh sol que curas la vista turbada,</w:t>
      </w:r>
    </w:p>
    <w:p w14:paraId="0732442E" w14:textId="77777777" w:rsidR="00903E67" w:rsidRDefault="00903E67" w:rsidP="005636B6">
      <w:pPr>
        <w:spacing w:before="240" w:after="240"/>
      </w:pPr>
      <w:r>
        <w:t>tú me contentas tanto resolviendo,</w:t>
      </w:r>
    </w:p>
    <w:p w14:paraId="2E6E4BE3" w14:textId="77777777" w:rsidR="00903E67" w:rsidRDefault="00903E67" w:rsidP="005636B6">
      <w:pPr>
        <w:spacing w:before="240" w:after="240"/>
      </w:pPr>
      <w:r>
        <w:t>que no sólo el saber, dudar me gusta.</w:t>
      </w:r>
    </w:p>
    <w:p w14:paraId="58621FA0" w14:textId="77777777" w:rsidR="00903E67" w:rsidRDefault="00903E67" w:rsidP="005636B6">
      <w:pPr>
        <w:spacing w:before="240" w:after="240"/>
      </w:pPr>
      <w:r>
        <w:t>Un poco más atrás vuélvete ahora</w:t>
      </w:r>
    </w:p>
    <w:p w14:paraId="47642700" w14:textId="77777777" w:rsidR="00903E67" w:rsidRDefault="00903E67" w:rsidP="005636B6">
      <w:pPr>
        <w:spacing w:before="240" w:after="240"/>
      </w:pPr>
      <w:r>
        <w:t>-díjele--, allí donde que usura ofende</w:t>
      </w:r>
    </w:p>
    <w:p w14:paraId="6838F7B9" w14:textId="77777777" w:rsidR="00903E67" w:rsidRDefault="00903E67" w:rsidP="005636B6">
      <w:pPr>
        <w:spacing w:before="240" w:after="240"/>
      </w:pPr>
      <w:r>
        <w:lastRenderedPageBreak/>
        <w:t>a Dios dijiste, y quítame el enredo.»</w:t>
      </w:r>
    </w:p>
    <w:p w14:paraId="6C847468" w14:textId="77777777" w:rsidR="00903E67" w:rsidRDefault="00903E67" w:rsidP="005636B6">
      <w:pPr>
        <w:spacing w:before="240" w:after="240"/>
      </w:pPr>
      <w:r>
        <w:t>«A quien la entiende, la Filosofía</w:t>
      </w:r>
    </w:p>
    <w:p w14:paraId="3072B1D1" w14:textId="77777777" w:rsidR="00903E67" w:rsidRDefault="00903E67" w:rsidP="005636B6">
      <w:pPr>
        <w:spacing w:before="240" w:after="240"/>
      </w:pPr>
      <w:r>
        <w:t>hace notar, no sólo en un pasaje</w:t>
      </w:r>
    </w:p>
    <w:p w14:paraId="3B1C7877" w14:textId="77777777" w:rsidR="00903E67" w:rsidRDefault="00903E67" w:rsidP="005636B6">
      <w:pPr>
        <w:spacing w:before="240" w:after="240"/>
      </w:pPr>
      <w:r>
        <w:t>cómo natura su carrera toma</w:t>
      </w:r>
    </w:p>
    <w:p w14:paraId="4E464964" w14:textId="77777777" w:rsidR="00903E67" w:rsidRDefault="00903E67" w:rsidP="005636B6">
      <w:pPr>
        <w:spacing w:before="240" w:after="240"/>
      </w:pPr>
      <w:r>
        <w:t>del divino intelecto y de su arte;</w:t>
      </w:r>
    </w:p>
    <w:p w14:paraId="797A6B33" w14:textId="77777777" w:rsidR="00903E67" w:rsidRDefault="00903E67" w:rsidP="005636B6">
      <w:pPr>
        <w:spacing w:before="240" w:after="240"/>
      </w:pPr>
      <w:r>
        <w:t>y si tu FÍSICA miras despacio,</w:t>
      </w:r>
    </w:p>
    <w:p w14:paraId="686F769D" w14:textId="77777777" w:rsidR="00903E67" w:rsidRDefault="00903E67" w:rsidP="005636B6">
      <w:pPr>
        <w:spacing w:before="240" w:after="240"/>
      </w:pPr>
      <w:r>
        <w:t>encontrarás, sin mucho que lo busques,</w:t>
      </w:r>
    </w:p>
    <w:p w14:paraId="1726653E" w14:textId="77777777" w:rsidR="00903E67" w:rsidRDefault="00903E67" w:rsidP="005636B6">
      <w:pPr>
        <w:spacing w:before="240" w:after="240"/>
      </w:pPr>
      <w:r>
        <w:t>que el arte vuestro a aquélla, cuanto pueda,</w:t>
      </w:r>
    </w:p>
    <w:p w14:paraId="3706A6D5" w14:textId="77777777" w:rsidR="00903E67" w:rsidRDefault="00903E67" w:rsidP="005636B6">
      <w:pPr>
        <w:spacing w:before="240" w:after="240"/>
      </w:pPr>
      <w:r>
        <w:t>sigue como al maestro su discípulo,</w:t>
      </w:r>
    </w:p>
    <w:p w14:paraId="153B12C5" w14:textId="77777777" w:rsidR="00903E67" w:rsidRDefault="00903E67" w:rsidP="005636B6">
      <w:pPr>
        <w:spacing w:before="240" w:after="240"/>
      </w:pPr>
      <w:r>
        <w:t>tal que vuestro arte es como de Dios nieto.</w:t>
      </w:r>
    </w:p>
    <w:p w14:paraId="164BDDCB" w14:textId="77777777" w:rsidR="00903E67" w:rsidRDefault="00903E67" w:rsidP="005636B6">
      <w:pPr>
        <w:spacing w:before="240" w:after="240"/>
      </w:pPr>
      <w:r>
        <w:t>Con estas dos premisas, si recuerdas</w:t>
      </w:r>
    </w:p>
    <w:p w14:paraId="7788807F" w14:textId="77777777" w:rsidR="00903E67" w:rsidRDefault="00903E67" w:rsidP="005636B6">
      <w:pPr>
        <w:spacing w:before="240" w:after="240"/>
      </w:pPr>
      <w:r>
        <w:t>el principio del Génesis, debemos</w:t>
      </w:r>
    </w:p>
    <w:p w14:paraId="4AB67A7A" w14:textId="77777777" w:rsidR="00903E67" w:rsidRDefault="00903E67" w:rsidP="005636B6">
      <w:pPr>
        <w:spacing w:before="240" w:after="240"/>
      </w:pPr>
      <w:r>
        <w:t>ganarnos el sustento con trabajo.</w:t>
      </w:r>
    </w:p>
    <w:p w14:paraId="55857B5A" w14:textId="77777777" w:rsidR="00903E67" w:rsidRDefault="00903E67" w:rsidP="005636B6">
      <w:pPr>
        <w:spacing w:before="240" w:after="240"/>
      </w:pPr>
      <w:r>
        <w:t>Y al seguir el avaro otro camino,</w:t>
      </w:r>
    </w:p>
    <w:p w14:paraId="7CDA0E26" w14:textId="77777777" w:rsidR="00903E67" w:rsidRDefault="00903E67" w:rsidP="005636B6">
      <w:pPr>
        <w:spacing w:before="240" w:after="240"/>
      </w:pPr>
      <w:r>
        <w:t>por éste, a la natura y a sus frutos,</w:t>
      </w:r>
    </w:p>
    <w:p w14:paraId="545DBB91" w14:textId="77777777" w:rsidR="00903E67" w:rsidRDefault="00903E67" w:rsidP="005636B6">
      <w:pPr>
        <w:spacing w:before="240" w:after="240"/>
      </w:pPr>
      <w:r>
        <w:t>desprecia, y pone en lo otro su esperanza.</w:t>
      </w:r>
    </w:p>
    <w:p w14:paraId="2AF19BF1" w14:textId="77777777" w:rsidR="00903E67" w:rsidRDefault="00903E67" w:rsidP="005636B6">
      <w:pPr>
        <w:spacing w:before="240" w:after="240"/>
      </w:pPr>
      <w:r>
        <w:t>Mas sígueme, porque avanzar me place;</w:t>
      </w:r>
    </w:p>
    <w:p w14:paraId="11F84678" w14:textId="77777777" w:rsidR="00903E67" w:rsidRDefault="00903E67" w:rsidP="005636B6">
      <w:pPr>
        <w:spacing w:before="240" w:after="240"/>
      </w:pPr>
      <w:r>
        <w:t>que Piscis ya remonta el horizonte</w:t>
      </w:r>
    </w:p>
    <w:p w14:paraId="7CB41BDE" w14:textId="77777777" w:rsidR="00903E67" w:rsidRDefault="00903E67" w:rsidP="005636B6">
      <w:pPr>
        <w:spacing w:before="240" w:after="240"/>
      </w:pPr>
      <w:r>
        <w:t>y todo el Carro yace sobre el Coro,</w:t>
      </w:r>
    </w:p>
    <w:p w14:paraId="1A418A03" w14:textId="77777777" w:rsidR="006305BF" w:rsidRDefault="00903E67" w:rsidP="005636B6">
      <w:pPr>
        <w:spacing w:before="240" w:after="240"/>
      </w:pPr>
      <w:r>
        <w:lastRenderedPageBreak/>
        <w:t>y el barranco a otro sitio se despeña.</w:t>
      </w:r>
    </w:p>
    <w:p w14:paraId="157E9974" w14:textId="207A98B8" w:rsidR="00903E67" w:rsidRDefault="00903E67" w:rsidP="005636B6">
      <w:pPr>
        <w:spacing w:before="240" w:after="240"/>
      </w:pPr>
      <w:r>
        <w:br w:type="page"/>
      </w:r>
    </w:p>
    <w:p w14:paraId="34D1A646" w14:textId="77777777" w:rsidR="00903E67" w:rsidRDefault="00903E67" w:rsidP="005636B6">
      <w:pPr>
        <w:pStyle w:val="Ttulo2"/>
        <w:spacing w:before="240" w:after="240"/>
      </w:pPr>
      <w:bookmarkStart w:id="16" w:name="_Toc196140939"/>
      <w:r>
        <w:lastRenderedPageBreak/>
        <w:t>CANTO XII</w:t>
      </w:r>
      <w:bookmarkEnd w:id="16"/>
    </w:p>
    <w:p w14:paraId="7F582B44" w14:textId="42B332AB" w:rsidR="00903E67" w:rsidRDefault="00903E67" w:rsidP="005636B6">
      <w:pPr>
        <w:spacing w:before="240" w:after="240"/>
      </w:pPr>
      <w:r>
        <w:t>Era el lugar por el que descendimos alpestre y, por aquel que lo habitaba,</w:t>
      </w:r>
      <w:r w:rsidR="002D4A1C">
        <w:t xml:space="preserve"> </w:t>
      </w:r>
      <w:r>
        <w:t>cualquier mirada hubiéralo esquivado.</w:t>
      </w:r>
    </w:p>
    <w:p w14:paraId="7480D4EC" w14:textId="77777777" w:rsidR="00903E67" w:rsidRDefault="00903E67" w:rsidP="005636B6">
      <w:pPr>
        <w:spacing w:before="240" w:after="240"/>
      </w:pPr>
      <w:r>
        <w:t>Como son esas ruinas que al costado</w:t>
      </w:r>
    </w:p>
    <w:p w14:paraId="0D756071" w14:textId="77777777" w:rsidR="00903E67" w:rsidRDefault="00903E67" w:rsidP="005636B6">
      <w:pPr>
        <w:spacing w:before="240" w:after="240"/>
      </w:pPr>
      <w:r>
        <w:t>de acá de Trento azota el río Adigio,</w:t>
      </w:r>
    </w:p>
    <w:p w14:paraId="6B018885" w14:textId="77777777" w:rsidR="00903E67" w:rsidRDefault="00903E67" w:rsidP="005636B6">
      <w:pPr>
        <w:spacing w:before="240" w:after="240"/>
      </w:pPr>
      <w:r>
        <w:t>por terremoto o sin tener cimientos,</w:t>
      </w:r>
    </w:p>
    <w:p w14:paraId="34DF3C5F" w14:textId="77777777" w:rsidR="00903E67" w:rsidRDefault="00903E67" w:rsidP="005636B6">
      <w:pPr>
        <w:spacing w:before="240" w:after="240"/>
      </w:pPr>
      <w:r>
        <w:t>que de lo alto del monte, del que bajan</w:t>
      </w:r>
    </w:p>
    <w:p w14:paraId="731BCB45" w14:textId="77777777" w:rsidR="00903E67" w:rsidRDefault="00903E67" w:rsidP="005636B6">
      <w:pPr>
        <w:spacing w:before="240" w:after="240"/>
      </w:pPr>
      <w:r>
        <w:t>al llano, tan hendida está la roca</w:t>
      </w:r>
    </w:p>
    <w:p w14:paraId="0C521034" w14:textId="77777777" w:rsidR="00903E67" w:rsidRDefault="00903E67" w:rsidP="005636B6">
      <w:pPr>
        <w:spacing w:before="240" w:after="240"/>
      </w:pPr>
      <w:r>
        <w:t>que ningún paso ofrece a quien la sube;</w:t>
      </w:r>
    </w:p>
    <w:p w14:paraId="4344515D" w14:textId="77777777" w:rsidR="00903E67" w:rsidRDefault="00903E67" w:rsidP="005636B6">
      <w:pPr>
        <w:spacing w:before="240" w:after="240"/>
      </w:pPr>
      <w:r>
        <w:t>de aquel barranco igual era el descenso;</w:t>
      </w:r>
    </w:p>
    <w:p w14:paraId="2EF238A6" w14:textId="77777777" w:rsidR="00903E67" w:rsidRDefault="00903E67" w:rsidP="005636B6">
      <w:pPr>
        <w:spacing w:before="240" w:after="240"/>
      </w:pPr>
      <w:r>
        <w:t>y allí en el borde de la abierta sima,</w:t>
      </w:r>
    </w:p>
    <w:p w14:paraId="1D74064F" w14:textId="77777777" w:rsidR="00903E67" w:rsidRDefault="00903E67" w:rsidP="005636B6">
      <w:pPr>
        <w:spacing w:before="240" w:after="240"/>
      </w:pPr>
      <w:r>
        <w:t>el oprobio de Creta estaba echado</w:t>
      </w:r>
    </w:p>
    <w:p w14:paraId="0722BB8D" w14:textId="77777777" w:rsidR="00903E67" w:rsidRDefault="00903E67" w:rsidP="005636B6">
      <w:pPr>
        <w:spacing w:before="240" w:after="240"/>
      </w:pPr>
      <w:r>
        <w:t>que concebido fue en la falsa vaca;</w:t>
      </w:r>
    </w:p>
    <w:p w14:paraId="5A81C233" w14:textId="77777777" w:rsidR="00903E67" w:rsidRDefault="00903E67" w:rsidP="005636B6">
      <w:pPr>
        <w:spacing w:before="240" w:after="240"/>
      </w:pPr>
      <w:r>
        <w:t>cuando nos vio, a sí mismo se mordía,</w:t>
      </w:r>
    </w:p>
    <w:p w14:paraId="3F03FE49" w14:textId="77777777" w:rsidR="00903E67" w:rsidRDefault="00903E67" w:rsidP="005636B6">
      <w:pPr>
        <w:spacing w:before="240" w:after="240"/>
      </w:pPr>
      <w:r>
        <w:t>tal como aquel que en ira se consume.</w:t>
      </w:r>
    </w:p>
    <w:p w14:paraId="173F159B" w14:textId="77777777" w:rsidR="00903E67" w:rsidRDefault="00903E67" w:rsidP="005636B6">
      <w:pPr>
        <w:spacing w:before="240" w:after="240"/>
      </w:pPr>
      <w:r>
        <w:t>Mi sabio entonces le gritó: «Por suerte</w:t>
      </w:r>
    </w:p>
    <w:p w14:paraId="6A2CA20A" w14:textId="77777777" w:rsidR="00903E67" w:rsidRDefault="00903E67" w:rsidP="005636B6">
      <w:pPr>
        <w:spacing w:before="240" w:after="240"/>
      </w:pPr>
      <w:r>
        <w:t>piensas que viene aquí el duque de Atenas,</w:t>
      </w:r>
    </w:p>
    <w:p w14:paraId="4D514574" w14:textId="77777777" w:rsidR="00903E67" w:rsidRDefault="00903E67" w:rsidP="005636B6">
      <w:pPr>
        <w:spacing w:before="240" w:after="240"/>
      </w:pPr>
      <w:r>
        <w:t>que allí en el mundo la muerte te trajo?</w:t>
      </w:r>
    </w:p>
    <w:p w14:paraId="41E25B97" w14:textId="77777777" w:rsidR="00903E67" w:rsidRDefault="00903E67" w:rsidP="005636B6">
      <w:pPr>
        <w:spacing w:before="240" w:after="240"/>
      </w:pPr>
      <w:r>
        <w:t>Aparta, bestia, porque éste no viene</w:t>
      </w:r>
    </w:p>
    <w:p w14:paraId="23E091A4" w14:textId="77777777" w:rsidR="00903E67" w:rsidRDefault="00903E67" w:rsidP="005636B6">
      <w:pPr>
        <w:spacing w:before="240" w:after="240"/>
      </w:pPr>
      <w:r>
        <w:t>siguiendo los consejos de tu hermana,</w:t>
      </w:r>
    </w:p>
    <w:p w14:paraId="793FF5A0" w14:textId="77777777" w:rsidR="00903E67" w:rsidRDefault="00903E67" w:rsidP="005636B6">
      <w:pPr>
        <w:spacing w:before="240" w:after="240"/>
      </w:pPr>
      <w:r>
        <w:lastRenderedPageBreak/>
        <w:t>sino por contemplar vuestros pesares.»</w:t>
      </w:r>
    </w:p>
    <w:p w14:paraId="25BEEC0B" w14:textId="77777777" w:rsidR="00903E67" w:rsidRDefault="00903E67" w:rsidP="005636B6">
      <w:pPr>
        <w:spacing w:before="240" w:after="240"/>
      </w:pPr>
      <w:r>
        <w:t>Y como el toro se deslaza cuando</w:t>
      </w:r>
    </w:p>
    <w:p w14:paraId="287231A6" w14:textId="77777777" w:rsidR="00903E67" w:rsidRDefault="00903E67" w:rsidP="005636B6">
      <w:pPr>
        <w:spacing w:before="240" w:after="240"/>
      </w:pPr>
      <w:r>
        <w:t>ha recibido ya el golpe de muerte,</w:t>
      </w:r>
    </w:p>
    <w:p w14:paraId="3FE76401" w14:textId="77777777" w:rsidR="00903E67" w:rsidRDefault="00903E67" w:rsidP="005636B6">
      <w:pPr>
        <w:spacing w:before="240" w:after="240"/>
      </w:pPr>
      <w:r>
        <w:t>y huir no puede, mas de aquí a allí salta,</w:t>
      </w:r>
    </w:p>
    <w:p w14:paraId="2AF444C5" w14:textId="77777777" w:rsidR="00903E67" w:rsidRDefault="00903E67" w:rsidP="005636B6">
      <w:pPr>
        <w:spacing w:before="240" w:after="240"/>
      </w:pPr>
      <w:r>
        <w:t>así yo vi que hacía el Minotauro;</w:t>
      </w:r>
    </w:p>
    <w:p w14:paraId="77FEFB33" w14:textId="77777777" w:rsidR="00903E67" w:rsidRDefault="00903E67" w:rsidP="005636B6">
      <w:pPr>
        <w:spacing w:before="240" w:after="240"/>
      </w:pPr>
      <w:r>
        <w:t>y aquel prudente gritó: «Corre al paso;</w:t>
      </w:r>
    </w:p>
    <w:p w14:paraId="0BF7D83B" w14:textId="77777777" w:rsidR="00903E67" w:rsidRDefault="00903E67" w:rsidP="005636B6">
      <w:pPr>
        <w:spacing w:before="240" w:after="240"/>
      </w:pPr>
      <w:r>
        <w:t>bueno es que bajes mientras se enfurece.»</w:t>
      </w:r>
    </w:p>
    <w:p w14:paraId="3E2EF6EC" w14:textId="77777777" w:rsidR="00903E67" w:rsidRDefault="00903E67" w:rsidP="005636B6">
      <w:pPr>
        <w:spacing w:before="240" w:after="240"/>
      </w:pPr>
      <w:r>
        <w:t>Descendimos así por el derrumbe</w:t>
      </w:r>
    </w:p>
    <w:p w14:paraId="2AC38B03" w14:textId="77777777" w:rsidR="00903E67" w:rsidRDefault="00903E67" w:rsidP="005636B6">
      <w:pPr>
        <w:spacing w:before="240" w:after="240"/>
      </w:pPr>
      <w:r>
        <w:t>de las piedras, que a veces se movían</w:t>
      </w:r>
    </w:p>
    <w:p w14:paraId="2AB8AC50" w14:textId="77777777" w:rsidR="00903E67" w:rsidRDefault="00903E67" w:rsidP="005636B6">
      <w:pPr>
        <w:spacing w:before="240" w:after="240"/>
      </w:pPr>
      <w:r>
        <w:t>bajo mis pies con esta nueva carga.</w:t>
      </w:r>
    </w:p>
    <w:p w14:paraId="09B731B6" w14:textId="77777777" w:rsidR="00903E67" w:rsidRDefault="00903E67" w:rsidP="005636B6">
      <w:pPr>
        <w:spacing w:before="240" w:after="240"/>
      </w:pPr>
      <w:r>
        <w:t>Iba pensando y díjome: «Tú piensas</w:t>
      </w:r>
    </w:p>
    <w:p w14:paraId="53FAD2E1" w14:textId="77777777" w:rsidR="00903E67" w:rsidRDefault="00903E67" w:rsidP="005636B6">
      <w:pPr>
        <w:spacing w:before="240" w:after="240"/>
      </w:pPr>
      <w:r>
        <w:t>tal vez en esta ruina, que vigila</w:t>
      </w:r>
    </w:p>
    <w:p w14:paraId="5878F1AE" w14:textId="77777777" w:rsidR="00903E67" w:rsidRDefault="00903E67" w:rsidP="005636B6">
      <w:pPr>
        <w:spacing w:before="240" w:after="240"/>
      </w:pPr>
      <w:r>
        <w:t>la ira bestial que ahora he derrotado.</w:t>
      </w:r>
    </w:p>
    <w:p w14:paraId="32DC884A" w14:textId="77777777" w:rsidR="00903E67" w:rsidRDefault="00903E67" w:rsidP="005636B6">
      <w:pPr>
        <w:spacing w:before="240" w:after="240"/>
      </w:pPr>
      <w:r>
        <w:t>Has de saber que en la otra ocasión</w:t>
      </w:r>
    </w:p>
    <w:p w14:paraId="51653DD2" w14:textId="77777777" w:rsidR="00903E67" w:rsidRDefault="00903E67" w:rsidP="005636B6">
      <w:pPr>
        <w:spacing w:before="240" w:after="240"/>
      </w:pPr>
      <w:r>
        <w:t>que descendí a lo hondo del infierno,</w:t>
      </w:r>
    </w:p>
    <w:p w14:paraId="3401914F" w14:textId="77777777" w:rsidR="00903E67" w:rsidRDefault="00903E67" w:rsidP="005636B6">
      <w:pPr>
        <w:spacing w:before="240" w:after="240"/>
      </w:pPr>
      <w:r>
        <w:t>esta roca no estaba aún desgarrada;</w:t>
      </w:r>
    </w:p>
    <w:p w14:paraId="3B304C61" w14:textId="77777777" w:rsidR="00903E67" w:rsidRDefault="00903E67" w:rsidP="005636B6">
      <w:pPr>
        <w:spacing w:before="240" w:after="240"/>
      </w:pPr>
      <w:r>
        <w:t>pero sí un poco antes, si bien juzgo,</w:t>
      </w:r>
    </w:p>
    <w:p w14:paraId="46EF066C" w14:textId="77777777" w:rsidR="00903E67" w:rsidRDefault="00903E67" w:rsidP="005636B6">
      <w:pPr>
        <w:spacing w:before="240" w:after="240"/>
      </w:pPr>
      <w:r>
        <w:t>de que viniese Aquel que la gran presa</w:t>
      </w:r>
    </w:p>
    <w:p w14:paraId="5AD62743" w14:textId="77777777" w:rsidR="00903E67" w:rsidRDefault="00903E67" w:rsidP="005636B6">
      <w:pPr>
        <w:spacing w:before="240" w:after="240"/>
      </w:pPr>
      <w:r>
        <w:t>quitó a Dite del círculo primero,</w:t>
      </w:r>
    </w:p>
    <w:p w14:paraId="64AD20DC" w14:textId="77777777" w:rsidR="00903E67" w:rsidRDefault="00903E67" w:rsidP="005636B6">
      <w:pPr>
        <w:spacing w:before="240" w:after="240"/>
      </w:pPr>
      <w:r>
        <w:lastRenderedPageBreak/>
        <w:t>tembló el infecto valle de tal modo</w:t>
      </w:r>
    </w:p>
    <w:p w14:paraId="60D28ADC" w14:textId="77777777" w:rsidR="00903E67" w:rsidRDefault="00903E67" w:rsidP="005636B6">
      <w:pPr>
        <w:spacing w:before="240" w:after="240"/>
      </w:pPr>
      <w:r>
        <w:t>que pensé que sintiese el universo</w:t>
      </w:r>
    </w:p>
    <w:p w14:paraId="08260C31" w14:textId="77777777" w:rsidR="00903E67" w:rsidRDefault="00903E67" w:rsidP="005636B6">
      <w:pPr>
        <w:spacing w:before="240" w:after="240"/>
      </w:pPr>
      <w:r>
        <w:t>amor, por el que alguno cree que el mundo</w:t>
      </w:r>
    </w:p>
    <w:p w14:paraId="36AE675A" w14:textId="77777777" w:rsidR="00903E67" w:rsidRDefault="00903E67" w:rsidP="005636B6">
      <w:pPr>
        <w:spacing w:before="240" w:after="240"/>
      </w:pPr>
      <w:r>
        <w:t>muchas veces en caos vuelve a trocarse;</w:t>
      </w:r>
    </w:p>
    <w:p w14:paraId="5BBFC056" w14:textId="77777777" w:rsidR="00903E67" w:rsidRDefault="00903E67" w:rsidP="005636B6">
      <w:pPr>
        <w:spacing w:before="240" w:after="240"/>
      </w:pPr>
      <w:r>
        <w:t>y fue entonces cuando esta vieja roca</w:t>
      </w:r>
    </w:p>
    <w:p w14:paraId="66427882" w14:textId="77777777" w:rsidR="00903E67" w:rsidRDefault="00903E67" w:rsidP="005636B6">
      <w:pPr>
        <w:spacing w:before="240" w:after="240"/>
      </w:pPr>
      <w:r>
        <w:t>se partió por aquí y por otros lados.</w:t>
      </w:r>
    </w:p>
    <w:p w14:paraId="1F160831" w14:textId="77777777" w:rsidR="00903E67" w:rsidRDefault="00903E67" w:rsidP="005636B6">
      <w:pPr>
        <w:spacing w:before="240" w:after="240"/>
      </w:pPr>
      <w:r>
        <w:t>Mas mira el valle, pues que se aproxima</w:t>
      </w:r>
    </w:p>
    <w:p w14:paraId="2B450809" w14:textId="77777777" w:rsidR="00903E67" w:rsidRDefault="00903E67" w:rsidP="005636B6">
      <w:pPr>
        <w:spacing w:before="240" w:after="240"/>
      </w:pPr>
      <w:r>
        <w:t>aquel río sangriento, en el cual hierve</w:t>
      </w:r>
    </w:p>
    <w:p w14:paraId="1251F8A5" w14:textId="77777777" w:rsidR="00903E67" w:rsidRDefault="00903E67" w:rsidP="005636B6">
      <w:pPr>
        <w:spacing w:before="240" w:after="240"/>
      </w:pPr>
      <w:r>
        <w:t>aquel que con violencia al otro daña.»</w:t>
      </w:r>
    </w:p>
    <w:p w14:paraId="6DBC8E55" w14:textId="77777777" w:rsidR="00903E67" w:rsidRDefault="00903E67" w:rsidP="005636B6">
      <w:pPr>
        <w:spacing w:before="240" w:after="240"/>
      </w:pPr>
      <w:r>
        <w:t>¡Oh tú, ciega codicia, oh loca furia,</w:t>
      </w:r>
    </w:p>
    <w:p w14:paraId="75AD3C26" w14:textId="77777777" w:rsidR="00903E67" w:rsidRDefault="00903E67" w:rsidP="005636B6">
      <w:pPr>
        <w:spacing w:before="240" w:after="240"/>
      </w:pPr>
      <w:r>
        <w:t>que así nos mueves en la corta vida,</w:t>
      </w:r>
    </w:p>
    <w:p w14:paraId="11E985F4" w14:textId="77777777" w:rsidR="00903E67" w:rsidRDefault="00903E67" w:rsidP="005636B6">
      <w:pPr>
        <w:spacing w:before="240" w:after="240"/>
      </w:pPr>
      <w:r>
        <w:t>y tan mal en la eterna nos sumerges!</w:t>
      </w:r>
    </w:p>
    <w:p w14:paraId="46C496C4" w14:textId="77777777" w:rsidR="00903E67" w:rsidRDefault="00903E67" w:rsidP="005636B6">
      <w:pPr>
        <w:spacing w:before="240" w:after="240"/>
      </w:pPr>
      <w:r>
        <w:t>Vi una amplia fosa que torcía en arco,</w:t>
      </w:r>
    </w:p>
    <w:p w14:paraId="7ED8AEB9" w14:textId="77777777" w:rsidR="00903E67" w:rsidRDefault="00903E67" w:rsidP="005636B6">
      <w:pPr>
        <w:spacing w:before="240" w:after="240"/>
      </w:pPr>
      <w:r>
        <w:t>y que abrazaba toda la llanura,</w:t>
      </w:r>
    </w:p>
    <w:p w14:paraId="59B3E106" w14:textId="77777777" w:rsidR="00903E67" w:rsidRDefault="00903E67" w:rsidP="005636B6">
      <w:pPr>
        <w:spacing w:before="240" w:after="240"/>
      </w:pPr>
      <w:r>
        <w:t>según lo que mi guía había dicho.</w:t>
      </w:r>
    </w:p>
    <w:p w14:paraId="64CC79B8" w14:textId="77777777" w:rsidR="00903E67" w:rsidRDefault="00903E67" w:rsidP="005636B6">
      <w:pPr>
        <w:spacing w:before="240" w:after="240"/>
      </w:pPr>
      <w:r>
        <w:t>Y por su pie corrían los centauros,</w:t>
      </w:r>
    </w:p>
    <w:p w14:paraId="1366802E" w14:textId="77777777" w:rsidR="00903E67" w:rsidRDefault="00903E67" w:rsidP="005636B6">
      <w:pPr>
        <w:spacing w:before="240" w:after="240"/>
      </w:pPr>
      <w:r>
        <w:t>en hilera y armados de saetas,</w:t>
      </w:r>
    </w:p>
    <w:p w14:paraId="5E50339C" w14:textId="77777777" w:rsidR="00903E67" w:rsidRDefault="00903E67" w:rsidP="005636B6">
      <w:pPr>
        <w:spacing w:before="240" w:after="240"/>
      </w:pPr>
      <w:r>
        <w:t>como cazar solían en el mundo.</w:t>
      </w:r>
    </w:p>
    <w:p w14:paraId="45D8CBC7" w14:textId="77777777" w:rsidR="00903E67" w:rsidRDefault="00903E67" w:rsidP="005636B6">
      <w:pPr>
        <w:spacing w:before="240" w:after="240"/>
      </w:pPr>
      <w:r>
        <w:t>Viéndonos descender, se detuvieron,</w:t>
      </w:r>
    </w:p>
    <w:p w14:paraId="290E5E8C" w14:textId="77777777" w:rsidR="00903E67" w:rsidRDefault="00903E67" w:rsidP="005636B6">
      <w:pPr>
        <w:spacing w:before="240" w:after="240"/>
      </w:pPr>
      <w:r>
        <w:lastRenderedPageBreak/>
        <w:t>y de la fila tres se separaron</w:t>
      </w:r>
    </w:p>
    <w:p w14:paraId="274DDEC1" w14:textId="77777777" w:rsidR="00903E67" w:rsidRDefault="00903E67" w:rsidP="005636B6">
      <w:pPr>
        <w:spacing w:before="240" w:after="240"/>
      </w:pPr>
      <w:r>
        <w:t>con los arcos y flechas preparadas.</w:t>
      </w:r>
    </w:p>
    <w:p w14:paraId="716746EF" w14:textId="77777777" w:rsidR="00903E67" w:rsidRDefault="00903E67" w:rsidP="005636B6">
      <w:pPr>
        <w:spacing w:before="240" w:after="240"/>
      </w:pPr>
      <w:r>
        <w:t>Y uno gritó de lejos: «¿A qué pena</w:t>
      </w:r>
    </w:p>
    <w:p w14:paraId="22194134" w14:textId="77777777" w:rsidR="00903E67" w:rsidRDefault="00903E67" w:rsidP="005636B6">
      <w:pPr>
        <w:spacing w:before="240" w:after="240"/>
      </w:pPr>
      <w:r>
        <w:t>venís vosotros bajando la cuesta?</w:t>
      </w:r>
    </w:p>
    <w:p w14:paraId="3DE71D77" w14:textId="77777777" w:rsidR="00903E67" w:rsidRDefault="00903E67" w:rsidP="005636B6">
      <w:pPr>
        <w:spacing w:before="240" w:after="240"/>
      </w:pPr>
      <w:r>
        <w:t>Decidlo desde allí, o si no disparo.»</w:t>
      </w:r>
    </w:p>
    <w:p w14:paraId="66623332" w14:textId="77777777" w:rsidR="00903E67" w:rsidRDefault="00903E67" w:rsidP="005636B6">
      <w:pPr>
        <w:spacing w:before="240" w:after="240"/>
      </w:pPr>
      <w:r>
        <w:t>«La respuesta -le dijo mi maestro-</w:t>
      </w:r>
    </w:p>
    <w:p w14:paraId="6053049E" w14:textId="77777777" w:rsidR="00903E67" w:rsidRDefault="00903E67" w:rsidP="005636B6">
      <w:pPr>
        <w:spacing w:before="240" w:after="240"/>
      </w:pPr>
      <w:r>
        <w:t>daremos a Quirón cuando esté cerca:</w:t>
      </w:r>
    </w:p>
    <w:p w14:paraId="6BE4FA1C" w14:textId="77777777" w:rsidR="00903E67" w:rsidRDefault="00903E67" w:rsidP="005636B6">
      <w:pPr>
        <w:spacing w:before="240" w:after="240"/>
      </w:pPr>
      <w:r>
        <w:t>tu voluntad fue siempre impetuosa.»</w:t>
      </w:r>
    </w:p>
    <w:p w14:paraId="4A5C06C6" w14:textId="77777777" w:rsidR="00903E67" w:rsidRDefault="00903E67" w:rsidP="005636B6">
      <w:pPr>
        <w:spacing w:before="240" w:after="240"/>
      </w:pPr>
      <w:r>
        <w:t>Después me tocó, y dijo: «Aquel es Neso,</w:t>
      </w:r>
    </w:p>
    <w:p w14:paraId="477CA47C" w14:textId="77777777" w:rsidR="00903E67" w:rsidRDefault="00903E67" w:rsidP="005636B6">
      <w:pPr>
        <w:spacing w:before="240" w:after="240"/>
      </w:pPr>
      <w:r>
        <w:t>que murió por la bella Deyanira,</w:t>
      </w:r>
    </w:p>
    <w:p w14:paraId="13BEF8A0" w14:textId="77777777" w:rsidR="00903E67" w:rsidRDefault="00903E67" w:rsidP="005636B6">
      <w:pPr>
        <w:spacing w:before="240" w:after="240"/>
      </w:pPr>
      <w:r>
        <w:t>contra sí mismo tomó la venganza.</w:t>
      </w:r>
    </w:p>
    <w:p w14:paraId="2054C1DB" w14:textId="77777777" w:rsidR="00903E67" w:rsidRDefault="00903E67" w:rsidP="005636B6">
      <w:pPr>
        <w:spacing w:before="240" w:after="240"/>
      </w:pPr>
      <w:r>
        <w:t>Y aquel del medio que al pecho se mira,</w:t>
      </w:r>
    </w:p>
    <w:p w14:paraId="6E9DBD15" w14:textId="77777777" w:rsidR="00903E67" w:rsidRDefault="00903E67" w:rsidP="005636B6">
      <w:pPr>
        <w:spacing w:before="240" w:after="240"/>
      </w:pPr>
      <w:r>
        <w:t>el gran Quirón, que fue el ayo de Aquiles;</w:t>
      </w:r>
    </w:p>
    <w:p w14:paraId="346BB641" w14:textId="77777777" w:rsidR="00903E67" w:rsidRDefault="00903E67" w:rsidP="005636B6">
      <w:pPr>
        <w:spacing w:before="240" w:after="240"/>
      </w:pPr>
      <w:r>
        <w:t>y el otro es Folo, el que habló tan airado.</w:t>
      </w:r>
    </w:p>
    <w:p w14:paraId="233BBD8C" w14:textId="77777777" w:rsidR="00903E67" w:rsidRDefault="00903E67" w:rsidP="005636B6">
      <w:pPr>
        <w:spacing w:before="240" w:after="240"/>
      </w:pPr>
      <w:r>
        <w:t>Van a millares rodeando el foso,</w:t>
      </w:r>
    </w:p>
    <w:p w14:paraId="45E366D8" w14:textId="77777777" w:rsidR="00903E67" w:rsidRDefault="00903E67" w:rsidP="005636B6">
      <w:pPr>
        <w:spacing w:before="240" w:after="240"/>
      </w:pPr>
      <w:r>
        <w:t>flechando a aquellas almas que abandonan</w:t>
      </w:r>
    </w:p>
    <w:p w14:paraId="3FED5525" w14:textId="77777777" w:rsidR="00903E67" w:rsidRDefault="00903E67" w:rsidP="005636B6">
      <w:pPr>
        <w:spacing w:before="240" w:after="240"/>
      </w:pPr>
      <w:r>
        <w:t>la sangre, más que su culpa permite.»</w:t>
      </w:r>
    </w:p>
    <w:p w14:paraId="0EE83CC5" w14:textId="77777777" w:rsidR="00903E67" w:rsidRDefault="00903E67" w:rsidP="005636B6">
      <w:pPr>
        <w:spacing w:before="240" w:after="240"/>
      </w:pPr>
      <w:r>
        <w:t>Nos acercamos a las raudas fieras:</w:t>
      </w:r>
    </w:p>
    <w:p w14:paraId="7E6FFA40" w14:textId="77777777" w:rsidR="00903E67" w:rsidRDefault="00903E67" w:rsidP="005636B6">
      <w:pPr>
        <w:spacing w:before="240" w:after="240"/>
      </w:pPr>
      <w:r>
        <w:t>Quirón cogió una flecha, y con la punta,</w:t>
      </w:r>
    </w:p>
    <w:p w14:paraId="28E05B4B" w14:textId="77777777" w:rsidR="00903E67" w:rsidRDefault="00903E67" w:rsidP="005636B6">
      <w:pPr>
        <w:spacing w:before="240" w:after="240"/>
      </w:pPr>
      <w:r>
        <w:lastRenderedPageBreak/>
        <w:t>de la mejilla retiró la barba.</w:t>
      </w:r>
    </w:p>
    <w:p w14:paraId="421B1168" w14:textId="77777777" w:rsidR="00903E67" w:rsidRDefault="00903E67" w:rsidP="005636B6">
      <w:pPr>
        <w:spacing w:before="240" w:after="240"/>
      </w:pPr>
      <w:r>
        <w:t>Cuando hubo descubierto la gran boca,</w:t>
      </w:r>
    </w:p>
    <w:p w14:paraId="23778F5C" w14:textId="77777777" w:rsidR="00903E67" w:rsidRDefault="00903E67" w:rsidP="005636B6">
      <w:pPr>
        <w:spacing w:before="240" w:after="240"/>
      </w:pPr>
      <w:r>
        <w:t>dijo a sus compañeros; «¿No os dais cuenta</w:t>
      </w:r>
    </w:p>
    <w:p w14:paraId="3CC38853" w14:textId="77777777" w:rsidR="00903E67" w:rsidRDefault="00903E67" w:rsidP="005636B6">
      <w:pPr>
        <w:spacing w:before="240" w:after="240"/>
      </w:pPr>
      <w:r>
        <w:t>que el de detrás remueve lo que pisa?</w:t>
      </w:r>
    </w:p>
    <w:p w14:paraId="3451B211" w14:textId="77777777" w:rsidR="00903E67" w:rsidRDefault="00903E67" w:rsidP="005636B6">
      <w:pPr>
        <w:spacing w:before="240" w:after="240"/>
      </w:pPr>
      <w:r>
        <w:t>No lo suelen hacer los pies que han muerto.»</w:t>
      </w:r>
    </w:p>
    <w:p w14:paraId="3D290ED1" w14:textId="77777777" w:rsidR="00903E67" w:rsidRDefault="00903E67" w:rsidP="005636B6">
      <w:pPr>
        <w:spacing w:before="240" w:after="240"/>
      </w:pPr>
      <w:r>
        <w:t>Y mi buen guía, llegándole al pecho,</w:t>
      </w:r>
    </w:p>
    <w:p w14:paraId="6B2A3D31" w14:textId="77777777" w:rsidR="00903E67" w:rsidRDefault="00903E67" w:rsidP="005636B6">
      <w:pPr>
        <w:spacing w:before="240" w:after="240"/>
      </w:pPr>
      <w:r>
        <w:t>donde sus dos naturas se entremezclan,</w:t>
      </w:r>
    </w:p>
    <w:p w14:paraId="4E7A75C3" w14:textId="77777777" w:rsidR="00903E67" w:rsidRDefault="00903E67" w:rsidP="005636B6">
      <w:pPr>
        <w:spacing w:before="240" w:after="240"/>
      </w:pPr>
      <w:r>
        <w:t>respondió: «Está bien vivo, y a él tan sólo</w:t>
      </w:r>
    </w:p>
    <w:p w14:paraId="4B04A882" w14:textId="77777777" w:rsidR="00903E67" w:rsidRDefault="00903E67" w:rsidP="005636B6">
      <w:pPr>
        <w:spacing w:before="240" w:after="240"/>
      </w:pPr>
      <w:r>
        <w:t>debo enseñarle el tenebroso valle:</w:t>
      </w:r>
    </w:p>
    <w:p w14:paraId="0CC167EF" w14:textId="77777777" w:rsidR="00903E67" w:rsidRDefault="00903E67" w:rsidP="005636B6">
      <w:pPr>
        <w:spacing w:before="240" w:after="240"/>
      </w:pPr>
      <w:r>
        <w:t>necesidad le trae, no complacencia.</w:t>
      </w:r>
    </w:p>
    <w:p w14:paraId="72BCF418" w14:textId="77777777" w:rsidR="00903E67" w:rsidRDefault="00903E67" w:rsidP="005636B6">
      <w:pPr>
        <w:spacing w:before="240" w:after="240"/>
      </w:pPr>
      <w:r>
        <w:t>Alguien cesó de cantar Aleluya,</w:t>
      </w:r>
    </w:p>
    <w:p w14:paraId="55ED265E" w14:textId="77777777" w:rsidR="00903E67" w:rsidRDefault="00903E67" w:rsidP="005636B6">
      <w:pPr>
        <w:spacing w:before="240" w:after="240"/>
      </w:pPr>
      <w:r>
        <w:t>y ésta nueva tarea me ha encargado:</w:t>
      </w:r>
    </w:p>
    <w:p w14:paraId="05E5C27D" w14:textId="77777777" w:rsidR="00903E67" w:rsidRDefault="00903E67" w:rsidP="005636B6">
      <w:pPr>
        <w:spacing w:before="240" w:after="240"/>
      </w:pPr>
      <w:r>
        <w:t>él no es ladrón ni yo alma condenada.</w:t>
      </w:r>
    </w:p>
    <w:p w14:paraId="5A62DCD2" w14:textId="77777777" w:rsidR="00903E67" w:rsidRDefault="00903E67" w:rsidP="005636B6">
      <w:pPr>
        <w:spacing w:before="240" w:after="240"/>
      </w:pPr>
      <w:r>
        <w:t>Mas por esta virtud por la cual muevo</w:t>
      </w:r>
    </w:p>
    <w:p w14:paraId="1DBE52F6" w14:textId="77777777" w:rsidR="00903E67" w:rsidRDefault="00903E67" w:rsidP="005636B6">
      <w:pPr>
        <w:spacing w:before="240" w:after="240"/>
      </w:pPr>
      <w:r>
        <w:t>los pasos por camino tan salvaje,</w:t>
      </w:r>
    </w:p>
    <w:p w14:paraId="298165B6" w14:textId="77777777" w:rsidR="00903E67" w:rsidRDefault="00903E67" w:rsidP="005636B6">
      <w:pPr>
        <w:spacing w:before="240" w:after="240"/>
      </w:pPr>
      <w:r>
        <w:t>danos alguno que nos acompañe,</w:t>
      </w:r>
    </w:p>
    <w:p w14:paraId="6427AF63" w14:textId="77777777" w:rsidR="00903E67" w:rsidRDefault="00903E67" w:rsidP="005636B6">
      <w:pPr>
        <w:spacing w:before="240" w:after="240"/>
      </w:pPr>
      <w:r>
        <w:t>que nos muestre por dónde se vadea,</w:t>
      </w:r>
    </w:p>
    <w:p w14:paraId="6180529D" w14:textId="77777777" w:rsidR="00903E67" w:rsidRDefault="00903E67" w:rsidP="005636B6">
      <w:pPr>
        <w:spacing w:before="240" w:after="240"/>
      </w:pPr>
      <w:r>
        <w:t>y que a éste lleve encima de su grupa,</w:t>
      </w:r>
    </w:p>
    <w:p w14:paraId="12EE2F39" w14:textId="77777777" w:rsidR="00903E67" w:rsidRDefault="00903E67" w:rsidP="005636B6">
      <w:pPr>
        <w:spacing w:before="240" w:after="240"/>
      </w:pPr>
      <w:r>
        <w:t>pues no es alma que viaje por el aire.»</w:t>
      </w:r>
    </w:p>
    <w:p w14:paraId="56965D8B" w14:textId="77777777" w:rsidR="00903E67" w:rsidRDefault="00903E67" w:rsidP="005636B6">
      <w:pPr>
        <w:spacing w:before="240" w:after="240"/>
      </w:pPr>
      <w:r>
        <w:lastRenderedPageBreak/>
        <w:t>Quirón se volvió atrás a la derecha,</w:t>
      </w:r>
    </w:p>
    <w:p w14:paraId="618F9468" w14:textId="77777777" w:rsidR="00903E67" w:rsidRDefault="00903E67" w:rsidP="005636B6">
      <w:pPr>
        <w:spacing w:before="240" w:after="240"/>
      </w:pPr>
      <w:r>
        <w:t>y dijo a Neso: «Vuelve y dales guía,</w:t>
      </w:r>
    </w:p>
    <w:p w14:paraId="5C3D3DBC" w14:textId="77777777" w:rsidR="00903E67" w:rsidRDefault="00903E67" w:rsidP="005636B6">
      <w:pPr>
        <w:spacing w:before="240" w:after="240"/>
      </w:pPr>
      <w:r>
        <w:t>y hazles pasar si otro grupo se encuentran.»</w:t>
      </w:r>
    </w:p>
    <w:p w14:paraId="34763AFA" w14:textId="77777777" w:rsidR="00903E67" w:rsidRDefault="00903E67" w:rsidP="005636B6">
      <w:pPr>
        <w:spacing w:before="240" w:after="240"/>
      </w:pPr>
      <w:r>
        <w:t>Y nos marchamos con tan fiel escolta</w:t>
      </w:r>
    </w:p>
    <w:p w14:paraId="36C14EF4" w14:textId="77777777" w:rsidR="00903E67" w:rsidRDefault="00903E67" w:rsidP="005636B6">
      <w:pPr>
        <w:spacing w:before="240" w:after="240"/>
      </w:pPr>
      <w:r>
        <w:t>por la ribera del bullir rojizo,</w:t>
      </w:r>
    </w:p>
    <w:p w14:paraId="30FEC115" w14:textId="77777777" w:rsidR="00903E67" w:rsidRDefault="00903E67" w:rsidP="005636B6">
      <w:pPr>
        <w:spacing w:before="240" w:after="240"/>
      </w:pPr>
      <w:r>
        <w:t>donde mucho gritaban los que hervían.</w:t>
      </w:r>
    </w:p>
    <w:p w14:paraId="3841FF52" w14:textId="77777777" w:rsidR="00903E67" w:rsidRDefault="00903E67" w:rsidP="005636B6">
      <w:pPr>
        <w:spacing w:before="240" w:after="240"/>
      </w:pPr>
      <w:r>
        <w:t>Gente vi sumergida hasta las cejas,</w:t>
      </w:r>
    </w:p>
    <w:p w14:paraId="56ECCB93" w14:textId="77777777" w:rsidR="00903E67" w:rsidRDefault="00903E67" w:rsidP="005636B6">
      <w:pPr>
        <w:spacing w:before="240" w:after="240"/>
      </w:pPr>
      <w:r>
        <w:t>y el gran centauro dijo: « Son tiranos</w:t>
      </w:r>
    </w:p>
    <w:p w14:paraId="554A97A0" w14:textId="77777777" w:rsidR="00903E67" w:rsidRDefault="00903E67" w:rsidP="005636B6">
      <w:pPr>
        <w:spacing w:before="240" w:after="240"/>
      </w:pPr>
      <w:r>
        <w:t>que vivieron de sangre y de rapiña:</w:t>
      </w:r>
    </w:p>
    <w:p w14:paraId="29A7AB12" w14:textId="77777777" w:rsidR="00903E67" w:rsidRDefault="00903E67" w:rsidP="005636B6">
      <w:pPr>
        <w:spacing w:before="240" w:after="240"/>
      </w:pPr>
      <w:r>
        <w:t>lloran aquí sus daños despiadados;</w:t>
      </w:r>
    </w:p>
    <w:p w14:paraId="205A9221" w14:textId="77777777" w:rsidR="00903E67" w:rsidRDefault="00903E67" w:rsidP="005636B6">
      <w:pPr>
        <w:spacing w:before="240" w:after="240"/>
      </w:pPr>
      <w:r>
        <w:t>está Alejandro, y el feroz Dionisio</w:t>
      </w:r>
    </w:p>
    <w:p w14:paraId="4DA4C57E" w14:textId="77777777" w:rsidR="00903E67" w:rsidRDefault="00903E67" w:rsidP="005636B6">
      <w:pPr>
        <w:spacing w:before="240" w:after="240"/>
      </w:pPr>
      <w:r>
        <w:t>que a Sicilia causó tiempos penosos.</w:t>
      </w:r>
    </w:p>
    <w:p w14:paraId="453953E1" w14:textId="77777777" w:rsidR="00903E67" w:rsidRDefault="00903E67" w:rsidP="005636B6">
      <w:pPr>
        <w:spacing w:before="240" w:after="240"/>
      </w:pPr>
      <w:r>
        <w:t>Y aquella frente de tan negro pelo,</w:t>
      </w:r>
    </w:p>
    <w:p w14:paraId="4353C82A" w14:textId="77777777" w:rsidR="00903E67" w:rsidRDefault="00903E67" w:rsidP="005636B6">
      <w:pPr>
        <w:spacing w:before="240" w:after="240"/>
      </w:pPr>
      <w:r>
        <w:t>es Azolino; y aquel otro rubio,</w:t>
      </w:r>
    </w:p>
    <w:p w14:paraId="0032BC8B" w14:textId="77777777" w:rsidR="00903E67" w:rsidRDefault="00903E67" w:rsidP="005636B6">
      <w:pPr>
        <w:spacing w:before="240" w:after="240"/>
      </w:pPr>
      <w:r>
        <w:t>es Opizzo de Este, que de veras</w:t>
      </w:r>
    </w:p>
    <w:p w14:paraId="3577C656" w14:textId="77777777" w:rsidR="00903E67" w:rsidRDefault="00903E67" w:rsidP="005636B6">
      <w:pPr>
        <w:spacing w:before="240" w:after="240"/>
      </w:pPr>
      <w:r>
        <w:t>fue muerto por su hijastro allá en el mundo.»</w:t>
      </w:r>
    </w:p>
    <w:p w14:paraId="4F00A0AB" w14:textId="77777777" w:rsidR="00903E67" w:rsidRDefault="00903E67" w:rsidP="005636B6">
      <w:pPr>
        <w:spacing w:before="240" w:after="240"/>
      </w:pPr>
      <w:r>
        <w:t>Me volví hacia el poeta y él me dijo:</w:t>
      </w:r>
    </w:p>
    <w:p w14:paraId="662096A9" w14:textId="77777777" w:rsidR="00903E67" w:rsidRDefault="00903E67" w:rsidP="005636B6">
      <w:pPr>
        <w:spacing w:before="240" w:after="240"/>
      </w:pPr>
      <w:r>
        <w:t>«Ahora éste es el primero, y yo el segundo.»</w:t>
      </w:r>
    </w:p>
    <w:p w14:paraId="0B40C9BC" w14:textId="77777777" w:rsidR="00903E67" w:rsidRDefault="00903E67" w:rsidP="005636B6">
      <w:pPr>
        <w:spacing w:before="240" w:after="240"/>
      </w:pPr>
      <w:r>
        <w:t>Al poco rato se fijó el Centauro</w:t>
      </w:r>
    </w:p>
    <w:p w14:paraId="4F87D9D5" w14:textId="77777777" w:rsidR="00903E67" w:rsidRDefault="00903E67" w:rsidP="005636B6">
      <w:pPr>
        <w:spacing w:before="240" w:after="240"/>
      </w:pPr>
      <w:r>
        <w:lastRenderedPageBreak/>
        <w:t>en unas gentes, que hasta la garganta</w:t>
      </w:r>
    </w:p>
    <w:p w14:paraId="29BCA47C" w14:textId="77777777" w:rsidR="00903E67" w:rsidRDefault="00903E67" w:rsidP="005636B6">
      <w:pPr>
        <w:spacing w:before="240" w:after="240"/>
      </w:pPr>
      <w:r>
        <w:t>parecían, salir del hervidero.</w:t>
      </w:r>
    </w:p>
    <w:p w14:paraId="44FEF64C" w14:textId="77777777" w:rsidR="00903E67" w:rsidRDefault="00903E67" w:rsidP="005636B6">
      <w:pPr>
        <w:spacing w:before="240" w:after="240"/>
      </w:pPr>
      <w:r>
        <w:t>Díjonos de una sombra ya apartada:</w:t>
      </w:r>
    </w:p>
    <w:p w14:paraId="043BA5DE" w14:textId="77777777" w:rsidR="00903E67" w:rsidRDefault="00903E67" w:rsidP="005636B6">
      <w:pPr>
        <w:spacing w:before="240" w:after="240"/>
      </w:pPr>
      <w:r>
        <w:t>«En la casa de Dios aquél hirió -</w:t>
      </w:r>
    </w:p>
    <w:p w14:paraId="7F56EA78" w14:textId="77777777" w:rsidR="00903E67" w:rsidRDefault="00903E67" w:rsidP="005636B6">
      <w:pPr>
        <w:spacing w:before="240" w:after="240"/>
      </w:pPr>
      <w:r>
        <w:t>el corazón que al Támesis chorrea.»</w:t>
      </w:r>
    </w:p>
    <w:p w14:paraId="446DFFF8" w14:textId="77777777" w:rsidR="00903E67" w:rsidRDefault="00903E67" w:rsidP="005636B6">
      <w:pPr>
        <w:spacing w:before="240" w:after="240"/>
      </w:pPr>
      <w:r>
        <w:t>Luego vi gentes que sacaban fuera</w:t>
      </w:r>
    </w:p>
    <w:p w14:paraId="4B01A908" w14:textId="77777777" w:rsidR="00903E67" w:rsidRDefault="00903E67" w:rsidP="005636B6">
      <w:pPr>
        <w:spacing w:before="240" w:after="240"/>
      </w:pPr>
      <w:r>
        <w:t>del río la cabeza, y hasta el pecho;</w:t>
      </w:r>
    </w:p>
    <w:p w14:paraId="19BE6CE1" w14:textId="77777777" w:rsidR="00903E67" w:rsidRDefault="00903E67" w:rsidP="005636B6">
      <w:pPr>
        <w:spacing w:before="240" w:after="240"/>
      </w:pPr>
      <w:r>
        <w:t>y yo reconocí a bastantes de ellos.</w:t>
      </w:r>
    </w:p>
    <w:p w14:paraId="3963A677" w14:textId="77777777" w:rsidR="00903E67" w:rsidRDefault="00903E67" w:rsidP="005636B6">
      <w:pPr>
        <w:spacing w:before="240" w:after="240"/>
      </w:pPr>
      <w:r>
        <w:t>Asi iba descendiendo poco a poco</w:t>
      </w:r>
    </w:p>
    <w:p w14:paraId="3EF5FBF2" w14:textId="77777777" w:rsidR="00903E67" w:rsidRDefault="00903E67" w:rsidP="005636B6">
      <w:pPr>
        <w:spacing w:before="240" w:after="240"/>
      </w:pPr>
      <w:r>
        <w:t>aquella sangre que los pies cocía,</w:t>
      </w:r>
    </w:p>
    <w:p w14:paraId="7DCF4F26" w14:textId="77777777" w:rsidR="00903E67" w:rsidRDefault="00903E67" w:rsidP="005636B6">
      <w:pPr>
        <w:spacing w:before="240" w:after="240"/>
      </w:pPr>
      <w:r>
        <w:t>y por allí pasamos aquel foso.</w:t>
      </w:r>
    </w:p>
    <w:p w14:paraId="151C55A6" w14:textId="77777777" w:rsidR="00903E67" w:rsidRDefault="00903E67" w:rsidP="005636B6">
      <w:pPr>
        <w:spacing w:before="240" w:after="240"/>
      </w:pPr>
      <w:r>
        <w:t>«Así como tú ves que de esta parte</w:t>
      </w:r>
    </w:p>
    <w:p w14:paraId="7B0E8A0F" w14:textId="77777777" w:rsidR="00903E67" w:rsidRDefault="00903E67" w:rsidP="005636B6">
      <w:pPr>
        <w:spacing w:before="240" w:after="240"/>
      </w:pPr>
      <w:r>
        <w:t>el hervidero siempre va bajando,</w:t>
      </w:r>
    </w:p>
    <w:p w14:paraId="77D34999" w14:textId="77777777" w:rsidR="00903E67" w:rsidRDefault="00903E67" w:rsidP="005636B6">
      <w:pPr>
        <w:spacing w:before="240" w:after="240"/>
      </w:pPr>
      <w:r>
        <w:t>-dijo el centauro- quiero que conozcas</w:t>
      </w:r>
    </w:p>
    <w:p w14:paraId="7FBB5F00" w14:textId="77777777" w:rsidR="00903E67" w:rsidRDefault="00903E67" w:rsidP="005636B6">
      <w:pPr>
        <w:spacing w:before="240" w:after="240"/>
      </w:pPr>
      <w:r>
        <w:t>que por la otra más y más aumenta</w:t>
      </w:r>
    </w:p>
    <w:p w14:paraId="52387CE8" w14:textId="77777777" w:rsidR="00903E67" w:rsidRDefault="00903E67" w:rsidP="005636B6">
      <w:pPr>
        <w:spacing w:before="240" w:after="240"/>
      </w:pPr>
      <w:r>
        <w:t>su fondo, hasta que al fin llega hasta el sitio</w:t>
      </w:r>
    </w:p>
    <w:p w14:paraId="5C1CBE80" w14:textId="77777777" w:rsidR="00903E67" w:rsidRDefault="00903E67" w:rsidP="005636B6">
      <w:pPr>
        <w:spacing w:before="240" w:after="240"/>
      </w:pPr>
      <w:r>
        <w:t>en donde están gimiendo los tiranos.</w:t>
      </w:r>
    </w:p>
    <w:p w14:paraId="55C515C2" w14:textId="77777777" w:rsidR="00903E67" w:rsidRDefault="00903E67" w:rsidP="005636B6">
      <w:pPr>
        <w:spacing w:before="240" w:after="240"/>
      </w:pPr>
      <w:r>
        <w:t>La diving justicia aquí castiga</w:t>
      </w:r>
    </w:p>
    <w:p w14:paraId="04E0847A" w14:textId="77777777" w:rsidR="00903E67" w:rsidRDefault="00903E67" w:rsidP="005636B6">
      <w:pPr>
        <w:spacing w:before="240" w:after="240"/>
      </w:pPr>
      <w:r>
        <w:t>a aquel Atila azote de la tierra</w:t>
      </w:r>
    </w:p>
    <w:p w14:paraId="3446FD5C" w14:textId="77777777" w:rsidR="00903E67" w:rsidRDefault="00903E67" w:rsidP="005636B6">
      <w:pPr>
        <w:spacing w:before="240" w:after="240"/>
      </w:pPr>
      <w:r>
        <w:lastRenderedPageBreak/>
        <w:t>y a Pirro y Sexto; y para siempre ordeña</w:t>
      </w:r>
    </w:p>
    <w:p w14:paraId="22727F60" w14:textId="77777777" w:rsidR="00903E67" w:rsidRDefault="00903E67" w:rsidP="005636B6">
      <w:pPr>
        <w:spacing w:before="240" w:after="240"/>
      </w:pPr>
      <w:r>
        <w:t>las lágrimas, que arrancan los hervores,</w:t>
      </w:r>
    </w:p>
    <w:p w14:paraId="1D8D4E42" w14:textId="77777777" w:rsidR="00903E67" w:rsidRDefault="00903E67" w:rsidP="005636B6">
      <w:pPr>
        <w:spacing w:before="240" w:after="240"/>
      </w:pPr>
      <w:r>
        <w:t>a Rinier de Corneto, a Rinier Pazzo</w:t>
      </w:r>
    </w:p>
    <w:p w14:paraId="50FFFF49" w14:textId="77777777" w:rsidR="00903E67" w:rsidRDefault="00903E67" w:rsidP="005636B6">
      <w:pPr>
        <w:spacing w:before="240" w:after="240"/>
      </w:pPr>
      <w:r>
        <w:t>qué en los caminos tanta guerra hicieron.»</w:t>
      </w:r>
    </w:p>
    <w:p w14:paraId="5999CC33" w14:textId="77777777" w:rsidR="006305BF" w:rsidRDefault="00903E67" w:rsidP="005636B6">
      <w:pPr>
        <w:spacing w:before="240" w:after="240"/>
      </w:pPr>
      <w:r>
        <w:t>Volvióse luego y franqueó aquel vado.</w:t>
      </w:r>
    </w:p>
    <w:p w14:paraId="143E0F21" w14:textId="5F584D49" w:rsidR="00903E67" w:rsidRDefault="00903E67" w:rsidP="005636B6">
      <w:pPr>
        <w:spacing w:before="240" w:after="240"/>
      </w:pPr>
      <w:r>
        <w:br w:type="page"/>
      </w:r>
    </w:p>
    <w:p w14:paraId="2BD71039" w14:textId="77777777" w:rsidR="00903E67" w:rsidRDefault="00903E67" w:rsidP="005636B6">
      <w:pPr>
        <w:pStyle w:val="Ttulo2"/>
        <w:spacing w:before="240" w:after="240"/>
      </w:pPr>
      <w:bookmarkStart w:id="17" w:name="_Toc196140940"/>
      <w:r>
        <w:lastRenderedPageBreak/>
        <w:t>CANTO XIII</w:t>
      </w:r>
      <w:bookmarkEnd w:id="17"/>
    </w:p>
    <w:p w14:paraId="404E1D56" w14:textId="30FA52D1" w:rsidR="00903E67" w:rsidRDefault="00903E67" w:rsidP="005636B6">
      <w:pPr>
        <w:spacing w:before="240" w:after="240"/>
      </w:pPr>
      <w:r>
        <w:t>Neso no había aún vuelto al otro lado, cuando entramos nosotros por un bosque</w:t>
      </w:r>
      <w:r w:rsidR="00182025">
        <w:t xml:space="preserve"> </w:t>
      </w:r>
      <w:r>
        <w:t>al que ningún sendero señalaba.</w:t>
      </w:r>
    </w:p>
    <w:p w14:paraId="0FC837B3" w14:textId="77777777" w:rsidR="00903E67" w:rsidRDefault="00903E67" w:rsidP="005636B6">
      <w:pPr>
        <w:spacing w:before="240" w:after="240"/>
      </w:pPr>
      <w:r>
        <w:t>No era verde su fronda, sino oscura;</w:t>
      </w:r>
    </w:p>
    <w:p w14:paraId="0F0D7E22" w14:textId="77777777" w:rsidR="00903E67" w:rsidRDefault="00903E67" w:rsidP="005636B6">
      <w:pPr>
        <w:spacing w:before="240" w:after="240"/>
      </w:pPr>
      <w:r>
        <w:t>ni sus ramas derechas, mas torcidas;</w:t>
      </w:r>
    </w:p>
    <w:p w14:paraId="13ACA95C" w14:textId="77777777" w:rsidR="00903E67" w:rsidRDefault="00903E67" w:rsidP="005636B6">
      <w:pPr>
        <w:spacing w:before="240" w:after="240"/>
      </w:pPr>
      <w:r>
        <w:t>sin frutas, mas con púas venenosas.</w:t>
      </w:r>
    </w:p>
    <w:p w14:paraId="61E9DB14" w14:textId="77777777" w:rsidR="00903E67" w:rsidRDefault="00903E67" w:rsidP="005636B6">
      <w:pPr>
        <w:spacing w:before="240" w:after="240"/>
      </w:pPr>
      <w:r>
        <w:t>Tan tupidos, tan ásperos matojos</w:t>
      </w:r>
    </w:p>
    <w:p w14:paraId="638671FE" w14:textId="77777777" w:rsidR="00903E67" w:rsidRDefault="00903E67" w:rsidP="005636B6">
      <w:pPr>
        <w:spacing w:before="240" w:after="240"/>
      </w:pPr>
      <w:r>
        <w:t>no conocen las fieras que aborrecen</w:t>
      </w:r>
    </w:p>
    <w:p w14:paraId="37D01469" w14:textId="77777777" w:rsidR="00903E67" w:rsidRDefault="00903E67" w:rsidP="005636B6">
      <w:pPr>
        <w:spacing w:before="240" w:after="240"/>
      </w:pPr>
      <w:r>
        <w:t>entre Corneto y Cécina los campos.</w:t>
      </w:r>
    </w:p>
    <w:p w14:paraId="44ABD2A4" w14:textId="77777777" w:rsidR="00903E67" w:rsidRDefault="00903E67" w:rsidP="005636B6">
      <w:pPr>
        <w:spacing w:before="240" w:after="240"/>
      </w:pPr>
      <w:r>
        <w:t>Hacen allí su nido las arpías,</w:t>
      </w:r>
    </w:p>
    <w:p w14:paraId="0EBCB6E5" w14:textId="77777777" w:rsidR="00903E67" w:rsidRDefault="00903E67" w:rsidP="005636B6">
      <w:pPr>
        <w:spacing w:before="240" w:after="240"/>
      </w:pPr>
      <w:r>
        <w:t>que de Estrófane echaron al Troyano</w:t>
      </w:r>
    </w:p>
    <w:p w14:paraId="78C13672" w14:textId="77777777" w:rsidR="00903E67" w:rsidRDefault="00903E67" w:rsidP="005636B6">
      <w:pPr>
        <w:spacing w:before="240" w:after="240"/>
      </w:pPr>
      <w:r>
        <w:t>con triste anuncio de futuras cuitas.</w:t>
      </w:r>
    </w:p>
    <w:p w14:paraId="2752A9A7" w14:textId="77777777" w:rsidR="00903E67" w:rsidRDefault="00903E67" w:rsidP="005636B6">
      <w:pPr>
        <w:spacing w:before="240" w:after="240"/>
      </w:pPr>
      <w:r>
        <w:t>Alas muy grandes, cuello y rostro humanos</w:t>
      </w:r>
    </w:p>
    <w:p w14:paraId="2943376C" w14:textId="77777777" w:rsidR="00903E67" w:rsidRDefault="00903E67" w:rsidP="005636B6">
      <w:pPr>
        <w:spacing w:before="240" w:after="240"/>
      </w:pPr>
      <w:r>
        <w:t>y garras tienen, y el vientre con plumas;</w:t>
      </w:r>
    </w:p>
    <w:p w14:paraId="12B1F637" w14:textId="77777777" w:rsidR="00903E67" w:rsidRDefault="00903E67" w:rsidP="005636B6">
      <w:pPr>
        <w:spacing w:before="240" w:after="240"/>
      </w:pPr>
      <w:r>
        <w:t>en árboles tan raros se lamentan.</w:t>
      </w:r>
    </w:p>
    <w:p w14:paraId="503F5680" w14:textId="77777777" w:rsidR="00903E67" w:rsidRDefault="00903E67" w:rsidP="005636B6">
      <w:pPr>
        <w:spacing w:before="240" w:after="240"/>
      </w:pPr>
      <w:r>
        <w:t>Y el buen Maestro: «Antes de adentrarte,</w:t>
      </w:r>
    </w:p>
    <w:p w14:paraId="28E64105" w14:textId="77777777" w:rsidR="00903E67" w:rsidRDefault="00903E67" w:rsidP="005636B6">
      <w:pPr>
        <w:spacing w:before="240" w:after="240"/>
      </w:pPr>
      <w:r>
        <w:t>sabrás que este recinto es el segundo</w:t>
      </w:r>
    </w:p>
    <w:p w14:paraId="24593276" w14:textId="77777777" w:rsidR="00903E67" w:rsidRDefault="00903E67" w:rsidP="005636B6">
      <w:pPr>
        <w:spacing w:before="240" w:after="240"/>
      </w:pPr>
      <w:r>
        <w:t>-me comenzó a decir- y estarás hasta</w:t>
      </w:r>
    </w:p>
    <w:p w14:paraId="0CF1A3F3" w14:textId="77777777" w:rsidR="00903E67" w:rsidRDefault="00903E67" w:rsidP="005636B6">
      <w:pPr>
        <w:spacing w:before="240" w:after="240"/>
      </w:pPr>
      <w:r>
        <w:t>que puedas ver el horrible arenal;</w:t>
      </w:r>
    </w:p>
    <w:p w14:paraId="2D2B54E8" w14:textId="77777777" w:rsidR="00903E67" w:rsidRDefault="00903E67" w:rsidP="005636B6">
      <w:pPr>
        <w:spacing w:before="240" w:after="240"/>
      </w:pPr>
      <w:r>
        <w:t>mas mira atentamente; así verás</w:t>
      </w:r>
    </w:p>
    <w:p w14:paraId="72650186" w14:textId="77777777" w:rsidR="00903E67" w:rsidRDefault="00903E67" w:rsidP="005636B6">
      <w:pPr>
        <w:spacing w:before="240" w:after="240"/>
      </w:pPr>
      <w:r>
        <w:lastRenderedPageBreak/>
        <w:t>cosas que si te digo no creerías.»</w:t>
      </w:r>
    </w:p>
    <w:p w14:paraId="27F86931" w14:textId="77777777" w:rsidR="00903E67" w:rsidRDefault="00903E67" w:rsidP="005636B6">
      <w:pPr>
        <w:spacing w:before="240" w:after="240"/>
      </w:pPr>
      <w:r>
        <w:t>Yo escuchaba por todas partes ayes,</w:t>
      </w:r>
    </w:p>
    <w:p w14:paraId="7FE84BD9" w14:textId="77777777" w:rsidR="00903E67" w:rsidRDefault="00903E67" w:rsidP="005636B6">
      <w:pPr>
        <w:spacing w:before="240" w:after="240"/>
      </w:pPr>
      <w:r>
        <w:t>y no vela a nadie que los diese,</w:t>
      </w:r>
    </w:p>
    <w:p w14:paraId="0DB2B5E0" w14:textId="77777777" w:rsidR="00903E67" w:rsidRDefault="00903E67" w:rsidP="005636B6">
      <w:pPr>
        <w:spacing w:before="240" w:after="240"/>
      </w:pPr>
      <w:r>
        <w:t>por lo que me detuve muy asustado.</w:t>
      </w:r>
    </w:p>
    <w:p w14:paraId="1BF81789" w14:textId="77777777" w:rsidR="00903E67" w:rsidRDefault="00903E67" w:rsidP="005636B6">
      <w:pPr>
        <w:spacing w:before="240" w:after="240"/>
      </w:pPr>
      <w:r>
        <w:t>Yo creí que él creyó que yo creía</w:t>
      </w:r>
    </w:p>
    <w:p w14:paraId="17ABAF59" w14:textId="77777777" w:rsidR="00903E67" w:rsidRDefault="00903E67" w:rsidP="005636B6">
      <w:pPr>
        <w:spacing w:before="240" w:after="240"/>
      </w:pPr>
      <w:r>
        <w:t>que tanta voz salía del follaje,</w:t>
      </w:r>
    </w:p>
    <w:p w14:paraId="3072B53C" w14:textId="77777777" w:rsidR="00903E67" w:rsidRDefault="00903E67" w:rsidP="005636B6">
      <w:pPr>
        <w:spacing w:before="240" w:after="240"/>
      </w:pPr>
      <w:r>
        <w:t>de gente que a nosotros se ocultaba.</w:t>
      </w:r>
    </w:p>
    <w:p w14:paraId="3B9F98B6" w14:textId="77777777" w:rsidR="00903E67" w:rsidRDefault="00903E67" w:rsidP="005636B6">
      <w:pPr>
        <w:spacing w:before="240" w:after="240"/>
      </w:pPr>
      <w:r>
        <w:t>Y por ello me dijo: «Si tronchases</w:t>
      </w:r>
    </w:p>
    <w:p w14:paraId="74B256C1" w14:textId="77777777" w:rsidR="00903E67" w:rsidRDefault="00903E67" w:rsidP="005636B6">
      <w:pPr>
        <w:spacing w:before="240" w:after="240"/>
      </w:pPr>
      <w:r>
        <w:t>cualquier manojo de una de estas plantas,</w:t>
      </w:r>
    </w:p>
    <w:p w14:paraId="78B725BE" w14:textId="77777777" w:rsidR="00903E67" w:rsidRDefault="00903E67" w:rsidP="005636B6">
      <w:pPr>
        <w:spacing w:before="240" w:after="240"/>
      </w:pPr>
      <w:r>
        <w:t>tus pensamientos también romperias.»</w:t>
      </w:r>
    </w:p>
    <w:p w14:paraId="252FDF23" w14:textId="77777777" w:rsidR="00903E67" w:rsidRDefault="00903E67" w:rsidP="005636B6">
      <w:pPr>
        <w:spacing w:before="240" w:after="240"/>
      </w:pPr>
      <w:r>
        <w:t>Entonces extendí un poco la mano,</w:t>
      </w:r>
    </w:p>
    <w:p w14:paraId="389017F5" w14:textId="77777777" w:rsidR="00903E67" w:rsidRDefault="00903E67" w:rsidP="005636B6">
      <w:pPr>
        <w:spacing w:before="240" w:after="240"/>
      </w:pPr>
      <w:r>
        <w:t>y corté una ramita a un gran endrino;</w:t>
      </w:r>
    </w:p>
    <w:p w14:paraId="0AF3EE78" w14:textId="77777777" w:rsidR="00903E67" w:rsidRDefault="00903E67" w:rsidP="005636B6">
      <w:pPr>
        <w:spacing w:before="240" w:after="240"/>
      </w:pPr>
      <w:r>
        <w:t>y su tronco gritó: «¿Por qué me hieres?</w:t>
      </w:r>
    </w:p>
    <w:p w14:paraId="4B102A9D" w14:textId="77777777" w:rsidR="00903E67" w:rsidRDefault="00903E67" w:rsidP="005636B6">
      <w:pPr>
        <w:spacing w:before="240" w:after="240"/>
      </w:pPr>
      <w:r>
        <w:t>Y haciéndose después de sangre oscuro</w:t>
      </w:r>
    </w:p>
    <w:p w14:paraId="463FABA4" w14:textId="77777777" w:rsidR="00903E67" w:rsidRDefault="00903E67" w:rsidP="005636B6">
      <w:pPr>
        <w:spacing w:before="240" w:after="240"/>
      </w:pPr>
      <w:r>
        <w:t>volvió a decir: «Por qué así me desgarras?</w:t>
      </w:r>
    </w:p>
    <w:p w14:paraId="13A88DEB" w14:textId="77777777" w:rsidR="00903E67" w:rsidRDefault="00903E67" w:rsidP="005636B6">
      <w:pPr>
        <w:spacing w:before="240" w:after="240"/>
      </w:pPr>
      <w:r>
        <w:t>¿es que no tienes compasión alguna?</w:t>
      </w:r>
    </w:p>
    <w:p w14:paraId="445933F5" w14:textId="77777777" w:rsidR="00903E67" w:rsidRDefault="00903E67" w:rsidP="005636B6">
      <w:pPr>
        <w:spacing w:before="240" w:after="240"/>
      </w:pPr>
      <w:r>
        <w:t>Hombres fuimos, y ahora matorrales;</w:t>
      </w:r>
    </w:p>
    <w:p w14:paraId="2D2B11B3" w14:textId="77777777" w:rsidR="00903E67" w:rsidRDefault="00903E67" w:rsidP="005636B6">
      <w:pPr>
        <w:spacing w:before="240" w:after="240"/>
      </w:pPr>
      <w:r>
        <w:t>más piadosa debiera ser tu mano,</w:t>
      </w:r>
    </w:p>
    <w:p w14:paraId="6852D5BE" w14:textId="77777777" w:rsidR="00903E67" w:rsidRDefault="00903E67" w:rsidP="005636B6">
      <w:pPr>
        <w:spacing w:before="240" w:after="240"/>
      </w:pPr>
      <w:r>
        <w:t>aunque fuéramos almas de serpientes.»</w:t>
      </w:r>
    </w:p>
    <w:p w14:paraId="4CDED26F" w14:textId="77777777" w:rsidR="00903E67" w:rsidRDefault="00903E67" w:rsidP="005636B6">
      <w:pPr>
        <w:spacing w:before="240" w:after="240"/>
      </w:pPr>
      <w:r>
        <w:lastRenderedPageBreak/>
        <w:t>Como. una astilla verde que encendida</w:t>
      </w:r>
    </w:p>
    <w:p w14:paraId="1B3BC232" w14:textId="77777777" w:rsidR="00903E67" w:rsidRDefault="00903E67" w:rsidP="005636B6">
      <w:pPr>
        <w:spacing w:before="240" w:after="240"/>
      </w:pPr>
      <w:r>
        <w:t>por un lado, gotea por el otro,</w:t>
      </w:r>
    </w:p>
    <w:p w14:paraId="5E95B1C8" w14:textId="77777777" w:rsidR="00903E67" w:rsidRDefault="00903E67" w:rsidP="005636B6">
      <w:pPr>
        <w:spacing w:before="240" w:after="240"/>
      </w:pPr>
      <w:r>
        <w:t>y chirría el vapor que sale de ella,</w:t>
      </w:r>
    </w:p>
    <w:p w14:paraId="2FD239A6" w14:textId="77777777" w:rsidR="00903E67" w:rsidRDefault="00903E67" w:rsidP="005636B6">
      <w:pPr>
        <w:spacing w:before="240" w:after="240"/>
      </w:pPr>
      <w:r>
        <w:t>así del roto esqueje salen juntas</w:t>
      </w:r>
    </w:p>
    <w:p w14:paraId="2EFA4FAD" w14:textId="77777777" w:rsidR="00903E67" w:rsidRDefault="00903E67" w:rsidP="005636B6">
      <w:pPr>
        <w:spacing w:before="240" w:after="240"/>
      </w:pPr>
      <w:r>
        <w:t>sangre y palabras: y dejé la rama</w:t>
      </w:r>
    </w:p>
    <w:p w14:paraId="53CF666E" w14:textId="77777777" w:rsidR="00903E67" w:rsidRDefault="00903E67" w:rsidP="005636B6">
      <w:pPr>
        <w:spacing w:before="240" w:after="240"/>
      </w:pPr>
      <w:r>
        <w:t>caer y me quedé como quien teme.</w:t>
      </w:r>
    </w:p>
    <w:p w14:paraId="569967D8" w14:textId="77777777" w:rsidR="00903E67" w:rsidRDefault="00903E67" w:rsidP="005636B6">
      <w:pPr>
        <w:spacing w:before="240" w:after="240"/>
      </w:pPr>
      <w:r>
        <w:t>«Si él hubiese creído de antemano</w:t>
      </w:r>
    </w:p>
    <w:p w14:paraId="5631BA29" w14:textId="77777777" w:rsidR="00903E67" w:rsidRDefault="00903E67" w:rsidP="005636B6">
      <w:pPr>
        <w:spacing w:before="240" w:after="240"/>
      </w:pPr>
      <w:r>
        <w:t>-le respondió mi sabio-, ánima herida,</w:t>
      </w:r>
    </w:p>
    <w:p w14:paraId="4CBF97ED" w14:textId="77777777" w:rsidR="00903E67" w:rsidRDefault="00903E67" w:rsidP="005636B6">
      <w:pPr>
        <w:spacing w:before="240" w:after="240"/>
      </w:pPr>
      <w:r>
        <w:t>aquello que en mis rimas ha leído,</w:t>
      </w:r>
    </w:p>
    <w:p w14:paraId="6D34418D" w14:textId="77777777" w:rsidR="00903E67" w:rsidRDefault="00903E67" w:rsidP="005636B6">
      <w:pPr>
        <w:spacing w:before="240" w:after="240"/>
      </w:pPr>
      <w:r>
        <w:t>no hubiera puesto sobre ti la mano:</w:t>
      </w:r>
    </w:p>
    <w:p w14:paraId="08C3B1FE" w14:textId="77777777" w:rsidR="00903E67" w:rsidRDefault="00903E67" w:rsidP="005636B6">
      <w:pPr>
        <w:spacing w:before="240" w:after="240"/>
      </w:pPr>
      <w:r>
        <w:t>mas me ha llevado la increible cosa</w:t>
      </w:r>
    </w:p>
    <w:p w14:paraId="569002D0" w14:textId="77777777" w:rsidR="00903E67" w:rsidRDefault="00903E67" w:rsidP="005636B6">
      <w:pPr>
        <w:spacing w:before="240" w:after="240"/>
      </w:pPr>
      <w:r>
        <w:t>a inducirle a hacer algo que me pesa:</w:t>
      </w:r>
    </w:p>
    <w:p w14:paraId="6DC8BF79" w14:textId="77777777" w:rsidR="00903E67" w:rsidRDefault="00903E67" w:rsidP="005636B6">
      <w:pPr>
        <w:spacing w:before="240" w:after="240"/>
      </w:pPr>
      <w:r>
        <w:t>mas dile quién has sido, y de este modo</w:t>
      </w:r>
    </w:p>
    <w:p w14:paraId="496683F6" w14:textId="77777777" w:rsidR="00903E67" w:rsidRDefault="00903E67" w:rsidP="005636B6">
      <w:pPr>
        <w:spacing w:before="240" w:after="240"/>
      </w:pPr>
      <w:r>
        <w:t>algún aumento renueve tu fama</w:t>
      </w:r>
    </w:p>
    <w:p w14:paraId="7CE149B5" w14:textId="77777777" w:rsidR="00903E67" w:rsidRDefault="00903E67" w:rsidP="005636B6">
      <w:pPr>
        <w:spacing w:before="240" w:after="240"/>
      </w:pPr>
      <w:r>
        <w:t>alli en el mundo, al que volver él puede.»</w:t>
      </w:r>
    </w:p>
    <w:p w14:paraId="69D5A0AF" w14:textId="77777777" w:rsidR="00903E67" w:rsidRDefault="00903E67" w:rsidP="005636B6">
      <w:pPr>
        <w:spacing w:before="240" w:after="240"/>
      </w:pPr>
      <w:r>
        <w:t>Y el tronco: «Son tan dulces tus lisonjas</w:t>
      </w:r>
    </w:p>
    <w:p w14:paraId="43824433" w14:textId="77777777" w:rsidR="00903E67" w:rsidRDefault="00903E67" w:rsidP="005636B6">
      <w:pPr>
        <w:spacing w:before="240" w:after="240"/>
      </w:pPr>
      <w:r>
        <w:t>que no puedo callar; y no os moleste</w:t>
      </w:r>
    </w:p>
    <w:p w14:paraId="777F1E35" w14:textId="77777777" w:rsidR="00903E67" w:rsidRDefault="00903E67" w:rsidP="005636B6">
      <w:pPr>
        <w:spacing w:before="240" w:after="240"/>
      </w:pPr>
      <w:r>
        <w:t>si en hablaros un poco me entretengo:</w:t>
      </w:r>
    </w:p>
    <w:p w14:paraId="62B6D49B" w14:textId="77777777" w:rsidR="00903E67" w:rsidRDefault="00903E67" w:rsidP="005636B6">
      <w:pPr>
        <w:spacing w:before="240" w:after="240"/>
      </w:pPr>
      <w:r>
        <w:t>Yo soy aquel que tuvo las dos llaves</w:t>
      </w:r>
    </w:p>
    <w:p w14:paraId="1B073A2B" w14:textId="77777777" w:rsidR="00903E67" w:rsidRDefault="00903E67" w:rsidP="005636B6">
      <w:pPr>
        <w:spacing w:before="240" w:after="240"/>
      </w:pPr>
      <w:r>
        <w:lastRenderedPageBreak/>
        <w:t>que el corazón de Federico abrían</w:t>
      </w:r>
    </w:p>
    <w:p w14:paraId="7F4F40C2" w14:textId="77777777" w:rsidR="00903E67" w:rsidRDefault="00903E67" w:rsidP="005636B6">
      <w:pPr>
        <w:spacing w:before="240" w:after="240"/>
      </w:pPr>
      <w:r>
        <w:t>y cerraban, de forma tan suave,</w:t>
      </w:r>
    </w:p>
    <w:p w14:paraId="1E745B13" w14:textId="77777777" w:rsidR="00903E67" w:rsidRDefault="00903E67" w:rsidP="005636B6">
      <w:pPr>
        <w:spacing w:before="240" w:after="240"/>
      </w:pPr>
      <w:r>
        <w:t>que a casi todos les negó el secreto;</w:t>
      </w:r>
    </w:p>
    <w:p w14:paraId="70D6A078" w14:textId="77777777" w:rsidR="00903E67" w:rsidRDefault="00903E67" w:rsidP="005636B6">
      <w:pPr>
        <w:spacing w:before="240" w:after="240"/>
      </w:pPr>
      <w:r>
        <w:t>tanta fidelidad puse en servirle</w:t>
      </w:r>
    </w:p>
    <w:p w14:paraId="74D7211D" w14:textId="77777777" w:rsidR="00903E67" w:rsidRDefault="00903E67" w:rsidP="005636B6">
      <w:pPr>
        <w:spacing w:before="240" w:after="240"/>
      </w:pPr>
      <w:r>
        <w:t>que mis noches y días perdí en ello.</w:t>
      </w:r>
    </w:p>
    <w:p w14:paraId="7C1E49BF" w14:textId="77777777" w:rsidR="00903E67" w:rsidRDefault="00903E67" w:rsidP="005636B6">
      <w:pPr>
        <w:spacing w:before="240" w:after="240"/>
      </w:pPr>
      <w:r>
        <w:t>La meretriz que jamás del palacio</w:t>
      </w:r>
    </w:p>
    <w:p w14:paraId="31001A1A" w14:textId="77777777" w:rsidR="00903E67" w:rsidRDefault="00903E67" w:rsidP="005636B6">
      <w:pPr>
        <w:spacing w:before="240" w:after="240"/>
      </w:pPr>
      <w:r>
        <w:t>del César quita la mirada impúdica,</w:t>
      </w:r>
    </w:p>
    <w:p w14:paraId="6BF618B5" w14:textId="77777777" w:rsidR="00903E67" w:rsidRDefault="00903E67" w:rsidP="005636B6">
      <w:pPr>
        <w:spacing w:before="240" w:after="240"/>
      </w:pPr>
      <w:r>
        <w:t>muerte común y vicio de las cortes,</w:t>
      </w:r>
    </w:p>
    <w:p w14:paraId="5B1EB99C" w14:textId="77777777" w:rsidR="00903E67" w:rsidRDefault="00903E67" w:rsidP="005636B6">
      <w:pPr>
        <w:spacing w:before="240" w:after="240"/>
      </w:pPr>
      <w:r>
        <w:t>encendió a todos en mi contra; y tanto</w:t>
      </w:r>
    </w:p>
    <w:p w14:paraId="44C37834" w14:textId="77777777" w:rsidR="00903E67" w:rsidRDefault="00903E67" w:rsidP="005636B6">
      <w:pPr>
        <w:spacing w:before="240" w:after="240"/>
      </w:pPr>
      <w:r>
        <w:t>encendieron a Augusto esos incendios</w:t>
      </w:r>
    </w:p>
    <w:p w14:paraId="19E73743" w14:textId="77777777" w:rsidR="00903E67" w:rsidRDefault="00903E67" w:rsidP="005636B6">
      <w:pPr>
        <w:spacing w:before="240" w:after="240"/>
      </w:pPr>
      <w:r>
        <w:t>que el gozo y el honor trocóse en lutos;</w:t>
      </w:r>
    </w:p>
    <w:p w14:paraId="563FCD0C" w14:textId="77777777" w:rsidR="00903E67" w:rsidRDefault="00903E67" w:rsidP="005636B6">
      <w:pPr>
        <w:spacing w:before="240" w:after="240"/>
      </w:pPr>
      <w:r>
        <w:t>mi ánimo, al sentirse despreciado,</w:t>
      </w:r>
    </w:p>
    <w:p w14:paraId="68AA18AD" w14:textId="77777777" w:rsidR="00903E67" w:rsidRDefault="00903E67" w:rsidP="005636B6">
      <w:pPr>
        <w:spacing w:before="240" w:after="240"/>
      </w:pPr>
      <w:r>
        <w:t>creyendo con morir huir del desprecio,</w:t>
      </w:r>
    </w:p>
    <w:p w14:paraId="6081A473" w14:textId="77777777" w:rsidR="00903E67" w:rsidRDefault="00903E67" w:rsidP="005636B6">
      <w:pPr>
        <w:spacing w:before="240" w:after="240"/>
      </w:pPr>
      <w:r>
        <w:t>culpable me hizo contra mí inocente.</w:t>
      </w:r>
    </w:p>
    <w:p w14:paraId="688EB66D" w14:textId="77777777" w:rsidR="00903E67" w:rsidRDefault="00903E67" w:rsidP="005636B6">
      <w:pPr>
        <w:spacing w:before="240" w:after="240"/>
      </w:pPr>
      <w:r>
        <w:t>Por las raras raíces de este leño,</w:t>
      </w:r>
    </w:p>
    <w:p w14:paraId="45F96DF5" w14:textId="77777777" w:rsidR="00903E67" w:rsidRDefault="00903E67" w:rsidP="005636B6">
      <w:pPr>
        <w:spacing w:before="240" w:after="240"/>
      </w:pPr>
      <w:r>
        <w:t>os juro que jamás rompí la fe</w:t>
      </w:r>
    </w:p>
    <w:p w14:paraId="0CFC1B3C" w14:textId="77777777" w:rsidR="00903E67" w:rsidRDefault="00903E67" w:rsidP="005636B6">
      <w:pPr>
        <w:spacing w:before="240" w:after="240"/>
      </w:pPr>
      <w:r>
        <w:t>a mi señor, que fue de honor tan digno.</w:t>
      </w:r>
    </w:p>
    <w:p w14:paraId="3EAD8E5C" w14:textId="77777777" w:rsidR="00903E67" w:rsidRDefault="00903E67" w:rsidP="005636B6">
      <w:pPr>
        <w:spacing w:before="240" w:after="240"/>
      </w:pPr>
      <w:r>
        <w:t>Y si uno de los dos regresa al mundo,</w:t>
      </w:r>
    </w:p>
    <w:p w14:paraId="233B36CA" w14:textId="77777777" w:rsidR="00903E67" w:rsidRDefault="00903E67" w:rsidP="005636B6">
      <w:pPr>
        <w:spacing w:before="240" w:after="240"/>
      </w:pPr>
      <w:r>
        <w:t>rehabilite el recuerdo que se duele</w:t>
      </w:r>
    </w:p>
    <w:p w14:paraId="31B1B548" w14:textId="77777777" w:rsidR="00903E67" w:rsidRDefault="00903E67" w:rsidP="005636B6">
      <w:pPr>
        <w:spacing w:before="240" w:after="240"/>
      </w:pPr>
      <w:r>
        <w:lastRenderedPageBreak/>
        <w:t>aún de ese golpe que asesta la envidia.»</w:t>
      </w:r>
    </w:p>
    <w:p w14:paraId="09845317" w14:textId="77777777" w:rsidR="00903E67" w:rsidRDefault="00903E67" w:rsidP="005636B6">
      <w:pPr>
        <w:spacing w:before="240" w:after="240"/>
      </w:pPr>
      <w:r>
        <w:t>Paró un poco, y después: «Ya que se calla,</w:t>
      </w:r>
    </w:p>
    <w:p w14:paraId="34745B38" w14:textId="77777777" w:rsidR="00903E67" w:rsidRDefault="00903E67" w:rsidP="005636B6">
      <w:pPr>
        <w:spacing w:before="240" w:after="240"/>
      </w:pPr>
      <w:r>
        <w:t>no pierdas tiempo -dijome el poeta-</w:t>
      </w:r>
    </w:p>
    <w:p w14:paraId="6EDC4038" w14:textId="77777777" w:rsidR="00903E67" w:rsidRDefault="00903E67" w:rsidP="005636B6">
      <w:pPr>
        <w:spacing w:before="240" w:after="240"/>
      </w:pPr>
      <w:r>
        <w:t>habla y pregúntale si más deseas.»</w:t>
      </w:r>
    </w:p>
    <w:p w14:paraId="12988C1F" w14:textId="77777777" w:rsidR="00903E67" w:rsidRDefault="00903E67" w:rsidP="005636B6">
      <w:pPr>
        <w:spacing w:before="240" w:after="240"/>
      </w:pPr>
      <w:r>
        <w:t>Yo respondí: «Pregúntale tú entonces</w:t>
      </w:r>
    </w:p>
    <w:p w14:paraId="01444AC5" w14:textId="77777777" w:rsidR="00903E67" w:rsidRDefault="00903E67" w:rsidP="005636B6">
      <w:pPr>
        <w:spacing w:before="240" w:after="240"/>
      </w:pPr>
      <w:r>
        <w:t>lo que tú pienses que pueda gustarme;</w:t>
      </w:r>
    </w:p>
    <w:p w14:paraId="33F52250" w14:textId="77777777" w:rsidR="00903E67" w:rsidRDefault="00903E67" w:rsidP="005636B6">
      <w:pPr>
        <w:spacing w:before="240" w:after="240"/>
      </w:pPr>
      <w:r>
        <w:t>pues, con tanta aflicción, yo no podría.»</w:t>
      </w:r>
    </w:p>
    <w:p w14:paraId="5E321A1F" w14:textId="77777777" w:rsidR="00903E67" w:rsidRDefault="00903E67" w:rsidP="005636B6">
      <w:pPr>
        <w:spacing w:before="240" w:after="240"/>
      </w:pPr>
      <w:r>
        <w:t>Y así volvió a empezar: «Para que te haga</w:t>
      </w:r>
    </w:p>
    <w:p w14:paraId="43211268" w14:textId="77777777" w:rsidR="00903E67" w:rsidRDefault="00903E67" w:rsidP="005636B6">
      <w:pPr>
        <w:spacing w:before="240" w:after="240"/>
      </w:pPr>
      <w:r>
        <w:t>de buena gana aquello que pediste,</w:t>
      </w:r>
    </w:p>
    <w:p w14:paraId="66CBFA98" w14:textId="77777777" w:rsidR="00903E67" w:rsidRDefault="00903E67" w:rsidP="005636B6">
      <w:pPr>
        <w:spacing w:before="240" w:after="240"/>
      </w:pPr>
      <w:r>
        <w:t>encarcelado espíritu, aún te plazca</w:t>
      </w:r>
    </w:p>
    <w:p w14:paraId="3A5978C1" w14:textId="77777777" w:rsidR="00903E67" w:rsidRDefault="00903E67" w:rsidP="005636B6">
      <w:pPr>
        <w:spacing w:before="240" w:after="240"/>
      </w:pPr>
      <w:r>
        <w:t>decirnos cómo el alma se encadena</w:t>
      </w:r>
    </w:p>
    <w:p w14:paraId="157A4E4C" w14:textId="77777777" w:rsidR="00903E67" w:rsidRDefault="00903E67" w:rsidP="005636B6">
      <w:pPr>
        <w:spacing w:before="240" w:after="240"/>
      </w:pPr>
      <w:r>
        <w:t>en estos troncos; dinos, si es que puedes,</w:t>
      </w:r>
    </w:p>
    <w:p w14:paraId="101A6658" w14:textId="77777777" w:rsidR="00903E67" w:rsidRDefault="00903E67" w:rsidP="005636B6">
      <w:pPr>
        <w:spacing w:before="240" w:after="240"/>
      </w:pPr>
      <w:r>
        <w:t>si alguna se despega de estos miembros.»</w:t>
      </w:r>
    </w:p>
    <w:p w14:paraId="5FD5024D" w14:textId="77777777" w:rsidR="00903E67" w:rsidRDefault="00903E67" w:rsidP="005636B6">
      <w:pPr>
        <w:spacing w:before="240" w:after="240"/>
      </w:pPr>
      <w:r>
        <w:t>Sopló entonces el tronco fuememente</w:t>
      </w:r>
    </w:p>
    <w:p w14:paraId="09C636FE" w14:textId="77777777" w:rsidR="00903E67" w:rsidRDefault="00903E67" w:rsidP="005636B6">
      <w:pPr>
        <w:spacing w:before="240" w:after="240"/>
      </w:pPr>
      <w:r>
        <w:t>trocándose aquel viento en estas voces:</w:t>
      </w:r>
    </w:p>
    <w:p w14:paraId="14385AC9" w14:textId="77777777" w:rsidR="00903E67" w:rsidRDefault="00903E67" w:rsidP="005636B6">
      <w:pPr>
        <w:spacing w:before="240" w:after="240"/>
      </w:pPr>
      <w:r>
        <w:t>«Brevemente yo quiero responderos;</w:t>
      </w:r>
    </w:p>
    <w:p w14:paraId="50FF8073" w14:textId="77777777" w:rsidR="00903E67" w:rsidRDefault="00903E67" w:rsidP="005636B6">
      <w:pPr>
        <w:spacing w:before="240" w:after="240"/>
      </w:pPr>
      <w:r>
        <w:t>cuando un alma feroz ha abandonado</w:t>
      </w:r>
    </w:p>
    <w:p w14:paraId="74EF94CA" w14:textId="77777777" w:rsidR="00903E67" w:rsidRDefault="00903E67" w:rsidP="005636B6">
      <w:pPr>
        <w:spacing w:before="240" w:after="240"/>
      </w:pPr>
      <w:r>
        <w:t>el cuerpo que ella misma ha desunido</w:t>
      </w:r>
    </w:p>
    <w:p w14:paraId="262C017F" w14:textId="77777777" w:rsidR="00903E67" w:rsidRDefault="00903E67" w:rsidP="005636B6">
      <w:pPr>
        <w:spacing w:before="240" w:after="240"/>
      </w:pPr>
      <w:r>
        <w:t>Minos la manda a la séptima fosa.</w:t>
      </w:r>
    </w:p>
    <w:p w14:paraId="01421F36" w14:textId="77777777" w:rsidR="00903E67" w:rsidRDefault="00903E67" w:rsidP="005636B6">
      <w:pPr>
        <w:spacing w:before="240" w:after="240"/>
      </w:pPr>
      <w:r>
        <w:lastRenderedPageBreak/>
        <w:t>Cae a la selva en parte no elegida;</w:t>
      </w:r>
    </w:p>
    <w:p w14:paraId="60B40553" w14:textId="77777777" w:rsidR="00903E67" w:rsidRDefault="00903E67" w:rsidP="005636B6">
      <w:pPr>
        <w:spacing w:before="240" w:after="240"/>
      </w:pPr>
      <w:r>
        <w:t>mas donde la fortuna la dispara,</w:t>
      </w:r>
    </w:p>
    <w:p w14:paraId="753D2F85" w14:textId="77777777" w:rsidR="00903E67" w:rsidRDefault="00903E67" w:rsidP="005636B6">
      <w:pPr>
        <w:spacing w:before="240" w:after="240"/>
      </w:pPr>
      <w:r>
        <w:t>como un grano de espelta allí germina;</w:t>
      </w:r>
    </w:p>
    <w:p w14:paraId="4754FBF9" w14:textId="77777777" w:rsidR="00903E67" w:rsidRDefault="00903E67" w:rsidP="005636B6">
      <w:pPr>
        <w:spacing w:before="240" w:after="240"/>
      </w:pPr>
      <w:r>
        <w:t>surge en retoño y en planta silvestre:</w:t>
      </w:r>
    </w:p>
    <w:p w14:paraId="225366A3" w14:textId="77777777" w:rsidR="00903E67" w:rsidRDefault="00903E67" w:rsidP="005636B6">
      <w:pPr>
        <w:spacing w:before="240" w:after="240"/>
      </w:pPr>
      <w:r>
        <w:t>y al converse sus hojas las Arpías,</w:t>
      </w:r>
    </w:p>
    <w:p w14:paraId="74953342" w14:textId="77777777" w:rsidR="00903E67" w:rsidRDefault="00903E67" w:rsidP="005636B6">
      <w:pPr>
        <w:spacing w:before="240" w:after="240"/>
      </w:pPr>
      <w:r>
        <w:t>dolor le causan y al dolor ventana.</w:t>
      </w:r>
    </w:p>
    <w:p w14:paraId="1ADC6616" w14:textId="77777777" w:rsidR="00903E67" w:rsidRDefault="00903E67" w:rsidP="005636B6">
      <w:pPr>
        <w:spacing w:before="240" w:after="240"/>
      </w:pPr>
      <w:r>
        <w:t>Como las otras, por nuestros despojos,</w:t>
      </w:r>
    </w:p>
    <w:p w14:paraId="14451E41" w14:textId="77777777" w:rsidR="00903E67" w:rsidRDefault="00903E67" w:rsidP="005636B6">
      <w:pPr>
        <w:spacing w:before="240" w:after="240"/>
      </w:pPr>
      <w:r>
        <w:t>vendremos, sin que vistan a ninguna;</w:t>
      </w:r>
    </w:p>
    <w:p w14:paraId="3AA6694C" w14:textId="77777777" w:rsidR="00903E67" w:rsidRDefault="00903E67" w:rsidP="005636B6">
      <w:pPr>
        <w:spacing w:before="240" w:after="240"/>
      </w:pPr>
      <w:r>
        <w:t>pues no es justo tener lo que se tira.</w:t>
      </w:r>
    </w:p>
    <w:p w14:paraId="1D225F9B" w14:textId="77777777" w:rsidR="00903E67" w:rsidRDefault="00903E67" w:rsidP="005636B6">
      <w:pPr>
        <w:spacing w:before="240" w:after="240"/>
      </w:pPr>
      <w:r>
        <w:t>A rastras los traeremos, y en la triste</w:t>
      </w:r>
    </w:p>
    <w:p w14:paraId="4ABA6C5D" w14:textId="77777777" w:rsidR="00903E67" w:rsidRDefault="00903E67" w:rsidP="005636B6">
      <w:pPr>
        <w:spacing w:before="240" w:after="240"/>
      </w:pPr>
      <w:r>
        <w:t>selva serán los cuerpos suspendidos,</w:t>
      </w:r>
    </w:p>
    <w:p w14:paraId="6CDC0852" w14:textId="77777777" w:rsidR="00903E67" w:rsidRDefault="00903E67" w:rsidP="005636B6">
      <w:pPr>
        <w:spacing w:before="240" w:after="240"/>
      </w:pPr>
      <w:r>
        <w:t>del endrino en que sufre cada sombra.»</w:t>
      </w:r>
    </w:p>
    <w:p w14:paraId="50381824" w14:textId="77777777" w:rsidR="00903E67" w:rsidRDefault="00903E67" w:rsidP="005636B6">
      <w:pPr>
        <w:spacing w:before="240" w:after="240"/>
      </w:pPr>
      <w:r>
        <w:t>Aún pendientes estábamos del tronco</w:t>
      </w:r>
    </w:p>
    <w:p w14:paraId="1302FBB7" w14:textId="77777777" w:rsidR="00903E67" w:rsidRDefault="00903E67" w:rsidP="005636B6">
      <w:pPr>
        <w:spacing w:before="240" w:after="240"/>
      </w:pPr>
      <w:r>
        <w:t>creyendo que quisiera más contarnos,</w:t>
      </w:r>
    </w:p>
    <w:p w14:paraId="747F5EC3" w14:textId="77777777" w:rsidR="00903E67" w:rsidRDefault="00903E67" w:rsidP="005636B6">
      <w:pPr>
        <w:spacing w:before="240" w:after="240"/>
      </w:pPr>
      <w:r>
        <w:t>cuando de un ruido fuimos sorprendidos,</w:t>
      </w:r>
    </w:p>
    <w:p w14:paraId="55636363" w14:textId="77777777" w:rsidR="00903E67" w:rsidRDefault="00903E67" w:rsidP="005636B6">
      <w:pPr>
        <w:spacing w:before="240" w:after="240"/>
      </w:pPr>
      <w:r>
        <w:t>Igual que aquel que venir desde el puesto</w:t>
      </w:r>
    </w:p>
    <w:p w14:paraId="60E8B33E" w14:textId="77777777" w:rsidR="00903E67" w:rsidRDefault="00903E67" w:rsidP="005636B6">
      <w:pPr>
        <w:spacing w:before="240" w:after="240"/>
      </w:pPr>
      <w:r>
        <w:t>escucha al jabalí y a la jauría</w:t>
      </w:r>
    </w:p>
    <w:p w14:paraId="5A31290A" w14:textId="77777777" w:rsidR="00903E67" w:rsidRDefault="00903E67" w:rsidP="005636B6">
      <w:pPr>
        <w:spacing w:before="240" w:after="240"/>
      </w:pPr>
      <w:r>
        <w:t>y oye a las bestias y un ruido de frondas;</w:t>
      </w:r>
    </w:p>
    <w:p w14:paraId="2B004478" w14:textId="77777777" w:rsidR="00903E67" w:rsidRDefault="00903E67" w:rsidP="005636B6">
      <w:pPr>
        <w:spacing w:before="240" w:after="240"/>
      </w:pPr>
      <w:r>
        <w:t>Y miro a dos que vienen por la izquierda,</w:t>
      </w:r>
    </w:p>
    <w:p w14:paraId="444F6F48" w14:textId="77777777" w:rsidR="00903E67" w:rsidRDefault="00903E67" w:rsidP="005636B6">
      <w:pPr>
        <w:spacing w:before="240" w:after="240"/>
      </w:pPr>
      <w:r>
        <w:lastRenderedPageBreak/>
        <w:t>desnudos y arañados, que en la huida,</w:t>
      </w:r>
    </w:p>
    <w:p w14:paraId="366D0622" w14:textId="77777777" w:rsidR="00903E67" w:rsidRDefault="00903E67" w:rsidP="005636B6">
      <w:pPr>
        <w:spacing w:before="240" w:after="240"/>
      </w:pPr>
      <w:r>
        <w:t>de la selva rompían toda mata.</w:t>
      </w:r>
    </w:p>
    <w:p w14:paraId="0F910C30" w14:textId="77777777" w:rsidR="00903E67" w:rsidRDefault="00903E67" w:rsidP="005636B6">
      <w:pPr>
        <w:spacing w:before="240" w:after="240"/>
      </w:pPr>
      <w:r>
        <w:t>Y el de delante: «¡Acude, acude, muerte!»</w:t>
      </w:r>
    </w:p>
    <w:p w14:paraId="4A8D4C01" w14:textId="77777777" w:rsidR="00903E67" w:rsidRDefault="00903E67" w:rsidP="005636B6">
      <w:pPr>
        <w:spacing w:before="240" w:after="240"/>
      </w:pPr>
      <w:r>
        <w:t>Y el otro, que más lento parecía,</w:t>
      </w:r>
    </w:p>
    <w:p w14:paraId="29A98F8B" w14:textId="77777777" w:rsidR="00903E67" w:rsidRDefault="00903E67" w:rsidP="005636B6">
      <w:pPr>
        <w:spacing w:before="240" w:after="240"/>
      </w:pPr>
      <w:r>
        <w:t>gritaba: «Lano, no fueron tan raudas</w:t>
      </w:r>
    </w:p>
    <w:p w14:paraId="68F47E6B" w14:textId="77777777" w:rsidR="00903E67" w:rsidRDefault="00903E67" w:rsidP="005636B6">
      <w:pPr>
        <w:spacing w:before="240" w:after="240"/>
      </w:pPr>
      <w:r>
        <w:t>en la batalla de Toppo tus piernas.»</w:t>
      </w:r>
    </w:p>
    <w:p w14:paraId="06A2AE2F" w14:textId="77777777" w:rsidR="00903E67" w:rsidRDefault="00903E67" w:rsidP="005636B6">
      <w:pPr>
        <w:spacing w:before="240" w:after="240"/>
      </w:pPr>
      <w:r>
        <w:t>Y cuando ya el aliento le faltaba,</w:t>
      </w:r>
    </w:p>
    <w:p w14:paraId="2A00F65A" w14:textId="77777777" w:rsidR="00903E67" w:rsidRDefault="00903E67" w:rsidP="005636B6">
      <w:pPr>
        <w:spacing w:before="240" w:after="240"/>
      </w:pPr>
      <w:r>
        <w:t>de él mismo y de un arbusto formó un nudo.</w:t>
      </w:r>
    </w:p>
    <w:p w14:paraId="01F793CB" w14:textId="77777777" w:rsidR="00903E67" w:rsidRDefault="00903E67" w:rsidP="005636B6">
      <w:pPr>
        <w:spacing w:before="240" w:after="240"/>
      </w:pPr>
      <w:r>
        <w:t>La selva estaba llena detrás de ellos</w:t>
      </w:r>
    </w:p>
    <w:p w14:paraId="11ED95F6" w14:textId="77777777" w:rsidR="00903E67" w:rsidRDefault="00903E67" w:rsidP="005636B6">
      <w:pPr>
        <w:spacing w:before="240" w:after="240"/>
      </w:pPr>
      <w:r>
        <w:t>de negros canes, corriendo y ladrando</w:t>
      </w:r>
    </w:p>
    <w:p w14:paraId="629EAF39" w14:textId="77777777" w:rsidR="00903E67" w:rsidRDefault="00903E67" w:rsidP="005636B6">
      <w:pPr>
        <w:spacing w:before="240" w:after="240"/>
      </w:pPr>
      <w:r>
        <w:t>cual lebreles soltados de traílla.</w:t>
      </w:r>
    </w:p>
    <w:p w14:paraId="7CB4F8AB" w14:textId="77777777" w:rsidR="00903E67" w:rsidRDefault="00903E67" w:rsidP="005636B6">
      <w:pPr>
        <w:spacing w:before="240" w:after="240"/>
      </w:pPr>
      <w:r>
        <w:t>El diente echaron al que estaba oculto</w:t>
      </w:r>
    </w:p>
    <w:p w14:paraId="45B4A597" w14:textId="77777777" w:rsidR="00903E67" w:rsidRDefault="00903E67" w:rsidP="005636B6">
      <w:pPr>
        <w:spacing w:before="240" w:after="240"/>
      </w:pPr>
      <w:r>
        <w:t>y lo despedazaron trozo a trozo;</w:t>
      </w:r>
    </w:p>
    <w:p w14:paraId="3E417A3B" w14:textId="77777777" w:rsidR="00903E67" w:rsidRDefault="00903E67" w:rsidP="005636B6">
      <w:pPr>
        <w:spacing w:before="240" w:after="240"/>
      </w:pPr>
      <w:r>
        <w:t>luego llevaron los miembros dolientes.</w:t>
      </w:r>
    </w:p>
    <w:p w14:paraId="70FB043E" w14:textId="77777777" w:rsidR="00903E67" w:rsidRDefault="00903E67" w:rsidP="005636B6">
      <w:pPr>
        <w:spacing w:before="240" w:after="240"/>
      </w:pPr>
      <w:r>
        <w:t>Cogióme entonces de la mano el guía,</w:t>
      </w:r>
    </w:p>
    <w:p w14:paraId="68DEC46B" w14:textId="77777777" w:rsidR="00903E67" w:rsidRDefault="00903E67" w:rsidP="005636B6">
      <w:pPr>
        <w:spacing w:before="240" w:after="240"/>
      </w:pPr>
      <w:r>
        <w:t>y me llevó al arbusto que lloraba,</w:t>
      </w:r>
    </w:p>
    <w:p w14:paraId="45222D7D" w14:textId="77777777" w:rsidR="00903E67" w:rsidRDefault="00903E67" w:rsidP="005636B6">
      <w:pPr>
        <w:spacing w:before="240" w:after="240"/>
      </w:pPr>
      <w:r>
        <w:t>por los sangrantes rotos, vanamente.</w:t>
      </w:r>
    </w:p>
    <w:p w14:paraId="4B37EE79" w14:textId="77777777" w:rsidR="00903E67" w:rsidRDefault="00903E67" w:rsidP="005636B6">
      <w:pPr>
        <w:spacing w:before="240" w:after="240"/>
      </w:pPr>
      <w:r>
        <w:t>Decía: «Oh Giácomo de Sant' Andrea,</w:t>
      </w:r>
    </w:p>
    <w:p w14:paraId="3BC47E89" w14:textId="77777777" w:rsidR="00903E67" w:rsidRDefault="00903E67" w:rsidP="005636B6">
      <w:pPr>
        <w:spacing w:before="240" w:after="240"/>
      </w:pPr>
      <w:r>
        <w:t>¿qué te ha valido de mí hacer refugio?</w:t>
      </w:r>
    </w:p>
    <w:p w14:paraId="7C371ACB" w14:textId="77777777" w:rsidR="00903E67" w:rsidRDefault="00903E67" w:rsidP="005636B6">
      <w:pPr>
        <w:spacing w:before="240" w:after="240"/>
      </w:pPr>
      <w:r>
        <w:lastRenderedPageBreak/>
        <w:t>¿qué culpa tengo de tu mala vida?»</w:t>
      </w:r>
    </w:p>
    <w:p w14:paraId="690BD375" w14:textId="77777777" w:rsidR="00903E67" w:rsidRDefault="00903E67" w:rsidP="005636B6">
      <w:pPr>
        <w:spacing w:before="240" w:after="240"/>
      </w:pPr>
      <w:r>
        <w:t>Cuando el maestro se paró a su lado,</w:t>
      </w:r>
    </w:p>
    <w:p w14:paraId="05BC1722" w14:textId="77777777" w:rsidR="00903E67" w:rsidRDefault="00903E67" w:rsidP="005636B6">
      <w:pPr>
        <w:spacing w:before="240" w:after="240"/>
      </w:pPr>
      <w:r>
        <w:t>dijo: «¿Quién fuiste, que por tantas puntas</w:t>
      </w:r>
    </w:p>
    <w:p w14:paraId="1BD02ED9" w14:textId="77777777" w:rsidR="00903E67" w:rsidRDefault="00903E67" w:rsidP="005636B6">
      <w:pPr>
        <w:spacing w:before="240" w:after="240"/>
      </w:pPr>
      <w:r>
        <w:t>con sangre exhalas tu habla dolorosa?»</w:t>
      </w:r>
    </w:p>
    <w:p w14:paraId="1CA1F6DA" w14:textId="77777777" w:rsidR="00903E67" w:rsidRDefault="00903E67" w:rsidP="005636B6">
      <w:pPr>
        <w:spacing w:before="240" w:after="240"/>
      </w:pPr>
      <w:r>
        <w:t>Y él a nosotros: «Oh almas que llegadas</w:t>
      </w:r>
    </w:p>
    <w:p w14:paraId="0C87CFA2" w14:textId="77777777" w:rsidR="00903E67" w:rsidRDefault="00903E67" w:rsidP="005636B6">
      <w:pPr>
        <w:spacing w:before="240" w:after="240"/>
      </w:pPr>
      <w:r>
        <w:t>sois a mirar el vergonzoso estrago,</w:t>
      </w:r>
    </w:p>
    <w:p w14:paraId="51352370" w14:textId="77777777" w:rsidR="00903E67" w:rsidRDefault="00903E67" w:rsidP="005636B6">
      <w:pPr>
        <w:spacing w:before="240" w:after="240"/>
      </w:pPr>
      <w:r>
        <w:t>que mis frondas así me ha desunido,</w:t>
      </w:r>
    </w:p>
    <w:p w14:paraId="7E9D5241" w14:textId="77777777" w:rsidR="00903E67" w:rsidRDefault="00903E67" w:rsidP="005636B6">
      <w:pPr>
        <w:spacing w:before="240" w:after="240"/>
      </w:pPr>
      <w:r>
        <w:t>recogedlas al pie del triste arbusto.</w:t>
      </w:r>
    </w:p>
    <w:p w14:paraId="74698E42" w14:textId="77777777" w:rsidR="00903E67" w:rsidRDefault="00903E67" w:rsidP="005636B6">
      <w:pPr>
        <w:spacing w:before="240" w:after="240"/>
      </w:pPr>
      <w:r>
        <w:t>Yo fui de la ciudad que en el Bautista</w:t>
      </w:r>
    </w:p>
    <w:p w14:paraId="1083638E" w14:textId="77777777" w:rsidR="00903E67" w:rsidRDefault="00903E67" w:rsidP="005636B6">
      <w:pPr>
        <w:spacing w:before="240" w:after="240"/>
      </w:pPr>
      <w:r>
        <w:t>cambió el primer patrón: el cual, por esto</w:t>
      </w:r>
    </w:p>
    <w:p w14:paraId="1B8EEF84" w14:textId="77777777" w:rsidR="00903E67" w:rsidRDefault="00903E67" w:rsidP="005636B6">
      <w:pPr>
        <w:spacing w:before="240" w:after="240"/>
      </w:pPr>
      <w:r>
        <w:t>con sus artes por siempre la hará triste;</w:t>
      </w:r>
    </w:p>
    <w:p w14:paraId="558765E1" w14:textId="77777777" w:rsidR="00903E67" w:rsidRDefault="00903E67" w:rsidP="005636B6">
      <w:pPr>
        <w:spacing w:before="240" w:after="240"/>
      </w:pPr>
      <w:r>
        <w:t>y de no ser porque en el puente de Arno</w:t>
      </w:r>
    </w:p>
    <w:p w14:paraId="465C5B27" w14:textId="77777777" w:rsidR="00903E67" w:rsidRDefault="00903E67" w:rsidP="005636B6">
      <w:pPr>
        <w:spacing w:before="240" w:after="240"/>
      </w:pPr>
      <w:r>
        <w:t>aún permanece de él algún vestigio,</w:t>
      </w:r>
    </w:p>
    <w:p w14:paraId="6021CF04" w14:textId="77777777" w:rsidR="00903E67" w:rsidRDefault="00903E67" w:rsidP="005636B6">
      <w:pPr>
        <w:spacing w:before="240" w:after="240"/>
      </w:pPr>
      <w:r>
        <w:t>esas gentes que la reedificaron</w:t>
      </w:r>
    </w:p>
    <w:p w14:paraId="0C0FC338" w14:textId="77777777" w:rsidR="00903E67" w:rsidRDefault="00903E67" w:rsidP="005636B6">
      <w:pPr>
        <w:spacing w:before="240" w:after="240"/>
      </w:pPr>
      <w:r>
        <w:t>sobre las ruinas que Atila dejó,</w:t>
      </w:r>
    </w:p>
    <w:p w14:paraId="53C0EAFF" w14:textId="77777777" w:rsidR="00903E67" w:rsidRDefault="00903E67" w:rsidP="005636B6">
      <w:pPr>
        <w:spacing w:before="240" w:after="240"/>
      </w:pPr>
      <w:r>
        <w:t>habrían trabajado vanamente.</w:t>
      </w:r>
    </w:p>
    <w:p w14:paraId="2B04268F" w14:textId="77777777" w:rsidR="00903E67" w:rsidRDefault="00903E67" w:rsidP="005636B6">
      <w:pPr>
        <w:spacing w:before="240" w:after="240"/>
      </w:pPr>
      <w:r>
        <w:t>Yo de mi casa hice mi cadalso.»</w:t>
      </w:r>
    </w:p>
    <w:p w14:paraId="59480155" w14:textId="77777777" w:rsidR="00903E67" w:rsidRDefault="00903E67" w:rsidP="005636B6">
      <w:pPr>
        <w:spacing w:before="240" w:after="240"/>
      </w:pPr>
      <w:r>
        <w:br w:type="page"/>
      </w:r>
    </w:p>
    <w:p w14:paraId="3A67FB5C" w14:textId="77777777" w:rsidR="00903E67" w:rsidRDefault="00903E67" w:rsidP="005636B6">
      <w:pPr>
        <w:pStyle w:val="Ttulo2"/>
        <w:spacing w:before="240" w:after="240"/>
      </w:pPr>
      <w:bookmarkStart w:id="18" w:name="_Toc196140941"/>
      <w:r>
        <w:lastRenderedPageBreak/>
        <w:t>CANTO XIV</w:t>
      </w:r>
      <w:bookmarkEnd w:id="18"/>
    </w:p>
    <w:p w14:paraId="4EB7F131" w14:textId="09610BBC" w:rsidR="00903E67" w:rsidRDefault="00903E67" w:rsidP="005636B6">
      <w:pPr>
        <w:spacing w:before="240" w:after="240"/>
      </w:pPr>
      <w:r>
        <w:t>Y como el gran amor del lugar patrio me conmovió, reuní la rota fronda,</w:t>
      </w:r>
      <w:r w:rsidR="00026484">
        <w:t xml:space="preserve"> </w:t>
      </w:r>
      <w:r>
        <w:t>y se la devolví a quien ya callaba.</w:t>
      </w:r>
    </w:p>
    <w:p w14:paraId="01ACB2E1" w14:textId="77777777" w:rsidR="00903E67" w:rsidRDefault="00903E67" w:rsidP="005636B6">
      <w:pPr>
        <w:spacing w:before="240" w:after="240"/>
      </w:pPr>
      <w:r>
        <w:t>Al límite llegamos que divide</w:t>
      </w:r>
    </w:p>
    <w:p w14:paraId="59571F8E" w14:textId="77777777" w:rsidR="00903E67" w:rsidRDefault="00903E67" w:rsidP="005636B6">
      <w:pPr>
        <w:spacing w:before="240" w:after="240"/>
      </w:pPr>
      <w:r>
        <w:t>el segundo recinto del tercero,</w:t>
      </w:r>
    </w:p>
    <w:p w14:paraId="7E625ECE" w14:textId="77777777" w:rsidR="00903E67" w:rsidRDefault="00903E67" w:rsidP="005636B6">
      <w:pPr>
        <w:spacing w:before="240" w:after="240"/>
      </w:pPr>
      <w:r>
        <w:t>y vi de la justicia horrible modo.</w:t>
      </w:r>
    </w:p>
    <w:p w14:paraId="1EDBFBF9" w14:textId="77777777" w:rsidR="00903E67" w:rsidRDefault="00903E67" w:rsidP="005636B6">
      <w:pPr>
        <w:spacing w:before="240" w:after="240"/>
      </w:pPr>
      <w:r>
        <w:t>Por bien manifestar las nuevas cosas,</w:t>
      </w:r>
    </w:p>
    <w:p w14:paraId="785E521A" w14:textId="77777777" w:rsidR="00903E67" w:rsidRDefault="00903E67" w:rsidP="005636B6">
      <w:pPr>
        <w:spacing w:before="240" w:after="240"/>
      </w:pPr>
      <w:r>
        <w:t>he de decir que a un páramo llegamos,</w:t>
      </w:r>
    </w:p>
    <w:p w14:paraId="558096B2" w14:textId="77777777" w:rsidR="00903E67" w:rsidRDefault="00903E67" w:rsidP="005636B6">
      <w:pPr>
        <w:spacing w:before="240" w:after="240"/>
      </w:pPr>
      <w:r>
        <w:t>que de su seno cualquier planta ahuyenta.</w:t>
      </w:r>
    </w:p>
    <w:p w14:paraId="41221031" w14:textId="77777777" w:rsidR="00903E67" w:rsidRDefault="00903E67" w:rsidP="005636B6">
      <w:pPr>
        <w:spacing w:before="240" w:after="240"/>
      </w:pPr>
      <w:r>
        <w:t>La dolorosa selva es su guirnalda,</w:t>
      </w:r>
    </w:p>
    <w:p w14:paraId="52D4065C" w14:textId="77777777" w:rsidR="00903E67" w:rsidRDefault="00903E67" w:rsidP="005636B6">
      <w:pPr>
        <w:spacing w:before="240" w:after="240"/>
      </w:pPr>
      <w:r>
        <w:t>como para ésta lo es el triste foso;</w:t>
      </w:r>
    </w:p>
    <w:p w14:paraId="2B04DA1B" w14:textId="77777777" w:rsidR="00903E67" w:rsidRDefault="00903E67" w:rsidP="005636B6">
      <w:pPr>
        <w:spacing w:before="240" w:after="240"/>
      </w:pPr>
      <w:r>
        <w:t>justo al borde los pasos detuvimos.</w:t>
      </w:r>
    </w:p>
    <w:p w14:paraId="742FF9C0" w14:textId="77777777" w:rsidR="00903E67" w:rsidRDefault="00903E67" w:rsidP="005636B6">
      <w:pPr>
        <w:spacing w:before="240" w:after="240"/>
      </w:pPr>
      <w:r>
        <w:t>Era el sitio una arena espesa y seca,</w:t>
      </w:r>
    </w:p>
    <w:p w14:paraId="6F8D2093" w14:textId="77777777" w:rsidR="00903E67" w:rsidRDefault="00903E67" w:rsidP="005636B6">
      <w:pPr>
        <w:spacing w:before="240" w:after="240"/>
      </w:pPr>
      <w:r>
        <w:t>hecha de igual manera que esa otra</w:t>
      </w:r>
    </w:p>
    <w:p w14:paraId="1427A1EA" w14:textId="77777777" w:rsidR="00903E67" w:rsidRDefault="00903E67" w:rsidP="005636B6">
      <w:pPr>
        <w:spacing w:before="240" w:after="240"/>
      </w:pPr>
      <w:r>
        <w:t>que oprimiera Catón con su pisada.</w:t>
      </w:r>
    </w:p>
    <w:p w14:paraId="4F7B40E2" w14:textId="77777777" w:rsidR="00903E67" w:rsidRDefault="00903E67" w:rsidP="005636B6">
      <w:pPr>
        <w:spacing w:before="240" w:after="240"/>
      </w:pPr>
      <w:r>
        <w:t>¡Oh venganza divina, cuánto debes</w:t>
      </w:r>
    </w:p>
    <w:p w14:paraId="467504C1" w14:textId="77777777" w:rsidR="00903E67" w:rsidRDefault="00903E67" w:rsidP="005636B6">
      <w:pPr>
        <w:spacing w:before="240" w:after="240"/>
      </w:pPr>
      <w:r>
        <w:t>ser temida de todo aquel que lea</w:t>
      </w:r>
    </w:p>
    <w:p w14:paraId="1244341C" w14:textId="77777777" w:rsidR="00903E67" w:rsidRDefault="00903E67" w:rsidP="005636B6">
      <w:pPr>
        <w:spacing w:before="240" w:after="240"/>
      </w:pPr>
      <w:r>
        <w:t>cuanto a mis ojos fuera manifiesto!</w:t>
      </w:r>
    </w:p>
    <w:p w14:paraId="5D8FE166" w14:textId="77777777" w:rsidR="00903E67" w:rsidRDefault="00903E67" w:rsidP="005636B6">
      <w:pPr>
        <w:spacing w:before="240" w:after="240"/>
      </w:pPr>
      <w:r>
        <w:t>De almas desnudas vi muchos rebaños,</w:t>
      </w:r>
    </w:p>
    <w:p w14:paraId="73C6EDFA" w14:textId="77777777" w:rsidR="00903E67" w:rsidRDefault="00903E67" w:rsidP="005636B6">
      <w:pPr>
        <w:spacing w:before="240" w:after="240"/>
      </w:pPr>
      <w:r>
        <w:t>todas llorando llenas de miseria,</w:t>
      </w:r>
    </w:p>
    <w:p w14:paraId="31A48D8D" w14:textId="77777777" w:rsidR="00903E67" w:rsidRDefault="00903E67" w:rsidP="005636B6">
      <w:pPr>
        <w:spacing w:before="240" w:after="240"/>
      </w:pPr>
      <w:r>
        <w:lastRenderedPageBreak/>
        <w:t>y en diversas posturas colocadas:</w:t>
      </w:r>
    </w:p>
    <w:p w14:paraId="10D72C46" w14:textId="77777777" w:rsidR="00903E67" w:rsidRDefault="00903E67" w:rsidP="005636B6">
      <w:pPr>
        <w:spacing w:before="240" w:after="240"/>
      </w:pPr>
      <w:r>
        <w:t>unas gentes yacían boca arriba;</w:t>
      </w:r>
    </w:p>
    <w:p w14:paraId="29CA28F0" w14:textId="77777777" w:rsidR="00903E67" w:rsidRDefault="00903E67" w:rsidP="005636B6">
      <w:pPr>
        <w:spacing w:before="240" w:after="240"/>
      </w:pPr>
      <w:r>
        <w:t>encogidas algunas se sentaban,</w:t>
      </w:r>
    </w:p>
    <w:p w14:paraId="4B9138CF" w14:textId="77777777" w:rsidR="00903E67" w:rsidRDefault="00903E67" w:rsidP="005636B6">
      <w:pPr>
        <w:spacing w:before="240" w:after="240"/>
      </w:pPr>
      <w:r>
        <w:t>y otras andaban incesantemente.</w:t>
      </w:r>
    </w:p>
    <w:p w14:paraId="1D3D2AD4" w14:textId="77777777" w:rsidR="00903E67" w:rsidRDefault="00903E67" w:rsidP="005636B6">
      <w:pPr>
        <w:spacing w:before="240" w:after="240"/>
      </w:pPr>
      <w:r>
        <w:t>Eran las más las que iban dando vueltas,</w:t>
      </w:r>
    </w:p>
    <w:p w14:paraId="4EA0C162" w14:textId="77777777" w:rsidR="00903E67" w:rsidRDefault="00903E67" w:rsidP="005636B6">
      <w:pPr>
        <w:spacing w:before="240" w:after="240"/>
      </w:pPr>
      <w:r>
        <w:t>menos las que yacían en tormento,</w:t>
      </w:r>
    </w:p>
    <w:p w14:paraId="0827B98D" w14:textId="77777777" w:rsidR="00903E67" w:rsidRDefault="00903E67" w:rsidP="005636B6">
      <w:pPr>
        <w:spacing w:before="240" w:after="240"/>
      </w:pPr>
      <w:r>
        <w:t>pero más se quejaban de sus males.</w:t>
      </w:r>
    </w:p>
    <w:p w14:paraId="77060DBE" w14:textId="77777777" w:rsidR="00903E67" w:rsidRDefault="00903E67" w:rsidP="005636B6">
      <w:pPr>
        <w:spacing w:before="240" w:after="240"/>
      </w:pPr>
      <w:r>
        <w:t>Por todo el arenal, muy lentamente,</w:t>
      </w:r>
    </w:p>
    <w:p w14:paraId="3E4A22B7" w14:textId="77777777" w:rsidR="00903E67" w:rsidRDefault="00903E67" w:rsidP="005636B6">
      <w:pPr>
        <w:spacing w:before="240" w:after="240"/>
      </w:pPr>
      <w:r>
        <w:t>llueven copos de fuego dilatados,</w:t>
      </w:r>
    </w:p>
    <w:p w14:paraId="3D22A783" w14:textId="77777777" w:rsidR="00903E67" w:rsidRDefault="00903E67" w:rsidP="005636B6">
      <w:pPr>
        <w:spacing w:before="240" w:after="240"/>
      </w:pPr>
      <w:r>
        <w:t>como nieve en los Alpes si no hay viento.</w:t>
      </w:r>
    </w:p>
    <w:p w14:paraId="75812F0B" w14:textId="77777777" w:rsidR="00903E67" w:rsidRDefault="00903E67" w:rsidP="005636B6">
      <w:pPr>
        <w:spacing w:before="240" w:after="240"/>
      </w:pPr>
      <w:r>
        <w:t>Como Alejandro en la caliente zona</w:t>
      </w:r>
    </w:p>
    <w:p w14:paraId="77F6ACC2" w14:textId="77777777" w:rsidR="00903E67" w:rsidRDefault="00903E67" w:rsidP="005636B6">
      <w:pPr>
        <w:spacing w:before="240" w:after="240"/>
      </w:pPr>
      <w:r>
        <w:t>de la India vio llamas que caían</w:t>
      </w:r>
    </w:p>
    <w:p w14:paraId="4D4E80BE" w14:textId="77777777" w:rsidR="00903E67" w:rsidRDefault="00903E67" w:rsidP="005636B6">
      <w:pPr>
        <w:spacing w:before="240" w:after="240"/>
      </w:pPr>
      <w:r>
        <w:t>hasta la tierra sobre sus ejércitos;</w:t>
      </w:r>
    </w:p>
    <w:p w14:paraId="57ADD303" w14:textId="77777777" w:rsidR="00903E67" w:rsidRDefault="00903E67" w:rsidP="005636B6">
      <w:pPr>
        <w:spacing w:before="240" w:after="240"/>
      </w:pPr>
      <w:r>
        <w:t>por lo cual ordenó pisar el suelo</w:t>
      </w:r>
    </w:p>
    <w:p w14:paraId="4284F9B3" w14:textId="77777777" w:rsidR="00903E67" w:rsidRDefault="00903E67" w:rsidP="005636B6">
      <w:pPr>
        <w:spacing w:before="240" w:after="240"/>
      </w:pPr>
      <w:r>
        <w:t>a sus soldados, puesto que ese fuego</w:t>
      </w:r>
    </w:p>
    <w:p w14:paraId="026C192E" w14:textId="77777777" w:rsidR="00903E67" w:rsidRDefault="00903E67" w:rsidP="005636B6">
      <w:pPr>
        <w:spacing w:before="240" w:after="240"/>
      </w:pPr>
      <w:r>
        <w:t>se apagaba mejor si estaba aislado,</w:t>
      </w:r>
    </w:p>
    <w:p w14:paraId="080EA253" w14:textId="77777777" w:rsidR="00903E67" w:rsidRDefault="00903E67" w:rsidP="005636B6">
      <w:pPr>
        <w:spacing w:before="240" w:after="240"/>
      </w:pPr>
      <w:r>
        <w:t>así bajaba aquel ardor eterno;</w:t>
      </w:r>
    </w:p>
    <w:p w14:paraId="34760EDD" w14:textId="77777777" w:rsidR="00903E67" w:rsidRDefault="00903E67" w:rsidP="005636B6">
      <w:pPr>
        <w:spacing w:before="240" w:after="240"/>
      </w:pPr>
      <w:r>
        <w:t>y encendía la arena, tal la yesca</w:t>
      </w:r>
    </w:p>
    <w:p w14:paraId="30251469" w14:textId="77777777" w:rsidR="00903E67" w:rsidRDefault="00903E67" w:rsidP="005636B6">
      <w:pPr>
        <w:spacing w:before="240" w:after="240"/>
      </w:pPr>
      <w:r>
        <w:t>bajo eslabón, y el tormento doblaba.</w:t>
      </w:r>
    </w:p>
    <w:p w14:paraId="198CCC76" w14:textId="77777777" w:rsidR="00903E67" w:rsidRDefault="00903E67" w:rsidP="005636B6">
      <w:pPr>
        <w:spacing w:before="240" w:after="240"/>
      </w:pPr>
      <w:r>
        <w:lastRenderedPageBreak/>
        <w:t>Nunca reposo hallaba el movimiento</w:t>
      </w:r>
    </w:p>
    <w:p w14:paraId="498C9190" w14:textId="77777777" w:rsidR="00903E67" w:rsidRDefault="00903E67" w:rsidP="005636B6">
      <w:pPr>
        <w:spacing w:before="240" w:after="240"/>
      </w:pPr>
      <w:r>
        <w:t>de las míseras manos, repeliendo</w:t>
      </w:r>
    </w:p>
    <w:p w14:paraId="30B91678" w14:textId="77777777" w:rsidR="00903E67" w:rsidRDefault="00903E67" w:rsidP="005636B6">
      <w:pPr>
        <w:spacing w:before="240" w:after="240"/>
      </w:pPr>
      <w:r>
        <w:t>aquí o allá de sí las nuevas llamas.</w:t>
      </w:r>
    </w:p>
    <w:p w14:paraId="479FD0F6" w14:textId="77777777" w:rsidR="00903E67" w:rsidRDefault="00903E67" w:rsidP="005636B6">
      <w:pPr>
        <w:spacing w:before="240" w:after="240"/>
      </w:pPr>
      <w:r>
        <w:t>Yo comencé: «Maestro, tú que vences</w:t>
      </w:r>
    </w:p>
    <w:p w14:paraId="59203F43" w14:textId="77777777" w:rsidR="00903E67" w:rsidRDefault="00903E67" w:rsidP="005636B6">
      <w:pPr>
        <w:spacing w:before="240" w:after="240"/>
      </w:pPr>
      <w:r>
        <w:t>todas las cosas, salvo a los demonios</w:t>
      </w:r>
    </w:p>
    <w:p w14:paraId="4527DBA2" w14:textId="77777777" w:rsidR="00903E67" w:rsidRDefault="00903E67" w:rsidP="005636B6">
      <w:pPr>
        <w:spacing w:before="240" w:after="240"/>
      </w:pPr>
      <w:r>
        <w:t>que al entrar por la puerta nos salieron,</w:t>
      </w:r>
    </w:p>
    <w:p w14:paraId="2521BE14" w14:textId="77777777" w:rsidR="00903E67" w:rsidRDefault="00903E67" w:rsidP="005636B6">
      <w:pPr>
        <w:spacing w:before="240" w:after="240"/>
      </w:pPr>
      <w:r>
        <w:t>¿Quién es el grande que no se preocupa</w:t>
      </w:r>
    </w:p>
    <w:p w14:paraId="1A85D225" w14:textId="77777777" w:rsidR="00903E67" w:rsidRDefault="00903E67" w:rsidP="005636B6">
      <w:pPr>
        <w:spacing w:before="240" w:after="240"/>
      </w:pPr>
      <w:r>
        <w:t>del fuego y yace despectivo y fiero,</w:t>
      </w:r>
    </w:p>
    <w:p w14:paraId="1ADB96DB" w14:textId="77777777" w:rsidR="00903E67" w:rsidRDefault="00903E67" w:rsidP="005636B6">
      <w:pPr>
        <w:spacing w:before="240" w:after="240"/>
      </w:pPr>
      <w:r>
        <w:t>cual si la lluvia no le madurase?»</w:t>
      </w:r>
    </w:p>
    <w:p w14:paraId="753718FC" w14:textId="77777777" w:rsidR="00903E67" w:rsidRDefault="00903E67" w:rsidP="005636B6">
      <w:pPr>
        <w:spacing w:before="240" w:after="240"/>
      </w:pPr>
      <w:r>
        <w:t>Y él mismo, que se había dado cuenta</w:t>
      </w:r>
    </w:p>
    <w:p w14:paraId="5DC67C0C" w14:textId="77777777" w:rsidR="00903E67" w:rsidRDefault="00903E67" w:rsidP="005636B6">
      <w:pPr>
        <w:spacing w:before="240" w:after="240"/>
      </w:pPr>
      <w:r>
        <w:t>que preguntaba por él a mi guía,</w:t>
      </w:r>
    </w:p>
    <w:p w14:paraId="2291C5FB" w14:textId="77777777" w:rsidR="00903E67" w:rsidRDefault="00903E67" w:rsidP="005636B6">
      <w:pPr>
        <w:spacing w:before="240" w:after="240"/>
      </w:pPr>
      <w:r>
        <w:t>gritó: « Como fui vivo, tal soy muerto.</w:t>
      </w:r>
    </w:p>
    <w:p w14:paraId="4D64FE0F" w14:textId="77777777" w:rsidR="00903E67" w:rsidRDefault="00903E67" w:rsidP="005636B6">
      <w:pPr>
        <w:spacing w:before="240" w:after="240"/>
      </w:pPr>
      <w:r>
        <w:t>Aunque Jove cansara a su artesano</w:t>
      </w:r>
    </w:p>
    <w:p w14:paraId="3673510E" w14:textId="77777777" w:rsidR="00903E67" w:rsidRDefault="00903E67" w:rsidP="005636B6">
      <w:pPr>
        <w:spacing w:before="240" w:after="240"/>
      </w:pPr>
      <w:r>
        <w:t>de quien, fiero, tomó el fulgor agudo</w:t>
      </w:r>
    </w:p>
    <w:p w14:paraId="00F94421" w14:textId="77777777" w:rsidR="00903E67" w:rsidRDefault="00903E67" w:rsidP="005636B6">
      <w:pPr>
        <w:spacing w:before="240" w:after="240"/>
      </w:pPr>
      <w:r>
        <w:t>con que me golpeó el último día,</w:t>
      </w:r>
    </w:p>
    <w:p w14:paraId="75B768BF" w14:textId="77777777" w:rsidR="00903E67" w:rsidRDefault="00903E67" w:rsidP="005636B6">
      <w:pPr>
        <w:spacing w:before="240" w:after="240"/>
      </w:pPr>
      <w:r>
        <w:t>o a los demás cansase uno tras otro,</w:t>
      </w:r>
    </w:p>
    <w:p w14:paraId="183A6186" w14:textId="77777777" w:rsidR="00903E67" w:rsidRDefault="00903E67" w:rsidP="005636B6">
      <w:pPr>
        <w:spacing w:before="240" w:after="240"/>
      </w:pPr>
      <w:r>
        <w:t>de Mongibelo en esa negra fragua,</w:t>
      </w:r>
    </w:p>
    <w:p w14:paraId="12BC138B" w14:textId="77777777" w:rsidR="00903E67" w:rsidRDefault="00903E67" w:rsidP="005636B6">
      <w:pPr>
        <w:spacing w:before="240" w:after="240"/>
      </w:pPr>
      <w:r>
        <w:t>clamando: "Buen Vulcano, ayuda, ayuda"</w:t>
      </w:r>
    </w:p>
    <w:p w14:paraId="5446885F" w14:textId="77777777" w:rsidR="00903E67" w:rsidRDefault="00903E67" w:rsidP="005636B6">
      <w:pPr>
        <w:spacing w:before="240" w:after="240"/>
      </w:pPr>
      <w:r>
        <w:t>tal como él hizo en la lucha de Flegra,</w:t>
      </w:r>
    </w:p>
    <w:p w14:paraId="30EA8C4A" w14:textId="77777777" w:rsidR="00903E67" w:rsidRDefault="00903E67" w:rsidP="005636B6">
      <w:pPr>
        <w:spacing w:before="240" w:after="240"/>
      </w:pPr>
      <w:r>
        <w:lastRenderedPageBreak/>
        <w:t>y me asaeteara con sus fuerzas,</w:t>
      </w:r>
    </w:p>
    <w:p w14:paraId="3114BC50" w14:textId="77777777" w:rsidR="00903E67" w:rsidRDefault="00903E67" w:rsidP="005636B6">
      <w:pPr>
        <w:spacing w:before="240" w:after="240"/>
      </w:pPr>
      <w:r>
        <w:t>no podría vengarse alegremente.»</w:t>
      </w:r>
    </w:p>
    <w:p w14:paraId="03892335" w14:textId="77777777" w:rsidR="00903E67" w:rsidRDefault="00903E67" w:rsidP="005636B6">
      <w:pPr>
        <w:spacing w:before="240" w:after="240"/>
      </w:pPr>
      <w:r>
        <w:t>Mi guía entonces contestó con fuerza</w:t>
      </w:r>
    </w:p>
    <w:p w14:paraId="3F184913" w14:textId="77777777" w:rsidR="00903E67" w:rsidRDefault="00903E67" w:rsidP="005636B6">
      <w:pPr>
        <w:spacing w:before="240" w:after="240"/>
      </w:pPr>
      <w:r>
        <w:t>tanta, que nunca le hube así escuchado:</w:t>
      </w:r>
    </w:p>
    <w:p w14:paraId="21B826CF" w14:textId="77777777" w:rsidR="00903E67" w:rsidRDefault="00903E67" w:rsidP="005636B6">
      <w:pPr>
        <w:spacing w:before="240" w:after="240"/>
      </w:pPr>
      <w:r>
        <w:t>«Oh Capaneo, mientras no se calme</w:t>
      </w:r>
    </w:p>
    <w:p w14:paraId="30B5A2ED" w14:textId="77777777" w:rsidR="00903E67" w:rsidRDefault="00903E67" w:rsidP="005636B6">
      <w:pPr>
        <w:spacing w:before="240" w:after="240"/>
      </w:pPr>
      <w:r>
        <w:t>tu soberbia, serás más afligido:</w:t>
      </w:r>
    </w:p>
    <w:p w14:paraId="43381BC4" w14:textId="77777777" w:rsidR="00903E67" w:rsidRDefault="00903E67" w:rsidP="005636B6">
      <w:pPr>
        <w:spacing w:before="240" w:after="240"/>
      </w:pPr>
      <w:r>
        <w:t>ningún martirio, aparte de tu rabia,</w:t>
      </w:r>
    </w:p>
    <w:p w14:paraId="5A8DF47C" w14:textId="77777777" w:rsidR="00903E67" w:rsidRDefault="00903E67" w:rsidP="005636B6">
      <w:pPr>
        <w:spacing w:before="240" w:after="240"/>
      </w:pPr>
      <w:r>
        <w:t>a tu furor dolor será adecuado.»</w:t>
      </w:r>
    </w:p>
    <w:p w14:paraId="12E9216D" w14:textId="77777777" w:rsidR="00903E67" w:rsidRDefault="00903E67" w:rsidP="005636B6">
      <w:pPr>
        <w:spacing w:before="240" w:after="240"/>
      </w:pPr>
      <w:r>
        <w:t>Después se volvió a mí con mejor tono,</w:t>
      </w:r>
    </w:p>
    <w:p w14:paraId="14B4070D" w14:textId="77777777" w:rsidR="00903E67" w:rsidRDefault="00903E67" w:rsidP="005636B6">
      <w:pPr>
        <w:spacing w:before="240" w:after="240"/>
      </w:pPr>
      <w:r>
        <w:t>«Éste fue de los siete que asediaron</w:t>
      </w:r>
    </w:p>
    <w:p w14:paraId="597F36E4" w14:textId="77777777" w:rsidR="00903E67" w:rsidRDefault="00903E67" w:rsidP="005636B6">
      <w:pPr>
        <w:spacing w:before="240" w:after="240"/>
      </w:pPr>
      <w:r>
        <w:t>a Tebas; tuvo a Dios, y me parece</w:t>
      </w:r>
    </w:p>
    <w:p w14:paraId="0069B960" w14:textId="77777777" w:rsidR="00903E67" w:rsidRDefault="00903E67" w:rsidP="005636B6">
      <w:pPr>
        <w:spacing w:before="240" w:after="240"/>
      </w:pPr>
      <w:r>
        <w:t>que aún le tenga, desdén, y no le implora;</w:t>
      </w:r>
    </w:p>
    <w:p w14:paraId="72F9449B" w14:textId="77777777" w:rsidR="00903E67" w:rsidRDefault="00903E67" w:rsidP="005636B6">
      <w:pPr>
        <w:spacing w:before="240" w:after="240"/>
      </w:pPr>
      <w:r>
        <w:t>mas como yo le dije, sus despechos</w:t>
      </w:r>
    </w:p>
    <w:p w14:paraId="5FC9D902" w14:textId="77777777" w:rsidR="00903E67" w:rsidRDefault="00903E67" w:rsidP="005636B6">
      <w:pPr>
        <w:spacing w:before="240" w:after="240"/>
      </w:pPr>
      <w:r>
        <w:t>son en su pecho galardón bastante.</w:t>
      </w:r>
    </w:p>
    <w:p w14:paraId="5D96FCC3" w14:textId="77777777" w:rsidR="00903E67" w:rsidRDefault="00903E67" w:rsidP="005636B6">
      <w:pPr>
        <w:spacing w:before="240" w:after="240"/>
      </w:pPr>
      <w:r>
        <w:t>Sígueme ahora y cuida que tus pies</w:t>
      </w:r>
    </w:p>
    <w:p w14:paraId="046BB948" w14:textId="77777777" w:rsidR="00903E67" w:rsidRDefault="00903E67" w:rsidP="005636B6">
      <w:pPr>
        <w:spacing w:before="240" w:after="240"/>
      </w:pPr>
      <w:r>
        <w:t>no pisen esta arena tan ardiente,</w:t>
      </w:r>
    </w:p>
    <w:p w14:paraId="33AFBCF9" w14:textId="77777777" w:rsidR="00903E67" w:rsidRDefault="00903E67" w:rsidP="005636B6">
      <w:pPr>
        <w:spacing w:before="240" w:after="240"/>
      </w:pPr>
      <w:r>
        <w:t>mas camina pegado siempre al bosque.»</w:t>
      </w:r>
    </w:p>
    <w:p w14:paraId="77F170AC" w14:textId="77777777" w:rsidR="00903E67" w:rsidRDefault="00903E67" w:rsidP="005636B6">
      <w:pPr>
        <w:spacing w:before="240" w:after="240"/>
      </w:pPr>
      <w:r>
        <w:t>En silencio llegamos donde corre</w:t>
      </w:r>
    </w:p>
    <w:p w14:paraId="047C7CFC" w14:textId="77777777" w:rsidR="00903E67" w:rsidRDefault="00903E67" w:rsidP="005636B6">
      <w:pPr>
        <w:spacing w:before="240" w:after="240"/>
      </w:pPr>
      <w:r>
        <w:t>fuera ya de la selva un arroyuelo,</w:t>
      </w:r>
    </w:p>
    <w:p w14:paraId="36D384D2" w14:textId="77777777" w:rsidR="00903E67" w:rsidRDefault="00903E67" w:rsidP="005636B6">
      <w:pPr>
        <w:spacing w:before="240" w:after="240"/>
      </w:pPr>
      <w:r>
        <w:lastRenderedPageBreak/>
        <w:t>cuyo rojo color aún me horripila:</w:t>
      </w:r>
    </w:p>
    <w:p w14:paraId="6B9B4BBF" w14:textId="77777777" w:rsidR="00903E67" w:rsidRDefault="00903E67" w:rsidP="005636B6">
      <w:pPr>
        <w:spacing w:before="240" w:after="240"/>
      </w:pPr>
      <w:r>
        <w:t>como del Bulicán sale el arroyo</w:t>
      </w:r>
    </w:p>
    <w:p w14:paraId="3FB5C7F6" w14:textId="77777777" w:rsidR="00903E67" w:rsidRDefault="00903E67" w:rsidP="005636B6">
      <w:pPr>
        <w:spacing w:before="240" w:after="240"/>
      </w:pPr>
      <w:r>
        <w:t>que reparten después las pecadoras, t</w:t>
      </w:r>
    </w:p>
    <w:p w14:paraId="3BC4FFA9" w14:textId="77777777" w:rsidR="00903E67" w:rsidRDefault="00903E67" w:rsidP="005636B6">
      <w:pPr>
        <w:spacing w:before="240" w:after="240"/>
      </w:pPr>
      <w:r>
        <w:t>al corrta a través de aquella arena.</w:t>
      </w:r>
    </w:p>
    <w:p w14:paraId="0F90C153" w14:textId="77777777" w:rsidR="00903E67" w:rsidRDefault="00903E67" w:rsidP="005636B6">
      <w:pPr>
        <w:spacing w:before="240" w:after="240"/>
      </w:pPr>
      <w:r>
        <w:t>El fondo de éste y ambas dos paredes</w:t>
      </w:r>
    </w:p>
    <w:p w14:paraId="3F555934" w14:textId="77777777" w:rsidR="00903E67" w:rsidRDefault="00903E67" w:rsidP="005636B6">
      <w:pPr>
        <w:spacing w:before="240" w:after="240"/>
      </w:pPr>
      <w:r>
        <w:t>eran de piedra, igual que las orillas;</w:t>
      </w:r>
    </w:p>
    <w:p w14:paraId="484C07BE" w14:textId="77777777" w:rsidR="00903E67" w:rsidRDefault="00903E67" w:rsidP="005636B6">
      <w:pPr>
        <w:spacing w:before="240" w:after="240"/>
      </w:pPr>
      <w:r>
        <w:t>y por ello pensé que ése era el paso.</w:t>
      </w:r>
    </w:p>
    <w:p w14:paraId="27D1D46C" w14:textId="77777777" w:rsidR="00903E67" w:rsidRDefault="00903E67" w:rsidP="005636B6">
      <w:pPr>
        <w:spacing w:before="240" w:after="240"/>
      </w:pPr>
      <w:r>
        <w:t>«Entre todo lo que yo te he enseñado,</w:t>
      </w:r>
    </w:p>
    <w:p w14:paraId="37CF0941" w14:textId="77777777" w:rsidR="00903E67" w:rsidRDefault="00903E67" w:rsidP="005636B6">
      <w:pPr>
        <w:spacing w:before="240" w:after="240"/>
      </w:pPr>
      <w:r>
        <w:t>desde que atravesamos esa puerta</w:t>
      </w:r>
    </w:p>
    <w:p w14:paraId="1CA2CA2C" w14:textId="77777777" w:rsidR="00903E67" w:rsidRDefault="00903E67" w:rsidP="005636B6">
      <w:pPr>
        <w:spacing w:before="240" w:after="240"/>
      </w:pPr>
      <w:r>
        <w:t>cuyos umbrales a nadie se niegan,</w:t>
      </w:r>
    </w:p>
    <w:p w14:paraId="2C32BF5F" w14:textId="77777777" w:rsidR="00903E67" w:rsidRDefault="00903E67" w:rsidP="005636B6">
      <w:pPr>
        <w:spacing w:before="240" w:after="240"/>
      </w:pPr>
      <w:r>
        <w:t>ninguna cosa has visto más notable</w:t>
      </w:r>
    </w:p>
    <w:p w14:paraId="31E45AA2" w14:textId="77777777" w:rsidR="00903E67" w:rsidRDefault="00903E67" w:rsidP="005636B6">
      <w:pPr>
        <w:spacing w:before="240" w:after="240"/>
      </w:pPr>
      <w:r>
        <w:t>como el presente río que las llamas</w:t>
      </w:r>
    </w:p>
    <w:p w14:paraId="2075B865" w14:textId="77777777" w:rsidR="00903E67" w:rsidRDefault="00903E67" w:rsidP="005636B6">
      <w:pPr>
        <w:spacing w:before="240" w:after="240"/>
      </w:pPr>
      <w:r>
        <w:t>apaga antes que lleguen a tocarle.»</w:t>
      </w:r>
    </w:p>
    <w:p w14:paraId="5F2FAF5D" w14:textId="77777777" w:rsidR="00903E67" w:rsidRDefault="00903E67" w:rsidP="005636B6">
      <w:pPr>
        <w:spacing w:before="240" w:after="240"/>
      </w:pPr>
      <w:r>
        <w:t>Esto dijo mi guía, por lo cual</w:t>
      </w:r>
    </w:p>
    <w:p w14:paraId="43677739" w14:textId="77777777" w:rsidR="00903E67" w:rsidRDefault="00903E67" w:rsidP="005636B6">
      <w:pPr>
        <w:spacing w:before="240" w:after="240"/>
      </w:pPr>
      <w:r>
        <w:t>yo le rogué que acrecentase el pasto,</w:t>
      </w:r>
    </w:p>
    <w:p w14:paraId="7355A9E2" w14:textId="77777777" w:rsidR="00903E67" w:rsidRDefault="00903E67" w:rsidP="005636B6">
      <w:pPr>
        <w:spacing w:before="240" w:after="240"/>
      </w:pPr>
      <w:r>
        <w:t>del que acrecido me había el deseo.</w:t>
      </w:r>
    </w:p>
    <w:p w14:paraId="38633DAF" w14:textId="77777777" w:rsidR="00903E67" w:rsidRDefault="00903E67" w:rsidP="005636B6">
      <w:pPr>
        <w:spacing w:before="240" w:after="240"/>
      </w:pPr>
      <w:r>
        <w:t>«Hay en medio del mar un devastado</w:t>
      </w:r>
    </w:p>
    <w:p w14:paraId="524242B5" w14:textId="77777777" w:rsidR="00903E67" w:rsidRDefault="00903E67" w:rsidP="005636B6">
      <w:pPr>
        <w:spacing w:before="240" w:after="240"/>
      </w:pPr>
      <w:r>
        <w:t>país -me dijo- que se llama Creta;</w:t>
      </w:r>
    </w:p>
    <w:p w14:paraId="5305F551" w14:textId="77777777" w:rsidR="00903E67" w:rsidRDefault="00903E67" w:rsidP="005636B6">
      <w:pPr>
        <w:spacing w:before="240" w:after="240"/>
      </w:pPr>
      <w:r>
        <w:t>bajo su rey fue el mundo virtuoso.</w:t>
      </w:r>
    </w:p>
    <w:p w14:paraId="26A0FCEB" w14:textId="77777777" w:rsidR="00903E67" w:rsidRDefault="00903E67" w:rsidP="005636B6">
      <w:pPr>
        <w:spacing w:before="240" w:after="240"/>
      </w:pPr>
      <w:r>
        <w:lastRenderedPageBreak/>
        <w:t>Hubo allí una montaña que alegraban</w:t>
      </w:r>
    </w:p>
    <w:p w14:paraId="09138AB5" w14:textId="77777777" w:rsidR="00903E67" w:rsidRDefault="00903E67" w:rsidP="005636B6">
      <w:pPr>
        <w:spacing w:before="240" w:after="240"/>
      </w:pPr>
      <w:r>
        <w:t>aguas y frondas, se llamaba Ida:</w:t>
      </w:r>
    </w:p>
    <w:p w14:paraId="4DBCF23B" w14:textId="77777777" w:rsidR="00903E67" w:rsidRDefault="00903E67" w:rsidP="005636B6">
      <w:pPr>
        <w:spacing w:before="240" w:after="240"/>
      </w:pPr>
      <w:r>
        <w:t>cual cosa vieja se halla ahora desierta.</w:t>
      </w:r>
    </w:p>
    <w:p w14:paraId="64A5AF47" w14:textId="77777777" w:rsidR="00903E67" w:rsidRDefault="00903E67" w:rsidP="005636B6">
      <w:pPr>
        <w:spacing w:before="240" w:after="240"/>
      </w:pPr>
      <w:r>
        <w:t>La excelsa Rea la escogió por cuna</w:t>
      </w:r>
    </w:p>
    <w:p w14:paraId="43421B92" w14:textId="77777777" w:rsidR="00903E67" w:rsidRDefault="00903E67" w:rsidP="005636B6">
      <w:pPr>
        <w:spacing w:before="240" w:after="240"/>
      </w:pPr>
      <w:r>
        <w:t>para su hijo y, por mejor guardarlo,</w:t>
      </w:r>
    </w:p>
    <w:p w14:paraId="5A2895A4" w14:textId="77777777" w:rsidR="00903E67" w:rsidRDefault="00903E67" w:rsidP="005636B6">
      <w:pPr>
        <w:spacing w:before="240" w:after="240"/>
      </w:pPr>
      <w:r>
        <w:t>cuando lloraba, mandaba dar gritos.</w:t>
      </w:r>
    </w:p>
    <w:p w14:paraId="62019A1B" w14:textId="77777777" w:rsidR="00903E67" w:rsidRDefault="00903E67" w:rsidP="005636B6">
      <w:pPr>
        <w:spacing w:before="240" w:after="240"/>
      </w:pPr>
      <w:r>
        <w:t>Se alza un gran viejo dentro de aquel monte,</w:t>
      </w:r>
    </w:p>
    <w:p w14:paraId="7281DC5E" w14:textId="77777777" w:rsidR="00903E67" w:rsidRDefault="00903E67" w:rsidP="005636B6">
      <w:pPr>
        <w:spacing w:before="240" w:after="240"/>
      </w:pPr>
      <w:r>
        <w:t>que hacia Damiata vuelve las espaldas</w:t>
      </w:r>
    </w:p>
    <w:p w14:paraId="7AEFE4D3" w14:textId="77777777" w:rsidR="00903E67" w:rsidRDefault="00903E67" w:rsidP="005636B6">
      <w:pPr>
        <w:spacing w:before="240" w:after="240"/>
      </w:pPr>
      <w:r>
        <w:t>y al igual que a un espejo a Roma mira.</w:t>
      </w:r>
    </w:p>
    <w:p w14:paraId="602A7B65" w14:textId="77777777" w:rsidR="00903E67" w:rsidRDefault="00903E67" w:rsidP="005636B6">
      <w:pPr>
        <w:spacing w:before="240" w:after="240"/>
      </w:pPr>
      <w:r>
        <w:t>Está hecha su cabeza de oro fino,</w:t>
      </w:r>
    </w:p>
    <w:p w14:paraId="58CCBE90" w14:textId="77777777" w:rsidR="00903E67" w:rsidRDefault="00903E67" w:rsidP="005636B6">
      <w:pPr>
        <w:spacing w:before="240" w:after="240"/>
      </w:pPr>
      <w:r>
        <w:t>y plata pura son brazos y pecho,</w:t>
      </w:r>
    </w:p>
    <w:p w14:paraId="41B7713B" w14:textId="77777777" w:rsidR="00903E67" w:rsidRDefault="00903E67" w:rsidP="005636B6">
      <w:pPr>
        <w:spacing w:before="240" w:after="240"/>
      </w:pPr>
      <w:r>
        <w:t>se hace luego de cobre hasta las ingles;</w:t>
      </w:r>
    </w:p>
    <w:p w14:paraId="357FB2E2" w14:textId="77777777" w:rsidR="00903E67" w:rsidRDefault="00903E67" w:rsidP="005636B6">
      <w:pPr>
        <w:spacing w:before="240" w:after="240"/>
      </w:pPr>
      <w:r>
        <w:t>y del hierro mejor de aquí hasta abajo,</w:t>
      </w:r>
    </w:p>
    <w:p w14:paraId="7EFE68C1" w14:textId="77777777" w:rsidR="00903E67" w:rsidRDefault="00903E67" w:rsidP="005636B6">
      <w:pPr>
        <w:spacing w:before="240" w:after="240"/>
      </w:pPr>
      <w:r>
        <w:t>salvo el pie diestro que es barro cocido:</w:t>
      </w:r>
    </w:p>
    <w:p w14:paraId="0105C075" w14:textId="77777777" w:rsidR="00903E67" w:rsidRDefault="00903E67" w:rsidP="005636B6">
      <w:pPr>
        <w:spacing w:before="240" w:after="240"/>
      </w:pPr>
      <w:r>
        <w:t>y más en éste que en el otro apoya.</w:t>
      </w:r>
    </w:p>
    <w:p w14:paraId="54B50439" w14:textId="77777777" w:rsidR="00903E67" w:rsidRDefault="00903E67" w:rsidP="005636B6">
      <w:pPr>
        <w:spacing w:before="240" w:after="240"/>
      </w:pPr>
      <w:r>
        <w:t>Sus partes, salvo el oro, se hallan rotas</w:t>
      </w:r>
    </w:p>
    <w:p w14:paraId="3F6FCFA2" w14:textId="77777777" w:rsidR="00903E67" w:rsidRDefault="00903E67" w:rsidP="005636B6">
      <w:pPr>
        <w:spacing w:before="240" w:after="240"/>
      </w:pPr>
      <w:r>
        <w:t>por una raja que gotea lágrimas,</w:t>
      </w:r>
    </w:p>
    <w:p w14:paraId="3F7D3F63" w14:textId="77777777" w:rsidR="00903E67" w:rsidRDefault="00903E67" w:rsidP="005636B6">
      <w:pPr>
        <w:spacing w:before="240" w:after="240"/>
      </w:pPr>
      <w:r>
        <w:t>que horadan, al juntarse, aquella gruta;</w:t>
      </w:r>
    </w:p>
    <w:p w14:paraId="42F58205" w14:textId="77777777" w:rsidR="00903E67" w:rsidRDefault="00903E67" w:rsidP="005636B6">
      <w:pPr>
        <w:spacing w:before="240" w:after="240"/>
      </w:pPr>
      <w:r>
        <w:t>su curso en este valle se derrama:</w:t>
      </w:r>
    </w:p>
    <w:p w14:paraId="5F89D77A" w14:textId="77777777" w:rsidR="00903E67" w:rsidRDefault="00903E67" w:rsidP="005636B6">
      <w:pPr>
        <w:spacing w:before="240" w:after="240"/>
      </w:pPr>
      <w:r>
        <w:lastRenderedPageBreak/>
        <w:t>forma Aqueronte, Estigia y Flagetonte;</w:t>
      </w:r>
    </w:p>
    <w:p w14:paraId="461C3F1C" w14:textId="77777777" w:rsidR="00903E67" w:rsidRDefault="00903E67" w:rsidP="005636B6">
      <w:pPr>
        <w:spacing w:before="240" w:after="240"/>
      </w:pPr>
      <w:r>
        <w:t>corre después por esta estrecha espita</w:t>
      </w:r>
    </w:p>
    <w:p w14:paraId="44ADDC34" w14:textId="77777777" w:rsidR="00903E67" w:rsidRDefault="00903E67" w:rsidP="005636B6">
      <w:pPr>
        <w:spacing w:before="240" w:after="240"/>
      </w:pPr>
      <w:r>
        <w:t>al fondo donde más no se desciende:</w:t>
      </w:r>
    </w:p>
    <w:p w14:paraId="5CE59839" w14:textId="77777777" w:rsidR="00903E67" w:rsidRDefault="00903E67" w:rsidP="005636B6">
      <w:pPr>
        <w:spacing w:before="240" w:after="240"/>
      </w:pPr>
      <w:r>
        <w:t>forma Cocito; y cuál sea ese pantano</w:t>
      </w:r>
    </w:p>
    <w:p w14:paraId="6F0D9AAC" w14:textId="77777777" w:rsidR="00903E67" w:rsidRDefault="00903E67" w:rsidP="005636B6">
      <w:pPr>
        <w:spacing w:before="240" w:after="240"/>
      </w:pPr>
      <w:r>
        <w:t>ya lo verás; y no te lo describo.»</w:t>
      </w:r>
    </w:p>
    <w:p w14:paraId="77F39BC3" w14:textId="77777777" w:rsidR="00903E67" w:rsidRDefault="00903E67" w:rsidP="005636B6">
      <w:pPr>
        <w:spacing w:before="240" w:after="240"/>
      </w:pPr>
      <w:r>
        <w:t>Yo contesté: «Si el presente riachuelo</w:t>
      </w:r>
    </w:p>
    <w:p w14:paraId="57AB7B9A" w14:textId="77777777" w:rsidR="00903E67" w:rsidRDefault="00903E67" w:rsidP="005636B6">
      <w:pPr>
        <w:spacing w:before="240" w:after="240"/>
      </w:pPr>
      <w:r>
        <w:t>tiene así en nuestro mundo su principio,</w:t>
      </w:r>
    </w:p>
    <w:p w14:paraId="68B1B535" w14:textId="77777777" w:rsidR="00903E67" w:rsidRDefault="00903E67" w:rsidP="005636B6">
      <w:pPr>
        <w:spacing w:before="240" w:after="240"/>
      </w:pPr>
      <w:r>
        <w:t>¿como puede encontrarse en este margen?»</w:t>
      </w:r>
    </w:p>
    <w:p w14:paraId="0481B289" w14:textId="77777777" w:rsidR="00903E67" w:rsidRDefault="00903E67" w:rsidP="005636B6">
      <w:pPr>
        <w:spacing w:before="240" w:after="240"/>
      </w:pPr>
      <w:r>
        <w:t>Respondió: «Sabes que es redondo el sitio,</w:t>
      </w:r>
    </w:p>
    <w:p w14:paraId="7EAAE40B" w14:textId="77777777" w:rsidR="00903E67" w:rsidRDefault="00903E67" w:rsidP="005636B6">
      <w:pPr>
        <w:spacing w:before="240" w:after="240"/>
      </w:pPr>
      <w:r>
        <w:t>y aunque hayas caminado un largo trecho</w:t>
      </w:r>
    </w:p>
    <w:p w14:paraId="7CFB75A0" w14:textId="77777777" w:rsidR="00903E67" w:rsidRDefault="00903E67" w:rsidP="005636B6">
      <w:pPr>
        <w:spacing w:before="240" w:after="240"/>
      </w:pPr>
      <w:r>
        <w:t>hacia la izquierda descendiendo al fondo,</w:t>
      </w:r>
    </w:p>
    <w:p w14:paraId="55DC703D" w14:textId="77777777" w:rsidR="00903E67" w:rsidRDefault="00903E67" w:rsidP="005636B6">
      <w:pPr>
        <w:spacing w:before="240" w:after="240"/>
      </w:pPr>
      <w:r>
        <w:t>aún la vuelta completa no hemos dado;</w:t>
      </w:r>
    </w:p>
    <w:p w14:paraId="04CAAA68" w14:textId="77777777" w:rsidR="00903E67" w:rsidRDefault="00903E67" w:rsidP="005636B6">
      <w:pPr>
        <w:spacing w:before="240" w:after="240"/>
      </w:pPr>
      <w:r>
        <w:t>por lo que si aparecen cosas nuevas,</w:t>
      </w:r>
    </w:p>
    <w:p w14:paraId="6DF80DE1" w14:textId="77777777" w:rsidR="00903E67" w:rsidRDefault="00903E67" w:rsidP="005636B6">
      <w:pPr>
        <w:spacing w:before="240" w:after="240"/>
      </w:pPr>
      <w:r>
        <w:t>no debes contemplarlas con asombro.»</w:t>
      </w:r>
    </w:p>
    <w:p w14:paraId="6039501F" w14:textId="77777777" w:rsidR="00903E67" w:rsidRDefault="00903E67" w:rsidP="005636B6">
      <w:pPr>
        <w:spacing w:before="240" w:after="240"/>
      </w:pPr>
      <w:r>
        <w:t>Y yo insistí «Maestro, ¿dónde se hallan</w:t>
      </w:r>
    </w:p>
    <w:p w14:paraId="11C397F2" w14:textId="77777777" w:rsidR="00903E67" w:rsidRDefault="00903E67" w:rsidP="005636B6">
      <w:pPr>
        <w:spacing w:before="240" w:after="240"/>
      </w:pPr>
      <w:r>
        <w:t>Flegetonte y Leteo?; a uno no nombras,</w:t>
      </w:r>
    </w:p>
    <w:p w14:paraId="17A8DADC" w14:textId="77777777" w:rsidR="00903E67" w:rsidRDefault="00903E67" w:rsidP="005636B6">
      <w:pPr>
        <w:spacing w:before="240" w:after="240"/>
      </w:pPr>
      <w:r>
        <w:t>y el otro dices que lo hace esta lluvia.»</w:t>
      </w:r>
    </w:p>
    <w:p w14:paraId="43E0E963" w14:textId="77777777" w:rsidR="00903E67" w:rsidRDefault="00903E67" w:rsidP="005636B6">
      <w:pPr>
        <w:spacing w:before="240" w:after="240"/>
      </w:pPr>
      <w:r>
        <w:t>«Me agradan ciertamente tus preguntas</w:t>
      </w:r>
    </w:p>
    <w:p w14:paraId="26664F09" w14:textId="77777777" w:rsidR="00903E67" w:rsidRDefault="00903E67" w:rsidP="005636B6">
      <w:pPr>
        <w:spacing w:before="240" w:after="240"/>
      </w:pPr>
      <w:r>
        <w:t>-dijo-, mas el bullir del agua roja</w:t>
      </w:r>
    </w:p>
    <w:p w14:paraId="3DF2DE77" w14:textId="77777777" w:rsidR="00903E67" w:rsidRDefault="00903E67" w:rsidP="005636B6">
      <w:pPr>
        <w:spacing w:before="240" w:after="240"/>
      </w:pPr>
      <w:r>
        <w:lastRenderedPageBreak/>
        <w:t>debía resolverte la primera.</w:t>
      </w:r>
    </w:p>
    <w:p w14:paraId="294D5F09" w14:textId="77777777" w:rsidR="00903E67" w:rsidRDefault="00903E67" w:rsidP="005636B6">
      <w:pPr>
        <w:spacing w:before="240" w:after="240"/>
      </w:pPr>
      <w:r>
        <w:t>Fuera de aquí podrás ver el Leteo,</w:t>
      </w:r>
    </w:p>
    <w:p w14:paraId="1843B403" w14:textId="77777777" w:rsidR="00903E67" w:rsidRDefault="00903E67" w:rsidP="005636B6">
      <w:pPr>
        <w:spacing w:before="240" w:after="240"/>
      </w:pPr>
      <w:r>
        <w:t>allí donde a lavarse van las almas,</w:t>
      </w:r>
    </w:p>
    <w:p w14:paraId="785DA576" w14:textId="77777777" w:rsidR="00903E67" w:rsidRDefault="00903E67" w:rsidP="005636B6">
      <w:pPr>
        <w:spacing w:before="240" w:after="240"/>
      </w:pPr>
      <w:r>
        <w:t>cuando la culpa purgada se borra.»</w:t>
      </w:r>
    </w:p>
    <w:p w14:paraId="3BA19FEC" w14:textId="77777777" w:rsidR="00903E67" w:rsidRDefault="00903E67" w:rsidP="005636B6">
      <w:pPr>
        <w:spacing w:before="240" w:after="240"/>
      </w:pPr>
      <w:r>
        <w:t>Dijo después: «Ya es tiempo de apartarse</w:t>
      </w:r>
    </w:p>
    <w:p w14:paraId="4280E48B" w14:textId="77777777" w:rsidR="00903E67" w:rsidRDefault="00903E67" w:rsidP="005636B6">
      <w:pPr>
        <w:spacing w:before="240" w:after="240"/>
      </w:pPr>
      <w:r>
        <w:t>del bosque; ven caminando detrás:</w:t>
      </w:r>
    </w:p>
    <w:p w14:paraId="65CC9118" w14:textId="77777777" w:rsidR="00903E67" w:rsidRDefault="00903E67" w:rsidP="005636B6">
      <w:pPr>
        <w:spacing w:before="240" w:after="240"/>
      </w:pPr>
      <w:r>
        <w:t>dan paso las orillas, pues no queman,</w:t>
      </w:r>
    </w:p>
    <w:p w14:paraId="16E2AB36" w14:textId="77777777" w:rsidR="006305BF" w:rsidRDefault="00903E67" w:rsidP="005636B6">
      <w:pPr>
        <w:spacing w:before="240" w:after="240"/>
      </w:pPr>
      <w:r>
        <w:t>y sobre ellas se extingue cualquier fuego.»</w:t>
      </w:r>
    </w:p>
    <w:p w14:paraId="179AAF61" w14:textId="7C3BA2D4" w:rsidR="00903E67" w:rsidRDefault="00903E67" w:rsidP="005636B6">
      <w:pPr>
        <w:spacing w:before="240" w:after="240"/>
      </w:pPr>
      <w:r>
        <w:br w:type="page"/>
      </w:r>
    </w:p>
    <w:p w14:paraId="2446CC58" w14:textId="77777777" w:rsidR="00903E67" w:rsidRDefault="00903E67" w:rsidP="005636B6">
      <w:pPr>
        <w:pStyle w:val="Ttulo2"/>
        <w:spacing w:before="240" w:after="240"/>
      </w:pPr>
      <w:bookmarkStart w:id="19" w:name="_Toc196140942"/>
      <w:r>
        <w:lastRenderedPageBreak/>
        <w:t>CANTO XV</w:t>
      </w:r>
      <w:bookmarkEnd w:id="19"/>
    </w:p>
    <w:p w14:paraId="4B1A16F9" w14:textId="77777777" w:rsidR="00903E67" w:rsidRDefault="00903E67" w:rsidP="005636B6">
      <w:pPr>
        <w:spacing w:before="240" w:after="240"/>
      </w:pPr>
      <w:r>
        <w:t>Caminamos por uno de los bordes, y tan denso es el humo del arroyo,</w:t>
      </w:r>
    </w:p>
    <w:p w14:paraId="42F0217A" w14:textId="77777777" w:rsidR="00903E67" w:rsidRDefault="00903E67" w:rsidP="005636B6">
      <w:pPr>
        <w:spacing w:before="240" w:after="240"/>
      </w:pPr>
      <w:r>
        <w:t>que del fuego protege agua y orillas.</w:t>
      </w:r>
    </w:p>
    <w:p w14:paraId="1141290E" w14:textId="77777777" w:rsidR="00903E67" w:rsidRDefault="00903E67" w:rsidP="005636B6">
      <w:pPr>
        <w:spacing w:before="240" w:after="240"/>
      </w:pPr>
      <w:r>
        <w:t>Tal los flamencos entre Gante y Brujas,</w:t>
      </w:r>
    </w:p>
    <w:p w14:paraId="0BD0A880" w14:textId="77777777" w:rsidR="00903E67" w:rsidRDefault="00903E67" w:rsidP="005636B6">
      <w:pPr>
        <w:spacing w:before="240" w:after="240"/>
      </w:pPr>
      <w:r>
        <w:t>temiendo el viento que en invierno sopla,</w:t>
      </w:r>
    </w:p>
    <w:p w14:paraId="5EDCE2A2" w14:textId="77777777" w:rsidR="00903E67" w:rsidRDefault="00903E67" w:rsidP="005636B6">
      <w:pPr>
        <w:spacing w:before="240" w:after="240"/>
      </w:pPr>
      <w:r>
        <w:t>a fin de que huya el mar hacen sus diques;</w:t>
      </w:r>
    </w:p>
    <w:p w14:paraId="5AEF3A2A" w14:textId="77777777" w:rsidR="00903E67" w:rsidRDefault="00903E67" w:rsidP="005636B6">
      <w:pPr>
        <w:spacing w:before="240" w:after="240"/>
      </w:pPr>
      <w:r>
        <w:t>y como junto al Brenta los paduanos</w:t>
      </w:r>
    </w:p>
    <w:p w14:paraId="26974AE1" w14:textId="77777777" w:rsidR="00903E67" w:rsidRDefault="00903E67" w:rsidP="005636B6">
      <w:pPr>
        <w:spacing w:before="240" w:after="240"/>
      </w:pPr>
      <w:r>
        <w:t>por defender sus villas y castillos,</w:t>
      </w:r>
    </w:p>
    <w:p w14:paraId="1520699D" w14:textId="77777777" w:rsidR="00903E67" w:rsidRDefault="00903E67" w:rsidP="005636B6">
      <w:pPr>
        <w:spacing w:before="240" w:after="240"/>
      </w:pPr>
      <w:r>
        <w:t>antes que Chiarentana el calor sienta;</w:t>
      </w:r>
    </w:p>
    <w:p w14:paraId="178077A4" w14:textId="77777777" w:rsidR="00903E67" w:rsidRDefault="00903E67" w:rsidP="005636B6">
      <w:pPr>
        <w:spacing w:before="240" w:after="240"/>
      </w:pPr>
      <w:r>
        <w:t>de igual manera estaban hechos éstos,</w:t>
      </w:r>
    </w:p>
    <w:p w14:paraId="367A8C9F" w14:textId="77777777" w:rsidR="00903E67" w:rsidRDefault="00903E67" w:rsidP="005636B6">
      <w:pPr>
        <w:spacing w:before="240" w:after="240"/>
      </w:pPr>
      <w:r>
        <w:t>sólo que ni tan altos ni tan gruesos,</w:t>
      </w:r>
    </w:p>
    <w:p w14:paraId="16717287" w14:textId="77777777" w:rsidR="00903E67" w:rsidRDefault="00903E67" w:rsidP="005636B6">
      <w:pPr>
        <w:spacing w:before="240" w:after="240"/>
      </w:pPr>
      <w:r>
        <w:t>fuese el que fuese quien los construyera.</w:t>
      </w:r>
    </w:p>
    <w:p w14:paraId="19435274" w14:textId="77777777" w:rsidR="00903E67" w:rsidRDefault="00903E67" w:rsidP="005636B6">
      <w:pPr>
        <w:spacing w:before="240" w:after="240"/>
      </w:pPr>
      <w:r>
        <w:t>Ya estábamos tan lejos de la selva</w:t>
      </w:r>
    </w:p>
    <w:p w14:paraId="46BEE277" w14:textId="77777777" w:rsidR="00903E67" w:rsidRDefault="00903E67" w:rsidP="005636B6">
      <w:pPr>
        <w:spacing w:before="240" w:after="240"/>
      </w:pPr>
      <w:r>
        <w:t>que no podría ver dónde me hallaba,</w:t>
      </w:r>
    </w:p>
    <w:p w14:paraId="2402BD28" w14:textId="77777777" w:rsidR="00903E67" w:rsidRDefault="00903E67" w:rsidP="005636B6">
      <w:pPr>
        <w:spacing w:before="240" w:after="240"/>
      </w:pPr>
      <w:r>
        <w:t>aunque hacia atrás yo me diera la vuelta,</w:t>
      </w:r>
    </w:p>
    <w:p w14:paraId="181F7DC7" w14:textId="77777777" w:rsidR="00903E67" w:rsidRDefault="00903E67" w:rsidP="005636B6">
      <w:pPr>
        <w:spacing w:before="240" w:after="240"/>
      </w:pPr>
      <w:r>
        <w:t>cuando encontramos un tropel de almas</w:t>
      </w:r>
    </w:p>
    <w:p w14:paraId="0B28F165" w14:textId="77777777" w:rsidR="00903E67" w:rsidRDefault="00903E67" w:rsidP="005636B6">
      <w:pPr>
        <w:spacing w:before="240" w:after="240"/>
      </w:pPr>
      <w:r>
        <w:t>que andaban junto al dique, y todas ellas</w:t>
      </w:r>
    </w:p>
    <w:p w14:paraId="3CC168B6" w14:textId="77777777" w:rsidR="00903E67" w:rsidRDefault="00903E67" w:rsidP="005636B6">
      <w:pPr>
        <w:spacing w:before="240" w:after="240"/>
      </w:pPr>
      <w:r>
        <w:t>nos miraban cual suele por la noche</w:t>
      </w:r>
    </w:p>
    <w:p w14:paraId="62DAF0B9" w14:textId="77777777" w:rsidR="00903E67" w:rsidRDefault="00903E67" w:rsidP="005636B6">
      <w:pPr>
        <w:spacing w:before="240" w:after="240"/>
      </w:pPr>
      <w:r>
        <w:t>mirarse el uno al otro en luna nueva;</w:t>
      </w:r>
    </w:p>
    <w:p w14:paraId="0451C48C" w14:textId="77777777" w:rsidR="00903E67" w:rsidRDefault="00903E67" w:rsidP="005636B6">
      <w:pPr>
        <w:spacing w:before="240" w:after="240"/>
      </w:pPr>
      <w:r>
        <w:lastRenderedPageBreak/>
        <w:t>y para vernos fruncían las cejas</w:t>
      </w:r>
    </w:p>
    <w:p w14:paraId="4FEDF272" w14:textId="77777777" w:rsidR="00903E67" w:rsidRDefault="00903E67" w:rsidP="005636B6">
      <w:pPr>
        <w:spacing w:before="240" w:after="240"/>
      </w:pPr>
      <w:r>
        <w:t>como hace el sastre viejo con la aguja.</w:t>
      </w:r>
    </w:p>
    <w:p w14:paraId="767AD31B" w14:textId="77777777" w:rsidR="00903E67" w:rsidRDefault="00903E67" w:rsidP="005636B6">
      <w:pPr>
        <w:spacing w:before="240" w:after="240"/>
      </w:pPr>
      <w:r>
        <w:t>Examinado así por tal familia,</w:t>
      </w:r>
    </w:p>
    <w:p w14:paraId="6101AEE3" w14:textId="77777777" w:rsidR="00903E67" w:rsidRDefault="00903E67" w:rsidP="005636B6">
      <w:pPr>
        <w:spacing w:before="240" w:after="240"/>
      </w:pPr>
      <w:r>
        <w:t>de uno fui conocido, que agarró</w:t>
      </w:r>
    </w:p>
    <w:p w14:paraId="189F32E1" w14:textId="77777777" w:rsidR="00903E67" w:rsidRDefault="00903E67" w:rsidP="005636B6">
      <w:pPr>
        <w:spacing w:before="240" w:after="240"/>
      </w:pPr>
      <w:r>
        <w:t>mi túnica y gritó: «¡Qué maravilla!»</w:t>
      </w:r>
    </w:p>
    <w:p w14:paraId="2E6F913F" w14:textId="77777777" w:rsidR="00903E67" w:rsidRDefault="00903E67" w:rsidP="005636B6">
      <w:pPr>
        <w:spacing w:before="240" w:after="240"/>
      </w:pPr>
      <w:r>
        <w:t>y yo, al verme cogido por su mano</w:t>
      </w:r>
    </w:p>
    <w:p w14:paraId="0923D783" w14:textId="77777777" w:rsidR="00903E67" w:rsidRDefault="00903E67" w:rsidP="005636B6">
      <w:pPr>
        <w:spacing w:before="240" w:after="240"/>
      </w:pPr>
      <w:r>
        <w:t>fijé la vista en su quemado rostro,</w:t>
      </w:r>
    </w:p>
    <w:p w14:paraId="3F0F63DA" w14:textId="77777777" w:rsidR="00903E67" w:rsidRDefault="00903E67" w:rsidP="005636B6">
      <w:pPr>
        <w:spacing w:before="240" w:after="240"/>
      </w:pPr>
      <w:r>
        <w:t>para que, aun abrasado, no impidiera,</w:t>
      </w:r>
    </w:p>
    <w:p w14:paraId="4C7682ED" w14:textId="77777777" w:rsidR="00903E67" w:rsidRDefault="00903E67" w:rsidP="005636B6">
      <w:pPr>
        <w:spacing w:before="240" w:after="240"/>
      </w:pPr>
      <w:r>
        <w:t>su reconocimiento a mi memoria;</w:t>
      </w:r>
    </w:p>
    <w:p w14:paraId="7989AB0A" w14:textId="77777777" w:rsidR="00903E67" w:rsidRDefault="00903E67" w:rsidP="005636B6">
      <w:pPr>
        <w:spacing w:before="240" w:after="240"/>
      </w:pPr>
      <w:r>
        <w:t>e inclinando la mía hacia su cara</w:t>
      </w:r>
    </w:p>
    <w:p w14:paraId="3173A2E2" w14:textId="77777777" w:rsidR="00903E67" w:rsidRDefault="00903E67" w:rsidP="005636B6">
      <w:pPr>
        <w:spacing w:before="240" w:after="240"/>
      </w:pPr>
      <w:r>
        <w:t>respondí: «¿Estáis aquí, señor Brunetto?»</w:t>
      </w:r>
    </w:p>
    <w:p w14:paraId="3C3C8282" w14:textId="77777777" w:rsidR="00903E67" w:rsidRDefault="00903E67" w:rsidP="005636B6">
      <w:pPr>
        <w:spacing w:before="240" w:after="240"/>
      </w:pPr>
      <w:r>
        <w:t>«Hijo, no te disguste -me repuso-</w:t>
      </w:r>
    </w:p>
    <w:p w14:paraId="786776DC" w14:textId="77777777" w:rsidR="00903E67" w:rsidRDefault="00903E67" w:rsidP="005636B6">
      <w:pPr>
        <w:spacing w:before="240" w:after="240"/>
      </w:pPr>
      <w:r>
        <w:t>si Brunetto Latino deja un rato</w:t>
      </w:r>
    </w:p>
    <w:p w14:paraId="3447DA9F" w14:textId="77777777" w:rsidR="00903E67" w:rsidRDefault="00903E67" w:rsidP="005636B6">
      <w:pPr>
        <w:spacing w:before="240" w:after="240"/>
      </w:pPr>
      <w:r>
        <w:t>a su grupo y contigo se detiene.»</w:t>
      </w:r>
    </w:p>
    <w:p w14:paraId="439AD39D" w14:textId="77777777" w:rsidR="00903E67" w:rsidRDefault="00903E67" w:rsidP="005636B6">
      <w:pPr>
        <w:spacing w:before="240" w:after="240"/>
      </w:pPr>
      <w:r>
        <w:t>Y yo le dije: «Os lo pido gustoso;</w:t>
      </w:r>
    </w:p>
    <w:p w14:paraId="25B4FD50" w14:textId="77777777" w:rsidR="00903E67" w:rsidRDefault="00903E67" w:rsidP="005636B6">
      <w:pPr>
        <w:spacing w:before="240" w:after="240"/>
      </w:pPr>
      <w:r>
        <w:t>y si queréis que yo, con vos me pare,</w:t>
      </w:r>
    </w:p>
    <w:p w14:paraId="2B66A049" w14:textId="77777777" w:rsidR="00903E67" w:rsidRDefault="00903E67" w:rsidP="005636B6">
      <w:pPr>
        <w:spacing w:before="240" w:after="240"/>
      </w:pPr>
      <w:r>
        <w:t>lo haré si place a aquel con el que ando.»</w:t>
      </w:r>
    </w:p>
    <w:p w14:paraId="1B1FC92B" w14:textId="77777777" w:rsidR="00903E67" w:rsidRDefault="00903E67" w:rsidP="005636B6">
      <w:pPr>
        <w:spacing w:before="240" w:after="240"/>
      </w:pPr>
      <w:r>
        <w:t>«Hijo -repuso-, aquel de este rebaño</w:t>
      </w:r>
    </w:p>
    <w:p w14:paraId="2D753663" w14:textId="77777777" w:rsidR="00903E67" w:rsidRDefault="00903E67" w:rsidP="005636B6">
      <w:pPr>
        <w:spacing w:before="240" w:after="240"/>
      </w:pPr>
      <w:r>
        <w:t>que se para, después cien años yace,</w:t>
      </w:r>
    </w:p>
    <w:p w14:paraId="04B43D8C" w14:textId="77777777" w:rsidR="00903E67" w:rsidRDefault="00903E67" w:rsidP="005636B6">
      <w:pPr>
        <w:spacing w:before="240" w:after="240"/>
      </w:pPr>
      <w:r>
        <w:lastRenderedPageBreak/>
        <w:t>sin defenderse cuando el fuego quema.</w:t>
      </w:r>
    </w:p>
    <w:p w14:paraId="11A9E593" w14:textId="77777777" w:rsidR="00903E67" w:rsidRDefault="00903E67" w:rsidP="005636B6">
      <w:pPr>
        <w:spacing w:before="240" w:after="240"/>
      </w:pPr>
      <w:r>
        <w:t>Camina pues: yo marcharé a tu lado;</w:t>
      </w:r>
    </w:p>
    <w:p w14:paraId="3DD8F758" w14:textId="77777777" w:rsidR="00903E67" w:rsidRDefault="00903E67" w:rsidP="005636B6">
      <w:pPr>
        <w:spacing w:before="240" w:after="240"/>
      </w:pPr>
      <w:r>
        <w:t>y alcanzaré más tarde a mi mesnada,</w:t>
      </w:r>
    </w:p>
    <w:p w14:paraId="4795B4A0" w14:textId="77777777" w:rsidR="00903E67" w:rsidRDefault="00903E67" w:rsidP="005636B6">
      <w:pPr>
        <w:spacing w:before="240" w:after="240"/>
      </w:pPr>
      <w:r>
        <w:t>que va llorando sus eternos males.»</w:t>
      </w:r>
    </w:p>
    <w:p w14:paraId="553F26CE" w14:textId="77777777" w:rsidR="00903E67" w:rsidRDefault="00903E67" w:rsidP="005636B6">
      <w:pPr>
        <w:spacing w:before="240" w:after="240"/>
      </w:pPr>
      <w:r>
        <w:t>Yo no osaba bajarme del camino</w:t>
      </w:r>
    </w:p>
    <w:p w14:paraId="72C08E04" w14:textId="77777777" w:rsidR="00903E67" w:rsidRDefault="00903E67" w:rsidP="005636B6">
      <w:pPr>
        <w:spacing w:before="240" w:after="240"/>
      </w:pPr>
      <w:r>
        <w:t>y andar con él; mas gacha la cabeza</w:t>
      </w:r>
    </w:p>
    <w:p w14:paraId="60151FD8" w14:textId="77777777" w:rsidR="00903E67" w:rsidRDefault="00903E67" w:rsidP="005636B6">
      <w:pPr>
        <w:spacing w:before="240" w:after="240"/>
      </w:pPr>
      <w:r>
        <w:t>tenía como el hombre reverente.</w:t>
      </w:r>
    </w:p>
    <w:p w14:paraId="25738CFE" w14:textId="77777777" w:rsidR="00903E67" w:rsidRDefault="00903E67" w:rsidP="005636B6">
      <w:pPr>
        <w:spacing w:before="240" w:after="240"/>
      </w:pPr>
      <w:r>
        <w:t>Él comenzó: «¿Qué fortuna o destino</w:t>
      </w:r>
    </w:p>
    <w:p w14:paraId="5CF4B8D9" w14:textId="77777777" w:rsidR="00903E67" w:rsidRDefault="00903E67" w:rsidP="005636B6">
      <w:pPr>
        <w:spacing w:before="240" w:after="240"/>
      </w:pPr>
      <w:r>
        <w:t>antes de postrer día aquí te trae?</w:t>
      </w:r>
    </w:p>
    <w:p w14:paraId="33644F19" w14:textId="77777777" w:rsidR="00903E67" w:rsidRDefault="00903E67" w:rsidP="005636B6">
      <w:pPr>
        <w:spacing w:before="240" w:after="240"/>
      </w:pPr>
      <w:r>
        <w:t>¿y quién es éste que muestra el camino?»</w:t>
      </w:r>
    </w:p>
    <w:p w14:paraId="2A3B4BFF" w14:textId="77777777" w:rsidR="00903E67" w:rsidRDefault="00903E67" w:rsidP="005636B6">
      <w:pPr>
        <w:spacing w:before="240" w:after="240"/>
      </w:pPr>
      <w:r>
        <w:t>Y yo: «Allá arriba, en la vida serena</w:t>
      </w:r>
    </w:p>
    <w:p w14:paraId="3FDF4E47" w14:textId="77777777" w:rsidR="00903E67" w:rsidRDefault="00903E67" w:rsidP="005636B6">
      <w:pPr>
        <w:spacing w:before="240" w:after="240"/>
      </w:pPr>
      <w:r>
        <w:t>-le respondí- me perdí por un valle,</w:t>
      </w:r>
    </w:p>
    <w:p w14:paraId="74CACF0F" w14:textId="77777777" w:rsidR="00903E67" w:rsidRDefault="00903E67" w:rsidP="005636B6">
      <w:pPr>
        <w:spacing w:before="240" w:after="240"/>
      </w:pPr>
      <w:r>
        <w:t>antes de que mi edad fuese perfecta.</w:t>
      </w:r>
    </w:p>
    <w:p w14:paraId="2376676A" w14:textId="77777777" w:rsidR="00903E67" w:rsidRDefault="00903E67" w:rsidP="005636B6">
      <w:pPr>
        <w:spacing w:before="240" w:after="240"/>
      </w:pPr>
      <w:r>
        <w:t>Lo dejé atrás ayer por la mañana;</w:t>
      </w:r>
    </w:p>
    <w:p w14:paraId="106A15D1" w14:textId="77777777" w:rsidR="00903E67" w:rsidRDefault="00903E67" w:rsidP="005636B6">
      <w:pPr>
        <w:spacing w:before="240" w:after="240"/>
      </w:pPr>
      <w:r>
        <w:t>éste se apareció cuando a él volvía,</w:t>
      </w:r>
    </w:p>
    <w:p w14:paraId="50D3B144" w14:textId="77777777" w:rsidR="00903E67" w:rsidRDefault="00903E67" w:rsidP="005636B6">
      <w:pPr>
        <w:spacing w:before="240" w:after="240"/>
      </w:pPr>
      <w:r>
        <w:t>y me lleva al hogar por esta ruta.»</w:t>
      </w:r>
    </w:p>
    <w:p w14:paraId="64445C56" w14:textId="77777777" w:rsidR="00903E67" w:rsidRDefault="00903E67" w:rsidP="005636B6">
      <w:pPr>
        <w:spacing w:before="240" w:after="240"/>
      </w:pPr>
      <w:r>
        <w:t>Y él me repuso: «Si sigues tu estrella</w:t>
      </w:r>
    </w:p>
    <w:p w14:paraId="2D9738E4" w14:textId="77777777" w:rsidR="00903E67" w:rsidRDefault="00903E67" w:rsidP="005636B6">
      <w:pPr>
        <w:spacing w:before="240" w:after="240"/>
      </w:pPr>
      <w:r>
        <w:t>glorioso puerto alcanzarás sin falta,</w:t>
      </w:r>
    </w:p>
    <w:p w14:paraId="1D6E6104" w14:textId="77777777" w:rsidR="00903E67" w:rsidRDefault="00903E67" w:rsidP="005636B6">
      <w:pPr>
        <w:spacing w:before="240" w:after="240"/>
      </w:pPr>
      <w:r>
        <w:t>si de la vida hermosa bien me acuerdo;</w:t>
      </w:r>
    </w:p>
    <w:p w14:paraId="2E8C964B" w14:textId="77777777" w:rsidR="00903E67" w:rsidRDefault="00903E67" w:rsidP="005636B6">
      <w:pPr>
        <w:spacing w:before="240" w:after="240"/>
      </w:pPr>
      <w:r>
        <w:lastRenderedPageBreak/>
        <w:t>y si no hubiese muerto tan temprano,</w:t>
      </w:r>
    </w:p>
    <w:p w14:paraId="626E8BCB" w14:textId="77777777" w:rsidR="00903E67" w:rsidRDefault="00903E67" w:rsidP="005636B6">
      <w:pPr>
        <w:spacing w:before="240" w:after="240"/>
      </w:pPr>
      <w:r>
        <w:t>viendo que el cielo te es tan favorable,</w:t>
      </w:r>
    </w:p>
    <w:p w14:paraId="45F5CEB3" w14:textId="77777777" w:rsidR="00903E67" w:rsidRDefault="00903E67" w:rsidP="005636B6">
      <w:pPr>
        <w:spacing w:before="240" w:after="240"/>
      </w:pPr>
      <w:r>
        <w:t>dado te habría ayuda en la tarea.</w:t>
      </w:r>
    </w:p>
    <w:p w14:paraId="02078EB6" w14:textId="77777777" w:rsidR="00903E67" w:rsidRDefault="00903E67" w:rsidP="005636B6">
      <w:pPr>
        <w:spacing w:before="240" w:after="240"/>
      </w:pPr>
      <w:r>
        <w:t>Mas aquel pueblo ingrato y malicioso</w:t>
      </w:r>
    </w:p>
    <w:p w14:paraId="76FA7BE2" w14:textId="77777777" w:rsidR="00903E67" w:rsidRDefault="00903E67" w:rsidP="005636B6">
      <w:pPr>
        <w:spacing w:before="240" w:after="240"/>
      </w:pPr>
      <w:r>
        <w:t>que desciende de Fiesole de antiguo,</w:t>
      </w:r>
    </w:p>
    <w:p w14:paraId="026F8DE9" w14:textId="77777777" w:rsidR="00903E67" w:rsidRDefault="00903E67" w:rsidP="005636B6">
      <w:pPr>
        <w:spacing w:before="240" w:after="240"/>
      </w:pPr>
      <w:r>
        <w:t>y aún tiene en él del monte y del peñasco,</w:t>
      </w:r>
    </w:p>
    <w:p w14:paraId="0CA3D0FB" w14:textId="77777777" w:rsidR="00903E67" w:rsidRDefault="00903E67" w:rsidP="005636B6">
      <w:pPr>
        <w:spacing w:before="240" w:after="240"/>
      </w:pPr>
      <w:r>
        <w:t>si obras bien ha de hacerse tu contrario:</w:t>
      </w:r>
    </w:p>
    <w:p w14:paraId="0394DC8B" w14:textId="77777777" w:rsidR="00903E67" w:rsidRDefault="00903E67" w:rsidP="005636B6">
      <w:pPr>
        <w:spacing w:before="240" w:after="240"/>
      </w:pPr>
      <w:r>
        <w:t>y es con razón, que entre ásperos serbales</w:t>
      </w:r>
    </w:p>
    <w:p w14:paraId="00DD832D" w14:textId="77777777" w:rsidR="00903E67" w:rsidRDefault="00903E67" w:rsidP="005636B6">
      <w:pPr>
        <w:spacing w:before="240" w:after="240"/>
      </w:pPr>
      <w:r>
        <w:t>no debe madurar el dulce higo.</w:t>
      </w:r>
    </w:p>
    <w:p w14:paraId="4CFE12E4" w14:textId="77777777" w:rsidR="00903E67" w:rsidRDefault="00903E67" w:rsidP="005636B6">
      <w:pPr>
        <w:spacing w:before="240" w:after="240"/>
      </w:pPr>
      <w:r>
        <w:t>Vieja fama en el mundo llama ciegos,</w:t>
      </w:r>
    </w:p>
    <w:p w14:paraId="4A279AF2" w14:textId="77777777" w:rsidR="00903E67" w:rsidRDefault="00903E67" w:rsidP="005636B6">
      <w:pPr>
        <w:spacing w:before="240" w:after="240"/>
      </w:pPr>
      <w:r>
        <w:t>gente es avara, envidiosa y soberbia:</w:t>
      </w:r>
    </w:p>
    <w:p w14:paraId="6C70221C" w14:textId="77777777" w:rsidR="00903E67" w:rsidRDefault="00903E67" w:rsidP="005636B6">
      <w:pPr>
        <w:spacing w:before="240" w:after="240"/>
      </w:pPr>
      <w:r>
        <w:t>líbrate siempre tú de sus costumbres.</w:t>
      </w:r>
    </w:p>
    <w:p w14:paraId="24D9711A" w14:textId="77777777" w:rsidR="00903E67" w:rsidRDefault="00903E67" w:rsidP="005636B6">
      <w:pPr>
        <w:spacing w:before="240" w:after="240"/>
      </w:pPr>
      <w:r>
        <w:t>Tanto honor tu fortuna te reserva,</w:t>
      </w:r>
    </w:p>
    <w:p w14:paraId="44D4BFB2" w14:textId="77777777" w:rsidR="00903E67" w:rsidRDefault="00903E67" w:rsidP="005636B6">
      <w:pPr>
        <w:spacing w:before="240" w:after="240"/>
      </w:pPr>
      <w:r>
        <w:t>que la una parte y la otra tendrán hambre</w:t>
      </w:r>
    </w:p>
    <w:p w14:paraId="30CAF3EB" w14:textId="77777777" w:rsidR="00903E67" w:rsidRDefault="00903E67" w:rsidP="005636B6">
      <w:pPr>
        <w:spacing w:before="240" w:after="240"/>
      </w:pPr>
      <w:r>
        <w:t>de ti; mas lejos pon del chivo el pasto.</w:t>
      </w:r>
    </w:p>
    <w:p w14:paraId="74FC598E" w14:textId="77777777" w:rsidR="00903E67" w:rsidRDefault="00903E67" w:rsidP="005636B6">
      <w:pPr>
        <w:spacing w:before="240" w:after="240"/>
      </w:pPr>
      <w:r>
        <w:t>Las bestias fiesolanas se apacienten</w:t>
      </w:r>
    </w:p>
    <w:p w14:paraId="10049EF7" w14:textId="77777777" w:rsidR="00903E67" w:rsidRDefault="00903E67" w:rsidP="005636B6">
      <w:pPr>
        <w:spacing w:before="240" w:after="240"/>
      </w:pPr>
      <w:r>
        <w:t>de ellas mismas, y no toquen la planta,</w:t>
      </w:r>
    </w:p>
    <w:p w14:paraId="1C531F4F" w14:textId="77777777" w:rsidR="00903E67" w:rsidRDefault="00903E67" w:rsidP="005636B6">
      <w:pPr>
        <w:spacing w:before="240" w:after="240"/>
      </w:pPr>
      <w:r>
        <w:t>si alguna surge aún entre su estiércol,</w:t>
      </w:r>
    </w:p>
    <w:p w14:paraId="3BE4C84E" w14:textId="77777777" w:rsidR="00903E67" w:rsidRDefault="00903E67" w:rsidP="005636B6">
      <w:pPr>
        <w:spacing w:before="240" w:after="240"/>
      </w:pPr>
      <w:r>
        <w:t>en que reviva la simiente santa</w:t>
      </w:r>
    </w:p>
    <w:p w14:paraId="52E5316D" w14:textId="77777777" w:rsidR="00903E67" w:rsidRDefault="00903E67" w:rsidP="005636B6">
      <w:pPr>
        <w:spacing w:before="240" w:after="240"/>
      </w:pPr>
      <w:r>
        <w:lastRenderedPageBreak/>
        <w:t>de los romanos que quedaron, cuando</w:t>
      </w:r>
    </w:p>
    <w:p w14:paraId="3DA5FB50" w14:textId="77777777" w:rsidR="00903E67" w:rsidRDefault="00903E67" w:rsidP="005636B6">
      <w:pPr>
        <w:spacing w:before="240" w:after="240"/>
      </w:pPr>
      <w:r>
        <w:t>hecho fue el nido de tan gran malicia.»</w:t>
      </w:r>
    </w:p>
    <w:p w14:paraId="23A7084D" w14:textId="77777777" w:rsidR="00903E67" w:rsidRDefault="00903E67" w:rsidP="005636B6">
      <w:pPr>
        <w:spacing w:before="240" w:after="240"/>
      </w:pPr>
      <w:r>
        <w:t>«Si pudiera cumplirse mi deseo</w:t>
      </w:r>
    </w:p>
    <w:p w14:paraId="59F63C73" w14:textId="77777777" w:rsidR="00903E67" w:rsidRDefault="00903E67" w:rsidP="005636B6">
      <w:pPr>
        <w:spacing w:before="240" w:after="240"/>
      </w:pPr>
      <w:r>
        <w:t>aún no estaríais vos -le repliqué-</w:t>
      </w:r>
    </w:p>
    <w:p w14:paraId="5679F6BF" w14:textId="77777777" w:rsidR="00903E67" w:rsidRDefault="00903E67" w:rsidP="005636B6">
      <w:pPr>
        <w:spacing w:before="240" w:after="240"/>
      </w:pPr>
      <w:r>
        <w:t>de la humana natura separado;</w:t>
      </w:r>
    </w:p>
    <w:p w14:paraId="1FFBD79A" w14:textId="77777777" w:rsidR="00903E67" w:rsidRDefault="00903E67" w:rsidP="005636B6">
      <w:pPr>
        <w:spacing w:before="240" w:after="240"/>
      </w:pPr>
      <w:r>
        <w:t>que en mi mente está fija y aún me apena,</w:t>
      </w:r>
    </w:p>
    <w:p w14:paraId="1B8AFD19" w14:textId="77777777" w:rsidR="00903E67" w:rsidRDefault="00903E67" w:rsidP="005636B6">
      <w:pPr>
        <w:spacing w:before="240" w:after="240"/>
      </w:pPr>
      <w:r>
        <w:t>querida y buena, la paterna imagen</w:t>
      </w:r>
    </w:p>
    <w:p w14:paraId="3E1C6CDE" w14:textId="77777777" w:rsidR="00903E67" w:rsidRDefault="00903E67" w:rsidP="005636B6">
      <w:pPr>
        <w:spacing w:before="240" w:after="240"/>
      </w:pPr>
      <w:r>
        <w:t>vuestra, cuando en el mundo hora tras hora</w:t>
      </w:r>
    </w:p>
    <w:p w14:paraId="638950BF" w14:textId="77777777" w:rsidR="00903E67" w:rsidRDefault="00903E67" w:rsidP="005636B6">
      <w:pPr>
        <w:spacing w:before="240" w:after="240"/>
      </w:pPr>
      <w:r>
        <w:t>me enseñabais que el hombre se hace eterno;</w:t>
      </w:r>
    </w:p>
    <w:p w14:paraId="25EB8FE5" w14:textId="77777777" w:rsidR="00903E67" w:rsidRDefault="00903E67" w:rsidP="005636B6">
      <w:pPr>
        <w:spacing w:before="240" w:after="240"/>
      </w:pPr>
      <w:r>
        <w:t>y cuánto os lo agradezco, mientras viva,</w:t>
      </w:r>
    </w:p>
    <w:p w14:paraId="58FC1C3B" w14:textId="77777777" w:rsidR="00903E67" w:rsidRDefault="00903E67" w:rsidP="005636B6">
      <w:pPr>
        <w:spacing w:before="240" w:after="240"/>
      </w:pPr>
      <w:r>
        <w:t>conviene que en mi lengua se proclame.</w:t>
      </w:r>
    </w:p>
    <w:p w14:paraId="5AD3EDAE" w14:textId="77777777" w:rsidR="00903E67" w:rsidRDefault="00903E67" w:rsidP="005636B6">
      <w:pPr>
        <w:spacing w:before="240" w:after="240"/>
      </w:pPr>
      <w:r>
        <w:t>Lo que narráis de mi carrera escribo,</w:t>
      </w:r>
    </w:p>
    <w:p w14:paraId="0F521BC8" w14:textId="77777777" w:rsidR="00903E67" w:rsidRDefault="00903E67" w:rsidP="005636B6">
      <w:pPr>
        <w:spacing w:before="240" w:after="240"/>
      </w:pPr>
      <w:r>
        <w:t>para hacerlo glosar, junto a otro texto,</w:t>
      </w:r>
    </w:p>
    <w:p w14:paraId="5C008CE3" w14:textId="77777777" w:rsidR="00903E67" w:rsidRDefault="00903E67" w:rsidP="005636B6">
      <w:pPr>
        <w:spacing w:before="240" w:after="240"/>
      </w:pPr>
      <w:r>
        <w:t>si hasta ella llego, a la mujer que sabe.</w:t>
      </w:r>
    </w:p>
    <w:p w14:paraId="1C29DA60" w14:textId="77777777" w:rsidR="00903E67" w:rsidRDefault="00903E67" w:rsidP="005636B6">
      <w:pPr>
        <w:spacing w:before="240" w:after="240"/>
      </w:pPr>
      <w:r>
        <w:t>Sólo quiero que os sea manifiesto</w:t>
      </w:r>
    </w:p>
    <w:p w14:paraId="0CAB5CA9" w14:textId="77777777" w:rsidR="00903E67" w:rsidRDefault="00903E67" w:rsidP="005636B6">
      <w:pPr>
        <w:spacing w:before="240" w:after="240"/>
      </w:pPr>
      <w:r>
        <w:t>que, con estar tranquila mi conciencia,</w:t>
      </w:r>
    </w:p>
    <w:p w14:paraId="250E7352" w14:textId="77777777" w:rsidR="00903E67" w:rsidRDefault="00903E67" w:rsidP="005636B6">
      <w:pPr>
        <w:spacing w:before="240" w:after="240"/>
      </w:pPr>
      <w:r>
        <w:t>me doy, sea cual sea, a la Fortuna.</w:t>
      </w:r>
    </w:p>
    <w:p w14:paraId="366AE5E9" w14:textId="77777777" w:rsidR="00903E67" w:rsidRDefault="00903E67" w:rsidP="005636B6">
      <w:pPr>
        <w:spacing w:before="240" w:after="240"/>
      </w:pPr>
      <w:r>
        <w:t>No es nuevo a mis oídos tal augurio:</w:t>
      </w:r>
    </w:p>
    <w:p w14:paraId="3E02DC4F" w14:textId="77777777" w:rsidR="00903E67" w:rsidRDefault="00903E67" w:rsidP="005636B6">
      <w:pPr>
        <w:spacing w:before="240" w:after="240"/>
      </w:pPr>
      <w:r>
        <w:t>mas la Fortuna hace girar su rueda</w:t>
      </w:r>
    </w:p>
    <w:p w14:paraId="0ECA932D" w14:textId="77777777" w:rsidR="00903E67" w:rsidRDefault="00903E67" w:rsidP="005636B6">
      <w:pPr>
        <w:spacing w:before="240" w:after="240"/>
      </w:pPr>
      <w:r>
        <w:lastRenderedPageBreak/>
        <w:t>como gusta, y el labrador su azada.»</w:t>
      </w:r>
    </w:p>
    <w:p w14:paraId="0C7CDBF9" w14:textId="77777777" w:rsidR="00903E67" w:rsidRDefault="00903E67" w:rsidP="005636B6">
      <w:pPr>
        <w:spacing w:before="240" w:after="240"/>
      </w:pPr>
      <w:r>
        <w:t>Entonces mi maestro la mejilla</w:t>
      </w:r>
    </w:p>
    <w:p w14:paraId="2D0FA2E5" w14:textId="77777777" w:rsidR="00903E67" w:rsidRDefault="00903E67" w:rsidP="005636B6">
      <w:pPr>
        <w:spacing w:before="240" w:after="240"/>
      </w:pPr>
      <w:r>
        <w:t>derecha volvió atrás, y me miró;</w:t>
      </w:r>
    </w:p>
    <w:p w14:paraId="4BE8F0F3" w14:textId="77777777" w:rsidR="00903E67" w:rsidRDefault="00903E67" w:rsidP="005636B6">
      <w:pPr>
        <w:spacing w:before="240" w:after="240"/>
      </w:pPr>
      <w:r>
        <w:t>dijo después: «Bien oye el precavido.»</w:t>
      </w:r>
    </w:p>
    <w:p w14:paraId="4270783D" w14:textId="77777777" w:rsidR="00903E67" w:rsidRDefault="00903E67" w:rsidP="005636B6">
      <w:pPr>
        <w:spacing w:before="240" w:after="240"/>
      </w:pPr>
      <w:r>
        <w:t>Pero yo no dejé de hablar por eso</w:t>
      </w:r>
    </w:p>
    <w:p w14:paraId="6FC18D74" w14:textId="77777777" w:rsidR="00903E67" w:rsidRDefault="00903E67" w:rsidP="005636B6">
      <w:pPr>
        <w:spacing w:before="240" w:after="240"/>
      </w:pPr>
      <w:r>
        <w:t>con ser Brunetto, y pregunto quién son</w:t>
      </w:r>
    </w:p>
    <w:p w14:paraId="6F5C9E6A" w14:textId="77777777" w:rsidR="00903E67" w:rsidRDefault="00903E67" w:rsidP="005636B6">
      <w:pPr>
        <w:spacing w:before="240" w:after="240"/>
      </w:pPr>
      <w:r>
        <w:t>sus compañeros de más alta fama.</w:t>
      </w:r>
    </w:p>
    <w:p w14:paraId="4F362B56" w14:textId="77777777" w:rsidR="00903E67" w:rsidRDefault="00903E67" w:rsidP="005636B6">
      <w:pPr>
        <w:spacing w:before="240" w:after="240"/>
      </w:pPr>
      <w:r>
        <w:t>Y él me dijo: «Saber de alguno es bueno;</w:t>
      </w:r>
    </w:p>
    <w:p w14:paraId="6C29728F" w14:textId="77777777" w:rsidR="00903E67" w:rsidRDefault="00903E67" w:rsidP="005636B6">
      <w:pPr>
        <w:spacing w:before="240" w:after="240"/>
      </w:pPr>
      <w:r>
        <w:t>de los demás será mejor que calle,</w:t>
      </w:r>
    </w:p>
    <w:p w14:paraId="0D1CBC82" w14:textId="77777777" w:rsidR="00903E67" w:rsidRDefault="00903E67" w:rsidP="005636B6">
      <w:pPr>
        <w:spacing w:before="240" w:after="240"/>
      </w:pPr>
      <w:r>
        <w:t>que a tantos como son el tiempo es corto.</w:t>
      </w:r>
    </w:p>
    <w:p w14:paraId="227871B7" w14:textId="77777777" w:rsidR="00903E67" w:rsidRDefault="00903E67" w:rsidP="005636B6">
      <w:pPr>
        <w:spacing w:before="240" w:after="240"/>
      </w:pPr>
      <w:r>
        <w:t>Sabe, en suma, que todos fueron clérigos</w:t>
      </w:r>
    </w:p>
    <w:p w14:paraId="01AF2C96" w14:textId="77777777" w:rsidR="00903E67" w:rsidRDefault="00903E67" w:rsidP="005636B6">
      <w:pPr>
        <w:spacing w:before="240" w:after="240"/>
      </w:pPr>
      <w:r>
        <w:t>y literatos grandes y famosos,</w:t>
      </w:r>
    </w:p>
    <w:p w14:paraId="384E2553" w14:textId="77777777" w:rsidR="00903E67" w:rsidRDefault="00903E67" w:rsidP="005636B6">
      <w:pPr>
        <w:spacing w:before="240" w:after="240"/>
      </w:pPr>
      <w:r>
        <w:t>al mundo sucios de un igual pecado.</w:t>
      </w:r>
    </w:p>
    <w:p w14:paraId="28FAA8CA" w14:textId="77777777" w:rsidR="00903E67" w:rsidRDefault="00903E67" w:rsidP="005636B6">
      <w:pPr>
        <w:spacing w:before="240" w:after="240"/>
      </w:pPr>
      <w:r>
        <w:t>Prisciano va con esa turba mísera,</w:t>
      </w:r>
    </w:p>
    <w:p w14:paraId="332A0A60" w14:textId="77777777" w:rsidR="00903E67" w:rsidRDefault="00903E67" w:rsidP="005636B6">
      <w:pPr>
        <w:spacing w:before="240" w:after="240"/>
      </w:pPr>
      <w:r>
        <w:t>y Francesco D'Accorso; y ver con éste,</w:t>
      </w:r>
    </w:p>
    <w:p w14:paraId="6EDCD92B" w14:textId="77777777" w:rsidR="00903E67" w:rsidRDefault="00903E67" w:rsidP="005636B6">
      <w:pPr>
        <w:spacing w:before="240" w:after="240"/>
      </w:pPr>
      <w:r>
        <w:t>si de tal tiña tuvieses deseo,</w:t>
      </w:r>
    </w:p>
    <w:p w14:paraId="29842DB9" w14:textId="77777777" w:rsidR="00903E67" w:rsidRDefault="00903E67" w:rsidP="005636B6">
      <w:pPr>
        <w:spacing w:before="240" w:after="240"/>
      </w:pPr>
      <w:r>
        <w:t>podrás a quien el Siervo de los Siervos</w:t>
      </w:r>
    </w:p>
    <w:p w14:paraId="4EDAE9A6" w14:textId="77777777" w:rsidR="00903E67" w:rsidRDefault="00903E67" w:rsidP="005636B6">
      <w:pPr>
        <w:spacing w:before="240" w:after="240"/>
      </w:pPr>
      <w:r>
        <w:t>hizo mudar del Arno al Bachiglión,</w:t>
      </w:r>
    </w:p>
    <w:p w14:paraId="3F425E2C" w14:textId="77777777" w:rsidR="00903E67" w:rsidRDefault="00903E67" w:rsidP="005636B6">
      <w:pPr>
        <w:spacing w:before="240" w:after="240"/>
      </w:pPr>
      <w:r>
        <w:t>donde dejó los nervios mal usados.</w:t>
      </w:r>
    </w:p>
    <w:p w14:paraId="702381CB" w14:textId="77777777" w:rsidR="00903E67" w:rsidRDefault="00903E67" w:rsidP="005636B6">
      <w:pPr>
        <w:spacing w:before="240" w:after="240"/>
      </w:pPr>
      <w:r>
        <w:lastRenderedPageBreak/>
        <w:t>De otros diría, mas charla y camino</w:t>
      </w:r>
    </w:p>
    <w:p w14:paraId="1D373159" w14:textId="77777777" w:rsidR="00903E67" w:rsidRDefault="00903E67" w:rsidP="005636B6">
      <w:pPr>
        <w:spacing w:before="240" w:after="240"/>
      </w:pPr>
      <w:r>
        <w:t>no pueden alargarse, pues ya veo</w:t>
      </w:r>
    </w:p>
    <w:p w14:paraId="696CECAF" w14:textId="77777777" w:rsidR="00903E67" w:rsidRDefault="00903E67" w:rsidP="005636B6">
      <w:pPr>
        <w:spacing w:before="240" w:after="240"/>
      </w:pPr>
      <w:r>
        <w:t>surgir del arenal un nuevo humo.</w:t>
      </w:r>
    </w:p>
    <w:p w14:paraId="12C0EF1C" w14:textId="77777777" w:rsidR="00903E67" w:rsidRDefault="00903E67" w:rsidP="005636B6">
      <w:pPr>
        <w:spacing w:before="240" w:after="240"/>
      </w:pPr>
      <w:r>
        <w:t>Gente viene con la que estar no debo:</w:t>
      </w:r>
    </w:p>
    <w:p w14:paraId="0EA1D07A" w14:textId="77777777" w:rsidR="00903E67" w:rsidRDefault="00903E67" w:rsidP="005636B6">
      <w:pPr>
        <w:spacing w:before="240" w:after="240"/>
      </w:pPr>
      <w:r>
        <w:t>mi "Tesoro" te dejo encomendado,</w:t>
      </w:r>
    </w:p>
    <w:p w14:paraId="70C7A0D9" w14:textId="77777777" w:rsidR="00903E67" w:rsidRDefault="00903E67" w:rsidP="005636B6">
      <w:pPr>
        <w:spacing w:before="240" w:after="240"/>
      </w:pPr>
      <w:r>
        <w:t>en el que vivo aún, y más no digo.»</w:t>
      </w:r>
    </w:p>
    <w:p w14:paraId="35729E71" w14:textId="77777777" w:rsidR="00903E67" w:rsidRDefault="00903E67" w:rsidP="005636B6">
      <w:pPr>
        <w:spacing w:before="240" w:after="240"/>
      </w:pPr>
      <w:r>
        <w:t>Luego se fue, y parecía de aquellos</w:t>
      </w:r>
    </w:p>
    <w:p w14:paraId="09352767" w14:textId="77777777" w:rsidR="00903E67" w:rsidRDefault="00903E67" w:rsidP="005636B6">
      <w:pPr>
        <w:spacing w:before="240" w:after="240"/>
      </w:pPr>
      <w:r>
        <w:t>que el verde lienzo corren en Verona</w:t>
      </w:r>
    </w:p>
    <w:p w14:paraId="57353F6E" w14:textId="77777777" w:rsidR="00903E67" w:rsidRDefault="00903E67" w:rsidP="005636B6">
      <w:pPr>
        <w:spacing w:before="240" w:after="240"/>
      </w:pPr>
      <w:r>
        <w:t>por el campo; y entre éstos parecía</w:t>
      </w:r>
    </w:p>
    <w:p w14:paraId="6C1CF638" w14:textId="77777777" w:rsidR="006305BF" w:rsidRDefault="00903E67" w:rsidP="005636B6">
      <w:pPr>
        <w:spacing w:before="240" w:after="240"/>
      </w:pPr>
      <w:r>
        <w:t>de los que ganan, no de los que pierden.</w:t>
      </w:r>
    </w:p>
    <w:p w14:paraId="224931F1" w14:textId="10CEE467" w:rsidR="00903E67" w:rsidRDefault="00903E67" w:rsidP="005636B6">
      <w:pPr>
        <w:spacing w:before="240" w:after="240"/>
      </w:pPr>
      <w:r>
        <w:br w:type="page"/>
      </w:r>
    </w:p>
    <w:p w14:paraId="6D0DAB70" w14:textId="77777777" w:rsidR="00903E67" w:rsidRDefault="00903E67" w:rsidP="005636B6">
      <w:pPr>
        <w:pStyle w:val="Ttulo2"/>
        <w:spacing w:before="240" w:after="240"/>
      </w:pPr>
      <w:bookmarkStart w:id="20" w:name="_Toc196140943"/>
      <w:r>
        <w:lastRenderedPageBreak/>
        <w:t>CANTO XVI</w:t>
      </w:r>
      <w:bookmarkEnd w:id="20"/>
    </w:p>
    <w:p w14:paraId="28A5D5E0" w14:textId="3352175C" w:rsidR="00903E67" w:rsidRDefault="00903E67" w:rsidP="005636B6">
      <w:pPr>
        <w:spacing w:before="240" w:after="240"/>
      </w:pPr>
      <w:r>
        <w:t>Ya estaba donde el resonar se oía del agua que caía al otro círculo,</w:t>
      </w:r>
      <w:r w:rsidR="00B8042E">
        <w:t xml:space="preserve"> </w:t>
      </w:r>
      <w:r>
        <w:t>como el que hace la abeja en la colmena;</w:t>
      </w:r>
    </w:p>
    <w:p w14:paraId="7D0ABDE6" w14:textId="77777777" w:rsidR="00903E67" w:rsidRDefault="00903E67" w:rsidP="005636B6">
      <w:pPr>
        <w:spacing w:before="240" w:after="240"/>
      </w:pPr>
      <w:r>
        <w:t>cuando tres sombras juntas se salieron,</w:t>
      </w:r>
    </w:p>
    <w:p w14:paraId="2024245B" w14:textId="77777777" w:rsidR="00903E67" w:rsidRDefault="00903E67" w:rsidP="005636B6">
      <w:pPr>
        <w:spacing w:before="240" w:after="240"/>
      </w:pPr>
      <w:r>
        <w:t>corriendo, de una turba que pasaba</w:t>
      </w:r>
    </w:p>
    <w:p w14:paraId="25937E05" w14:textId="77777777" w:rsidR="00903E67" w:rsidRDefault="00903E67" w:rsidP="005636B6">
      <w:pPr>
        <w:spacing w:before="240" w:after="240"/>
      </w:pPr>
      <w:r>
        <w:t>bajo la lluvia de la áspera pena.</w:t>
      </w:r>
    </w:p>
    <w:p w14:paraId="265639D2" w14:textId="77777777" w:rsidR="00903E67" w:rsidRDefault="00903E67" w:rsidP="005636B6">
      <w:pPr>
        <w:spacing w:before="240" w:after="240"/>
      </w:pPr>
      <w:r>
        <w:t>Hacia nosotros gritando venían:</w:t>
      </w:r>
    </w:p>
    <w:p w14:paraId="54F4E303" w14:textId="77777777" w:rsidR="00903E67" w:rsidRDefault="00903E67" w:rsidP="005636B6">
      <w:pPr>
        <w:spacing w:before="240" w:after="240"/>
      </w:pPr>
      <w:r>
        <w:t>«Detente quien parece por el traje</w:t>
      </w:r>
    </w:p>
    <w:p w14:paraId="51B5CCFF" w14:textId="77777777" w:rsidR="00903E67" w:rsidRDefault="00903E67" w:rsidP="005636B6">
      <w:pPr>
        <w:spacing w:before="240" w:after="240"/>
      </w:pPr>
      <w:r>
        <w:t>ser uno de la patria depravada.»</w:t>
      </w:r>
    </w:p>
    <w:p w14:paraId="4686237C" w14:textId="77777777" w:rsidR="00903E67" w:rsidRDefault="00903E67" w:rsidP="005636B6">
      <w:pPr>
        <w:spacing w:before="240" w:after="240"/>
      </w:pPr>
      <w:r>
        <w:t>¡Ah, cuántas llagas vi en aquellos miembros,</w:t>
      </w:r>
    </w:p>
    <w:p w14:paraId="230C2583" w14:textId="77777777" w:rsidR="00903E67" w:rsidRDefault="00903E67" w:rsidP="005636B6">
      <w:pPr>
        <w:spacing w:before="240" w:after="240"/>
      </w:pPr>
      <w:r>
        <w:t>viejas y nuevas, de la llama ardidas!</w:t>
      </w:r>
    </w:p>
    <w:p w14:paraId="2407E7C9" w14:textId="77777777" w:rsidR="00903E67" w:rsidRDefault="00903E67" w:rsidP="005636B6">
      <w:pPr>
        <w:spacing w:before="240" w:after="240"/>
      </w:pPr>
      <w:r>
        <w:t>me siento aún dolorido al recordarlo.</w:t>
      </w:r>
    </w:p>
    <w:p w14:paraId="5E53D1A6" w14:textId="77777777" w:rsidR="00903E67" w:rsidRDefault="00903E67" w:rsidP="005636B6">
      <w:pPr>
        <w:spacing w:before="240" w:after="240"/>
      </w:pPr>
      <w:r>
        <w:t>A sus gritos mi guía se detuvo;</w:t>
      </w:r>
    </w:p>
    <w:p w14:paraId="509EC005" w14:textId="77777777" w:rsidR="00903E67" w:rsidRDefault="00903E67" w:rsidP="005636B6">
      <w:pPr>
        <w:spacing w:before="240" w:after="240"/>
      </w:pPr>
      <w:r>
        <w:t>volvió el rostro hacia mí, y me dijo: « Espera,</w:t>
      </w:r>
    </w:p>
    <w:p w14:paraId="75395D2D" w14:textId="77777777" w:rsidR="00903E67" w:rsidRDefault="00903E67" w:rsidP="005636B6">
      <w:pPr>
        <w:spacing w:before="240" w:after="240"/>
      </w:pPr>
      <w:r>
        <w:t>pues hay que ser cortés con esta gente.</w:t>
      </w:r>
    </w:p>
    <w:p w14:paraId="34B86DA0" w14:textId="77777777" w:rsidR="00903E67" w:rsidRDefault="00903E67" w:rsidP="005636B6">
      <w:pPr>
        <w:spacing w:before="240" w:after="240"/>
      </w:pPr>
      <w:r>
        <w:t>Y si no fuese por el crudo fuego</w:t>
      </w:r>
    </w:p>
    <w:p w14:paraId="22526AB8" w14:textId="77777777" w:rsidR="00903E67" w:rsidRDefault="00903E67" w:rsidP="005636B6">
      <w:pPr>
        <w:spacing w:before="240" w:after="240"/>
      </w:pPr>
      <w:r>
        <w:t>que este sitio asaetea, te diría</w:t>
      </w:r>
    </w:p>
    <w:p w14:paraId="4ED4D548" w14:textId="77777777" w:rsidR="00903E67" w:rsidRDefault="00903E67" w:rsidP="005636B6">
      <w:pPr>
        <w:spacing w:before="240" w:after="240"/>
      </w:pPr>
      <w:r>
        <w:t>que te apresures tú mejor que ellos.»</w:t>
      </w:r>
    </w:p>
    <w:p w14:paraId="56070D16" w14:textId="77777777" w:rsidR="00903E67" w:rsidRDefault="00903E67" w:rsidP="005636B6">
      <w:pPr>
        <w:spacing w:before="240" w:after="240"/>
      </w:pPr>
      <w:r>
        <w:t>Ellos, al detenernos, reemprendieron</w:t>
      </w:r>
    </w:p>
    <w:p w14:paraId="678DEE57" w14:textId="77777777" w:rsidR="00903E67" w:rsidRDefault="00903E67" w:rsidP="005636B6">
      <w:pPr>
        <w:spacing w:before="240" w:after="240"/>
      </w:pPr>
      <w:r>
        <w:t>su antiguo verso; y cuando ya llegaron,</w:t>
      </w:r>
    </w:p>
    <w:p w14:paraId="4AFD6848" w14:textId="77777777" w:rsidR="00903E67" w:rsidRDefault="00903E67" w:rsidP="005636B6">
      <w:pPr>
        <w:spacing w:before="240" w:after="240"/>
      </w:pPr>
      <w:r>
        <w:lastRenderedPageBreak/>
        <w:t>hacen un corro de sí aquellos tres,</w:t>
      </w:r>
    </w:p>
    <w:p w14:paraId="7696627A" w14:textId="77777777" w:rsidR="00903E67" w:rsidRDefault="00903E67" w:rsidP="005636B6">
      <w:pPr>
        <w:spacing w:before="240" w:after="240"/>
      </w:pPr>
      <w:r>
        <w:t>cual desnudos y untados campeones,</w:t>
      </w:r>
    </w:p>
    <w:p w14:paraId="024CD7BD" w14:textId="77777777" w:rsidR="00903E67" w:rsidRDefault="00903E67" w:rsidP="005636B6">
      <w:pPr>
        <w:spacing w:before="240" w:after="240"/>
      </w:pPr>
      <w:r>
        <w:t>acechando a su presa y su ventaja,</w:t>
      </w:r>
    </w:p>
    <w:p w14:paraId="58FD130C" w14:textId="77777777" w:rsidR="00903E67" w:rsidRDefault="00903E67" w:rsidP="005636B6">
      <w:pPr>
        <w:spacing w:before="240" w:after="240"/>
      </w:pPr>
      <w:r>
        <w:t>antes de que se enzarcen entre ellos;</w:t>
      </w:r>
    </w:p>
    <w:p w14:paraId="7FD0A5B3" w14:textId="77777777" w:rsidR="00903E67" w:rsidRDefault="00903E67" w:rsidP="005636B6">
      <w:pPr>
        <w:spacing w:before="240" w:after="240"/>
      </w:pPr>
      <w:r>
        <w:t>y con la cara vuelta, cada uno</w:t>
      </w:r>
    </w:p>
    <w:p w14:paraId="0271BBEB" w14:textId="77777777" w:rsidR="00903E67" w:rsidRDefault="00903E67" w:rsidP="005636B6">
      <w:pPr>
        <w:spacing w:before="240" w:after="240"/>
      </w:pPr>
      <w:r>
        <w:t>me miraba de modo que al contrario</w:t>
      </w:r>
    </w:p>
    <w:p w14:paraId="6042CB75" w14:textId="77777777" w:rsidR="00903E67" w:rsidRDefault="00903E67" w:rsidP="005636B6">
      <w:pPr>
        <w:spacing w:before="240" w:after="240"/>
      </w:pPr>
      <w:r>
        <w:t>iba el cuello del pie continuamente.</w:t>
      </w:r>
    </w:p>
    <w:p w14:paraId="7D844455" w14:textId="77777777" w:rsidR="00903E67" w:rsidRDefault="00903E67" w:rsidP="005636B6">
      <w:pPr>
        <w:spacing w:before="240" w:after="240"/>
      </w:pPr>
      <w:r>
        <w:t>«Si el horror de este suelo movedizo</w:t>
      </w:r>
    </w:p>
    <w:p w14:paraId="563E793F" w14:textId="77777777" w:rsidR="00903E67" w:rsidRDefault="00903E67" w:rsidP="005636B6">
      <w:pPr>
        <w:spacing w:before="240" w:after="240"/>
      </w:pPr>
      <w:r>
        <w:t>vuelve nuestras plegarias despreciables</w:t>
      </w:r>
    </w:p>
    <w:p w14:paraId="35BE5635" w14:textId="77777777" w:rsidR="00903E67" w:rsidRDefault="00903E67" w:rsidP="005636B6">
      <w:pPr>
        <w:spacing w:before="240" w:after="240"/>
      </w:pPr>
      <w:r>
        <w:t>-uno empezó- y la faz negra y quemada,</w:t>
      </w:r>
    </w:p>
    <w:p w14:paraId="61FDED71" w14:textId="77777777" w:rsidR="00903E67" w:rsidRDefault="00903E67" w:rsidP="005636B6">
      <w:pPr>
        <w:spacing w:before="240" w:after="240"/>
      </w:pPr>
      <w:r>
        <w:t>nuestra fama a tu ánimo suplique</w:t>
      </w:r>
    </w:p>
    <w:p w14:paraId="658AFF1C" w14:textId="77777777" w:rsidR="00903E67" w:rsidRDefault="00903E67" w:rsidP="005636B6">
      <w:pPr>
        <w:spacing w:before="240" w:after="240"/>
      </w:pPr>
      <w:r>
        <w:t>que nos digas quién eres, que los vivos</w:t>
      </w:r>
    </w:p>
    <w:p w14:paraId="2069C711" w14:textId="77777777" w:rsidR="00903E67" w:rsidRDefault="00903E67" w:rsidP="005636B6">
      <w:pPr>
        <w:spacing w:before="240" w:after="240"/>
      </w:pPr>
      <w:r>
        <w:t>pies tan seguro en el infierno arrastras.</w:t>
      </w:r>
    </w:p>
    <w:p w14:paraId="15068E40" w14:textId="77777777" w:rsidR="00903E67" w:rsidRDefault="00903E67" w:rsidP="005636B6">
      <w:pPr>
        <w:spacing w:before="240" w:after="240"/>
      </w:pPr>
      <w:r>
        <w:t>Éste, de quien me ves pisar las huellas,</w:t>
      </w:r>
    </w:p>
    <w:p w14:paraId="378BF422" w14:textId="77777777" w:rsidR="00903E67" w:rsidRDefault="00903E67" w:rsidP="005636B6">
      <w:pPr>
        <w:spacing w:before="240" w:after="240"/>
      </w:pPr>
      <w:r>
        <w:t>aunque desnudo y sin pellejo vaya,</w:t>
      </w:r>
    </w:p>
    <w:p w14:paraId="0F218FC0" w14:textId="77777777" w:rsidR="00903E67" w:rsidRDefault="00903E67" w:rsidP="005636B6">
      <w:pPr>
        <w:spacing w:before="240" w:after="240"/>
      </w:pPr>
      <w:r>
        <w:t>fue de un grado mayor de lo que piensas,</w:t>
      </w:r>
    </w:p>
    <w:p w14:paraId="15947299" w14:textId="77777777" w:rsidR="00903E67" w:rsidRDefault="00903E67" w:rsidP="005636B6">
      <w:pPr>
        <w:spacing w:before="240" w:after="240"/>
      </w:pPr>
      <w:r>
        <w:t>pues nieto fue de la bella Gualdrada;</w:t>
      </w:r>
    </w:p>
    <w:p w14:paraId="7AFD13BF" w14:textId="77777777" w:rsidR="00903E67" w:rsidRDefault="00903E67" w:rsidP="005636B6">
      <w:pPr>
        <w:spacing w:before="240" w:after="240"/>
      </w:pPr>
      <w:r>
        <w:t>se llamó Guido Guerra, y en su vida</w:t>
      </w:r>
    </w:p>
    <w:p w14:paraId="59EB811E" w14:textId="77777777" w:rsidR="00903E67" w:rsidRDefault="00903E67" w:rsidP="005636B6">
      <w:pPr>
        <w:spacing w:before="240" w:after="240"/>
      </w:pPr>
      <w:r>
        <w:t>mucho obró con su espada y con su juicio.</w:t>
      </w:r>
    </w:p>
    <w:p w14:paraId="3AC54A1E" w14:textId="77777777" w:rsidR="00903E67" w:rsidRDefault="00903E67" w:rsidP="005636B6">
      <w:pPr>
        <w:spacing w:before="240" w:after="240"/>
      </w:pPr>
      <w:r>
        <w:lastRenderedPageBreak/>
        <w:t>El otro, que tras mí la arena pisa,</w:t>
      </w:r>
    </w:p>
    <w:p w14:paraId="3DB94228" w14:textId="77777777" w:rsidR="00903E67" w:rsidRDefault="00903E67" w:rsidP="005636B6">
      <w:pPr>
        <w:spacing w:before="240" w:after="240"/>
      </w:pPr>
      <w:r>
        <w:t>es Tegghiaio Aldobrandi, cuya voz</w:t>
      </w:r>
    </w:p>
    <w:p w14:paraId="072BC988" w14:textId="77777777" w:rsidR="00903E67" w:rsidRDefault="00903E67" w:rsidP="005636B6">
      <w:pPr>
        <w:spacing w:before="240" w:after="240"/>
      </w:pPr>
      <w:r>
        <w:t>en el mundo debiera agradecerse;</w:t>
      </w:r>
    </w:p>
    <w:p w14:paraId="35DF2772" w14:textId="77777777" w:rsidR="00903E67" w:rsidRDefault="00903E67" w:rsidP="005636B6">
      <w:pPr>
        <w:spacing w:before="240" w:after="240"/>
      </w:pPr>
      <w:r>
        <w:t>y yo, que en el suplicio voy con ellos,</w:t>
      </w:r>
    </w:p>
    <w:p w14:paraId="4CF90D5D" w14:textId="77777777" w:rsidR="00903E67" w:rsidRDefault="00903E67" w:rsidP="005636B6">
      <w:pPr>
        <w:spacing w:before="240" w:after="240"/>
      </w:pPr>
      <w:r>
        <w:t>Jacopo Rusticucci; y fiera esposa</w:t>
      </w:r>
    </w:p>
    <w:p w14:paraId="09829788" w14:textId="77777777" w:rsidR="00903E67" w:rsidRDefault="00903E67" w:rsidP="005636B6">
      <w:pPr>
        <w:spacing w:before="240" w:after="240"/>
      </w:pPr>
      <w:r>
        <w:t>más que otra cosa alguna me condena.»</w:t>
      </w:r>
    </w:p>
    <w:p w14:paraId="71FC01B6" w14:textId="77777777" w:rsidR="00903E67" w:rsidRDefault="00903E67" w:rsidP="005636B6">
      <w:pPr>
        <w:spacing w:before="240" w:after="240"/>
      </w:pPr>
      <w:r>
        <w:t>Si hubiera estado a cubierto del fuego,</w:t>
      </w:r>
    </w:p>
    <w:p w14:paraId="6BDAA3FE" w14:textId="77777777" w:rsidR="00903E67" w:rsidRDefault="00903E67" w:rsidP="005636B6">
      <w:pPr>
        <w:spacing w:before="240" w:after="240"/>
      </w:pPr>
      <w:r>
        <w:t>me hubiera ido detrás de ellos al punto,</w:t>
      </w:r>
    </w:p>
    <w:p w14:paraId="3DD2314C" w14:textId="77777777" w:rsidR="00903E67" w:rsidRDefault="00903E67" w:rsidP="005636B6">
      <w:pPr>
        <w:spacing w:before="240" w:after="240"/>
      </w:pPr>
      <w:r>
        <w:t>y no creo que al guía le importase;</w:t>
      </w:r>
    </w:p>
    <w:p w14:paraId="43BA0B59" w14:textId="77777777" w:rsidR="00903E67" w:rsidRDefault="00903E67" w:rsidP="005636B6">
      <w:pPr>
        <w:spacing w:before="240" w:after="240"/>
      </w:pPr>
      <w:r>
        <w:t>mas me hubiera abrasado, y de ese modo</w:t>
      </w:r>
    </w:p>
    <w:p w14:paraId="53522DE5" w14:textId="77777777" w:rsidR="00903E67" w:rsidRDefault="00903E67" w:rsidP="005636B6">
      <w:pPr>
        <w:spacing w:before="240" w:after="240"/>
      </w:pPr>
      <w:r>
        <w:t>venció el miedo al deseo que tenía,</w:t>
      </w:r>
    </w:p>
    <w:p w14:paraId="12B79EDC" w14:textId="77777777" w:rsidR="00903E67" w:rsidRDefault="00903E67" w:rsidP="005636B6">
      <w:pPr>
        <w:spacing w:before="240" w:after="240"/>
      </w:pPr>
      <w:r>
        <w:t>pues de abrazarles yo me hallaba ansioso.</w:t>
      </w:r>
    </w:p>
    <w:p w14:paraId="29560A48" w14:textId="77777777" w:rsidR="00903E67" w:rsidRDefault="00903E67" w:rsidP="005636B6">
      <w:pPr>
        <w:spacing w:before="240" w:after="240"/>
      </w:pPr>
      <w:r>
        <w:t>Luego empecé: «No desprecio, mas pena</w:t>
      </w:r>
    </w:p>
    <w:p w14:paraId="64D53403" w14:textId="77777777" w:rsidR="00903E67" w:rsidRDefault="00903E67" w:rsidP="005636B6">
      <w:pPr>
        <w:spacing w:before="240" w:after="240"/>
      </w:pPr>
      <w:r>
        <w:t>en mi interior me causa vuestro estado,</w:t>
      </w:r>
    </w:p>
    <w:p w14:paraId="62393858" w14:textId="77777777" w:rsidR="00903E67" w:rsidRDefault="00903E67" w:rsidP="005636B6">
      <w:pPr>
        <w:spacing w:before="240" w:after="240"/>
      </w:pPr>
      <w:r>
        <w:t>y es tanta que no puedo desprenderla,</w:t>
      </w:r>
    </w:p>
    <w:p w14:paraId="48337F54" w14:textId="77777777" w:rsidR="00903E67" w:rsidRDefault="00903E67" w:rsidP="005636B6">
      <w:pPr>
        <w:spacing w:before="240" w:after="240"/>
      </w:pPr>
      <w:r>
        <w:t>desde el momento en que mi guía dijo</w:t>
      </w:r>
    </w:p>
    <w:p w14:paraId="7AA8A0EA" w14:textId="77777777" w:rsidR="00903E67" w:rsidRDefault="00903E67" w:rsidP="005636B6">
      <w:pPr>
        <w:spacing w:before="240" w:after="240"/>
      </w:pPr>
      <w:r>
        <w:t>palabras, por las cuales yo pensaba</w:t>
      </w:r>
    </w:p>
    <w:p w14:paraId="32322453" w14:textId="77777777" w:rsidR="00903E67" w:rsidRDefault="00903E67" w:rsidP="005636B6">
      <w:pPr>
        <w:spacing w:before="240" w:after="240"/>
      </w:pPr>
      <w:r>
        <w:t>que, como sois, se acercaba tal gente.</w:t>
      </w:r>
    </w:p>
    <w:p w14:paraId="48A84C9C" w14:textId="77777777" w:rsidR="00903E67" w:rsidRDefault="00903E67" w:rsidP="005636B6">
      <w:pPr>
        <w:spacing w:before="240" w:after="240"/>
      </w:pPr>
      <w:r>
        <w:t>De vuestra tierra soy, y desde siempre</w:t>
      </w:r>
    </w:p>
    <w:p w14:paraId="7B8FC8F2" w14:textId="77777777" w:rsidR="00903E67" w:rsidRDefault="00903E67" w:rsidP="005636B6">
      <w:pPr>
        <w:spacing w:before="240" w:after="240"/>
      </w:pPr>
      <w:r>
        <w:lastRenderedPageBreak/>
        <w:t>vuestras obras y nombres tan honrados,</w:t>
      </w:r>
    </w:p>
    <w:p w14:paraId="561CE8AB" w14:textId="77777777" w:rsidR="00903E67" w:rsidRDefault="00903E67" w:rsidP="005636B6">
      <w:pPr>
        <w:spacing w:before="240" w:after="240"/>
      </w:pPr>
      <w:r>
        <w:t>con afecto he escuchado y retenido.</w:t>
      </w:r>
    </w:p>
    <w:p w14:paraId="2E16D298" w14:textId="77777777" w:rsidR="00903E67" w:rsidRDefault="00903E67" w:rsidP="005636B6">
      <w:pPr>
        <w:spacing w:before="240" w:after="240"/>
      </w:pPr>
      <w:r>
        <w:t>Dejo la hiel y voy al dulce fruto</w:t>
      </w:r>
    </w:p>
    <w:p w14:paraId="3C99EF54" w14:textId="77777777" w:rsidR="00903E67" w:rsidRDefault="00903E67" w:rsidP="005636B6">
      <w:pPr>
        <w:spacing w:before="240" w:after="240"/>
      </w:pPr>
      <w:r>
        <w:t>que mi guía veraz me ha prometido,</w:t>
      </w:r>
    </w:p>
    <w:p w14:paraId="787F48BF" w14:textId="77777777" w:rsidR="00903E67" w:rsidRDefault="00903E67" w:rsidP="005636B6">
      <w:pPr>
        <w:spacing w:before="240" w:after="240"/>
      </w:pPr>
      <w:r>
        <w:t>pero antes tengo que llegar al centro.»</w:t>
      </w:r>
    </w:p>
    <w:p w14:paraId="4616C26B" w14:textId="77777777" w:rsidR="00903E67" w:rsidRDefault="00903E67" w:rsidP="005636B6">
      <w:pPr>
        <w:spacing w:before="240" w:after="240"/>
      </w:pPr>
      <w:r>
        <w:t>«Muy largamente el alma te conduzcan</w:t>
      </w:r>
    </w:p>
    <w:p w14:paraId="722D6699" w14:textId="77777777" w:rsidR="00903E67" w:rsidRDefault="00903E67" w:rsidP="005636B6">
      <w:pPr>
        <w:spacing w:before="240" w:after="240"/>
      </w:pPr>
      <w:r>
        <w:t>todavía -me dijo aquél- tus miembros,</w:t>
      </w:r>
    </w:p>
    <w:p w14:paraId="52C5F2B8" w14:textId="77777777" w:rsidR="00903E67" w:rsidRDefault="00903E67" w:rsidP="005636B6">
      <w:pPr>
        <w:spacing w:before="240" w:after="240"/>
      </w:pPr>
      <w:r>
        <w:t>y resplandezca luego tu memoria,</w:t>
      </w:r>
    </w:p>
    <w:p w14:paraId="0EFD4F7E" w14:textId="77777777" w:rsidR="00903E67" w:rsidRDefault="00903E67" w:rsidP="005636B6">
      <w:pPr>
        <w:spacing w:before="240" w:after="240"/>
      </w:pPr>
      <w:r>
        <w:t>di si el valor y cortesía aún se hallan</w:t>
      </w:r>
    </w:p>
    <w:p w14:paraId="26DF55AA" w14:textId="77777777" w:rsidR="00903E67" w:rsidRDefault="00903E67" w:rsidP="005636B6">
      <w:pPr>
        <w:spacing w:before="240" w:after="240"/>
      </w:pPr>
      <w:r>
        <w:t>en nuestra patria tal como solían,</w:t>
      </w:r>
    </w:p>
    <w:p w14:paraId="60E619C5" w14:textId="77777777" w:rsidR="00903E67" w:rsidRDefault="00903E67" w:rsidP="005636B6">
      <w:pPr>
        <w:spacing w:before="240" w:after="240"/>
      </w:pPr>
      <w:r>
        <w:t>o si del todo han sido ya expulsados;</w:t>
      </w:r>
    </w:p>
    <w:p w14:paraId="7677918D" w14:textId="77777777" w:rsidR="00903E67" w:rsidRDefault="00903E67" w:rsidP="005636B6">
      <w:pPr>
        <w:spacing w:before="240" w:after="240"/>
      </w:pPr>
      <w:r>
        <w:t>que Giuglielmo Borsiere, el cual se duele</w:t>
      </w:r>
    </w:p>
    <w:p w14:paraId="6417B925" w14:textId="77777777" w:rsidR="00903E67" w:rsidRDefault="00903E67" w:rsidP="005636B6">
      <w:pPr>
        <w:spacing w:before="240" w:after="240"/>
      </w:pPr>
      <w:r>
        <w:t>desde hace poco en nuestro mismo grupo,</w:t>
      </w:r>
    </w:p>
    <w:p w14:paraId="7D26A212" w14:textId="77777777" w:rsidR="00903E67" w:rsidRDefault="00903E67" w:rsidP="005636B6">
      <w:pPr>
        <w:spacing w:before="240" w:after="240"/>
      </w:pPr>
      <w:r>
        <w:t>con sus palabras mucho nos aflige.»</w:t>
      </w:r>
    </w:p>
    <w:p w14:paraId="4E248061" w14:textId="77777777" w:rsidR="00903E67" w:rsidRDefault="00903E67" w:rsidP="005636B6">
      <w:pPr>
        <w:spacing w:before="240" w:after="240"/>
      </w:pPr>
      <w:r>
        <w:t>«Las nuevas gentes, las ganancias súbitas,</w:t>
      </w:r>
    </w:p>
    <w:p w14:paraId="695DDC2F" w14:textId="77777777" w:rsidR="00903E67" w:rsidRDefault="00903E67" w:rsidP="005636B6">
      <w:pPr>
        <w:spacing w:before="240" w:after="240"/>
      </w:pPr>
      <w:r>
        <w:t>orgullo y desmesura han generado,</w:t>
      </w:r>
    </w:p>
    <w:p w14:paraId="50D4D3D6" w14:textId="77777777" w:rsidR="00903E67" w:rsidRDefault="00903E67" w:rsidP="005636B6">
      <w:pPr>
        <w:spacing w:before="240" w:after="240"/>
      </w:pPr>
      <w:r>
        <w:t>en ti, Florencia, y de ello te lamentas.»</w:t>
      </w:r>
    </w:p>
    <w:p w14:paraId="0FCF8DA4" w14:textId="77777777" w:rsidR="00903E67" w:rsidRDefault="00903E67" w:rsidP="005636B6">
      <w:pPr>
        <w:spacing w:before="240" w:after="240"/>
      </w:pPr>
      <w:r>
        <w:t>Así grité levantando la cara;</w:t>
      </w:r>
    </w:p>
    <w:p w14:paraId="28797857" w14:textId="77777777" w:rsidR="00903E67" w:rsidRDefault="00903E67" w:rsidP="005636B6">
      <w:pPr>
        <w:spacing w:before="240" w:after="240"/>
      </w:pPr>
      <w:r>
        <w:t>y los tres, que esto oyeron por respuesta,</w:t>
      </w:r>
    </w:p>
    <w:p w14:paraId="570A5814" w14:textId="77777777" w:rsidR="00903E67" w:rsidRDefault="00903E67" w:rsidP="005636B6">
      <w:pPr>
        <w:spacing w:before="240" w:after="240"/>
      </w:pPr>
      <w:r>
        <w:lastRenderedPageBreak/>
        <w:t>se miraron como ante las verdades.</w:t>
      </w:r>
    </w:p>
    <w:p w14:paraId="42E1D321" w14:textId="77777777" w:rsidR="00903E67" w:rsidRDefault="00903E67" w:rsidP="005636B6">
      <w:pPr>
        <w:spacing w:before="240" w:after="240"/>
      </w:pPr>
      <w:r>
        <w:t>«Si en otras ocasiones no te cuesta</w:t>
      </w:r>
    </w:p>
    <w:p w14:paraId="6C6D66FC" w14:textId="77777777" w:rsidR="00903E67" w:rsidRDefault="00903E67" w:rsidP="005636B6">
      <w:pPr>
        <w:spacing w:before="240" w:after="240"/>
      </w:pPr>
      <w:r>
        <w:t>satisfacer a otros -me dijeron-,</w:t>
      </w:r>
    </w:p>
    <w:p w14:paraId="3C14D51F" w14:textId="77777777" w:rsidR="00903E67" w:rsidRDefault="00903E67" w:rsidP="005636B6">
      <w:pPr>
        <w:spacing w:before="240" w:after="240"/>
      </w:pPr>
      <w:r>
        <w:t>dichoso tú que dices lo que quieres.</w:t>
      </w:r>
    </w:p>
    <w:p w14:paraId="0640DE9B" w14:textId="77777777" w:rsidR="00903E67" w:rsidRDefault="00903E67" w:rsidP="005636B6">
      <w:pPr>
        <w:spacing w:before="240" w:after="240"/>
      </w:pPr>
      <w:r>
        <w:t>Pero si sales de este mundo ciego</w:t>
      </w:r>
    </w:p>
    <w:p w14:paraId="01A899B5" w14:textId="77777777" w:rsidR="00903E67" w:rsidRDefault="00903E67" w:rsidP="005636B6">
      <w:pPr>
        <w:spacing w:before="240" w:after="240"/>
      </w:pPr>
      <w:r>
        <w:t>y vuelves a mirar los bellos astros,</w:t>
      </w:r>
    </w:p>
    <w:p w14:paraId="3C1D6D7A" w14:textId="77777777" w:rsidR="00903E67" w:rsidRDefault="00903E67" w:rsidP="005636B6">
      <w:pPr>
        <w:spacing w:before="240" w:after="240"/>
      </w:pPr>
      <w:r>
        <w:t>cuando decir "estuve allí" te plazca,</w:t>
      </w:r>
    </w:p>
    <w:p w14:paraId="4FFDA80E" w14:textId="77777777" w:rsidR="00903E67" w:rsidRDefault="00903E67" w:rsidP="005636B6">
      <w:pPr>
        <w:spacing w:before="240" w:after="240"/>
      </w:pPr>
      <w:r>
        <w:t>háblale de nosotros a la gente.»</w:t>
      </w:r>
    </w:p>
    <w:p w14:paraId="5124F202" w14:textId="77777777" w:rsidR="00903E67" w:rsidRDefault="00903E67" w:rsidP="005636B6">
      <w:pPr>
        <w:spacing w:before="240" w:after="240"/>
      </w:pPr>
      <w:r>
        <w:t>Rompieron luego el círculo y, huyendo,</w:t>
      </w:r>
    </w:p>
    <w:p w14:paraId="1165172A" w14:textId="77777777" w:rsidR="00903E67" w:rsidRDefault="00903E67" w:rsidP="005636B6">
      <w:pPr>
        <w:spacing w:before="240" w:after="240"/>
      </w:pPr>
      <w:r>
        <w:t>alas sus raudas piernas parecían.</w:t>
      </w:r>
    </w:p>
    <w:p w14:paraId="6E3650F7" w14:textId="77777777" w:rsidR="00903E67" w:rsidRDefault="00903E67" w:rsidP="005636B6">
      <w:pPr>
        <w:spacing w:before="240" w:after="240"/>
      </w:pPr>
      <w:r>
        <w:t>Un amén no podría haberse dicho</w:t>
      </w:r>
    </w:p>
    <w:p w14:paraId="34CD021A" w14:textId="77777777" w:rsidR="00903E67" w:rsidRDefault="00903E67" w:rsidP="005636B6">
      <w:pPr>
        <w:spacing w:before="240" w:after="240"/>
      </w:pPr>
      <w:r>
        <w:t>antes de que ellos se hubiesen perdido;</w:t>
      </w:r>
    </w:p>
    <w:p w14:paraId="37D6685A" w14:textId="77777777" w:rsidR="00903E67" w:rsidRDefault="00903E67" w:rsidP="005636B6">
      <w:pPr>
        <w:spacing w:before="240" w:after="240"/>
      </w:pPr>
      <w:r>
        <w:t>por lo que el guía quiso que partiésemos.</w:t>
      </w:r>
    </w:p>
    <w:p w14:paraId="376E146B" w14:textId="77777777" w:rsidR="00903E67" w:rsidRDefault="00903E67" w:rsidP="005636B6">
      <w:pPr>
        <w:spacing w:before="240" w:after="240"/>
      </w:pPr>
      <w:r>
        <w:t>Yo iba detrás, y no avanzamos mucho</w:t>
      </w:r>
    </w:p>
    <w:p w14:paraId="151230E7" w14:textId="77777777" w:rsidR="00903E67" w:rsidRDefault="00903E67" w:rsidP="005636B6">
      <w:pPr>
        <w:spacing w:before="240" w:after="240"/>
      </w:pPr>
      <w:r>
        <w:t>cuando el agua sonaba tan de cerca,</w:t>
      </w:r>
    </w:p>
    <w:p w14:paraId="75EAD433" w14:textId="77777777" w:rsidR="00903E67" w:rsidRDefault="00903E67" w:rsidP="005636B6">
      <w:pPr>
        <w:spacing w:before="240" w:after="240"/>
      </w:pPr>
      <w:r>
        <w:t>que apenas se escuchaban las palabras.</w:t>
      </w:r>
    </w:p>
    <w:p w14:paraId="4CDB90E7" w14:textId="77777777" w:rsidR="00903E67" w:rsidRDefault="00903E67" w:rsidP="005636B6">
      <w:pPr>
        <w:spacing w:before="240" w:after="240"/>
      </w:pPr>
      <w:r>
        <w:t>Como aquel río sigue su carrera</w:t>
      </w:r>
    </w:p>
    <w:p w14:paraId="1E52C8CF" w14:textId="77777777" w:rsidR="00903E67" w:rsidRDefault="00903E67" w:rsidP="005636B6">
      <w:pPr>
        <w:spacing w:before="240" w:after="240"/>
      </w:pPr>
      <w:r>
        <w:t>primero desde el Veso hacia el levante,</w:t>
      </w:r>
    </w:p>
    <w:p w14:paraId="68EE6D56" w14:textId="77777777" w:rsidR="00903E67" w:rsidRDefault="00903E67" w:rsidP="005636B6">
      <w:pPr>
        <w:spacing w:before="240" w:after="240"/>
      </w:pPr>
      <w:r>
        <w:t>a la vertiente izquierda de Apenino,</w:t>
      </w:r>
    </w:p>
    <w:p w14:paraId="1DE568AA" w14:textId="77777777" w:rsidR="00903E67" w:rsidRDefault="00903E67" w:rsidP="005636B6">
      <w:pPr>
        <w:spacing w:before="240" w:after="240"/>
      </w:pPr>
      <w:r>
        <w:lastRenderedPageBreak/>
        <w:t>que Acquaqueta se llama abajo, antes</w:t>
      </w:r>
    </w:p>
    <w:p w14:paraId="04ED153B" w14:textId="77777777" w:rsidR="00903E67" w:rsidRDefault="00903E67" w:rsidP="005636B6">
      <w:pPr>
        <w:spacing w:before="240" w:after="240"/>
      </w:pPr>
      <w:r>
        <w:t>de que en un hondo lecho se desplome,</w:t>
      </w:r>
    </w:p>
    <w:p w14:paraId="16543940" w14:textId="77777777" w:rsidR="00903E67" w:rsidRDefault="00903E67" w:rsidP="005636B6">
      <w:pPr>
        <w:spacing w:before="240" w:after="240"/>
      </w:pPr>
      <w:r>
        <w:t>y en Forlí ya ese nombre no conserva,</w:t>
      </w:r>
    </w:p>
    <w:p w14:paraId="3825044C" w14:textId="77777777" w:rsidR="00903E67" w:rsidRDefault="00903E67" w:rsidP="005636B6">
      <w:pPr>
        <w:spacing w:before="240" w:after="240"/>
      </w:pPr>
      <w:r>
        <w:t>resuena allí sobre San Benedetto,</w:t>
      </w:r>
    </w:p>
    <w:p w14:paraId="7F22AC5A" w14:textId="77777777" w:rsidR="00903E67" w:rsidRDefault="00903E67" w:rsidP="005636B6">
      <w:pPr>
        <w:spacing w:before="240" w:after="240"/>
      </w:pPr>
      <w:r>
        <w:t>de la roca cayendo en la cascada</w:t>
      </w:r>
    </w:p>
    <w:p w14:paraId="703AE33E" w14:textId="77777777" w:rsidR="00903E67" w:rsidRDefault="00903E67" w:rsidP="005636B6">
      <w:pPr>
        <w:spacing w:before="240" w:after="240"/>
      </w:pPr>
      <w:r>
        <w:t>en donde mil debieran recibirle;</w:t>
      </w:r>
    </w:p>
    <w:p w14:paraId="1E2CA6C1" w14:textId="77777777" w:rsidR="00903E67" w:rsidRDefault="00903E67" w:rsidP="005636B6">
      <w:pPr>
        <w:spacing w:before="240" w:after="240"/>
      </w:pPr>
      <w:r>
        <w:t>así en lo hondo de un despeñadero,</w:t>
      </w:r>
    </w:p>
    <w:p w14:paraId="3205FCE0" w14:textId="77777777" w:rsidR="00903E67" w:rsidRDefault="00903E67" w:rsidP="005636B6">
      <w:pPr>
        <w:spacing w:before="240" w:after="240"/>
      </w:pPr>
      <w:r>
        <w:t>oímos resonar el agua roja,</w:t>
      </w:r>
    </w:p>
    <w:p w14:paraId="2AC2F125" w14:textId="77777777" w:rsidR="00903E67" w:rsidRDefault="00903E67" w:rsidP="005636B6">
      <w:pPr>
        <w:spacing w:before="240" w:after="240"/>
      </w:pPr>
      <w:r>
        <w:t>que el oído ofendía al poco tiempo.</w:t>
      </w:r>
    </w:p>
    <w:p w14:paraId="13A9F521" w14:textId="77777777" w:rsidR="00903E67" w:rsidRDefault="00903E67" w:rsidP="005636B6">
      <w:pPr>
        <w:spacing w:before="240" w:after="240"/>
      </w:pPr>
      <w:r>
        <w:t>Yo llevaba una cuerda a la cintura</w:t>
      </w:r>
    </w:p>
    <w:p w14:paraId="7A2DC0E9" w14:textId="77777777" w:rsidR="00903E67" w:rsidRDefault="00903E67" w:rsidP="005636B6">
      <w:pPr>
        <w:spacing w:before="240" w:after="240"/>
      </w:pPr>
      <w:r>
        <w:t>con la que alguna vez hube pensado</w:t>
      </w:r>
    </w:p>
    <w:p w14:paraId="484EA740" w14:textId="77777777" w:rsidR="00903E67" w:rsidRDefault="00903E67" w:rsidP="005636B6">
      <w:pPr>
        <w:spacing w:before="240" w:after="240"/>
      </w:pPr>
      <w:r>
        <w:t>cazar la onza de la piel pintada.</w:t>
      </w:r>
    </w:p>
    <w:p w14:paraId="0C731ECA" w14:textId="77777777" w:rsidR="00903E67" w:rsidRDefault="00903E67" w:rsidP="005636B6">
      <w:pPr>
        <w:spacing w:before="240" w:after="240"/>
      </w:pPr>
      <w:r>
        <w:t>Luego de haberme toda desceñido,</w:t>
      </w:r>
    </w:p>
    <w:p w14:paraId="3770EB5F" w14:textId="77777777" w:rsidR="00903E67" w:rsidRDefault="00903E67" w:rsidP="005636B6">
      <w:pPr>
        <w:spacing w:before="240" w:after="240"/>
      </w:pPr>
      <w:r>
        <w:t>como mi guía lo había mandado,</w:t>
      </w:r>
    </w:p>
    <w:p w14:paraId="02027A00" w14:textId="77777777" w:rsidR="00903E67" w:rsidRDefault="00903E67" w:rsidP="005636B6">
      <w:pPr>
        <w:spacing w:before="240" w:after="240"/>
      </w:pPr>
      <w:r>
        <w:t>se la entregué recogida en un rollo.</w:t>
      </w:r>
    </w:p>
    <w:p w14:paraId="340F075A" w14:textId="77777777" w:rsidR="00903E67" w:rsidRDefault="00903E67" w:rsidP="005636B6">
      <w:pPr>
        <w:spacing w:before="240" w:after="240"/>
      </w:pPr>
      <w:r>
        <w:t>Entonces se volvió hacia la derecha</w:t>
      </w:r>
    </w:p>
    <w:p w14:paraId="3F99C7C3" w14:textId="77777777" w:rsidR="00903E67" w:rsidRDefault="00903E67" w:rsidP="005636B6">
      <w:pPr>
        <w:spacing w:before="240" w:after="240"/>
      </w:pPr>
      <w:r>
        <w:t>y, alejándose un trecho de la orilla,</w:t>
      </w:r>
    </w:p>
    <w:p w14:paraId="099159F0" w14:textId="77777777" w:rsidR="00903E67" w:rsidRDefault="00903E67" w:rsidP="005636B6">
      <w:pPr>
        <w:spacing w:before="240" w:after="240"/>
      </w:pPr>
      <w:r>
        <w:t>la arrojó al fondo de la escarpadura.</w:t>
      </w:r>
    </w:p>
    <w:p w14:paraId="2833F45A" w14:textId="77777777" w:rsidR="00903E67" w:rsidRDefault="00903E67" w:rsidP="005636B6">
      <w:pPr>
        <w:spacing w:before="240" w:after="240"/>
      </w:pPr>
      <w:r>
        <w:t>«Alguna novedad ha de venirnos</w:t>
      </w:r>
    </w:p>
    <w:p w14:paraId="6C31E1F5" w14:textId="77777777" w:rsidR="00903E67" w:rsidRDefault="00903E67" w:rsidP="005636B6">
      <w:pPr>
        <w:spacing w:before="240" w:after="240"/>
      </w:pPr>
      <w:r>
        <w:lastRenderedPageBreak/>
        <w:t>-pensaba para mí- del nuevo signo,</w:t>
      </w:r>
    </w:p>
    <w:p w14:paraId="50B655DC" w14:textId="77777777" w:rsidR="00903E67" w:rsidRDefault="00903E67" w:rsidP="005636B6">
      <w:pPr>
        <w:spacing w:before="240" w:after="240"/>
      </w:pPr>
      <w:r>
        <w:t>que el maestro así busca con los ojos.»</w:t>
      </w:r>
    </w:p>
    <w:p w14:paraId="7E08BB73" w14:textId="77777777" w:rsidR="00903E67" w:rsidRDefault="00903E67" w:rsidP="005636B6">
      <w:pPr>
        <w:spacing w:before="240" w:after="240"/>
      </w:pPr>
      <w:r>
        <w:t>iCuán cautos deberían ser los hombres</w:t>
      </w:r>
    </w:p>
    <w:p w14:paraId="300C2583" w14:textId="77777777" w:rsidR="00903E67" w:rsidRDefault="00903E67" w:rsidP="005636B6">
      <w:pPr>
        <w:spacing w:before="240" w:after="240"/>
      </w:pPr>
      <w:r>
        <w:t>junto a aquellos que no sólo las obras,</w:t>
      </w:r>
    </w:p>
    <w:p w14:paraId="5D07DA72" w14:textId="77777777" w:rsidR="00903E67" w:rsidRDefault="00903E67" w:rsidP="005636B6">
      <w:pPr>
        <w:spacing w:before="240" w:after="240"/>
      </w:pPr>
      <w:r>
        <w:t>mas por dentro el pensar también conocen!</w:t>
      </w:r>
    </w:p>
    <w:p w14:paraId="115428AD" w14:textId="77777777" w:rsidR="00903E67" w:rsidRDefault="00903E67" w:rsidP="005636B6">
      <w:pPr>
        <w:spacing w:before="240" w:after="240"/>
      </w:pPr>
      <w:r>
        <w:t>«Pronto -dijo- verás sobradamente</w:t>
      </w:r>
    </w:p>
    <w:p w14:paraId="64A91F7B" w14:textId="77777777" w:rsidR="00903E67" w:rsidRDefault="00903E67" w:rsidP="005636B6">
      <w:pPr>
        <w:spacing w:before="240" w:after="240"/>
      </w:pPr>
      <w:r>
        <w:t>lo que espero, y en lo que estás pensando:</w:t>
      </w:r>
    </w:p>
    <w:p w14:paraId="47299916" w14:textId="77777777" w:rsidR="00903E67" w:rsidRDefault="00903E67" w:rsidP="005636B6">
      <w:pPr>
        <w:spacing w:before="240" w:after="240"/>
      </w:pPr>
      <w:r>
        <w:t>pronto conviene que tú lo descubras.»</w:t>
      </w:r>
    </w:p>
    <w:p w14:paraId="21E2ADF2" w14:textId="77777777" w:rsidR="00903E67" w:rsidRDefault="00903E67" w:rsidP="005636B6">
      <w:pPr>
        <w:spacing w:before="240" w:after="240"/>
      </w:pPr>
      <w:r>
        <w:t>La verdad que parece una mentira</w:t>
      </w:r>
    </w:p>
    <w:p w14:paraId="1037E54C" w14:textId="77777777" w:rsidR="00903E67" w:rsidRDefault="00903E67" w:rsidP="005636B6">
      <w:pPr>
        <w:spacing w:before="240" w:after="240"/>
      </w:pPr>
      <w:r>
        <w:t>debe el hombre callarse mientras pueda,</w:t>
      </w:r>
    </w:p>
    <w:p w14:paraId="4B6459EB" w14:textId="77777777" w:rsidR="00903E67" w:rsidRDefault="00903E67" w:rsidP="005636B6">
      <w:pPr>
        <w:spacing w:before="240" w:after="240"/>
      </w:pPr>
      <w:r>
        <w:t>porque sin tener culpa se avergüence:</w:t>
      </w:r>
    </w:p>
    <w:p w14:paraId="63DA66E2" w14:textId="77777777" w:rsidR="00903E67" w:rsidRDefault="00903E67" w:rsidP="005636B6">
      <w:pPr>
        <w:spacing w:before="240" w:after="240"/>
      </w:pPr>
      <w:r>
        <w:t>pero callar no puedo; y por las notas,</w:t>
      </w:r>
    </w:p>
    <w:p w14:paraId="4CA9D620" w14:textId="77777777" w:rsidR="00903E67" w:rsidRDefault="00903E67" w:rsidP="005636B6">
      <w:pPr>
        <w:spacing w:before="240" w:after="240"/>
      </w:pPr>
      <w:r>
        <w:t>lector, de esta Comedia, yo te juro,</w:t>
      </w:r>
    </w:p>
    <w:p w14:paraId="2A88644A" w14:textId="77777777" w:rsidR="00903E67" w:rsidRDefault="00903E67" w:rsidP="005636B6">
      <w:pPr>
        <w:spacing w:before="240" w:after="240"/>
      </w:pPr>
      <w:r>
        <w:t>así no estén de larga gracia llenas,</w:t>
      </w:r>
    </w:p>
    <w:p w14:paraId="4D7C3C7B" w14:textId="77777777" w:rsidR="00903E67" w:rsidRDefault="00903E67" w:rsidP="005636B6">
      <w:pPr>
        <w:spacing w:before="240" w:after="240"/>
      </w:pPr>
      <w:r>
        <w:t>que vi por aquel oire oscuro y denso</w:t>
      </w:r>
    </w:p>
    <w:p w14:paraId="32290D1B" w14:textId="77777777" w:rsidR="00903E67" w:rsidRDefault="00903E67" w:rsidP="005636B6">
      <w:pPr>
        <w:spacing w:before="240" w:after="240"/>
      </w:pPr>
      <w:r>
        <w:t>venir nadando arriba una figura,</w:t>
      </w:r>
    </w:p>
    <w:p w14:paraId="6BE89727" w14:textId="77777777" w:rsidR="00903E67" w:rsidRDefault="00903E67" w:rsidP="005636B6">
      <w:pPr>
        <w:spacing w:before="240" w:after="240"/>
      </w:pPr>
      <w:r>
        <w:t>que asustaría el alma más valiente,</w:t>
      </w:r>
    </w:p>
    <w:p w14:paraId="54FBA4E8" w14:textId="77777777" w:rsidR="00903E67" w:rsidRDefault="00903E67" w:rsidP="005636B6">
      <w:pPr>
        <w:spacing w:before="240" w:after="240"/>
      </w:pPr>
      <w:r>
        <w:t>tal como vuelve aquel que va al fondo</w:t>
      </w:r>
    </w:p>
    <w:p w14:paraId="54F24E4B" w14:textId="77777777" w:rsidR="00903E67" w:rsidRDefault="00903E67" w:rsidP="005636B6">
      <w:pPr>
        <w:spacing w:before="240" w:after="240"/>
      </w:pPr>
      <w:r>
        <w:t>a desprender el ancla que se agarra</w:t>
      </w:r>
    </w:p>
    <w:p w14:paraId="6EB2704E" w14:textId="77777777" w:rsidR="00903E67" w:rsidRDefault="00903E67" w:rsidP="005636B6">
      <w:pPr>
        <w:spacing w:before="240" w:after="240"/>
      </w:pPr>
      <w:r>
        <w:lastRenderedPageBreak/>
        <w:t>a escollos y otras cosas que el mar cela,</w:t>
      </w:r>
    </w:p>
    <w:p w14:paraId="4E8B511A" w14:textId="77777777" w:rsidR="00903E67" w:rsidRDefault="00903E67" w:rsidP="005636B6">
      <w:pPr>
        <w:spacing w:before="240" w:after="240"/>
      </w:pPr>
      <w:r>
        <w:t>que el cuerpo extiende y los pies se recoge.</w:t>
      </w:r>
    </w:p>
    <w:p w14:paraId="51B33A85" w14:textId="77777777" w:rsidR="00903E67" w:rsidRDefault="00903E67" w:rsidP="005636B6">
      <w:pPr>
        <w:spacing w:before="240" w:after="240"/>
      </w:pPr>
      <w:r>
        <w:br w:type="page"/>
      </w:r>
    </w:p>
    <w:p w14:paraId="63D8E59E" w14:textId="77777777" w:rsidR="00903E67" w:rsidRDefault="00903E67" w:rsidP="005636B6">
      <w:pPr>
        <w:pStyle w:val="Ttulo2"/>
        <w:spacing w:before="240" w:after="240"/>
      </w:pPr>
      <w:bookmarkStart w:id="21" w:name="_Toc196140944"/>
      <w:r>
        <w:lastRenderedPageBreak/>
        <w:t>CANTO XVII</w:t>
      </w:r>
      <w:bookmarkEnd w:id="21"/>
    </w:p>
    <w:p w14:paraId="4814A78D" w14:textId="308BC31B" w:rsidR="00903E67" w:rsidRDefault="00903E67" w:rsidP="005636B6">
      <w:pPr>
        <w:spacing w:before="240" w:after="240"/>
      </w:pPr>
      <w:r>
        <w:t>«Mira la bestia con la cola aguda,</w:t>
      </w:r>
      <w:r w:rsidR="008A2843">
        <w:t xml:space="preserve"> </w:t>
      </w:r>
      <w:r>
        <w:t>que pasa montes, rompe muros y armas;</w:t>
      </w:r>
    </w:p>
    <w:p w14:paraId="5B6CAD67" w14:textId="77777777" w:rsidR="00903E67" w:rsidRDefault="00903E67" w:rsidP="005636B6">
      <w:pPr>
        <w:spacing w:before="240" w:after="240"/>
      </w:pPr>
      <w:r>
        <w:t>mira aquella que apesta todo el mundo.»</w:t>
      </w:r>
    </w:p>
    <w:p w14:paraId="734538CF" w14:textId="77777777" w:rsidR="00903E67" w:rsidRDefault="00903E67" w:rsidP="005636B6">
      <w:pPr>
        <w:spacing w:before="240" w:after="240"/>
      </w:pPr>
      <w:r>
        <w:t>Así mi guía comenzó a decirme;</w:t>
      </w:r>
    </w:p>
    <w:p w14:paraId="41A148B9" w14:textId="77777777" w:rsidR="00903E67" w:rsidRDefault="00903E67" w:rsidP="005636B6">
      <w:pPr>
        <w:spacing w:before="240" w:after="240"/>
      </w:pPr>
      <w:r>
        <w:t>y le ordenó que se acercase al borde</w:t>
      </w:r>
    </w:p>
    <w:p w14:paraId="636FADDB" w14:textId="77777777" w:rsidR="00903E67" w:rsidRDefault="00903E67" w:rsidP="005636B6">
      <w:pPr>
        <w:spacing w:before="240" w:after="240"/>
      </w:pPr>
      <w:r>
        <w:t>donde acababa el camino de piedra.</w:t>
      </w:r>
    </w:p>
    <w:p w14:paraId="4E6DA3CB" w14:textId="77777777" w:rsidR="00903E67" w:rsidRDefault="00903E67" w:rsidP="005636B6">
      <w:pPr>
        <w:spacing w:before="240" w:after="240"/>
      </w:pPr>
      <w:r>
        <w:t>Y aquella sucia imagen del engaño</w:t>
      </w:r>
    </w:p>
    <w:p w14:paraId="5F31788A" w14:textId="77777777" w:rsidR="00903E67" w:rsidRDefault="00903E67" w:rsidP="005636B6">
      <w:pPr>
        <w:spacing w:before="240" w:after="240"/>
      </w:pPr>
      <w:r>
        <w:t>se acercó, y sacó el busto y la cabeza,</w:t>
      </w:r>
    </w:p>
    <w:p w14:paraId="07EA1F27" w14:textId="77777777" w:rsidR="00903E67" w:rsidRDefault="00903E67" w:rsidP="005636B6">
      <w:pPr>
        <w:spacing w:before="240" w:after="240"/>
      </w:pPr>
      <w:r>
        <w:t>mas a la orilla no trajo la cola.</w:t>
      </w:r>
    </w:p>
    <w:p w14:paraId="3BB9C68D" w14:textId="77777777" w:rsidR="00903E67" w:rsidRDefault="00903E67" w:rsidP="005636B6">
      <w:pPr>
        <w:spacing w:before="240" w:after="240"/>
      </w:pPr>
      <w:r>
        <w:t>Su cara era la cara de un buen hombre,</w:t>
      </w:r>
    </w:p>
    <w:p w14:paraId="6102EF94" w14:textId="77777777" w:rsidR="00903E67" w:rsidRDefault="00903E67" w:rsidP="005636B6">
      <w:pPr>
        <w:spacing w:before="240" w:after="240"/>
      </w:pPr>
      <w:r>
        <w:t>tan benigno tenía lo de afuera,</w:t>
      </w:r>
    </w:p>
    <w:p w14:paraId="48ADF13C" w14:textId="77777777" w:rsidR="00903E67" w:rsidRDefault="00903E67" w:rsidP="005636B6">
      <w:pPr>
        <w:spacing w:before="240" w:after="240"/>
      </w:pPr>
      <w:r>
        <w:t>y de serpiente todo lo restante.</w:t>
      </w:r>
    </w:p>
    <w:p w14:paraId="540C56EC" w14:textId="77777777" w:rsidR="00903E67" w:rsidRDefault="00903E67" w:rsidP="005636B6">
      <w:pPr>
        <w:spacing w:before="240" w:after="240"/>
      </w:pPr>
      <w:r>
        <w:t>Garras peludas tiene en las axilas;</w:t>
      </w:r>
    </w:p>
    <w:p w14:paraId="786F8A8D" w14:textId="77777777" w:rsidR="00903E67" w:rsidRDefault="00903E67" w:rsidP="005636B6">
      <w:pPr>
        <w:spacing w:before="240" w:after="240"/>
      </w:pPr>
      <w:r>
        <w:t>y en la espalda y el pecho y ambos flancos</w:t>
      </w:r>
    </w:p>
    <w:p w14:paraId="6A2335DC" w14:textId="77777777" w:rsidR="00903E67" w:rsidRDefault="00903E67" w:rsidP="005636B6">
      <w:pPr>
        <w:spacing w:before="240" w:after="240"/>
      </w:pPr>
      <w:r>
        <w:t>pintados tiene ruedas y lazadas.</w:t>
      </w:r>
    </w:p>
    <w:p w14:paraId="63D635D3" w14:textId="77777777" w:rsidR="00903E67" w:rsidRDefault="00903E67" w:rsidP="005636B6">
      <w:pPr>
        <w:spacing w:before="240" w:after="240"/>
      </w:pPr>
      <w:r>
        <w:t>Con más color debajo y superpuesto</w:t>
      </w:r>
    </w:p>
    <w:p w14:paraId="2BDBD7FD" w14:textId="77777777" w:rsidR="00903E67" w:rsidRDefault="00903E67" w:rsidP="005636B6">
      <w:pPr>
        <w:spacing w:before="240" w:after="240"/>
      </w:pPr>
      <w:r>
        <w:t>no hacen tapices tártaros ni turcos,</w:t>
      </w:r>
    </w:p>
    <w:p w14:paraId="2BF9D3D0" w14:textId="77777777" w:rsidR="00903E67" w:rsidRDefault="00903E67" w:rsidP="005636B6">
      <w:pPr>
        <w:spacing w:before="240" w:after="240"/>
      </w:pPr>
      <w:r>
        <w:t>ni fue tal tela hilada por Aracne.</w:t>
      </w:r>
    </w:p>
    <w:p w14:paraId="2A3F904E" w14:textId="77777777" w:rsidR="00903E67" w:rsidRDefault="00903E67" w:rsidP="005636B6">
      <w:pPr>
        <w:spacing w:before="240" w:after="240"/>
      </w:pPr>
      <w:r>
        <w:t>Como a veces hay lanchas en la orilla,</w:t>
      </w:r>
    </w:p>
    <w:p w14:paraId="638FCD96" w14:textId="77777777" w:rsidR="00903E67" w:rsidRDefault="00903E67" w:rsidP="005636B6">
      <w:pPr>
        <w:spacing w:before="240" w:after="240"/>
      </w:pPr>
      <w:r>
        <w:lastRenderedPageBreak/>
        <w:t>que parte están en agua y parte en seco;</w:t>
      </w:r>
    </w:p>
    <w:p w14:paraId="1ECED7C0" w14:textId="77777777" w:rsidR="00903E67" w:rsidRDefault="00903E67" w:rsidP="005636B6">
      <w:pPr>
        <w:spacing w:before="240" w:after="240"/>
      </w:pPr>
      <w:r>
        <w:t>o allá entre los glotones alemanes</w:t>
      </w:r>
    </w:p>
    <w:p w14:paraId="00379594" w14:textId="77777777" w:rsidR="00903E67" w:rsidRDefault="00903E67" w:rsidP="005636B6">
      <w:pPr>
        <w:spacing w:before="240" w:after="240"/>
      </w:pPr>
      <w:r>
        <w:t>el castor se dispone a hacer su caza,</w:t>
      </w:r>
    </w:p>
    <w:p w14:paraId="6F720469" w14:textId="77777777" w:rsidR="00903E67" w:rsidRDefault="00903E67" w:rsidP="005636B6">
      <w:pPr>
        <w:spacing w:before="240" w:after="240"/>
      </w:pPr>
      <w:r>
        <w:t>se hallaba así la fiera detestable</w:t>
      </w:r>
    </w:p>
    <w:p w14:paraId="04203273" w14:textId="77777777" w:rsidR="00903E67" w:rsidRDefault="00903E67" w:rsidP="005636B6">
      <w:pPr>
        <w:spacing w:before="240" w:after="240"/>
      </w:pPr>
      <w:r>
        <w:t>al horde pétreo, que la arena ciñe.</w:t>
      </w:r>
    </w:p>
    <w:p w14:paraId="623C22D8" w14:textId="77777777" w:rsidR="00903E67" w:rsidRDefault="00903E67" w:rsidP="005636B6">
      <w:pPr>
        <w:spacing w:before="240" w:after="240"/>
      </w:pPr>
      <w:r>
        <w:t>Al aire toda su cola movía,</w:t>
      </w:r>
    </w:p>
    <w:p w14:paraId="381193BB" w14:textId="77777777" w:rsidR="00903E67" w:rsidRDefault="00903E67" w:rsidP="005636B6">
      <w:pPr>
        <w:spacing w:before="240" w:after="240"/>
      </w:pPr>
      <w:r>
        <w:t>cerrando arriba la horca venenosa,</w:t>
      </w:r>
    </w:p>
    <w:p w14:paraId="155D4FEB" w14:textId="77777777" w:rsidR="00903E67" w:rsidRDefault="00903E67" w:rsidP="005636B6">
      <w:pPr>
        <w:spacing w:before="240" w:after="240"/>
      </w:pPr>
      <w:r>
        <w:t>que a guisa de escorpión la punta armaba.</w:t>
      </w:r>
    </w:p>
    <w:p w14:paraId="37CF9BD3" w14:textId="77777777" w:rsidR="00903E67" w:rsidRDefault="00903E67" w:rsidP="005636B6">
      <w:pPr>
        <w:spacing w:before="240" w:after="240"/>
      </w:pPr>
      <w:r>
        <w:t>El guía dijo: «Es preciso torcer</w:t>
      </w:r>
    </w:p>
    <w:p w14:paraId="3299C2FF" w14:textId="77777777" w:rsidR="00903E67" w:rsidRDefault="00903E67" w:rsidP="005636B6">
      <w:pPr>
        <w:spacing w:before="240" w:after="240"/>
      </w:pPr>
      <w:r>
        <w:t>nuestro camino un poco, junto a aquella</w:t>
      </w:r>
    </w:p>
    <w:p w14:paraId="4FDA8634" w14:textId="77777777" w:rsidR="00903E67" w:rsidRDefault="00903E67" w:rsidP="005636B6">
      <w:pPr>
        <w:spacing w:before="240" w:after="240"/>
      </w:pPr>
      <w:r>
        <w:t>malvada bestia que está allí tendida.»</w:t>
      </w:r>
    </w:p>
    <w:p w14:paraId="0D5B635E" w14:textId="77777777" w:rsidR="00903E67" w:rsidRDefault="00903E67" w:rsidP="005636B6">
      <w:pPr>
        <w:spacing w:before="240" w:after="240"/>
      </w:pPr>
      <w:r>
        <w:t>Y descendimos al lado derecho,</w:t>
      </w:r>
    </w:p>
    <w:p w14:paraId="05FFC4E6" w14:textId="77777777" w:rsidR="00903E67" w:rsidRDefault="00903E67" w:rsidP="005636B6">
      <w:pPr>
        <w:spacing w:before="240" w:after="240"/>
      </w:pPr>
      <w:r>
        <w:t>caminando diez pasos por su borde,</w:t>
      </w:r>
    </w:p>
    <w:p w14:paraId="4031646D" w14:textId="77777777" w:rsidR="00903E67" w:rsidRDefault="00903E67" w:rsidP="005636B6">
      <w:pPr>
        <w:spacing w:before="240" w:after="240"/>
      </w:pPr>
      <w:r>
        <w:t>para evitar las llamas y la arena.</w:t>
      </w:r>
    </w:p>
    <w:p w14:paraId="41E67E44" w14:textId="77777777" w:rsidR="00903E67" w:rsidRDefault="00903E67" w:rsidP="005636B6">
      <w:pPr>
        <w:spacing w:before="240" w:after="240"/>
      </w:pPr>
      <w:r>
        <w:t>Y cuando ya estuvimos a su lado,</w:t>
      </w:r>
    </w:p>
    <w:p w14:paraId="4286DA48" w14:textId="77777777" w:rsidR="00903E67" w:rsidRDefault="00903E67" w:rsidP="005636B6">
      <w:pPr>
        <w:spacing w:before="240" w:after="240"/>
      </w:pPr>
      <w:r>
        <w:t>sobre la arena vi, un poco más lejos,</w:t>
      </w:r>
    </w:p>
    <w:p w14:paraId="4A70E55B" w14:textId="77777777" w:rsidR="00903E67" w:rsidRDefault="00903E67" w:rsidP="005636B6">
      <w:pPr>
        <w:spacing w:before="240" w:after="240"/>
      </w:pPr>
      <w:r>
        <w:t>gente sentada al borde del abismo.</w:t>
      </w:r>
    </w:p>
    <w:p w14:paraId="681BAECB" w14:textId="77777777" w:rsidR="00903E67" w:rsidRDefault="00903E67" w:rsidP="005636B6">
      <w:pPr>
        <w:spacing w:before="240" w:after="240"/>
      </w:pPr>
      <w:r>
        <w:t>Aquí el maestro: «Porque toda entera</w:t>
      </w:r>
    </w:p>
    <w:p w14:paraId="090DA0AE" w14:textId="77777777" w:rsidR="00903E67" w:rsidRDefault="00903E67" w:rsidP="005636B6">
      <w:pPr>
        <w:spacing w:before="240" w:after="240"/>
      </w:pPr>
      <w:r>
        <w:t>de este recinto la experiencia lleves</w:t>
      </w:r>
    </w:p>
    <w:p w14:paraId="6AD9DB25" w14:textId="77777777" w:rsidR="00903E67" w:rsidRDefault="00903E67" w:rsidP="005636B6">
      <w:pPr>
        <w:spacing w:before="240" w:after="240"/>
      </w:pPr>
      <w:r>
        <w:lastRenderedPageBreak/>
        <w:t>-me dijo-, ve y contempla su castigo.</w:t>
      </w:r>
    </w:p>
    <w:p w14:paraId="42B91387" w14:textId="77777777" w:rsidR="00903E67" w:rsidRDefault="00903E67" w:rsidP="005636B6">
      <w:pPr>
        <w:spacing w:before="240" w:after="240"/>
      </w:pPr>
      <w:r>
        <w:t>Allí sé breve en tus razonamientos:</w:t>
      </w:r>
    </w:p>
    <w:p w14:paraId="512EE9E6" w14:textId="77777777" w:rsidR="00903E67" w:rsidRDefault="00903E67" w:rsidP="005636B6">
      <w:pPr>
        <w:spacing w:before="240" w:after="240"/>
      </w:pPr>
      <w:r>
        <w:t>mientras que vuelvas hablaré con ésta,</w:t>
      </w:r>
    </w:p>
    <w:p w14:paraId="0FCFFDD1" w14:textId="77777777" w:rsidR="00903E67" w:rsidRDefault="00903E67" w:rsidP="005636B6">
      <w:pPr>
        <w:spacing w:before="240" w:after="240"/>
      </w:pPr>
      <w:r>
        <w:t>que sus fuertes espaldas nos otorgue.»</w:t>
      </w:r>
    </w:p>
    <w:p w14:paraId="3948E590" w14:textId="77777777" w:rsidR="00903E67" w:rsidRDefault="00903E67" w:rsidP="005636B6">
      <w:pPr>
        <w:spacing w:before="240" w:after="240"/>
      </w:pPr>
      <w:r>
        <w:t>Así pues por el borde de la cima</w:t>
      </w:r>
    </w:p>
    <w:p w14:paraId="3C9B865A" w14:textId="77777777" w:rsidR="00903E67" w:rsidRDefault="00903E67" w:rsidP="005636B6">
      <w:pPr>
        <w:spacing w:before="240" w:after="240"/>
      </w:pPr>
      <w:r>
        <w:t>de aquel séptimo circulo yo solo</w:t>
      </w:r>
    </w:p>
    <w:p w14:paraId="357DF7A6" w14:textId="77777777" w:rsidR="00903E67" w:rsidRDefault="00903E67" w:rsidP="005636B6">
      <w:pPr>
        <w:spacing w:before="240" w:after="240"/>
      </w:pPr>
      <w:r>
        <w:t>anduve, hasta llegar a los penados.</w:t>
      </w:r>
    </w:p>
    <w:p w14:paraId="3C9263B0" w14:textId="77777777" w:rsidR="00903E67" w:rsidRDefault="00903E67" w:rsidP="005636B6">
      <w:pPr>
        <w:spacing w:before="240" w:after="240"/>
      </w:pPr>
      <w:r>
        <w:t>Ojos afuera estallaba su pena,</w:t>
      </w:r>
    </w:p>
    <w:p w14:paraId="57071C3F" w14:textId="77777777" w:rsidR="00903E67" w:rsidRDefault="00903E67" w:rsidP="005636B6">
      <w:pPr>
        <w:spacing w:before="240" w:after="240"/>
      </w:pPr>
      <w:r>
        <w:t>de aquí y de allí con la mano evitaban</w:t>
      </w:r>
    </w:p>
    <w:p w14:paraId="46D37766" w14:textId="77777777" w:rsidR="00903E67" w:rsidRDefault="00903E67" w:rsidP="005636B6">
      <w:pPr>
        <w:spacing w:before="240" w:after="240"/>
      </w:pPr>
      <w:r>
        <w:t>tan pronto el fuego como el suelo ardiente:</w:t>
      </w:r>
    </w:p>
    <w:p w14:paraId="39986E14" w14:textId="77777777" w:rsidR="00903E67" w:rsidRDefault="00903E67" w:rsidP="005636B6">
      <w:pPr>
        <w:spacing w:before="240" w:after="240"/>
      </w:pPr>
      <w:r>
        <w:t>como los perros hacen en verano,</w:t>
      </w:r>
    </w:p>
    <w:p w14:paraId="27C3CFEE" w14:textId="77777777" w:rsidR="00903E67" w:rsidRDefault="00903E67" w:rsidP="005636B6">
      <w:pPr>
        <w:spacing w:before="240" w:after="240"/>
      </w:pPr>
      <w:r>
        <w:t>con el hocico, con el pie, mordidos</w:t>
      </w:r>
    </w:p>
    <w:p w14:paraId="1E0CAF0F" w14:textId="77777777" w:rsidR="00903E67" w:rsidRDefault="00903E67" w:rsidP="005636B6">
      <w:pPr>
        <w:spacing w:before="240" w:after="240"/>
      </w:pPr>
      <w:r>
        <w:t>de pulgas o de moscas o de tábanos.</w:t>
      </w:r>
    </w:p>
    <w:p w14:paraId="67A4A4DE" w14:textId="77777777" w:rsidR="00903E67" w:rsidRDefault="00903E67" w:rsidP="005636B6">
      <w:pPr>
        <w:spacing w:before="240" w:after="240"/>
      </w:pPr>
      <w:r>
        <w:t>Y después de mirar el rostro a algunos,</w:t>
      </w:r>
    </w:p>
    <w:p w14:paraId="3255D15C" w14:textId="77777777" w:rsidR="00903E67" w:rsidRDefault="00903E67" w:rsidP="005636B6">
      <w:pPr>
        <w:spacing w:before="240" w:after="240"/>
      </w:pPr>
      <w:r>
        <w:t>a los que el fuego doloroso azota,</w:t>
      </w:r>
    </w:p>
    <w:p w14:paraId="214D81CD" w14:textId="77777777" w:rsidR="00903E67" w:rsidRDefault="00903E67" w:rsidP="005636B6">
      <w:pPr>
        <w:spacing w:before="240" w:after="240"/>
      </w:pPr>
      <w:r>
        <w:t>a nadie conocí; pero me acuerdo</w:t>
      </w:r>
    </w:p>
    <w:p w14:paraId="357964F9" w14:textId="77777777" w:rsidR="00903E67" w:rsidRDefault="00903E67" w:rsidP="005636B6">
      <w:pPr>
        <w:spacing w:before="240" w:after="240"/>
      </w:pPr>
      <w:r>
        <w:t>que en el cuello tenía una bolsa</w:t>
      </w:r>
    </w:p>
    <w:p w14:paraId="0D237396" w14:textId="77777777" w:rsidR="00903E67" w:rsidRDefault="00903E67" w:rsidP="005636B6">
      <w:pPr>
        <w:spacing w:before="240" w:after="240"/>
      </w:pPr>
      <w:r>
        <w:t>con un cierto color y ciertos signos,</w:t>
      </w:r>
    </w:p>
    <w:p w14:paraId="2415EDC7" w14:textId="77777777" w:rsidR="00903E67" w:rsidRDefault="00903E67" w:rsidP="005636B6">
      <w:pPr>
        <w:spacing w:before="240" w:after="240"/>
      </w:pPr>
      <w:r>
        <w:t>que parecían complacer su vista.</w:t>
      </w:r>
    </w:p>
    <w:p w14:paraId="784FAC2E" w14:textId="77777777" w:rsidR="00903E67" w:rsidRDefault="00903E67" w:rsidP="005636B6">
      <w:pPr>
        <w:spacing w:before="240" w:after="240"/>
      </w:pPr>
      <w:r>
        <w:lastRenderedPageBreak/>
        <w:t>Y como yo anduviéralos mirando,</w:t>
      </w:r>
    </w:p>
    <w:p w14:paraId="238D4617" w14:textId="77777777" w:rsidR="00903E67" w:rsidRDefault="00903E67" w:rsidP="005636B6">
      <w:pPr>
        <w:spacing w:before="240" w:after="240"/>
      </w:pPr>
      <w:r>
        <w:t>algo azulado vi en una amarilla,</w:t>
      </w:r>
    </w:p>
    <w:p w14:paraId="7DC6B10D" w14:textId="77777777" w:rsidR="00903E67" w:rsidRDefault="00903E67" w:rsidP="005636B6">
      <w:pPr>
        <w:spacing w:before="240" w:after="240"/>
      </w:pPr>
      <w:r>
        <w:t>que de un león tenía cara y porte.</w:t>
      </w:r>
    </w:p>
    <w:p w14:paraId="4A83319D" w14:textId="77777777" w:rsidR="00903E67" w:rsidRDefault="00903E67" w:rsidP="005636B6">
      <w:pPr>
        <w:spacing w:before="240" w:after="240"/>
      </w:pPr>
      <w:r>
        <w:t>Luego, siguiendo de mi vista el curso,</w:t>
      </w:r>
    </w:p>
    <w:p w14:paraId="26133179" w14:textId="77777777" w:rsidR="00903E67" w:rsidRDefault="00903E67" w:rsidP="005636B6">
      <w:pPr>
        <w:spacing w:before="240" w:after="240"/>
      </w:pPr>
      <w:r>
        <w:t>otra advertí como la roja sangre,</w:t>
      </w:r>
    </w:p>
    <w:p w14:paraId="495DB5D7" w14:textId="77777777" w:rsidR="00903E67" w:rsidRDefault="00903E67" w:rsidP="005636B6">
      <w:pPr>
        <w:spacing w:before="240" w:after="240"/>
      </w:pPr>
      <w:r>
        <w:t>y una oca blanca más que la manteca.</w:t>
      </w:r>
    </w:p>
    <w:p w14:paraId="2B15CC81" w14:textId="77777777" w:rsidR="00903E67" w:rsidRDefault="00903E67" w:rsidP="005636B6">
      <w:pPr>
        <w:spacing w:before="240" w:after="240"/>
      </w:pPr>
      <w:r>
        <w:t>Y uno que de una cerda azul preñada</w:t>
      </w:r>
    </w:p>
    <w:p w14:paraId="7E532AB4" w14:textId="77777777" w:rsidR="00903E67" w:rsidRDefault="00903E67" w:rsidP="005636B6">
      <w:pPr>
        <w:spacing w:before="240" w:after="240"/>
      </w:pPr>
      <w:r>
        <w:t>señalado tenía el blanco saco,</w:t>
      </w:r>
    </w:p>
    <w:p w14:paraId="579A4449" w14:textId="77777777" w:rsidR="00903E67" w:rsidRDefault="00903E67" w:rsidP="005636B6">
      <w:pPr>
        <w:spacing w:before="240" w:after="240"/>
      </w:pPr>
      <w:r>
        <w:t>dijo: «¿Qué andas haciendo en esta fosa?</w:t>
      </w:r>
    </w:p>
    <w:p w14:paraId="543A78F6" w14:textId="77777777" w:rsidR="00903E67" w:rsidRDefault="00903E67" w:rsidP="005636B6">
      <w:pPr>
        <w:spacing w:before="240" w:after="240"/>
      </w:pPr>
      <w:r>
        <w:t>Vete de aquí; y puesto que estás vivo,</w:t>
      </w:r>
    </w:p>
    <w:p w14:paraId="623F6A67" w14:textId="77777777" w:rsidR="00903E67" w:rsidRDefault="00903E67" w:rsidP="005636B6">
      <w:pPr>
        <w:spacing w:before="240" w:after="240"/>
      </w:pPr>
      <w:r>
        <w:t>sabe que mi vecino Vitaliano</w:t>
      </w:r>
    </w:p>
    <w:p w14:paraId="35E1E6FB" w14:textId="77777777" w:rsidR="00903E67" w:rsidRDefault="00903E67" w:rsidP="005636B6">
      <w:pPr>
        <w:spacing w:before="240" w:after="240"/>
      </w:pPr>
      <w:r>
        <w:t>aquí se sentará a mi lado izquierdo;</w:t>
      </w:r>
    </w:p>
    <w:p w14:paraId="366704CC" w14:textId="77777777" w:rsidR="00903E67" w:rsidRDefault="00903E67" w:rsidP="005636B6">
      <w:pPr>
        <w:spacing w:before="240" w:after="240"/>
      </w:pPr>
      <w:r>
        <w:t>de Padua soy entre estos florentinos:</w:t>
      </w:r>
    </w:p>
    <w:p w14:paraId="292FE93E" w14:textId="77777777" w:rsidR="00903E67" w:rsidRDefault="00903E67" w:rsidP="005636B6">
      <w:pPr>
        <w:spacing w:before="240" w:after="240"/>
      </w:pPr>
      <w:r>
        <w:t>y las orejas me atruenan sin tasa</w:t>
      </w:r>
    </w:p>
    <w:p w14:paraId="2E13AEEA" w14:textId="77777777" w:rsidR="00903E67" w:rsidRDefault="00903E67" w:rsidP="005636B6">
      <w:pPr>
        <w:spacing w:before="240" w:after="240"/>
      </w:pPr>
      <w:r>
        <w:t>gritando: "¡Venga el noble caballero</w:t>
      </w:r>
    </w:p>
    <w:p w14:paraId="442A141C" w14:textId="77777777" w:rsidR="00903E67" w:rsidRDefault="00903E67" w:rsidP="005636B6">
      <w:pPr>
        <w:spacing w:before="240" w:after="240"/>
      </w:pPr>
      <w:r>
        <w:t>que llenará la bolsa con tres chivos!"»</w:t>
      </w:r>
    </w:p>
    <w:p w14:paraId="1D524C7E" w14:textId="77777777" w:rsidR="00903E67" w:rsidRDefault="00903E67" w:rsidP="005636B6">
      <w:pPr>
        <w:spacing w:before="240" w:after="240"/>
      </w:pPr>
      <w:r>
        <w:t>Aquí torció la boca y se sacaba</w:t>
      </w:r>
    </w:p>
    <w:p w14:paraId="794D3AD6" w14:textId="77777777" w:rsidR="00903E67" w:rsidRDefault="00903E67" w:rsidP="005636B6">
      <w:pPr>
        <w:spacing w:before="240" w:after="240"/>
      </w:pPr>
      <w:r>
        <w:t>la lengua, como el buey que el belfo lame.</w:t>
      </w:r>
    </w:p>
    <w:p w14:paraId="22D7255F" w14:textId="77777777" w:rsidR="00903E67" w:rsidRDefault="00903E67" w:rsidP="005636B6">
      <w:pPr>
        <w:spacing w:before="240" w:after="240"/>
      </w:pPr>
      <w:r>
        <w:t>Y yo, temiendo importunar tardando</w:t>
      </w:r>
    </w:p>
    <w:p w14:paraId="32C16A48" w14:textId="77777777" w:rsidR="00903E67" w:rsidRDefault="00903E67" w:rsidP="005636B6">
      <w:pPr>
        <w:spacing w:before="240" w:after="240"/>
      </w:pPr>
      <w:r>
        <w:lastRenderedPageBreak/>
        <w:t>a quien de no tardar me había advertido,</w:t>
      </w:r>
    </w:p>
    <w:p w14:paraId="41170B8C" w14:textId="77777777" w:rsidR="00903E67" w:rsidRDefault="00903E67" w:rsidP="005636B6">
      <w:pPr>
        <w:spacing w:before="240" w:after="240"/>
      </w:pPr>
      <w:r>
        <w:t>atrás dejé las almas lastimadas.</w:t>
      </w:r>
    </w:p>
    <w:p w14:paraId="2C22C6F6" w14:textId="77777777" w:rsidR="00903E67" w:rsidRDefault="00903E67" w:rsidP="005636B6">
      <w:pPr>
        <w:spacing w:before="240" w:after="240"/>
      </w:pPr>
      <w:r>
        <w:t>A mi guía encontré, que ya subido</w:t>
      </w:r>
    </w:p>
    <w:p w14:paraId="4D37A1AF" w14:textId="77777777" w:rsidR="00903E67" w:rsidRDefault="00903E67" w:rsidP="005636B6">
      <w:pPr>
        <w:spacing w:before="240" w:after="240"/>
      </w:pPr>
      <w:r>
        <w:t>sobre la grupa de la fiera estaba,</w:t>
      </w:r>
    </w:p>
    <w:p w14:paraId="6A429A00" w14:textId="77777777" w:rsidR="00903E67" w:rsidRDefault="00903E67" w:rsidP="005636B6">
      <w:pPr>
        <w:spacing w:before="240" w:after="240"/>
      </w:pPr>
      <w:r>
        <w:t>y me dijo: «Sé fuerte y arrojado.</w:t>
      </w:r>
    </w:p>
    <w:p w14:paraId="181AF3A1" w14:textId="77777777" w:rsidR="00903E67" w:rsidRDefault="00903E67" w:rsidP="005636B6">
      <w:pPr>
        <w:spacing w:before="240" w:after="240"/>
      </w:pPr>
      <w:r>
        <w:t>Ahora bajamos por tal escalera:</w:t>
      </w:r>
    </w:p>
    <w:p w14:paraId="5D01241B" w14:textId="77777777" w:rsidR="00903E67" w:rsidRDefault="00903E67" w:rsidP="005636B6">
      <w:pPr>
        <w:spacing w:before="240" w:after="240"/>
      </w:pPr>
      <w:r>
        <w:t>sube delante, quiero estar en medio,</w:t>
      </w:r>
    </w:p>
    <w:p w14:paraId="0FD2F7A1" w14:textId="77777777" w:rsidR="00903E67" w:rsidRDefault="00903E67" w:rsidP="005636B6">
      <w:pPr>
        <w:spacing w:before="240" w:after="240"/>
      </w:pPr>
      <w:r>
        <w:t>porque su cola no vaya a dañarte.»</w:t>
      </w:r>
    </w:p>
    <w:p w14:paraId="2B728A78" w14:textId="77777777" w:rsidR="00903E67" w:rsidRDefault="00903E67" w:rsidP="005636B6">
      <w:pPr>
        <w:spacing w:before="240" w:after="240"/>
      </w:pPr>
      <w:r>
        <w:t>Como está aquel que tiene los temblores</w:t>
      </w:r>
    </w:p>
    <w:p w14:paraId="6436F329" w14:textId="77777777" w:rsidR="00903E67" w:rsidRDefault="00903E67" w:rsidP="005636B6">
      <w:pPr>
        <w:spacing w:before="240" w:after="240"/>
      </w:pPr>
      <w:r>
        <w:t>de la cuartana, con las uñas pálidas,</w:t>
      </w:r>
    </w:p>
    <w:p w14:paraId="2B1B565F" w14:textId="77777777" w:rsidR="00903E67" w:rsidRDefault="00903E67" w:rsidP="005636B6">
      <w:pPr>
        <w:spacing w:before="240" w:after="240"/>
      </w:pPr>
      <w:r>
        <w:t>y tiembla entero viendo ya el relente,</w:t>
      </w:r>
    </w:p>
    <w:p w14:paraId="52CD3242" w14:textId="77777777" w:rsidR="00903E67" w:rsidRDefault="00903E67" w:rsidP="005636B6">
      <w:pPr>
        <w:spacing w:before="240" w:after="240"/>
      </w:pPr>
      <w:r>
        <w:t>me puse yo escuchando sus palabras;</w:t>
      </w:r>
    </w:p>
    <w:p w14:paraId="250DED36" w14:textId="77777777" w:rsidR="00903E67" w:rsidRDefault="00903E67" w:rsidP="005636B6">
      <w:pPr>
        <w:spacing w:before="240" w:after="240"/>
      </w:pPr>
      <w:r>
        <w:t>pero me avergoncé con su advertencia,</w:t>
      </w:r>
    </w:p>
    <w:p w14:paraId="2252054A" w14:textId="77777777" w:rsidR="00903E67" w:rsidRDefault="00903E67" w:rsidP="005636B6">
      <w:pPr>
        <w:spacing w:before="240" w:after="240"/>
      </w:pPr>
      <w:r>
        <w:t>que ante el buen amo el siervo se hace fuerte.</w:t>
      </w:r>
    </w:p>
    <w:p w14:paraId="3FA1A519" w14:textId="77777777" w:rsidR="00903E67" w:rsidRDefault="00903E67" w:rsidP="005636B6">
      <w:pPr>
        <w:spacing w:before="240" w:after="240"/>
      </w:pPr>
      <w:r>
        <w:t>Encima me senté de la espaldaza:</w:t>
      </w:r>
    </w:p>
    <w:p w14:paraId="37479948" w14:textId="77777777" w:rsidR="00903E67" w:rsidRDefault="00903E67" w:rsidP="005636B6">
      <w:pPr>
        <w:spacing w:before="240" w:after="240"/>
      </w:pPr>
      <w:r>
        <w:t>quise decir, mas la voz no me vino</w:t>
      </w:r>
    </w:p>
    <w:p w14:paraId="50D039E5" w14:textId="77777777" w:rsidR="00903E67" w:rsidRDefault="00903E67" w:rsidP="005636B6">
      <w:pPr>
        <w:spacing w:before="240" w:after="240"/>
      </w:pPr>
      <w:r>
        <w:t>como creí: «No dejes de abrazarme.»</w:t>
      </w:r>
    </w:p>
    <w:p w14:paraId="5F49DEC1" w14:textId="77777777" w:rsidR="00903E67" w:rsidRDefault="00903E67" w:rsidP="005636B6">
      <w:pPr>
        <w:spacing w:before="240" w:after="240"/>
      </w:pPr>
      <w:r>
        <w:t>Mas aquel que otras veces me ayudara</w:t>
      </w:r>
    </w:p>
    <w:p w14:paraId="2FF386C7" w14:textId="77777777" w:rsidR="00903E67" w:rsidRDefault="00903E67" w:rsidP="005636B6">
      <w:pPr>
        <w:spacing w:before="240" w:after="240"/>
      </w:pPr>
      <w:r>
        <w:t>en otras dudas, luego que monté,</w:t>
      </w:r>
    </w:p>
    <w:p w14:paraId="2C865304" w14:textId="77777777" w:rsidR="00903E67" w:rsidRDefault="00903E67" w:rsidP="005636B6">
      <w:pPr>
        <w:spacing w:before="240" w:after="240"/>
      </w:pPr>
      <w:r>
        <w:lastRenderedPageBreak/>
        <w:t>me sujetó y sostuvo con sus brazos.</w:t>
      </w:r>
    </w:p>
    <w:p w14:paraId="382B884F" w14:textId="77777777" w:rsidR="00903E67" w:rsidRDefault="00903E67" w:rsidP="005636B6">
      <w:pPr>
        <w:spacing w:before="240" w:after="240"/>
      </w:pPr>
      <w:r>
        <w:t>Y le dijo: «Gerión, muévete ahora:</w:t>
      </w:r>
    </w:p>
    <w:p w14:paraId="79191FF4" w14:textId="77777777" w:rsidR="00903E67" w:rsidRDefault="00903E67" w:rsidP="005636B6">
      <w:pPr>
        <w:spacing w:before="240" w:after="240"/>
      </w:pPr>
      <w:r>
        <w:t>las vueltas largas, y el bajar sea lento:</w:t>
      </w:r>
    </w:p>
    <w:p w14:paraId="53EBCB00" w14:textId="77777777" w:rsidR="00903E67" w:rsidRDefault="00903E67" w:rsidP="005636B6">
      <w:pPr>
        <w:spacing w:before="240" w:after="240"/>
      </w:pPr>
      <w:r>
        <w:t>piensa en qué nueva carga estás llevando.»</w:t>
      </w:r>
    </w:p>
    <w:p w14:paraId="17D7A67B" w14:textId="77777777" w:rsidR="00903E67" w:rsidRDefault="00903E67" w:rsidP="005636B6">
      <w:pPr>
        <w:spacing w:before="240" w:after="240"/>
      </w:pPr>
      <w:r>
        <w:t>Como la navecilla deja el puerto</w:t>
      </w:r>
    </w:p>
    <w:p w14:paraId="471A6A3D" w14:textId="77777777" w:rsidR="00903E67" w:rsidRDefault="00903E67" w:rsidP="005636B6">
      <w:pPr>
        <w:spacing w:before="240" w:after="240"/>
      </w:pPr>
      <w:r>
        <w:t>detrás, detrás, así ésta se alejaba;</w:t>
      </w:r>
    </w:p>
    <w:p w14:paraId="5B6A90C8" w14:textId="77777777" w:rsidR="00903E67" w:rsidRDefault="00903E67" w:rsidP="005636B6">
      <w:pPr>
        <w:spacing w:before="240" w:after="240"/>
      </w:pPr>
      <w:r>
        <w:t>y luego que ya a gusto se sentía,</w:t>
      </w:r>
    </w:p>
    <w:p w14:paraId="224134B4" w14:textId="77777777" w:rsidR="00903E67" w:rsidRDefault="00903E67" w:rsidP="005636B6">
      <w:pPr>
        <w:spacing w:before="240" w:after="240"/>
      </w:pPr>
      <w:r>
        <w:t>en donde el pecho, ponía la cola,</w:t>
      </w:r>
    </w:p>
    <w:p w14:paraId="3A8FB462" w14:textId="77777777" w:rsidR="00903E67" w:rsidRDefault="00903E67" w:rsidP="005636B6">
      <w:pPr>
        <w:spacing w:before="240" w:after="240"/>
      </w:pPr>
      <w:r>
        <w:t>y tiesa, como anguila, la agitaba,</w:t>
      </w:r>
    </w:p>
    <w:p w14:paraId="3607E905" w14:textId="77777777" w:rsidR="00903E67" w:rsidRDefault="00903E67" w:rsidP="005636B6">
      <w:pPr>
        <w:spacing w:before="240" w:after="240"/>
      </w:pPr>
      <w:r>
        <w:t>y con los brazos recogía el aíire.</w:t>
      </w:r>
    </w:p>
    <w:p w14:paraId="6883415A" w14:textId="77777777" w:rsidR="00903E67" w:rsidRDefault="00903E67" w:rsidP="005636B6">
      <w:pPr>
        <w:spacing w:before="240" w:after="240"/>
      </w:pPr>
      <w:r>
        <w:t>No creo que más grande fuese el miedo</w:t>
      </w:r>
    </w:p>
    <w:p w14:paraId="0E6F000D" w14:textId="77777777" w:rsidR="00903E67" w:rsidRDefault="00903E67" w:rsidP="005636B6">
      <w:pPr>
        <w:spacing w:before="240" w:after="240"/>
      </w:pPr>
      <w:r>
        <w:t>cuando Faetón abandonó las riendas,</w:t>
      </w:r>
    </w:p>
    <w:p w14:paraId="5361AAD8" w14:textId="77777777" w:rsidR="00903E67" w:rsidRDefault="00903E67" w:rsidP="005636B6">
      <w:pPr>
        <w:spacing w:before="240" w:after="240"/>
      </w:pPr>
      <w:r>
        <w:t>por lo que el cielo ardió, como aún parece;</w:t>
      </w:r>
    </w:p>
    <w:p w14:paraId="64E3FC2E" w14:textId="77777777" w:rsidR="00903E67" w:rsidRDefault="00903E67" w:rsidP="005636B6">
      <w:pPr>
        <w:spacing w:before="240" w:after="240"/>
      </w:pPr>
      <w:r>
        <w:t>ni cuando la cintura el pobre Ícaro</w:t>
      </w:r>
    </w:p>
    <w:p w14:paraId="194E5724" w14:textId="77777777" w:rsidR="00903E67" w:rsidRDefault="00903E67" w:rsidP="005636B6">
      <w:pPr>
        <w:spacing w:before="240" w:after="240"/>
      </w:pPr>
      <w:r>
        <w:t>sin alas se notó, ya derretidas,</w:t>
      </w:r>
    </w:p>
    <w:p w14:paraId="6D71BF2A" w14:textId="77777777" w:rsidR="00903E67" w:rsidRDefault="00903E67" w:rsidP="005636B6">
      <w:pPr>
        <w:spacing w:before="240" w:after="240"/>
      </w:pPr>
      <w:r>
        <w:t>gritando el padre: «¡Mal camino llevas!»;</w:t>
      </w:r>
    </w:p>
    <w:p w14:paraId="3FBFAC36" w14:textId="77777777" w:rsidR="00903E67" w:rsidRDefault="00903E67" w:rsidP="005636B6">
      <w:pPr>
        <w:spacing w:before="240" w:after="240"/>
      </w:pPr>
      <w:r>
        <w:t>que el mío fue, cuando noté que estaba</w:t>
      </w:r>
    </w:p>
    <w:p w14:paraId="373E7A7F" w14:textId="77777777" w:rsidR="00903E67" w:rsidRDefault="00903E67" w:rsidP="005636B6">
      <w:pPr>
        <w:spacing w:before="240" w:after="240"/>
      </w:pPr>
      <w:r>
        <w:t>rodeado de aire, y apagada</w:t>
      </w:r>
    </w:p>
    <w:p w14:paraId="72EE1CAC" w14:textId="77777777" w:rsidR="00903E67" w:rsidRDefault="00903E67" w:rsidP="005636B6">
      <w:pPr>
        <w:spacing w:before="240" w:after="240"/>
      </w:pPr>
      <w:r>
        <w:t>cualquier visión que no fuese la fiera;</w:t>
      </w:r>
    </w:p>
    <w:p w14:paraId="33CED7B7" w14:textId="77777777" w:rsidR="00903E67" w:rsidRDefault="00903E67" w:rsidP="005636B6">
      <w:pPr>
        <w:spacing w:before="240" w:after="240"/>
      </w:pPr>
      <w:r>
        <w:lastRenderedPageBreak/>
        <w:t>ella nadando va lenta, muy lenta;</w:t>
      </w:r>
    </w:p>
    <w:p w14:paraId="21364A3E" w14:textId="77777777" w:rsidR="00903E67" w:rsidRDefault="00903E67" w:rsidP="005636B6">
      <w:pPr>
        <w:spacing w:before="240" w:after="240"/>
      </w:pPr>
      <w:r>
        <w:t>gira y desciende, pero yo no noto</w:t>
      </w:r>
    </w:p>
    <w:p w14:paraId="3ACB004B" w14:textId="77777777" w:rsidR="00903E67" w:rsidRDefault="00903E67" w:rsidP="005636B6">
      <w:pPr>
        <w:spacing w:before="240" w:after="240"/>
      </w:pPr>
      <w:r>
        <w:t>sino el viento en el rostro y por debajo.</w:t>
      </w:r>
    </w:p>
    <w:p w14:paraId="18D719EF" w14:textId="77777777" w:rsidR="00903E67" w:rsidRDefault="00903E67" w:rsidP="005636B6">
      <w:pPr>
        <w:spacing w:before="240" w:after="240"/>
      </w:pPr>
      <w:r>
        <w:t>Oía a mi derecha la cascada</w:t>
      </w:r>
    </w:p>
    <w:p w14:paraId="0F0AB3C1" w14:textId="77777777" w:rsidR="00903E67" w:rsidRDefault="00903E67" w:rsidP="005636B6">
      <w:pPr>
        <w:spacing w:before="240" w:after="240"/>
      </w:pPr>
      <w:r>
        <w:t>que hacía por encima un ruido horrible,</w:t>
      </w:r>
    </w:p>
    <w:p w14:paraId="289EA2FF" w14:textId="77777777" w:rsidR="00903E67" w:rsidRDefault="00903E67" w:rsidP="005636B6">
      <w:pPr>
        <w:spacing w:before="240" w:after="240"/>
      </w:pPr>
      <w:r>
        <w:t>y abajo miro y la cabeza asomo.</w:t>
      </w:r>
    </w:p>
    <w:p w14:paraId="68DFC6BC" w14:textId="77777777" w:rsidR="00903E67" w:rsidRDefault="00903E67" w:rsidP="005636B6">
      <w:pPr>
        <w:spacing w:before="240" w:after="240"/>
      </w:pPr>
      <w:r>
        <w:t>Entonces temí aún más el precipicio,</w:t>
      </w:r>
    </w:p>
    <w:p w14:paraId="6BD7F9AE" w14:textId="77777777" w:rsidR="00903E67" w:rsidRDefault="00903E67" w:rsidP="005636B6">
      <w:pPr>
        <w:spacing w:before="240" w:after="240"/>
      </w:pPr>
      <w:r>
        <w:t>pues fuego pude ver y escuchar llantos;</w:t>
      </w:r>
    </w:p>
    <w:p w14:paraId="57926AD1" w14:textId="77777777" w:rsidR="00903E67" w:rsidRDefault="00903E67" w:rsidP="005636B6">
      <w:pPr>
        <w:spacing w:before="240" w:after="240"/>
      </w:pPr>
      <w:r>
        <w:t>por lo que me encogí temblando entero.</w:t>
      </w:r>
    </w:p>
    <w:p w14:paraId="2718AF44" w14:textId="77777777" w:rsidR="00903E67" w:rsidRDefault="00903E67" w:rsidP="005636B6">
      <w:pPr>
        <w:spacing w:before="240" w:after="240"/>
      </w:pPr>
      <w:r>
        <w:t>Y vi después, que aún no lo había visto,</w:t>
      </w:r>
    </w:p>
    <w:p w14:paraId="79088749" w14:textId="77777777" w:rsidR="00903E67" w:rsidRDefault="00903E67" w:rsidP="005636B6">
      <w:pPr>
        <w:spacing w:before="240" w:after="240"/>
      </w:pPr>
      <w:r>
        <w:t>al bajar y girar los grandes males,</w:t>
      </w:r>
    </w:p>
    <w:p w14:paraId="573AF594" w14:textId="77777777" w:rsidR="00903E67" w:rsidRDefault="00903E67" w:rsidP="005636B6">
      <w:pPr>
        <w:spacing w:before="240" w:after="240"/>
      </w:pPr>
      <w:r>
        <w:t>que se acercaban de diversos lados.</w:t>
      </w:r>
    </w:p>
    <w:p w14:paraId="0BEC0490" w14:textId="77777777" w:rsidR="00903E67" w:rsidRDefault="00903E67" w:rsidP="005636B6">
      <w:pPr>
        <w:spacing w:before="240" w:after="240"/>
      </w:pPr>
      <w:r>
        <w:t>Como el halcón que asaz tiempo ha volado,</w:t>
      </w:r>
    </w:p>
    <w:p w14:paraId="7877BAF6" w14:textId="77777777" w:rsidR="00903E67" w:rsidRDefault="00903E67" w:rsidP="005636B6">
      <w:pPr>
        <w:spacing w:before="240" w:after="240"/>
      </w:pPr>
      <w:r>
        <w:t>y que sin ver ni señuelo ni pájaro</w:t>
      </w:r>
    </w:p>
    <w:p w14:paraId="244C677B" w14:textId="77777777" w:rsidR="00903E67" w:rsidRDefault="00903E67" w:rsidP="005636B6">
      <w:pPr>
        <w:spacing w:before="240" w:after="240"/>
      </w:pPr>
      <w:r>
        <w:t>hace decir al halconero: «¡Ah, baja!»,</w:t>
      </w:r>
    </w:p>
    <w:p w14:paraId="222A93C1" w14:textId="77777777" w:rsidR="00903E67" w:rsidRDefault="00903E67" w:rsidP="005636B6">
      <w:pPr>
        <w:spacing w:before="240" w:after="240"/>
      </w:pPr>
      <w:r>
        <w:t>lento desciende tras su grácil vuelo,</w:t>
      </w:r>
    </w:p>
    <w:p w14:paraId="5673242F" w14:textId="77777777" w:rsidR="00903E67" w:rsidRDefault="00903E67" w:rsidP="005636B6">
      <w:pPr>
        <w:spacing w:before="240" w:after="240"/>
      </w:pPr>
      <w:r>
        <w:t>en cien vueltas, y a lo lejos se pone</w:t>
      </w:r>
    </w:p>
    <w:p w14:paraId="1A400D72" w14:textId="77777777" w:rsidR="00903E67" w:rsidRDefault="00903E67" w:rsidP="005636B6">
      <w:pPr>
        <w:spacing w:before="240" w:after="240"/>
      </w:pPr>
      <w:r>
        <w:t>de su maestro, airado y desdeñoso,</w:t>
      </w:r>
    </w:p>
    <w:p w14:paraId="2650973F" w14:textId="77777777" w:rsidR="00903E67" w:rsidRDefault="00903E67" w:rsidP="005636B6">
      <w:pPr>
        <w:spacing w:before="240" w:after="240"/>
      </w:pPr>
      <w:r>
        <w:t>de tal modo Gerión se posó al fondo,</w:t>
      </w:r>
    </w:p>
    <w:p w14:paraId="7CC714A4" w14:textId="77777777" w:rsidR="00903E67" w:rsidRDefault="00903E67" w:rsidP="005636B6">
      <w:pPr>
        <w:spacing w:before="240" w:after="240"/>
      </w:pPr>
      <w:r>
        <w:lastRenderedPageBreak/>
        <w:t>al mismo pie de la cortada roca,</w:t>
      </w:r>
    </w:p>
    <w:p w14:paraId="7C6FBFBA" w14:textId="77777777" w:rsidR="00903E67" w:rsidRDefault="00903E67" w:rsidP="005636B6">
      <w:pPr>
        <w:spacing w:before="240" w:after="240"/>
      </w:pPr>
      <w:r>
        <w:t>y descargadas nuestras dos personas,</w:t>
      </w:r>
    </w:p>
    <w:p w14:paraId="661B2EFD" w14:textId="77777777" w:rsidR="00903E67" w:rsidRDefault="00903E67" w:rsidP="005636B6">
      <w:pPr>
        <w:spacing w:before="240" w:after="240"/>
      </w:pPr>
      <w:r>
        <w:t>se disparó como de cuerda tensa.</w:t>
      </w:r>
    </w:p>
    <w:p w14:paraId="3BE699D2" w14:textId="77777777" w:rsidR="00903E67" w:rsidRDefault="00903E67" w:rsidP="005636B6">
      <w:pPr>
        <w:spacing w:before="240" w:after="240"/>
      </w:pPr>
      <w:r>
        <w:br w:type="page"/>
      </w:r>
    </w:p>
    <w:p w14:paraId="18A7D513" w14:textId="77777777" w:rsidR="00903E67" w:rsidRDefault="00903E67" w:rsidP="005636B6">
      <w:pPr>
        <w:pStyle w:val="Ttulo2"/>
        <w:spacing w:before="240" w:after="240"/>
      </w:pPr>
      <w:bookmarkStart w:id="22" w:name="_Toc196140945"/>
      <w:r>
        <w:lastRenderedPageBreak/>
        <w:t>CANTO XVIII</w:t>
      </w:r>
      <w:bookmarkEnd w:id="22"/>
    </w:p>
    <w:p w14:paraId="6DA1B322" w14:textId="4CD75F98" w:rsidR="00903E67" w:rsidRDefault="00903E67" w:rsidP="005636B6">
      <w:pPr>
        <w:spacing w:before="240" w:after="240"/>
      </w:pPr>
      <w:r>
        <w:t>Hay un lugar llamado Malasbolsas</w:t>
      </w:r>
      <w:r w:rsidR="00945E1A">
        <w:t xml:space="preserve"> </w:t>
      </w:r>
      <w:r>
        <w:t>en el infierno, pétreo y ferrugiento,</w:t>
      </w:r>
    </w:p>
    <w:p w14:paraId="6F620660" w14:textId="77777777" w:rsidR="00903E67" w:rsidRDefault="00903E67" w:rsidP="005636B6">
      <w:pPr>
        <w:spacing w:before="240" w:after="240"/>
      </w:pPr>
      <w:r>
        <w:t>igual que el muro que le ciñe entorno.</w:t>
      </w:r>
    </w:p>
    <w:p w14:paraId="1E9B87CA" w14:textId="77777777" w:rsidR="00903E67" w:rsidRDefault="00903E67" w:rsidP="005636B6">
      <w:pPr>
        <w:spacing w:before="240" w:after="240"/>
      </w:pPr>
      <w:r>
        <w:t>Justo en el medio del campo maligno</w:t>
      </w:r>
    </w:p>
    <w:p w14:paraId="4FB50E0C" w14:textId="77777777" w:rsidR="00903E67" w:rsidRDefault="00903E67" w:rsidP="005636B6">
      <w:pPr>
        <w:spacing w:before="240" w:after="240"/>
      </w:pPr>
      <w:r>
        <w:t>se abre un pozo bastante largo y hondo,</w:t>
      </w:r>
    </w:p>
    <w:p w14:paraId="6FE8CF01" w14:textId="77777777" w:rsidR="00903E67" w:rsidRDefault="00903E67" w:rsidP="005636B6">
      <w:pPr>
        <w:spacing w:before="240" w:after="240"/>
      </w:pPr>
      <w:r>
        <w:t>del cual a tiempo contaré las partes.</w:t>
      </w:r>
    </w:p>
    <w:p w14:paraId="515A41BD" w14:textId="77777777" w:rsidR="00903E67" w:rsidRDefault="00903E67" w:rsidP="005636B6">
      <w:pPr>
        <w:spacing w:before="240" w:after="240"/>
      </w:pPr>
      <w:r>
        <w:t>Es redondo el espacio que se forma</w:t>
      </w:r>
    </w:p>
    <w:p w14:paraId="0E98CA8D" w14:textId="77777777" w:rsidR="00903E67" w:rsidRDefault="00903E67" w:rsidP="005636B6">
      <w:pPr>
        <w:spacing w:before="240" w:after="240"/>
      </w:pPr>
      <w:r>
        <w:t>entre el pozo y el pie del duro abismo,</w:t>
      </w:r>
    </w:p>
    <w:p w14:paraId="169F435D" w14:textId="77777777" w:rsidR="00903E67" w:rsidRDefault="00903E67" w:rsidP="005636B6">
      <w:pPr>
        <w:spacing w:before="240" w:after="240"/>
      </w:pPr>
      <w:r>
        <w:t>y en diez valles su fondo se divide.</w:t>
      </w:r>
    </w:p>
    <w:p w14:paraId="76E80CD7" w14:textId="77777777" w:rsidR="00903E67" w:rsidRDefault="00903E67" w:rsidP="005636B6">
      <w:pPr>
        <w:spacing w:before="240" w:after="240"/>
      </w:pPr>
      <w:r>
        <w:t>Como donde, por guarda de los muros,</w:t>
      </w:r>
    </w:p>
    <w:p w14:paraId="3F418DF0" w14:textId="77777777" w:rsidR="00903E67" w:rsidRDefault="00903E67" w:rsidP="005636B6">
      <w:pPr>
        <w:spacing w:before="240" w:after="240"/>
      </w:pPr>
      <w:r>
        <w:t>más y más fosos ciñen los castillos,</w:t>
      </w:r>
    </w:p>
    <w:p w14:paraId="50EF1783" w14:textId="77777777" w:rsidR="00903E67" w:rsidRDefault="00903E67" w:rsidP="005636B6">
      <w:pPr>
        <w:spacing w:before="240" w:after="240"/>
      </w:pPr>
      <w:r>
        <w:t>el sitio en donde estoy tiene el aspecto;</w:t>
      </w:r>
    </w:p>
    <w:p w14:paraId="7F65E8EF" w14:textId="77777777" w:rsidR="00903E67" w:rsidRDefault="00903E67" w:rsidP="005636B6">
      <w:pPr>
        <w:spacing w:before="240" w:after="240"/>
      </w:pPr>
      <w:r>
        <w:t>tal imagen los valles aquí tienen.</w:t>
      </w:r>
    </w:p>
    <w:p w14:paraId="03A60BB1" w14:textId="77777777" w:rsidR="00903E67" w:rsidRDefault="00903E67" w:rsidP="005636B6">
      <w:pPr>
        <w:spacing w:before="240" w:after="240"/>
      </w:pPr>
      <w:r>
        <w:t>Y como del umbral de tales fuertes</w:t>
      </w:r>
    </w:p>
    <w:p w14:paraId="141B4A50" w14:textId="77777777" w:rsidR="00903E67" w:rsidRDefault="00903E67" w:rsidP="005636B6">
      <w:pPr>
        <w:spacing w:before="240" w:after="240"/>
      </w:pPr>
      <w:r>
        <w:t>a la orilla contraria hay puentecillos,</w:t>
      </w:r>
    </w:p>
    <w:p w14:paraId="75FE9DB3" w14:textId="77777777" w:rsidR="00903E67" w:rsidRDefault="00903E67" w:rsidP="005636B6">
      <w:pPr>
        <w:spacing w:before="240" w:after="240"/>
      </w:pPr>
      <w:r>
        <w:t>así del borde de la roca, escollos</w:t>
      </w:r>
    </w:p>
    <w:p w14:paraId="43F4D689" w14:textId="77777777" w:rsidR="00903E67" w:rsidRDefault="00903E67" w:rsidP="005636B6">
      <w:pPr>
        <w:spacing w:before="240" w:after="240"/>
      </w:pPr>
      <w:r>
        <w:t>conducen, dividiendo foso y márgenes,</w:t>
      </w:r>
    </w:p>
    <w:p w14:paraId="22D71F03" w14:textId="77777777" w:rsidR="00903E67" w:rsidRDefault="00903E67" w:rsidP="005636B6">
      <w:pPr>
        <w:spacing w:before="240" w:after="240"/>
      </w:pPr>
      <w:r>
        <w:t>hasta el pozo que les corta y les une.</w:t>
      </w:r>
    </w:p>
    <w:p w14:paraId="31CD7661" w14:textId="77777777" w:rsidR="00903E67" w:rsidRDefault="00903E67" w:rsidP="005636B6">
      <w:pPr>
        <w:spacing w:before="240" w:after="240"/>
      </w:pPr>
      <w:r>
        <w:t>En este sitio, ya de las espaldas</w:t>
      </w:r>
    </w:p>
    <w:p w14:paraId="32433B3C" w14:textId="77777777" w:rsidR="00903E67" w:rsidRDefault="00903E67" w:rsidP="005636B6">
      <w:pPr>
        <w:spacing w:before="240" w:after="240"/>
      </w:pPr>
      <w:r>
        <w:lastRenderedPageBreak/>
        <w:t>de Gerión nos bajamos; y el poeta</w:t>
      </w:r>
    </w:p>
    <w:p w14:paraId="58443806" w14:textId="77777777" w:rsidR="00903E67" w:rsidRDefault="00903E67" w:rsidP="005636B6">
      <w:pPr>
        <w:spacing w:before="240" w:after="240"/>
      </w:pPr>
      <w:r>
        <w:t>tomó a la izquierda, y yo me fui tras él.</w:t>
      </w:r>
    </w:p>
    <w:p w14:paraId="4C26261B" w14:textId="77777777" w:rsidR="00903E67" w:rsidRDefault="00903E67" w:rsidP="005636B6">
      <w:pPr>
        <w:spacing w:before="240" w:after="240"/>
      </w:pPr>
      <w:r>
        <w:t>A la derecha vi nuevos pesares,</w:t>
      </w:r>
    </w:p>
    <w:p w14:paraId="6E90B12C" w14:textId="77777777" w:rsidR="00903E67" w:rsidRDefault="00903E67" w:rsidP="005636B6">
      <w:pPr>
        <w:spacing w:before="240" w:after="240"/>
      </w:pPr>
      <w:r>
        <w:t>nuevos castigos y verdugos nuevos,</w:t>
      </w:r>
    </w:p>
    <w:p w14:paraId="3FE9DD3F" w14:textId="77777777" w:rsidR="00903E67" w:rsidRDefault="00903E67" w:rsidP="005636B6">
      <w:pPr>
        <w:spacing w:before="240" w:after="240"/>
      </w:pPr>
      <w:r>
        <w:t>que la bolsa primera abarrotaban.</w:t>
      </w:r>
    </w:p>
    <w:p w14:paraId="09D981E5" w14:textId="77777777" w:rsidR="00903E67" w:rsidRDefault="00903E67" w:rsidP="005636B6">
      <w:pPr>
        <w:spacing w:before="240" w:after="240"/>
      </w:pPr>
      <w:r>
        <w:t>Allí estaban desnudos los malvados;</w:t>
      </w:r>
    </w:p>
    <w:p w14:paraId="7858F705" w14:textId="77777777" w:rsidR="00903E67" w:rsidRDefault="00903E67" w:rsidP="005636B6">
      <w:pPr>
        <w:spacing w:before="240" w:after="240"/>
      </w:pPr>
      <w:r>
        <w:t>una mitad iba dando la espalda,</w:t>
      </w:r>
    </w:p>
    <w:p w14:paraId="080969F0" w14:textId="77777777" w:rsidR="00903E67" w:rsidRDefault="00903E67" w:rsidP="005636B6">
      <w:pPr>
        <w:spacing w:before="240" w:after="240"/>
      </w:pPr>
      <w:r>
        <w:t>otra de frente, con pasos más grandes;</w:t>
      </w:r>
    </w:p>
    <w:p w14:paraId="6C31DE0C" w14:textId="77777777" w:rsidR="00903E67" w:rsidRDefault="00903E67" w:rsidP="005636B6">
      <w:pPr>
        <w:spacing w:before="240" w:after="240"/>
      </w:pPr>
      <w:r>
        <w:t>tal como en Roma la gran muchedumbre,</w:t>
      </w:r>
    </w:p>
    <w:p w14:paraId="50206599" w14:textId="77777777" w:rsidR="00903E67" w:rsidRDefault="00903E67" w:rsidP="005636B6">
      <w:pPr>
        <w:spacing w:before="240" w:after="240"/>
      </w:pPr>
      <w:r>
        <w:t>del año jubilar, alli en el puente</w:t>
      </w:r>
    </w:p>
    <w:p w14:paraId="05E68683" w14:textId="77777777" w:rsidR="00903E67" w:rsidRDefault="00903E67" w:rsidP="005636B6">
      <w:pPr>
        <w:spacing w:before="240" w:after="240"/>
      </w:pPr>
      <w:r>
        <w:t>precisa de cruzar en doble vía,</w:t>
      </w:r>
    </w:p>
    <w:p w14:paraId="77C30097" w14:textId="77777777" w:rsidR="00903E67" w:rsidRDefault="00903E67" w:rsidP="005636B6">
      <w:pPr>
        <w:spacing w:before="240" w:after="240"/>
      </w:pPr>
      <w:r>
        <w:t>que por un lado todos van de cara</w:t>
      </w:r>
    </w:p>
    <w:p w14:paraId="0EFA991E" w14:textId="77777777" w:rsidR="00903E67" w:rsidRDefault="00903E67" w:rsidP="005636B6">
      <w:pPr>
        <w:spacing w:before="240" w:after="240"/>
      </w:pPr>
      <w:r>
        <w:t>hacia el castillo y a San Pedro marchan;</w:t>
      </w:r>
    </w:p>
    <w:p w14:paraId="3ED0DBE8" w14:textId="77777777" w:rsidR="00903E67" w:rsidRDefault="00903E67" w:rsidP="005636B6">
      <w:pPr>
        <w:spacing w:before="240" w:after="240"/>
      </w:pPr>
      <w:r>
        <w:t>y de otro lado marchan hacia el monte.</w:t>
      </w:r>
    </w:p>
    <w:p w14:paraId="6D911C1C" w14:textId="77777777" w:rsidR="00903E67" w:rsidRDefault="00903E67" w:rsidP="005636B6">
      <w:pPr>
        <w:spacing w:before="240" w:after="240"/>
      </w:pPr>
      <w:r>
        <w:t>De aquí, de allí, sobre la oscura roca,</w:t>
      </w:r>
    </w:p>
    <w:p w14:paraId="72F04D4A" w14:textId="77777777" w:rsidR="00903E67" w:rsidRDefault="00903E67" w:rsidP="005636B6">
      <w:pPr>
        <w:spacing w:before="240" w:after="240"/>
      </w:pPr>
      <w:r>
        <w:t>vi demonios cornudos con flagelos,</w:t>
      </w:r>
    </w:p>
    <w:p w14:paraId="07D1F81D" w14:textId="77777777" w:rsidR="00903E67" w:rsidRDefault="00903E67" w:rsidP="005636B6">
      <w:pPr>
        <w:spacing w:before="240" w:after="240"/>
      </w:pPr>
      <w:r>
        <w:t>que azotaban cruelmente sus espaldas.</w:t>
      </w:r>
    </w:p>
    <w:p w14:paraId="1D281720" w14:textId="77777777" w:rsidR="00903E67" w:rsidRDefault="00903E67" w:rsidP="005636B6">
      <w:pPr>
        <w:spacing w:before="240" w:after="240"/>
      </w:pPr>
      <w:r>
        <w:t>¡Ay, cómo hacían levantar las piernas</w:t>
      </w:r>
    </w:p>
    <w:p w14:paraId="260BEF02" w14:textId="77777777" w:rsidR="00903E67" w:rsidRDefault="00903E67" w:rsidP="005636B6">
      <w:pPr>
        <w:spacing w:before="240" w:after="240"/>
      </w:pPr>
      <w:r>
        <w:t>a los primeros golpes!, pues ninguno</w:t>
      </w:r>
    </w:p>
    <w:p w14:paraId="32DCE509" w14:textId="77777777" w:rsidR="00903E67" w:rsidRDefault="00903E67" w:rsidP="005636B6">
      <w:pPr>
        <w:spacing w:before="240" w:after="240"/>
      </w:pPr>
      <w:r>
        <w:lastRenderedPageBreak/>
        <w:t>el segundo esperaba ni el tercero.</w:t>
      </w:r>
    </w:p>
    <w:p w14:paraId="5F4B64C8" w14:textId="77777777" w:rsidR="00903E67" w:rsidRDefault="00903E67" w:rsidP="005636B6">
      <w:pPr>
        <w:spacing w:before="240" w:after="240"/>
      </w:pPr>
      <w:r>
        <w:t>Mientras andaba, en uno mi mirada</w:t>
      </w:r>
    </w:p>
    <w:p w14:paraId="6A6636AD" w14:textId="77777777" w:rsidR="00903E67" w:rsidRDefault="00903E67" w:rsidP="005636B6">
      <w:pPr>
        <w:spacing w:before="240" w:after="240"/>
      </w:pPr>
      <w:r>
        <w:t>vino a caer; y al punto yo me dije:</w:t>
      </w:r>
    </w:p>
    <w:p w14:paraId="6E4C8BDF" w14:textId="77777777" w:rsidR="00903E67" w:rsidRDefault="00903E67" w:rsidP="005636B6">
      <w:pPr>
        <w:spacing w:before="240" w:after="240"/>
      </w:pPr>
      <w:r>
        <w:t>«De haberle visto ya no estoy ayuno.»</w:t>
      </w:r>
    </w:p>
    <w:p w14:paraId="099EE1FA" w14:textId="77777777" w:rsidR="00903E67" w:rsidRDefault="00903E67" w:rsidP="005636B6">
      <w:pPr>
        <w:spacing w:before="240" w:after="240"/>
      </w:pPr>
      <w:r>
        <w:t>Y así paré mi paso para verlo:</w:t>
      </w:r>
    </w:p>
    <w:p w14:paraId="2F4FDFF4" w14:textId="77777777" w:rsidR="00903E67" w:rsidRDefault="00903E67" w:rsidP="005636B6">
      <w:pPr>
        <w:spacing w:before="240" w:after="240"/>
      </w:pPr>
      <w:r>
        <w:t>y mi guía conmigo se detuvo,</w:t>
      </w:r>
    </w:p>
    <w:p w14:paraId="264F6CF5" w14:textId="77777777" w:rsidR="00903E67" w:rsidRDefault="00903E67" w:rsidP="005636B6">
      <w:pPr>
        <w:spacing w:before="240" w:after="240"/>
      </w:pPr>
      <w:r>
        <w:t>y consintió en que atrás retrocediera.</w:t>
      </w:r>
    </w:p>
    <w:p w14:paraId="5013BA43" w14:textId="77777777" w:rsidR="00903E67" w:rsidRDefault="00903E67" w:rsidP="005636B6">
      <w:pPr>
        <w:spacing w:before="240" w:after="240"/>
      </w:pPr>
      <w:r>
        <w:t>Y el condenado creía ocultarse</w:t>
      </w:r>
    </w:p>
    <w:p w14:paraId="1FDD6C37" w14:textId="77777777" w:rsidR="00903E67" w:rsidRDefault="00903E67" w:rsidP="005636B6">
      <w:pPr>
        <w:spacing w:before="240" w:after="240"/>
      </w:pPr>
      <w:r>
        <w:t>bajando el rostro; mas sirvió de poco,</w:t>
      </w:r>
    </w:p>
    <w:p w14:paraId="0C8D4596" w14:textId="77777777" w:rsidR="00903E67" w:rsidRDefault="00903E67" w:rsidP="005636B6">
      <w:pPr>
        <w:spacing w:before="240" w:after="240"/>
      </w:pPr>
      <w:r>
        <w:t>pues yo le dije: «Oh tú que el rostro agachas,</w:t>
      </w:r>
    </w:p>
    <w:p w14:paraId="22B34989" w14:textId="77777777" w:rsidR="00903E67" w:rsidRDefault="00903E67" w:rsidP="005636B6">
      <w:pPr>
        <w:spacing w:before="240" w:after="240"/>
      </w:pPr>
      <w:r>
        <w:t>si los rasgos que llevas no son falsos,</w:t>
      </w:r>
    </w:p>
    <w:p w14:paraId="5318CF88" w14:textId="77777777" w:rsidR="00903E67" w:rsidRDefault="00903E67" w:rsidP="005636B6">
      <w:pPr>
        <w:spacing w:before="240" w:after="240"/>
      </w:pPr>
      <w:r>
        <w:t>Venedico eres tú Caccianemico;</w:t>
      </w:r>
    </w:p>
    <w:p w14:paraId="79DE682C" w14:textId="77777777" w:rsidR="00903E67" w:rsidRDefault="00903E67" w:rsidP="005636B6">
      <w:pPr>
        <w:spacing w:before="240" w:after="240"/>
      </w:pPr>
      <w:r>
        <w:t>mas ¿qué te trae a salsas tan picantes?»</w:t>
      </w:r>
    </w:p>
    <w:p w14:paraId="644F6308" w14:textId="77777777" w:rsidR="00903E67" w:rsidRDefault="00903E67" w:rsidP="005636B6">
      <w:pPr>
        <w:spacing w:before="240" w:after="240"/>
      </w:pPr>
      <w:r>
        <w:t>Y repuso: «Lo digo de mal grado;</w:t>
      </w:r>
    </w:p>
    <w:p w14:paraId="54971E45" w14:textId="77777777" w:rsidR="00903E67" w:rsidRDefault="00903E67" w:rsidP="005636B6">
      <w:pPr>
        <w:spacing w:before="240" w:after="240"/>
      </w:pPr>
      <w:r>
        <w:t>pero me fuerzan tus claras palabras,</w:t>
      </w:r>
    </w:p>
    <w:p w14:paraId="44711A47" w14:textId="77777777" w:rsidR="00903E67" w:rsidRDefault="00903E67" w:rsidP="005636B6">
      <w:pPr>
        <w:spacing w:before="240" w:after="240"/>
      </w:pPr>
      <w:r>
        <w:t>que me hacen recordar el mundo antiguo.</w:t>
      </w:r>
    </w:p>
    <w:p w14:paraId="4209EE22" w14:textId="77777777" w:rsidR="00903E67" w:rsidRDefault="00903E67" w:rsidP="005636B6">
      <w:pPr>
        <w:spacing w:before="240" w:after="240"/>
      </w:pPr>
      <w:r>
        <w:t>Fui yo mismo quien a Ghisolabella</w:t>
      </w:r>
    </w:p>
    <w:p w14:paraId="12016E1D" w14:textId="77777777" w:rsidR="00903E67" w:rsidRDefault="00903E67" w:rsidP="005636B6">
      <w:pPr>
        <w:spacing w:before="240" w:after="240"/>
      </w:pPr>
      <w:r>
        <w:t>indujo a hacer el gusto del marqués,</w:t>
      </w:r>
    </w:p>
    <w:p w14:paraId="5BEA0741" w14:textId="77777777" w:rsidR="00903E67" w:rsidRDefault="00903E67" w:rsidP="005636B6">
      <w:pPr>
        <w:spacing w:before="240" w:after="240"/>
      </w:pPr>
      <w:r>
        <w:t>como relaten la sucia noticia.</w:t>
      </w:r>
    </w:p>
    <w:p w14:paraId="3C2535B6" w14:textId="77777777" w:rsidR="00903E67" w:rsidRDefault="00903E67" w:rsidP="005636B6">
      <w:pPr>
        <w:spacing w:before="240" w:after="240"/>
      </w:pPr>
      <w:r>
        <w:lastRenderedPageBreak/>
        <w:t>Y boloñés no lloró aquí tan sólo,</w:t>
      </w:r>
    </w:p>
    <w:p w14:paraId="7A8A4C93" w14:textId="77777777" w:rsidR="00903E67" w:rsidRDefault="00903E67" w:rsidP="005636B6">
      <w:pPr>
        <w:spacing w:before="240" w:after="240"/>
      </w:pPr>
      <w:r>
        <w:t>mas tan repleto está este sitio de ellos,</w:t>
      </w:r>
    </w:p>
    <w:p w14:paraId="26A88BDB" w14:textId="77777777" w:rsidR="00903E67" w:rsidRDefault="00903E67" w:rsidP="005636B6">
      <w:pPr>
        <w:spacing w:before="240" w:after="240"/>
      </w:pPr>
      <w:r>
        <w:t>que ahora tantas lenguas no se escuchan</w:t>
      </w:r>
    </w:p>
    <w:p w14:paraId="2B0A0C21" w14:textId="77777777" w:rsidR="00903E67" w:rsidRDefault="00903E67" w:rsidP="005636B6">
      <w:pPr>
        <w:spacing w:before="240" w:after="240"/>
      </w:pPr>
      <w:r>
        <w:t>que digan "Sipa" entre Savena y Reno;</w:t>
      </w:r>
    </w:p>
    <w:p w14:paraId="3B8010FA" w14:textId="77777777" w:rsidR="00903E67" w:rsidRDefault="00903E67" w:rsidP="005636B6">
      <w:pPr>
        <w:spacing w:before="240" w:after="240"/>
      </w:pPr>
      <w:r>
        <w:t>y si fe o testimonio de esto quieres,</w:t>
      </w:r>
    </w:p>
    <w:p w14:paraId="3B180922" w14:textId="77777777" w:rsidR="00903E67" w:rsidRDefault="00903E67" w:rsidP="005636B6">
      <w:pPr>
        <w:spacing w:before="240" w:after="240"/>
      </w:pPr>
      <w:r>
        <w:t>trae a tu mente nuestro seno avaro.»</w:t>
      </w:r>
    </w:p>
    <w:p w14:paraId="24232DAD" w14:textId="77777777" w:rsidR="00903E67" w:rsidRDefault="00903E67" w:rsidP="005636B6">
      <w:pPr>
        <w:spacing w:before="240" w:after="240"/>
      </w:pPr>
      <w:r>
        <w:t>Hablando así le golpeó un demonio</w:t>
      </w:r>
    </w:p>
    <w:p w14:paraId="749C14E5" w14:textId="77777777" w:rsidR="00903E67" w:rsidRDefault="00903E67" w:rsidP="005636B6">
      <w:pPr>
        <w:spacing w:before="240" w:after="240"/>
      </w:pPr>
      <w:r>
        <w:t>con su zurriago, y dijo: « Lárgate</w:t>
      </w:r>
    </w:p>
    <w:p w14:paraId="22DA873C" w14:textId="77777777" w:rsidR="00903E67" w:rsidRDefault="00903E67" w:rsidP="005636B6">
      <w:pPr>
        <w:spacing w:before="240" w:after="240"/>
      </w:pPr>
      <w:r>
        <w:t>rufián, que aquí no hay hembras que se vendan.»</w:t>
      </w:r>
    </w:p>
    <w:p w14:paraId="3482CDF5" w14:textId="77777777" w:rsidR="00903E67" w:rsidRDefault="00903E67" w:rsidP="005636B6">
      <w:pPr>
        <w:spacing w:before="240" w:after="240"/>
      </w:pPr>
      <w:r>
        <w:t>Yo me reuní al momento con mi escolta;</w:t>
      </w:r>
    </w:p>
    <w:p w14:paraId="1923FC95" w14:textId="77777777" w:rsidR="00903E67" w:rsidRDefault="00903E67" w:rsidP="005636B6">
      <w:pPr>
        <w:spacing w:before="240" w:after="240"/>
      </w:pPr>
      <w:r>
        <w:t>luego, con pocos pasos, alcanzamos</w:t>
      </w:r>
    </w:p>
    <w:p w14:paraId="149DAC09" w14:textId="77777777" w:rsidR="00903E67" w:rsidRDefault="00903E67" w:rsidP="005636B6">
      <w:pPr>
        <w:spacing w:before="240" w:after="240"/>
      </w:pPr>
      <w:r>
        <w:t>un escollo saliente de la escarpa.</w:t>
      </w:r>
    </w:p>
    <w:p w14:paraId="7FDD88D1" w14:textId="77777777" w:rsidR="00903E67" w:rsidRDefault="00903E67" w:rsidP="005636B6">
      <w:pPr>
        <w:spacing w:before="240" w:after="240"/>
      </w:pPr>
      <w:r>
        <w:t>Con mucha ligereza lo subimos</w:t>
      </w:r>
    </w:p>
    <w:p w14:paraId="70D6B8ED" w14:textId="77777777" w:rsidR="00903E67" w:rsidRDefault="00903E67" w:rsidP="005636B6">
      <w:pPr>
        <w:spacing w:before="240" w:after="240"/>
      </w:pPr>
      <w:r>
        <w:t>y, vueltos a derecha por su dorso,</w:t>
      </w:r>
    </w:p>
    <w:p w14:paraId="788157CD" w14:textId="77777777" w:rsidR="00903E67" w:rsidRDefault="00903E67" w:rsidP="005636B6">
      <w:pPr>
        <w:spacing w:before="240" w:after="240"/>
      </w:pPr>
      <w:r>
        <w:t>de aquel círculo eterno nos marchamos.</w:t>
      </w:r>
    </w:p>
    <w:p w14:paraId="15124F7B" w14:textId="77777777" w:rsidR="00903E67" w:rsidRDefault="00903E67" w:rsidP="005636B6">
      <w:pPr>
        <w:spacing w:before="240" w:after="240"/>
      </w:pPr>
      <w:r>
        <w:t>Cuando estuvimos ya donde se ahueca</w:t>
      </w:r>
    </w:p>
    <w:p w14:paraId="7A7FECD5" w14:textId="77777777" w:rsidR="00903E67" w:rsidRDefault="00903E67" w:rsidP="005636B6">
      <w:pPr>
        <w:spacing w:before="240" w:after="240"/>
      </w:pPr>
      <w:r>
        <w:t>debajo, por dar paso a los penados,</w:t>
      </w:r>
    </w:p>
    <w:p w14:paraId="18ADAEB4" w14:textId="77777777" w:rsidR="00903E67" w:rsidRDefault="00903E67" w:rsidP="005636B6">
      <w:pPr>
        <w:spacing w:before="240" w:after="240"/>
      </w:pPr>
      <w:r>
        <w:t>el guía dijo: « Espera, y haz que pongan</w:t>
      </w:r>
    </w:p>
    <w:p w14:paraId="5A13E4AA" w14:textId="77777777" w:rsidR="00903E67" w:rsidRDefault="00903E67" w:rsidP="005636B6">
      <w:pPr>
        <w:spacing w:before="240" w:after="240"/>
      </w:pPr>
      <w:r>
        <w:t>la vista en ti esos otros malnacidos,</w:t>
      </w:r>
    </w:p>
    <w:p w14:paraId="48382D37" w14:textId="77777777" w:rsidR="00903E67" w:rsidRDefault="00903E67" w:rsidP="005636B6">
      <w:pPr>
        <w:spacing w:before="240" w:after="240"/>
      </w:pPr>
      <w:r>
        <w:lastRenderedPageBreak/>
        <w:t>a los que aún no les viste el semblante,</w:t>
      </w:r>
    </w:p>
    <w:p w14:paraId="2E2B808E" w14:textId="77777777" w:rsidR="00903E67" w:rsidRDefault="00903E67" w:rsidP="005636B6">
      <w:pPr>
        <w:spacing w:before="240" w:after="240"/>
      </w:pPr>
      <w:r>
        <w:t>porque en nuestro sentido caminaban.»</w:t>
      </w:r>
    </w:p>
    <w:p w14:paraId="55EF9ECD" w14:textId="77777777" w:rsidR="00903E67" w:rsidRDefault="00903E67" w:rsidP="005636B6">
      <w:pPr>
        <w:spacing w:before="240" w:after="240"/>
      </w:pPr>
      <w:r>
        <w:t>Desde el puente mirábamos el grupo</w:t>
      </w:r>
    </w:p>
    <w:p w14:paraId="64AC08CB" w14:textId="77777777" w:rsidR="00903E67" w:rsidRDefault="00903E67" w:rsidP="005636B6">
      <w:pPr>
        <w:spacing w:before="240" w:after="240"/>
      </w:pPr>
      <w:r>
        <w:t>que al otro lado hacia nosotros iba,</w:t>
      </w:r>
    </w:p>
    <w:p w14:paraId="36DA4A49" w14:textId="77777777" w:rsidR="00903E67" w:rsidRDefault="00903E67" w:rsidP="005636B6">
      <w:pPr>
        <w:spacing w:before="240" w:after="240"/>
      </w:pPr>
      <w:r>
        <w:t>y que de igual manera azota el látigo.</w:t>
      </w:r>
    </w:p>
    <w:p w14:paraId="6F6093A1" w14:textId="77777777" w:rsidR="00903E67" w:rsidRDefault="00903E67" w:rsidP="005636B6">
      <w:pPr>
        <w:spacing w:before="240" w:after="240"/>
      </w:pPr>
      <w:r>
        <w:t>Y sin yo preguntarle el buen Maestro</w:t>
      </w:r>
    </w:p>
    <w:p w14:paraId="670C81C5" w14:textId="77777777" w:rsidR="00903E67" w:rsidRDefault="00903E67" w:rsidP="005636B6">
      <w:pPr>
        <w:spacing w:before="240" w:after="240"/>
      </w:pPr>
      <w:r>
        <w:t>«Mira aquel que tan grande se aproxima,</w:t>
      </w:r>
    </w:p>
    <w:p w14:paraId="65DB4D30" w14:textId="77777777" w:rsidR="00903E67" w:rsidRDefault="00903E67" w:rsidP="005636B6">
      <w:pPr>
        <w:spacing w:before="240" w:after="240"/>
      </w:pPr>
      <w:r>
        <w:t>que no le causa lágrimas el daño.</w:t>
      </w:r>
    </w:p>
    <w:p w14:paraId="292D167C" w14:textId="77777777" w:rsidR="00903E67" w:rsidRDefault="00903E67" w:rsidP="005636B6">
      <w:pPr>
        <w:spacing w:before="240" w:after="240"/>
      </w:pPr>
      <w:r>
        <w:t>¡Qué soberano aspecto aún conserva!</w:t>
      </w:r>
    </w:p>
    <w:p w14:paraId="41C46A0A" w14:textId="77777777" w:rsidR="00903E67" w:rsidRDefault="00903E67" w:rsidP="005636B6">
      <w:pPr>
        <w:spacing w:before="240" w:after="240"/>
      </w:pPr>
      <w:r>
        <w:t>Es Jasón, que por ánimo y astucia</w:t>
      </w:r>
    </w:p>
    <w:p w14:paraId="2724D70E" w14:textId="77777777" w:rsidR="00903E67" w:rsidRDefault="00903E67" w:rsidP="005636B6">
      <w:pPr>
        <w:spacing w:before="240" w:after="240"/>
      </w:pPr>
      <w:r>
        <w:t>dejó privada del carnero a Cólquida.</w:t>
      </w:r>
    </w:p>
    <w:p w14:paraId="4B5AEA42" w14:textId="77777777" w:rsidR="00903E67" w:rsidRDefault="00903E67" w:rsidP="005636B6">
      <w:pPr>
        <w:spacing w:before="240" w:after="240"/>
      </w:pPr>
      <w:r>
        <w:t>Éste pasó por la isla de Lemmos,</w:t>
      </w:r>
    </w:p>
    <w:p w14:paraId="79D9CC53" w14:textId="77777777" w:rsidR="00903E67" w:rsidRDefault="00903E67" w:rsidP="005636B6">
      <w:pPr>
        <w:spacing w:before="240" w:after="240"/>
      </w:pPr>
      <w:r>
        <w:t>luego que osadas hembras despiadadas</w:t>
      </w:r>
    </w:p>
    <w:p w14:paraId="33809100" w14:textId="77777777" w:rsidR="00903E67" w:rsidRDefault="00903E67" w:rsidP="005636B6">
      <w:pPr>
        <w:spacing w:before="240" w:after="240"/>
      </w:pPr>
      <w:r>
        <w:t>muerte dieran a todos sus varones:</w:t>
      </w:r>
    </w:p>
    <w:p w14:paraId="664788C9" w14:textId="77777777" w:rsidR="00903E67" w:rsidRDefault="00903E67" w:rsidP="005636B6">
      <w:pPr>
        <w:spacing w:before="240" w:after="240"/>
      </w:pPr>
      <w:r>
        <w:t>con tretas y palabras halagüeñas</w:t>
      </w:r>
    </w:p>
    <w:p w14:paraId="6157746A" w14:textId="77777777" w:rsidR="00903E67" w:rsidRDefault="00903E67" w:rsidP="005636B6">
      <w:pPr>
        <w:spacing w:before="240" w:after="240"/>
      </w:pPr>
      <w:r>
        <w:t>a Isifile engañó, la muchachita</w:t>
      </w:r>
    </w:p>
    <w:p w14:paraId="7319E7D6" w14:textId="77777777" w:rsidR="00903E67" w:rsidRDefault="00903E67" w:rsidP="005636B6">
      <w:pPr>
        <w:spacing w:before="240" w:after="240"/>
      </w:pPr>
      <w:r>
        <w:t>que antes había a todas engañado.</w:t>
      </w:r>
    </w:p>
    <w:p w14:paraId="43DFFB12" w14:textId="77777777" w:rsidR="00903E67" w:rsidRDefault="00903E67" w:rsidP="005636B6">
      <w:pPr>
        <w:spacing w:before="240" w:after="240"/>
      </w:pPr>
      <w:r>
        <w:t>Allí la dejó encinta, abandonada;</w:t>
      </w:r>
    </w:p>
    <w:p w14:paraId="02AFC4F9" w14:textId="77777777" w:rsidR="00903E67" w:rsidRDefault="00903E67" w:rsidP="005636B6">
      <w:pPr>
        <w:spacing w:before="240" w:after="240"/>
      </w:pPr>
      <w:r>
        <w:t>tal culpa le condena a tal martirio;</w:t>
      </w:r>
    </w:p>
    <w:p w14:paraId="2C24395C" w14:textId="77777777" w:rsidR="00903E67" w:rsidRDefault="00903E67" w:rsidP="005636B6">
      <w:pPr>
        <w:spacing w:before="240" w:after="240"/>
      </w:pPr>
      <w:r>
        <w:lastRenderedPageBreak/>
        <w:t>también se hace venganza de Medea.</w:t>
      </w:r>
    </w:p>
    <w:p w14:paraId="04B93B0C" w14:textId="77777777" w:rsidR="00903E67" w:rsidRDefault="00903E67" w:rsidP="005636B6">
      <w:pPr>
        <w:spacing w:before="240" w:after="240"/>
      </w:pPr>
      <w:r>
        <w:t>Con él están los que en tal modo engañan:</w:t>
      </w:r>
    </w:p>
    <w:p w14:paraId="511ADD73" w14:textId="77777777" w:rsidR="00903E67" w:rsidRDefault="00903E67" w:rsidP="005636B6">
      <w:pPr>
        <w:spacing w:before="240" w:after="240"/>
      </w:pPr>
      <w:r>
        <w:t>y del valle primero esto te baste</w:t>
      </w:r>
    </w:p>
    <w:p w14:paraId="0EAE776C" w14:textId="77777777" w:rsidR="00903E67" w:rsidRDefault="00903E67" w:rsidP="005636B6">
      <w:pPr>
        <w:spacing w:before="240" w:after="240"/>
      </w:pPr>
      <w:r>
        <w:t>conocer, y de los que en él castiga.»</w:t>
      </w:r>
    </w:p>
    <w:p w14:paraId="56281A43" w14:textId="77777777" w:rsidR="00903E67" w:rsidRDefault="00903E67" w:rsidP="005636B6">
      <w:pPr>
        <w:spacing w:before="240" w:after="240"/>
      </w:pPr>
      <w:r>
        <w:t>Nos hallábamos ya donde el sendero</w:t>
      </w:r>
    </w:p>
    <w:p w14:paraId="5B8466BD" w14:textId="77777777" w:rsidR="00903E67" w:rsidRDefault="00903E67" w:rsidP="005636B6">
      <w:pPr>
        <w:spacing w:before="240" w:after="240"/>
      </w:pPr>
      <w:r>
        <w:t>con el margen segundo se entrecruza,</w:t>
      </w:r>
    </w:p>
    <w:p w14:paraId="016637CE" w14:textId="77777777" w:rsidR="00903E67" w:rsidRDefault="00903E67" w:rsidP="005636B6">
      <w:pPr>
        <w:spacing w:before="240" w:after="240"/>
      </w:pPr>
      <w:r>
        <w:t>que a otro arco le sirve como apoyo.</w:t>
      </w:r>
    </w:p>
    <w:p w14:paraId="497796D4" w14:textId="77777777" w:rsidR="00903E67" w:rsidRDefault="00903E67" w:rsidP="005636B6">
      <w:pPr>
        <w:spacing w:before="240" w:after="240"/>
      </w:pPr>
      <w:r>
        <w:t>Aquí escuchamos gentes que ocupaban</w:t>
      </w:r>
    </w:p>
    <w:p w14:paraId="0BE21751" w14:textId="77777777" w:rsidR="00903E67" w:rsidRDefault="00903E67" w:rsidP="005636B6">
      <w:pPr>
        <w:spacing w:before="240" w:after="240"/>
      </w:pPr>
      <w:r>
        <w:t>la otra bolsa y soplaban por el morro,</w:t>
      </w:r>
    </w:p>
    <w:p w14:paraId="7BA52443" w14:textId="77777777" w:rsidR="00903E67" w:rsidRDefault="00903E67" w:rsidP="005636B6">
      <w:pPr>
        <w:spacing w:before="240" w:after="240"/>
      </w:pPr>
      <w:r>
        <w:t>pegándose a sí mismas con las manos.</w:t>
      </w:r>
    </w:p>
    <w:p w14:paraId="096D1421" w14:textId="77777777" w:rsidR="00903E67" w:rsidRDefault="00903E67" w:rsidP="005636B6">
      <w:pPr>
        <w:spacing w:before="240" w:after="240"/>
      </w:pPr>
      <w:r>
        <w:t>Las orillas estaban engrumadas</w:t>
      </w:r>
    </w:p>
    <w:p w14:paraId="38A9FE25" w14:textId="77777777" w:rsidR="00903E67" w:rsidRDefault="00903E67" w:rsidP="005636B6">
      <w:pPr>
        <w:spacing w:before="240" w:after="240"/>
      </w:pPr>
      <w:r>
        <w:t>por el vapor que abajo se hace espeso,</w:t>
      </w:r>
    </w:p>
    <w:p w14:paraId="6C87A835" w14:textId="77777777" w:rsidR="00903E67" w:rsidRDefault="00903E67" w:rsidP="005636B6">
      <w:pPr>
        <w:spacing w:before="240" w:after="240"/>
      </w:pPr>
      <w:r>
        <w:t>y ofendía a la vista y al olfato.</w:t>
      </w:r>
    </w:p>
    <w:p w14:paraId="2B4CE022" w14:textId="77777777" w:rsidR="00903E67" w:rsidRDefault="00903E67" w:rsidP="005636B6">
      <w:pPr>
        <w:spacing w:before="240" w:after="240"/>
      </w:pPr>
      <w:r>
        <w:t>Tan oscuro es el fondo, que no deja</w:t>
      </w:r>
    </w:p>
    <w:p w14:paraId="3F3F3AF7" w14:textId="77777777" w:rsidR="00903E67" w:rsidRDefault="00903E67" w:rsidP="005636B6">
      <w:pPr>
        <w:spacing w:before="240" w:after="240"/>
      </w:pPr>
      <w:r>
        <w:t>ver nada si no subes hasta el dorso</w:t>
      </w:r>
    </w:p>
    <w:p w14:paraId="77C5DB90" w14:textId="77777777" w:rsidR="00903E67" w:rsidRDefault="00903E67" w:rsidP="005636B6">
      <w:pPr>
        <w:spacing w:before="240" w:after="240"/>
      </w:pPr>
      <w:r>
        <w:t>del arco, en que la roca es más saliente.</w:t>
      </w:r>
    </w:p>
    <w:p w14:paraId="7C85083D" w14:textId="77777777" w:rsidR="00903E67" w:rsidRDefault="00903E67" w:rsidP="005636B6">
      <w:pPr>
        <w:spacing w:before="240" w:after="240"/>
      </w:pPr>
      <w:r>
        <w:t>Allí subimos; y de allá, en el foso</w:t>
      </w:r>
    </w:p>
    <w:p w14:paraId="1699FFC7" w14:textId="77777777" w:rsidR="00903E67" w:rsidRDefault="00903E67" w:rsidP="005636B6">
      <w:pPr>
        <w:spacing w:before="240" w:after="240"/>
      </w:pPr>
      <w:r>
        <w:t>vi gente zambullida en el estiércol,</w:t>
      </w:r>
    </w:p>
    <w:p w14:paraId="2CF63343" w14:textId="77777777" w:rsidR="00903E67" w:rsidRDefault="00903E67" w:rsidP="005636B6">
      <w:pPr>
        <w:spacing w:before="240" w:after="240"/>
      </w:pPr>
      <w:r>
        <w:t>cual de humanas letrinas recogido.</w:t>
      </w:r>
    </w:p>
    <w:p w14:paraId="7C194D21" w14:textId="77777777" w:rsidR="00903E67" w:rsidRDefault="00903E67" w:rsidP="005636B6">
      <w:pPr>
        <w:spacing w:before="240" w:after="240"/>
      </w:pPr>
      <w:r>
        <w:lastRenderedPageBreak/>
        <w:t>Y mientras yo miraba hacia allá abajo,</w:t>
      </w:r>
    </w:p>
    <w:p w14:paraId="71B0E93D" w14:textId="77777777" w:rsidR="00903E67" w:rsidRDefault="00903E67" w:rsidP="005636B6">
      <w:pPr>
        <w:spacing w:before="240" w:after="240"/>
      </w:pPr>
      <w:r>
        <w:t>vi una cabeza tan de mierda llena,</w:t>
      </w:r>
    </w:p>
    <w:p w14:paraId="2AF0CBE9" w14:textId="77777777" w:rsidR="00903E67" w:rsidRDefault="00903E67" w:rsidP="005636B6">
      <w:pPr>
        <w:spacing w:before="240" w:after="240"/>
      </w:pPr>
      <w:r>
        <w:t>que no sabía si era laico o fraile.</w:t>
      </w:r>
    </w:p>
    <w:p w14:paraId="72CB8222" w14:textId="77777777" w:rsidR="00903E67" w:rsidRDefault="00903E67" w:rsidP="005636B6">
      <w:pPr>
        <w:spacing w:before="240" w:after="240"/>
      </w:pPr>
      <w:r>
        <w:t>Él me gritó: « ¿Por qué te satisface</w:t>
      </w:r>
    </w:p>
    <w:p w14:paraId="044C400D" w14:textId="77777777" w:rsidR="00903E67" w:rsidRDefault="00903E67" w:rsidP="005636B6">
      <w:pPr>
        <w:spacing w:before="240" w:after="240"/>
      </w:pPr>
      <w:r>
        <w:t>mirarme más a mí que a otros tan sucios?»</w:t>
      </w:r>
    </w:p>
    <w:p w14:paraId="7C41E333" w14:textId="77777777" w:rsidR="00903E67" w:rsidRDefault="00903E67" w:rsidP="005636B6">
      <w:pPr>
        <w:spacing w:before="240" w:after="240"/>
      </w:pPr>
      <w:r>
        <w:t>Le dije yo: « Porque, si bien recuerdo,</w:t>
      </w:r>
    </w:p>
    <w:p w14:paraId="06B60960" w14:textId="77777777" w:rsidR="00903E67" w:rsidRDefault="00903E67" w:rsidP="005636B6">
      <w:pPr>
        <w:spacing w:before="240" w:after="240"/>
      </w:pPr>
      <w:r>
        <w:t>con los cabellos secos ya te he visto,</w:t>
      </w:r>
    </w:p>
    <w:p w14:paraId="10926671" w14:textId="77777777" w:rsidR="00903E67" w:rsidRDefault="00903E67" w:rsidP="005636B6">
      <w:pPr>
        <w:spacing w:before="240" w:after="240"/>
      </w:pPr>
      <w:r>
        <w:t>y eres Alesio Interminei de Lucca:</w:t>
      </w:r>
    </w:p>
    <w:p w14:paraId="5B70CA3A" w14:textId="77777777" w:rsidR="00903E67" w:rsidRDefault="00903E67" w:rsidP="005636B6">
      <w:pPr>
        <w:spacing w:before="240" w:after="240"/>
      </w:pPr>
      <w:r>
        <w:t>por eso más que a todos te miraba.»</w:t>
      </w:r>
    </w:p>
    <w:p w14:paraId="110AF05C" w14:textId="77777777" w:rsidR="00903E67" w:rsidRDefault="00903E67" w:rsidP="005636B6">
      <w:pPr>
        <w:spacing w:before="240" w:after="240"/>
      </w:pPr>
      <w:r>
        <w:t>Y él dijo, golpeándose la chola:</w:t>
      </w:r>
    </w:p>
    <w:p w14:paraId="6BB3B25D" w14:textId="77777777" w:rsidR="00903E67" w:rsidRDefault="00903E67" w:rsidP="005636B6">
      <w:pPr>
        <w:spacing w:before="240" w:after="240"/>
      </w:pPr>
      <w:r>
        <w:t>«Aquí me han sumergido las lisonjas,</w:t>
      </w:r>
    </w:p>
    <w:p w14:paraId="67CE9BC9" w14:textId="77777777" w:rsidR="00903E67" w:rsidRDefault="00903E67" w:rsidP="005636B6">
      <w:pPr>
        <w:spacing w:before="240" w:after="240"/>
      </w:pPr>
      <w:r>
        <w:t>de las que nunca se cansó mi lengua.»</w:t>
      </w:r>
    </w:p>
    <w:p w14:paraId="7C3B4D8D" w14:textId="77777777" w:rsidR="00903E67" w:rsidRDefault="00903E67" w:rsidP="005636B6">
      <w:pPr>
        <w:spacing w:before="240" w:after="240"/>
      </w:pPr>
      <w:r>
        <w:t>Luego de esto, mi guía: «Haz que penetre</w:t>
      </w:r>
    </w:p>
    <w:p w14:paraId="0A1B0AC5" w14:textId="77777777" w:rsidR="00903E67" w:rsidRDefault="00903E67" w:rsidP="005636B6">
      <w:pPr>
        <w:spacing w:before="240" w:after="240"/>
      </w:pPr>
      <w:r>
        <w:t>-dijo- tu vista un poco más delante,</w:t>
      </w:r>
    </w:p>
    <w:p w14:paraId="4A78D473" w14:textId="77777777" w:rsidR="00903E67" w:rsidRDefault="00903E67" w:rsidP="005636B6">
      <w:pPr>
        <w:spacing w:before="240" w:after="240"/>
      </w:pPr>
      <w:r>
        <w:t>tal que tus ojos vean bien el rostro</w:t>
      </w:r>
    </w:p>
    <w:p w14:paraId="187B120D" w14:textId="77777777" w:rsidR="00903E67" w:rsidRDefault="00903E67" w:rsidP="005636B6">
      <w:pPr>
        <w:spacing w:before="240" w:after="240"/>
      </w:pPr>
      <w:r>
        <w:t>de aquella sucia y desgreñada esclava,</w:t>
      </w:r>
    </w:p>
    <w:p w14:paraId="44704122" w14:textId="77777777" w:rsidR="00903E67" w:rsidRDefault="00903E67" w:rsidP="005636B6">
      <w:pPr>
        <w:spacing w:before="240" w:after="240"/>
      </w:pPr>
      <w:r>
        <w:t>que allí se rasca con uñas mierdosas,</w:t>
      </w:r>
    </w:p>
    <w:p w14:paraId="217F88F9" w14:textId="77777777" w:rsidR="00903E67" w:rsidRDefault="00903E67" w:rsidP="005636B6">
      <w:pPr>
        <w:spacing w:before="240" w:after="240"/>
      </w:pPr>
      <w:r>
        <w:t>y ahora se tumba y ahora en pie se pone:</w:t>
      </w:r>
    </w:p>
    <w:p w14:paraId="34B68735" w14:textId="77777777" w:rsidR="00903E67" w:rsidRDefault="00903E67" w:rsidP="005636B6">
      <w:pPr>
        <w:spacing w:before="240" w:after="240"/>
      </w:pPr>
      <w:r>
        <w:t>es Thais, la prostituta, que repuso</w:t>
      </w:r>
    </w:p>
    <w:p w14:paraId="596DD26C" w14:textId="77777777" w:rsidR="00903E67" w:rsidRDefault="00903E67" w:rsidP="005636B6">
      <w:pPr>
        <w:spacing w:before="240" w:after="240"/>
      </w:pPr>
      <w:r>
        <w:lastRenderedPageBreak/>
        <w:t>a su amante, al decirle "¿Tengo prendas</w:t>
      </w:r>
    </w:p>
    <w:p w14:paraId="652E4EBA" w14:textId="77777777" w:rsidR="00903E67" w:rsidRDefault="00903E67" w:rsidP="005636B6">
      <w:pPr>
        <w:spacing w:before="240" w:after="240"/>
      </w:pPr>
      <w:r>
        <w:t>bastantes para ti?": "aún más, excelsas".</w:t>
      </w:r>
    </w:p>
    <w:p w14:paraId="3C8F1913" w14:textId="77777777" w:rsidR="00903E67" w:rsidRDefault="00903E67" w:rsidP="005636B6">
      <w:pPr>
        <w:spacing w:before="240" w:after="240"/>
      </w:pPr>
      <w:r>
        <w:t>Y sea aquí saciada nuestra vista.»</w:t>
      </w:r>
    </w:p>
    <w:p w14:paraId="58C1D022" w14:textId="77777777" w:rsidR="00903E67" w:rsidRDefault="00903E67" w:rsidP="005636B6">
      <w:pPr>
        <w:spacing w:before="240" w:after="240"/>
      </w:pPr>
      <w:r>
        <w:br w:type="page"/>
      </w:r>
    </w:p>
    <w:p w14:paraId="1E5A8737" w14:textId="77777777" w:rsidR="00903E67" w:rsidRDefault="00903E67" w:rsidP="005636B6">
      <w:pPr>
        <w:pStyle w:val="Ttulo2"/>
        <w:spacing w:before="240" w:after="240"/>
      </w:pPr>
      <w:bookmarkStart w:id="23" w:name="_Toc196140946"/>
      <w:r>
        <w:lastRenderedPageBreak/>
        <w:t>CANTO XIX</w:t>
      </w:r>
      <w:bookmarkEnd w:id="23"/>
    </w:p>
    <w:p w14:paraId="70FFA905" w14:textId="03502C51" w:rsidR="00903E67" w:rsidRDefault="00903E67" w:rsidP="005636B6">
      <w:pPr>
        <w:spacing w:before="240" w:after="240"/>
      </w:pPr>
      <w:r>
        <w:t>¡Oh Simón Mago! Oh mfseros secuaces</w:t>
      </w:r>
      <w:r w:rsidR="00E91BD6">
        <w:t xml:space="preserve"> </w:t>
      </w:r>
      <w:r>
        <w:t>que las cosas de Dios, que de los buenos</w:t>
      </w:r>
    </w:p>
    <w:p w14:paraId="1B040C25" w14:textId="77777777" w:rsidR="00903E67" w:rsidRDefault="00903E67" w:rsidP="005636B6">
      <w:pPr>
        <w:spacing w:before="240" w:after="240"/>
      </w:pPr>
      <w:r>
        <w:t>esposas deben ser, como rapaces</w:t>
      </w:r>
    </w:p>
    <w:p w14:paraId="0552AD81" w14:textId="77777777" w:rsidR="00903E67" w:rsidRDefault="00903E67" w:rsidP="005636B6">
      <w:pPr>
        <w:spacing w:before="240" w:after="240"/>
      </w:pPr>
      <w:r>
        <w:t>por el oro y la plata adulteráis!</w:t>
      </w:r>
    </w:p>
    <w:p w14:paraId="4FD6DAF8" w14:textId="77777777" w:rsidR="00903E67" w:rsidRDefault="00903E67" w:rsidP="005636B6">
      <w:pPr>
        <w:spacing w:before="240" w:after="240"/>
      </w:pPr>
      <w:r>
        <w:t>sonar debe la trompa por vosotros,</w:t>
      </w:r>
    </w:p>
    <w:p w14:paraId="009B4346" w14:textId="77777777" w:rsidR="00903E67" w:rsidRDefault="00903E67" w:rsidP="005636B6">
      <w:pPr>
        <w:spacing w:before="240" w:after="240"/>
      </w:pPr>
      <w:r>
        <w:t>puesto que estáis en la tercera bolsa.</w:t>
      </w:r>
    </w:p>
    <w:p w14:paraId="5F708C79" w14:textId="77777777" w:rsidR="00903E67" w:rsidRDefault="00903E67" w:rsidP="005636B6">
      <w:pPr>
        <w:spacing w:before="240" w:after="240"/>
      </w:pPr>
      <w:r>
        <w:t>Ya estábamos en la siguiente tumba,</w:t>
      </w:r>
    </w:p>
    <w:p w14:paraId="7BC9F910" w14:textId="77777777" w:rsidR="00903E67" w:rsidRDefault="00903E67" w:rsidP="005636B6">
      <w:pPr>
        <w:spacing w:before="240" w:after="240"/>
      </w:pPr>
      <w:r>
        <w:t>subidos en la parte del escollo</w:t>
      </w:r>
    </w:p>
    <w:p w14:paraId="0E64D0D4" w14:textId="77777777" w:rsidR="00903E67" w:rsidRDefault="00903E67" w:rsidP="005636B6">
      <w:pPr>
        <w:spacing w:before="240" w:after="240"/>
      </w:pPr>
      <w:r>
        <w:t>que cae justo en el medio de aquel foso.</w:t>
      </w:r>
    </w:p>
    <w:p w14:paraId="4CAC0BCA" w14:textId="77777777" w:rsidR="00903E67" w:rsidRDefault="00903E67" w:rsidP="005636B6">
      <w:pPr>
        <w:spacing w:before="240" w:after="240"/>
      </w:pPr>
      <w:r>
        <w:t>¡Suma sabiduría! ¡Qué arte muestras</w:t>
      </w:r>
    </w:p>
    <w:p w14:paraId="7F4D15C0" w14:textId="77777777" w:rsidR="00903E67" w:rsidRDefault="00903E67" w:rsidP="005636B6">
      <w:pPr>
        <w:spacing w:before="240" w:after="240"/>
      </w:pPr>
      <w:r>
        <w:t>en el cielo, en la tierra y el mal mundo,</w:t>
      </w:r>
    </w:p>
    <w:p w14:paraId="4B4870FE" w14:textId="77777777" w:rsidR="00903E67" w:rsidRDefault="00903E67" w:rsidP="005636B6">
      <w:pPr>
        <w:spacing w:before="240" w:after="240"/>
      </w:pPr>
      <w:r>
        <w:t>cuán justamente tu virtud repartes!</w:t>
      </w:r>
    </w:p>
    <w:p w14:paraId="35239F0F" w14:textId="77777777" w:rsidR="00903E67" w:rsidRDefault="00903E67" w:rsidP="005636B6">
      <w:pPr>
        <w:spacing w:before="240" w:after="240"/>
      </w:pPr>
      <w:r>
        <w:t>Yo vi, por las orillas y en el fondo,</w:t>
      </w:r>
    </w:p>
    <w:p w14:paraId="3299D3AC" w14:textId="77777777" w:rsidR="00903E67" w:rsidRDefault="00903E67" w:rsidP="005636B6">
      <w:pPr>
        <w:spacing w:before="240" w:after="240"/>
      </w:pPr>
      <w:r>
        <w:t>llena la piedra livida de hoyos,</w:t>
      </w:r>
    </w:p>
    <w:p w14:paraId="525A436D" w14:textId="77777777" w:rsidR="00903E67" w:rsidRDefault="00903E67" w:rsidP="005636B6">
      <w:pPr>
        <w:spacing w:before="240" w:after="240"/>
      </w:pPr>
      <w:r>
        <w:t>todos redondos y de igual tamaño.</w:t>
      </w:r>
    </w:p>
    <w:p w14:paraId="6BD9938C" w14:textId="77777777" w:rsidR="00903E67" w:rsidRDefault="00903E67" w:rsidP="005636B6">
      <w:pPr>
        <w:spacing w:before="240" w:after="240"/>
      </w:pPr>
      <w:r>
        <w:t>No los vi menos amplios ni mayores</w:t>
      </w:r>
    </w:p>
    <w:p w14:paraId="14FE51BB" w14:textId="77777777" w:rsidR="00903E67" w:rsidRDefault="00903E67" w:rsidP="005636B6">
      <w:pPr>
        <w:spacing w:before="240" w:after="240"/>
      </w:pPr>
      <w:r>
        <w:t>que esos que hay en mi bello San Juan,</w:t>
      </w:r>
    </w:p>
    <w:p w14:paraId="7B922DC0" w14:textId="77777777" w:rsidR="00903E67" w:rsidRDefault="00903E67" w:rsidP="005636B6">
      <w:pPr>
        <w:spacing w:before="240" w:after="240"/>
      </w:pPr>
      <w:r>
        <w:t>y son el sitio para los bautismos;</w:t>
      </w:r>
    </w:p>
    <w:p w14:paraId="31F20F25" w14:textId="77777777" w:rsidR="00903E67" w:rsidRDefault="00903E67" w:rsidP="005636B6">
      <w:pPr>
        <w:spacing w:before="240" w:after="240"/>
      </w:pPr>
      <w:r>
        <w:t>uno de los que no hace aún mucho tiempo</w:t>
      </w:r>
    </w:p>
    <w:p w14:paraId="2E3BC39A" w14:textId="77777777" w:rsidR="00903E67" w:rsidRDefault="00903E67" w:rsidP="005636B6">
      <w:pPr>
        <w:spacing w:before="240" w:after="240"/>
      </w:pPr>
      <w:r>
        <w:lastRenderedPageBreak/>
        <w:t>yo rompí porque en él uno se ahogaba:</w:t>
      </w:r>
    </w:p>
    <w:p w14:paraId="45CBB786" w14:textId="77777777" w:rsidR="00903E67" w:rsidRDefault="00903E67" w:rsidP="005636B6">
      <w:pPr>
        <w:spacing w:before="240" w:after="240"/>
      </w:pPr>
      <w:r>
        <w:t>sea esto seña que a todos convenza.</w:t>
      </w:r>
    </w:p>
    <w:p w14:paraId="334C5B95" w14:textId="77777777" w:rsidR="00903E67" w:rsidRDefault="00903E67" w:rsidP="005636B6">
      <w:pPr>
        <w:spacing w:before="240" w:after="240"/>
      </w:pPr>
      <w:r>
        <w:t>A todos les salían por la boca</w:t>
      </w:r>
    </w:p>
    <w:p w14:paraId="13623D0C" w14:textId="77777777" w:rsidR="00903E67" w:rsidRDefault="00903E67" w:rsidP="005636B6">
      <w:pPr>
        <w:spacing w:before="240" w:after="240"/>
      </w:pPr>
      <w:r>
        <w:t>de un pecador los pies, y de las piernas</w:t>
      </w:r>
    </w:p>
    <w:p w14:paraId="3ACCA7A3" w14:textId="77777777" w:rsidR="00903E67" w:rsidRDefault="00903E67" w:rsidP="005636B6">
      <w:pPr>
        <w:spacing w:before="240" w:after="240"/>
      </w:pPr>
      <w:r>
        <w:t>hasta el muslo, y el resto estaba dentro.</w:t>
      </w:r>
    </w:p>
    <w:p w14:paraId="5847ED7B" w14:textId="77777777" w:rsidR="00903E67" w:rsidRDefault="00903E67" w:rsidP="005636B6">
      <w:pPr>
        <w:spacing w:before="240" w:after="240"/>
      </w:pPr>
      <w:r>
        <w:t>Ambas plantas a todos les ardían;</w:t>
      </w:r>
    </w:p>
    <w:p w14:paraId="5A6E7CA5" w14:textId="77777777" w:rsidR="00903E67" w:rsidRDefault="00903E67" w:rsidP="005636B6">
      <w:pPr>
        <w:spacing w:before="240" w:after="240"/>
      </w:pPr>
      <w:r>
        <w:t>y tan fuerte agitaban las coyundas,</w:t>
      </w:r>
    </w:p>
    <w:p w14:paraId="5BB0B489" w14:textId="77777777" w:rsidR="00903E67" w:rsidRDefault="00903E67" w:rsidP="005636B6">
      <w:pPr>
        <w:spacing w:before="240" w:after="240"/>
      </w:pPr>
      <w:r>
        <w:t>que habrían destrozado soga y cuerdas.</w:t>
      </w:r>
    </w:p>
    <w:p w14:paraId="250AC982" w14:textId="77777777" w:rsidR="00903E67" w:rsidRDefault="00903E67" w:rsidP="005636B6">
      <w:pPr>
        <w:spacing w:before="240" w:after="240"/>
      </w:pPr>
      <w:r>
        <w:t>Cual suele el llamear en cosas grasas</w:t>
      </w:r>
    </w:p>
    <w:p w14:paraId="29E13C9F" w14:textId="77777777" w:rsidR="00903E67" w:rsidRDefault="00903E67" w:rsidP="005636B6">
      <w:pPr>
        <w:spacing w:before="240" w:after="240"/>
      </w:pPr>
      <w:r>
        <w:t>moverse por la extrema superficie,</w:t>
      </w:r>
    </w:p>
    <w:p w14:paraId="40DF62AC" w14:textId="77777777" w:rsidR="00903E67" w:rsidRDefault="00903E67" w:rsidP="005636B6">
      <w:pPr>
        <w:spacing w:before="240" w:after="240"/>
      </w:pPr>
      <w:r>
        <w:t>así era allí del talón a la punta.</w:t>
      </w:r>
    </w:p>
    <w:p w14:paraId="54D94231" w14:textId="77777777" w:rsidR="00903E67" w:rsidRDefault="00903E67" w:rsidP="005636B6">
      <w:pPr>
        <w:spacing w:before="240" w:after="240"/>
      </w:pPr>
      <w:r>
        <w:t>«Quién es, maestro, aquel que se enfurece</w:t>
      </w:r>
    </w:p>
    <w:p w14:paraId="2DCD263F" w14:textId="77777777" w:rsidR="00903E67" w:rsidRDefault="00903E67" w:rsidP="005636B6">
      <w:pPr>
        <w:spacing w:before="240" w:after="240"/>
      </w:pPr>
      <w:r>
        <w:t>pataleando más que sus consortes</w:t>
      </w:r>
    </w:p>
    <w:p w14:paraId="32410D90" w14:textId="77777777" w:rsidR="00903E67" w:rsidRDefault="00903E67" w:rsidP="005636B6">
      <w:pPr>
        <w:spacing w:before="240" w:after="240"/>
      </w:pPr>
      <w:r>
        <w:t>-dije- y a quien más roja llama quema?»</w:t>
      </w:r>
    </w:p>
    <w:p w14:paraId="04B21C84" w14:textId="77777777" w:rsidR="00903E67" w:rsidRDefault="00903E67" w:rsidP="005636B6">
      <w:pPr>
        <w:spacing w:before="240" w:after="240"/>
      </w:pPr>
      <w:r>
        <w:t>Y él me dijo: «Si quieres que te lleve</w:t>
      </w:r>
    </w:p>
    <w:p w14:paraId="3FFCA734" w14:textId="77777777" w:rsidR="00903E67" w:rsidRDefault="00903E67" w:rsidP="005636B6">
      <w:pPr>
        <w:spacing w:before="240" w:after="240"/>
      </w:pPr>
      <w:r>
        <w:t>allí por la pendiente que desciende,</w:t>
      </w:r>
    </w:p>
    <w:p w14:paraId="5AA75905" w14:textId="77777777" w:rsidR="00903E67" w:rsidRDefault="00903E67" w:rsidP="005636B6">
      <w:pPr>
        <w:spacing w:before="240" w:after="240"/>
      </w:pPr>
      <w:r>
        <w:t>él te hablará de sí y de sus pecados.»</w:t>
      </w:r>
    </w:p>
    <w:p w14:paraId="610EFA91" w14:textId="77777777" w:rsidR="00903E67" w:rsidRDefault="00903E67" w:rsidP="005636B6">
      <w:pPr>
        <w:spacing w:before="240" w:after="240"/>
      </w:pPr>
      <w:r>
        <w:t>Y yo: «Lo que tú quieras será bueno,</w:t>
      </w:r>
    </w:p>
    <w:p w14:paraId="16AF8025" w14:textId="77777777" w:rsidR="00903E67" w:rsidRDefault="00903E67" w:rsidP="005636B6">
      <w:pPr>
        <w:spacing w:before="240" w:after="240"/>
      </w:pPr>
      <w:r>
        <w:t>eres tú mi señor y no me aparto</w:t>
      </w:r>
    </w:p>
    <w:p w14:paraId="65D3BB65" w14:textId="77777777" w:rsidR="00903E67" w:rsidRDefault="00903E67" w:rsidP="005636B6">
      <w:pPr>
        <w:spacing w:before="240" w:after="240"/>
      </w:pPr>
      <w:r>
        <w:lastRenderedPageBreak/>
        <w:t>de tu querer: y lo que callo sabes.»</w:t>
      </w:r>
    </w:p>
    <w:p w14:paraId="06C8F520" w14:textId="77777777" w:rsidR="00903E67" w:rsidRDefault="00903E67" w:rsidP="005636B6">
      <w:pPr>
        <w:spacing w:before="240" w:after="240"/>
      </w:pPr>
      <w:r>
        <w:t>Caminábamos pues el cuarto margen:</w:t>
      </w:r>
    </w:p>
    <w:p w14:paraId="66708186" w14:textId="77777777" w:rsidR="00903E67" w:rsidRDefault="00903E67" w:rsidP="005636B6">
      <w:pPr>
        <w:spacing w:before="240" w:after="240"/>
      </w:pPr>
      <w:r>
        <w:t>volvimos y bajamos a la izquierda</w:t>
      </w:r>
    </w:p>
    <w:p w14:paraId="0525D4AA" w14:textId="77777777" w:rsidR="00903E67" w:rsidRDefault="00903E67" w:rsidP="005636B6">
      <w:pPr>
        <w:spacing w:before="240" w:after="240"/>
      </w:pPr>
      <w:r>
        <w:t>al fondo estrecho y agujereado.</w:t>
      </w:r>
    </w:p>
    <w:p w14:paraId="175C2F37" w14:textId="77777777" w:rsidR="00903E67" w:rsidRDefault="00903E67" w:rsidP="005636B6">
      <w:pPr>
        <w:spacing w:before="240" w:after="240"/>
      </w:pPr>
      <w:r>
        <w:t>Entonces el maestro de su lado</w:t>
      </w:r>
    </w:p>
    <w:p w14:paraId="468BFFF6" w14:textId="77777777" w:rsidR="00903E67" w:rsidRDefault="00903E67" w:rsidP="005636B6">
      <w:pPr>
        <w:spacing w:before="240" w:after="240"/>
      </w:pPr>
      <w:r>
        <w:t>no me apartó, hasta vernos junto al hoyo</w:t>
      </w:r>
    </w:p>
    <w:p w14:paraId="03E755F0" w14:textId="77777777" w:rsidR="00903E67" w:rsidRDefault="00903E67" w:rsidP="005636B6">
      <w:pPr>
        <w:spacing w:before="240" w:after="240"/>
      </w:pPr>
      <w:r>
        <w:t>de aquel que se dolía con las zancas.</w:t>
      </w:r>
    </w:p>
    <w:p w14:paraId="5CD89C4C" w14:textId="77777777" w:rsidR="00903E67" w:rsidRDefault="00903E67" w:rsidP="005636B6">
      <w:pPr>
        <w:spacing w:before="240" w:after="240"/>
      </w:pPr>
      <w:r>
        <w:t>«Oh tú que tienes lo de arriba abajo,</w:t>
      </w:r>
    </w:p>
    <w:p w14:paraId="7CF0EDB7" w14:textId="77777777" w:rsidR="00903E67" w:rsidRDefault="00903E67" w:rsidP="005636B6">
      <w:pPr>
        <w:spacing w:before="240" w:after="240"/>
      </w:pPr>
      <w:r>
        <w:t>alma triste clavada cual madero,</w:t>
      </w:r>
    </w:p>
    <w:p w14:paraId="41DC8B14" w14:textId="77777777" w:rsidR="00903E67" w:rsidRDefault="00903E67" w:rsidP="005636B6">
      <w:pPr>
        <w:spacing w:before="240" w:after="240"/>
      </w:pPr>
      <w:r>
        <w:t>-le dije yo-, contéstame si puedes.»</w:t>
      </w:r>
    </w:p>
    <w:p w14:paraId="44D05302" w14:textId="77777777" w:rsidR="00903E67" w:rsidRDefault="00903E67" w:rsidP="005636B6">
      <w:pPr>
        <w:spacing w:before="240" w:after="240"/>
      </w:pPr>
      <w:r>
        <w:t>Yo estaba como el fraile que confiesa</w:t>
      </w:r>
    </w:p>
    <w:p w14:paraId="070D5E47" w14:textId="77777777" w:rsidR="00903E67" w:rsidRDefault="00903E67" w:rsidP="005636B6">
      <w:pPr>
        <w:spacing w:before="240" w:after="240"/>
      </w:pPr>
      <w:r>
        <w:t>al pérfido asesino, que, ya hincado,</w:t>
      </w:r>
    </w:p>
    <w:p w14:paraId="26E68883" w14:textId="77777777" w:rsidR="00903E67" w:rsidRDefault="00903E67" w:rsidP="005636B6">
      <w:pPr>
        <w:spacing w:before="240" w:after="240"/>
      </w:pPr>
      <w:r>
        <w:t>por retrasar su muerte le reclama.</w:t>
      </w:r>
    </w:p>
    <w:p w14:paraId="750FBE56" w14:textId="77777777" w:rsidR="00903E67" w:rsidRDefault="00903E67" w:rsidP="005636B6">
      <w:pPr>
        <w:spacing w:before="240" w:after="240"/>
      </w:pPr>
      <w:r>
        <w:t>Y él me gritó: «¿Ya estás aquí plantado?,</w:t>
      </w:r>
    </w:p>
    <w:p w14:paraId="7805E4A5" w14:textId="77777777" w:rsidR="00903E67" w:rsidRDefault="00903E67" w:rsidP="005636B6">
      <w:pPr>
        <w:spacing w:before="240" w:after="240"/>
      </w:pPr>
      <w:r>
        <w:t>¿ya estás aquí plantado, Bonifacio?</w:t>
      </w:r>
    </w:p>
    <w:p w14:paraId="15219471" w14:textId="77777777" w:rsidR="00903E67" w:rsidRDefault="00903E67" w:rsidP="005636B6">
      <w:pPr>
        <w:spacing w:before="240" w:after="240"/>
      </w:pPr>
      <w:r>
        <w:t>En pocos años me mintió lo escrito.</w:t>
      </w:r>
    </w:p>
    <w:p w14:paraId="44486853" w14:textId="77777777" w:rsidR="00903E67" w:rsidRDefault="00903E67" w:rsidP="005636B6">
      <w:pPr>
        <w:spacing w:before="240" w:after="240"/>
      </w:pPr>
      <w:r>
        <w:t>¿Ya te cansaste de aquellas riquezas</w:t>
      </w:r>
    </w:p>
    <w:p w14:paraId="28D7179D" w14:textId="77777777" w:rsidR="00903E67" w:rsidRDefault="00903E67" w:rsidP="005636B6">
      <w:pPr>
        <w:spacing w:before="240" w:after="240"/>
      </w:pPr>
      <w:r>
        <w:t>por las que hacer engaño no temiste,</w:t>
      </w:r>
    </w:p>
    <w:p w14:paraId="5EB1A53F" w14:textId="77777777" w:rsidR="00903E67" w:rsidRDefault="00903E67" w:rsidP="005636B6">
      <w:pPr>
        <w:spacing w:before="240" w:after="240"/>
      </w:pPr>
      <w:r>
        <w:t>y atormentar después a tu Señora?»</w:t>
      </w:r>
    </w:p>
    <w:p w14:paraId="601D391A" w14:textId="77777777" w:rsidR="00903E67" w:rsidRDefault="00903E67" w:rsidP="005636B6">
      <w:pPr>
        <w:spacing w:before="240" w:after="240"/>
      </w:pPr>
      <w:r>
        <w:lastRenderedPageBreak/>
        <w:t>Me quedé como aquellos que se encuentran,</w:t>
      </w:r>
    </w:p>
    <w:p w14:paraId="5C2484C4" w14:textId="77777777" w:rsidR="00903E67" w:rsidRDefault="00903E67" w:rsidP="005636B6">
      <w:pPr>
        <w:spacing w:before="240" w:after="240"/>
      </w:pPr>
      <w:r>
        <w:t>por no entender lo que alguien les responde,</w:t>
      </w:r>
    </w:p>
    <w:p w14:paraId="000649BE" w14:textId="77777777" w:rsidR="00903E67" w:rsidRDefault="00903E67" w:rsidP="005636B6">
      <w:pPr>
        <w:spacing w:before="240" w:after="240"/>
      </w:pPr>
      <w:r>
        <w:t>confundidos, y contestar no saben.</w:t>
      </w:r>
    </w:p>
    <w:p w14:paraId="0C47BF24" w14:textId="77777777" w:rsidR="00903E67" w:rsidRDefault="00903E67" w:rsidP="005636B6">
      <w:pPr>
        <w:spacing w:before="240" w:after="240"/>
      </w:pPr>
      <w:r>
        <w:t>Dijo entonces Virgilio: «Dile pronto:</w:t>
      </w:r>
    </w:p>
    <w:p w14:paraId="377C75A3" w14:textId="77777777" w:rsidR="00903E67" w:rsidRDefault="00903E67" w:rsidP="005636B6">
      <w:pPr>
        <w:spacing w:before="240" w:after="240"/>
      </w:pPr>
      <w:r>
        <w:t>"No soy aquel, no soy aquel que piensas."»</w:t>
      </w:r>
    </w:p>
    <w:p w14:paraId="3CB9C021" w14:textId="77777777" w:rsidR="00903E67" w:rsidRDefault="00903E67" w:rsidP="005636B6">
      <w:pPr>
        <w:spacing w:before="240" w:after="240"/>
      </w:pPr>
      <w:r>
        <w:t>Yo respondí como me fue indicado.</w:t>
      </w:r>
    </w:p>
    <w:p w14:paraId="3D0C986A" w14:textId="77777777" w:rsidR="00903E67" w:rsidRDefault="00903E67" w:rsidP="005636B6">
      <w:pPr>
        <w:spacing w:before="240" w:after="240"/>
      </w:pPr>
      <w:r>
        <w:t>Torció los pies entonces el espíritu,</w:t>
      </w:r>
    </w:p>
    <w:p w14:paraId="273FFFF6" w14:textId="77777777" w:rsidR="00903E67" w:rsidRDefault="00903E67" w:rsidP="005636B6">
      <w:pPr>
        <w:spacing w:before="240" w:after="240"/>
      </w:pPr>
      <w:r>
        <w:t>luego gimiendo y con voces llorosas,</w:t>
      </w:r>
    </w:p>
    <w:p w14:paraId="5D4B57F5" w14:textId="77777777" w:rsidR="00903E67" w:rsidRDefault="00903E67" w:rsidP="005636B6">
      <w:pPr>
        <w:spacing w:before="240" w:after="240"/>
      </w:pPr>
      <w:r>
        <w:t>me dijo: «¿Entonces, para qué me buscas?</w:t>
      </w:r>
    </w:p>
    <w:p w14:paraId="2E7A38CF" w14:textId="77777777" w:rsidR="00903E67" w:rsidRDefault="00903E67" w:rsidP="005636B6">
      <w:pPr>
        <w:spacing w:before="240" w:after="240"/>
      </w:pPr>
      <w:r>
        <w:t>si te interesa tanto el conocerme,</w:t>
      </w:r>
    </w:p>
    <w:p w14:paraId="21E218C5" w14:textId="77777777" w:rsidR="00903E67" w:rsidRDefault="00903E67" w:rsidP="005636B6">
      <w:pPr>
        <w:spacing w:before="240" w:after="240"/>
      </w:pPr>
      <w:r>
        <w:t>que has recorrido así toda la roca,</w:t>
      </w:r>
    </w:p>
    <w:p w14:paraId="79DD008D" w14:textId="77777777" w:rsidR="00903E67" w:rsidRDefault="00903E67" w:rsidP="005636B6">
      <w:pPr>
        <w:spacing w:before="240" w:after="240"/>
      </w:pPr>
      <w:r>
        <w:t>sabe que fui investido del gran manto,</w:t>
      </w:r>
    </w:p>
    <w:p w14:paraId="2E6B09E6" w14:textId="77777777" w:rsidR="00903E67" w:rsidRDefault="00903E67" w:rsidP="005636B6">
      <w:pPr>
        <w:spacing w:before="240" w:after="240"/>
      </w:pPr>
      <w:r>
        <w:t>y en verdad fui retoño de la Osa,</w:t>
      </w:r>
    </w:p>
    <w:p w14:paraId="5B678CF4" w14:textId="77777777" w:rsidR="00903E67" w:rsidRDefault="00903E67" w:rsidP="005636B6">
      <w:pPr>
        <w:spacing w:before="240" w:after="240"/>
      </w:pPr>
      <w:r>
        <w:t>y tan ansioso de engordar oseznos,</w:t>
      </w:r>
    </w:p>
    <w:p w14:paraId="2E9742A9" w14:textId="77777777" w:rsidR="00903E67" w:rsidRDefault="00903E67" w:rsidP="005636B6">
      <w:pPr>
        <w:spacing w:before="240" w:after="240"/>
      </w:pPr>
      <w:r>
        <w:t>que allí el caudal, aquí yo, me he embolsado.</w:t>
      </w:r>
    </w:p>
    <w:p w14:paraId="7BE514F3" w14:textId="77777777" w:rsidR="00903E67" w:rsidRDefault="00903E67" w:rsidP="005636B6">
      <w:pPr>
        <w:spacing w:before="240" w:after="240"/>
      </w:pPr>
      <w:r>
        <w:t>Y bajo mi cabeza están los otros</w:t>
      </w:r>
    </w:p>
    <w:p w14:paraId="1E619A07" w14:textId="77777777" w:rsidR="00903E67" w:rsidRDefault="00903E67" w:rsidP="005636B6">
      <w:pPr>
        <w:spacing w:before="240" w:after="240"/>
      </w:pPr>
      <w:r>
        <w:t>que a mí, por simonía, precedieron,</w:t>
      </w:r>
    </w:p>
    <w:p w14:paraId="215EB9D0" w14:textId="77777777" w:rsidR="00903E67" w:rsidRDefault="00903E67" w:rsidP="005636B6">
      <w:pPr>
        <w:spacing w:before="240" w:after="240"/>
      </w:pPr>
      <w:r>
        <w:t>y que lo estrecho de la piedra aplasta.</w:t>
      </w:r>
    </w:p>
    <w:p w14:paraId="4A0B2E0A" w14:textId="77777777" w:rsidR="00903E67" w:rsidRDefault="00903E67" w:rsidP="005636B6">
      <w:pPr>
        <w:spacing w:before="240" w:after="240"/>
      </w:pPr>
      <w:r>
        <w:t>Allí habré yo de hundirme también cuando</w:t>
      </w:r>
    </w:p>
    <w:p w14:paraId="29F2086E" w14:textId="77777777" w:rsidR="00903E67" w:rsidRDefault="00903E67" w:rsidP="005636B6">
      <w:pPr>
        <w:spacing w:before="240" w:after="240"/>
      </w:pPr>
      <w:r>
        <w:lastRenderedPageBreak/>
        <w:t>venga aquel que creía que tú fueses,</w:t>
      </w:r>
    </w:p>
    <w:p w14:paraId="453A32C9" w14:textId="77777777" w:rsidR="00903E67" w:rsidRDefault="00903E67" w:rsidP="005636B6">
      <w:pPr>
        <w:spacing w:before="240" w:after="240"/>
      </w:pPr>
      <w:r>
        <w:t>al hacerte la súbita pregunta.</w:t>
      </w:r>
    </w:p>
    <w:p w14:paraId="64BB2627" w14:textId="77777777" w:rsidR="00903E67" w:rsidRDefault="00903E67" w:rsidP="005636B6">
      <w:pPr>
        <w:spacing w:before="240" w:after="240"/>
      </w:pPr>
      <w:r>
        <w:t>Pero mis pies se abrasan ya más tiempo</w:t>
      </w:r>
    </w:p>
    <w:p w14:paraId="7AB39DE6" w14:textId="77777777" w:rsidR="00903E67" w:rsidRDefault="00903E67" w:rsidP="005636B6">
      <w:pPr>
        <w:spacing w:before="240" w:after="240"/>
      </w:pPr>
      <w:r>
        <w:t>y más estoy yo puesto boca abajo,</w:t>
      </w:r>
    </w:p>
    <w:p w14:paraId="57BD8ACC" w14:textId="77777777" w:rsidR="00903E67" w:rsidRDefault="00903E67" w:rsidP="005636B6">
      <w:pPr>
        <w:spacing w:before="240" w:after="240"/>
      </w:pPr>
      <w:r>
        <w:t>del que estarán plantados sus pies rojos,</w:t>
      </w:r>
    </w:p>
    <w:p w14:paraId="1D8292E5" w14:textId="77777777" w:rsidR="00903E67" w:rsidRDefault="00903E67" w:rsidP="005636B6">
      <w:pPr>
        <w:spacing w:before="240" w:after="240"/>
      </w:pPr>
      <w:r>
        <w:t>pues vendrá luego de él, aún más manchado,</w:t>
      </w:r>
    </w:p>
    <w:p w14:paraId="354A2C6A" w14:textId="77777777" w:rsidR="00903E67" w:rsidRDefault="00903E67" w:rsidP="005636B6">
      <w:pPr>
        <w:spacing w:before="240" w:after="240"/>
      </w:pPr>
      <w:r>
        <w:t>desde el poniente, un pastor sin entrañas,</w:t>
      </w:r>
    </w:p>
    <w:p w14:paraId="7996B473" w14:textId="77777777" w:rsidR="00903E67" w:rsidRDefault="00903E67" w:rsidP="005636B6">
      <w:pPr>
        <w:spacing w:before="240" w:after="240"/>
      </w:pPr>
      <w:r>
        <w:t>tal que conviene que a los dos recubra.</w:t>
      </w:r>
    </w:p>
    <w:p w14:paraId="259586BB" w14:textId="77777777" w:rsidR="00903E67" w:rsidRDefault="00903E67" w:rsidP="005636B6">
      <w:pPr>
        <w:spacing w:before="240" w:after="240"/>
      </w:pPr>
      <w:r>
        <w:t>Nuevo Jasón será, como nos muestra</w:t>
      </w:r>
    </w:p>
    <w:p w14:paraId="745E7D96" w14:textId="77777777" w:rsidR="00903E67" w:rsidRDefault="00903E67" w:rsidP="005636B6">
      <w:pPr>
        <w:spacing w:before="240" w:after="240"/>
      </w:pPr>
      <w:r>
        <w:t>MACABEOS, y como a aquel fue blando</w:t>
      </w:r>
    </w:p>
    <w:p w14:paraId="6804D289" w14:textId="77777777" w:rsidR="00903E67" w:rsidRDefault="00903E67" w:rsidP="005636B6">
      <w:pPr>
        <w:spacing w:before="240" w:after="240"/>
      </w:pPr>
      <w:r>
        <w:t>su rey, así ha de hacer quien Francia rige.»</w:t>
      </w:r>
    </w:p>
    <w:p w14:paraId="1C0DB31B" w14:textId="77777777" w:rsidR="00903E67" w:rsidRDefault="00903E67" w:rsidP="005636B6">
      <w:pPr>
        <w:spacing w:before="240" w:after="240"/>
      </w:pPr>
      <w:r>
        <w:t>No sé si fui yo loco en demasía,</w:t>
      </w:r>
    </w:p>
    <w:p w14:paraId="549CC469" w14:textId="77777777" w:rsidR="00903E67" w:rsidRDefault="00903E67" w:rsidP="005636B6">
      <w:pPr>
        <w:spacing w:before="240" w:after="240"/>
      </w:pPr>
      <w:r>
        <w:t>pues que le respondí con tales versos:</w:t>
      </w:r>
    </w:p>
    <w:p w14:paraId="1D27D36D" w14:textId="77777777" w:rsidR="00903E67" w:rsidRDefault="00903E67" w:rsidP="005636B6">
      <w:pPr>
        <w:spacing w:before="240" w:after="240"/>
      </w:pPr>
      <w:r>
        <w:t>«Ah, dime ahora, qué tesoros quiso</w:t>
      </w:r>
    </w:p>
    <w:p w14:paraId="1BE6C9ED" w14:textId="77777777" w:rsidR="00903E67" w:rsidRDefault="00903E67" w:rsidP="005636B6">
      <w:pPr>
        <w:spacing w:before="240" w:after="240"/>
      </w:pPr>
      <w:r>
        <w:t>Nuestro Señor antes de que a San Pedro</w:t>
      </w:r>
    </w:p>
    <w:p w14:paraId="7FDD4DF4" w14:textId="77777777" w:rsidR="00903E67" w:rsidRDefault="00903E67" w:rsidP="005636B6">
      <w:pPr>
        <w:spacing w:before="240" w:after="240"/>
      </w:pPr>
      <w:r>
        <w:t>le pusiese las llaves a su cargo?</w:t>
      </w:r>
    </w:p>
    <w:p w14:paraId="68048712" w14:textId="77777777" w:rsidR="00903E67" w:rsidRDefault="00903E67" w:rsidP="005636B6">
      <w:pPr>
        <w:spacing w:before="240" w:after="240"/>
      </w:pPr>
      <w:r>
        <w:t>Únicamente dijo: "Ven conmigo";</w:t>
      </w:r>
    </w:p>
    <w:p w14:paraId="10BE9A14" w14:textId="77777777" w:rsidR="00903E67" w:rsidRDefault="00903E67" w:rsidP="005636B6">
      <w:pPr>
        <w:spacing w:before="240" w:after="240"/>
      </w:pPr>
      <w:r>
        <w:t>ni Pedro ni los otros de Matías</w:t>
      </w:r>
    </w:p>
    <w:p w14:paraId="7B29B140" w14:textId="77777777" w:rsidR="00903E67" w:rsidRDefault="00903E67" w:rsidP="005636B6">
      <w:pPr>
        <w:spacing w:before="240" w:after="240"/>
      </w:pPr>
      <w:r>
        <w:t>oro ni plata, cuando sortearon</w:t>
      </w:r>
    </w:p>
    <w:p w14:paraId="0981E91A" w14:textId="77777777" w:rsidR="00903E67" w:rsidRDefault="00903E67" w:rsidP="005636B6">
      <w:pPr>
        <w:spacing w:before="240" w:after="240"/>
      </w:pPr>
      <w:r>
        <w:lastRenderedPageBreak/>
        <w:t>el puesto que perdió el alma traidora.</w:t>
      </w:r>
    </w:p>
    <w:p w14:paraId="57D83FDE" w14:textId="77777777" w:rsidR="00903E67" w:rsidRDefault="00903E67" w:rsidP="005636B6">
      <w:pPr>
        <w:spacing w:before="240" w:after="240"/>
      </w:pPr>
      <w:r>
        <w:t>Quédate ahí, que estás bien castigado,</w:t>
      </w:r>
    </w:p>
    <w:p w14:paraId="1E17150C" w14:textId="77777777" w:rsidR="00903E67" w:rsidRDefault="00903E67" w:rsidP="005636B6">
      <w:pPr>
        <w:spacing w:before="240" w:after="240"/>
      </w:pPr>
      <w:r>
        <w:t>y guarda las riquezas mal cogidas,</w:t>
      </w:r>
    </w:p>
    <w:p w14:paraId="768F2853" w14:textId="77777777" w:rsidR="00903E67" w:rsidRDefault="00903E67" w:rsidP="005636B6">
      <w:pPr>
        <w:spacing w:before="240" w:after="240"/>
      </w:pPr>
      <w:r>
        <w:t>que atrevido te hicieron contra Carlos.</w:t>
      </w:r>
    </w:p>
    <w:p w14:paraId="6D0AF67B" w14:textId="77777777" w:rsidR="00903E67" w:rsidRDefault="00903E67" w:rsidP="005636B6">
      <w:pPr>
        <w:spacing w:before="240" w:after="240"/>
      </w:pPr>
      <w:r>
        <w:t>Y si no fuera porque me lo veda</w:t>
      </w:r>
    </w:p>
    <w:p w14:paraId="589EB01D" w14:textId="77777777" w:rsidR="00903E67" w:rsidRDefault="00903E67" w:rsidP="005636B6">
      <w:pPr>
        <w:spacing w:before="240" w:after="240"/>
      </w:pPr>
      <w:r>
        <w:t>el respeto a las llaves soberanas</w:t>
      </w:r>
    </w:p>
    <w:p w14:paraId="5AD723DF" w14:textId="77777777" w:rsidR="00903E67" w:rsidRDefault="00903E67" w:rsidP="005636B6">
      <w:pPr>
        <w:spacing w:before="240" w:after="240"/>
      </w:pPr>
      <w:r>
        <w:t>que fueron tuyas en la alegre vida,</w:t>
      </w:r>
    </w:p>
    <w:p w14:paraId="0A880BF7" w14:textId="77777777" w:rsidR="00903E67" w:rsidRDefault="00903E67" w:rsidP="005636B6">
      <w:pPr>
        <w:spacing w:before="240" w:after="240"/>
      </w:pPr>
      <w:r>
        <w:t>usaría palabras aún más duras;</w:t>
      </w:r>
    </w:p>
    <w:p w14:paraId="203FB010" w14:textId="77777777" w:rsidR="00903E67" w:rsidRDefault="00903E67" w:rsidP="005636B6">
      <w:pPr>
        <w:spacing w:before="240" w:after="240"/>
      </w:pPr>
      <w:r>
        <w:t>porque vuestra avaricia daña al mundo,</w:t>
      </w:r>
    </w:p>
    <w:p w14:paraId="46522B88" w14:textId="77777777" w:rsidR="00903E67" w:rsidRDefault="00903E67" w:rsidP="005636B6">
      <w:pPr>
        <w:spacing w:before="240" w:after="240"/>
      </w:pPr>
      <w:r>
        <w:t>hundiendo al bueno y ensalzando al malo.</w:t>
      </w:r>
    </w:p>
    <w:p w14:paraId="595CD274" w14:textId="77777777" w:rsidR="00903E67" w:rsidRDefault="00903E67" w:rsidP="005636B6">
      <w:pPr>
        <w:spacing w:before="240" w:after="240"/>
      </w:pPr>
      <w:r>
        <w:t>Pastores, os citó el evangelista,</w:t>
      </w:r>
    </w:p>
    <w:p w14:paraId="59028202" w14:textId="77777777" w:rsidR="00903E67" w:rsidRDefault="00903E67" w:rsidP="005636B6">
      <w:pPr>
        <w:spacing w:before="240" w:after="240"/>
      </w:pPr>
      <w:r>
        <w:t>cuando aquella que asienta sobre el agua</w:t>
      </w:r>
    </w:p>
    <w:p w14:paraId="504266B6" w14:textId="77777777" w:rsidR="00903E67" w:rsidRDefault="00903E67" w:rsidP="005636B6">
      <w:pPr>
        <w:spacing w:before="240" w:after="240"/>
      </w:pPr>
      <w:r>
        <w:t>él vio prostituida con los reyes:</w:t>
      </w:r>
    </w:p>
    <w:p w14:paraId="1E6B21BF" w14:textId="77777777" w:rsidR="00903E67" w:rsidRDefault="00903E67" w:rsidP="005636B6">
      <w:pPr>
        <w:spacing w:before="240" w:after="240"/>
      </w:pPr>
      <w:r>
        <w:t>aquella que nació con siete testas,</w:t>
      </w:r>
    </w:p>
    <w:p w14:paraId="0EFA56C2" w14:textId="77777777" w:rsidR="00903E67" w:rsidRDefault="00903E67" w:rsidP="005636B6">
      <w:pPr>
        <w:spacing w:before="240" w:after="240"/>
      </w:pPr>
      <w:r>
        <w:t>y tuvo autoridad con sus diez cuernos,</w:t>
      </w:r>
    </w:p>
    <w:p w14:paraId="34DF170F" w14:textId="77777777" w:rsidR="00903E67" w:rsidRDefault="00903E67" w:rsidP="005636B6">
      <w:pPr>
        <w:spacing w:before="240" w:after="240"/>
      </w:pPr>
      <w:r>
        <w:t>mientras que su virtud plació al marido.</w:t>
      </w:r>
    </w:p>
    <w:p w14:paraId="6D847855" w14:textId="77777777" w:rsidR="00903E67" w:rsidRDefault="00903E67" w:rsidP="005636B6">
      <w:pPr>
        <w:spacing w:before="240" w:after="240"/>
      </w:pPr>
      <w:r>
        <w:t>Os habéis hecho un Dios de oro y de plata:</w:t>
      </w:r>
    </w:p>
    <w:p w14:paraId="0E094593" w14:textId="77777777" w:rsidR="00903E67" w:rsidRDefault="00903E67" w:rsidP="005636B6">
      <w:pPr>
        <w:spacing w:before="240" w:after="240"/>
      </w:pPr>
      <w:r>
        <w:t>y qué os separa ya de los idólatras,</w:t>
      </w:r>
    </w:p>
    <w:p w14:paraId="14BED313" w14:textId="77777777" w:rsidR="00903E67" w:rsidRDefault="00903E67" w:rsidP="005636B6">
      <w:pPr>
        <w:spacing w:before="240" w:after="240"/>
      </w:pPr>
      <w:r>
        <w:t>sino que a ciento honráis y ellos a uno?</w:t>
      </w:r>
    </w:p>
    <w:p w14:paraId="77B43BFE" w14:textId="77777777" w:rsidR="00903E67" w:rsidRDefault="00903E67" w:rsidP="005636B6">
      <w:pPr>
        <w:spacing w:before="240" w:after="240"/>
      </w:pPr>
      <w:r>
        <w:lastRenderedPageBreak/>
        <w:t>Constantino, ¡de cuánto mal fue madre,</w:t>
      </w:r>
    </w:p>
    <w:p w14:paraId="586E7309" w14:textId="77777777" w:rsidR="00903E67" w:rsidRDefault="00903E67" w:rsidP="005636B6">
      <w:pPr>
        <w:spacing w:before="240" w:after="240"/>
      </w:pPr>
      <w:r>
        <w:t>no que te convirtieses, mas la dote</w:t>
      </w:r>
    </w:p>
    <w:p w14:paraId="2040128A" w14:textId="77777777" w:rsidR="00903E67" w:rsidRDefault="00903E67" w:rsidP="005636B6">
      <w:pPr>
        <w:spacing w:before="240" w:after="240"/>
      </w:pPr>
      <w:r>
        <w:t>que por ti enriqueció al primer patriarca!»</w:t>
      </w:r>
    </w:p>
    <w:p w14:paraId="5513EBAF" w14:textId="77777777" w:rsidR="00903E67" w:rsidRDefault="00903E67" w:rsidP="005636B6">
      <w:pPr>
        <w:spacing w:before="240" w:after="240"/>
      </w:pPr>
      <w:r>
        <w:t>Y mientras yo cantaba tales notas,</w:t>
      </w:r>
    </w:p>
    <w:p w14:paraId="78457136" w14:textId="77777777" w:rsidR="00903E67" w:rsidRDefault="00903E67" w:rsidP="005636B6">
      <w:pPr>
        <w:spacing w:before="240" w:after="240"/>
      </w:pPr>
      <w:r>
        <w:t>mordido por la ira o la conciencia,</w:t>
      </w:r>
    </w:p>
    <w:p w14:paraId="1B152040" w14:textId="77777777" w:rsidR="00903E67" w:rsidRDefault="00903E67" w:rsidP="005636B6">
      <w:pPr>
        <w:spacing w:before="240" w:after="240"/>
      </w:pPr>
      <w:r>
        <w:t>con fuerza las dos piernas sacudía.</w:t>
      </w:r>
    </w:p>
    <w:p w14:paraId="14830601" w14:textId="77777777" w:rsidR="00903E67" w:rsidRDefault="00903E67" w:rsidP="005636B6">
      <w:pPr>
        <w:spacing w:before="240" w:after="240"/>
      </w:pPr>
      <w:r>
        <w:t>Yo creo que a mi guía le gustaba,</w:t>
      </w:r>
    </w:p>
    <w:p w14:paraId="018A042C" w14:textId="77777777" w:rsidR="00903E67" w:rsidRDefault="00903E67" w:rsidP="005636B6">
      <w:pPr>
        <w:spacing w:before="240" w:after="240"/>
      </w:pPr>
      <w:r>
        <w:t>pues con rostro contento había escuchado</w:t>
      </w:r>
    </w:p>
    <w:p w14:paraId="26CEBB1E" w14:textId="77777777" w:rsidR="00903E67" w:rsidRDefault="00903E67" w:rsidP="005636B6">
      <w:pPr>
        <w:spacing w:before="240" w:after="240"/>
      </w:pPr>
      <w:r>
        <w:t>mis palabras sinceramente dichas.</w:t>
      </w:r>
    </w:p>
    <w:p w14:paraId="63ED2B0A" w14:textId="77777777" w:rsidR="00903E67" w:rsidRDefault="00903E67" w:rsidP="005636B6">
      <w:pPr>
        <w:spacing w:before="240" w:after="240"/>
      </w:pPr>
      <w:r>
        <w:t>Entonces me cogió con los dos brazos;</w:t>
      </w:r>
    </w:p>
    <w:p w14:paraId="1C990C5E" w14:textId="77777777" w:rsidR="00903E67" w:rsidRDefault="00903E67" w:rsidP="005636B6">
      <w:pPr>
        <w:spacing w:before="240" w:after="240"/>
      </w:pPr>
      <w:r>
        <w:t>y luego de subirme hasta su pecho,</w:t>
      </w:r>
    </w:p>
    <w:p w14:paraId="367C3955" w14:textId="77777777" w:rsidR="00903E67" w:rsidRDefault="00903E67" w:rsidP="005636B6">
      <w:pPr>
        <w:spacing w:before="240" w:after="240"/>
      </w:pPr>
      <w:r>
        <w:t>volvió a ascender la senda que bajamos.</w:t>
      </w:r>
    </w:p>
    <w:p w14:paraId="56B03AC8" w14:textId="77777777" w:rsidR="00903E67" w:rsidRDefault="00903E67" w:rsidP="005636B6">
      <w:pPr>
        <w:spacing w:before="240" w:after="240"/>
      </w:pPr>
      <w:r>
        <w:t>No se cansó llevándome agarrado,</w:t>
      </w:r>
    </w:p>
    <w:p w14:paraId="41CC00BE" w14:textId="77777777" w:rsidR="00903E67" w:rsidRDefault="00903E67" w:rsidP="005636B6">
      <w:pPr>
        <w:spacing w:before="240" w:after="240"/>
      </w:pPr>
      <w:r>
        <w:t>hasta ponerme en la cima del puente</w:t>
      </w:r>
    </w:p>
    <w:p w14:paraId="4A455D0D" w14:textId="77777777" w:rsidR="00903E67" w:rsidRDefault="00903E67" w:rsidP="005636B6">
      <w:pPr>
        <w:spacing w:before="240" w:after="240"/>
      </w:pPr>
      <w:r>
        <w:t>que del cuarto hasta el quinto margen cruza.</w:t>
      </w:r>
    </w:p>
    <w:p w14:paraId="620FA85E" w14:textId="77777777" w:rsidR="00903E67" w:rsidRDefault="00903E67" w:rsidP="005636B6">
      <w:pPr>
        <w:spacing w:before="240" w:after="240"/>
      </w:pPr>
      <w:r>
        <w:t>Con suavidad aquí dejó la carga,</w:t>
      </w:r>
    </w:p>
    <w:p w14:paraId="0DBB0687" w14:textId="77777777" w:rsidR="00903E67" w:rsidRDefault="00903E67" w:rsidP="005636B6">
      <w:pPr>
        <w:spacing w:before="240" w:after="240"/>
      </w:pPr>
      <w:r>
        <w:t>suave, en el escollo áspero y pino</w:t>
      </w:r>
    </w:p>
    <w:p w14:paraId="5AF61D7E" w14:textId="77777777" w:rsidR="00903E67" w:rsidRDefault="00903E67" w:rsidP="005636B6">
      <w:pPr>
        <w:spacing w:before="240" w:after="240"/>
      </w:pPr>
      <w:r>
        <w:t>que a las cabras sería mala trocha.</w:t>
      </w:r>
    </w:p>
    <w:p w14:paraId="2ED64A4F" w14:textId="77777777" w:rsidR="00903E67" w:rsidRDefault="00903E67" w:rsidP="005636B6">
      <w:pPr>
        <w:spacing w:before="240" w:after="240"/>
      </w:pPr>
      <w:r>
        <w:t>Desde ese sitio descubrí otro valle.</w:t>
      </w:r>
    </w:p>
    <w:p w14:paraId="6DED82E0" w14:textId="77777777" w:rsidR="00903E67" w:rsidRDefault="00903E67" w:rsidP="005636B6">
      <w:pPr>
        <w:spacing w:before="240" w:after="240"/>
      </w:pPr>
      <w:r>
        <w:lastRenderedPageBreak/>
        <w:br w:type="page"/>
      </w:r>
    </w:p>
    <w:p w14:paraId="4BC2C4D5" w14:textId="77777777" w:rsidR="00903E67" w:rsidRDefault="00903E67" w:rsidP="005636B6">
      <w:pPr>
        <w:pStyle w:val="Ttulo2"/>
        <w:spacing w:before="240" w:after="240"/>
      </w:pPr>
      <w:bookmarkStart w:id="24" w:name="_Toc196140947"/>
      <w:r>
        <w:lastRenderedPageBreak/>
        <w:t>CANTO XX</w:t>
      </w:r>
      <w:bookmarkEnd w:id="24"/>
    </w:p>
    <w:p w14:paraId="24C04DCA" w14:textId="7B74386A" w:rsidR="00903E67" w:rsidRDefault="00903E67" w:rsidP="005636B6">
      <w:pPr>
        <w:spacing w:before="240" w:after="240"/>
      </w:pPr>
      <w:r>
        <w:t>De nueva pena he de escribir los versos</w:t>
      </w:r>
      <w:r w:rsidR="00E91BD6">
        <w:t xml:space="preserve"> </w:t>
      </w:r>
      <w:r>
        <w:t>y dar materia al vigésimo canto</w:t>
      </w:r>
    </w:p>
    <w:p w14:paraId="00750D23" w14:textId="77777777" w:rsidR="00903E67" w:rsidRDefault="00903E67" w:rsidP="005636B6">
      <w:pPr>
        <w:spacing w:before="240" w:after="240"/>
      </w:pPr>
      <w:r>
        <w:t>de la primer canción, que es de los reos.</w:t>
      </w:r>
    </w:p>
    <w:p w14:paraId="2585A785" w14:textId="77777777" w:rsidR="00903E67" w:rsidRDefault="00903E67" w:rsidP="005636B6">
      <w:pPr>
        <w:spacing w:before="240" w:after="240"/>
      </w:pPr>
      <w:r>
        <w:t>Estaba yo dispuesto totalmente</w:t>
      </w:r>
    </w:p>
    <w:p w14:paraId="13786ED0" w14:textId="77777777" w:rsidR="00903E67" w:rsidRDefault="00903E67" w:rsidP="005636B6">
      <w:pPr>
        <w:spacing w:before="240" w:after="240"/>
      </w:pPr>
      <w:r>
        <w:t>a mirar en el fondo descubierto,</w:t>
      </w:r>
    </w:p>
    <w:p w14:paraId="0E3FEA35" w14:textId="77777777" w:rsidR="00903E67" w:rsidRDefault="00903E67" w:rsidP="005636B6">
      <w:pPr>
        <w:spacing w:before="240" w:after="240"/>
      </w:pPr>
      <w:r>
        <w:t>que me bañaba de angustioso llanto;</w:t>
      </w:r>
    </w:p>
    <w:p w14:paraId="4508BDC5" w14:textId="77777777" w:rsidR="00903E67" w:rsidRDefault="00903E67" w:rsidP="005636B6">
      <w:pPr>
        <w:spacing w:before="240" w:after="240"/>
      </w:pPr>
      <w:r>
        <w:t>por el redondo valle vi a unas gentes</w:t>
      </w:r>
    </w:p>
    <w:p w14:paraId="7B650DD6" w14:textId="77777777" w:rsidR="00903E67" w:rsidRDefault="00903E67" w:rsidP="005636B6">
      <w:pPr>
        <w:spacing w:before="240" w:after="240"/>
      </w:pPr>
      <w:r>
        <w:t>venir, calladas y llorando, al paso</w:t>
      </w:r>
    </w:p>
    <w:p w14:paraId="6ED0B609" w14:textId="77777777" w:rsidR="00903E67" w:rsidRDefault="00903E67" w:rsidP="005636B6">
      <w:pPr>
        <w:spacing w:before="240" w:after="240"/>
      </w:pPr>
      <w:r>
        <w:t>con que en el mundo van las procesiones.</w:t>
      </w:r>
    </w:p>
    <w:p w14:paraId="57E47BAB" w14:textId="77777777" w:rsidR="00903E67" w:rsidRDefault="00903E67" w:rsidP="005636B6">
      <w:pPr>
        <w:spacing w:before="240" w:after="240"/>
      </w:pPr>
      <w:r>
        <w:t>Cuando bajé mi vista aún más a ellas,</w:t>
      </w:r>
    </w:p>
    <w:p w14:paraId="73692775" w14:textId="77777777" w:rsidR="00903E67" w:rsidRDefault="00903E67" w:rsidP="005636B6">
      <w:pPr>
        <w:spacing w:before="240" w:after="240"/>
      </w:pPr>
      <w:r>
        <w:t>vi que estaban torcidas por completo</w:t>
      </w:r>
    </w:p>
    <w:p w14:paraId="241BB9A1" w14:textId="77777777" w:rsidR="00903E67" w:rsidRDefault="00903E67" w:rsidP="005636B6">
      <w:pPr>
        <w:spacing w:before="240" w:after="240"/>
      </w:pPr>
      <w:r>
        <w:t>desde el mentón al principio del pecho;</w:t>
      </w:r>
    </w:p>
    <w:p w14:paraId="56AD0E5C" w14:textId="77777777" w:rsidR="00903E67" w:rsidRDefault="00903E67" w:rsidP="005636B6">
      <w:pPr>
        <w:spacing w:before="240" w:after="240"/>
      </w:pPr>
      <w:r>
        <w:t>porque vuelto a la espalda estaba el rostro,</w:t>
      </w:r>
    </w:p>
    <w:p w14:paraId="480CB417" w14:textId="77777777" w:rsidR="00903E67" w:rsidRDefault="00903E67" w:rsidP="005636B6">
      <w:pPr>
        <w:spacing w:before="240" w:after="240"/>
      </w:pPr>
      <w:r>
        <w:t>y tenían que andar hacia detrás,</w:t>
      </w:r>
    </w:p>
    <w:p w14:paraId="2A65B9F0" w14:textId="77777777" w:rsidR="00903E67" w:rsidRDefault="00903E67" w:rsidP="005636B6">
      <w:pPr>
        <w:spacing w:before="240" w:after="240"/>
      </w:pPr>
      <w:r>
        <w:t>pues no podían ver hacia delante.</w:t>
      </w:r>
    </w:p>
    <w:p w14:paraId="1B9AEF07" w14:textId="77777777" w:rsidR="00903E67" w:rsidRDefault="00903E67" w:rsidP="005636B6">
      <w:pPr>
        <w:spacing w:before="240" w:after="240"/>
      </w:pPr>
      <w:r>
        <w:t>Por la fuerza tal vez de perlesía</w:t>
      </w:r>
    </w:p>
    <w:p w14:paraId="21D093EC" w14:textId="77777777" w:rsidR="00903E67" w:rsidRDefault="00903E67" w:rsidP="005636B6">
      <w:pPr>
        <w:spacing w:before="240" w:after="240"/>
      </w:pPr>
      <w:r>
        <w:t>alguno habrá en tal forma retorcido,</w:t>
      </w:r>
    </w:p>
    <w:p w14:paraId="59C776EF" w14:textId="77777777" w:rsidR="00903E67" w:rsidRDefault="00903E67" w:rsidP="005636B6">
      <w:pPr>
        <w:spacing w:before="240" w:after="240"/>
      </w:pPr>
      <w:r>
        <w:t>mas no lo vi, ni creo esto que pase.</w:t>
      </w:r>
    </w:p>
    <w:p w14:paraId="542AA37D" w14:textId="77777777" w:rsidR="00903E67" w:rsidRDefault="00903E67" w:rsidP="005636B6">
      <w:pPr>
        <w:spacing w:before="240" w:after="240"/>
      </w:pPr>
      <w:r>
        <w:t>Si Dios te deja, lector, coger fruto</w:t>
      </w:r>
    </w:p>
    <w:p w14:paraId="02CEC523" w14:textId="77777777" w:rsidR="00903E67" w:rsidRDefault="00903E67" w:rsidP="005636B6">
      <w:pPr>
        <w:spacing w:before="240" w:after="240"/>
      </w:pPr>
      <w:r>
        <w:lastRenderedPageBreak/>
        <w:t>de tu lectura, piensa por ti mismo</w:t>
      </w:r>
    </w:p>
    <w:p w14:paraId="516D7135" w14:textId="77777777" w:rsidR="00903E67" w:rsidRDefault="00903E67" w:rsidP="005636B6">
      <w:pPr>
        <w:spacing w:before="240" w:after="240"/>
      </w:pPr>
      <w:r>
        <w:t>si podría tener el rostro seco,</w:t>
      </w:r>
    </w:p>
    <w:p w14:paraId="6E9CDF83" w14:textId="77777777" w:rsidR="00903E67" w:rsidRDefault="00903E67" w:rsidP="005636B6">
      <w:pPr>
        <w:spacing w:before="240" w:after="240"/>
      </w:pPr>
      <w:r>
        <w:t>cuando vi ya de cerca nuestra imagen</w:t>
      </w:r>
    </w:p>
    <w:p w14:paraId="13378C98" w14:textId="77777777" w:rsidR="00903E67" w:rsidRDefault="00903E67" w:rsidP="005636B6">
      <w:pPr>
        <w:spacing w:before="240" w:after="240"/>
      </w:pPr>
      <w:r>
        <w:t>tan torcida, que el llanto de los ojos</w:t>
      </w:r>
    </w:p>
    <w:p w14:paraId="55195B30" w14:textId="77777777" w:rsidR="00903E67" w:rsidRDefault="00903E67" w:rsidP="005636B6">
      <w:pPr>
        <w:spacing w:before="240" w:after="240"/>
      </w:pPr>
      <w:r>
        <w:t>les bañaba las nalgas por la raja.</w:t>
      </w:r>
    </w:p>
    <w:p w14:paraId="48CC3493" w14:textId="77777777" w:rsidR="00903E67" w:rsidRDefault="00903E67" w:rsidP="005636B6">
      <w:pPr>
        <w:spacing w:before="240" w:after="240"/>
      </w:pPr>
      <w:r>
        <w:t>Lloraba yo, apoyado en una roca</w:t>
      </w:r>
    </w:p>
    <w:p w14:paraId="5D09DA12" w14:textId="77777777" w:rsidR="00903E67" w:rsidRDefault="00903E67" w:rsidP="005636B6">
      <w:pPr>
        <w:spacing w:before="240" w:after="240"/>
      </w:pPr>
      <w:r>
        <w:t>del duro escollo, tal que dijo el guía:</w:t>
      </w:r>
    </w:p>
    <w:p w14:paraId="5DFFC93E" w14:textId="77777777" w:rsidR="00903E67" w:rsidRDefault="00903E67" w:rsidP="005636B6">
      <w:pPr>
        <w:spacing w:before="240" w:after="240"/>
      </w:pPr>
      <w:r>
        <w:t>«¿Es que eres tú de aquellos insensatos?,</w:t>
      </w:r>
    </w:p>
    <w:p w14:paraId="38D82E29" w14:textId="77777777" w:rsidR="00903E67" w:rsidRDefault="00903E67" w:rsidP="005636B6">
      <w:pPr>
        <w:spacing w:before="240" w:after="240"/>
      </w:pPr>
      <w:r>
        <w:t>vive aquí la piedad cuando está muerta:</w:t>
      </w:r>
    </w:p>
    <w:p w14:paraId="586F9E2E" w14:textId="77777777" w:rsidR="00903E67" w:rsidRDefault="00903E67" w:rsidP="005636B6">
      <w:pPr>
        <w:spacing w:before="240" w:after="240"/>
      </w:pPr>
      <w:r>
        <w:t>¿Quién es más criminal de lo que es ése</w:t>
      </w:r>
    </w:p>
    <w:p w14:paraId="4D1428E5" w14:textId="77777777" w:rsidR="00903E67" w:rsidRDefault="00903E67" w:rsidP="005636B6">
      <w:pPr>
        <w:spacing w:before="240" w:after="240"/>
      </w:pPr>
      <w:r>
        <w:t>que al designio divino se adelanta?</w:t>
      </w:r>
    </w:p>
    <w:p w14:paraId="1971BF65" w14:textId="77777777" w:rsidR="00903E67" w:rsidRDefault="00903E67" w:rsidP="005636B6">
      <w:pPr>
        <w:spacing w:before="240" w:after="240"/>
      </w:pPr>
      <w:r>
        <w:t>Alza tu rostro y mira a quien la tierra</w:t>
      </w:r>
    </w:p>
    <w:p w14:paraId="3BC8563D" w14:textId="77777777" w:rsidR="00903E67" w:rsidRDefault="00903E67" w:rsidP="005636B6">
      <w:pPr>
        <w:spacing w:before="240" w:after="240"/>
      </w:pPr>
      <w:r>
        <w:t>a la vista de Tebas se tragó;</w:t>
      </w:r>
    </w:p>
    <w:p w14:paraId="0FA1461E" w14:textId="77777777" w:rsidR="00903E67" w:rsidRDefault="00903E67" w:rsidP="005636B6">
      <w:pPr>
        <w:spacing w:before="240" w:after="240"/>
      </w:pPr>
      <w:r>
        <w:t>y de allí le gritaban: "Dónde caes</w:t>
      </w:r>
    </w:p>
    <w:p w14:paraId="390BAC37" w14:textId="77777777" w:rsidR="00903E67" w:rsidRDefault="00903E67" w:rsidP="005636B6">
      <w:pPr>
        <w:spacing w:before="240" w:after="240"/>
      </w:pPr>
      <w:r>
        <w:t>Anfiareo?, ¿por qué la guerra dejas?"</w:t>
      </w:r>
    </w:p>
    <w:p w14:paraId="0FDA801E" w14:textId="77777777" w:rsidR="00903E67" w:rsidRDefault="00903E67" w:rsidP="005636B6">
      <w:pPr>
        <w:spacing w:before="240" w:after="240"/>
      </w:pPr>
      <w:r>
        <w:t>Y no dejó de rodar por el valle</w:t>
      </w:r>
    </w:p>
    <w:p w14:paraId="4C71B2F9" w14:textId="77777777" w:rsidR="00903E67" w:rsidRDefault="00903E67" w:rsidP="005636B6">
      <w:pPr>
        <w:spacing w:before="240" w:after="240"/>
      </w:pPr>
      <w:r>
        <w:t>hasta Minos, que a todos los agarra.</w:t>
      </w:r>
    </w:p>
    <w:p w14:paraId="40EBDD83" w14:textId="77777777" w:rsidR="00903E67" w:rsidRDefault="00903E67" w:rsidP="005636B6">
      <w:pPr>
        <w:spacing w:before="240" w:after="240"/>
      </w:pPr>
      <w:r>
        <w:t>Mira cómo hizo pecho de su espalda:</w:t>
      </w:r>
    </w:p>
    <w:p w14:paraId="339DC960" w14:textId="77777777" w:rsidR="00903E67" w:rsidRDefault="00903E67" w:rsidP="005636B6">
      <w:pPr>
        <w:spacing w:before="240" w:after="240"/>
      </w:pPr>
      <w:r>
        <w:t>pues mucho quiso ver hacia adelante,</w:t>
      </w:r>
    </w:p>
    <w:p w14:paraId="47433919" w14:textId="77777777" w:rsidR="00903E67" w:rsidRDefault="00903E67" w:rsidP="005636B6">
      <w:pPr>
        <w:spacing w:before="240" w:after="240"/>
      </w:pPr>
      <w:r>
        <w:lastRenderedPageBreak/>
        <w:t>mira hacia atrás y marcha reculando.</w:t>
      </w:r>
    </w:p>
    <w:p w14:paraId="78F24A06" w14:textId="77777777" w:rsidR="00903E67" w:rsidRDefault="00903E67" w:rsidP="005636B6">
      <w:pPr>
        <w:spacing w:before="240" w:after="240"/>
      </w:pPr>
      <w:r>
        <w:t>Mira a Tiresias, que mudó de aspecto</w:t>
      </w:r>
    </w:p>
    <w:p w14:paraId="020EAF23" w14:textId="77777777" w:rsidR="00903E67" w:rsidRDefault="00903E67" w:rsidP="005636B6">
      <w:pPr>
        <w:spacing w:before="240" w:after="240"/>
      </w:pPr>
      <w:r>
        <w:t>al hacerse mujer siendo varón</w:t>
      </w:r>
    </w:p>
    <w:p w14:paraId="08617503" w14:textId="77777777" w:rsidR="00903E67" w:rsidRDefault="00903E67" w:rsidP="005636B6">
      <w:pPr>
        <w:spacing w:before="240" w:after="240"/>
      </w:pPr>
      <w:r>
        <w:t>cambiándose los miembros uno a uno;</w:t>
      </w:r>
    </w:p>
    <w:p w14:paraId="1DD29669" w14:textId="77777777" w:rsidR="00903E67" w:rsidRDefault="00903E67" w:rsidP="005636B6">
      <w:pPr>
        <w:spacing w:before="240" w:after="240"/>
      </w:pPr>
      <w:r>
        <w:t>y después, golpear debía antes</w:t>
      </w:r>
    </w:p>
    <w:p w14:paraId="32E10BF5" w14:textId="77777777" w:rsidR="00903E67" w:rsidRDefault="00903E67" w:rsidP="005636B6">
      <w:pPr>
        <w:spacing w:before="240" w:after="240"/>
      </w:pPr>
      <w:r>
        <w:t>las unidas serpientes, con la vara,</w:t>
      </w:r>
    </w:p>
    <w:p w14:paraId="7E948E14" w14:textId="77777777" w:rsidR="00903E67" w:rsidRDefault="00903E67" w:rsidP="005636B6">
      <w:pPr>
        <w:spacing w:before="240" w:after="240"/>
      </w:pPr>
      <w:r>
        <w:t>que sus viriles plumas recobrase.</w:t>
      </w:r>
    </w:p>
    <w:p w14:paraId="241B962F" w14:textId="77777777" w:rsidR="00903E67" w:rsidRDefault="00903E67" w:rsidP="005636B6">
      <w:pPr>
        <w:spacing w:before="240" w:after="240"/>
      </w:pPr>
      <w:r>
        <w:t>Aronte es quien al vientre se le acerca,</w:t>
      </w:r>
    </w:p>
    <w:p w14:paraId="515D3D26" w14:textId="77777777" w:rsidR="00903E67" w:rsidRDefault="00903E67" w:rsidP="005636B6">
      <w:pPr>
        <w:spacing w:before="240" w:after="240"/>
      </w:pPr>
      <w:r>
        <w:t>que en los montes de Luni, que cultiva</w:t>
      </w:r>
    </w:p>
    <w:p w14:paraId="00FFBDDD" w14:textId="77777777" w:rsidR="00903E67" w:rsidRDefault="00903E67" w:rsidP="005636B6">
      <w:pPr>
        <w:spacing w:before="240" w:after="240"/>
      </w:pPr>
      <w:r>
        <w:t>el carrarés que vive allí debajo,</w:t>
      </w:r>
    </w:p>
    <w:p w14:paraId="6E237FB4" w14:textId="77777777" w:rsidR="00903E67" w:rsidRDefault="00903E67" w:rsidP="005636B6">
      <w:pPr>
        <w:spacing w:before="240" w:after="240"/>
      </w:pPr>
      <w:r>
        <w:t>tuvo entre blancos mármoles la cueva</w:t>
      </w:r>
    </w:p>
    <w:p w14:paraId="62E713FA" w14:textId="77777777" w:rsidR="00903E67" w:rsidRDefault="00903E67" w:rsidP="005636B6">
      <w:pPr>
        <w:spacing w:before="240" w:after="240"/>
      </w:pPr>
      <w:r>
        <w:t>como mansión; donde al mirar los astros</w:t>
      </w:r>
    </w:p>
    <w:p w14:paraId="55F63F4D" w14:textId="77777777" w:rsidR="00903E67" w:rsidRDefault="00903E67" w:rsidP="005636B6">
      <w:pPr>
        <w:spacing w:before="240" w:after="240"/>
      </w:pPr>
      <w:r>
        <w:t>y el mar, nada la vista le impedía.</w:t>
      </w:r>
    </w:p>
    <w:p w14:paraId="62E752E0" w14:textId="77777777" w:rsidR="00903E67" w:rsidRDefault="00903E67" w:rsidP="005636B6">
      <w:pPr>
        <w:spacing w:before="240" w:after="240"/>
      </w:pPr>
      <w:r>
        <w:t>Y aquella que las tetas se recubre,</w:t>
      </w:r>
    </w:p>
    <w:p w14:paraId="5F633669" w14:textId="77777777" w:rsidR="00903E67" w:rsidRDefault="00903E67" w:rsidP="005636B6">
      <w:pPr>
        <w:spacing w:before="240" w:after="240"/>
      </w:pPr>
      <w:r>
        <w:t>que tú no ves, con trenzas desatadas,</w:t>
      </w:r>
    </w:p>
    <w:p w14:paraId="7C2B4E94" w14:textId="77777777" w:rsidR="00903E67" w:rsidRDefault="00903E67" w:rsidP="005636B6">
      <w:pPr>
        <w:spacing w:before="240" w:after="240"/>
      </w:pPr>
      <w:r>
        <w:t>y todo el cuerpo cubre con su pelo,</w:t>
      </w:r>
    </w:p>
    <w:p w14:paraId="24728E4F" w14:textId="77777777" w:rsidR="00903E67" w:rsidRDefault="00903E67" w:rsidP="005636B6">
      <w:pPr>
        <w:spacing w:before="240" w:after="240"/>
      </w:pPr>
      <w:r>
        <w:t>fue Manto, que corrió por muchas tierras;</w:t>
      </w:r>
    </w:p>
    <w:p w14:paraId="59CA40FE" w14:textId="77777777" w:rsidR="00903E67" w:rsidRDefault="00903E67" w:rsidP="005636B6">
      <w:pPr>
        <w:spacing w:before="240" w:after="240"/>
      </w:pPr>
      <w:r>
        <w:t>y luego se afincó donde naci,</w:t>
      </w:r>
    </w:p>
    <w:p w14:paraId="3F2C3760" w14:textId="77777777" w:rsidR="00903E67" w:rsidRDefault="00903E67" w:rsidP="005636B6">
      <w:pPr>
        <w:spacing w:before="240" w:after="240"/>
      </w:pPr>
      <w:r>
        <w:t>por lo que un poco quiero que me escuches:</w:t>
      </w:r>
    </w:p>
    <w:p w14:paraId="1E553552" w14:textId="77777777" w:rsidR="00903E67" w:rsidRDefault="00903E67" w:rsidP="005636B6">
      <w:pPr>
        <w:spacing w:before="240" w:after="240"/>
      </w:pPr>
      <w:r>
        <w:lastRenderedPageBreak/>
        <w:t>Después de que su padre hubiera muerto,</w:t>
      </w:r>
    </w:p>
    <w:p w14:paraId="45EB3D4A" w14:textId="77777777" w:rsidR="00903E67" w:rsidRDefault="00903E67" w:rsidP="005636B6">
      <w:pPr>
        <w:spacing w:before="240" w:after="240"/>
      </w:pPr>
      <w:r>
        <w:t>y la ciudad de Baco esclavizada,</w:t>
      </w:r>
    </w:p>
    <w:p w14:paraId="6C9B2A0E" w14:textId="77777777" w:rsidR="00903E67" w:rsidRDefault="00903E67" w:rsidP="005636B6">
      <w:pPr>
        <w:spacing w:before="240" w:after="240"/>
      </w:pPr>
      <w:r>
        <w:t>ella gran tiempo anduvo por el mundo.</w:t>
      </w:r>
    </w:p>
    <w:p w14:paraId="17A943B0" w14:textId="77777777" w:rsidR="00903E67" w:rsidRDefault="00903E67" w:rsidP="005636B6">
      <w:pPr>
        <w:spacing w:before="240" w:after="240"/>
      </w:pPr>
      <w:r>
        <w:t>En el norte de Italia se halla un lago,</w:t>
      </w:r>
    </w:p>
    <w:p w14:paraId="5396804B" w14:textId="77777777" w:rsidR="00903E67" w:rsidRDefault="00903E67" w:rsidP="005636B6">
      <w:pPr>
        <w:spacing w:before="240" w:after="240"/>
      </w:pPr>
      <w:r>
        <w:t>al pie del Alpe que ciñe Alemania</w:t>
      </w:r>
    </w:p>
    <w:p w14:paraId="4FC4906A" w14:textId="77777777" w:rsidR="00903E67" w:rsidRDefault="00903E67" w:rsidP="005636B6">
      <w:pPr>
        <w:spacing w:before="240" w:after="240"/>
      </w:pPr>
      <w:r>
        <w:t>sobre el Tirol, que Benago se llama.</w:t>
      </w:r>
    </w:p>
    <w:p w14:paraId="42E5242D" w14:textId="77777777" w:rsidR="00903E67" w:rsidRDefault="00903E67" w:rsidP="005636B6">
      <w:pPr>
        <w:spacing w:before="240" w:after="240"/>
      </w:pPr>
      <w:r>
        <w:t>Por mil fuentes, y aún más, el Apenino</w:t>
      </w:r>
    </w:p>
    <w:p w14:paraId="6BA99AE0" w14:textId="77777777" w:rsidR="00903E67" w:rsidRDefault="00903E67" w:rsidP="005636B6">
      <w:pPr>
        <w:spacing w:before="240" w:after="240"/>
      </w:pPr>
      <w:r>
        <w:t>ente Garda y Camónica se baña,</w:t>
      </w:r>
    </w:p>
    <w:p w14:paraId="64A77CFB" w14:textId="77777777" w:rsidR="00903E67" w:rsidRDefault="00903E67" w:rsidP="005636B6">
      <w:pPr>
        <w:spacing w:before="240" w:after="240"/>
      </w:pPr>
      <w:r>
        <w:t>por el agua estancada en dicho lago.</w:t>
      </w:r>
    </w:p>
    <w:p w14:paraId="0872A1E6" w14:textId="77777777" w:rsidR="00903E67" w:rsidRDefault="00903E67" w:rsidP="005636B6">
      <w:pPr>
        <w:spacing w:before="240" w:after="240"/>
      </w:pPr>
      <w:r>
        <w:t>En su medio hay un sitio, en que el trentino</w:t>
      </w:r>
    </w:p>
    <w:p w14:paraId="30B99992" w14:textId="77777777" w:rsidR="00903E67" w:rsidRDefault="00903E67" w:rsidP="005636B6">
      <w:pPr>
        <w:spacing w:before="240" w:after="240"/>
      </w:pPr>
      <w:r>
        <w:t>pastor y el de Verona, y el de Brescia,</w:t>
      </w:r>
    </w:p>
    <w:p w14:paraId="5B454589" w14:textId="77777777" w:rsidR="00903E67" w:rsidRDefault="00903E67" w:rsidP="005636B6">
      <w:pPr>
        <w:spacing w:before="240" w:after="240"/>
      </w:pPr>
      <w:r>
        <w:t>si ese camino hiciese, bendijera.</w:t>
      </w:r>
    </w:p>
    <w:p w14:paraId="0B898E43" w14:textId="77777777" w:rsidR="00903E67" w:rsidRDefault="00903E67" w:rsidP="005636B6">
      <w:pPr>
        <w:spacing w:before="240" w:after="240"/>
      </w:pPr>
      <w:r>
        <w:t>Se halla Pesquiera, arnés hermoso y fuerte,</w:t>
      </w:r>
    </w:p>
    <w:p w14:paraId="37234CA0" w14:textId="77777777" w:rsidR="00903E67" w:rsidRDefault="00903E67" w:rsidP="005636B6">
      <w:pPr>
        <w:spacing w:before="240" w:after="240"/>
      </w:pPr>
      <w:r>
        <w:t>frontera a bergamescos y brescianos,</w:t>
      </w:r>
    </w:p>
    <w:p w14:paraId="603F5703" w14:textId="77777777" w:rsidR="00903E67" w:rsidRDefault="00903E67" w:rsidP="005636B6">
      <w:pPr>
        <w:spacing w:before="240" w:after="240"/>
      </w:pPr>
      <w:r>
        <w:t>en la ribera que en el sur le cerca.</w:t>
      </w:r>
    </w:p>
    <w:p w14:paraId="78F9F377" w14:textId="77777777" w:rsidR="00903E67" w:rsidRDefault="00903E67" w:rsidP="005636B6">
      <w:pPr>
        <w:spacing w:before="240" w:after="240"/>
      </w:pPr>
      <w:r>
        <w:t>En ese sitio se desborda todo</w:t>
      </w:r>
    </w:p>
    <w:p w14:paraId="27FE1338" w14:textId="77777777" w:rsidR="00903E67" w:rsidRDefault="00903E67" w:rsidP="005636B6">
      <w:pPr>
        <w:spacing w:before="240" w:after="240"/>
      </w:pPr>
      <w:r>
        <w:t>lo que el Benago contener no puede,</w:t>
      </w:r>
    </w:p>
    <w:p w14:paraId="59340FE7" w14:textId="77777777" w:rsidR="00903E67" w:rsidRDefault="00903E67" w:rsidP="005636B6">
      <w:pPr>
        <w:spacing w:before="240" w:after="240"/>
      </w:pPr>
      <w:r>
        <w:t>y entre verdes praderas se hace un río.</w:t>
      </w:r>
    </w:p>
    <w:p w14:paraId="3D52F27A" w14:textId="77777777" w:rsidR="00903E67" w:rsidRDefault="00903E67" w:rsidP="005636B6">
      <w:pPr>
        <w:spacing w:before="240" w:after="240"/>
      </w:pPr>
      <w:r>
        <w:t>Tan pronto como el agua aprisa corre,</w:t>
      </w:r>
    </w:p>
    <w:p w14:paraId="322CF8D4" w14:textId="77777777" w:rsidR="00903E67" w:rsidRDefault="00903E67" w:rsidP="005636B6">
      <w:pPr>
        <w:spacing w:before="240" w:after="240"/>
      </w:pPr>
      <w:r>
        <w:lastRenderedPageBreak/>
        <w:t>no ya Benago, mas Mencio se llama</w:t>
      </w:r>
    </w:p>
    <w:p w14:paraId="0252B3F0" w14:textId="77777777" w:rsidR="00903E67" w:rsidRDefault="00903E67" w:rsidP="005636B6">
      <w:pPr>
        <w:spacing w:before="240" w:after="240"/>
      </w:pPr>
      <w:r>
        <w:t>hasta Governo, donde cae al Po.</w:t>
      </w:r>
    </w:p>
    <w:p w14:paraId="39CDA646" w14:textId="77777777" w:rsidR="00903E67" w:rsidRDefault="00903E67" w:rsidP="005636B6">
      <w:pPr>
        <w:spacing w:before="240" w:after="240"/>
      </w:pPr>
      <w:r>
        <w:t>Tras no mucho correr, encuentra un valle,</w:t>
      </w:r>
    </w:p>
    <w:p w14:paraId="2170AC17" w14:textId="77777777" w:rsidR="00903E67" w:rsidRDefault="00903E67" w:rsidP="005636B6">
      <w:pPr>
        <w:spacing w:before="240" w:after="240"/>
      </w:pPr>
      <w:r>
        <w:t>en el cual se dilata y empantana;</w:t>
      </w:r>
    </w:p>
    <w:p w14:paraId="7A86C4F8" w14:textId="77777777" w:rsidR="00903E67" w:rsidRDefault="00903E67" w:rsidP="005636B6">
      <w:pPr>
        <w:spacing w:before="240" w:after="240"/>
      </w:pPr>
      <w:r>
        <w:t>y en el estio se vuelve insalubre.</w:t>
      </w:r>
    </w:p>
    <w:p w14:paraId="1F3F5D66" w14:textId="77777777" w:rsidR="00903E67" w:rsidRDefault="00903E67" w:rsidP="005636B6">
      <w:pPr>
        <w:spacing w:before="240" w:after="240"/>
      </w:pPr>
      <w:r>
        <w:t>Pasando por allí la virgen fiera,</w:t>
      </w:r>
    </w:p>
    <w:p w14:paraId="5CEEDCE8" w14:textId="77777777" w:rsidR="00903E67" w:rsidRDefault="00903E67" w:rsidP="005636B6">
      <w:pPr>
        <w:spacing w:before="240" w:after="240"/>
      </w:pPr>
      <w:r>
        <w:t>vio tierra en la mitad de aquel pantano,</w:t>
      </w:r>
    </w:p>
    <w:p w14:paraId="529D9BBA" w14:textId="77777777" w:rsidR="00903E67" w:rsidRDefault="00903E67" w:rsidP="005636B6">
      <w:pPr>
        <w:spacing w:before="240" w:after="240"/>
      </w:pPr>
      <w:r>
        <w:t>sin cultivo y desnuda de habitantes.</w:t>
      </w:r>
    </w:p>
    <w:p w14:paraId="036C1A8C" w14:textId="77777777" w:rsidR="00903E67" w:rsidRDefault="00903E67" w:rsidP="005636B6">
      <w:pPr>
        <w:spacing w:before="240" w:after="240"/>
      </w:pPr>
      <w:r>
        <w:t>Allí, para escapar de los humanos,</w:t>
      </w:r>
    </w:p>
    <w:p w14:paraId="65431684" w14:textId="77777777" w:rsidR="00903E67" w:rsidRDefault="00903E67" w:rsidP="005636B6">
      <w:pPr>
        <w:spacing w:before="240" w:after="240"/>
      </w:pPr>
      <w:r>
        <w:t>con sus siervas quedóse a hacer sus artes,</w:t>
      </w:r>
    </w:p>
    <w:p w14:paraId="59C3C5DB" w14:textId="77777777" w:rsidR="00903E67" w:rsidRDefault="00903E67" w:rsidP="005636B6">
      <w:pPr>
        <w:spacing w:before="240" w:after="240"/>
      </w:pPr>
      <w:r>
        <w:t>y vivió, y dejó allí su vano cuerpo.</w:t>
      </w:r>
    </w:p>
    <w:p w14:paraId="468A3EB8" w14:textId="77777777" w:rsidR="00903E67" w:rsidRDefault="00903E67" w:rsidP="005636B6">
      <w:pPr>
        <w:spacing w:before="240" w:after="240"/>
      </w:pPr>
      <w:r>
        <w:t>Los hombres luego que vivían cerca,</w:t>
      </w:r>
    </w:p>
    <w:p w14:paraId="409502B8" w14:textId="77777777" w:rsidR="00903E67" w:rsidRDefault="00903E67" w:rsidP="005636B6">
      <w:pPr>
        <w:spacing w:before="240" w:after="240"/>
      </w:pPr>
      <w:r>
        <w:t>se acogieron al sitio, que era fuerte,</w:t>
      </w:r>
    </w:p>
    <w:p w14:paraId="2F961992" w14:textId="77777777" w:rsidR="00903E67" w:rsidRDefault="00903E67" w:rsidP="005636B6">
      <w:pPr>
        <w:spacing w:before="240" w:after="240"/>
      </w:pPr>
      <w:r>
        <w:t>pues el pantano aquel lo rodeaba.</w:t>
      </w:r>
    </w:p>
    <w:p w14:paraId="2C5FCFE1" w14:textId="77777777" w:rsidR="00903E67" w:rsidRDefault="00903E67" w:rsidP="005636B6">
      <w:pPr>
        <w:spacing w:before="240" w:after="240"/>
      </w:pPr>
      <w:r>
        <w:t>Fundaron la ciudad sobre sus huesos;</w:t>
      </w:r>
    </w:p>
    <w:p w14:paraId="72B6BC68" w14:textId="77777777" w:rsidR="00903E67" w:rsidRDefault="00903E67" w:rsidP="005636B6">
      <w:pPr>
        <w:spacing w:before="240" w:after="240"/>
      </w:pPr>
      <w:r>
        <w:t>y por quien escogió primero el sitio,</w:t>
      </w:r>
    </w:p>
    <w:p w14:paraId="6766E188" w14:textId="77777777" w:rsidR="00903E67" w:rsidRDefault="00903E67" w:rsidP="005636B6">
      <w:pPr>
        <w:spacing w:before="240" w:after="240"/>
      </w:pPr>
      <w:r>
        <w:t>Mantua, sin otro augurio, la llamaron.</w:t>
      </w:r>
    </w:p>
    <w:p w14:paraId="70E71311" w14:textId="77777777" w:rsidR="00903E67" w:rsidRDefault="00903E67" w:rsidP="005636B6">
      <w:pPr>
        <w:spacing w:before="240" w:after="240"/>
      </w:pPr>
      <w:r>
        <w:t>Sus moradores fueron abundantes,</w:t>
      </w:r>
    </w:p>
    <w:p w14:paraId="6BD36C42" w14:textId="77777777" w:rsidR="00903E67" w:rsidRDefault="00903E67" w:rsidP="005636B6">
      <w:pPr>
        <w:spacing w:before="240" w:after="240"/>
      </w:pPr>
      <w:r>
        <w:t>antes que la torpeza de Casoldi,</w:t>
      </w:r>
    </w:p>
    <w:p w14:paraId="28ED0E33" w14:textId="77777777" w:rsidR="00903E67" w:rsidRDefault="00903E67" w:rsidP="005636B6">
      <w:pPr>
        <w:spacing w:before="240" w:after="240"/>
      </w:pPr>
      <w:r>
        <w:lastRenderedPageBreak/>
        <w:t>de Pinamonte engaño recibiese.</w:t>
      </w:r>
    </w:p>
    <w:p w14:paraId="2946757F" w14:textId="77777777" w:rsidR="00903E67" w:rsidRDefault="00903E67" w:rsidP="005636B6">
      <w:pPr>
        <w:spacing w:before="240" w:after="240"/>
      </w:pPr>
      <w:r>
        <w:t>Esto te advierto por si acaso oyeras</w:t>
      </w:r>
    </w:p>
    <w:p w14:paraId="0F16611B" w14:textId="77777777" w:rsidR="00903E67" w:rsidRDefault="00903E67" w:rsidP="005636B6">
      <w:pPr>
        <w:spacing w:before="240" w:after="240"/>
      </w:pPr>
      <w:r>
        <w:t>que se fundó de otro modo mi patria,</w:t>
      </w:r>
    </w:p>
    <w:p w14:paraId="689805B9" w14:textId="77777777" w:rsidR="00903E67" w:rsidRDefault="00903E67" w:rsidP="005636B6">
      <w:pPr>
        <w:spacing w:before="240" w:after="240"/>
      </w:pPr>
      <w:r>
        <w:t>que a la verdad mentira alguna oculte.»</w:t>
      </w:r>
    </w:p>
    <w:p w14:paraId="2B207DE6" w14:textId="77777777" w:rsidR="00903E67" w:rsidRDefault="00903E67" w:rsidP="005636B6">
      <w:pPr>
        <w:spacing w:before="240" w:after="240"/>
      </w:pPr>
      <w:r>
        <w:t>Y yo: «Maestro, tus razonamientos</w:t>
      </w:r>
    </w:p>
    <w:p w14:paraId="188AA56B" w14:textId="77777777" w:rsidR="00903E67" w:rsidRDefault="00903E67" w:rsidP="005636B6">
      <w:pPr>
        <w:spacing w:before="240" w:after="240"/>
      </w:pPr>
      <w:r>
        <w:t>me son tan ciertos y tan bien los creo,</w:t>
      </w:r>
    </w:p>
    <w:p w14:paraId="19F8AA94" w14:textId="77777777" w:rsidR="00903E67" w:rsidRDefault="00903E67" w:rsidP="005636B6">
      <w:pPr>
        <w:spacing w:before="240" w:after="240"/>
      </w:pPr>
      <w:r>
        <w:t>que apagados carbones son los otros.</w:t>
      </w:r>
    </w:p>
    <w:p w14:paraId="73B4A5C9" w14:textId="77777777" w:rsidR="00903E67" w:rsidRDefault="00903E67" w:rsidP="005636B6">
      <w:pPr>
        <w:spacing w:before="240" w:after="240"/>
      </w:pPr>
      <w:r>
        <w:t>Mas dime, de la gente que camina,</w:t>
      </w:r>
    </w:p>
    <w:p w14:paraId="74490ECC" w14:textId="77777777" w:rsidR="00903E67" w:rsidRDefault="00903E67" w:rsidP="005636B6">
      <w:pPr>
        <w:spacing w:before="240" w:after="240"/>
      </w:pPr>
      <w:r>
        <w:t>si ves alguna digna de noticia,</w:t>
      </w:r>
    </w:p>
    <w:p w14:paraId="31C98ED6" w14:textId="77777777" w:rsidR="00903E67" w:rsidRDefault="00903E67" w:rsidP="005636B6">
      <w:pPr>
        <w:spacing w:before="240" w:after="240"/>
      </w:pPr>
      <w:r>
        <w:t>pues sólo en eso mi mente se ocupa.»</w:t>
      </w:r>
    </w:p>
    <w:p w14:paraId="1C7982C8" w14:textId="77777777" w:rsidR="00903E67" w:rsidRDefault="00903E67" w:rsidP="005636B6">
      <w:pPr>
        <w:spacing w:before="240" w:after="240"/>
      </w:pPr>
      <w:r>
        <w:t>Entonces dijo: «Aquel que desde el rostro</w:t>
      </w:r>
    </w:p>
    <w:p w14:paraId="7C9B00BA" w14:textId="77777777" w:rsidR="00903E67" w:rsidRDefault="00903E67" w:rsidP="005636B6">
      <w:pPr>
        <w:spacing w:before="240" w:after="240"/>
      </w:pPr>
      <w:r>
        <w:t>la barba ofrece por la espalda oscura,</w:t>
      </w:r>
    </w:p>
    <w:p w14:paraId="6177EA1C" w14:textId="77777777" w:rsidR="00903E67" w:rsidRDefault="00903E67" w:rsidP="005636B6">
      <w:pPr>
        <w:spacing w:before="240" w:after="240"/>
      </w:pPr>
      <w:r>
        <w:t>fue, cuando Grecia falta de varones</w:t>
      </w:r>
    </w:p>
    <w:p w14:paraId="505D2ED4" w14:textId="77777777" w:rsidR="00903E67" w:rsidRDefault="00903E67" w:rsidP="005636B6">
      <w:pPr>
        <w:spacing w:before="240" w:after="240"/>
      </w:pPr>
      <w:r>
        <w:t>tanto, que había apenas en las cunas</w:t>
      </w:r>
    </w:p>
    <w:p w14:paraId="21DA621E" w14:textId="77777777" w:rsidR="00903E67" w:rsidRDefault="00903E67" w:rsidP="005636B6">
      <w:pPr>
        <w:spacing w:before="240" w:after="240"/>
      </w:pPr>
      <w:r>
        <w:t>augur, y con Calcante dio la orden</w:t>
      </w:r>
    </w:p>
    <w:p w14:paraId="51F2F057" w14:textId="77777777" w:rsidR="00903E67" w:rsidRDefault="00903E67" w:rsidP="005636B6">
      <w:pPr>
        <w:spacing w:before="240" w:after="240"/>
      </w:pPr>
      <w:r>
        <w:t>de cortar en Aulide las amarras.</w:t>
      </w:r>
    </w:p>
    <w:p w14:paraId="6FFB1278" w14:textId="77777777" w:rsidR="00903E67" w:rsidRDefault="00903E67" w:rsidP="005636B6">
      <w:pPr>
        <w:spacing w:before="240" w:after="240"/>
      </w:pPr>
      <w:r>
        <w:t>Se llamaba Euripilo, y así canta</w:t>
      </w:r>
    </w:p>
    <w:p w14:paraId="0E006FC5" w14:textId="77777777" w:rsidR="00903E67" w:rsidRDefault="00903E67" w:rsidP="005636B6">
      <w:pPr>
        <w:spacing w:before="240" w:after="240"/>
      </w:pPr>
      <w:r>
        <w:t>algún pasaje de mi gran tragedia:</w:t>
      </w:r>
    </w:p>
    <w:p w14:paraId="41CC9AE1" w14:textId="77777777" w:rsidR="00903E67" w:rsidRDefault="00903E67" w:rsidP="005636B6">
      <w:pPr>
        <w:spacing w:before="240" w:after="240"/>
      </w:pPr>
      <w:r>
        <w:t>tú bien lo sabes pues la sabes toda.</w:t>
      </w:r>
    </w:p>
    <w:p w14:paraId="615E7A0F" w14:textId="77777777" w:rsidR="00903E67" w:rsidRDefault="00903E67" w:rsidP="005636B6">
      <w:pPr>
        <w:spacing w:before="240" w:after="240"/>
      </w:pPr>
      <w:r>
        <w:lastRenderedPageBreak/>
        <w:t>Aquel otro en los flancos tan escaso,</w:t>
      </w:r>
    </w:p>
    <w:p w14:paraId="007D86DE" w14:textId="77777777" w:rsidR="00903E67" w:rsidRDefault="00903E67" w:rsidP="005636B6">
      <w:pPr>
        <w:spacing w:before="240" w:after="240"/>
      </w:pPr>
      <w:r>
        <w:t>Miguel Escoto fue, quien en verdad</w:t>
      </w:r>
    </w:p>
    <w:p w14:paraId="6AAB97F6" w14:textId="77777777" w:rsidR="00903E67" w:rsidRDefault="00903E67" w:rsidP="005636B6">
      <w:pPr>
        <w:spacing w:before="240" w:after="240"/>
      </w:pPr>
      <w:r>
        <w:t>de los mágicos fraudes supo el juego.</w:t>
      </w:r>
    </w:p>
    <w:p w14:paraId="53F1A3BD" w14:textId="77777777" w:rsidR="00903E67" w:rsidRDefault="00903E67" w:rsidP="005636B6">
      <w:pPr>
        <w:spacing w:before="240" w:after="240"/>
      </w:pPr>
      <w:r>
        <w:t>Mira a Guido Bonatti, mira a Asdente,</w:t>
      </w:r>
    </w:p>
    <w:p w14:paraId="78237A20" w14:textId="77777777" w:rsidR="00903E67" w:rsidRDefault="00903E67" w:rsidP="005636B6">
      <w:pPr>
        <w:spacing w:before="240" w:after="240"/>
      </w:pPr>
      <w:r>
        <w:t>que haber tomado el cuero y el bramante</w:t>
      </w:r>
    </w:p>
    <w:p w14:paraId="0411101F" w14:textId="77777777" w:rsidR="00903E67" w:rsidRDefault="00903E67" w:rsidP="005636B6">
      <w:pPr>
        <w:spacing w:before="240" w:after="240"/>
      </w:pPr>
      <w:r>
        <w:t>ahora querría, mas tarde se acuerda;</w:t>
      </w:r>
    </w:p>
    <w:p w14:paraId="1DA4175B" w14:textId="77777777" w:rsidR="00903E67" w:rsidRDefault="00903E67" w:rsidP="005636B6">
      <w:pPr>
        <w:spacing w:before="240" w:after="240"/>
      </w:pPr>
      <w:r>
        <w:t>Y a las tristes que el huso abandonaron,</w:t>
      </w:r>
    </w:p>
    <w:p w14:paraId="3B20CA56" w14:textId="77777777" w:rsidR="00903E67" w:rsidRDefault="00903E67" w:rsidP="005636B6">
      <w:pPr>
        <w:spacing w:before="240" w:after="240"/>
      </w:pPr>
      <w:r>
        <w:t>las agujas y ruecas, por ser magas</w:t>
      </w:r>
    </w:p>
    <w:p w14:paraId="73FF1BA2" w14:textId="77777777" w:rsidR="00903E67" w:rsidRDefault="00903E67" w:rsidP="005636B6">
      <w:pPr>
        <w:spacing w:before="240" w:after="240"/>
      </w:pPr>
      <w:r>
        <w:t>y hechiceras con hierbas y figuras.</w:t>
      </w:r>
    </w:p>
    <w:p w14:paraId="1CD40041" w14:textId="77777777" w:rsidR="00903E67" w:rsidRDefault="00903E67" w:rsidP="005636B6">
      <w:pPr>
        <w:spacing w:before="240" w:after="240"/>
      </w:pPr>
      <w:r>
        <w:t>Mas ahora ven, que llega ya al confín</w:t>
      </w:r>
    </w:p>
    <w:p w14:paraId="0C1A6E65" w14:textId="77777777" w:rsidR="00903E67" w:rsidRDefault="00903E67" w:rsidP="005636B6">
      <w:pPr>
        <w:spacing w:before="240" w:after="240"/>
      </w:pPr>
      <w:r>
        <w:t>de los dos hemisferios, y a las ondas</w:t>
      </w:r>
    </w:p>
    <w:p w14:paraId="6D09D5AE" w14:textId="77777777" w:rsidR="00903E67" w:rsidRDefault="00903E67" w:rsidP="005636B6">
      <w:pPr>
        <w:spacing w:before="240" w:after="240"/>
      </w:pPr>
      <w:r>
        <w:t>bajo Sevilla, Caín con las zarzas,</w:t>
      </w:r>
    </w:p>
    <w:p w14:paraId="2D576EDF" w14:textId="77777777" w:rsidR="00903E67" w:rsidRDefault="00903E67" w:rsidP="005636B6">
      <w:pPr>
        <w:spacing w:before="240" w:after="240"/>
      </w:pPr>
      <w:r>
        <w:t>y la luna ayer noche estaba llena:</w:t>
      </w:r>
    </w:p>
    <w:p w14:paraId="0E4521D4" w14:textId="77777777" w:rsidR="00903E67" w:rsidRDefault="00903E67" w:rsidP="005636B6">
      <w:pPr>
        <w:spacing w:before="240" w:after="240"/>
      </w:pPr>
      <w:r>
        <w:t>bien lo recordarás, que no fue estorbo</w:t>
      </w:r>
    </w:p>
    <w:p w14:paraId="0D2F7A11" w14:textId="77777777" w:rsidR="00903E67" w:rsidRDefault="00903E67" w:rsidP="005636B6">
      <w:pPr>
        <w:spacing w:before="240" w:after="240"/>
      </w:pPr>
      <w:r>
        <w:t>alguna vez en esa selva oscura.»</w:t>
      </w:r>
    </w:p>
    <w:p w14:paraId="716A8C8E" w14:textId="77777777" w:rsidR="00903E67" w:rsidRDefault="00903E67" w:rsidP="005636B6">
      <w:pPr>
        <w:spacing w:before="240" w:after="240"/>
      </w:pPr>
      <w:r>
        <w:t>Así me hablaba, y mientras caminábamos.</w:t>
      </w:r>
    </w:p>
    <w:p w14:paraId="1F9F0E23" w14:textId="77777777" w:rsidR="00903E67" w:rsidRDefault="00903E67" w:rsidP="005636B6">
      <w:pPr>
        <w:spacing w:before="240" w:after="240"/>
      </w:pPr>
      <w:r>
        <w:br w:type="page"/>
      </w:r>
    </w:p>
    <w:p w14:paraId="33EE1395" w14:textId="77777777" w:rsidR="00903E67" w:rsidRDefault="00903E67" w:rsidP="005636B6">
      <w:pPr>
        <w:pStyle w:val="Ttulo2"/>
        <w:spacing w:before="240" w:after="240"/>
      </w:pPr>
      <w:bookmarkStart w:id="25" w:name="_Toc196140948"/>
      <w:r>
        <w:lastRenderedPageBreak/>
        <w:t>CANTO XXI</w:t>
      </w:r>
      <w:bookmarkEnd w:id="25"/>
    </w:p>
    <w:p w14:paraId="632307BA" w14:textId="53B6ACC2" w:rsidR="00903E67" w:rsidRDefault="00903E67" w:rsidP="005636B6">
      <w:pPr>
        <w:spacing w:before="240" w:after="240"/>
      </w:pPr>
      <w:r>
        <w:t>Así de puente en puente, conversando</w:t>
      </w:r>
      <w:r w:rsidR="00CA5646">
        <w:t xml:space="preserve"> </w:t>
      </w:r>
      <w:r>
        <w:t>de lo que mi Comedia no se ocupa,</w:t>
      </w:r>
    </w:p>
    <w:p w14:paraId="51EC4B60" w14:textId="77777777" w:rsidR="00903E67" w:rsidRDefault="00903E67" w:rsidP="005636B6">
      <w:pPr>
        <w:spacing w:before="240" w:after="240"/>
      </w:pPr>
      <w:r>
        <w:t>subimos, y al llegar hasta la cima</w:t>
      </w:r>
    </w:p>
    <w:p w14:paraId="711495C9" w14:textId="77777777" w:rsidR="00903E67" w:rsidRDefault="00903E67" w:rsidP="005636B6">
      <w:pPr>
        <w:spacing w:before="240" w:after="240"/>
      </w:pPr>
      <w:r>
        <w:t>nos paramos a ver la otra hondonada</w:t>
      </w:r>
    </w:p>
    <w:p w14:paraId="3DC34026" w14:textId="77777777" w:rsidR="00903E67" w:rsidRDefault="00903E67" w:rsidP="005636B6">
      <w:pPr>
        <w:spacing w:before="240" w:after="240"/>
      </w:pPr>
      <w:r>
        <w:t>de Malasbolsas y otros llantos vanos;</w:t>
      </w:r>
    </w:p>
    <w:p w14:paraId="0680BCA9" w14:textId="77777777" w:rsidR="00903E67" w:rsidRDefault="00903E67" w:rsidP="005636B6">
      <w:pPr>
        <w:spacing w:before="240" w:after="240"/>
      </w:pPr>
      <w:r>
        <w:t>y la vi tenebrosamente oscura.</w:t>
      </w:r>
    </w:p>
    <w:p w14:paraId="13D2647B" w14:textId="77777777" w:rsidR="00903E67" w:rsidRDefault="00903E67" w:rsidP="005636B6">
      <w:pPr>
        <w:spacing w:before="240" w:after="240"/>
      </w:pPr>
      <w:r>
        <w:t>Como en los arsenales de Venecia</w:t>
      </w:r>
    </w:p>
    <w:p w14:paraId="0965884C" w14:textId="77777777" w:rsidR="00903E67" w:rsidRDefault="00903E67" w:rsidP="005636B6">
      <w:pPr>
        <w:spacing w:before="240" w:after="240"/>
      </w:pPr>
      <w:r>
        <w:t>bulle pez pegajosa en el invierno</w:t>
      </w:r>
    </w:p>
    <w:p w14:paraId="172A7546" w14:textId="77777777" w:rsidR="00903E67" w:rsidRDefault="00903E67" w:rsidP="005636B6">
      <w:pPr>
        <w:spacing w:before="240" w:after="240"/>
      </w:pPr>
      <w:r>
        <w:t>al reparar sus leños averiados,</w:t>
      </w:r>
    </w:p>
    <w:p w14:paraId="52E1B19B" w14:textId="77777777" w:rsidR="00903E67" w:rsidRDefault="00903E67" w:rsidP="005636B6">
      <w:pPr>
        <w:spacing w:before="240" w:after="240"/>
      </w:pPr>
      <w:r>
        <w:t>que navegar no pueden; y a la vez</w:t>
      </w:r>
    </w:p>
    <w:p w14:paraId="37676379" w14:textId="77777777" w:rsidR="00903E67" w:rsidRDefault="00903E67" w:rsidP="005636B6">
      <w:pPr>
        <w:spacing w:before="240" w:after="240"/>
      </w:pPr>
      <w:r>
        <w:t>quién hace un nuevo leño, y quién embrea</w:t>
      </w:r>
    </w:p>
    <w:p w14:paraId="145FDC78" w14:textId="77777777" w:rsidR="00903E67" w:rsidRDefault="00903E67" w:rsidP="005636B6">
      <w:pPr>
        <w:spacing w:before="240" w:after="240"/>
      </w:pPr>
      <w:r>
        <w:t>los costados a aquel que hizo más rutas;</w:t>
      </w:r>
    </w:p>
    <w:p w14:paraId="3C99B452" w14:textId="77777777" w:rsidR="00903E67" w:rsidRDefault="00903E67" w:rsidP="005636B6">
      <w:pPr>
        <w:spacing w:before="240" w:after="240"/>
      </w:pPr>
      <w:r>
        <w:t>quién remacha la popa y quién la proa;</w:t>
      </w:r>
    </w:p>
    <w:p w14:paraId="6FA787A0" w14:textId="77777777" w:rsidR="00903E67" w:rsidRDefault="00903E67" w:rsidP="005636B6">
      <w:pPr>
        <w:spacing w:before="240" w:after="240"/>
      </w:pPr>
      <w:r>
        <w:t>hacen otros los remos y otros cuerdas;</w:t>
      </w:r>
    </w:p>
    <w:p w14:paraId="090AFD2A" w14:textId="77777777" w:rsidR="00903E67" w:rsidRDefault="00903E67" w:rsidP="005636B6">
      <w:pPr>
        <w:spacing w:before="240" w:after="240"/>
      </w:pPr>
      <w:r>
        <w:t>quién repara mesanas y trinquetas;</w:t>
      </w:r>
    </w:p>
    <w:p w14:paraId="059EE770" w14:textId="77777777" w:rsidR="00903E67" w:rsidRDefault="00903E67" w:rsidP="005636B6">
      <w:pPr>
        <w:spacing w:before="240" w:after="240"/>
      </w:pPr>
      <w:r>
        <w:t>asi, sin fuego, por divinas artes,</w:t>
      </w:r>
    </w:p>
    <w:p w14:paraId="3C21697D" w14:textId="77777777" w:rsidR="00903E67" w:rsidRDefault="00903E67" w:rsidP="005636B6">
      <w:pPr>
        <w:spacing w:before="240" w:after="240"/>
      </w:pPr>
      <w:r>
        <w:t>bullía abajo una espesa resina,</w:t>
      </w:r>
    </w:p>
    <w:p w14:paraId="68D8A3EB" w14:textId="77777777" w:rsidR="00903E67" w:rsidRDefault="00903E67" w:rsidP="005636B6">
      <w:pPr>
        <w:spacing w:before="240" w:after="240"/>
      </w:pPr>
      <w:r>
        <w:t>que la orilla impregnaba en todos lados.</w:t>
      </w:r>
    </w:p>
    <w:p w14:paraId="5A156176" w14:textId="77777777" w:rsidR="00903E67" w:rsidRDefault="00903E67" w:rsidP="005636B6">
      <w:pPr>
        <w:spacing w:before="240" w:after="240"/>
      </w:pPr>
      <w:r>
        <w:t>La veía, mas no veía en ella</w:t>
      </w:r>
    </w:p>
    <w:p w14:paraId="0148C5B6" w14:textId="77777777" w:rsidR="00903E67" w:rsidRDefault="00903E67" w:rsidP="005636B6">
      <w:pPr>
        <w:spacing w:before="240" w:after="240"/>
      </w:pPr>
      <w:r>
        <w:lastRenderedPageBreak/>
        <w:t>más que burbujas que el hervor alzaba,</w:t>
      </w:r>
    </w:p>
    <w:p w14:paraId="5FD5826D" w14:textId="77777777" w:rsidR="00903E67" w:rsidRDefault="00903E67" w:rsidP="005636B6">
      <w:pPr>
        <w:spacing w:before="240" w:after="240"/>
      </w:pPr>
      <w:r>
        <w:t>todas hincharse y explotarse luego.</w:t>
      </w:r>
    </w:p>
    <w:p w14:paraId="1CF968FE" w14:textId="77777777" w:rsidR="00903E67" w:rsidRDefault="00903E67" w:rsidP="005636B6">
      <w:pPr>
        <w:spacing w:before="240" w:after="240"/>
      </w:pPr>
      <w:r>
        <w:t>Mientras allá miraba fijamente,</w:t>
      </w:r>
    </w:p>
    <w:p w14:paraId="273D8B9A" w14:textId="77777777" w:rsidR="00903E67" w:rsidRDefault="00903E67" w:rsidP="005636B6">
      <w:pPr>
        <w:spacing w:before="240" w:after="240"/>
      </w:pPr>
      <w:r>
        <w:t>el poeta, diciendo: «¡Atento, atento!»</w:t>
      </w:r>
    </w:p>
    <w:p w14:paraId="7F2156AD" w14:textId="77777777" w:rsidR="00903E67" w:rsidRDefault="00903E67" w:rsidP="005636B6">
      <w:pPr>
        <w:spacing w:before="240" w:after="240"/>
      </w:pPr>
      <w:r>
        <w:t>a él me atrajo del sitio en que yo estaba.</w:t>
      </w:r>
    </w:p>
    <w:p w14:paraId="3D0732D8" w14:textId="77777777" w:rsidR="00903E67" w:rsidRDefault="00903E67" w:rsidP="005636B6">
      <w:pPr>
        <w:spacing w:before="240" w:after="240"/>
      </w:pPr>
      <w:r>
        <w:t>Me volvi entonces como aquel que tarda</w:t>
      </w:r>
    </w:p>
    <w:p w14:paraId="58365605" w14:textId="77777777" w:rsidR="00903E67" w:rsidRDefault="00903E67" w:rsidP="005636B6">
      <w:pPr>
        <w:spacing w:before="240" w:after="240"/>
      </w:pPr>
      <w:r>
        <w:t>en ver aquello de que huir conviene,</w:t>
      </w:r>
    </w:p>
    <w:p w14:paraId="378ED795" w14:textId="77777777" w:rsidR="00903E67" w:rsidRDefault="00903E67" w:rsidP="005636B6">
      <w:pPr>
        <w:spacing w:before="240" w:after="240"/>
      </w:pPr>
      <w:r>
        <w:t>y a quien de pronto le acobarda el miedo,</w:t>
      </w:r>
    </w:p>
    <w:p w14:paraId="7DF139D4" w14:textId="77777777" w:rsidR="00903E67" w:rsidRDefault="00903E67" w:rsidP="005636B6">
      <w:pPr>
        <w:spacing w:before="240" w:after="240"/>
      </w:pPr>
      <w:r>
        <w:t>y, por mirar, no demora la marcha;</w:t>
      </w:r>
    </w:p>
    <w:p w14:paraId="2A447DE4" w14:textId="77777777" w:rsidR="00903E67" w:rsidRDefault="00903E67" w:rsidP="005636B6">
      <w:pPr>
        <w:spacing w:before="240" w:after="240"/>
      </w:pPr>
      <w:r>
        <w:t>y un diablo negro vi tras de nosotros,</w:t>
      </w:r>
    </w:p>
    <w:p w14:paraId="209E61AE" w14:textId="77777777" w:rsidR="00903E67" w:rsidRDefault="00903E67" w:rsidP="005636B6">
      <w:pPr>
        <w:spacing w:before="240" w:after="240"/>
      </w:pPr>
      <w:r>
        <w:t>que por la roca corriendo venía.</w:t>
      </w:r>
    </w:p>
    <w:p w14:paraId="77161F7B" w14:textId="77777777" w:rsidR="00903E67" w:rsidRDefault="00903E67" w:rsidP="005636B6">
      <w:pPr>
        <w:spacing w:before="240" w:after="240"/>
      </w:pPr>
      <w:r>
        <w:t>¡Ah, qué fiera tenía su apariencia,</w:t>
      </w:r>
    </w:p>
    <w:p w14:paraId="26C2B8A2" w14:textId="77777777" w:rsidR="00903E67" w:rsidRDefault="00903E67" w:rsidP="005636B6">
      <w:pPr>
        <w:spacing w:before="240" w:after="240"/>
      </w:pPr>
      <w:r>
        <w:t>y parecían cuán amenazantes</w:t>
      </w:r>
    </w:p>
    <w:p w14:paraId="1731D793" w14:textId="77777777" w:rsidR="00903E67" w:rsidRDefault="00903E67" w:rsidP="005636B6">
      <w:pPr>
        <w:spacing w:before="240" w:after="240"/>
      </w:pPr>
      <w:r>
        <w:t>sus pies ligeros, sus abiertas alas!</w:t>
      </w:r>
    </w:p>
    <w:p w14:paraId="6E27E922" w14:textId="77777777" w:rsidR="00903E67" w:rsidRDefault="00903E67" w:rsidP="005636B6">
      <w:pPr>
        <w:spacing w:before="240" w:after="240"/>
      </w:pPr>
      <w:r>
        <w:t>En su hombro, que era anguloso y soberbio,</w:t>
      </w:r>
    </w:p>
    <w:p w14:paraId="0C27A92D" w14:textId="77777777" w:rsidR="00903E67" w:rsidRDefault="00903E67" w:rsidP="005636B6">
      <w:pPr>
        <w:spacing w:before="240" w:after="240"/>
      </w:pPr>
      <w:r>
        <w:t>cargaba un pecador por ambas ancas,</w:t>
      </w:r>
    </w:p>
    <w:p w14:paraId="6891E582" w14:textId="77777777" w:rsidR="00903E67" w:rsidRDefault="00903E67" w:rsidP="005636B6">
      <w:pPr>
        <w:spacing w:before="240" w:after="240"/>
      </w:pPr>
      <w:r>
        <w:t>agarrando los pies por los tendones.</w:t>
      </w:r>
    </w:p>
    <w:p w14:paraId="401E94FA" w14:textId="77777777" w:rsidR="00903E67" w:rsidRDefault="00903E67" w:rsidP="005636B6">
      <w:pPr>
        <w:spacing w:before="240" w:after="240"/>
      </w:pPr>
      <w:r>
        <w:t>«¡Oh Malasgarras --dijo desde el puente-,</w:t>
      </w:r>
    </w:p>
    <w:p w14:paraId="7046121C" w14:textId="77777777" w:rsidR="00903E67" w:rsidRDefault="00903E67" w:rsidP="005636B6">
      <w:pPr>
        <w:spacing w:before="240" w:after="240"/>
      </w:pPr>
      <w:r>
        <w:t>os mando a un regidor de Santa Zita!</w:t>
      </w:r>
    </w:p>
    <w:p w14:paraId="4B31AD77" w14:textId="77777777" w:rsidR="00903E67" w:rsidRDefault="00903E67" w:rsidP="005636B6">
      <w:pPr>
        <w:spacing w:before="240" w:after="240"/>
      </w:pPr>
      <w:r>
        <w:lastRenderedPageBreak/>
        <w:t>Ponedlo abajo, que voy a por otro</w:t>
      </w:r>
    </w:p>
    <w:p w14:paraId="4BD87A48" w14:textId="77777777" w:rsidR="00903E67" w:rsidRDefault="00903E67" w:rsidP="005636B6">
      <w:pPr>
        <w:spacing w:before="240" w:after="240"/>
      </w:pPr>
      <w:r>
        <w:t>a esa tierra que tiene un buen surtido:</w:t>
      </w:r>
    </w:p>
    <w:p w14:paraId="4AD80402" w14:textId="77777777" w:rsidR="00903E67" w:rsidRDefault="00903E67" w:rsidP="005636B6">
      <w:pPr>
        <w:spacing w:before="240" w:after="240"/>
      </w:pPr>
      <w:r>
        <w:t>salvo Bonturo todos son venales;</w:t>
      </w:r>
    </w:p>
    <w:p w14:paraId="5C1E9120" w14:textId="77777777" w:rsidR="00903E67" w:rsidRDefault="00903E67" w:rsidP="005636B6">
      <w:pPr>
        <w:spacing w:before="240" w:after="240"/>
      </w:pPr>
      <w:r>
        <w:t>del "ita" allí hacen "no" por el dinero.»</w:t>
      </w:r>
    </w:p>
    <w:p w14:paraId="1BB24EA5" w14:textId="77777777" w:rsidR="00903E67" w:rsidRDefault="00903E67" w:rsidP="005636B6">
      <w:pPr>
        <w:spacing w:before="240" w:after="240"/>
      </w:pPr>
      <w:r>
        <w:t>Abajo lo tiró, y por el escollo</w:t>
      </w:r>
    </w:p>
    <w:p w14:paraId="227FD780" w14:textId="77777777" w:rsidR="00903E67" w:rsidRDefault="00903E67" w:rsidP="005636B6">
      <w:pPr>
        <w:spacing w:before="240" w:after="240"/>
      </w:pPr>
      <w:r>
        <w:t>se volvió, y nunca fue un mastín soltado</w:t>
      </w:r>
    </w:p>
    <w:p w14:paraId="1D7B0EE3" w14:textId="77777777" w:rsidR="00903E67" w:rsidRDefault="00903E67" w:rsidP="005636B6">
      <w:pPr>
        <w:spacing w:before="240" w:after="240"/>
      </w:pPr>
      <w:r>
        <w:t>persiguiendo a un ladrón con tanta prisa.</w:t>
      </w:r>
    </w:p>
    <w:p w14:paraId="14F6D596" w14:textId="77777777" w:rsidR="00903E67" w:rsidRDefault="00903E67" w:rsidP="005636B6">
      <w:pPr>
        <w:spacing w:before="240" w:after="240"/>
      </w:pPr>
      <w:r>
        <w:t>Aquél se hundió, y se salía de nuevo;</w:t>
      </w:r>
    </w:p>
    <w:p w14:paraId="5C6C9B08" w14:textId="77777777" w:rsidR="00903E67" w:rsidRDefault="00903E67" w:rsidP="005636B6">
      <w:pPr>
        <w:spacing w:before="240" w:after="240"/>
      </w:pPr>
      <w:r>
        <w:t>mas los demonios que albergaba el puente</w:t>
      </w:r>
    </w:p>
    <w:p w14:paraId="4D845CF2" w14:textId="77777777" w:rsidR="00903E67" w:rsidRDefault="00903E67" w:rsidP="005636B6">
      <w:pPr>
        <w:spacing w:before="240" w:after="240"/>
      </w:pPr>
      <w:r>
        <w:t>gritaron: «¡No está aquí la Santa Faz,</w:t>
      </w:r>
    </w:p>
    <w:p w14:paraId="69EE7DFD" w14:textId="77777777" w:rsidR="00903E67" w:rsidRDefault="00903E67" w:rsidP="005636B6">
      <w:pPr>
        <w:spacing w:before="240" w:after="240"/>
      </w:pPr>
      <w:r>
        <w:t>y no se nada aquí como en el Serquio!</w:t>
      </w:r>
    </w:p>
    <w:p w14:paraId="7D643716" w14:textId="77777777" w:rsidR="00903E67" w:rsidRDefault="00903E67" w:rsidP="005636B6">
      <w:pPr>
        <w:spacing w:before="240" w:after="240"/>
      </w:pPr>
      <w:r>
        <w:t>así que, si no quieres nuestros garfios,</w:t>
      </w:r>
    </w:p>
    <w:p w14:paraId="08A24194" w14:textId="77777777" w:rsidR="00903E67" w:rsidRDefault="00903E67" w:rsidP="005636B6">
      <w:pPr>
        <w:spacing w:before="240" w:after="240"/>
      </w:pPr>
      <w:r>
        <w:t>no te aparezcas sobre la resina.»</w:t>
      </w:r>
    </w:p>
    <w:p w14:paraId="53BA8489" w14:textId="77777777" w:rsidR="00903E67" w:rsidRDefault="00903E67" w:rsidP="005636B6">
      <w:pPr>
        <w:spacing w:before="240" w:after="240"/>
      </w:pPr>
      <w:r>
        <w:t>Con más de cien arpones le pinchaban,</w:t>
      </w:r>
    </w:p>
    <w:p w14:paraId="357B5755" w14:textId="77777777" w:rsidR="00903E67" w:rsidRDefault="00903E67" w:rsidP="005636B6">
      <w:pPr>
        <w:spacing w:before="240" w:after="240"/>
      </w:pPr>
      <w:r>
        <w:t>dicen: «Cubierto bailar aquí debes,</w:t>
      </w:r>
    </w:p>
    <w:p w14:paraId="57D2305E" w14:textId="77777777" w:rsidR="00903E67" w:rsidRDefault="00903E67" w:rsidP="005636B6">
      <w:pPr>
        <w:spacing w:before="240" w:after="240"/>
      </w:pPr>
      <w:r>
        <w:t>tal que, si puedes, a escondidas hurtes.»</w:t>
      </w:r>
    </w:p>
    <w:p w14:paraId="359673D8" w14:textId="77777777" w:rsidR="00903E67" w:rsidRDefault="00903E67" w:rsidP="005636B6">
      <w:pPr>
        <w:spacing w:before="240" w:after="240"/>
      </w:pPr>
      <w:r>
        <w:t>No de otro modo al pinche el cocinero</w:t>
      </w:r>
    </w:p>
    <w:p w14:paraId="67E6FC4F" w14:textId="77777777" w:rsidR="00903E67" w:rsidRDefault="00903E67" w:rsidP="005636B6">
      <w:pPr>
        <w:spacing w:before="240" w:after="240"/>
      </w:pPr>
      <w:r>
        <w:t>hace meter la carne en la caldera,</w:t>
      </w:r>
    </w:p>
    <w:p w14:paraId="236A508C" w14:textId="77777777" w:rsidR="00903E67" w:rsidRDefault="00903E67" w:rsidP="005636B6">
      <w:pPr>
        <w:spacing w:before="240" w:after="240"/>
      </w:pPr>
      <w:r>
        <w:t>con los tridentes, para que no flote.</w:t>
      </w:r>
    </w:p>
    <w:p w14:paraId="40A0C946" w14:textId="77777777" w:rsidR="00903E67" w:rsidRDefault="00903E67" w:rsidP="005636B6">
      <w:pPr>
        <w:spacing w:before="240" w:after="240"/>
      </w:pPr>
      <w:r>
        <w:lastRenderedPageBreak/>
        <w:t>Y el buen Maestro: «Para que no sepan</w:t>
      </w:r>
    </w:p>
    <w:p w14:paraId="73566808" w14:textId="77777777" w:rsidR="00903E67" w:rsidRDefault="00903E67" w:rsidP="005636B6">
      <w:pPr>
        <w:spacing w:before="240" w:after="240"/>
      </w:pPr>
      <w:r>
        <w:t>que estás agua -me dijo- ve a esconderte</w:t>
      </w:r>
    </w:p>
    <w:p w14:paraId="54E1E06F" w14:textId="77777777" w:rsidR="00903E67" w:rsidRDefault="00903E67" w:rsidP="005636B6">
      <w:pPr>
        <w:spacing w:before="240" w:after="240"/>
      </w:pPr>
      <w:r>
        <w:t>tras una roca que sirva de abrigo;</w:t>
      </w:r>
    </w:p>
    <w:p w14:paraId="786BE0F5" w14:textId="77777777" w:rsidR="00903E67" w:rsidRDefault="00903E67" w:rsidP="005636B6">
      <w:pPr>
        <w:spacing w:before="240" w:after="240"/>
      </w:pPr>
      <w:r>
        <w:t>y por ninguna ofensa que me hagan,</w:t>
      </w:r>
    </w:p>
    <w:p w14:paraId="5DA200A7" w14:textId="77777777" w:rsidR="00903E67" w:rsidRDefault="00903E67" w:rsidP="005636B6">
      <w:pPr>
        <w:spacing w:before="240" w:after="240"/>
      </w:pPr>
      <w:r>
        <w:t>debes temer, que bien conozco esto,</w:t>
      </w:r>
    </w:p>
    <w:p w14:paraId="2AFFE501" w14:textId="77777777" w:rsidR="00903E67" w:rsidRDefault="00903E67" w:rsidP="005636B6">
      <w:pPr>
        <w:spacing w:before="240" w:after="240"/>
      </w:pPr>
      <w:r>
        <w:t>y otras veces me he visto en tales líos.»</w:t>
      </w:r>
    </w:p>
    <w:p w14:paraId="36012524" w14:textId="77777777" w:rsidR="00903E67" w:rsidRDefault="00903E67" w:rsidP="005636B6">
      <w:pPr>
        <w:spacing w:before="240" w:after="240"/>
      </w:pPr>
      <w:r>
        <w:t>Después pasó del puente a la otra parte;</w:t>
      </w:r>
    </w:p>
    <w:p w14:paraId="64FA9E62" w14:textId="77777777" w:rsidR="00903E67" w:rsidRDefault="00903E67" w:rsidP="005636B6">
      <w:pPr>
        <w:spacing w:before="240" w:after="240"/>
      </w:pPr>
      <w:r>
        <w:t>y cuando ya alcanzó la sexta fosa;</w:t>
      </w:r>
    </w:p>
    <w:p w14:paraId="7D9AFA4D" w14:textId="77777777" w:rsidR="00903E67" w:rsidRDefault="00903E67" w:rsidP="005636B6">
      <w:pPr>
        <w:spacing w:before="240" w:after="240"/>
      </w:pPr>
      <w:r>
        <w:t>le fue preciso un ánimo templado.</w:t>
      </w:r>
    </w:p>
    <w:p w14:paraId="3D8160F9" w14:textId="77777777" w:rsidR="00903E67" w:rsidRDefault="00903E67" w:rsidP="005636B6">
      <w:pPr>
        <w:spacing w:before="240" w:after="240"/>
      </w:pPr>
      <w:r>
        <w:t>Con la ferocidad y con la saña</w:t>
      </w:r>
    </w:p>
    <w:p w14:paraId="2771F3D2" w14:textId="77777777" w:rsidR="00903E67" w:rsidRDefault="00903E67" w:rsidP="005636B6">
      <w:pPr>
        <w:spacing w:before="240" w:after="240"/>
      </w:pPr>
      <w:r>
        <w:t>que los perros atacan al mendigo,</w:t>
      </w:r>
    </w:p>
    <w:p w14:paraId="59A37E14" w14:textId="77777777" w:rsidR="00903E67" w:rsidRDefault="00903E67" w:rsidP="005636B6">
      <w:pPr>
        <w:spacing w:before="240" w:after="240"/>
      </w:pPr>
      <w:r>
        <w:t>que de pronto se para y limosnea,</w:t>
      </w:r>
    </w:p>
    <w:p w14:paraId="7028A758" w14:textId="77777777" w:rsidR="00903E67" w:rsidRDefault="00903E67" w:rsidP="005636B6">
      <w:pPr>
        <w:spacing w:before="240" w:after="240"/>
      </w:pPr>
      <w:r>
        <w:t>del puentecillo aquéllos se arrojaron,</w:t>
      </w:r>
    </w:p>
    <w:p w14:paraId="62A8D241" w14:textId="77777777" w:rsidR="00903E67" w:rsidRDefault="00903E67" w:rsidP="005636B6">
      <w:pPr>
        <w:spacing w:before="240" w:after="240"/>
      </w:pPr>
      <w:r>
        <w:t>y en contra de él volvieron los arpones;</w:t>
      </w:r>
    </w:p>
    <w:p w14:paraId="0196E80D" w14:textId="77777777" w:rsidR="00903E67" w:rsidRDefault="00903E67" w:rsidP="005636B6">
      <w:pPr>
        <w:spacing w:before="240" w:after="240"/>
      </w:pPr>
      <w:r>
        <w:t>mas él gritó: «¡Que ninguno se atreva!</w:t>
      </w:r>
    </w:p>
    <w:p w14:paraId="1550E56F" w14:textId="77777777" w:rsidR="00903E67" w:rsidRDefault="00903E67" w:rsidP="005636B6">
      <w:pPr>
        <w:spacing w:before="240" w:after="240"/>
      </w:pPr>
      <w:r>
        <w:t>Antes de que me pinchen los tridentes,</w:t>
      </w:r>
    </w:p>
    <w:p w14:paraId="5B7E9B55" w14:textId="77777777" w:rsidR="00903E67" w:rsidRDefault="00903E67" w:rsidP="005636B6">
      <w:pPr>
        <w:spacing w:before="240" w:after="240"/>
      </w:pPr>
      <w:r>
        <w:t>que se adelante alguno para oírme,</w:t>
      </w:r>
    </w:p>
    <w:p w14:paraId="2319E036" w14:textId="77777777" w:rsidR="00903E67" w:rsidRDefault="00903E67" w:rsidP="005636B6">
      <w:pPr>
        <w:spacing w:before="240" w:after="240"/>
      </w:pPr>
      <w:r>
        <w:t>pensad bien si debéis arponearme.»</w:t>
      </w:r>
    </w:p>
    <w:p w14:paraId="32BB4EFC" w14:textId="77777777" w:rsidR="00903E67" w:rsidRDefault="00903E67" w:rsidP="005636B6">
      <w:pPr>
        <w:spacing w:before="240" w:after="240"/>
      </w:pPr>
      <w:r>
        <w:t>«¡Que vaya Malacola!» -se gritaron;</w:t>
      </w:r>
    </w:p>
    <w:p w14:paraId="56D1EB71" w14:textId="77777777" w:rsidR="00903E67" w:rsidRDefault="00903E67" w:rsidP="005636B6">
      <w:pPr>
        <w:spacing w:before="240" w:after="240"/>
      </w:pPr>
      <w:r>
        <w:lastRenderedPageBreak/>
        <w:t>y uno salió de entre los otros quietos,</w:t>
      </w:r>
    </w:p>
    <w:p w14:paraId="4E423C58" w14:textId="77777777" w:rsidR="00903E67" w:rsidRDefault="00903E67" w:rsidP="005636B6">
      <w:pPr>
        <w:spacing w:before="240" w:after="240"/>
      </w:pPr>
      <w:r>
        <w:t>y vino hasta él diciendo: «¿De qué sirve?»</w:t>
      </w:r>
    </w:p>
    <w:p w14:paraId="5E11E431" w14:textId="77777777" w:rsidR="00903E67" w:rsidRDefault="00903E67" w:rsidP="005636B6">
      <w:pPr>
        <w:spacing w:before="240" w:after="240"/>
      </w:pPr>
      <w:r>
        <w:t>«Es que crees, Malacola, que me habrías</w:t>
      </w:r>
    </w:p>
    <w:p w14:paraId="6F6C1F0A" w14:textId="77777777" w:rsidR="00903E67" w:rsidRDefault="00903E67" w:rsidP="005636B6">
      <w:pPr>
        <w:spacing w:before="240" w:after="240"/>
      </w:pPr>
      <w:r>
        <w:t>visto venir -le dijo mi maestro-</w:t>
      </w:r>
    </w:p>
    <w:p w14:paraId="21EFAA69" w14:textId="77777777" w:rsidR="00903E67" w:rsidRDefault="00903E67" w:rsidP="005636B6">
      <w:pPr>
        <w:spacing w:before="240" w:after="240"/>
      </w:pPr>
      <w:r>
        <w:t>seguro ya de todas vuestras armas,</w:t>
      </w:r>
    </w:p>
    <w:p w14:paraId="026947A7" w14:textId="77777777" w:rsidR="00903E67" w:rsidRDefault="00903E67" w:rsidP="005636B6">
      <w:pPr>
        <w:spacing w:before="240" w:after="240"/>
      </w:pPr>
      <w:r>
        <w:t>sin el querer divino y diestro hado?</w:t>
      </w:r>
    </w:p>
    <w:p w14:paraId="1BEE8C6A" w14:textId="77777777" w:rsidR="00903E67" w:rsidRDefault="00903E67" w:rsidP="005636B6">
      <w:pPr>
        <w:spacing w:before="240" w:after="240"/>
      </w:pPr>
      <w:r>
        <w:t>Déjame andar, que en el cielo se quiere</w:t>
      </w:r>
    </w:p>
    <w:p w14:paraId="298D8193" w14:textId="77777777" w:rsidR="00903E67" w:rsidRDefault="00903E67" w:rsidP="005636B6">
      <w:pPr>
        <w:spacing w:before="240" w:after="240"/>
      </w:pPr>
      <w:r>
        <w:t>que el camino salvaje enseñe a otros.»</w:t>
      </w:r>
    </w:p>
    <w:p w14:paraId="34B09E53" w14:textId="77777777" w:rsidR="00903E67" w:rsidRDefault="00903E67" w:rsidP="005636B6">
      <w:pPr>
        <w:spacing w:before="240" w:after="240"/>
      </w:pPr>
      <w:r>
        <w:t>Su orgullo entonces fue tan abatido</w:t>
      </w:r>
    </w:p>
    <w:p w14:paraId="76B69949" w14:textId="77777777" w:rsidR="00903E67" w:rsidRDefault="00903E67" w:rsidP="005636B6">
      <w:pPr>
        <w:spacing w:before="240" w:after="240"/>
      </w:pPr>
      <w:r>
        <w:t>que el tridente dejó caer al suelo,</w:t>
      </w:r>
    </w:p>
    <w:p w14:paraId="56237C21" w14:textId="77777777" w:rsidR="00903E67" w:rsidRDefault="00903E67" w:rsidP="005636B6">
      <w:pPr>
        <w:spacing w:before="240" w:after="240"/>
      </w:pPr>
      <w:r>
        <w:t>y a los otros les dijo: «No tocarlo.»</w:t>
      </w:r>
    </w:p>
    <w:p w14:paraId="2A5DEC82" w14:textId="77777777" w:rsidR="00903E67" w:rsidRDefault="00903E67" w:rsidP="005636B6">
      <w:pPr>
        <w:spacing w:before="240" w:after="240"/>
      </w:pPr>
      <w:r>
        <w:t>Y el guía a mí: «Oh tú que allí te encuentras</w:t>
      </w:r>
    </w:p>
    <w:p w14:paraId="70470DFE" w14:textId="77777777" w:rsidR="00903E67" w:rsidRDefault="00903E67" w:rsidP="005636B6">
      <w:pPr>
        <w:spacing w:before="240" w:after="240"/>
      </w:pPr>
      <w:r>
        <w:t>tras las rocas del puente agazapado,</w:t>
      </w:r>
    </w:p>
    <w:p w14:paraId="70F0B026" w14:textId="77777777" w:rsidR="00903E67" w:rsidRDefault="00903E67" w:rsidP="005636B6">
      <w:pPr>
        <w:spacing w:before="240" w:after="240"/>
      </w:pPr>
      <w:r>
        <w:t>puedes venir conmigo ya seguro.»</w:t>
      </w:r>
    </w:p>
    <w:p w14:paraId="5CA28AC7" w14:textId="77777777" w:rsidR="00903E67" w:rsidRDefault="00903E67" w:rsidP="005636B6">
      <w:pPr>
        <w:spacing w:before="240" w:after="240"/>
      </w:pPr>
      <w:r>
        <w:t>Por lo que yo avancé hasta él deprisa;</w:t>
      </w:r>
    </w:p>
    <w:p w14:paraId="62B2E090" w14:textId="77777777" w:rsidR="00903E67" w:rsidRDefault="00903E67" w:rsidP="005636B6">
      <w:pPr>
        <w:spacing w:before="240" w:after="240"/>
      </w:pPr>
      <w:r>
        <w:t>y los diablos se echaron adelante,</w:t>
      </w:r>
    </w:p>
    <w:p w14:paraId="035DE037" w14:textId="77777777" w:rsidR="00903E67" w:rsidRDefault="00903E67" w:rsidP="005636B6">
      <w:pPr>
        <w:spacing w:before="240" w:after="240"/>
      </w:pPr>
      <w:r>
        <w:t>tal que temí que el pacto no guardaran;</w:t>
      </w:r>
    </w:p>
    <w:p w14:paraId="436F40AC" w14:textId="77777777" w:rsidR="00903E67" w:rsidRDefault="00903E67" w:rsidP="005636B6">
      <w:pPr>
        <w:spacing w:before="240" w:after="240"/>
      </w:pPr>
      <w:r>
        <w:t>así yo vi temer a los infantes</w:t>
      </w:r>
    </w:p>
    <w:p w14:paraId="1E10E426" w14:textId="77777777" w:rsidR="00903E67" w:rsidRDefault="00903E67" w:rsidP="005636B6">
      <w:pPr>
        <w:spacing w:before="240" w:after="240"/>
      </w:pPr>
      <w:r>
        <w:t>yéndose, tras rendirse, de Caprona,</w:t>
      </w:r>
    </w:p>
    <w:p w14:paraId="090D3B3B" w14:textId="77777777" w:rsidR="00903E67" w:rsidRDefault="00903E67" w:rsidP="005636B6">
      <w:pPr>
        <w:spacing w:before="240" w:after="240"/>
      </w:pPr>
      <w:r>
        <w:lastRenderedPageBreak/>
        <w:t>al verse ya entre tantos enemigos.</w:t>
      </w:r>
    </w:p>
    <w:p w14:paraId="5BA60D77" w14:textId="77777777" w:rsidR="00903E67" w:rsidRDefault="00903E67" w:rsidP="005636B6">
      <w:pPr>
        <w:spacing w:before="240" w:after="240"/>
      </w:pPr>
      <w:r>
        <w:t>Yo me arrimé con toda mi persona</w:t>
      </w:r>
    </w:p>
    <w:p w14:paraId="0C5F6F91" w14:textId="77777777" w:rsidR="00903E67" w:rsidRDefault="00903E67" w:rsidP="005636B6">
      <w:pPr>
        <w:spacing w:before="240" w:after="240"/>
      </w:pPr>
      <w:r>
        <w:t>a mi guía, y los ojos no apartaba</w:t>
      </w:r>
    </w:p>
    <w:p w14:paraId="4447BF47" w14:textId="77777777" w:rsidR="00903E67" w:rsidRDefault="00903E67" w:rsidP="005636B6">
      <w:pPr>
        <w:spacing w:before="240" w:after="240"/>
      </w:pPr>
      <w:r>
        <w:t>de sus caras que no eran nada buenas.</w:t>
      </w:r>
    </w:p>
    <w:p w14:paraId="0F81EA14" w14:textId="77777777" w:rsidR="00903E67" w:rsidRDefault="00903E67" w:rsidP="005636B6">
      <w:pPr>
        <w:spacing w:before="240" w:after="240"/>
      </w:pPr>
      <w:r>
        <w:t>Inclinaban los garfios: «¿Que le pinche</w:t>
      </w:r>
    </w:p>
    <w:p w14:paraId="05FDA83B" w14:textId="77777777" w:rsidR="00903E67" w:rsidRDefault="00903E67" w:rsidP="005636B6">
      <w:pPr>
        <w:spacing w:before="240" w:after="240"/>
      </w:pPr>
      <w:r>
        <w:t>-decíanse- queréis, en el trasero?»</w:t>
      </w:r>
    </w:p>
    <w:p w14:paraId="6F2BA44A" w14:textId="77777777" w:rsidR="00903E67" w:rsidRDefault="00903E67" w:rsidP="005636B6">
      <w:pPr>
        <w:spacing w:before="240" w:after="240"/>
      </w:pPr>
      <w:r>
        <w:t>Y respondían: «Sí, pínchale fuerte.»</w:t>
      </w:r>
    </w:p>
    <w:p w14:paraId="784AA84F" w14:textId="77777777" w:rsidR="00903E67" w:rsidRDefault="00903E67" w:rsidP="005636B6">
      <w:pPr>
        <w:spacing w:before="240" w:after="240"/>
      </w:pPr>
      <w:r>
        <w:t>Pero el demonio aquel que había hablado</w:t>
      </w:r>
    </w:p>
    <w:p w14:paraId="6327E199" w14:textId="77777777" w:rsidR="00903E67" w:rsidRDefault="00903E67" w:rsidP="005636B6">
      <w:pPr>
        <w:spacing w:before="240" w:after="240"/>
      </w:pPr>
      <w:r>
        <w:t>con mi guía, volvióse raudamente,</w:t>
      </w:r>
    </w:p>
    <w:p w14:paraId="0C069103" w14:textId="77777777" w:rsidR="00903E67" w:rsidRDefault="00903E67" w:rsidP="005636B6">
      <w:pPr>
        <w:spacing w:before="240" w:after="240"/>
      </w:pPr>
      <w:r>
        <w:t>y dijo: «Para, para, Arrancapelos.»</w:t>
      </w:r>
    </w:p>
    <w:p w14:paraId="72F5DF2D" w14:textId="77777777" w:rsidR="00903E67" w:rsidRDefault="00903E67" w:rsidP="005636B6">
      <w:pPr>
        <w:spacing w:before="240" w:after="240"/>
      </w:pPr>
      <w:r>
        <w:t>Luego nos dijo: « Más andar por este</w:t>
      </w:r>
    </w:p>
    <w:p w14:paraId="5D7FBF4D" w14:textId="77777777" w:rsidR="00903E67" w:rsidRDefault="00903E67" w:rsidP="005636B6">
      <w:pPr>
        <w:spacing w:before="240" w:after="240"/>
      </w:pPr>
      <w:r>
        <w:t>escollo no se puede, pues que yace</w:t>
      </w:r>
    </w:p>
    <w:p w14:paraId="08DAD3DA" w14:textId="77777777" w:rsidR="00903E67" w:rsidRDefault="00903E67" w:rsidP="005636B6">
      <w:pPr>
        <w:spacing w:before="240" w:after="240"/>
      </w:pPr>
      <w:r>
        <w:t>todo despedazado el arco sexto;</w:t>
      </w:r>
    </w:p>
    <w:p w14:paraId="4DFE14BB" w14:textId="77777777" w:rsidR="00903E67" w:rsidRDefault="00903E67" w:rsidP="005636B6">
      <w:pPr>
        <w:spacing w:before="240" w:after="240"/>
      </w:pPr>
      <w:r>
        <w:t>y si queréis seguir más adelante</w:t>
      </w:r>
    </w:p>
    <w:p w14:paraId="276E2F2A" w14:textId="77777777" w:rsidR="00903E67" w:rsidRDefault="00903E67" w:rsidP="005636B6">
      <w:pPr>
        <w:spacing w:before="240" w:after="240"/>
      </w:pPr>
      <w:r>
        <w:t>podéis andar aquí, por esta escarpa:</w:t>
      </w:r>
    </w:p>
    <w:p w14:paraId="491420F2" w14:textId="77777777" w:rsidR="00903E67" w:rsidRDefault="00903E67" w:rsidP="005636B6">
      <w:pPr>
        <w:spacing w:before="240" w:after="240"/>
      </w:pPr>
      <w:r>
        <w:t>hay otro escollo cerca, que es la ruta.</w:t>
      </w:r>
    </w:p>
    <w:p w14:paraId="2440B0B8" w14:textId="77777777" w:rsidR="00903E67" w:rsidRDefault="00903E67" w:rsidP="005636B6">
      <w:pPr>
        <w:spacing w:before="240" w:after="240"/>
      </w:pPr>
      <w:r>
        <w:t>Ayer, cinco horas más que en esta hora,</w:t>
      </w:r>
    </w:p>
    <w:p w14:paraId="60C83D49" w14:textId="77777777" w:rsidR="00903E67" w:rsidRDefault="00903E67" w:rsidP="005636B6">
      <w:pPr>
        <w:spacing w:before="240" w:after="240"/>
      </w:pPr>
      <w:r>
        <w:t>mil y doscientos y sesenta y seis</w:t>
      </w:r>
    </w:p>
    <w:p w14:paraId="7CE40D6E" w14:textId="77777777" w:rsidR="00903E67" w:rsidRDefault="00903E67" w:rsidP="005636B6">
      <w:pPr>
        <w:spacing w:before="240" w:after="240"/>
      </w:pPr>
      <w:r>
        <w:t>años hizo, que aquí se hundió el camino.</w:t>
      </w:r>
    </w:p>
    <w:p w14:paraId="53E43516" w14:textId="77777777" w:rsidR="00903E67" w:rsidRDefault="00903E67" w:rsidP="005636B6">
      <w:pPr>
        <w:spacing w:before="240" w:after="240"/>
      </w:pPr>
      <w:r>
        <w:lastRenderedPageBreak/>
        <w:t>Hacia allá mando a alguno de los míos</w:t>
      </w:r>
    </w:p>
    <w:p w14:paraId="74D57E35" w14:textId="77777777" w:rsidR="00903E67" w:rsidRDefault="00903E67" w:rsidP="005636B6">
      <w:pPr>
        <w:spacing w:before="240" w:after="240"/>
      </w:pPr>
      <w:r>
        <w:t>para ver si se escapa alguno de esos;</w:t>
      </w:r>
    </w:p>
    <w:p w14:paraId="3D57A2B4" w14:textId="77777777" w:rsidR="00903E67" w:rsidRDefault="00903E67" w:rsidP="005636B6">
      <w:pPr>
        <w:spacing w:before="240" w:after="240"/>
      </w:pPr>
      <w:r>
        <w:t>id con ellos, que no han de molestaros.</w:t>
      </w:r>
    </w:p>
    <w:p w14:paraId="66099926" w14:textId="77777777" w:rsidR="00903E67" w:rsidRDefault="00903E67" w:rsidP="005636B6">
      <w:pPr>
        <w:spacing w:before="240" w:after="240"/>
      </w:pPr>
      <w:r>
        <w:t>¡Adelante Aligacho, Patasfrías,</w:t>
      </w:r>
    </w:p>
    <w:p w14:paraId="194524C4" w14:textId="77777777" w:rsidR="00903E67" w:rsidRDefault="00903E67" w:rsidP="005636B6">
      <w:pPr>
        <w:spacing w:before="240" w:after="240"/>
      </w:pPr>
      <w:r>
        <w:t>-él comenzó a decir- y tú, Malchucho;</w:t>
      </w:r>
    </w:p>
    <w:p w14:paraId="0CA04481" w14:textId="77777777" w:rsidR="00903E67" w:rsidRDefault="00903E67" w:rsidP="005636B6">
      <w:pPr>
        <w:spacing w:before="240" w:after="240"/>
      </w:pPr>
      <w:r>
        <w:t>y Barbatiesa guíe la decena.</w:t>
      </w:r>
    </w:p>
    <w:p w14:paraId="7B70BF68" w14:textId="77777777" w:rsidR="00903E67" w:rsidRDefault="00903E67" w:rsidP="005636B6">
      <w:pPr>
        <w:spacing w:before="240" w:after="240"/>
      </w:pPr>
      <w:r>
        <w:t>Vayan detrás Salido y Ponzoñoso,</w:t>
      </w:r>
    </w:p>
    <w:p w14:paraId="2F6C01FA" w14:textId="77777777" w:rsidR="00903E67" w:rsidRDefault="00903E67" w:rsidP="005636B6">
      <w:pPr>
        <w:spacing w:before="240" w:after="240"/>
      </w:pPr>
      <w:r>
        <w:t>jabalí Colmilludo, Arañaperros,</w:t>
      </w:r>
    </w:p>
    <w:p w14:paraId="5D949DC6" w14:textId="77777777" w:rsidR="00903E67" w:rsidRDefault="00903E67" w:rsidP="005636B6">
      <w:pPr>
        <w:spacing w:before="240" w:after="240"/>
      </w:pPr>
      <w:r>
        <w:t>el Tartaja y el loco del Berrugas.</w:t>
      </w:r>
    </w:p>
    <w:p w14:paraId="2975997C" w14:textId="77777777" w:rsidR="00903E67" w:rsidRDefault="00903E67" w:rsidP="005636B6">
      <w:pPr>
        <w:spacing w:before="240" w:after="240"/>
      </w:pPr>
      <w:r>
        <w:t>Mirad en torno de la pez hirviente;</w:t>
      </w:r>
    </w:p>
    <w:p w14:paraId="1F8DFABF" w14:textId="77777777" w:rsidR="00903E67" w:rsidRDefault="00903E67" w:rsidP="005636B6">
      <w:pPr>
        <w:spacing w:before="240" w:after="240"/>
      </w:pPr>
      <w:r>
        <w:t>éstos a salvo lleguen al escollo</w:t>
      </w:r>
    </w:p>
    <w:p w14:paraId="24D93CEB" w14:textId="77777777" w:rsidR="00903E67" w:rsidRDefault="00903E67" w:rsidP="005636B6">
      <w:pPr>
        <w:spacing w:before="240" w:after="240"/>
      </w:pPr>
      <w:r>
        <w:t>que todo entero va sobre la fosa.»</w:t>
      </w:r>
    </w:p>
    <w:p w14:paraId="3D02BA72" w14:textId="77777777" w:rsidR="00903E67" w:rsidRDefault="00903E67" w:rsidP="005636B6">
      <w:pPr>
        <w:spacing w:before="240" w:after="240"/>
      </w:pPr>
      <w:r>
        <w:t>«¡Ay maestro, qué es esto que estoy viendo!</w:t>
      </w:r>
    </w:p>
    <w:p w14:paraId="2CB76E4C" w14:textId="77777777" w:rsidR="00903E67" w:rsidRDefault="00903E67" w:rsidP="005636B6">
      <w:pPr>
        <w:spacing w:before="240" w:after="240"/>
      </w:pPr>
      <w:r>
        <w:t>-dije- vayamos solos sin escolta,</w:t>
      </w:r>
    </w:p>
    <w:p w14:paraId="140F2D02" w14:textId="77777777" w:rsidR="00903E67" w:rsidRDefault="00903E67" w:rsidP="005636B6">
      <w:pPr>
        <w:spacing w:before="240" w:after="240"/>
      </w:pPr>
      <w:r>
        <w:t>si sabes ir, pues no la necesito.</w:t>
      </w:r>
    </w:p>
    <w:p w14:paraId="253E5F93" w14:textId="77777777" w:rsidR="00903E67" w:rsidRDefault="00903E67" w:rsidP="005636B6">
      <w:pPr>
        <w:spacing w:before="240" w:after="240"/>
      </w:pPr>
      <w:r>
        <w:t>Si eres tan avisado como sueles,</w:t>
      </w:r>
    </w:p>
    <w:p w14:paraId="64E54691" w14:textId="77777777" w:rsidR="00903E67" w:rsidRDefault="00903E67" w:rsidP="005636B6">
      <w:pPr>
        <w:spacing w:before="240" w:after="240"/>
      </w:pPr>
      <w:r>
        <w:t>¿no ves cómo sus dientes les rechinan,</w:t>
      </w:r>
    </w:p>
    <w:p w14:paraId="4AD12368" w14:textId="77777777" w:rsidR="00903E67" w:rsidRDefault="00903E67" w:rsidP="005636B6">
      <w:pPr>
        <w:spacing w:before="240" w:after="240"/>
      </w:pPr>
      <w:r>
        <w:t>y su entrecejo males amenaza?»</w:t>
      </w:r>
    </w:p>
    <w:p w14:paraId="54483ADA" w14:textId="77777777" w:rsidR="00903E67" w:rsidRDefault="00903E67" w:rsidP="005636B6">
      <w:pPr>
        <w:spacing w:before="240" w:after="240"/>
      </w:pPr>
      <w:r>
        <w:t>Y él me dijo: «No quiero que te asustes;</w:t>
      </w:r>
    </w:p>
    <w:p w14:paraId="72069083" w14:textId="77777777" w:rsidR="00903E67" w:rsidRDefault="00903E67" w:rsidP="005636B6">
      <w:pPr>
        <w:spacing w:before="240" w:after="240"/>
      </w:pPr>
      <w:r>
        <w:lastRenderedPageBreak/>
        <w:t>déjalos que rechinen a su gusto,</w:t>
      </w:r>
    </w:p>
    <w:p w14:paraId="00E2F132" w14:textId="77777777" w:rsidR="00903E67" w:rsidRDefault="00903E67" w:rsidP="005636B6">
      <w:pPr>
        <w:spacing w:before="240" w:after="240"/>
      </w:pPr>
      <w:r>
        <w:t>pues hacen eso por los condenados.»</w:t>
      </w:r>
    </w:p>
    <w:p w14:paraId="1D4BCB88" w14:textId="77777777" w:rsidR="00903E67" w:rsidRDefault="00903E67" w:rsidP="005636B6">
      <w:pPr>
        <w:spacing w:before="240" w:after="240"/>
      </w:pPr>
      <w:r>
        <w:t>Dieron la vuelta por la orilla izquierda,</w:t>
      </w:r>
    </w:p>
    <w:p w14:paraId="7FCBD501" w14:textId="77777777" w:rsidR="00903E67" w:rsidRDefault="00903E67" w:rsidP="005636B6">
      <w:pPr>
        <w:spacing w:before="240" w:after="240"/>
      </w:pPr>
      <w:r>
        <w:t>mas primero la lengua se mordieron</w:t>
      </w:r>
    </w:p>
    <w:p w14:paraId="49B78056" w14:textId="77777777" w:rsidR="00903E67" w:rsidRDefault="00903E67" w:rsidP="005636B6">
      <w:pPr>
        <w:spacing w:before="240" w:after="240"/>
      </w:pPr>
      <w:r>
        <w:t>hacia su jefe, a manera de seña,</w:t>
      </w:r>
    </w:p>
    <w:p w14:paraId="1FC333F1" w14:textId="77777777" w:rsidR="00903E67" w:rsidRDefault="00903E67" w:rsidP="005636B6">
      <w:pPr>
        <w:spacing w:before="240" w:after="240"/>
      </w:pPr>
      <w:r>
        <w:t>y él hizo una trompeta de su culo.</w:t>
      </w:r>
    </w:p>
    <w:p w14:paraId="1EAC7015" w14:textId="77777777" w:rsidR="00903E67" w:rsidRDefault="00903E67" w:rsidP="005636B6">
      <w:pPr>
        <w:spacing w:before="240" w:after="240"/>
      </w:pPr>
      <w:r>
        <w:br w:type="page"/>
      </w:r>
    </w:p>
    <w:p w14:paraId="58548CB3" w14:textId="77777777" w:rsidR="00903E67" w:rsidRDefault="00903E67" w:rsidP="005636B6">
      <w:pPr>
        <w:pStyle w:val="Ttulo2"/>
        <w:spacing w:before="240" w:after="240"/>
      </w:pPr>
      <w:bookmarkStart w:id="26" w:name="_Toc196140949"/>
      <w:r>
        <w:lastRenderedPageBreak/>
        <w:t>CANTO XXII</w:t>
      </w:r>
      <w:bookmarkEnd w:id="26"/>
    </w:p>
    <w:p w14:paraId="18C5FCD4" w14:textId="44F6890D" w:rsidR="00903E67" w:rsidRDefault="00903E67" w:rsidP="005636B6">
      <w:pPr>
        <w:spacing w:before="240" w:after="240"/>
      </w:pPr>
      <w:r>
        <w:t>Caballeros he visto alzar el campo,</w:t>
      </w:r>
      <w:r w:rsidR="003E06C5">
        <w:t xml:space="preserve"> </w:t>
      </w:r>
      <w:r>
        <w:t>comenzar el combate, o la revista,</w:t>
      </w:r>
    </w:p>
    <w:p w14:paraId="7E810ADB" w14:textId="77777777" w:rsidR="00903E67" w:rsidRDefault="00903E67" w:rsidP="005636B6">
      <w:pPr>
        <w:spacing w:before="240" w:after="240"/>
      </w:pPr>
      <w:r>
        <w:t>y alguna vez huir para salvarse;</w:t>
      </w:r>
    </w:p>
    <w:p w14:paraId="378A7C74" w14:textId="77777777" w:rsidR="00903E67" w:rsidRDefault="00903E67" w:rsidP="005636B6">
      <w:pPr>
        <w:spacing w:before="240" w:after="240"/>
      </w:pPr>
      <w:r>
        <w:t>en vuestra tierra he visto exploradores,</w:t>
      </w:r>
    </w:p>
    <w:p w14:paraId="56D54295" w14:textId="77777777" w:rsidR="00903E67" w:rsidRDefault="00903E67" w:rsidP="005636B6">
      <w:pPr>
        <w:spacing w:before="240" w:after="240"/>
      </w:pPr>
      <w:r>
        <w:t>¡Oh aretinos! y he visto las mesnadas,</w:t>
      </w:r>
    </w:p>
    <w:p w14:paraId="4E68432B" w14:textId="77777777" w:rsidR="00903E67" w:rsidRDefault="00903E67" w:rsidP="005636B6">
      <w:pPr>
        <w:spacing w:before="240" w:after="240"/>
      </w:pPr>
      <w:r>
        <w:t>hacer torneos y correr las justas,</w:t>
      </w:r>
    </w:p>
    <w:p w14:paraId="10E597D3" w14:textId="77777777" w:rsidR="00903E67" w:rsidRDefault="00903E67" w:rsidP="005636B6">
      <w:pPr>
        <w:spacing w:before="240" w:after="240"/>
      </w:pPr>
      <w:r>
        <w:t>ora con trompas, y ora con campanas,</w:t>
      </w:r>
    </w:p>
    <w:p w14:paraId="52FE2CE7" w14:textId="77777777" w:rsidR="00903E67" w:rsidRDefault="00903E67" w:rsidP="005636B6">
      <w:pPr>
        <w:spacing w:before="240" w:after="240"/>
      </w:pPr>
      <w:r>
        <w:t>con tambores, y hogueras en castillos,</w:t>
      </w:r>
    </w:p>
    <w:p w14:paraId="7C0D7D0B" w14:textId="77777777" w:rsidR="00903E67" w:rsidRDefault="00903E67" w:rsidP="005636B6">
      <w:pPr>
        <w:spacing w:before="240" w:after="240"/>
      </w:pPr>
      <w:r>
        <w:t>con cosas propias y también ajenas;</w:t>
      </w:r>
    </w:p>
    <w:p w14:paraId="2C831B1D" w14:textId="77777777" w:rsidR="00903E67" w:rsidRDefault="00903E67" w:rsidP="005636B6">
      <w:pPr>
        <w:spacing w:before="240" w:after="240"/>
      </w:pPr>
      <w:r>
        <w:t>mas nunca con tan rara cornamusa,</w:t>
      </w:r>
    </w:p>
    <w:p w14:paraId="3CB3F4C9" w14:textId="77777777" w:rsidR="00903E67" w:rsidRDefault="00903E67" w:rsidP="005636B6">
      <w:pPr>
        <w:spacing w:before="240" w:after="240"/>
      </w:pPr>
      <w:r>
        <w:t>moverse caballeros ni pendones,</w:t>
      </w:r>
    </w:p>
    <w:p w14:paraId="5EC2A746" w14:textId="77777777" w:rsidR="00903E67" w:rsidRDefault="00903E67" w:rsidP="005636B6">
      <w:pPr>
        <w:spacing w:before="240" w:after="240"/>
      </w:pPr>
      <w:r>
        <w:t>ni nave al ver una estrella o la tierra.</w:t>
      </w:r>
    </w:p>
    <w:p w14:paraId="6C98039D" w14:textId="77777777" w:rsidR="00903E67" w:rsidRDefault="00903E67" w:rsidP="005636B6">
      <w:pPr>
        <w:spacing w:before="240" w:after="240"/>
      </w:pPr>
      <w:r>
        <w:t>Caminábamos con los diez demonios,</w:t>
      </w:r>
    </w:p>
    <w:p w14:paraId="1ECFA06A" w14:textId="77777777" w:rsidR="00903E67" w:rsidRDefault="00903E67" w:rsidP="005636B6">
      <w:pPr>
        <w:spacing w:before="240" w:after="240"/>
      </w:pPr>
      <w:r>
        <w:t>¡fiera compaña!, mas en la taberna</w:t>
      </w:r>
    </w:p>
    <w:p w14:paraId="1E49B815" w14:textId="77777777" w:rsidR="00903E67" w:rsidRDefault="00903E67" w:rsidP="005636B6">
      <w:pPr>
        <w:spacing w:before="240" w:after="240"/>
      </w:pPr>
      <w:r>
        <w:t>con borrachos, con santos en la iglesia.</w:t>
      </w:r>
    </w:p>
    <w:p w14:paraId="0D27D29A" w14:textId="77777777" w:rsidR="00903E67" w:rsidRDefault="00903E67" w:rsidP="005636B6">
      <w:pPr>
        <w:spacing w:before="240" w:after="240"/>
      </w:pPr>
      <w:r>
        <w:t>Mas a la pez volvía la mirada,</w:t>
      </w:r>
    </w:p>
    <w:p w14:paraId="4BC710AC" w14:textId="77777777" w:rsidR="00903E67" w:rsidRDefault="00903E67" w:rsidP="005636B6">
      <w:pPr>
        <w:spacing w:before="240" w:after="240"/>
      </w:pPr>
      <w:r>
        <w:t>por ver lo que la bolsa contenía</w:t>
      </w:r>
    </w:p>
    <w:p w14:paraId="2ED76F33" w14:textId="77777777" w:rsidR="00903E67" w:rsidRDefault="00903E67" w:rsidP="005636B6">
      <w:pPr>
        <w:spacing w:before="240" w:after="240"/>
      </w:pPr>
      <w:r>
        <w:t>y a la gente que adentro estaba ardiendo.</w:t>
      </w:r>
    </w:p>
    <w:p w14:paraId="19D1D3C4" w14:textId="77777777" w:rsidR="00903E67" w:rsidRDefault="00903E67" w:rsidP="005636B6">
      <w:pPr>
        <w:spacing w:before="240" w:after="240"/>
      </w:pPr>
      <w:r>
        <w:t>Cual los delfines hacen sus señales</w:t>
      </w:r>
    </w:p>
    <w:p w14:paraId="21B5D0AF" w14:textId="77777777" w:rsidR="00903E67" w:rsidRDefault="00903E67" w:rsidP="005636B6">
      <w:pPr>
        <w:spacing w:before="240" w:after="240"/>
      </w:pPr>
      <w:r>
        <w:lastRenderedPageBreak/>
        <w:t>con el arco del lomo al marinero,</w:t>
      </w:r>
    </w:p>
    <w:p w14:paraId="5713922E" w14:textId="77777777" w:rsidR="00903E67" w:rsidRDefault="00903E67" w:rsidP="005636B6">
      <w:pPr>
        <w:spacing w:before="240" w:after="240"/>
      </w:pPr>
      <w:r>
        <w:t>que le preparan a que el leño salve,</w:t>
      </w:r>
    </w:p>
    <w:p w14:paraId="24DBC8ED" w14:textId="77777777" w:rsidR="00903E67" w:rsidRDefault="00903E67" w:rsidP="005636B6">
      <w:pPr>
        <w:spacing w:before="240" w:after="240"/>
      </w:pPr>
      <w:r>
        <w:t>por aliviar su pena, de este modo</w:t>
      </w:r>
    </w:p>
    <w:p w14:paraId="1EB7FA40" w14:textId="77777777" w:rsidR="00903E67" w:rsidRDefault="00903E67" w:rsidP="005636B6">
      <w:pPr>
        <w:spacing w:before="240" w:after="240"/>
      </w:pPr>
      <w:r>
        <w:t>enseñaban la espalda algunos de ellos,</w:t>
      </w:r>
    </w:p>
    <w:p w14:paraId="13082E0A" w14:textId="77777777" w:rsidR="00903E67" w:rsidRDefault="00903E67" w:rsidP="005636B6">
      <w:pPr>
        <w:spacing w:before="240" w:after="240"/>
      </w:pPr>
      <w:r>
        <w:t>escondiéndose en menos que hace el rayo.</w:t>
      </w:r>
    </w:p>
    <w:p w14:paraId="3BDADF5E" w14:textId="77777777" w:rsidR="00903E67" w:rsidRDefault="00903E67" w:rsidP="005636B6">
      <w:pPr>
        <w:spacing w:before="240" w:after="240"/>
      </w:pPr>
      <w:r>
        <w:t>Y como al borde del agua de un charco</w:t>
      </w:r>
    </w:p>
    <w:p w14:paraId="56B7F9A8" w14:textId="77777777" w:rsidR="00903E67" w:rsidRDefault="00903E67" w:rsidP="005636B6">
      <w:pPr>
        <w:spacing w:before="240" w:after="240"/>
      </w:pPr>
      <w:r>
        <w:t>hay renacuajos con el morro fuera,</w:t>
      </w:r>
    </w:p>
    <w:p w14:paraId="6AF17A12" w14:textId="77777777" w:rsidR="00903E67" w:rsidRDefault="00903E67" w:rsidP="005636B6">
      <w:pPr>
        <w:spacing w:before="240" w:after="240"/>
      </w:pPr>
      <w:r>
        <w:t>con el tronco y las ancas escondidas,</w:t>
      </w:r>
    </w:p>
    <w:p w14:paraId="4CE4EEC9" w14:textId="77777777" w:rsidR="00903E67" w:rsidRDefault="00903E67" w:rsidP="005636B6">
      <w:pPr>
        <w:spacing w:before="240" w:after="240"/>
      </w:pPr>
      <w:r>
        <w:t>se encontraban así los pecadores;</w:t>
      </w:r>
    </w:p>
    <w:p w14:paraId="05A984BE" w14:textId="77777777" w:rsidR="00903E67" w:rsidRDefault="00903E67" w:rsidP="005636B6">
      <w:pPr>
        <w:spacing w:before="240" w:after="240"/>
      </w:pPr>
      <w:r>
        <w:t>mas, como se acercaba Barbatiesa,</w:t>
      </w:r>
    </w:p>
    <w:p w14:paraId="535619D4" w14:textId="77777777" w:rsidR="00903E67" w:rsidRDefault="00903E67" w:rsidP="005636B6">
      <w:pPr>
        <w:spacing w:before="240" w:after="240"/>
      </w:pPr>
      <w:r>
        <w:t>bajo el hervor volvieron a meterse.</w:t>
      </w:r>
    </w:p>
    <w:p w14:paraId="2929CBAF" w14:textId="77777777" w:rsidR="00903E67" w:rsidRDefault="00903E67" w:rsidP="005636B6">
      <w:pPr>
        <w:spacing w:before="240" w:after="240"/>
      </w:pPr>
      <w:r>
        <w:t>Yo vi, y el corazón se me acongoja,</w:t>
      </w:r>
    </w:p>
    <w:p w14:paraId="4377C11B" w14:textId="77777777" w:rsidR="00903E67" w:rsidRDefault="00903E67" w:rsidP="005636B6">
      <w:pPr>
        <w:spacing w:before="240" w:after="240"/>
      </w:pPr>
      <w:r>
        <w:t>que uno esperaba, así como sucede</w:t>
      </w:r>
    </w:p>
    <w:p w14:paraId="6437FC0D" w14:textId="77777777" w:rsidR="00903E67" w:rsidRDefault="00903E67" w:rsidP="005636B6">
      <w:pPr>
        <w:spacing w:before="240" w:after="240"/>
      </w:pPr>
      <w:r>
        <w:t>que una rana se queda y otra salta;</w:t>
      </w:r>
    </w:p>
    <w:p w14:paraId="52CD775B" w14:textId="77777777" w:rsidR="00903E67" w:rsidRDefault="00903E67" w:rsidP="005636B6">
      <w:pPr>
        <w:spacing w:before="240" w:after="240"/>
      </w:pPr>
      <w:r>
        <w:t>Y Arañaperros, que a su lado estaba,</w:t>
      </w:r>
    </w:p>
    <w:p w14:paraId="2F68C8D5" w14:textId="77777777" w:rsidR="00903E67" w:rsidRDefault="00903E67" w:rsidP="005636B6">
      <w:pPr>
        <w:spacing w:before="240" w:after="240"/>
      </w:pPr>
      <w:r>
        <w:t>le agarró por el pelo empegotado</w:t>
      </w:r>
    </w:p>
    <w:p w14:paraId="61ED66FF" w14:textId="77777777" w:rsidR="00903E67" w:rsidRDefault="00903E67" w:rsidP="005636B6">
      <w:pPr>
        <w:spacing w:before="240" w:after="240"/>
      </w:pPr>
      <w:r>
        <w:t>y le sacó cual si fuese una nutria.</w:t>
      </w:r>
    </w:p>
    <w:p w14:paraId="6B9539BF" w14:textId="77777777" w:rsidR="00903E67" w:rsidRDefault="00903E67" w:rsidP="005636B6">
      <w:pPr>
        <w:spacing w:before="240" w:after="240"/>
      </w:pPr>
      <w:r>
        <w:t>Ya de todos el nombre conocía,</w:t>
      </w:r>
    </w:p>
    <w:p w14:paraId="56D550EB" w14:textId="77777777" w:rsidR="00903E67" w:rsidRDefault="00903E67" w:rsidP="005636B6">
      <w:pPr>
        <w:spacing w:before="240" w:after="240"/>
      </w:pPr>
      <w:r>
        <w:t>pues lo aprendí cuando fueron nombrados,</w:t>
      </w:r>
    </w:p>
    <w:p w14:paraId="508E1D03" w14:textId="77777777" w:rsidR="00903E67" w:rsidRDefault="00903E67" w:rsidP="005636B6">
      <w:pPr>
        <w:spacing w:before="240" w:after="240"/>
      </w:pPr>
      <w:r>
        <w:lastRenderedPageBreak/>
        <w:t>y atento estuve cuando se llamaban.</w:t>
      </w:r>
    </w:p>
    <w:p w14:paraId="76FBED87" w14:textId="77777777" w:rsidR="00903E67" w:rsidRDefault="00903E67" w:rsidP="005636B6">
      <w:pPr>
        <w:spacing w:before="240" w:after="240"/>
      </w:pPr>
      <w:r>
        <w:t>«Ahora, Berrugas, puedes ya clavarle</w:t>
      </w:r>
    </w:p>
    <w:p w14:paraId="39D45465" w14:textId="77777777" w:rsidR="00903E67" w:rsidRDefault="00903E67" w:rsidP="005636B6">
      <w:pPr>
        <w:spacing w:before="240" w:after="240"/>
      </w:pPr>
      <w:r>
        <w:t>los garfios en la espalda y desollarlo»</w:t>
      </w:r>
    </w:p>
    <w:p w14:paraId="21B68661" w14:textId="77777777" w:rsidR="00903E67" w:rsidRDefault="00903E67" w:rsidP="005636B6">
      <w:pPr>
        <w:spacing w:before="240" w:after="240"/>
      </w:pPr>
      <w:r>
        <w:t>gritaban todos juntos los malditos.</w:t>
      </w:r>
    </w:p>
    <w:p w14:paraId="724DE8FD" w14:textId="77777777" w:rsidR="00903E67" w:rsidRDefault="00903E67" w:rsidP="005636B6">
      <w:pPr>
        <w:spacing w:before="240" w:after="240"/>
      </w:pPr>
      <w:r>
        <w:t>Y yo: «Maestro, intenta, si es que puedes,</w:t>
      </w:r>
    </w:p>
    <w:p w14:paraId="31F02321" w14:textId="77777777" w:rsidR="00903E67" w:rsidRDefault="00903E67" w:rsidP="005636B6">
      <w:pPr>
        <w:spacing w:before="240" w:after="240"/>
      </w:pPr>
      <w:r>
        <w:t>saber quién es aquel desventurado,</w:t>
      </w:r>
    </w:p>
    <w:p w14:paraId="64806E25" w14:textId="77777777" w:rsidR="00903E67" w:rsidRDefault="00903E67" w:rsidP="005636B6">
      <w:pPr>
        <w:spacing w:before="240" w:after="240"/>
      </w:pPr>
      <w:r>
        <w:t>llegado a manos de sus enemigos.»</w:t>
      </w:r>
    </w:p>
    <w:p w14:paraId="2E0E7462" w14:textId="77777777" w:rsidR="00903E67" w:rsidRDefault="00903E67" w:rsidP="005636B6">
      <w:pPr>
        <w:spacing w:before="240" w:after="240"/>
      </w:pPr>
      <w:r>
        <w:t>Y junto a él se aproximó mi guía;</w:t>
      </w:r>
    </w:p>
    <w:p w14:paraId="7B939F80" w14:textId="77777777" w:rsidR="00903E67" w:rsidRDefault="00903E67" w:rsidP="005636B6">
      <w:pPr>
        <w:spacing w:before="240" w:after="240"/>
      </w:pPr>
      <w:r>
        <w:t>preguntó de dónde era, y él repuso:</w:t>
      </w:r>
    </w:p>
    <w:p w14:paraId="695AF1C6" w14:textId="77777777" w:rsidR="00903E67" w:rsidRDefault="00903E67" w:rsidP="005636B6">
      <w:pPr>
        <w:spacing w:before="240" w:after="240"/>
      </w:pPr>
      <w:r>
        <w:t>«Fui nacido en el reino de Navarra.</w:t>
      </w:r>
    </w:p>
    <w:p w14:paraId="60FA37EE" w14:textId="77777777" w:rsidR="00903E67" w:rsidRDefault="00903E67" w:rsidP="005636B6">
      <w:pPr>
        <w:spacing w:before="240" w:after="240"/>
      </w:pPr>
      <w:r>
        <w:t>Criado de un señor me hizo mi madre,</w:t>
      </w:r>
    </w:p>
    <w:p w14:paraId="7A40A117" w14:textId="77777777" w:rsidR="00903E67" w:rsidRDefault="00903E67" w:rsidP="005636B6">
      <w:pPr>
        <w:spacing w:before="240" w:after="240"/>
      </w:pPr>
      <w:r>
        <w:t>que me había engendrado de un bellaco,</w:t>
      </w:r>
    </w:p>
    <w:p w14:paraId="1C70E452" w14:textId="77777777" w:rsidR="00903E67" w:rsidRDefault="00903E67" w:rsidP="005636B6">
      <w:pPr>
        <w:spacing w:before="240" w:after="240"/>
      </w:pPr>
      <w:r>
        <w:t>destructor de si mismo y de sus cosas.</w:t>
      </w:r>
    </w:p>
    <w:p w14:paraId="31F3E619" w14:textId="77777777" w:rsidR="00903E67" w:rsidRDefault="00903E67" w:rsidP="005636B6">
      <w:pPr>
        <w:spacing w:before="240" w:after="240"/>
      </w:pPr>
      <w:r>
        <w:t>Después fui de la corte de Teobaldo:</w:t>
      </w:r>
    </w:p>
    <w:p w14:paraId="74CF0B6B" w14:textId="77777777" w:rsidR="00903E67" w:rsidRDefault="00903E67" w:rsidP="005636B6">
      <w:pPr>
        <w:spacing w:before="240" w:after="240"/>
      </w:pPr>
      <w:r>
        <w:t>allí me puse a hacer baratertas;</w:t>
      </w:r>
    </w:p>
    <w:p w14:paraId="45F60CDE" w14:textId="77777777" w:rsidR="00903E67" w:rsidRDefault="00903E67" w:rsidP="005636B6">
      <w:pPr>
        <w:spacing w:before="240" w:after="240"/>
      </w:pPr>
      <w:r>
        <w:t>y en este caldo estoy rindiendo cuentas.»</w:t>
      </w:r>
    </w:p>
    <w:p w14:paraId="0B588A60" w14:textId="77777777" w:rsidR="00903E67" w:rsidRDefault="00903E67" w:rsidP="005636B6">
      <w:pPr>
        <w:spacing w:before="240" w:after="240"/>
      </w:pPr>
      <w:r>
        <w:t>Y Colmilludo a cuya boca asoman,</w:t>
      </w:r>
    </w:p>
    <w:p w14:paraId="5EC143AA" w14:textId="77777777" w:rsidR="00903E67" w:rsidRDefault="00903E67" w:rsidP="005636B6">
      <w:pPr>
        <w:spacing w:before="240" w:after="240"/>
      </w:pPr>
      <w:r>
        <w:t>tal jabalí, un colmillo a cada lado,</w:t>
      </w:r>
    </w:p>
    <w:p w14:paraId="374DB2D7" w14:textId="77777777" w:rsidR="00903E67" w:rsidRDefault="00903E67" w:rsidP="005636B6">
      <w:pPr>
        <w:spacing w:before="240" w:after="240"/>
      </w:pPr>
      <w:r>
        <w:t>le hizo sentir cómo uno descosía.</w:t>
      </w:r>
    </w:p>
    <w:p w14:paraId="3AD2B307" w14:textId="77777777" w:rsidR="00903E67" w:rsidRDefault="00903E67" w:rsidP="005636B6">
      <w:pPr>
        <w:spacing w:before="240" w:after="240"/>
      </w:pPr>
      <w:r>
        <w:lastRenderedPageBreak/>
        <w:t>Cayó el ratón entre malvados gatos;</w:t>
      </w:r>
    </w:p>
    <w:p w14:paraId="402AF3FA" w14:textId="77777777" w:rsidR="00903E67" w:rsidRDefault="00903E67" w:rsidP="005636B6">
      <w:pPr>
        <w:spacing w:before="240" w:after="240"/>
      </w:pPr>
      <w:r>
        <w:t>mas le agarró en sus brazos Barbatiesa,</w:t>
      </w:r>
    </w:p>
    <w:p w14:paraId="4ADE8EE4" w14:textId="77777777" w:rsidR="00903E67" w:rsidRDefault="00903E67" w:rsidP="005636B6">
      <w:pPr>
        <w:spacing w:before="240" w:after="240"/>
      </w:pPr>
      <w:r>
        <w:t>y dijo: « Estaros quietos un momento.»</w:t>
      </w:r>
    </w:p>
    <w:p w14:paraId="571CAF32" w14:textId="77777777" w:rsidR="00903E67" w:rsidRDefault="00903E67" w:rsidP="005636B6">
      <w:pPr>
        <w:spacing w:before="240" w:after="240"/>
      </w:pPr>
      <w:r>
        <w:t>Y volviendo la cara a mi maestro</w:t>
      </w:r>
    </w:p>
    <w:p w14:paraId="027A005D" w14:textId="77777777" w:rsidR="00903E67" w:rsidRDefault="00903E67" w:rsidP="005636B6">
      <w:pPr>
        <w:spacing w:before="240" w:after="240"/>
      </w:pPr>
      <w:r>
        <w:t>«Pregunta -dijo- aún, si más deseas</w:t>
      </w:r>
    </w:p>
    <w:p w14:paraId="1D6C922E" w14:textId="77777777" w:rsidR="00903E67" w:rsidRDefault="00903E67" w:rsidP="005636B6">
      <w:pPr>
        <w:spacing w:before="240" w:after="240"/>
      </w:pPr>
      <w:r>
        <w:t>de él saber, antes que esos lo destrocen».</w:t>
      </w:r>
    </w:p>
    <w:p w14:paraId="6930B080" w14:textId="77777777" w:rsidR="00903E67" w:rsidRDefault="00903E67" w:rsidP="005636B6">
      <w:pPr>
        <w:spacing w:before="240" w:after="240"/>
      </w:pPr>
      <w:r>
        <w:t>El guía entonces: «De los otros reos,</w:t>
      </w:r>
    </w:p>
    <w:p w14:paraId="0BEFFB6A" w14:textId="77777777" w:rsidR="00903E67" w:rsidRDefault="00903E67" w:rsidP="005636B6">
      <w:pPr>
        <w:spacing w:before="240" w:after="240"/>
      </w:pPr>
      <w:r>
        <w:t>di ahora si de algún latino sabes</w:t>
      </w:r>
    </w:p>
    <w:p w14:paraId="108CCDFA" w14:textId="77777777" w:rsidR="00903E67" w:rsidRDefault="00903E67" w:rsidP="005636B6">
      <w:pPr>
        <w:spacing w:before="240" w:after="240"/>
      </w:pPr>
      <w:r>
        <w:t>que esté bajo la pez.» Y él: «Hace poco</w:t>
      </w:r>
    </w:p>
    <w:p w14:paraId="04C6B9B4" w14:textId="77777777" w:rsidR="00903E67" w:rsidRDefault="00903E67" w:rsidP="005636B6">
      <w:pPr>
        <w:spacing w:before="240" w:after="240"/>
      </w:pPr>
      <w:r>
        <w:t>a uno dejé que fue de allí vecino.</w:t>
      </w:r>
    </w:p>
    <w:p w14:paraId="56CEE59D" w14:textId="77777777" w:rsidR="00903E67" w:rsidRDefault="00903E67" w:rsidP="005636B6">
      <w:pPr>
        <w:spacing w:before="240" w:after="240"/>
      </w:pPr>
      <w:r>
        <w:t>¡Si estuviese con él aún recubierto</w:t>
      </w:r>
    </w:p>
    <w:p w14:paraId="5A4B8CDA" w14:textId="77777777" w:rsidR="00903E67" w:rsidRDefault="00903E67" w:rsidP="005636B6">
      <w:pPr>
        <w:spacing w:before="240" w:after="240"/>
      </w:pPr>
      <w:r>
        <w:t>no temería tridentes ni garras!»</w:t>
      </w:r>
    </w:p>
    <w:p w14:paraId="1F6778B7" w14:textId="77777777" w:rsidR="00903E67" w:rsidRDefault="00903E67" w:rsidP="005636B6">
      <w:pPr>
        <w:spacing w:before="240" w:after="240"/>
      </w:pPr>
      <w:r>
        <w:t>Y el Salido: «Esperamos ya bastante»,</w:t>
      </w:r>
    </w:p>
    <w:p w14:paraId="5F8EBF13" w14:textId="77777777" w:rsidR="00903E67" w:rsidRDefault="00903E67" w:rsidP="005636B6">
      <w:pPr>
        <w:spacing w:before="240" w:after="240"/>
      </w:pPr>
      <w:r>
        <w:t>dijo, y cogióle el brazo con el gancho,</w:t>
      </w:r>
    </w:p>
    <w:p w14:paraId="02451765" w14:textId="77777777" w:rsidR="00903E67" w:rsidRDefault="00903E67" w:rsidP="005636B6">
      <w:pPr>
        <w:spacing w:before="240" w:after="240"/>
      </w:pPr>
      <w:r>
        <w:t>tal que se llevó un trozo desgarrado.</w:t>
      </w:r>
    </w:p>
    <w:p w14:paraId="2F9F28DA" w14:textId="77777777" w:rsidR="00903E67" w:rsidRDefault="00903E67" w:rsidP="005636B6">
      <w:pPr>
        <w:spacing w:before="240" w:after="240"/>
      </w:pPr>
      <w:r>
        <w:t>También quiso agarrarle Ponzoñoso</w:t>
      </w:r>
    </w:p>
    <w:p w14:paraId="07EEFEA7" w14:textId="77777777" w:rsidR="00903E67" w:rsidRDefault="00903E67" w:rsidP="005636B6">
      <w:pPr>
        <w:spacing w:before="240" w:after="240"/>
      </w:pPr>
      <w:r>
        <w:t>piernas abajo; mas el decurión</w:t>
      </w:r>
    </w:p>
    <w:p w14:paraId="76AC13C6" w14:textId="77777777" w:rsidR="00903E67" w:rsidRDefault="00903E67" w:rsidP="005636B6">
      <w:pPr>
        <w:spacing w:before="240" w:after="240"/>
      </w:pPr>
      <w:r>
        <w:t>miró a su alrededor con mala cara.</w:t>
      </w:r>
    </w:p>
    <w:p w14:paraId="427F7B3B" w14:textId="77777777" w:rsidR="00903E67" w:rsidRDefault="00903E67" w:rsidP="005636B6">
      <w:pPr>
        <w:spacing w:before="240" w:after="240"/>
      </w:pPr>
      <w:r>
        <w:t>Cuando estuvieron algo más calmados,</w:t>
      </w:r>
    </w:p>
    <w:p w14:paraId="2FA75A48" w14:textId="77777777" w:rsidR="00903E67" w:rsidRDefault="00903E67" w:rsidP="005636B6">
      <w:pPr>
        <w:spacing w:before="240" w:after="240"/>
      </w:pPr>
      <w:r>
        <w:lastRenderedPageBreak/>
        <w:t>a aquel que aún contemplaba sus heridas</w:t>
      </w:r>
    </w:p>
    <w:p w14:paraId="423F3973" w14:textId="77777777" w:rsidR="00903E67" w:rsidRDefault="00903E67" w:rsidP="005636B6">
      <w:pPr>
        <w:spacing w:before="240" w:after="240"/>
      </w:pPr>
      <w:r>
        <w:t>le preguntó mi guía sin tardanza:</w:t>
      </w:r>
    </w:p>
    <w:p w14:paraId="0E8BBA96" w14:textId="77777777" w:rsidR="00903E67" w:rsidRDefault="00903E67" w:rsidP="005636B6">
      <w:pPr>
        <w:spacing w:before="240" w:after="240"/>
      </w:pPr>
      <w:r>
        <w:t>«¿Y quién es ése a quien enhoramala</w:t>
      </w:r>
    </w:p>
    <w:p w14:paraId="2181BCC0" w14:textId="77777777" w:rsidR="00903E67" w:rsidRDefault="00903E67" w:rsidP="005636B6">
      <w:pPr>
        <w:spacing w:before="240" w:after="240"/>
      </w:pPr>
      <w:r>
        <w:t>dejaste, has dicho, por salir a flote?»</w:t>
      </w:r>
    </w:p>
    <w:p w14:paraId="0932C455" w14:textId="77777777" w:rsidR="00903E67" w:rsidRDefault="00903E67" w:rsidP="005636B6">
      <w:pPr>
        <w:spacing w:before="240" w:after="240"/>
      </w:pPr>
      <w:r>
        <w:t>Y aquél repuso: «Fue el fraile Gomita,</w:t>
      </w:r>
    </w:p>
    <w:p w14:paraId="7BA2954A" w14:textId="77777777" w:rsidR="00903E67" w:rsidRDefault="00903E67" w:rsidP="005636B6">
      <w:pPr>
        <w:spacing w:before="240" w:after="240"/>
      </w:pPr>
      <w:r>
        <w:t>el de Gallura, vaso de mil fraudes;</w:t>
      </w:r>
    </w:p>
    <w:p w14:paraId="274642BA" w14:textId="77777777" w:rsidR="00903E67" w:rsidRDefault="00903E67" w:rsidP="005636B6">
      <w:pPr>
        <w:spacing w:before="240" w:after="240"/>
      </w:pPr>
      <w:r>
        <w:t>que apresó a los rivales de su amo,</w:t>
      </w:r>
    </w:p>
    <w:p w14:paraId="4D7AA360" w14:textId="77777777" w:rsidR="00903E67" w:rsidRDefault="00903E67" w:rsidP="005636B6">
      <w:pPr>
        <w:spacing w:before="240" w:after="240"/>
      </w:pPr>
      <w:r>
        <w:t>consiguiendo que todos lo alabasen.</w:t>
      </w:r>
    </w:p>
    <w:p w14:paraId="74DA707D" w14:textId="77777777" w:rsidR="00903E67" w:rsidRDefault="00903E67" w:rsidP="005636B6">
      <w:pPr>
        <w:spacing w:before="240" w:after="240"/>
      </w:pPr>
      <w:r>
        <w:t>Cogió el dinero, y soltóles de plano,</w:t>
      </w:r>
    </w:p>
    <w:p w14:paraId="7B1A6AB6" w14:textId="77777777" w:rsidR="00903E67" w:rsidRDefault="00903E67" w:rsidP="005636B6">
      <w:pPr>
        <w:spacing w:before="240" w:after="240"/>
      </w:pPr>
      <w:r>
        <w:t>como dice; y fue en otros menesteres,</w:t>
      </w:r>
    </w:p>
    <w:p w14:paraId="3F7CB956" w14:textId="77777777" w:rsidR="00903E67" w:rsidRDefault="00903E67" w:rsidP="005636B6">
      <w:pPr>
        <w:spacing w:before="240" w:after="240"/>
      </w:pPr>
      <w:r>
        <w:t>no chico, mas eximio baratero.</w:t>
      </w:r>
    </w:p>
    <w:p w14:paraId="2EDEDD67" w14:textId="77777777" w:rsidR="00903E67" w:rsidRDefault="00903E67" w:rsidP="005636B6">
      <w:pPr>
        <w:spacing w:before="240" w:after="240"/>
      </w:pPr>
      <w:r>
        <w:t>Trata con él maese Miguel Zanque</w:t>
      </w:r>
    </w:p>
    <w:p w14:paraId="36E084FF" w14:textId="77777777" w:rsidR="00903E67" w:rsidRDefault="00903E67" w:rsidP="005636B6">
      <w:pPr>
        <w:spacing w:before="240" w:after="240"/>
      </w:pPr>
      <w:r>
        <w:t>de Logodoro; y hablan Cerdeña</w:t>
      </w:r>
    </w:p>
    <w:p w14:paraId="5E5AF68A" w14:textId="77777777" w:rsidR="00903E67" w:rsidRDefault="00903E67" w:rsidP="005636B6">
      <w:pPr>
        <w:spacing w:before="240" w:after="240"/>
      </w:pPr>
      <w:r>
        <w:t>sin que sus lenguas nunca se fatiguen.</w:t>
      </w:r>
    </w:p>
    <w:p w14:paraId="62B0E60C" w14:textId="77777777" w:rsidR="00903E67" w:rsidRDefault="00903E67" w:rsidP="005636B6">
      <w:pPr>
        <w:spacing w:before="240" w:after="240"/>
      </w:pPr>
      <w:r>
        <w:t>¡Ay de mí! ved que aquél rechina el diente:</w:t>
      </w:r>
    </w:p>
    <w:p w14:paraId="37763300" w14:textId="77777777" w:rsidR="00903E67" w:rsidRDefault="00903E67" w:rsidP="005636B6">
      <w:pPr>
        <w:spacing w:before="240" w:after="240"/>
      </w:pPr>
      <w:r>
        <w:t>más te diría pero tengo miedo</w:t>
      </w:r>
    </w:p>
    <w:p w14:paraId="4C8F5C45" w14:textId="77777777" w:rsidR="00903E67" w:rsidRDefault="00903E67" w:rsidP="005636B6">
      <w:pPr>
        <w:spacing w:before="240" w:after="240"/>
      </w:pPr>
      <w:r>
        <w:t>que a rascarme la tiña se aparezcan.»</w:t>
      </w:r>
    </w:p>
    <w:p w14:paraId="32D391AB" w14:textId="77777777" w:rsidR="00903E67" w:rsidRDefault="00903E67" w:rsidP="005636B6">
      <w:pPr>
        <w:spacing w:before="240" w:after="240"/>
      </w:pPr>
      <w:r>
        <w:t>Y vuelto hacia el Tartaja el gran preboste,</w:t>
      </w:r>
    </w:p>
    <w:p w14:paraId="79881559" w14:textId="77777777" w:rsidR="00903E67" w:rsidRDefault="00903E67" w:rsidP="005636B6">
      <w:pPr>
        <w:spacing w:before="240" w:after="240"/>
      </w:pPr>
      <w:r>
        <w:t>cuyos ojos herirle amenazaban,</w:t>
      </w:r>
    </w:p>
    <w:p w14:paraId="74A7FB6D" w14:textId="77777777" w:rsidR="00903E67" w:rsidRDefault="00903E67" w:rsidP="005636B6">
      <w:pPr>
        <w:spacing w:before="240" w:after="240"/>
      </w:pPr>
      <w:r>
        <w:lastRenderedPageBreak/>
        <w:t>dijo: « Hazte a un lado, pájaro malvado.»</w:t>
      </w:r>
    </w:p>
    <w:p w14:paraId="6B658DCA" w14:textId="77777777" w:rsidR="00903E67" w:rsidRDefault="00903E67" w:rsidP="005636B6">
      <w:pPr>
        <w:spacing w:before="240" w:after="240"/>
      </w:pPr>
      <w:r>
        <w:t>«Si queréis conocerles o escucharles</w:t>
      </w:r>
    </w:p>
    <w:p w14:paraId="31FD6EB4" w14:textId="77777777" w:rsidR="00903E67" w:rsidRDefault="00903E67" w:rsidP="005636B6">
      <w:pPr>
        <w:spacing w:before="240" w:after="240"/>
      </w:pPr>
      <w:r>
        <w:t>-volvió a empezar el preso temeroso-</w:t>
      </w:r>
    </w:p>
    <w:p w14:paraId="628CADA7" w14:textId="77777777" w:rsidR="00903E67" w:rsidRDefault="00903E67" w:rsidP="005636B6">
      <w:pPr>
        <w:spacing w:before="240" w:after="240"/>
      </w:pPr>
      <w:r>
        <w:t>haré venir toscanos o lombardos;</w:t>
      </w:r>
    </w:p>
    <w:p w14:paraId="49EEDDB2" w14:textId="77777777" w:rsidR="00903E67" w:rsidRDefault="00903E67" w:rsidP="005636B6">
      <w:pPr>
        <w:spacing w:before="240" w:after="240"/>
      </w:pPr>
      <w:r>
        <w:t>pero quietos estén los Malasgarras</w:t>
      </w:r>
    </w:p>
    <w:p w14:paraId="6BBBE36F" w14:textId="77777777" w:rsidR="00903E67" w:rsidRDefault="00903E67" w:rsidP="005636B6">
      <w:pPr>
        <w:spacing w:before="240" w:after="240"/>
      </w:pPr>
      <w:r>
        <w:t>para que éstos no teman su venganza,</w:t>
      </w:r>
    </w:p>
    <w:p w14:paraId="2210F723" w14:textId="77777777" w:rsidR="00903E67" w:rsidRDefault="00903E67" w:rsidP="005636B6">
      <w:pPr>
        <w:spacing w:before="240" w:after="240"/>
      </w:pPr>
      <w:r>
        <w:t>y yo, siguiendo en este mismo sitio,</w:t>
      </w:r>
    </w:p>
    <w:p w14:paraId="7FE5BD12" w14:textId="77777777" w:rsidR="00903E67" w:rsidRDefault="00903E67" w:rsidP="005636B6">
      <w:pPr>
        <w:spacing w:before="240" w:after="240"/>
      </w:pPr>
      <w:r>
        <w:t>por uno que soy yo, haré venir siete</w:t>
      </w:r>
    </w:p>
    <w:p w14:paraId="2B93670F" w14:textId="77777777" w:rsidR="00903E67" w:rsidRDefault="00903E67" w:rsidP="005636B6">
      <w:pPr>
        <w:spacing w:before="240" w:after="240"/>
      </w:pPr>
      <w:r>
        <w:t>cuando les silbe, como acostumbramos</w:t>
      </w:r>
    </w:p>
    <w:p w14:paraId="50E56651" w14:textId="77777777" w:rsidR="00903E67" w:rsidRDefault="00903E67" w:rsidP="005636B6">
      <w:pPr>
        <w:spacing w:before="240" w:after="240"/>
      </w:pPr>
      <w:r>
        <w:t>hacer cuando del fondo sale alguno.»</w:t>
      </w:r>
    </w:p>
    <w:p w14:paraId="0B93104A" w14:textId="77777777" w:rsidR="00903E67" w:rsidRDefault="00903E67" w:rsidP="005636B6">
      <w:pPr>
        <w:spacing w:before="240" w:after="240"/>
      </w:pPr>
      <w:r>
        <w:t>Malchucho en ese instante alzó el hocico,</w:t>
      </w:r>
    </w:p>
    <w:p w14:paraId="23E498B6" w14:textId="77777777" w:rsidR="00903E67" w:rsidRDefault="00903E67" w:rsidP="005636B6">
      <w:pPr>
        <w:spacing w:before="240" w:after="240"/>
      </w:pPr>
      <w:r>
        <w:t>moviendo la cabeza, y dijo: «Ved</w:t>
      </w:r>
    </w:p>
    <w:p w14:paraId="13C34FF1" w14:textId="77777777" w:rsidR="00903E67" w:rsidRDefault="00903E67" w:rsidP="005636B6">
      <w:pPr>
        <w:spacing w:before="240" w:after="240"/>
      </w:pPr>
      <w:r>
        <w:t>qué malicia pensó para escaparse.»</w:t>
      </w:r>
    </w:p>
    <w:p w14:paraId="46DE9183" w14:textId="77777777" w:rsidR="00903E67" w:rsidRDefault="00903E67" w:rsidP="005636B6">
      <w:pPr>
        <w:spacing w:before="240" w:after="240"/>
      </w:pPr>
      <w:r>
        <w:t>Mas él, que muchos trucos conocía</w:t>
      </w:r>
    </w:p>
    <w:p w14:paraId="63813AEF" w14:textId="77777777" w:rsidR="00903E67" w:rsidRDefault="00903E67" w:rsidP="005636B6">
      <w:pPr>
        <w:spacing w:before="240" w:after="240"/>
      </w:pPr>
      <w:r>
        <w:t>respondió: «¿Malicioso soy acaso,</w:t>
      </w:r>
    </w:p>
    <w:p w14:paraId="6FBED5B0" w14:textId="77777777" w:rsidR="00903E67" w:rsidRDefault="00903E67" w:rsidP="005636B6">
      <w:pPr>
        <w:spacing w:before="240" w:after="240"/>
      </w:pPr>
      <w:r>
        <w:t>cuando busco a los míos más tristeza?»</w:t>
      </w:r>
    </w:p>
    <w:p w14:paraId="0718AC3D" w14:textId="77777777" w:rsidR="00903E67" w:rsidRDefault="00903E67" w:rsidP="005636B6">
      <w:pPr>
        <w:spacing w:before="240" w:after="240"/>
      </w:pPr>
      <w:r>
        <w:t>No se aguantó Aligacho, y, al contrario</w:t>
      </w:r>
    </w:p>
    <w:p w14:paraId="589457D5" w14:textId="77777777" w:rsidR="00903E67" w:rsidRDefault="00903E67" w:rsidP="005636B6">
      <w:pPr>
        <w:spacing w:before="240" w:after="240"/>
      </w:pPr>
      <w:r>
        <w:t>de los otros, le dijo: «Si te tiras,</w:t>
      </w:r>
    </w:p>
    <w:p w14:paraId="4DFA5EA5" w14:textId="77777777" w:rsidR="00903E67" w:rsidRDefault="00903E67" w:rsidP="005636B6">
      <w:pPr>
        <w:spacing w:before="240" w:after="240"/>
      </w:pPr>
      <w:r>
        <w:t>yo no iré tras de ti con buen galope,</w:t>
      </w:r>
    </w:p>
    <w:p w14:paraId="190DB8BC" w14:textId="77777777" w:rsidR="00903E67" w:rsidRDefault="00903E67" w:rsidP="005636B6">
      <w:pPr>
        <w:spacing w:before="240" w:after="240"/>
      </w:pPr>
      <w:r>
        <w:lastRenderedPageBreak/>
        <w:t>mas batiré sobre la pez las alas;</w:t>
      </w:r>
    </w:p>
    <w:p w14:paraId="3E74C124" w14:textId="77777777" w:rsidR="00903E67" w:rsidRDefault="00903E67" w:rsidP="005636B6">
      <w:pPr>
        <w:spacing w:before="240" w:after="240"/>
      </w:pPr>
      <w:r>
        <w:t>deja la orilla y corre tras la roca;</w:t>
      </w:r>
    </w:p>
    <w:p w14:paraId="20224870" w14:textId="77777777" w:rsidR="00903E67" w:rsidRDefault="00903E67" w:rsidP="005636B6">
      <w:pPr>
        <w:spacing w:before="240" w:after="240"/>
      </w:pPr>
      <w:r>
        <w:t>ya veremos si tú nos aventajas.»</w:t>
      </w:r>
    </w:p>
    <w:p w14:paraId="5E41B9AB" w14:textId="77777777" w:rsidR="00903E67" w:rsidRDefault="00903E67" w:rsidP="005636B6">
      <w:pPr>
        <w:spacing w:before="240" w:after="240"/>
      </w:pPr>
      <w:r>
        <w:t>Oh tú que lees, oirás un nuevo juego:</w:t>
      </w:r>
    </w:p>
    <w:p w14:paraId="1A7CABD1" w14:textId="77777777" w:rsidR="00903E67" w:rsidRDefault="00903E67" w:rsidP="005636B6">
      <w:pPr>
        <w:spacing w:before="240" w:after="240"/>
      </w:pPr>
      <w:r>
        <w:t>todos al otro lado se volvieron,</w:t>
      </w:r>
    </w:p>
    <w:p w14:paraId="3BD82A79" w14:textId="77777777" w:rsidR="00903E67" w:rsidRDefault="00903E67" w:rsidP="005636B6">
      <w:pPr>
        <w:spacing w:before="240" w:after="240"/>
      </w:pPr>
      <w:r>
        <w:t>y el primero aquel que era más contrario.</w:t>
      </w:r>
    </w:p>
    <w:p w14:paraId="6EE22A9D" w14:textId="77777777" w:rsidR="00903E67" w:rsidRDefault="00903E67" w:rsidP="005636B6">
      <w:pPr>
        <w:spacing w:before="240" w:after="240"/>
      </w:pPr>
      <w:r>
        <w:t>Aprovechó su tiempo el de Navarra;</w:t>
      </w:r>
    </w:p>
    <w:p w14:paraId="7589ADE3" w14:textId="77777777" w:rsidR="00903E67" w:rsidRDefault="00903E67" w:rsidP="005636B6">
      <w:pPr>
        <w:spacing w:before="240" w:after="240"/>
      </w:pPr>
      <w:r>
        <w:t>fijó la planta en tierra, y en un punto</w:t>
      </w:r>
    </w:p>
    <w:p w14:paraId="3DE0CA30" w14:textId="77777777" w:rsidR="00903E67" w:rsidRDefault="00903E67" w:rsidP="005636B6">
      <w:pPr>
        <w:spacing w:before="240" w:after="240"/>
      </w:pPr>
      <w:r>
        <w:t>dio un salto y se escapó de su preboste.</w:t>
      </w:r>
    </w:p>
    <w:p w14:paraId="73B95C7D" w14:textId="77777777" w:rsidR="00903E67" w:rsidRDefault="00903E67" w:rsidP="005636B6">
      <w:pPr>
        <w:spacing w:before="240" w:after="240"/>
      </w:pPr>
      <w:r>
        <w:t>Y por esto, culpables se sintieron,</w:t>
      </w:r>
    </w:p>
    <w:p w14:paraId="291E2B6F" w14:textId="77777777" w:rsidR="00903E67" w:rsidRDefault="00903E67" w:rsidP="005636B6">
      <w:pPr>
        <w:spacing w:before="240" w:after="240"/>
      </w:pPr>
      <w:r>
        <w:t>más aquel que fue causa del desastre,</w:t>
      </w:r>
    </w:p>
    <w:p w14:paraId="05751D44" w14:textId="77777777" w:rsidR="00903E67" w:rsidRDefault="00903E67" w:rsidP="005636B6">
      <w:pPr>
        <w:spacing w:before="240" w:after="240"/>
      </w:pPr>
      <w:r>
        <w:t>que se marchó gritando: «Ya te tengo.»</w:t>
      </w:r>
    </w:p>
    <w:p w14:paraId="78F0684E" w14:textId="77777777" w:rsidR="00903E67" w:rsidRDefault="00903E67" w:rsidP="005636B6">
      <w:pPr>
        <w:spacing w:before="240" w:after="240"/>
      </w:pPr>
      <w:r>
        <w:t>Mas de poco valió, pues que al miedoso</w:t>
      </w:r>
    </w:p>
    <w:p w14:paraId="39DE77CA" w14:textId="77777777" w:rsidR="00903E67" w:rsidRDefault="00903E67" w:rsidP="005636B6">
      <w:pPr>
        <w:spacing w:before="240" w:after="240"/>
      </w:pPr>
      <w:r>
        <w:t>no alcanzaron las alas: se hundió éste,</w:t>
      </w:r>
    </w:p>
    <w:p w14:paraId="26A6592D" w14:textId="77777777" w:rsidR="00903E67" w:rsidRDefault="00903E67" w:rsidP="005636B6">
      <w:pPr>
        <w:spacing w:before="240" w:after="240"/>
      </w:pPr>
      <w:r>
        <w:t>y aquél alzó volando arriba el pecho.</w:t>
      </w:r>
    </w:p>
    <w:p w14:paraId="56B7D030" w14:textId="77777777" w:rsidR="00903E67" w:rsidRDefault="00903E67" w:rsidP="005636B6">
      <w:pPr>
        <w:spacing w:before="240" w:after="240"/>
      </w:pPr>
      <w:r>
        <w:t>No de otro modo el ánade de golpe,</w:t>
      </w:r>
    </w:p>
    <w:p w14:paraId="64BAAE28" w14:textId="77777777" w:rsidR="00903E67" w:rsidRDefault="00903E67" w:rsidP="005636B6">
      <w:pPr>
        <w:spacing w:before="240" w:after="240"/>
      </w:pPr>
      <w:r>
        <w:t>cuando el halcón se acerca, se sumerge,</w:t>
      </w:r>
    </w:p>
    <w:p w14:paraId="68B823DF" w14:textId="77777777" w:rsidR="00903E67" w:rsidRDefault="00903E67" w:rsidP="005636B6">
      <w:pPr>
        <w:spacing w:before="240" w:after="240"/>
      </w:pPr>
      <w:r>
        <w:t>y éste, roto y cansado, se remonta.</w:t>
      </w:r>
    </w:p>
    <w:p w14:paraId="7B451F10" w14:textId="77777777" w:rsidR="00903E67" w:rsidRDefault="00903E67" w:rsidP="005636B6">
      <w:pPr>
        <w:spacing w:before="240" w:after="240"/>
      </w:pPr>
      <w:r>
        <w:t>Airado Patasfrías por la broma,</w:t>
      </w:r>
    </w:p>
    <w:p w14:paraId="25C5AF16" w14:textId="77777777" w:rsidR="00903E67" w:rsidRDefault="00903E67" w:rsidP="005636B6">
      <w:pPr>
        <w:spacing w:before="240" w:after="240"/>
      </w:pPr>
      <w:r>
        <w:lastRenderedPageBreak/>
        <w:t>volando atrás, lo cogió, deseando</w:t>
      </w:r>
    </w:p>
    <w:p w14:paraId="2BDAA5A7" w14:textId="77777777" w:rsidR="00903E67" w:rsidRDefault="00903E67" w:rsidP="005636B6">
      <w:pPr>
        <w:spacing w:before="240" w:after="240"/>
      </w:pPr>
      <w:r>
        <w:t>que aquél huyese para armar camorra;</w:t>
      </w:r>
    </w:p>
    <w:p w14:paraId="7E11B628" w14:textId="77777777" w:rsidR="00903E67" w:rsidRDefault="00903E67" w:rsidP="005636B6">
      <w:pPr>
        <w:spacing w:before="240" w:after="240"/>
      </w:pPr>
      <w:r>
        <w:t>y al desaparecer el baratero,</w:t>
      </w:r>
    </w:p>
    <w:p w14:paraId="0886091B" w14:textId="77777777" w:rsidR="00903E67" w:rsidRDefault="00903E67" w:rsidP="005636B6">
      <w:pPr>
        <w:spacing w:before="240" w:after="240"/>
      </w:pPr>
      <w:r>
        <w:t>volvió las garras a su camarada,</w:t>
      </w:r>
    </w:p>
    <w:p w14:paraId="19180BEE" w14:textId="77777777" w:rsidR="00903E67" w:rsidRDefault="00903E67" w:rsidP="005636B6">
      <w:pPr>
        <w:spacing w:before="240" w:after="240"/>
      </w:pPr>
      <w:r>
        <w:t>tal que con él se enzarzó sobre el foso.</w:t>
      </w:r>
    </w:p>
    <w:p w14:paraId="4A8E6900" w14:textId="77777777" w:rsidR="00903E67" w:rsidRDefault="00903E67" w:rsidP="005636B6">
      <w:pPr>
        <w:spacing w:before="240" w:after="240"/>
      </w:pPr>
      <w:r>
        <w:t>Fue el otro gavilán bien amaestrado,</w:t>
      </w:r>
    </w:p>
    <w:p w14:paraId="545F0009" w14:textId="77777777" w:rsidR="00903E67" w:rsidRDefault="00903E67" w:rsidP="005636B6">
      <w:pPr>
        <w:spacing w:before="240" w:after="240"/>
      </w:pPr>
      <w:r>
        <w:t>sujetándole bien, y ambos cayeron</w:t>
      </w:r>
    </w:p>
    <w:p w14:paraId="5B914DB5" w14:textId="77777777" w:rsidR="00903E67" w:rsidRDefault="00903E67" w:rsidP="005636B6">
      <w:pPr>
        <w:spacing w:before="240" w:after="240"/>
      </w:pPr>
      <w:r>
        <w:t>en la mitad de aquel pantano hirviente.</w:t>
      </w:r>
    </w:p>
    <w:p w14:paraId="705EFCEE" w14:textId="77777777" w:rsidR="00903E67" w:rsidRDefault="00903E67" w:rsidP="005636B6">
      <w:pPr>
        <w:spacing w:before="240" w:after="240"/>
      </w:pPr>
      <w:r>
        <w:t>Los separó el calor a toda prisa,</w:t>
      </w:r>
    </w:p>
    <w:p w14:paraId="071A310C" w14:textId="77777777" w:rsidR="00903E67" w:rsidRDefault="00903E67" w:rsidP="005636B6">
      <w:pPr>
        <w:spacing w:before="240" w:after="240"/>
      </w:pPr>
      <w:r>
        <w:t>pero era muy difícil remontarse,</w:t>
      </w:r>
    </w:p>
    <w:p w14:paraId="12D85322" w14:textId="77777777" w:rsidR="00903E67" w:rsidRDefault="00903E67" w:rsidP="005636B6">
      <w:pPr>
        <w:spacing w:before="240" w:after="240"/>
      </w:pPr>
      <w:r>
        <w:t>pues tenían las alas pegajosas.</w:t>
      </w:r>
    </w:p>
    <w:p w14:paraId="0FF9F48E" w14:textId="77777777" w:rsidR="00903E67" w:rsidRDefault="00903E67" w:rsidP="005636B6">
      <w:pPr>
        <w:spacing w:before="240" w:after="240"/>
      </w:pPr>
      <w:r>
        <w:t>Barbatiesa, enfadado cual los otros,</w:t>
      </w:r>
    </w:p>
    <w:p w14:paraId="03279DB8" w14:textId="77777777" w:rsidR="00903E67" w:rsidRDefault="00903E67" w:rsidP="005636B6">
      <w:pPr>
        <w:spacing w:before="240" w:after="240"/>
      </w:pPr>
      <w:r>
        <w:t>a cuatro hizo volar a la otra parte,</w:t>
      </w:r>
    </w:p>
    <w:p w14:paraId="21DA3CD0" w14:textId="77777777" w:rsidR="00903E67" w:rsidRDefault="00903E67" w:rsidP="005636B6">
      <w:pPr>
        <w:spacing w:before="240" w:after="240"/>
      </w:pPr>
      <w:r>
        <w:t>todos con grafios y muy prestamente.</w:t>
      </w:r>
    </w:p>
    <w:p w14:paraId="4C5BCE68" w14:textId="77777777" w:rsidR="00903E67" w:rsidRDefault="00903E67" w:rsidP="005636B6">
      <w:pPr>
        <w:spacing w:before="240" w:after="240"/>
      </w:pPr>
      <w:r>
        <w:t>Por un lado y por otro descendieron:</w:t>
      </w:r>
    </w:p>
    <w:p w14:paraId="790A4A43" w14:textId="77777777" w:rsidR="00903E67" w:rsidRDefault="00903E67" w:rsidP="005636B6">
      <w:pPr>
        <w:spacing w:before="240" w:after="240"/>
      </w:pPr>
      <w:r>
        <w:t>echaron garfios a los atrapados,</w:t>
      </w:r>
    </w:p>
    <w:p w14:paraId="1ACFEE6B" w14:textId="77777777" w:rsidR="00903E67" w:rsidRDefault="00903E67" w:rsidP="005636B6">
      <w:pPr>
        <w:spacing w:before="240" w:after="240"/>
      </w:pPr>
      <w:r>
        <w:t>que cocidos estaban en la costra,</w:t>
      </w:r>
    </w:p>
    <w:p w14:paraId="20E34090" w14:textId="77777777" w:rsidR="00972AC7" w:rsidRDefault="00903E67" w:rsidP="005636B6">
      <w:pPr>
        <w:spacing w:before="240" w:after="240"/>
      </w:pPr>
      <w:r>
        <w:t>y asi enredados los abandonamos.</w:t>
      </w:r>
    </w:p>
    <w:p w14:paraId="677CAF0B" w14:textId="77777777" w:rsidR="00972AC7" w:rsidRDefault="00972AC7" w:rsidP="005636B6">
      <w:pPr>
        <w:spacing w:before="240" w:after="240" w:line="259" w:lineRule="auto"/>
      </w:pPr>
      <w:r>
        <w:br w:type="page"/>
      </w:r>
    </w:p>
    <w:p w14:paraId="1A0E4763" w14:textId="493092CD" w:rsidR="00903E67" w:rsidRDefault="00903E67" w:rsidP="005636B6">
      <w:pPr>
        <w:pStyle w:val="Ttulo2"/>
        <w:spacing w:before="240" w:after="240"/>
      </w:pPr>
      <w:bookmarkStart w:id="27" w:name="_Toc196140950"/>
      <w:r>
        <w:lastRenderedPageBreak/>
        <w:t>CANTO XXIII</w:t>
      </w:r>
      <w:bookmarkEnd w:id="27"/>
    </w:p>
    <w:p w14:paraId="05068E5A" w14:textId="2995B6CA" w:rsidR="00903E67" w:rsidRDefault="00903E67" w:rsidP="005636B6">
      <w:pPr>
        <w:spacing w:before="240" w:after="240"/>
      </w:pPr>
      <w:r>
        <w:t>Callados, solos y sin compañía</w:t>
      </w:r>
      <w:r w:rsidR="00B04243">
        <w:t xml:space="preserve"> </w:t>
      </w:r>
      <w:r>
        <w:t>caminábamos uno tras del otro,</w:t>
      </w:r>
    </w:p>
    <w:p w14:paraId="678FD5AE" w14:textId="77777777" w:rsidR="00903E67" w:rsidRDefault="00903E67" w:rsidP="005636B6">
      <w:pPr>
        <w:spacing w:before="240" w:after="240"/>
      </w:pPr>
      <w:r>
        <w:t>lo mismo que los frailes franciscanos.</w:t>
      </w:r>
    </w:p>
    <w:p w14:paraId="14055CE4" w14:textId="77777777" w:rsidR="00903E67" w:rsidRDefault="00903E67" w:rsidP="005636B6">
      <w:pPr>
        <w:spacing w:before="240" w:after="240"/>
      </w:pPr>
      <w:r>
        <w:t>Vuelto había a la fábula de Esopo</w:t>
      </w:r>
    </w:p>
    <w:p w14:paraId="2CC940CA" w14:textId="77777777" w:rsidR="00903E67" w:rsidRDefault="00903E67" w:rsidP="005636B6">
      <w:pPr>
        <w:spacing w:before="240" w:after="240"/>
      </w:pPr>
      <w:r>
        <w:t>mi pensamiento la presente riña,</w:t>
      </w:r>
    </w:p>
    <w:p w14:paraId="3FC7546F" w14:textId="77777777" w:rsidR="00903E67" w:rsidRDefault="00903E67" w:rsidP="005636B6">
      <w:pPr>
        <w:spacing w:before="240" w:after="240"/>
      </w:pPr>
      <w:r>
        <w:t>donde él habló del ratón y la rana,</w:t>
      </w:r>
    </w:p>
    <w:p w14:paraId="5CFEF200" w14:textId="77777777" w:rsidR="00903E67" w:rsidRDefault="00903E67" w:rsidP="005636B6">
      <w:pPr>
        <w:spacing w:before="240" w:after="240"/>
      </w:pPr>
      <w:r>
        <w:t>porque igual que «enseguida» y «al instante»,</w:t>
      </w:r>
    </w:p>
    <w:p w14:paraId="3B96D55F" w14:textId="77777777" w:rsidR="00903E67" w:rsidRDefault="00903E67" w:rsidP="005636B6">
      <w:pPr>
        <w:spacing w:before="240" w:after="240"/>
      </w:pPr>
      <w:r>
        <w:t>se parecen las dos si se compara</w:t>
      </w:r>
    </w:p>
    <w:p w14:paraId="24848284" w14:textId="77777777" w:rsidR="00903E67" w:rsidRDefault="00903E67" w:rsidP="005636B6">
      <w:pPr>
        <w:spacing w:before="240" w:after="240"/>
      </w:pPr>
      <w:r>
        <w:t>el principio y el fin atentamente.</w:t>
      </w:r>
    </w:p>
    <w:p w14:paraId="0A8FD61A" w14:textId="77777777" w:rsidR="00903E67" w:rsidRDefault="00903E67" w:rsidP="005636B6">
      <w:pPr>
        <w:spacing w:before="240" w:after="240"/>
      </w:pPr>
      <w:r>
        <w:t>Y, cual de un pensamiento el otro sale,</w:t>
      </w:r>
    </w:p>
    <w:p w14:paraId="4B15563F" w14:textId="77777777" w:rsidR="00903E67" w:rsidRDefault="00903E67" w:rsidP="005636B6">
      <w:pPr>
        <w:spacing w:before="240" w:after="240"/>
      </w:pPr>
      <w:r>
        <w:t>así nació de aquel otro después,</w:t>
      </w:r>
    </w:p>
    <w:p w14:paraId="0C9A8E93" w14:textId="77777777" w:rsidR="00903E67" w:rsidRDefault="00903E67" w:rsidP="005636B6">
      <w:pPr>
        <w:spacing w:before="240" w:after="240"/>
      </w:pPr>
      <w:r>
        <w:t>que mi primer espanto redoblaba.</w:t>
      </w:r>
    </w:p>
    <w:p w14:paraId="205C4F28" w14:textId="77777777" w:rsidR="00903E67" w:rsidRDefault="00903E67" w:rsidP="005636B6">
      <w:pPr>
        <w:spacing w:before="240" w:after="240"/>
      </w:pPr>
      <w:r>
        <w:t>Yo así pensaba: «Si estos por nosotros</w:t>
      </w:r>
    </w:p>
    <w:p w14:paraId="10557C63" w14:textId="77777777" w:rsidR="00903E67" w:rsidRDefault="00903E67" w:rsidP="005636B6">
      <w:pPr>
        <w:spacing w:before="240" w:after="240"/>
      </w:pPr>
      <w:r>
        <w:t>quedan burlados con daño y con befa,</w:t>
      </w:r>
    </w:p>
    <w:p w14:paraId="3A91A70D" w14:textId="77777777" w:rsidR="00903E67" w:rsidRDefault="00903E67" w:rsidP="005636B6">
      <w:pPr>
        <w:spacing w:before="240" w:after="240"/>
      </w:pPr>
      <w:r>
        <w:t>supongo que estarán muy resentidos.</w:t>
      </w:r>
    </w:p>
    <w:p w14:paraId="00C26356" w14:textId="77777777" w:rsidR="00903E67" w:rsidRDefault="00903E67" w:rsidP="005636B6">
      <w:pPr>
        <w:spacing w:before="240" w:after="240"/>
      </w:pPr>
      <w:r>
        <w:t>Si sobre el mal la ira se acrecienta,</w:t>
      </w:r>
    </w:p>
    <w:p w14:paraId="3C6983E7" w14:textId="77777777" w:rsidR="00903E67" w:rsidRDefault="00903E67" w:rsidP="005636B6">
      <w:pPr>
        <w:spacing w:before="240" w:after="240"/>
      </w:pPr>
      <w:r>
        <w:t>ellos vendrán detrás con más crueldad</w:t>
      </w:r>
    </w:p>
    <w:p w14:paraId="36F60E76" w14:textId="77777777" w:rsidR="00903E67" w:rsidRDefault="00903E67" w:rsidP="005636B6">
      <w:pPr>
        <w:spacing w:before="240" w:after="240"/>
      </w:pPr>
      <w:r>
        <w:t>que el can lleva una liebre con los dientes.»</w:t>
      </w:r>
    </w:p>
    <w:p w14:paraId="18958622" w14:textId="77777777" w:rsidR="00903E67" w:rsidRDefault="00903E67" w:rsidP="005636B6">
      <w:pPr>
        <w:spacing w:before="240" w:after="240"/>
      </w:pPr>
      <w:r>
        <w:t>Ya sentía erizados los cabellos</w:t>
      </w:r>
    </w:p>
    <w:p w14:paraId="3B4781D8" w14:textId="77777777" w:rsidR="00903E67" w:rsidRDefault="00903E67" w:rsidP="005636B6">
      <w:pPr>
        <w:spacing w:before="240" w:after="240"/>
      </w:pPr>
      <w:r>
        <w:lastRenderedPageBreak/>
        <w:t>por el miedo y atrás atento estaba</w:t>
      </w:r>
    </w:p>
    <w:p w14:paraId="414D1DDA" w14:textId="77777777" w:rsidR="00903E67" w:rsidRDefault="00903E67" w:rsidP="005636B6">
      <w:pPr>
        <w:spacing w:before="240" w:after="240"/>
      </w:pPr>
      <w:r>
        <w:t>cuando dije: «Maestro, si escondite</w:t>
      </w:r>
    </w:p>
    <w:p w14:paraId="467EFAA1" w14:textId="77777777" w:rsidR="00903E67" w:rsidRDefault="00903E67" w:rsidP="005636B6">
      <w:pPr>
        <w:spacing w:before="240" w:after="240"/>
      </w:pPr>
      <w:r>
        <w:t>no encuentras enseguida, me amedrentan</w:t>
      </w:r>
    </w:p>
    <w:p w14:paraId="1061C271" w14:textId="77777777" w:rsidR="00903E67" w:rsidRDefault="00903E67" w:rsidP="005636B6">
      <w:pPr>
        <w:spacing w:before="240" w:after="240"/>
      </w:pPr>
      <w:r>
        <w:t>los Malasgarras: vienen tras nosotros:</w:t>
      </w:r>
    </w:p>
    <w:p w14:paraId="116D1543" w14:textId="77777777" w:rsidR="00903E67" w:rsidRDefault="00903E67" w:rsidP="005636B6">
      <w:pPr>
        <w:spacing w:before="240" w:after="240"/>
      </w:pPr>
      <w:r>
        <w:t>tanto los imagino que los siento.»</w:t>
      </w:r>
    </w:p>
    <w:p w14:paraId="20D56543" w14:textId="77777777" w:rsidR="00903E67" w:rsidRDefault="00903E67" w:rsidP="005636B6">
      <w:pPr>
        <w:spacing w:before="240" w:after="240"/>
      </w:pPr>
      <w:r>
        <w:t>Y él: «Si yo fuese de azogado vidrio,</w:t>
      </w:r>
    </w:p>
    <w:p w14:paraId="359A7E7A" w14:textId="77777777" w:rsidR="00903E67" w:rsidRDefault="00903E67" w:rsidP="005636B6">
      <w:pPr>
        <w:spacing w:before="240" w:after="240"/>
      </w:pPr>
      <w:r>
        <w:t>tu imagen exterior no copiaría</w:t>
      </w:r>
    </w:p>
    <w:p w14:paraId="02F2DE93" w14:textId="77777777" w:rsidR="00903E67" w:rsidRDefault="00903E67" w:rsidP="005636B6">
      <w:pPr>
        <w:spacing w:before="240" w:after="240"/>
      </w:pPr>
      <w:r>
        <w:t>tan pronto en mí, cual la de dentro veo;</w:t>
      </w:r>
    </w:p>
    <w:p w14:paraId="3A514F1F" w14:textId="77777777" w:rsidR="00903E67" w:rsidRDefault="00903E67" w:rsidP="005636B6">
      <w:pPr>
        <w:spacing w:before="240" w:after="240"/>
      </w:pPr>
      <w:r>
        <w:t>tras mi pensar el tuyo ahora venía,</w:t>
      </w:r>
    </w:p>
    <w:p w14:paraId="5C552810" w14:textId="77777777" w:rsidR="00903E67" w:rsidRDefault="00903E67" w:rsidP="005636B6">
      <w:pPr>
        <w:spacing w:before="240" w:after="240"/>
      </w:pPr>
      <w:r>
        <w:t>con igual acto y con la misma cara,</w:t>
      </w:r>
    </w:p>
    <w:p w14:paraId="49EEC973" w14:textId="77777777" w:rsidR="00903E67" w:rsidRDefault="00903E67" w:rsidP="005636B6">
      <w:pPr>
        <w:spacing w:before="240" w:after="240"/>
      </w:pPr>
      <w:r>
        <w:t>que un único consejo hago de entrambos.</w:t>
      </w:r>
    </w:p>
    <w:p w14:paraId="68B3203C" w14:textId="77777777" w:rsidR="00903E67" w:rsidRDefault="00903E67" w:rsidP="005636B6">
      <w:pPr>
        <w:spacing w:before="240" w:after="240"/>
      </w:pPr>
      <w:r>
        <w:t>Si hacia el lado derecho hay una cuesta,</w:t>
      </w:r>
    </w:p>
    <w:p w14:paraId="3AE8875F" w14:textId="77777777" w:rsidR="00903E67" w:rsidRDefault="00903E67" w:rsidP="005636B6">
      <w:pPr>
        <w:spacing w:before="240" w:after="240"/>
      </w:pPr>
      <w:r>
        <w:t>para poder bajar a la otra bolsa,</w:t>
      </w:r>
    </w:p>
    <w:p w14:paraId="059E1EBB" w14:textId="77777777" w:rsidR="00903E67" w:rsidRDefault="00903E67" w:rsidP="005636B6">
      <w:pPr>
        <w:spacing w:before="240" w:after="240"/>
      </w:pPr>
      <w:r>
        <w:t>huiremos de la caza imaginada.»</w:t>
      </w:r>
    </w:p>
    <w:p w14:paraId="1E0DAFE5" w14:textId="77777777" w:rsidR="00903E67" w:rsidRDefault="00903E67" w:rsidP="005636B6">
      <w:pPr>
        <w:spacing w:before="240" w:after="240"/>
      </w:pPr>
      <w:r>
        <w:t>Este consejo apenas proferido,</w:t>
      </w:r>
    </w:p>
    <w:p w14:paraId="0E21B45E" w14:textId="77777777" w:rsidR="00903E67" w:rsidRDefault="00903E67" w:rsidP="005636B6">
      <w:pPr>
        <w:spacing w:before="240" w:after="240"/>
      </w:pPr>
      <w:r>
        <w:t>los vi venir con las alas extendidas,</w:t>
      </w:r>
    </w:p>
    <w:p w14:paraId="3E113B43" w14:textId="77777777" w:rsidR="00903E67" w:rsidRDefault="00903E67" w:rsidP="005636B6">
      <w:pPr>
        <w:spacing w:before="240" w:after="240"/>
      </w:pPr>
      <w:r>
        <w:t>no muy de lejos, para capturarnos.</w:t>
      </w:r>
    </w:p>
    <w:p w14:paraId="361B4D43" w14:textId="77777777" w:rsidR="00903E67" w:rsidRDefault="00903E67" w:rsidP="005636B6">
      <w:pPr>
        <w:spacing w:before="240" w:after="240"/>
      </w:pPr>
      <w:r>
        <w:t>De súbito mi guía me cogió</w:t>
      </w:r>
    </w:p>
    <w:p w14:paraId="506FC799" w14:textId="77777777" w:rsidR="00903E67" w:rsidRDefault="00903E67" w:rsidP="005636B6">
      <w:pPr>
        <w:spacing w:before="240" w:after="240"/>
      </w:pPr>
      <w:r>
        <w:t>cual la madre que al ruido se despierta</w:t>
      </w:r>
    </w:p>
    <w:p w14:paraId="6B4924A0" w14:textId="77777777" w:rsidR="00903E67" w:rsidRDefault="00903E67" w:rsidP="005636B6">
      <w:pPr>
        <w:spacing w:before="240" w:after="240"/>
      </w:pPr>
      <w:r>
        <w:lastRenderedPageBreak/>
        <w:t>y ve cerca de sí la llama ardiente,</w:t>
      </w:r>
    </w:p>
    <w:p w14:paraId="700F0B7A" w14:textId="77777777" w:rsidR="00903E67" w:rsidRDefault="00903E67" w:rsidP="005636B6">
      <w:pPr>
        <w:spacing w:before="240" w:after="240"/>
      </w:pPr>
      <w:r>
        <w:t>que coge al hijo y huye y no se para,</w:t>
      </w:r>
    </w:p>
    <w:p w14:paraId="0C38432E" w14:textId="77777777" w:rsidR="00903E67" w:rsidRDefault="00903E67" w:rsidP="005636B6">
      <w:pPr>
        <w:spacing w:before="240" w:after="240"/>
      </w:pPr>
      <w:r>
        <w:t>teniendo, más que de ella, de él cuidado,</w:t>
      </w:r>
    </w:p>
    <w:p w14:paraId="6575F8ED" w14:textId="77777777" w:rsidR="00903E67" w:rsidRDefault="00903E67" w:rsidP="005636B6">
      <w:pPr>
        <w:spacing w:before="240" w:after="240"/>
      </w:pPr>
      <w:r>
        <w:t>aunque tan sólo vista una camisa.</w:t>
      </w:r>
    </w:p>
    <w:p w14:paraId="79DB854B" w14:textId="77777777" w:rsidR="00903E67" w:rsidRDefault="00903E67" w:rsidP="005636B6">
      <w:pPr>
        <w:spacing w:before="240" w:after="240"/>
      </w:pPr>
      <w:r>
        <w:t>Y desde lo alto de la dura margen,</w:t>
      </w:r>
    </w:p>
    <w:p w14:paraId="75958F58" w14:textId="77777777" w:rsidR="00903E67" w:rsidRDefault="00903E67" w:rsidP="005636B6">
      <w:pPr>
        <w:spacing w:before="240" w:after="240"/>
      </w:pPr>
      <w:r>
        <w:t>de espaldas resbaló por la pendiente,</w:t>
      </w:r>
    </w:p>
    <w:p w14:paraId="05A921FA" w14:textId="77777777" w:rsidR="00903E67" w:rsidRDefault="00903E67" w:rsidP="005636B6">
      <w:pPr>
        <w:spacing w:before="240" w:after="240"/>
      </w:pPr>
      <w:r>
        <w:t>que cierra la otra bolsa por un lado.</w:t>
      </w:r>
    </w:p>
    <w:p w14:paraId="448922CD" w14:textId="77777777" w:rsidR="00903E67" w:rsidRDefault="00903E67" w:rsidP="005636B6">
      <w:pPr>
        <w:spacing w:before="240" w:after="240"/>
      </w:pPr>
      <w:r>
        <w:t>No corre por la aceña agua tan rauda,</w:t>
      </w:r>
    </w:p>
    <w:p w14:paraId="5C08E80A" w14:textId="77777777" w:rsidR="00903E67" w:rsidRDefault="00903E67" w:rsidP="005636B6">
      <w:pPr>
        <w:spacing w:before="240" w:after="240"/>
      </w:pPr>
      <w:r>
        <w:t>para mover la rueda del molino,</w:t>
      </w:r>
    </w:p>
    <w:p w14:paraId="5CBAB21B" w14:textId="77777777" w:rsidR="00903E67" w:rsidRDefault="00903E67" w:rsidP="005636B6">
      <w:pPr>
        <w:spacing w:before="240" w:after="240"/>
      </w:pPr>
      <w:r>
        <w:t>cuando más a los palos se aproxima,</w:t>
      </w:r>
    </w:p>
    <w:p w14:paraId="014F93EC" w14:textId="77777777" w:rsidR="00903E67" w:rsidRDefault="00903E67" w:rsidP="005636B6">
      <w:pPr>
        <w:spacing w:before="240" w:after="240"/>
      </w:pPr>
      <w:r>
        <w:t>cual mi maestro por aquel barranco,</w:t>
      </w:r>
    </w:p>
    <w:p w14:paraId="64EA7D9A" w14:textId="77777777" w:rsidR="00903E67" w:rsidRDefault="00903E67" w:rsidP="005636B6">
      <w:pPr>
        <w:spacing w:before="240" w:after="240"/>
      </w:pPr>
      <w:r>
        <w:t>sosteniéndome encima de su pecho,</w:t>
      </w:r>
    </w:p>
    <w:p w14:paraId="12E177FB" w14:textId="77777777" w:rsidR="00903E67" w:rsidRDefault="00903E67" w:rsidP="005636B6">
      <w:pPr>
        <w:spacing w:before="240" w:after="240"/>
      </w:pPr>
      <w:r>
        <w:t>como a su hijo, y no cual compañero.</w:t>
      </w:r>
    </w:p>
    <w:p w14:paraId="6EC4A0DD" w14:textId="77777777" w:rsidR="00903E67" w:rsidRDefault="00903E67" w:rsidP="005636B6">
      <w:pPr>
        <w:spacing w:before="240" w:after="240"/>
      </w:pPr>
      <w:r>
        <w:t>Y llegaron sus pies al lecho apenas</w:t>
      </w:r>
    </w:p>
    <w:p w14:paraId="085C1F79" w14:textId="77777777" w:rsidR="00903E67" w:rsidRDefault="00903E67" w:rsidP="005636B6">
      <w:pPr>
        <w:spacing w:before="240" w:after="240"/>
      </w:pPr>
      <w:r>
        <w:t>del fondo, cuando aquéllos a la cima</w:t>
      </w:r>
    </w:p>
    <w:p w14:paraId="513008B2" w14:textId="77777777" w:rsidR="00903E67" w:rsidRDefault="00903E67" w:rsidP="005636B6">
      <w:pPr>
        <w:spacing w:before="240" w:after="240"/>
      </w:pPr>
      <w:r>
        <w:t>sobre nosotros; pero no temíamos,</w:t>
      </w:r>
    </w:p>
    <w:p w14:paraId="3ACA8728" w14:textId="77777777" w:rsidR="00903E67" w:rsidRDefault="00903E67" w:rsidP="005636B6">
      <w:pPr>
        <w:spacing w:before="240" w:after="240"/>
      </w:pPr>
      <w:r>
        <w:t>pues la alta providencia que los quiere</w:t>
      </w:r>
    </w:p>
    <w:p w14:paraId="06AFD1FE" w14:textId="77777777" w:rsidR="00903E67" w:rsidRDefault="00903E67" w:rsidP="005636B6">
      <w:pPr>
        <w:spacing w:before="240" w:after="240"/>
      </w:pPr>
      <w:r>
        <w:t>hacer ministros de la quinta fosa,</w:t>
      </w:r>
    </w:p>
    <w:p w14:paraId="2217A330" w14:textId="77777777" w:rsidR="00903E67" w:rsidRDefault="00903E67" w:rsidP="005636B6">
      <w:pPr>
        <w:spacing w:before="240" w:after="240"/>
      </w:pPr>
      <w:r>
        <w:t>poder salir de allí no les permite.</w:t>
      </w:r>
    </w:p>
    <w:p w14:paraId="7FDC3ED4" w14:textId="77777777" w:rsidR="00903E67" w:rsidRDefault="00903E67" w:rsidP="005636B6">
      <w:pPr>
        <w:spacing w:before="240" w:after="240"/>
      </w:pPr>
      <w:r>
        <w:lastRenderedPageBreak/>
        <w:t>Allí encontramos a gente pintada</w:t>
      </w:r>
    </w:p>
    <w:p w14:paraId="3F63356A" w14:textId="77777777" w:rsidR="00903E67" w:rsidRDefault="00903E67" w:rsidP="005636B6">
      <w:pPr>
        <w:spacing w:before="240" w:after="240"/>
      </w:pPr>
      <w:r>
        <w:t>que alrededor marchaba a lentos pasos,</w:t>
      </w:r>
    </w:p>
    <w:p w14:paraId="5C04FAA6" w14:textId="77777777" w:rsidR="00903E67" w:rsidRDefault="00903E67" w:rsidP="005636B6">
      <w:pPr>
        <w:spacing w:before="240" w:after="240"/>
      </w:pPr>
      <w:r>
        <w:t>llorando fatigados y abatidos.</w:t>
      </w:r>
    </w:p>
    <w:p w14:paraId="461095A9" w14:textId="77777777" w:rsidR="00903E67" w:rsidRDefault="00903E67" w:rsidP="005636B6">
      <w:pPr>
        <w:spacing w:before="240" w:after="240"/>
      </w:pPr>
      <w:r>
        <w:t>Tenían capas con capuchas bajas</w:t>
      </w:r>
    </w:p>
    <w:p w14:paraId="054A48B1" w14:textId="77777777" w:rsidR="00903E67" w:rsidRDefault="00903E67" w:rsidP="005636B6">
      <w:pPr>
        <w:spacing w:before="240" w:after="240"/>
      </w:pPr>
      <w:r>
        <w:t>hasta los ojos, hechas del tamaño</w:t>
      </w:r>
    </w:p>
    <w:p w14:paraId="0DD36F0B" w14:textId="77777777" w:rsidR="00903E67" w:rsidRDefault="00903E67" w:rsidP="005636B6">
      <w:pPr>
        <w:spacing w:before="240" w:after="240"/>
      </w:pPr>
      <w:r>
        <w:t>que se hacen en Cluní para los monjes:</w:t>
      </w:r>
    </w:p>
    <w:p w14:paraId="0357AA14" w14:textId="77777777" w:rsidR="00903E67" w:rsidRDefault="00903E67" w:rsidP="005636B6">
      <w:pPr>
        <w:spacing w:before="240" w:after="240"/>
      </w:pPr>
      <w:r>
        <w:t>por fuera son de oro y deslumbrantes,</w:t>
      </w:r>
    </w:p>
    <w:p w14:paraId="552473C4" w14:textId="77777777" w:rsidR="00903E67" w:rsidRDefault="00903E67" w:rsidP="005636B6">
      <w:pPr>
        <w:spacing w:before="240" w:after="240"/>
      </w:pPr>
      <w:r>
        <w:t>mas por dentro de plomo, y tan pesadas</w:t>
      </w:r>
    </w:p>
    <w:p w14:paraId="727A1060" w14:textId="77777777" w:rsidR="00903E67" w:rsidRDefault="00903E67" w:rsidP="005636B6">
      <w:pPr>
        <w:spacing w:before="240" w:after="240"/>
      </w:pPr>
      <w:r>
        <w:t>que Federico de paja las puso.</w:t>
      </w:r>
    </w:p>
    <w:p w14:paraId="4FD31B79" w14:textId="77777777" w:rsidR="00903E67" w:rsidRDefault="00903E67" w:rsidP="005636B6">
      <w:pPr>
        <w:spacing w:before="240" w:after="240"/>
      </w:pPr>
      <w:r>
        <w:t>¡Oh eternamente fatigoso manto!</w:t>
      </w:r>
    </w:p>
    <w:p w14:paraId="70D1E0AC" w14:textId="77777777" w:rsidR="00903E67" w:rsidRDefault="00903E67" w:rsidP="005636B6">
      <w:pPr>
        <w:spacing w:before="240" w:after="240"/>
      </w:pPr>
      <w:r>
        <w:t>Nosotros aún seguimos por la izquierda</w:t>
      </w:r>
    </w:p>
    <w:p w14:paraId="3EA52005" w14:textId="77777777" w:rsidR="00903E67" w:rsidRDefault="00903E67" w:rsidP="005636B6">
      <w:pPr>
        <w:spacing w:before="240" w:after="240"/>
      </w:pPr>
      <w:r>
        <w:t>a su lado, escuchando el triste lloro;</w:t>
      </w:r>
    </w:p>
    <w:p w14:paraId="5FCA2B45" w14:textId="77777777" w:rsidR="00903E67" w:rsidRDefault="00903E67" w:rsidP="005636B6">
      <w:pPr>
        <w:spacing w:before="240" w:after="240"/>
      </w:pPr>
      <w:r>
        <w:t>mas cansados aquéllos por el peso,</w:t>
      </w:r>
    </w:p>
    <w:p w14:paraId="69EACC88" w14:textId="77777777" w:rsidR="00903E67" w:rsidRDefault="00903E67" w:rsidP="005636B6">
      <w:pPr>
        <w:spacing w:before="240" w:after="240"/>
      </w:pPr>
      <w:r>
        <w:t>venían tan despacio, que con nuevos</w:t>
      </w:r>
    </w:p>
    <w:p w14:paraId="6FB56EC5" w14:textId="77777777" w:rsidR="00903E67" w:rsidRDefault="00903E67" w:rsidP="005636B6">
      <w:pPr>
        <w:spacing w:before="240" w:after="240"/>
      </w:pPr>
      <w:r>
        <w:t>compañeros a cada paso estábamos.</w:t>
      </w:r>
    </w:p>
    <w:p w14:paraId="1E6774F4" w14:textId="77777777" w:rsidR="00903E67" w:rsidRDefault="00903E67" w:rsidP="005636B6">
      <w:pPr>
        <w:spacing w:before="240" w:after="240"/>
      </w:pPr>
      <w:r>
        <w:t>Por lo que dije al guía: «Ve si encuentras</w:t>
      </w:r>
    </w:p>
    <w:p w14:paraId="01FE7203" w14:textId="77777777" w:rsidR="00903E67" w:rsidRDefault="00903E67" w:rsidP="005636B6">
      <w:pPr>
        <w:spacing w:before="240" w:after="240"/>
      </w:pPr>
      <w:r>
        <w:t>a quien de nombre o de hechos se conozca,</w:t>
      </w:r>
    </w:p>
    <w:p w14:paraId="19688780" w14:textId="77777777" w:rsidR="00903E67" w:rsidRDefault="00903E67" w:rsidP="005636B6">
      <w:pPr>
        <w:spacing w:before="240" w:after="240"/>
      </w:pPr>
      <w:r>
        <w:t>y los ojos, andando, mueve entorno.»</w:t>
      </w:r>
    </w:p>
    <w:p w14:paraId="5A230BFF" w14:textId="77777777" w:rsidR="00903E67" w:rsidRDefault="00903E67" w:rsidP="005636B6">
      <w:pPr>
        <w:spacing w:before="240" w:after="240"/>
      </w:pPr>
      <w:r>
        <w:t>Uno entonces que oyó mi hablar toscano,</w:t>
      </w:r>
    </w:p>
    <w:p w14:paraId="0D9025F5" w14:textId="77777777" w:rsidR="00903E67" w:rsidRDefault="00903E67" w:rsidP="005636B6">
      <w:pPr>
        <w:spacing w:before="240" w:after="240"/>
      </w:pPr>
      <w:r>
        <w:lastRenderedPageBreak/>
        <w:t>de detrás nos gritó: « Parad los pasos,</w:t>
      </w:r>
    </w:p>
    <w:p w14:paraId="6E0CE631" w14:textId="77777777" w:rsidR="00903E67" w:rsidRDefault="00903E67" w:rsidP="005636B6">
      <w:pPr>
        <w:spacing w:before="240" w:after="240"/>
      </w:pPr>
      <w:r>
        <w:t>los que corréis por entre el aire oscuro.</w:t>
      </w:r>
    </w:p>
    <w:p w14:paraId="7FE7DCDC" w14:textId="77777777" w:rsidR="00903E67" w:rsidRDefault="00903E67" w:rsidP="005636B6">
      <w:pPr>
        <w:spacing w:before="240" w:after="240"/>
      </w:pPr>
      <w:r>
        <w:t>Tal vez tendrás de mí lo que buscabas.»</w:t>
      </w:r>
    </w:p>
    <w:p w14:paraId="7D10D5E2" w14:textId="77777777" w:rsidR="00903E67" w:rsidRDefault="00903E67" w:rsidP="005636B6">
      <w:pPr>
        <w:spacing w:before="240" w:after="240"/>
      </w:pPr>
      <w:r>
        <w:t>Y el guía se volvió y me dijo: «Espera,</w:t>
      </w:r>
    </w:p>
    <w:p w14:paraId="09EA49F3" w14:textId="77777777" w:rsidR="00903E67" w:rsidRDefault="00903E67" w:rsidP="005636B6">
      <w:pPr>
        <w:spacing w:before="240" w:after="240"/>
      </w:pPr>
      <w:r>
        <w:t>y luego anda conforme con sus pasos.»</w:t>
      </w:r>
    </w:p>
    <w:p w14:paraId="7C2392B7" w14:textId="77777777" w:rsidR="00903E67" w:rsidRDefault="00903E67" w:rsidP="005636B6">
      <w:pPr>
        <w:spacing w:before="240" w:after="240"/>
      </w:pPr>
      <w:r>
        <w:t>Me detuve, y vi a dos que una gran ansia</w:t>
      </w:r>
    </w:p>
    <w:p w14:paraId="7BC07375" w14:textId="77777777" w:rsidR="00903E67" w:rsidRDefault="00903E67" w:rsidP="005636B6">
      <w:pPr>
        <w:spacing w:before="240" w:after="240"/>
      </w:pPr>
      <w:r>
        <w:t>mostraban, en el rostro, de ir conmigo,</w:t>
      </w:r>
    </w:p>
    <w:p w14:paraId="211A4ECF" w14:textId="77777777" w:rsidR="00903E67" w:rsidRDefault="00903E67" w:rsidP="005636B6">
      <w:pPr>
        <w:spacing w:before="240" w:after="240"/>
      </w:pPr>
      <w:r>
        <w:t>mas la carga pesaba y el sendero.</w:t>
      </w:r>
    </w:p>
    <w:p w14:paraId="094E260E" w14:textId="77777777" w:rsidR="00903E67" w:rsidRDefault="00903E67" w:rsidP="005636B6">
      <w:pPr>
        <w:spacing w:before="240" w:after="240"/>
      </w:pPr>
      <w:r>
        <w:t>Cuando estuvieron cerca, torvamente,</w:t>
      </w:r>
    </w:p>
    <w:p w14:paraId="1616AC2C" w14:textId="77777777" w:rsidR="00903E67" w:rsidRDefault="00903E67" w:rsidP="005636B6">
      <w:pPr>
        <w:spacing w:before="240" w:after="240"/>
      </w:pPr>
      <w:r>
        <w:t>me remiraron sin decir palabra;</w:t>
      </w:r>
    </w:p>
    <w:p w14:paraId="7ED7D997" w14:textId="77777777" w:rsidR="00903E67" w:rsidRDefault="00903E67" w:rsidP="005636B6">
      <w:pPr>
        <w:spacing w:before="240" w:after="240"/>
      </w:pPr>
      <w:r>
        <w:t>luego a sí se volvieron y decían:</w:t>
      </w:r>
    </w:p>
    <w:p w14:paraId="39C36C3E" w14:textId="77777777" w:rsidR="00903E67" w:rsidRDefault="00903E67" w:rsidP="005636B6">
      <w:pPr>
        <w:spacing w:before="240" w:after="240"/>
      </w:pPr>
      <w:r>
        <w:t>«Ése parece vivo en la garganta;</w:t>
      </w:r>
    </w:p>
    <w:p w14:paraId="191C6011" w14:textId="77777777" w:rsidR="00903E67" w:rsidRDefault="00903E67" w:rsidP="005636B6">
      <w:pPr>
        <w:spacing w:before="240" w:after="240"/>
      </w:pPr>
      <w:r>
        <w:t>y, si están muertos ¿por qué privilegio</w:t>
      </w:r>
    </w:p>
    <w:p w14:paraId="709E21F9" w14:textId="77777777" w:rsidR="00903E67" w:rsidRDefault="00903E67" w:rsidP="005636B6">
      <w:pPr>
        <w:spacing w:before="240" w:after="240"/>
      </w:pPr>
      <w:r>
        <w:t>van descubiertos de la gran estola?»</w:t>
      </w:r>
    </w:p>
    <w:p w14:paraId="7D8A3754" w14:textId="77777777" w:rsidR="00903E67" w:rsidRDefault="00903E67" w:rsidP="005636B6">
      <w:pPr>
        <w:spacing w:before="240" w:after="240"/>
      </w:pPr>
      <w:r>
        <w:t>Dijéronme: «Oh Toscano, que al colegio</w:t>
      </w:r>
    </w:p>
    <w:p w14:paraId="3A7984AE" w14:textId="77777777" w:rsidR="00903E67" w:rsidRDefault="00903E67" w:rsidP="005636B6">
      <w:pPr>
        <w:spacing w:before="240" w:after="240"/>
      </w:pPr>
      <w:r>
        <w:t>de los tristes hipócritas viniste,</w:t>
      </w:r>
    </w:p>
    <w:p w14:paraId="62E3E817" w14:textId="77777777" w:rsidR="00903E67" w:rsidRDefault="00903E67" w:rsidP="005636B6">
      <w:pPr>
        <w:spacing w:before="240" w:after="240"/>
      </w:pPr>
      <w:r>
        <w:t>dinos quién eres sin tener reparo.»</w:t>
      </w:r>
    </w:p>
    <w:p w14:paraId="5C4BB53D" w14:textId="77777777" w:rsidR="00903E67" w:rsidRDefault="00903E67" w:rsidP="005636B6">
      <w:pPr>
        <w:spacing w:before="240" w:after="240"/>
      </w:pPr>
      <w:r>
        <w:t>«He nacido y crecido -les repuse-</w:t>
      </w:r>
    </w:p>
    <w:p w14:paraId="5F74BACD" w14:textId="77777777" w:rsidR="00903E67" w:rsidRDefault="00903E67" w:rsidP="005636B6">
      <w:pPr>
        <w:spacing w:before="240" w:after="240"/>
      </w:pPr>
      <w:r>
        <w:t>en la gran villa sobre el Arno bello,</w:t>
      </w:r>
    </w:p>
    <w:p w14:paraId="1C2F3BEB" w14:textId="77777777" w:rsidR="00903E67" w:rsidRDefault="00903E67" w:rsidP="005636B6">
      <w:pPr>
        <w:spacing w:before="240" w:after="240"/>
      </w:pPr>
      <w:r>
        <w:lastRenderedPageBreak/>
        <w:t>y con el cuerpo estoy que siempre tuve.</w:t>
      </w:r>
    </w:p>
    <w:p w14:paraId="5B1A59FF" w14:textId="77777777" w:rsidR="00903E67" w:rsidRDefault="00903E67" w:rsidP="005636B6">
      <w:pPr>
        <w:spacing w:before="240" w:after="240"/>
      </w:pPr>
      <w:r>
        <w:t>¿Quién sois vosotros, que tanto os destila</w:t>
      </w:r>
    </w:p>
    <w:p w14:paraId="1CFB6B3F" w14:textId="77777777" w:rsidR="00903E67" w:rsidRDefault="00903E67" w:rsidP="005636B6">
      <w:pPr>
        <w:spacing w:before="240" w:after="240"/>
      </w:pPr>
      <w:r>
        <w:t>el dolor, que así veo por el rostro,</w:t>
      </w:r>
    </w:p>
    <w:p w14:paraId="744E2108" w14:textId="77777777" w:rsidR="00903E67" w:rsidRDefault="00903E67" w:rsidP="005636B6">
      <w:pPr>
        <w:spacing w:before="240" w:after="240"/>
      </w:pPr>
      <w:r>
        <w:t>y cuál es vuestra pena que reluce?»</w:t>
      </w:r>
    </w:p>
    <w:p w14:paraId="7456253E" w14:textId="77777777" w:rsidR="00903E67" w:rsidRDefault="00903E67" w:rsidP="005636B6">
      <w:pPr>
        <w:spacing w:before="240" w:after="240"/>
      </w:pPr>
      <w:r>
        <w:t>«Estas doradas capas -uno dijo-</w:t>
      </w:r>
    </w:p>
    <w:p w14:paraId="27DFA6BF" w14:textId="77777777" w:rsidR="00903E67" w:rsidRDefault="00903E67" w:rsidP="005636B6">
      <w:pPr>
        <w:spacing w:before="240" w:after="240"/>
      </w:pPr>
      <w:r>
        <w:t>son de plomo, tan gruesas, que los pesos</w:t>
      </w:r>
    </w:p>
    <w:p w14:paraId="4A0CC487" w14:textId="77777777" w:rsidR="00903E67" w:rsidRDefault="00903E67" w:rsidP="005636B6">
      <w:pPr>
        <w:spacing w:before="240" w:after="240"/>
      </w:pPr>
      <w:r>
        <w:t>hacen así chirriar a sus balanzas.</w:t>
      </w:r>
    </w:p>
    <w:p w14:paraId="66DC5265" w14:textId="77777777" w:rsidR="00903E67" w:rsidRDefault="00903E67" w:rsidP="005636B6">
      <w:pPr>
        <w:spacing w:before="240" w:after="240"/>
      </w:pPr>
      <w:r>
        <w:t>Frailes gozosos fuimos, boloñeses;</w:t>
      </w:r>
    </w:p>
    <w:p w14:paraId="2D51E75A" w14:textId="77777777" w:rsidR="00903E67" w:rsidRDefault="00903E67" w:rsidP="005636B6">
      <w:pPr>
        <w:spacing w:before="240" w:after="240"/>
      </w:pPr>
      <w:r>
        <w:t>yo Catalano y éste Loderingo</w:t>
      </w:r>
    </w:p>
    <w:p w14:paraId="3A25286F" w14:textId="77777777" w:rsidR="00903E67" w:rsidRDefault="00903E67" w:rsidP="005636B6">
      <w:pPr>
        <w:spacing w:before="240" w:after="240"/>
      </w:pPr>
      <w:r>
        <w:t>llamados, y elegidos en tu tierra,</w:t>
      </w:r>
    </w:p>
    <w:p w14:paraId="3E8D01C4" w14:textId="77777777" w:rsidR="00903E67" w:rsidRDefault="00903E67" w:rsidP="005636B6">
      <w:pPr>
        <w:spacing w:before="240" w:after="240"/>
      </w:pPr>
      <w:r>
        <w:t>como suele nombrarse a un imparcial</w:t>
      </w:r>
    </w:p>
    <w:p w14:paraId="42899511" w14:textId="77777777" w:rsidR="00903E67" w:rsidRDefault="00903E67" w:rsidP="005636B6">
      <w:pPr>
        <w:spacing w:before="240" w:after="240"/>
      </w:pPr>
      <w:r>
        <w:t>por conservar la paz; y fuimos tales</w:t>
      </w:r>
    </w:p>
    <w:p w14:paraId="3328975A" w14:textId="77777777" w:rsidR="00903E67" w:rsidRDefault="00903E67" w:rsidP="005636B6">
      <w:pPr>
        <w:spacing w:before="240" w:after="240"/>
      </w:pPr>
      <w:r>
        <w:t>que en torno del Gardingo aún puede verse.»</w:t>
      </w:r>
    </w:p>
    <w:p w14:paraId="374319EF" w14:textId="77777777" w:rsidR="00903E67" w:rsidRDefault="00903E67" w:rsidP="005636B6">
      <w:pPr>
        <w:spacing w:before="240" w:after="240"/>
      </w:pPr>
      <w:r>
        <w:t>Yo comencé: «Oh hermanos, vuestros males »</w:t>
      </w:r>
    </w:p>
    <w:p w14:paraId="2446AF2E" w14:textId="77777777" w:rsidR="00903E67" w:rsidRDefault="00903E67" w:rsidP="005636B6">
      <w:pPr>
        <w:spacing w:before="240" w:after="240"/>
      </w:pPr>
      <w:r>
        <w:t>No dije más, porque vi por el suelo</w:t>
      </w:r>
    </w:p>
    <w:p w14:paraId="46BB4AE2" w14:textId="77777777" w:rsidR="00903E67" w:rsidRDefault="00903E67" w:rsidP="005636B6">
      <w:pPr>
        <w:spacing w:before="240" w:after="240"/>
      </w:pPr>
      <w:r>
        <w:t>a uno crucificado con tres palos.</w:t>
      </w:r>
    </w:p>
    <w:p w14:paraId="1A348B68" w14:textId="77777777" w:rsidR="00903E67" w:rsidRDefault="00903E67" w:rsidP="005636B6">
      <w:pPr>
        <w:spacing w:before="240" w:after="240"/>
      </w:pPr>
      <w:r>
        <w:t>Al verme, por entero se agitaba,</w:t>
      </w:r>
    </w:p>
    <w:p w14:paraId="6CD4DD4F" w14:textId="77777777" w:rsidR="00903E67" w:rsidRDefault="00903E67" w:rsidP="005636B6">
      <w:pPr>
        <w:spacing w:before="240" w:after="240"/>
      </w:pPr>
      <w:r>
        <w:t>soplándose en la barba con suspiros;</w:t>
      </w:r>
    </w:p>
    <w:p w14:paraId="3D3B194F" w14:textId="77777777" w:rsidR="00903E67" w:rsidRDefault="00903E67" w:rsidP="005636B6">
      <w:pPr>
        <w:spacing w:before="240" w:after="240"/>
      </w:pPr>
      <w:r>
        <w:t>y el fraile Catalán que lo advirtió,</w:t>
      </w:r>
    </w:p>
    <w:p w14:paraId="1F46BE0C" w14:textId="77777777" w:rsidR="00903E67" w:rsidRDefault="00903E67" w:rsidP="005636B6">
      <w:pPr>
        <w:spacing w:before="240" w:after="240"/>
      </w:pPr>
      <w:r>
        <w:lastRenderedPageBreak/>
        <w:t>me dijo: «El condenado que tú miras,</w:t>
      </w:r>
    </w:p>
    <w:p w14:paraId="77F59DBC" w14:textId="77777777" w:rsidR="00903E67" w:rsidRDefault="00903E67" w:rsidP="005636B6">
      <w:pPr>
        <w:spacing w:before="240" w:after="240"/>
      </w:pPr>
      <w:r>
        <w:t>dijo a los fariseos que era justo</w:t>
      </w:r>
    </w:p>
    <w:p w14:paraId="24B12B29" w14:textId="77777777" w:rsidR="00903E67" w:rsidRDefault="00903E67" w:rsidP="005636B6">
      <w:pPr>
        <w:spacing w:before="240" w:after="240"/>
      </w:pPr>
      <w:r>
        <w:t>ajusticiar a un hombre por el pueblo.</w:t>
      </w:r>
    </w:p>
    <w:p w14:paraId="3BD19318" w14:textId="77777777" w:rsidR="00903E67" w:rsidRDefault="00903E67" w:rsidP="005636B6">
      <w:pPr>
        <w:spacing w:before="240" w:after="240"/>
      </w:pPr>
      <w:r>
        <w:t>Desnudo está y clavado en el camino</w:t>
      </w:r>
    </w:p>
    <w:p w14:paraId="7204D955" w14:textId="77777777" w:rsidR="00903E67" w:rsidRDefault="00903E67" w:rsidP="005636B6">
      <w:pPr>
        <w:spacing w:before="240" w:after="240"/>
      </w:pPr>
      <w:r>
        <w:t>como ves, y que sienta es necesario</w:t>
      </w:r>
    </w:p>
    <w:p w14:paraId="3F127502" w14:textId="77777777" w:rsidR="00903E67" w:rsidRDefault="00903E67" w:rsidP="005636B6">
      <w:pPr>
        <w:spacing w:before="240" w:after="240"/>
      </w:pPr>
      <w:r>
        <w:t>el peso del que pasa por encima;</w:t>
      </w:r>
    </w:p>
    <w:p w14:paraId="421FB38E" w14:textId="77777777" w:rsidR="00903E67" w:rsidRDefault="00903E67" w:rsidP="005636B6">
      <w:pPr>
        <w:spacing w:before="240" w:after="240"/>
      </w:pPr>
      <w:r>
        <w:t>y en tal modo se encuentra aquí su suegro</w:t>
      </w:r>
    </w:p>
    <w:p w14:paraId="553822A8" w14:textId="77777777" w:rsidR="00903E67" w:rsidRDefault="00903E67" w:rsidP="005636B6">
      <w:pPr>
        <w:spacing w:before="240" w:after="240"/>
      </w:pPr>
      <w:r>
        <w:t>en este foso, y los de aquel concilio</w:t>
      </w:r>
    </w:p>
    <w:p w14:paraId="6596593A" w14:textId="77777777" w:rsidR="00903E67" w:rsidRDefault="00903E67" w:rsidP="005636B6">
      <w:pPr>
        <w:spacing w:before="240" w:after="240"/>
      </w:pPr>
      <w:r>
        <w:t>que a los judíos fue mala semilla.»</w:t>
      </w:r>
    </w:p>
    <w:p w14:paraId="53E9E9E0" w14:textId="77777777" w:rsidR="00903E67" w:rsidRDefault="00903E67" w:rsidP="005636B6">
      <w:pPr>
        <w:spacing w:before="240" w:after="240"/>
      </w:pPr>
      <w:r>
        <w:t>Vi que Virgilio entonces se asombraba</w:t>
      </w:r>
    </w:p>
    <w:p w14:paraId="4FBE0E1E" w14:textId="77777777" w:rsidR="00903E67" w:rsidRDefault="00903E67" w:rsidP="005636B6">
      <w:pPr>
        <w:spacing w:before="240" w:after="240"/>
      </w:pPr>
      <w:r>
        <w:t>por quien se hallaba allí crucificado,</w:t>
      </w:r>
    </w:p>
    <w:p w14:paraId="49306346" w14:textId="77777777" w:rsidR="00903E67" w:rsidRDefault="00903E67" w:rsidP="005636B6">
      <w:pPr>
        <w:spacing w:before="240" w:after="240"/>
      </w:pPr>
      <w:r>
        <w:t>en el eterno exilio tan vilmente.</w:t>
      </w:r>
    </w:p>
    <w:p w14:paraId="605D4E1E" w14:textId="77777777" w:rsidR="00903E67" w:rsidRDefault="00903E67" w:rsidP="005636B6">
      <w:pPr>
        <w:spacing w:before="240" w:after="240"/>
      </w:pPr>
      <w:r>
        <w:t>Después dirigió al fraile estas palabras:</w:t>
      </w:r>
    </w:p>
    <w:p w14:paraId="768ABEFE" w14:textId="77777777" w:rsidR="00903E67" w:rsidRDefault="00903E67" w:rsidP="005636B6">
      <w:pPr>
        <w:spacing w:before="240" w:after="240"/>
      </w:pPr>
      <w:r>
        <w:t>«No os desagrade, si podéis, decirnos</w:t>
      </w:r>
    </w:p>
    <w:p w14:paraId="43CE1E45" w14:textId="77777777" w:rsidR="00903E67" w:rsidRDefault="00903E67" w:rsidP="005636B6">
      <w:pPr>
        <w:spacing w:before="240" w:after="240"/>
      </w:pPr>
      <w:r>
        <w:t>si existe alguna trocha a la derecha,</w:t>
      </w:r>
    </w:p>
    <w:p w14:paraId="556C0A9E" w14:textId="77777777" w:rsidR="00903E67" w:rsidRDefault="00903E67" w:rsidP="005636B6">
      <w:pPr>
        <w:spacing w:before="240" w:after="240"/>
      </w:pPr>
      <w:r>
        <w:t>por la cual ambos dos salir podamos,</w:t>
      </w:r>
    </w:p>
    <w:p w14:paraId="2CE0292A" w14:textId="77777777" w:rsidR="00903E67" w:rsidRDefault="00903E67" w:rsidP="005636B6">
      <w:pPr>
        <w:spacing w:before="240" w:after="240"/>
      </w:pPr>
      <w:r>
        <w:t>sin obligar a los ángeles negros,</w:t>
      </w:r>
    </w:p>
    <w:p w14:paraId="2E97FAF6" w14:textId="77777777" w:rsidR="00903E67" w:rsidRDefault="00903E67" w:rsidP="005636B6">
      <w:pPr>
        <w:spacing w:before="240" w:after="240"/>
      </w:pPr>
      <w:r>
        <w:t>a que nos saquen de este triste foso.»</w:t>
      </w:r>
    </w:p>
    <w:p w14:paraId="17838CE1" w14:textId="77777777" w:rsidR="00903E67" w:rsidRDefault="00903E67" w:rsidP="005636B6">
      <w:pPr>
        <w:spacing w:before="240" w:after="240"/>
      </w:pPr>
      <w:r>
        <w:t>Repuso entonces: «Antes que lo esperes,</w:t>
      </w:r>
    </w:p>
    <w:p w14:paraId="2CC06197" w14:textId="77777777" w:rsidR="00903E67" w:rsidRDefault="00903E67" w:rsidP="005636B6">
      <w:pPr>
        <w:spacing w:before="240" w:after="240"/>
      </w:pPr>
      <w:r>
        <w:lastRenderedPageBreak/>
        <w:t>hay un peñasco, que de la gran roca</w:t>
      </w:r>
    </w:p>
    <w:p w14:paraId="6B6CAD21" w14:textId="77777777" w:rsidR="00903E67" w:rsidRDefault="00903E67" w:rsidP="005636B6">
      <w:pPr>
        <w:spacing w:before="240" w:after="240"/>
      </w:pPr>
      <w:r>
        <w:t>sale, y que cruza los terribles valles,</w:t>
      </w:r>
    </w:p>
    <w:p w14:paraId="433AAB92" w14:textId="77777777" w:rsidR="00903E67" w:rsidRDefault="00903E67" w:rsidP="005636B6">
      <w:pPr>
        <w:spacing w:before="240" w:after="240"/>
      </w:pPr>
      <w:r>
        <w:t>salvo aquí que está roto y no lo salva.</w:t>
      </w:r>
    </w:p>
    <w:p w14:paraId="3CD4DF20" w14:textId="77777777" w:rsidR="00903E67" w:rsidRDefault="00903E67" w:rsidP="005636B6">
      <w:pPr>
        <w:spacing w:before="240" w:after="240"/>
      </w:pPr>
      <w:r>
        <w:t>Subir podréis arriba por la ruina</w:t>
      </w:r>
    </w:p>
    <w:p w14:paraId="4D80955B" w14:textId="77777777" w:rsidR="00903E67" w:rsidRDefault="00903E67" w:rsidP="005636B6">
      <w:pPr>
        <w:spacing w:before="240" w:after="240"/>
      </w:pPr>
      <w:r>
        <w:t>que yace al lado y el fondo recubre.»</w:t>
      </w:r>
    </w:p>
    <w:p w14:paraId="58EEAFE1" w14:textId="77777777" w:rsidR="00903E67" w:rsidRDefault="00903E67" w:rsidP="005636B6">
      <w:pPr>
        <w:spacing w:before="240" w:after="240"/>
      </w:pPr>
      <w:r>
        <w:t>El guía inclinó un poco la cabeza:</w:t>
      </w:r>
    </w:p>
    <w:p w14:paraId="57DE3330" w14:textId="77777777" w:rsidR="00903E67" w:rsidRDefault="00903E67" w:rsidP="005636B6">
      <w:pPr>
        <w:spacing w:before="240" w:after="240"/>
      </w:pPr>
      <w:r>
        <w:t>dijo después: « Contaba mal el caso</w:t>
      </w:r>
    </w:p>
    <w:p w14:paraId="025E9A39" w14:textId="77777777" w:rsidR="00903E67" w:rsidRDefault="00903E67" w:rsidP="005636B6">
      <w:pPr>
        <w:spacing w:before="240" w:after="240"/>
      </w:pPr>
      <w:r>
        <w:t>quien a los pecadores allí ensarta.»</w:t>
      </w:r>
    </w:p>
    <w:p w14:paraId="024F31C3" w14:textId="77777777" w:rsidR="00903E67" w:rsidRDefault="00903E67" w:rsidP="005636B6">
      <w:pPr>
        <w:spacing w:before="240" w:after="240"/>
      </w:pPr>
      <w:r>
        <w:t>Y el fraile: « Ya en Bolonia oí contar</w:t>
      </w:r>
    </w:p>
    <w:p w14:paraId="3334AA09" w14:textId="77777777" w:rsidR="00903E67" w:rsidRDefault="00903E67" w:rsidP="005636B6">
      <w:pPr>
        <w:spacing w:before="240" w:after="240"/>
      </w:pPr>
      <w:r>
        <w:t>muchos vicios del diablo, y entre otros</w:t>
      </w:r>
    </w:p>
    <w:p w14:paraId="066BDB7B" w14:textId="77777777" w:rsidR="00903E67" w:rsidRDefault="00903E67" w:rsidP="005636B6">
      <w:pPr>
        <w:spacing w:before="240" w:after="240"/>
      </w:pPr>
      <w:r>
        <w:t>que es mentiroso y padre del embuste.»</w:t>
      </w:r>
    </w:p>
    <w:p w14:paraId="72CFC310" w14:textId="77777777" w:rsidR="00903E67" w:rsidRDefault="00903E67" w:rsidP="005636B6">
      <w:pPr>
        <w:spacing w:before="240" w:after="240"/>
      </w:pPr>
      <w:r>
        <w:t>Rápidamente el guía se marchó,</w:t>
      </w:r>
    </w:p>
    <w:p w14:paraId="277B44A9" w14:textId="77777777" w:rsidR="00903E67" w:rsidRDefault="00903E67" w:rsidP="005636B6">
      <w:pPr>
        <w:spacing w:before="240" w:after="240"/>
      </w:pPr>
      <w:r>
        <w:t>con el rostro turbado por la ira;</w:t>
      </w:r>
    </w:p>
    <w:p w14:paraId="3F05C702" w14:textId="77777777" w:rsidR="00903E67" w:rsidRDefault="00903E67" w:rsidP="005636B6">
      <w:pPr>
        <w:spacing w:before="240" w:after="240"/>
      </w:pPr>
      <w:r>
        <w:t>y yo me separé de los cargados,</w:t>
      </w:r>
    </w:p>
    <w:p w14:paraId="5BB079BB" w14:textId="77777777" w:rsidR="00903E67" w:rsidRDefault="00903E67" w:rsidP="005636B6">
      <w:pPr>
        <w:spacing w:before="240" w:after="240"/>
      </w:pPr>
      <w:r>
        <w:t>detrás siguiendo las queridas plantas.</w:t>
      </w:r>
    </w:p>
    <w:p w14:paraId="1C3AEB41" w14:textId="77777777" w:rsidR="00903E67" w:rsidRDefault="00903E67" w:rsidP="005636B6">
      <w:pPr>
        <w:spacing w:before="240" w:after="240"/>
      </w:pPr>
      <w:r>
        <w:br w:type="page"/>
      </w:r>
    </w:p>
    <w:p w14:paraId="1B5FDACE" w14:textId="77777777" w:rsidR="00903E67" w:rsidRDefault="00903E67" w:rsidP="005636B6">
      <w:pPr>
        <w:pStyle w:val="Ttulo2"/>
        <w:spacing w:before="240" w:after="240"/>
      </w:pPr>
      <w:bookmarkStart w:id="28" w:name="_Toc196140951"/>
      <w:r>
        <w:lastRenderedPageBreak/>
        <w:t>CANTO XXIV</w:t>
      </w:r>
      <w:bookmarkEnd w:id="28"/>
    </w:p>
    <w:p w14:paraId="5E2E104C" w14:textId="7DA070A5" w:rsidR="00903E67" w:rsidRDefault="00903E67" w:rsidP="005636B6">
      <w:pPr>
        <w:spacing w:before="240" w:after="240"/>
      </w:pPr>
      <w:r>
        <w:t>En ese tiempo en el que el año es joven</w:t>
      </w:r>
      <w:r w:rsidR="000F44D1">
        <w:t xml:space="preserve"> </w:t>
      </w:r>
      <w:r>
        <w:t>y el sol sus crines bajo Acuario templa,</w:t>
      </w:r>
    </w:p>
    <w:p w14:paraId="2834110C" w14:textId="77777777" w:rsidR="00903E67" w:rsidRDefault="00903E67" w:rsidP="005636B6">
      <w:pPr>
        <w:spacing w:before="240" w:after="240"/>
      </w:pPr>
      <w:r>
        <w:t>y las noches se igualan con los días,</w:t>
      </w:r>
    </w:p>
    <w:p w14:paraId="707EC03D" w14:textId="77777777" w:rsidR="00903E67" w:rsidRDefault="00903E67" w:rsidP="005636B6">
      <w:pPr>
        <w:spacing w:before="240" w:after="240"/>
      </w:pPr>
      <w:r>
        <w:t>cuando la escarcha en tierra se asemeja</w:t>
      </w:r>
    </w:p>
    <w:p w14:paraId="49A1DDEB" w14:textId="77777777" w:rsidR="00903E67" w:rsidRDefault="00903E67" w:rsidP="005636B6">
      <w:pPr>
        <w:spacing w:before="240" w:after="240"/>
      </w:pPr>
      <w:r>
        <w:t>a aquella imagen de su blanca hermana,</w:t>
      </w:r>
    </w:p>
    <w:p w14:paraId="61CB60A7" w14:textId="77777777" w:rsidR="00903E67" w:rsidRDefault="00903E67" w:rsidP="005636B6">
      <w:pPr>
        <w:spacing w:before="240" w:after="240"/>
      </w:pPr>
      <w:r>
        <w:t>mas poco dura el temple de su pluma;</w:t>
      </w:r>
    </w:p>
    <w:p w14:paraId="5247D02B" w14:textId="77777777" w:rsidR="00903E67" w:rsidRDefault="00903E67" w:rsidP="005636B6">
      <w:pPr>
        <w:spacing w:before="240" w:after="240"/>
      </w:pPr>
      <w:r>
        <w:t>el campesino falto de forraje,</w:t>
      </w:r>
    </w:p>
    <w:p w14:paraId="2809D1DF" w14:textId="77777777" w:rsidR="00903E67" w:rsidRDefault="00903E67" w:rsidP="005636B6">
      <w:pPr>
        <w:spacing w:before="240" w:after="240"/>
      </w:pPr>
      <w:r>
        <w:t>se levanta y contempla la campiña</w:t>
      </w:r>
    </w:p>
    <w:p w14:paraId="1BC52018" w14:textId="77777777" w:rsidR="00903E67" w:rsidRDefault="00903E67" w:rsidP="005636B6">
      <w:pPr>
        <w:spacing w:before="240" w:after="240"/>
      </w:pPr>
      <w:r>
        <w:t>toda blanca, y el muslo se golpea,</w:t>
      </w:r>
    </w:p>
    <w:p w14:paraId="746D0884" w14:textId="77777777" w:rsidR="00903E67" w:rsidRDefault="00903E67" w:rsidP="005636B6">
      <w:pPr>
        <w:spacing w:before="240" w:after="240"/>
      </w:pPr>
      <w:r>
        <w:t>vuelve a casa, y aquí y allá se duele,</w:t>
      </w:r>
    </w:p>
    <w:p w14:paraId="15EC9AF4" w14:textId="77777777" w:rsidR="00903E67" w:rsidRDefault="00903E67" w:rsidP="005636B6">
      <w:pPr>
        <w:spacing w:before="240" w:after="240"/>
      </w:pPr>
      <w:r>
        <w:t>tal mezquino que no sabe qué hacerse;</w:t>
      </w:r>
    </w:p>
    <w:p w14:paraId="310144CE" w14:textId="77777777" w:rsidR="00903E67" w:rsidRDefault="00903E67" w:rsidP="005636B6">
      <w:pPr>
        <w:spacing w:before="240" w:after="240"/>
      </w:pPr>
      <w:r>
        <w:t>sale de nuevo, y cobra la esperanza,</w:t>
      </w:r>
    </w:p>
    <w:p w14:paraId="18B9553A" w14:textId="77777777" w:rsidR="00903E67" w:rsidRDefault="00903E67" w:rsidP="005636B6">
      <w:pPr>
        <w:spacing w:before="240" w:after="240"/>
      </w:pPr>
      <w:r>
        <w:t>viendo que al monte ya le cambió el rostro</w:t>
      </w:r>
    </w:p>
    <w:p w14:paraId="19074300" w14:textId="77777777" w:rsidR="00903E67" w:rsidRDefault="00903E67" w:rsidP="005636B6">
      <w:pPr>
        <w:spacing w:before="240" w:after="240"/>
      </w:pPr>
      <w:r>
        <w:t>en pocas horas, toma su cayado,</w:t>
      </w:r>
    </w:p>
    <w:p w14:paraId="46A221EE" w14:textId="77777777" w:rsidR="00903E67" w:rsidRDefault="00903E67" w:rsidP="005636B6">
      <w:pPr>
        <w:spacing w:before="240" w:after="240"/>
      </w:pPr>
      <w:r>
        <w:t>y a pacer fuera saca las ovejas.</w:t>
      </w:r>
    </w:p>
    <w:p w14:paraId="54FC7383" w14:textId="77777777" w:rsidR="00903E67" w:rsidRDefault="00903E67" w:rsidP="005636B6">
      <w:pPr>
        <w:spacing w:before="240" w:after="240"/>
      </w:pPr>
      <w:r>
        <w:t>De igual manera me asustó el maestro</w:t>
      </w:r>
    </w:p>
    <w:p w14:paraId="73E85070" w14:textId="77777777" w:rsidR="00903E67" w:rsidRDefault="00903E67" w:rsidP="005636B6">
      <w:pPr>
        <w:spacing w:before="240" w:after="240"/>
      </w:pPr>
      <w:r>
        <w:t>cuando vi que su frente se turbaba,</w:t>
      </w:r>
    </w:p>
    <w:p w14:paraId="3262CF73" w14:textId="77777777" w:rsidR="00903E67" w:rsidRDefault="00903E67" w:rsidP="005636B6">
      <w:pPr>
        <w:spacing w:before="240" w:after="240"/>
      </w:pPr>
      <w:r>
        <w:t>mas pronto al mal siguió la medicina;</w:t>
      </w:r>
    </w:p>
    <w:p w14:paraId="13BD44DF" w14:textId="77777777" w:rsidR="00903E67" w:rsidRDefault="00903E67" w:rsidP="005636B6">
      <w:pPr>
        <w:spacing w:before="240" w:after="240"/>
      </w:pPr>
      <w:r>
        <w:t>pues, al llegar al derruido puente,</w:t>
      </w:r>
    </w:p>
    <w:p w14:paraId="5F07ED89" w14:textId="77777777" w:rsidR="00903E67" w:rsidRDefault="00903E67" w:rsidP="005636B6">
      <w:pPr>
        <w:spacing w:before="240" w:after="240"/>
      </w:pPr>
      <w:r>
        <w:lastRenderedPageBreak/>
        <w:t>el guía se volvió a mí con el rostro</w:t>
      </w:r>
    </w:p>
    <w:p w14:paraId="4E308865" w14:textId="77777777" w:rsidR="00903E67" w:rsidRDefault="00903E67" w:rsidP="005636B6">
      <w:pPr>
        <w:spacing w:before="240" w:after="240"/>
      </w:pPr>
      <w:r>
        <w:t>dulce que vi al principio al pie del monte;</w:t>
      </w:r>
    </w:p>
    <w:p w14:paraId="36ED6C8C" w14:textId="77777777" w:rsidR="00903E67" w:rsidRDefault="00903E67" w:rsidP="005636B6">
      <w:pPr>
        <w:spacing w:before="240" w:after="240"/>
      </w:pPr>
      <w:r>
        <w:t>abrió los brazos, tras de haber tomado</w:t>
      </w:r>
    </w:p>
    <w:p w14:paraId="4D6A193D" w14:textId="77777777" w:rsidR="00903E67" w:rsidRDefault="00903E67" w:rsidP="005636B6">
      <w:pPr>
        <w:spacing w:before="240" w:after="240"/>
      </w:pPr>
      <w:r>
        <w:t>una resolución, mirando antes</w:t>
      </w:r>
    </w:p>
    <w:p w14:paraId="7A5725F4" w14:textId="77777777" w:rsidR="00903E67" w:rsidRDefault="00903E67" w:rsidP="005636B6">
      <w:pPr>
        <w:spacing w:before="240" w:after="240"/>
      </w:pPr>
      <w:r>
        <w:t>la ruina bien, y se acercó a empinarme.</w:t>
      </w:r>
    </w:p>
    <w:p w14:paraId="7C57F7F3" w14:textId="77777777" w:rsidR="00903E67" w:rsidRDefault="00903E67" w:rsidP="005636B6">
      <w:pPr>
        <w:spacing w:before="240" w:after="240"/>
      </w:pPr>
      <w:r>
        <w:t>Y como el que trabaja y que calcula,</w:t>
      </w:r>
    </w:p>
    <w:p w14:paraId="55D01E49" w14:textId="77777777" w:rsidR="00903E67" w:rsidRDefault="00903E67" w:rsidP="005636B6">
      <w:pPr>
        <w:spacing w:before="240" w:after="240"/>
      </w:pPr>
      <w:r>
        <w:t>que parece que todo lo prevea,</w:t>
      </w:r>
    </w:p>
    <w:p w14:paraId="2C26BDD9" w14:textId="77777777" w:rsidR="00903E67" w:rsidRDefault="00903E67" w:rsidP="005636B6">
      <w:pPr>
        <w:spacing w:before="240" w:after="240"/>
      </w:pPr>
      <w:r>
        <w:t>igual, encaramándome a la cima</w:t>
      </w:r>
    </w:p>
    <w:p w14:paraId="654DF3D0" w14:textId="77777777" w:rsidR="00903E67" w:rsidRDefault="00903E67" w:rsidP="005636B6">
      <w:pPr>
        <w:spacing w:before="240" w:after="240"/>
      </w:pPr>
      <w:r>
        <w:t>de un peñasco, otra roca examinaba,</w:t>
      </w:r>
    </w:p>
    <w:p w14:paraId="7A8F656D" w14:textId="77777777" w:rsidR="00903E67" w:rsidRDefault="00903E67" w:rsidP="005636B6">
      <w:pPr>
        <w:spacing w:before="240" w:after="240"/>
      </w:pPr>
      <w:r>
        <w:t>diciendo: «Agárrate luego de aquélla;</w:t>
      </w:r>
    </w:p>
    <w:p w14:paraId="6A32F1E5" w14:textId="77777777" w:rsidR="00903E67" w:rsidRDefault="00903E67" w:rsidP="005636B6">
      <w:pPr>
        <w:spacing w:before="240" w:after="240"/>
      </w:pPr>
      <w:r>
        <w:t>pero antes ve si puede sostenerte.»</w:t>
      </w:r>
    </w:p>
    <w:p w14:paraId="3F76BC3A" w14:textId="77777777" w:rsidR="00903E67" w:rsidRDefault="00903E67" w:rsidP="005636B6">
      <w:pPr>
        <w:spacing w:before="240" w:after="240"/>
      </w:pPr>
      <w:r>
        <w:t>No era un camino para alguien con capa,</w:t>
      </w:r>
    </w:p>
    <w:p w14:paraId="491FD556" w14:textId="77777777" w:rsidR="00903E67" w:rsidRDefault="00903E67" w:rsidP="005636B6">
      <w:pPr>
        <w:spacing w:before="240" w:after="240"/>
      </w:pPr>
      <w:r>
        <w:t>pues apenas, él leve, yo sujeto,</w:t>
      </w:r>
    </w:p>
    <w:p w14:paraId="65481D08" w14:textId="77777777" w:rsidR="00903E67" w:rsidRDefault="00903E67" w:rsidP="005636B6">
      <w:pPr>
        <w:spacing w:before="240" w:after="240"/>
      </w:pPr>
      <w:r>
        <w:t>podíamos subir de piedra en piedra.</w:t>
      </w:r>
    </w:p>
    <w:p w14:paraId="1A8E9F1D" w14:textId="77777777" w:rsidR="00903E67" w:rsidRDefault="00903E67" w:rsidP="005636B6">
      <w:pPr>
        <w:spacing w:before="240" w:after="240"/>
      </w:pPr>
      <w:r>
        <w:t>Y si no fuese que en aquel recinto</w:t>
      </w:r>
    </w:p>
    <w:p w14:paraId="6C7AE1E4" w14:textId="77777777" w:rsidR="00903E67" w:rsidRDefault="00903E67" w:rsidP="005636B6">
      <w:pPr>
        <w:spacing w:before="240" w:after="240"/>
      </w:pPr>
      <w:r>
        <w:t>más corto era el camino que en los otros,</w:t>
      </w:r>
    </w:p>
    <w:p w14:paraId="4138D72C" w14:textId="77777777" w:rsidR="00903E67" w:rsidRDefault="00903E67" w:rsidP="005636B6">
      <w:pPr>
        <w:spacing w:before="240" w:after="240"/>
      </w:pPr>
      <w:r>
        <w:t>no sé de él, pero yo vencido fuera.</w:t>
      </w:r>
    </w:p>
    <w:p w14:paraId="3CA389D4" w14:textId="77777777" w:rsidR="00903E67" w:rsidRDefault="00903E67" w:rsidP="005636B6">
      <w:pPr>
        <w:spacing w:before="240" w:after="240"/>
      </w:pPr>
      <w:r>
        <w:t>Mas como hacia la boca Malasbolsas</w:t>
      </w:r>
    </w:p>
    <w:p w14:paraId="68EB517F" w14:textId="77777777" w:rsidR="00903E67" w:rsidRDefault="00903E67" w:rsidP="005636B6">
      <w:pPr>
        <w:spacing w:before="240" w:after="240"/>
      </w:pPr>
      <w:r>
        <w:t>del pozo más profundo toda pende,</w:t>
      </w:r>
    </w:p>
    <w:p w14:paraId="26A259EB" w14:textId="77777777" w:rsidR="00903E67" w:rsidRDefault="00903E67" w:rsidP="005636B6">
      <w:pPr>
        <w:spacing w:before="240" w:after="240"/>
      </w:pPr>
      <w:r>
        <w:lastRenderedPageBreak/>
        <w:t>la situación de cada valle hace</w:t>
      </w:r>
    </w:p>
    <w:p w14:paraId="3D604B9C" w14:textId="77777777" w:rsidR="00903E67" w:rsidRDefault="00903E67" w:rsidP="005636B6">
      <w:pPr>
        <w:spacing w:before="240" w:after="240"/>
      </w:pPr>
      <w:r>
        <w:t>que se eleve un costado y otro baje;</w:t>
      </w:r>
    </w:p>
    <w:p w14:paraId="32418533" w14:textId="77777777" w:rsidR="00903E67" w:rsidRDefault="00903E67" w:rsidP="005636B6">
      <w:pPr>
        <w:spacing w:before="240" w:after="240"/>
      </w:pPr>
      <w:r>
        <w:t>y así llegamos a la punta extrema,</w:t>
      </w:r>
    </w:p>
    <w:p w14:paraId="169FD417" w14:textId="77777777" w:rsidR="00903E67" w:rsidRDefault="00903E67" w:rsidP="005636B6">
      <w:pPr>
        <w:spacing w:before="240" w:after="240"/>
      </w:pPr>
      <w:r>
        <w:t>donde la última piedra se destaca.</w:t>
      </w:r>
    </w:p>
    <w:p w14:paraId="0C9832AD" w14:textId="77777777" w:rsidR="00903E67" w:rsidRDefault="00903E67" w:rsidP="005636B6">
      <w:pPr>
        <w:spacing w:before="240" w:after="240"/>
      </w:pPr>
      <w:r>
        <w:t>Tan ordeñado del pulmón estaba</w:t>
      </w:r>
    </w:p>
    <w:p w14:paraId="45DCD2CA" w14:textId="77777777" w:rsidR="00903E67" w:rsidRDefault="00903E67" w:rsidP="005636B6">
      <w:pPr>
        <w:spacing w:before="240" w:after="240"/>
      </w:pPr>
      <w:r>
        <w:t>mi aliento en la subida, que sin fuerzas</w:t>
      </w:r>
    </w:p>
    <w:p w14:paraId="438F7536" w14:textId="77777777" w:rsidR="00903E67" w:rsidRDefault="00903E67" w:rsidP="005636B6">
      <w:pPr>
        <w:spacing w:before="240" w:after="240"/>
      </w:pPr>
      <w:r>
        <w:t>busqué un asiento en cuanto que llegamos.</w:t>
      </w:r>
    </w:p>
    <w:p w14:paraId="71906CAF" w14:textId="77777777" w:rsidR="00903E67" w:rsidRDefault="00903E67" w:rsidP="005636B6">
      <w:pPr>
        <w:spacing w:before="240" w:after="240"/>
      </w:pPr>
      <w:r>
        <w:t>«Ahora es preciso que te despereces</w:t>
      </w:r>
    </w:p>
    <w:p w14:paraId="4CA66E22" w14:textId="77777777" w:rsidR="00903E67" w:rsidRDefault="00903E67" w:rsidP="005636B6">
      <w:pPr>
        <w:spacing w:before="240" w:after="240"/>
      </w:pPr>
      <w:r>
        <w:t>-dijo el maestro-, pues que andando en plumas</w:t>
      </w:r>
    </w:p>
    <w:p w14:paraId="27DBF23C" w14:textId="77777777" w:rsidR="00903E67" w:rsidRDefault="00903E67" w:rsidP="005636B6">
      <w:pPr>
        <w:spacing w:before="240" w:after="240"/>
      </w:pPr>
      <w:r>
        <w:t>no se consigue fama, ni entre colchas;</w:t>
      </w:r>
    </w:p>
    <w:p w14:paraId="3BE8A025" w14:textId="77777777" w:rsidR="00903E67" w:rsidRDefault="00903E67" w:rsidP="005636B6">
      <w:pPr>
        <w:spacing w:before="240" w:after="240"/>
      </w:pPr>
      <w:r>
        <w:t>el que la vida sin ella malgasta</w:t>
      </w:r>
    </w:p>
    <w:p w14:paraId="665475B1" w14:textId="77777777" w:rsidR="00903E67" w:rsidRDefault="00903E67" w:rsidP="005636B6">
      <w:pPr>
        <w:spacing w:before="240" w:after="240"/>
      </w:pPr>
      <w:r>
        <w:t>tal vestigio en la tierra de sí deja,</w:t>
      </w:r>
    </w:p>
    <w:p w14:paraId="513407BA" w14:textId="77777777" w:rsidR="00903E67" w:rsidRDefault="00903E67" w:rsidP="005636B6">
      <w:pPr>
        <w:spacing w:before="240" w:after="240"/>
      </w:pPr>
      <w:r>
        <w:t>cual humo en aire o en agua la espuma.</w:t>
      </w:r>
    </w:p>
    <w:p w14:paraId="54195125" w14:textId="77777777" w:rsidR="00903E67" w:rsidRDefault="00903E67" w:rsidP="005636B6">
      <w:pPr>
        <w:spacing w:before="240" w:after="240"/>
      </w:pPr>
      <w:r>
        <w:t>Así que arriba: vence la pereza</w:t>
      </w:r>
    </w:p>
    <w:p w14:paraId="6A4AEBD4" w14:textId="77777777" w:rsidR="00903E67" w:rsidRDefault="00903E67" w:rsidP="005636B6">
      <w:pPr>
        <w:spacing w:before="240" w:after="240"/>
      </w:pPr>
      <w:r>
        <w:t>con ánimo que vence cualquier lucha,</w:t>
      </w:r>
    </w:p>
    <w:p w14:paraId="574619BA" w14:textId="77777777" w:rsidR="00903E67" w:rsidRDefault="00903E67" w:rsidP="005636B6">
      <w:pPr>
        <w:spacing w:before="240" w:after="240"/>
      </w:pPr>
      <w:r>
        <w:t>si con el cuerpo grave no lo impide.</w:t>
      </w:r>
    </w:p>
    <w:p w14:paraId="3755DC1F" w14:textId="77777777" w:rsidR="00903E67" w:rsidRDefault="00903E67" w:rsidP="005636B6">
      <w:pPr>
        <w:spacing w:before="240" w:after="240"/>
      </w:pPr>
      <w:r>
        <w:t>Hay que subir una escala aún más larga;</w:t>
      </w:r>
    </w:p>
    <w:p w14:paraId="73EA6C26" w14:textId="77777777" w:rsidR="00903E67" w:rsidRDefault="00903E67" w:rsidP="005636B6">
      <w:pPr>
        <w:spacing w:before="240" w:after="240"/>
      </w:pPr>
      <w:r>
        <w:t>haber huido de éstos no es bastante:</w:t>
      </w:r>
    </w:p>
    <w:p w14:paraId="0343D450" w14:textId="77777777" w:rsidR="00903E67" w:rsidRDefault="00903E67" w:rsidP="005636B6">
      <w:pPr>
        <w:spacing w:before="240" w:after="240"/>
      </w:pPr>
      <w:r>
        <w:t>si me entiendes, procura que te sirva.»</w:t>
      </w:r>
    </w:p>
    <w:p w14:paraId="5C34A0C1" w14:textId="77777777" w:rsidR="00903E67" w:rsidRDefault="00903E67" w:rsidP="005636B6">
      <w:pPr>
        <w:spacing w:before="240" w:after="240"/>
      </w:pPr>
      <w:r>
        <w:lastRenderedPageBreak/>
        <w:t>Alcé entonces, mostrándome provisto</w:t>
      </w:r>
    </w:p>
    <w:p w14:paraId="6A0805F2" w14:textId="77777777" w:rsidR="00903E67" w:rsidRDefault="00903E67" w:rsidP="005636B6">
      <w:pPr>
        <w:spacing w:before="240" w:after="240"/>
      </w:pPr>
      <w:r>
        <w:t>de un ánimo mayor del que tenía,</w:t>
      </w:r>
    </w:p>
    <w:p w14:paraId="50D91318" w14:textId="77777777" w:rsidR="00903E67" w:rsidRDefault="00903E67" w:rsidP="005636B6">
      <w:pPr>
        <w:spacing w:before="240" w:after="240"/>
      </w:pPr>
      <w:r>
        <w:t>« Vamos -dije-. Estoy fuerte y animoso.»</w:t>
      </w:r>
    </w:p>
    <w:p w14:paraId="32BE5510" w14:textId="77777777" w:rsidR="00903E67" w:rsidRDefault="00903E67" w:rsidP="005636B6">
      <w:pPr>
        <w:spacing w:before="240" w:after="240"/>
      </w:pPr>
      <w:r>
        <w:t>Por el derrumbe empezamos a andar,</w:t>
      </w:r>
    </w:p>
    <w:p w14:paraId="4AD21C61" w14:textId="77777777" w:rsidR="00903E67" w:rsidRDefault="00903E67" w:rsidP="005636B6">
      <w:pPr>
        <w:spacing w:before="240" w:after="240"/>
      </w:pPr>
      <w:r>
        <w:t>que era escarpado y rocoso y estrecho,</w:t>
      </w:r>
    </w:p>
    <w:p w14:paraId="79979FB5" w14:textId="77777777" w:rsidR="00903E67" w:rsidRDefault="00903E67" w:rsidP="005636B6">
      <w:pPr>
        <w:spacing w:before="240" w:after="240"/>
      </w:pPr>
      <w:r>
        <w:t>y mucho más pendiente que el de antes.</w:t>
      </w:r>
    </w:p>
    <w:p w14:paraId="48D6E73A" w14:textId="77777777" w:rsidR="00903E67" w:rsidRDefault="00903E67" w:rsidP="005636B6">
      <w:pPr>
        <w:spacing w:before="240" w:after="240"/>
      </w:pPr>
      <w:r>
        <w:t>Hablando andaba para hacerme el fuerte;</w:t>
      </w:r>
    </w:p>
    <w:p w14:paraId="77717B4D" w14:textId="77777777" w:rsidR="00903E67" w:rsidRDefault="00903E67" w:rsidP="005636B6">
      <w:pPr>
        <w:spacing w:before="240" w:after="240"/>
      </w:pPr>
      <w:r>
        <w:t>cuando una voz salió del otro foso,</w:t>
      </w:r>
    </w:p>
    <w:p w14:paraId="57943401" w14:textId="77777777" w:rsidR="00903E67" w:rsidRDefault="00903E67" w:rsidP="005636B6">
      <w:pPr>
        <w:spacing w:before="240" w:after="240"/>
      </w:pPr>
      <w:r>
        <w:t>que incomprensibles voces profería.</w:t>
      </w:r>
    </w:p>
    <w:p w14:paraId="6B9BEE17" w14:textId="77777777" w:rsidR="00903E67" w:rsidRDefault="00903E67" w:rsidP="005636B6">
      <w:pPr>
        <w:spacing w:before="240" w:after="240"/>
      </w:pPr>
      <w:r>
        <w:t>No le entendí, por más que sobre el lomo</w:t>
      </w:r>
    </w:p>
    <w:p w14:paraId="5809DF7E" w14:textId="77777777" w:rsidR="00903E67" w:rsidRDefault="00903E67" w:rsidP="005636B6">
      <w:pPr>
        <w:spacing w:before="240" w:after="240"/>
      </w:pPr>
      <w:r>
        <w:t>ya estuviese del arco que cruzaba:</w:t>
      </w:r>
    </w:p>
    <w:p w14:paraId="0DCFB76C" w14:textId="77777777" w:rsidR="00903E67" w:rsidRDefault="00903E67" w:rsidP="005636B6">
      <w:pPr>
        <w:spacing w:before="240" w:after="240"/>
      </w:pPr>
      <w:r>
        <w:t>mas el que hablaba parecía airado.</w:t>
      </w:r>
    </w:p>
    <w:p w14:paraId="74BC6B1F" w14:textId="77777777" w:rsidR="00903E67" w:rsidRDefault="00903E67" w:rsidP="005636B6">
      <w:pPr>
        <w:spacing w:before="240" w:after="240"/>
      </w:pPr>
      <w:r>
        <w:t>Miraba al fondo, mas mis ojos vivos,</w:t>
      </w:r>
    </w:p>
    <w:p w14:paraId="7B6669A3" w14:textId="77777777" w:rsidR="00903E67" w:rsidRDefault="00903E67" w:rsidP="005636B6">
      <w:pPr>
        <w:spacing w:before="240" w:after="240"/>
      </w:pPr>
      <w:r>
        <w:t>por lo oscuro, hasta el fondo no llegaban,</w:t>
      </w:r>
    </w:p>
    <w:p w14:paraId="22EF8947" w14:textId="77777777" w:rsidR="00903E67" w:rsidRDefault="00903E67" w:rsidP="005636B6">
      <w:pPr>
        <w:spacing w:before="240" w:after="240"/>
      </w:pPr>
      <w:r>
        <w:t>por lo que yo: «Maestro alcanza el otro</w:t>
      </w:r>
    </w:p>
    <w:p w14:paraId="5A723465" w14:textId="77777777" w:rsidR="00903E67" w:rsidRDefault="00903E67" w:rsidP="005636B6">
      <w:pPr>
        <w:spacing w:before="240" w:after="240"/>
      </w:pPr>
      <w:r>
        <w:t>recinto, y descendamos por el muro;</w:t>
      </w:r>
    </w:p>
    <w:p w14:paraId="6A50EB18" w14:textId="77777777" w:rsidR="00903E67" w:rsidRDefault="00903E67" w:rsidP="005636B6">
      <w:pPr>
        <w:spacing w:before="240" w:after="240"/>
      </w:pPr>
      <w:r>
        <w:t>pues, como escucho a alguno que no entiendo,</w:t>
      </w:r>
    </w:p>
    <w:p w14:paraId="3D57E0D8" w14:textId="77777777" w:rsidR="00903E67" w:rsidRDefault="00903E67" w:rsidP="005636B6">
      <w:pPr>
        <w:spacing w:before="240" w:after="240"/>
      </w:pPr>
      <w:r>
        <w:t>miro así al fondo y nada reconozco.</w:t>
      </w:r>
    </w:p>
    <w:p w14:paraId="6F59923C" w14:textId="77777777" w:rsidR="00903E67" w:rsidRDefault="00903E67" w:rsidP="005636B6">
      <w:pPr>
        <w:spacing w:before="240" w:after="240"/>
      </w:pPr>
      <w:r>
        <w:t>«Otra respuesta -dijo- no he de darte</w:t>
      </w:r>
    </w:p>
    <w:p w14:paraId="5A4C0AD8" w14:textId="77777777" w:rsidR="00903E67" w:rsidRDefault="00903E67" w:rsidP="005636B6">
      <w:pPr>
        <w:spacing w:before="240" w:after="240"/>
      </w:pPr>
      <w:r>
        <w:lastRenderedPageBreak/>
        <w:t>más que hacerlo; pues que demanda justa</w:t>
      </w:r>
    </w:p>
    <w:p w14:paraId="3248F4D5" w14:textId="77777777" w:rsidR="00903E67" w:rsidRDefault="00903E67" w:rsidP="005636B6">
      <w:pPr>
        <w:spacing w:before="240" w:after="240"/>
      </w:pPr>
      <w:r>
        <w:t>se ha de cumplir con obras, y callando.»</w:t>
      </w:r>
    </w:p>
    <w:p w14:paraId="33E56C97" w14:textId="77777777" w:rsidR="00903E67" w:rsidRDefault="00903E67" w:rsidP="005636B6">
      <w:pPr>
        <w:spacing w:before="240" w:after="240"/>
      </w:pPr>
      <w:r>
        <w:t>Desde lo alto del puente descendimos</w:t>
      </w:r>
    </w:p>
    <w:p w14:paraId="0383B533" w14:textId="77777777" w:rsidR="00903E67" w:rsidRDefault="00903E67" w:rsidP="005636B6">
      <w:pPr>
        <w:spacing w:before="240" w:after="240"/>
      </w:pPr>
      <w:r>
        <w:t>donde se cruza con la octava orilla,</w:t>
      </w:r>
    </w:p>
    <w:p w14:paraId="6ECB1EEB" w14:textId="77777777" w:rsidR="00903E67" w:rsidRDefault="00903E67" w:rsidP="005636B6">
      <w:pPr>
        <w:spacing w:before="240" w:after="240"/>
      </w:pPr>
      <w:r>
        <w:t>luego me fue la bolsa manifiesta;</w:t>
      </w:r>
    </w:p>
    <w:p w14:paraId="016E22D3" w14:textId="77777777" w:rsidR="00903E67" w:rsidRDefault="00903E67" w:rsidP="005636B6">
      <w:pPr>
        <w:spacing w:before="240" w:after="240"/>
      </w:pPr>
      <w:r>
        <w:t>y yo vi dentro terrible maleza</w:t>
      </w:r>
    </w:p>
    <w:p w14:paraId="793A9918" w14:textId="77777777" w:rsidR="00903E67" w:rsidRDefault="00903E67" w:rsidP="005636B6">
      <w:pPr>
        <w:spacing w:before="240" w:after="240"/>
      </w:pPr>
      <w:r>
        <w:t>de serpientes, de especies tan distintas,</w:t>
      </w:r>
    </w:p>
    <w:p w14:paraId="58102082" w14:textId="77777777" w:rsidR="00903E67" w:rsidRDefault="00903E67" w:rsidP="005636B6">
      <w:pPr>
        <w:spacing w:before="240" w:after="240"/>
      </w:pPr>
      <w:r>
        <w:t>que la sangre aún me hiela el recordarlo.</w:t>
      </w:r>
    </w:p>
    <w:p w14:paraId="7DBC0B17" w14:textId="77777777" w:rsidR="00903E67" w:rsidRDefault="00903E67" w:rsidP="005636B6">
      <w:pPr>
        <w:spacing w:before="240" w:after="240"/>
      </w:pPr>
      <w:r>
        <w:t>Más no se ufane Libia con su arena;</w:t>
      </w:r>
    </w:p>
    <w:p w14:paraId="320278D4" w14:textId="77777777" w:rsidR="00903E67" w:rsidRDefault="00903E67" w:rsidP="005636B6">
      <w:pPr>
        <w:spacing w:before="240" w:after="240"/>
      </w:pPr>
      <w:r>
        <w:t>que si quelidras, yáculos y faras</w:t>
      </w:r>
    </w:p>
    <w:p w14:paraId="23E22014" w14:textId="77777777" w:rsidR="00903E67" w:rsidRDefault="00903E67" w:rsidP="005636B6">
      <w:pPr>
        <w:spacing w:before="240" w:after="240"/>
      </w:pPr>
      <w:r>
        <w:t>produce, y cancros con anfisibenas,</w:t>
      </w:r>
    </w:p>
    <w:p w14:paraId="34F5688C" w14:textId="77777777" w:rsidR="00903E67" w:rsidRDefault="00903E67" w:rsidP="005636B6">
      <w:pPr>
        <w:spacing w:before="240" w:after="240"/>
      </w:pPr>
      <w:r>
        <w:t>ni tantas pestilencias, ni tan malas,</w:t>
      </w:r>
    </w:p>
    <w:p w14:paraId="45B88F10" w14:textId="77777777" w:rsidR="00903E67" w:rsidRDefault="00903E67" w:rsidP="005636B6">
      <w:pPr>
        <w:spacing w:before="240" w:after="240"/>
      </w:pPr>
      <w:r>
        <w:t>mostró jamás con la Etiopía entera,</w:t>
      </w:r>
    </w:p>
    <w:p w14:paraId="5455283C" w14:textId="77777777" w:rsidR="00903E67" w:rsidRDefault="00903E67" w:rsidP="005636B6">
      <w:pPr>
        <w:spacing w:before="240" w:after="240"/>
      </w:pPr>
      <w:r>
        <w:t>ni con aquel que está sobre el mar Rojo.</w:t>
      </w:r>
    </w:p>
    <w:p w14:paraId="61F57450" w14:textId="77777777" w:rsidR="00903E67" w:rsidRDefault="00903E67" w:rsidP="005636B6">
      <w:pPr>
        <w:spacing w:before="240" w:after="240"/>
      </w:pPr>
      <w:r>
        <w:t>Entre el montón tristísimo corrían</w:t>
      </w:r>
    </w:p>
    <w:p w14:paraId="207C1E32" w14:textId="77777777" w:rsidR="00903E67" w:rsidRDefault="00903E67" w:rsidP="005636B6">
      <w:pPr>
        <w:spacing w:before="240" w:after="240"/>
      </w:pPr>
      <w:r>
        <w:t>gentes desnudas y aterrorizadas,</w:t>
      </w:r>
    </w:p>
    <w:p w14:paraId="549F24AD" w14:textId="77777777" w:rsidR="00903E67" w:rsidRDefault="00903E67" w:rsidP="005636B6">
      <w:pPr>
        <w:spacing w:before="240" w:after="240"/>
      </w:pPr>
      <w:r>
        <w:t>sin refugio esperar o heliotropía:</w:t>
      </w:r>
    </w:p>
    <w:p w14:paraId="784EE9BF" w14:textId="77777777" w:rsidR="00903E67" w:rsidRDefault="00903E67" w:rsidP="005636B6">
      <w:pPr>
        <w:spacing w:before="240" w:after="240"/>
      </w:pPr>
      <w:r>
        <w:t>esposados con sierpes a la espalda;</w:t>
      </w:r>
    </w:p>
    <w:p w14:paraId="066A299E" w14:textId="77777777" w:rsidR="00903E67" w:rsidRDefault="00903E67" w:rsidP="005636B6">
      <w:pPr>
        <w:spacing w:before="240" w:after="240"/>
      </w:pPr>
      <w:r>
        <w:t>les hincaban la cola y la cabeza</w:t>
      </w:r>
    </w:p>
    <w:p w14:paraId="31CB5529" w14:textId="77777777" w:rsidR="00903E67" w:rsidRDefault="00903E67" w:rsidP="005636B6">
      <w:pPr>
        <w:spacing w:before="240" w:after="240"/>
      </w:pPr>
      <w:r>
        <w:lastRenderedPageBreak/>
        <w:t>en los riñones, encima montadas.</w:t>
      </w:r>
    </w:p>
    <w:p w14:paraId="608ED9AA" w14:textId="77777777" w:rsidR="00903E67" w:rsidRDefault="00903E67" w:rsidP="005636B6">
      <w:pPr>
        <w:spacing w:before="240" w:after="240"/>
      </w:pPr>
      <w:r>
        <w:t>De pronto a uno que se hallaba cerca,</w:t>
      </w:r>
    </w:p>
    <w:p w14:paraId="63412B71" w14:textId="77777777" w:rsidR="00903E67" w:rsidRDefault="00903E67" w:rsidP="005636B6">
      <w:pPr>
        <w:spacing w:before="240" w:after="240"/>
      </w:pPr>
      <w:r>
        <w:t>se lanzó una serpiente y le mordió</w:t>
      </w:r>
    </w:p>
    <w:p w14:paraId="562C8257" w14:textId="77777777" w:rsidR="00903E67" w:rsidRDefault="00903E67" w:rsidP="005636B6">
      <w:pPr>
        <w:spacing w:before="240" w:after="240"/>
      </w:pPr>
      <w:r>
        <w:t>donde el cuello se anuda con los hombros.</w:t>
      </w:r>
    </w:p>
    <w:p w14:paraId="049119DA" w14:textId="77777777" w:rsidR="00903E67" w:rsidRDefault="00903E67" w:rsidP="005636B6">
      <w:pPr>
        <w:spacing w:before="240" w:after="240"/>
      </w:pPr>
      <w:r>
        <w:t>Ni la O tan pronto, ni la I, se escribe,</w:t>
      </w:r>
    </w:p>
    <w:p w14:paraId="4D99764B" w14:textId="77777777" w:rsidR="00903E67" w:rsidRDefault="00903E67" w:rsidP="005636B6">
      <w:pPr>
        <w:spacing w:before="240" w:after="240"/>
      </w:pPr>
      <w:r>
        <w:t>cual se encendió y ardió, y todo en cenizas</w:t>
      </w:r>
    </w:p>
    <w:p w14:paraId="135BFAA2" w14:textId="77777777" w:rsidR="00903E67" w:rsidRDefault="00903E67" w:rsidP="005636B6">
      <w:pPr>
        <w:spacing w:before="240" w:after="240"/>
      </w:pPr>
      <w:r>
        <w:t>se convirtió cayendo todo entero;</w:t>
      </w:r>
    </w:p>
    <w:p w14:paraId="4AAAD518" w14:textId="77777777" w:rsidR="00903E67" w:rsidRDefault="00903E67" w:rsidP="005636B6">
      <w:pPr>
        <w:spacing w:before="240" w:after="240"/>
      </w:pPr>
      <w:r>
        <w:t>y luego estando así deshecho en tierra</w:t>
      </w:r>
    </w:p>
    <w:p w14:paraId="16BDD50F" w14:textId="77777777" w:rsidR="00903E67" w:rsidRDefault="00903E67" w:rsidP="005636B6">
      <w:pPr>
        <w:spacing w:before="240" w:after="240"/>
      </w:pPr>
      <w:r>
        <w:t>amontonóse el polvo por si solo,</w:t>
      </w:r>
    </w:p>
    <w:p w14:paraId="0BA3640A" w14:textId="77777777" w:rsidR="00903E67" w:rsidRDefault="00903E67" w:rsidP="005636B6">
      <w:pPr>
        <w:spacing w:before="240" w:after="240"/>
      </w:pPr>
      <w:r>
        <w:t>y en aquel mismo se tornó de súbito.</w:t>
      </w:r>
    </w:p>
    <w:p w14:paraId="164180F8" w14:textId="77777777" w:rsidR="00903E67" w:rsidRDefault="00903E67" w:rsidP="005636B6">
      <w:pPr>
        <w:spacing w:before="240" w:after="240"/>
      </w:pPr>
      <w:r>
        <w:t>Así los grandes sabios aseguran</w:t>
      </w:r>
    </w:p>
    <w:p w14:paraId="69FD5972" w14:textId="77777777" w:rsidR="00903E67" w:rsidRDefault="00903E67" w:rsidP="005636B6">
      <w:pPr>
        <w:spacing w:before="240" w:after="240"/>
      </w:pPr>
      <w:r>
        <w:t>que muere el Fénix y después renace,</w:t>
      </w:r>
    </w:p>
    <w:p w14:paraId="375D62D3" w14:textId="77777777" w:rsidR="00903E67" w:rsidRDefault="00903E67" w:rsidP="005636B6">
      <w:pPr>
        <w:spacing w:before="240" w:after="240"/>
      </w:pPr>
      <w:r>
        <w:t>cuando a los cinco siglos ya se acerca:</w:t>
      </w:r>
    </w:p>
    <w:p w14:paraId="14A50E86" w14:textId="77777777" w:rsidR="00903E67" w:rsidRDefault="00903E67" w:rsidP="005636B6">
      <w:pPr>
        <w:spacing w:before="240" w:after="240"/>
      </w:pPr>
      <w:r>
        <w:t>no pace en vida cebada ni hierba,</w:t>
      </w:r>
    </w:p>
    <w:p w14:paraId="1B2AE44D" w14:textId="77777777" w:rsidR="00903E67" w:rsidRDefault="00903E67" w:rsidP="005636B6">
      <w:pPr>
        <w:spacing w:before="240" w:after="240"/>
      </w:pPr>
      <w:r>
        <w:t>sólo de incienso lágrimas y amomo,</w:t>
      </w:r>
    </w:p>
    <w:p w14:paraId="57852B99" w14:textId="77777777" w:rsidR="00903E67" w:rsidRDefault="00903E67" w:rsidP="005636B6">
      <w:pPr>
        <w:spacing w:before="240" w:after="240"/>
      </w:pPr>
      <w:r>
        <w:t>y nardo y mirra son su último nido.</w:t>
      </w:r>
    </w:p>
    <w:p w14:paraId="2AE66D51" w14:textId="77777777" w:rsidR="00903E67" w:rsidRDefault="00903E67" w:rsidP="005636B6">
      <w:pPr>
        <w:spacing w:before="240" w:after="240"/>
      </w:pPr>
      <w:r>
        <w:t>Y como aquel que cae sin saber cómo,</w:t>
      </w:r>
    </w:p>
    <w:p w14:paraId="64FC8302" w14:textId="77777777" w:rsidR="00903E67" w:rsidRDefault="00903E67" w:rsidP="005636B6">
      <w:pPr>
        <w:spacing w:before="240" w:after="240"/>
      </w:pPr>
      <w:r>
        <w:t>porque fuerza diabólica lo tira,</w:t>
      </w:r>
    </w:p>
    <w:p w14:paraId="463AC19D" w14:textId="77777777" w:rsidR="00903E67" w:rsidRDefault="00903E67" w:rsidP="005636B6">
      <w:pPr>
        <w:spacing w:before="240" w:after="240"/>
      </w:pPr>
      <w:r>
        <w:t>o de otra opilación que liga el ánimo,</w:t>
      </w:r>
    </w:p>
    <w:p w14:paraId="57226E5D" w14:textId="77777777" w:rsidR="00903E67" w:rsidRDefault="00903E67" w:rsidP="005636B6">
      <w:pPr>
        <w:spacing w:before="240" w:after="240"/>
      </w:pPr>
      <w:r>
        <w:lastRenderedPageBreak/>
        <w:t>que levantado mira alrededor,</w:t>
      </w:r>
    </w:p>
    <w:p w14:paraId="5EF0C6D1" w14:textId="77777777" w:rsidR="00903E67" w:rsidRDefault="00903E67" w:rsidP="005636B6">
      <w:pPr>
        <w:spacing w:before="240" w:after="240"/>
      </w:pPr>
      <w:r>
        <w:t>muy conturbado por la gran angustia</w:t>
      </w:r>
    </w:p>
    <w:p w14:paraId="56082261" w14:textId="77777777" w:rsidR="00903E67" w:rsidRDefault="00903E67" w:rsidP="005636B6">
      <w:pPr>
        <w:spacing w:before="240" w:after="240"/>
      </w:pPr>
      <w:r>
        <w:t>que le ha ocurrido, y suspira al mirar:</w:t>
      </w:r>
    </w:p>
    <w:p w14:paraId="111BD701" w14:textId="77777777" w:rsidR="00903E67" w:rsidRDefault="00903E67" w:rsidP="005636B6">
      <w:pPr>
        <w:spacing w:before="240" w:after="240"/>
      </w:pPr>
      <w:r>
        <w:t>igual el pecador al levantarse.</w:t>
      </w:r>
    </w:p>
    <w:p w14:paraId="74140D30" w14:textId="77777777" w:rsidR="00903E67" w:rsidRDefault="00903E67" w:rsidP="005636B6">
      <w:pPr>
        <w:spacing w:before="240" w:after="240"/>
      </w:pPr>
      <w:r>
        <w:t>¡Oh divina potencia, cuán severa,</w:t>
      </w:r>
    </w:p>
    <w:p w14:paraId="404AE3BF" w14:textId="77777777" w:rsidR="00903E67" w:rsidRDefault="00903E67" w:rsidP="005636B6">
      <w:pPr>
        <w:spacing w:before="240" w:after="240"/>
      </w:pPr>
      <w:r>
        <w:t>que tales golpes das en tu venganza!</w:t>
      </w:r>
    </w:p>
    <w:p w14:paraId="140FF33A" w14:textId="77777777" w:rsidR="00903E67" w:rsidRDefault="00903E67" w:rsidP="005636B6">
      <w:pPr>
        <w:spacing w:before="240" w:after="240"/>
      </w:pPr>
      <w:r>
        <w:t>El guía preguntó luego quién era:</w:t>
      </w:r>
    </w:p>
    <w:p w14:paraId="42F2AD92" w14:textId="77777777" w:rsidR="00903E67" w:rsidRDefault="00903E67" w:rsidP="005636B6">
      <w:pPr>
        <w:spacing w:before="240" w:after="240"/>
      </w:pPr>
      <w:r>
        <w:t>y él respondió: «Lloví de la Toscana,</w:t>
      </w:r>
    </w:p>
    <w:p w14:paraId="72F98809" w14:textId="77777777" w:rsidR="00903E67" w:rsidRDefault="00903E67" w:rsidP="005636B6">
      <w:pPr>
        <w:spacing w:before="240" w:after="240"/>
      </w:pPr>
      <w:r>
        <w:t>no ha mucho tiempo, en este fiero abismo.</w:t>
      </w:r>
    </w:p>
    <w:p w14:paraId="69E4C4D7" w14:textId="77777777" w:rsidR="00903E67" w:rsidRDefault="00903E67" w:rsidP="005636B6">
      <w:pPr>
        <w:spacing w:before="240" w:after="240"/>
      </w:pPr>
      <w:r>
        <w:t>Vida de bestia me plació, no de hombre,</w:t>
      </w:r>
    </w:p>
    <w:p w14:paraId="08606AD0" w14:textId="77777777" w:rsidR="00903E67" w:rsidRDefault="00903E67" w:rsidP="005636B6">
      <w:pPr>
        <w:spacing w:before="240" w:after="240"/>
      </w:pPr>
      <w:r>
        <w:t>como al mulo que fui: soy Vanni Fucci</w:t>
      </w:r>
    </w:p>
    <w:p w14:paraId="75EE66F4" w14:textId="77777777" w:rsidR="00903E67" w:rsidRDefault="00903E67" w:rsidP="005636B6">
      <w:pPr>
        <w:spacing w:before="240" w:after="240"/>
      </w:pPr>
      <w:r>
        <w:t>bestia, y Pistoya me fue buena cuadra.»</w:t>
      </w:r>
    </w:p>
    <w:p w14:paraId="55F0A416" w14:textId="77777777" w:rsidR="00903E67" w:rsidRDefault="00903E67" w:rsidP="005636B6">
      <w:pPr>
        <w:spacing w:before="240" w:after="240"/>
      </w:pPr>
      <w:r>
        <w:t>Y yo a mi guía: «Dile que no huya,</w:t>
      </w:r>
    </w:p>
    <w:p w14:paraId="0BD3CD2B" w14:textId="77777777" w:rsidR="00903E67" w:rsidRDefault="00903E67" w:rsidP="005636B6">
      <w:pPr>
        <w:spacing w:before="240" w:after="240"/>
      </w:pPr>
      <w:r>
        <w:t>y pregunta qué culpa aquí le arroja;</w:t>
      </w:r>
    </w:p>
    <w:p w14:paraId="577290AF" w14:textId="77777777" w:rsidR="00903E67" w:rsidRDefault="00903E67" w:rsidP="005636B6">
      <w:pPr>
        <w:spacing w:before="240" w:after="240"/>
      </w:pPr>
      <w:r>
        <w:t>que hombre le vi de maldad y de sangre.»</w:t>
      </w:r>
    </w:p>
    <w:p w14:paraId="61256DE7" w14:textId="77777777" w:rsidR="00903E67" w:rsidRDefault="00903E67" w:rsidP="005636B6">
      <w:pPr>
        <w:spacing w:before="240" w:after="240"/>
      </w:pPr>
      <w:r>
        <w:t>Y el pecador, que oyó, no se escondía,</w:t>
      </w:r>
    </w:p>
    <w:p w14:paraId="73F61912" w14:textId="77777777" w:rsidR="00903E67" w:rsidRDefault="00903E67" w:rsidP="005636B6">
      <w:pPr>
        <w:spacing w:before="240" w:after="240"/>
      </w:pPr>
      <w:r>
        <w:t>mas volvió contra mí el ánimo y rostro,</w:t>
      </w:r>
    </w:p>
    <w:p w14:paraId="432CC5CB" w14:textId="77777777" w:rsidR="00903E67" w:rsidRDefault="00903E67" w:rsidP="005636B6">
      <w:pPr>
        <w:spacing w:before="240" w:after="240"/>
      </w:pPr>
      <w:r>
        <w:t>y de triste vergüenza enrojeció;</w:t>
      </w:r>
    </w:p>
    <w:p w14:paraId="27ACD922" w14:textId="77777777" w:rsidR="00903E67" w:rsidRDefault="00903E67" w:rsidP="005636B6">
      <w:pPr>
        <w:spacing w:before="240" w:after="240"/>
      </w:pPr>
      <w:r>
        <w:t>y dijo: «Más me duele que me halles</w:t>
      </w:r>
    </w:p>
    <w:p w14:paraId="2D12C5C5" w14:textId="77777777" w:rsidR="00903E67" w:rsidRDefault="00903E67" w:rsidP="005636B6">
      <w:pPr>
        <w:spacing w:before="240" w:after="240"/>
      </w:pPr>
      <w:r>
        <w:lastRenderedPageBreak/>
        <w:t>en la miseria en la que me estás viendo,</w:t>
      </w:r>
    </w:p>
    <w:p w14:paraId="4439D6EE" w14:textId="77777777" w:rsidR="00903E67" w:rsidRDefault="00903E67" w:rsidP="005636B6">
      <w:pPr>
        <w:spacing w:before="240" w:after="240"/>
      </w:pPr>
      <w:r>
        <w:t>que cuando fui arrancado en la otra vida.</w:t>
      </w:r>
    </w:p>
    <w:p w14:paraId="79F7436C" w14:textId="77777777" w:rsidR="00903E67" w:rsidRDefault="00903E67" w:rsidP="005636B6">
      <w:pPr>
        <w:spacing w:before="240" w:after="240"/>
      </w:pPr>
      <w:r>
        <w:t>Yo no puedo ocultar lo que preguntas:</w:t>
      </w:r>
    </w:p>
    <w:p w14:paraId="1DE273B5" w14:textId="77777777" w:rsidR="00903E67" w:rsidRDefault="00903E67" w:rsidP="005636B6">
      <w:pPr>
        <w:spacing w:before="240" w:after="240"/>
      </w:pPr>
      <w:r>
        <w:t>aquí estoy porque fui en la sacristía</w:t>
      </w:r>
    </w:p>
    <w:p w14:paraId="137DA8C5" w14:textId="77777777" w:rsidR="00903E67" w:rsidRDefault="00903E67" w:rsidP="005636B6">
      <w:pPr>
        <w:spacing w:before="240" w:after="240"/>
      </w:pPr>
      <w:r>
        <w:t>ladrón de los hermosos ornamentos,</w:t>
      </w:r>
    </w:p>
    <w:p w14:paraId="56C04204" w14:textId="77777777" w:rsidR="00903E67" w:rsidRDefault="00903E67" w:rsidP="005636B6">
      <w:pPr>
        <w:spacing w:before="240" w:after="240"/>
      </w:pPr>
      <w:r>
        <w:t>y acusaron a otro hombre falsamente;</w:t>
      </w:r>
    </w:p>
    <w:p w14:paraId="28B172FD" w14:textId="77777777" w:rsidR="00903E67" w:rsidRDefault="00903E67" w:rsidP="005636B6">
      <w:pPr>
        <w:spacing w:before="240" w:after="240"/>
      </w:pPr>
      <w:r>
        <w:t>mas porque no disfrutes al mirarme,</w:t>
      </w:r>
    </w:p>
    <w:p w14:paraId="3A951E17" w14:textId="77777777" w:rsidR="00903E67" w:rsidRDefault="00903E67" w:rsidP="005636B6">
      <w:pPr>
        <w:spacing w:before="240" w:after="240"/>
      </w:pPr>
      <w:r>
        <w:t>si del lugar oscuro tal vez sales,</w:t>
      </w:r>
    </w:p>
    <w:p w14:paraId="05B02B74" w14:textId="77777777" w:rsidR="00903E67" w:rsidRDefault="00903E67" w:rsidP="005636B6">
      <w:pPr>
        <w:spacing w:before="240" w:after="240"/>
      </w:pPr>
      <w:r>
        <w:t>abre el oído y este anuncio escucha:</w:t>
      </w:r>
    </w:p>
    <w:p w14:paraId="527FC579" w14:textId="77777777" w:rsidR="00903E67" w:rsidRDefault="00903E67" w:rsidP="005636B6">
      <w:pPr>
        <w:spacing w:before="240" w:after="240"/>
      </w:pPr>
      <w:r>
        <w:t>Pistoya de los negros enflaquece:</w:t>
      </w:r>
    </w:p>
    <w:p w14:paraId="0AC7A5FA" w14:textId="77777777" w:rsidR="00903E67" w:rsidRDefault="00903E67" w:rsidP="005636B6">
      <w:pPr>
        <w:spacing w:before="240" w:after="240"/>
      </w:pPr>
      <w:r>
        <w:t>luego en Florencia cambian gente y modos.</w:t>
      </w:r>
    </w:p>
    <w:p w14:paraId="28371454" w14:textId="77777777" w:rsidR="00903E67" w:rsidRDefault="00903E67" w:rsidP="005636B6">
      <w:pPr>
        <w:spacing w:before="240" w:after="240"/>
      </w:pPr>
      <w:r>
        <w:t>De Val de Magra Marte manda un rayo</w:t>
      </w:r>
    </w:p>
    <w:p w14:paraId="6413B04F" w14:textId="77777777" w:rsidR="00903E67" w:rsidRDefault="00903E67" w:rsidP="005636B6">
      <w:pPr>
        <w:spacing w:before="240" w:after="240"/>
      </w:pPr>
      <w:r>
        <w:t>rodeado de turbios nubarrones;</w:t>
      </w:r>
    </w:p>
    <w:p w14:paraId="625F9FB6" w14:textId="77777777" w:rsidR="00903E67" w:rsidRDefault="00903E67" w:rsidP="005636B6">
      <w:pPr>
        <w:spacing w:before="240" w:after="240"/>
      </w:pPr>
      <w:r>
        <w:t>y en agria tempestad impetuosa,</w:t>
      </w:r>
    </w:p>
    <w:p w14:paraId="097F013B" w14:textId="77777777" w:rsidR="00903E67" w:rsidRDefault="00903E67" w:rsidP="005636B6">
      <w:pPr>
        <w:spacing w:before="240" w:after="240"/>
      </w:pPr>
      <w:r>
        <w:t>sobre el campo Piceno habrá un combate;</w:t>
      </w:r>
    </w:p>
    <w:p w14:paraId="685EEE6D" w14:textId="77777777" w:rsidR="00903E67" w:rsidRDefault="00903E67" w:rsidP="005636B6">
      <w:pPr>
        <w:spacing w:before="240" w:after="240"/>
      </w:pPr>
      <w:r>
        <w:t>y de repente rasgará la niebla,</w:t>
      </w:r>
    </w:p>
    <w:p w14:paraId="1CEDBC11" w14:textId="77777777" w:rsidR="00903E67" w:rsidRDefault="00903E67" w:rsidP="005636B6">
      <w:pPr>
        <w:spacing w:before="240" w:after="240"/>
      </w:pPr>
      <w:r>
        <w:t>de modo que herirá a todos los blancos.</w:t>
      </w:r>
    </w:p>
    <w:p w14:paraId="737B5FA6" w14:textId="77777777" w:rsidR="000F44D1" w:rsidRDefault="00903E67" w:rsidP="005636B6">
      <w:pPr>
        <w:spacing w:before="240" w:after="240"/>
      </w:pPr>
      <w:r>
        <w:t>¡Esto te digo para hacerte daño!»</w:t>
      </w:r>
    </w:p>
    <w:p w14:paraId="0F679407" w14:textId="7F7F4457" w:rsidR="00903E67" w:rsidRDefault="000F44D1" w:rsidP="005636B6">
      <w:pPr>
        <w:pStyle w:val="Ttulo2"/>
        <w:spacing w:before="240" w:after="240"/>
      </w:pPr>
      <w:r>
        <w:br w:type="page"/>
      </w:r>
      <w:bookmarkStart w:id="29" w:name="_Toc196140952"/>
      <w:r w:rsidR="00903E67">
        <w:lastRenderedPageBreak/>
        <w:t>CANTO XXV</w:t>
      </w:r>
      <w:bookmarkEnd w:id="29"/>
    </w:p>
    <w:p w14:paraId="759F4B6F" w14:textId="6974F5E7" w:rsidR="00903E67" w:rsidRDefault="00903E67" w:rsidP="005636B6">
      <w:pPr>
        <w:spacing w:before="240" w:after="240"/>
      </w:pPr>
      <w:r>
        <w:t>El ladrón al final de sus palabras,</w:t>
      </w:r>
      <w:r w:rsidR="000F44D1">
        <w:t xml:space="preserve"> </w:t>
      </w:r>
      <w:r>
        <w:t>alzó las manos con un par de higas,</w:t>
      </w:r>
    </w:p>
    <w:p w14:paraId="7B1DDED3" w14:textId="77777777" w:rsidR="00903E67" w:rsidRDefault="00903E67" w:rsidP="005636B6">
      <w:pPr>
        <w:spacing w:before="240" w:after="240"/>
      </w:pPr>
      <w:r>
        <w:t>gritando: «Toma, Dios, te las dedico.»</w:t>
      </w:r>
    </w:p>
    <w:p w14:paraId="43FA4E72" w14:textId="77777777" w:rsidR="00903E67" w:rsidRDefault="00903E67" w:rsidP="005636B6">
      <w:pPr>
        <w:spacing w:before="240" w:after="240"/>
      </w:pPr>
      <w:r>
        <w:t>Desde entonces me agradan las serpientes,</w:t>
      </w:r>
    </w:p>
    <w:p w14:paraId="74A046C0" w14:textId="77777777" w:rsidR="00903E67" w:rsidRDefault="00903E67" w:rsidP="005636B6">
      <w:pPr>
        <w:spacing w:before="240" w:after="240"/>
      </w:pPr>
      <w:r>
        <w:t>pues una le envolvió entonces el cuello,</w:t>
      </w:r>
    </w:p>
    <w:p w14:paraId="43C71DB3" w14:textId="77777777" w:rsidR="00903E67" w:rsidRDefault="00903E67" w:rsidP="005636B6">
      <w:pPr>
        <w:spacing w:before="240" w:after="240"/>
      </w:pPr>
      <w:r>
        <w:t>cual si dijese: «No quiero que sigas»;</w:t>
      </w:r>
    </w:p>
    <w:p w14:paraId="48CB2FDF" w14:textId="77777777" w:rsidR="00903E67" w:rsidRDefault="00903E67" w:rsidP="005636B6">
      <w:pPr>
        <w:spacing w:before="240" w:after="240"/>
      </w:pPr>
      <w:r>
        <w:t>y otra a los brazos, y le sujetó</w:t>
      </w:r>
    </w:p>
    <w:p w14:paraId="35F861AB" w14:textId="77777777" w:rsidR="00903E67" w:rsidRDefault="00903E67" w:rsidP="005636B6">
      <w:pPr>
        <w:spacing w:before="240" w:after="240"/>
      </w:pPr>
      <w:r>
        <w:t>ciñéndose a sí misma por delante.</w:t>
      </w:r>
    </w:p>
    <w:p w14:paraId="14C7A6EE" w14:textId="77777777" w:rsidR="00903E67" w:rsidRDefault="00903E67" w:rsidP="005636B6">
      <w:pPr>
        <w:spacing w:before="240" w:after="240"/>
      </w:pPr>
      <w:r>
        <w:t>que no pudo con ella ni moverse.</w:t>
      </w:r>
    </w:p>
    <w:p w14:paraId="4A5BA8B7" w14:textId="77777777" w:rsidR="00903E67" w:rsidRDefault="00903E67" w:rsidP="005636B6">
      <w:pPr>
        <w:spacing w:before="240" w:after="240"/>
      </w:pPr>
      <w:r>
        <w:t>¡Ah Pistoya, Pistoya, por qué niegas</w:t>
      </w:r>
    </w:p>
    <w:p w14:paraId="39644D6C" w14:textId="77777777" w:rsidR="00903E67" w:rsidRDefault="00903E67" w:rsidP="005636B6">
      <w:pPr>
        <w:spacing w:before="240" w:after="240"/>
      </w:pPr>
      <w:r>
        <w:t>incinerarte, así que más no dures,</w:t>
      </w:r>
    </w:p>
    <w:p w14:paraId="57FAF303" w14:textId="77777777" w:rsidR="00903E67" w:rsidRDefault="00903E67" w:rsidP="005636B6">
      <w:pPr>
        <w:spacing w:before="240" w:after="240"/>
      </w:pPr>
      <w:r>
        <w:t>pues superas en mal a tus mayores!</w:t>
      </w:r>
    </w:p>
    <w:p w14:paraId="51499E91" w14:textId="77777777" w:rsidR="00903E67" w:rsidRDefault="00903E67" w:rsidP="005636B6">
      <w:pPr>
        <w:spacing w:before="240" w:after="240"/>
      </w:pPr>
      <w:r>
        <w:t>En todas las regiones del infierno</w:t>
      </w:r>
    </w:p>
    <w:p w14:paraId="105510C6" w14:textId="77777777" w:rsidR="00903E67" w:rsidRDefault="00903E67" w:rsidP="005636B6">
      <w:pPr>
        <w:spacing w:before="240" w:after="240"/>
      </w:pPr>
      <w:r>
        <w:t>no vi a Dios tan soberbio algún espíritu,</w:t>
      </w:r>
    </w:p>
    <w:p w14:paraId="2A712538" w14:textId="77777777" w:rsidR="00903E67" w:rsidRDefault="00903E67" w:rsidP="005636B6">
      <w:pPr>
        <w:spacing w:before="240" w:after="240"/>
      </w:pPr>
      <w:r>
        <w:t>ni el que cayó de la muralla en Tebas.</w:t>
      </w:r>
    </w:p>
    <w:p w14:paraId="51AD8C0A" w14:textId="77777777" w:rsidR="00903E67" w:rsidRDefault="00903E67" w:rsidP="005636B6">
      <w:pPr>
        <w:spacing w:before="240" w:after="240"/>
      </w:pPr>
      <w:r>
        <w:t>Aquel huyó sin decir más palabra;</w:t>
      </w:r>
    </w:p>
    <w:p w14:paraId="09E24C67" w14:textId="77777777" w:rsidR="00903E67" w:rsidRDefault="00903E67" w:rsidP="005636B6">
      <w:pPr>
        <w:spacing w:before="240" w:after="240"/>
      </w:pPr>
      <w:r>
        <w:t>y vi venir a un centauro rabioso,</w:t>
      </w:r>
    </w:p>
    <w:p w14:paraId="4999CD0E" w14:textId="77777777" w:rsidR="00903E67" w:rsidRDefault="00903E67" w:rsidP="005636B6">
      <w:pPr>
        <w:spacing w:before="240" w:after="240"/>
      </w:pPr>
      <w:r>
        <w:t>llamando: «¿Dónde, dónde está el soberbio?»</w:t>
      </w:r>
    </w:p>
    <w:p w14:paraId="2C5C706C" w14:textId="77777777" w:rsidR="00903E67" w:rsidRDefault="00903E67" w:rsidP="005636B6">
      <w:pPr>
        <w:spacing w:before="240" w:after="240"/>
      </w:pPr>
      <w:r>
        <w:t>No creo que Maremma tantas tenga,</w:t>
      </w:r>
    </w:p>
    <w:p w14:paraId="7151AD02" w14:textId="77777777" w:rsidR="00903E67" w:rsidRDefault="00903E67" w:rsidP="005636B6">
      <w:pPr>
        <w:spacing w:before="240" w:after="240"/>
      </w:pPr>
      <w:r>
        <w:lastRenderedPageBreak/>
        <w:t>cuantas bichas tenía por la grupa,</w:t>
      </w:r>
    </w:p>
    <w:p w14:paraId="65671465" w14:textId="77777777" w:rsidR="00903E67" w:rsidRDefault="00903E67" w:rsidP="005636B6">
      <w:pPr>
        <w:spacing w:before="240" w:after="240"/>
      </w:pPr>
      <w:r>
        <w:t>hasta donde comienzan nuestras formas.</w:t>
      </w:r>
    </w:p>
    <w:p w14:paraId="3E864B78" w14:textId="77777777" w:rsidR="00903E67" w:rsidRDefault="00903E67" w:rsidP="005636B6">
      <w:pPr>
        <w:spacing w:before="240" w:after="240"/>
      </w:pPr>
      <w:r>
        <w:t>Encima de los hombros, tras la nuca,</w:t>
      </w:r>
    </w:p>
    <w:p w14:paraId="410A2032" w14:textId="77777777" w:rsidR="00903E67" w:rsidRDefault="00903E67" w:rsidP="005636B6">
      <w:pPr>
        <w:spacing w:before="240" w:after="240"/>
      </w:pPr>
      <w:r>
        <w:t>con las alas abiertas, un dragón</w:t>
      </w:r>
    </w:p>
    <w:p w14:paraId="3C8203B1" w14:textId="77777777" w:rsidR="00903E67" w:rsidRDefault="00903E67" w:rsidP="005636B6">
      <w:pPr>
        <w:spacing w:before="240" w:after="240"/>
      </w:pPr>
      <w:r>
        <w:t>tenía; y éste quema cuanto toca.</w:t>
      </w:r>
    </w:p>
    <w:p w14:paraId="62D47BDC" w14:textId="77777777" w:rsidR="00903E67" w:rsidRDefault="00903E67" w:rsidP="005636B6">
      <w:pPr>
        <w:spacing w:before="240" w:after="240"/>
      </w:pPr>
      <w:r>
        <w:t>Mi maestro me dijo: « Aquel es Caco,</w:t>
      </w:r>
    </w:p>
    <w:p w14:paraId="0CA0899B" w14:textId="77777777" w:rsidR="00903E67" w:rsidRDefault="00903E67" w:rsidP="005636B6">
      <w:pPr>
        <w:spacing w:before="240" w:after="240"/>
      </w:pPr>
      <w:r>
        <w:t>que, bajo el muro del monte Aventino,</w:t>
      </w:r>
    </w:p>
    <w:p w14:paraId="05CBBB41" w14:textId="77777777" w:rsidR="00903E67" w:rsidRDefault="00903E67" w:rsidP="005636B6">
      <w:pPr>
        <w:spacing w:before="240" w:after="240"/>
      </w:pPr>
      <w:r>
        <w:t>hizo un lago de sangre muchas veces.</w:t>
      </w:r>
    </w:p>
    <w:p w14:paraId="73DB6C13" w14:textId="77777777" w:rsidR="00903E67" w:rsidRDefault="00903E67" w:rsidP="005636B6">
      <w:pPr>
        <w:spacing w:before="240" w:after="240"/>
      </w:pPr>
      <w:r>
        <w:t>No va con sus hermanos por la senda,</w:t>
      </w:r>
    </w:p>
    <w:p w14:paraId="43CE0F56" w14:textId="77777777" w:rsidR="00903E67" w:rsidRDefault="00903E67" w:rsidP="005636B6">
      <w:pPr>
        <w:spacing w:before="240" w:after="240"/>
      </w:pPr>
      <w:r>
        <w:t>por el hurto que fraudulento hizo</w:t>
      </w:r>
    </w:p>
    <w:p w14:paraId="532F2896" w14:textId="77777777" w:rsidR="00903E67" w:rsidRDefault="00903E67" w:rsidP="005636B6">
      <w:pPr>
        <w:spacing w:before="240" w:after="240"/>
      </w:pPr>
      <w:r>
        <w:t>del rebaño que fue de su vecino;</w:t>
      </w:r>
    </w:p>
    <w:p w14:paraId="5334F43C" w14:textId="77777777" w:rsidR="00903E67" w:rsidRDefault="00903E67" w:rsidP="005636B6">
      <w:pPr>
        <w:spacing w:before="240" w:after="240"/>
      </w:pPr>
      <w:r>
        <w:t>hasta acabar sus obras tan inicuas</w:t>
      </w:r>
    </w:p>
    <w:p w14:paraId="318A714C" w14:textId="77777777" w:rsidR="00903E67" w:rsidRDefault="00903E67" w:rsidP="005636B6">
      <w:pPr>
        <w:spacing w:before="240" w:after="240"/>
      </w:pPr>
      <w:r>
        <w:t>bajo la herculea maza, que tal vez</w:t>
      </w:r>
    </w:p>
    <w:p w14:paraId="27293FBC" w14:textId="77777777" w:rsidR="00903E67" w:rsidRDefault="00903E67" w:rsidP="005636B6">
      <w:pPr>
        <w:spacing w:before="240" w:after="240"/>
      </w:pPr>
      <w:r>
        <w:t>ciento le dio, mas no sintió el deceno.»</w:t>
      </w:r>
    </w:p>
    <w:p w14:paraId="747EE1F1" w14:textId="77777777" w:rsidR="00903E67" w:rsidRDefault="00903E67" w:rsidP="005636B6">
      <w:pPr>
        <w:spacing w:before="240" w:after="240"/>
      </w:pPr>
      <w:r>
        <w:t>Mientras que así me hablaba, se marchó,</w:t>
      </w:r>
    </w:p>
    <w:p w14:paraId="42AEC1CD" w14:textId="77777777" w:rsidR="00903E67" w:rsidRDefault="00903E67" w:rsidP="005636B6">
      <w:pPr>
        <w:spacing w:before="240" w:after="240"/>
      </w:pPr>
      <w:r>
        <w:t>y a nuestros pies llegaron tres espíritus,</w:t>
      </w:r>
    </w:p>
    <w:p w14:paraId="454DBB00" w14:textId="77777777" w:rsidR="00903E67" w:rsidRDefault="00903E67" w:rsidP="005636B6">
      <w:pPr>
        <w:spacing w:before="240" w:after="240"/>
      </w:pPr>
      <w:r>
        <w:t>sin que ni yo ni el guía lo advirtiésemos,</w:t>
      </w:r>
    </w:p>
    <w:p w14:paraId="520BCD8F" w14:textId="77777777" w:rsidR="00903E67" w:rsidRDefault="00903E67" w:rsidP="005636B6">
      <w:pPr>
        <w:spacing w:before="240" w:after="240"/>
      </w:pPr>
      <w:r>
        <w:t>hasta que nos gritaron: «¿Quiénes sois?»:</w:t>
      </w:r>
    </w:p>
    <w:p w14:paraId="29D9C9A2" w14:textId="77777777" w:rsidR="00903E67" w:rsidRDefault="00903E67" w:rsidP="005636B6">
      <w:pPr>
        <w:spacing w:before="240" w:after="240"/>
      </w:pPr>
      <w:r>
        <w:t>por lo cual dimos fin a nuestra charla,</w:t>
      </w:r>
    </w:p>
    <w:p w14:paraId="231907CC" w14:textId="77777777" w:rsidR="00903E67" w:rsidRDefault="00903E67" w:rsidP="005636B6">
      <w:pPr>
        <w:spacing w:before="240" w:after="240"/>
      </w:pPr>
      <w:r>
        <w:lastRenderedPageBreak/>
        <w:t>y entonces nos volvimos hacia ellos.</w:t>
      </w:r>
    </w:p>
    <w:p w14:paraId="124CDC94" w14:textId="77777777" w:rsidR="00903E67" w:rsidRDefault="00903E67" w:rsidP="005636B6">
      <w:pPr>
        <w:spacing w:before="240" w:after="240"/>
      </w:pPr>
      <w:r>
        <w:t>Yo no les conocí, pero ocurrió,</w:t>
      </w:r>
    </w:p>
    <w:p w14:paraId="29B6C779" w14:textId="77777777" w:rsidR="00903E67" w:rsidRDefault="00903E67" w:rsidP="005636B6">
      <w:pPr>
        <w:spacing w:before="240" w:after="240"/>
      </w:pPr>
      <w:r>
        <w:t>como suele ocurrir en ocasiones,</w:t>
      </w:r>
    </w:p>
    <w:p w14:paraId="640F3F27" w14:textId="77777777" w:rsidR="00903E67" w:rsidRDefault="00903E67" w:rsidP="005636B6">
      <w:pPr>
        <w:spacing w:before="240" w:after="240"/>
      </w:pPr>
      <w:r>
        <w:t>que tuvo el uno que llamar al otro,</w:t>
      </w:r>
    </w:p>
    <w:p w14:paraId="37F69EF9" w14:textId="77777777" w:rsidR="00903E67" w:rsidRDefault="00903E67" w:rsidP="005636B6">
      <w:pPr>
        <w:spacing w:before="240" w:after="240"/>
      </w:pPr>
      <w:r>
        <w:t>diciendo: «Cianfa, ¿dónde te has metido?»</w:t>
      </w:r>
    </w:p>
    <w:p w14:paraId="0B3D8E34" w14:textId="77777777" w:rsidR="00903E67" w:rsidRDefault="00903E67" w:rsidP="005636B6">
      <w:pPr>
        <w:spacing w:before="240" w:after="240"/>
      </w:pPr>
      <w:r>
        <w:t>Y yo, para que el guía se fijase,</w:t>
      </w:r>
    </w:p>
    <w:p w14:paraId="538508E7" w14:textId="77777777" w:rsidR="00903E67" w:rsidRDefault="00903E67" w:rsidP="005636B6">
      <w:pPr>
        <w:spacing w:before="240" w:after="240"/>
      </w:pPr>
      <w:r>
        <w:t>del mentón puse el dedo a la nariz.</w:t>
      </w:r>
    </w:p>
    <w:p w14:paraId="31B35F9C" w14:textId="77777777" w:rsidR="00903E67" w:rsidRDefault="00903E67" w:rsidP="005636B6">
      <w:pPr>
        <w:spacing w:before="240" w:after="240"/>
      </w:pPr>
      <w:r>
        <w:t>Si ahora fueras, lector, lento en creerte</w:t>
      </w:r>
    </w:p>
    <w:p w14:paraId="4967A768" w14:textId="77777777" w:rsidR="00903E67" w:rsidRDefault="00903E67" w:rsidP="005636B6">
      <w:pPr>
        <w:spacing w:before="240" w:after="240"/>
      </w:pPr>
      <w:r>
        <w:t>lo que diré, no será nada raro,</w:t>
      </w:r>
    </w:p>
    <w:p w14:paraId="288E226A" w14:textId="77777777" w:rsidR="00903E67" w:rsidRDefault="00903E67" w:rsidP="005636B6">
      <w:pPr>
        <w:spacing w:before="240" w:after="240"/>
      </w:pPr>
      <w:r>
        <w:t>pues yo lo vi, y apenas me lo creo.</w:t>
      </w:r>
    </w:p>
    <w:p w14:paraId="6FCB09FB" w14:textId="77777777" w:rsidR="00903E67" w:rsidRDefault="00903E67" w:rsidP="005636B6">
      <w:pPr>
        <w:spacing w:before="240" w:after="240"/>
      </w:pPr>
      <w:r>
        <w:t>A ellos tenía alzada la mirada,</w:t>
      </w:r>
    </w:p>
    <w:p w14:paraId="5B4ADB57" w14:textId="77777777" w:rsidR="00903E67" w:rsidRDefault="00903E67" w:rsidP="005636B6">
      <w:pPr>
        <w:spacing w:before="240" w:after="240"/>
      </w:pPr>
      <w:r>
        <w:t>y una serpiente con seis pies a uno,</w:t>
      </w:r>
    </w:p>
    <w:p w14:paraId="61CD8DDE" w14:textId="77777777" w:rsidR="00903E67" w:rsidRDefault="00903E67" w:rsidP="005636B6">
      <w:pPr>
        <w:spacing w:before="240" w:after="240"/>
      </w:pPr>
      <w:r>
        <w:t>se le tira, y entera se le enrosca.</w:t>
      </w:r>
    </w:p>
    <w:p w14:paraId="25C861C1" w14:textId="77777777" w:rsidR="00903E67" w:rsidRDefault="00903E67" w:rsidP="005636B6">
      <w:pPr>
        <w:spacing w:before="240" w:after="240"/>
      </w:pPr>
      <w:r>
        <w:t>Los pies de en medio cogiéronle el vientre,</w:t>
      </w:r>
    </w:p>
    <w:p w14:paraId="135AF65E" w14:textId="77777777" w:rsidR="00903E67" w:rsidRDefault="00903E67" w:rsidP="005636B6">
      <w:pPr>
        <w:spacing w:before="240" w:after="240"/>
      </w:pPr>
      <w:r>
        <w:t>los de delante prendieron sus brazos,</w:t>
      </w:r>
    </w:p>
    <w:p w14:paraId="23AA320B" w14:textId="77777777" w:rsidR="00903E67" w:rsidRDefault="00903E67" w:rsidP="005636B6">
      <w:pPr>
        <w:spacing w:before="240" w:after="240"/>
      </w:pPr>
      <w:r>
        <w:t>y después le mordió las dos mejillas.</w:t>
      </w:r>
    </w:p>
    <w:p w14:paraId="534E84D2" w14:textId="77777777" w:rsidR="00903E67" w:rsidRDefault="00903E67" w:rsidP="005636B6">
      <w:pPr>
        <w:spacing w:before="240" w:after="240"/>
      </w:pPr>
      <w:r>
        <w:t>Los delanteros lanzóle a los muslos</w:t>
      </w:r>
    </w:p>
    <w:p w14:paraId="064A484E" w14:textId="77777777" w:rsidR="00903E67" w:rsidRDefault="00903E67" w:rsidP="005636B6">
      <w:pPr>
        <w:spacing w:before="240" w:after="240"/>
      </w:pPr>
      <w:r>
        <w:t>y le metió la cola entre los dos,</w:t>
      </w:r>
    </w:p>
    <w:p w14:paraId="6AC48DE8" w14:textId="77777777" w:rsidR="00903E67" w:rsidRDefault="00903E67" w:rsidP="005636B6">
      <w:pPr>
        <w:spacing w:before="240" w:after="240"/>
      </w:pPr>
      <w:r>
        <w:t>y la trabó detrás de los riñones.</w:t>
      </w:r>
    </w:p>
    <w:p w14:paraId="1184F89E" w14:textId="77777777" w:rsidR="00903E67" w:rsidRDefault="00903E67" w:rsidP="005636B6">
      <w:pPr>
        <w:spacing w:before="240" w:after="240"/>
      </w:pPr>
      <w:r>
        <w:lastRenderedPageBreak/>
        <w:t>Hiedra tan arraigada no fue nunca</w:t>
      </w:r>
    </w:p>
    <w:p w14:paraId="35427820" w14:textId="77777777" w:rsidR="00903E67" w:rsidRDefault="00903E67" w:rsidP="005636B6">
      <w:pPr>
        <w:spacing w:before="240" w:after="240"/>
      </w:pPr>
      <w:r>
        <w:t>a un árbol, como aquella horrible fiera</w:t>
      </w:r>
    </w:p>
    <w:p w14:paraId="52073C57" w14:textId="77777777" w:rsidR="00903E67" w:rsidRDefault="00903E67" w:rsidP="005636B6">
      <w:pPr>
        <w:spacing w:before="240" w:after="240"/>
      </w:pPr>
      <w:r>
        <w:t>por otros miembros enroscó los suyos.</w:t>
      </w:r>
    </w:p>
    <w:p w14:paraId="7AA2B1D7" w14:textId="77777777" w:rsidR="00903E67" w:rsidRDefault="00903E67" w:rsidP="005636B6">
      <w:pPr>
        <w:spacing w:before="240" w:after="240"/>
      </w:pPr>
      <w:r>
        <w:t>Se juntan luego, tal si cera ardiente</w:t>
      </w:r>
    </w:p>
    <w:p w14:paraId="4E8D75F2" w14:textId="77777777" w:rsidR="00903E67" w:rsidRDefault="00903E67" w:rsidP="005636B6">
      <w:pPr>
        <w:spacing w:before="240" w:after="240"/>
      </w:pPr>
      <w:r>
        <w:t>fueran, y mezclan así sus colores,</w:t>
      </w:r>
    </w:p>
    <w:p w14:paraId="23F2B409" w14:textId="77777777" w:rsidR="00903E67" w:rsidRDefault="00903E67" w:rsidP="005636B6">
      <w:pPr>
        <w:spacing w:before="240" w:after="240"/>
      </w:pPr>
      <w:r>
        <w:t>no parecían ya lo que antes eran,</w:t>
      </w:r>
    </w:p>
    <w:p w14:paraId="30F17F0F" w14:textId="77777777" w:rsidR="00903E67" w:rsidRDefault="00903E67" w:rsidP="005636B6">
      <w:pPr>
        <w:spacing w:before="240" w:after="240"/>
      </w:pPr>
      <w:r>
        <w:t>como se extiende a causa del ardor,</w:t>
      </w:r>
    </w:p>
    <w:p w14:paraId="3BA4285C" w14:textId="77777777" w:rsidR="00903E67" w:rsidRDefault="00903E67" w:rsidP="005636B6">
      <w:pPr>
        <w:spacing w:before="240" w:after="240"/>
      </w:pPr>
      <w:r>
        <w:t>por el papel, ese color oscuro,</w:t>
      </w:r>
    </w:p>
    <w:p w14:paraId="23AD16F5" w14:textId="77777777" w:rsidR="00903E67" w:rsidRDefault="00903E67" w:rsidP="005636B6">
      <w:pPr>
        <w:spacing w:before="240" w:after="240"/>
      </w:pPr>
      <w:r>
        <w:t>que aún no es negro y ya deja de ser blanco.</w:t>
      </w:r>
    </w:p>
    <w:p w14:paraId="42567E0F" w14:textId="77777777" w:rsidR="00903E67" w:rsidRDefault="00903E67" w:rsidP="005636B6">
      <w:pPr>
        <w:spacing w:before="240" w:after="240"/>
      </w:pPr>
      <w:r>
        <w:t>Los otros dos miraban, cada cual</w:t>
      </w:r>
    </w:p>
    <w:p w14:paraId="0B2EE31D" w14:textId="77777777" w:rsidR="00903E67" w:rsidRDefault="00903E67" w:rsidP="005636B6">
      <w:pPr>
        <w:spacing w:before="240" w:after="240"/>
      </w:pPr>
      <w:r>
        <w:t>gritando: «¡Agnel, ay, cómo estás cambiando!</w:t>
      </w:r>
    </w:p>
    <w:p w14:paraId="20CB84F6" w14:textId="77777777" w:rsidR="00903E67" w:rsidRDefault="00903E67" w:rsidP="005636B6">
      <w:pPr>
        <w:spacing w:before="240" w:after="240"/>
      </w:pPr>
      <w:r>
        <w:t>¡mira que ya no sois ni dos ni uno!</w:t>
      </w:r>
    </w:p>
    <w:p w14:paraId="3AB89866" w14:textId="77777777" w:rsidR="00903E67" w:rsidRDefault="00903E67" w:rsidP="005636B6">
      <w:pPr>
        <w:spacing w:before="240" w:after="240"/>
      </w:pPr>
      <w:r>
        <w:t>Las dos cabezas eran ya una sola,</w:t>
      </w:r>
    </w:p>
    <w:p w14:paraId="56BB6263" w14:textId="77777777" w:rsidR="00903E67" w:rsidRDefault="00903E67" w:rsidP="005636B6">
      <w:pPr>
        <w:spacing w:before="240" w:after="240"/>
      </w:pPr>
      <w:r>
        <w:t>y mezcladas se vieron dos figuras</w:t>
      </w:r>
    </w:p>
    <w:p w14:paraId="6DBA47EE" w14:textId="77777777" w:rsidR="00903E67" w:rsidRDefault="00903E67" w:rsidP="005636B6">
      <w:pPr>
        <w:spacing w:before="240" w:after="240"/>
      </w:pPr>
      <w:r>
        <w:t>en una cara, donde se perdían.</w:t>
      </w:r>
    </w:p>
    <w:p w14:paraId="1E6658BE" w14:textId="77777777" w:rsidR="00903E67" w:rsidRDefault="00903E67" w:rsidP="005636B6">
      <w:pPr>
        <w:spacing w:before="240" w:after="240"/>
      </w:pPr>
      <w:r>
        <w:t>Cuatro miembros hiciéronse dos brazos;</w:t>
      </w:r>
    </w:p>
    <w:p w14:paraId="57673E6C" w14:textId="77777777" w:rsidR="00903E67" w:rsidRDefault="00903E67" w:rsidP="005636B6">
      <w:pPr>
        <w:spacing w:before="240" w:after="240"/>
      </w:pPr>
      <w:r>
        <w:t>los muslos con las piernas, vientre y tronco</w:t>
      </w:r>
    </w:p>
    <w:p w14:paraId="2ED2A76D" w14:textId="77777777" w:rsidR="00903E67" w:rsidRDefault="00903E67" w:rsidP="005636B6">
      <w:pPr>
        <w:spacing w:before="240" w:after="240"/>
      </w:pPr>
      <w:r>
        <w:t>en miembros nunca vistos se tornaron.</w:t>
      </w:r>
    </w:p>
    <w:p w14:paraId="626DD38B" w14:textId="77777777" w:rsidR="00903E67" w:rsidRDefault="00903E67" w:rsidP="005636B6">
      <w:pPr>
        <w:spacing w:before="240" w:after="240"/>
      </w:pPr>
      <w:r>
        <w:t>Ya no existian las antiguas formas:</w:t>
      </w:r>
    </w:p>
    <w:p w14:paraId="2A595842" w14:textId="77777777" w:rsidR="00903E67" w:rsidRDefault="00903E67" w:rsidP="005636B6">
      <w:pPr>
        <w:spacing w:before="240" w:after="240"/>
      </w:pPr>
      <w:r>
        <w:lastRenderedPageBreak/>
        <w:t>dos y ninguna la perversa imagen</w:t>
      </w:r>
    </w:p>
    <w:p w14:paraId="409BB0DF" w14:textId="77777777" w:rsidR="00903E67" w:rsidRDefault="00903E67" w:rsidP="005636B6">
      <w:pPr>
        <w:spacing w:before="240" w:after="240"/>
      </w:pPr>
      <w:r>
        <w:t>parecía; y se fue con paso lento.</w:t>
      </w:r>
    </w:p>
    <w:p w14:paraId="2FDD2D22" w14:textId="77777777" w:rsidR="00903E67" w:rsidRDefault="00903E67" w:rsidP="005636B6">
      <w:pPr>
        <w:spacing w:before="240" w:after="240"/>
      </w:pPr>
      <w:r>
        <w:t>Como el lagarto bajo el gran azote</w:t>
      </w:r>
    </w:p>
    <w:p w14:paraId="53194E30" w14:textId="77777777" w:rsidR="00903E67" w:rsidRDefault="00903E67" w:rsidP="005636B6">
      <w:pPr>
        <w:spacing w:before="240" w:after="240"/>
      </w:pPr>
      <w:r>
        <w:t>de la canícula, al cambiar de seto,</w:t>
      </w:r>
    </w:p>
    <w:p w14:paraId="0CD9634E" w14:textId="77777777" w:rsidR="00903E67" w:rsidRDefault="00903E67" w:rsidP="005636B6">
      <w:pPr>
        <w:spacing w:before="240" w:after="240"/>
      </w:pPr>
      <w:r>
        <w:t>parece un rayo si cruza el camino;</w:t>
      </w:r>
    </w:p>
    <w:p w14:paraId="0AC34EFA" w14:textId="77777777" w:rsidR="00903E67" w:rsidRDefault="00903E67" w:rsidP="005636B6">
      <w:pPr>
        <w:spacing w:before="240" w:after="240"/>
      </w:pPr>
      <w:r>
        <w:t>tal parecía, yendo a las barrigas</w:t>
      </w:r>
    </w:p>
    <w:p w14:paraId="01B983AC" w14:textId="77777777" w:rsidR="00903E67" w:rsidRDefault="00903E67" w:rsidP="005636B6">
      <w:pPr>
        <w:spacing w:before="240" w:after="240"/>
      </w:pPr>
      <w:r>
        <w:t>de los restantes, una sierpe airada,</w:t>
      </w:r>
    </w:p>
    <w:p w14:paraId="44FD0F76" w14:textId="77777777" w:rsidR="00903E67" w:rsidRDefault="00903E67" w:rsidP="005636B6">
      <w:pPr>
        <w:spacing w:before="240" w:after="240"/>
      </w:pPr>
      <w:r>
        <w:t>tal grano de pimienta negra y livida;</w:t>
      </w:r>
    </w:p>
    <w:p w14:paraId="3B4701A1" w14:textId="77777777" w:rsidR="00903E67" w:rsidRDefault="00903E67" w:rsidP="005636B6">
      <w:pPr>
        <w:spacing w:before="240" w:after="240"/>
      </w:pPr>
      <w:r>
        <w:t>y en aquel sitio que primero toma</w:t>
      </w:r>
    </w:p>
    <w:p w14:paraId="2E164D37" w14:textId="77777777" w:rsidR="00903E67" w:rsidRDefault="00903E67" w:rsidP="005636B6">
      <w:pPr>
        <w:spacing w:before="240" w:after="240"/>
      </w:pPr>
      <w:r>
        <w:t>nuestro alimento, a uno le golpea;</w:t>
      </w:r>
    </w:p>
    <w:p w14:paraId="289CF4A6" w14:textId="77777777" w:rsidR="00903E67" w:rsidRDefault="00903E67" w:rsidP="005636B6">
      <w:pPr>
        <w:spacing w:before="240" w:after="240"/>
      </w:pPr>
      <w:r>
        <w:t>luego al suelo cayó a sus pies tendida.</w:t>
      </w:r>
    </w:p>
    <w:p w14:paraId="28624A97" w14:textId="77777777" w:rsidR="00903E67" w:rsidRDefault="00903E67" w:rsidP="005636B6">
      <w:pPr>
        <w:spacing w:before="240" w:after="240"/>
      </w:pPr>
      <w:r>
        <w:t>El herido miró, mas nada dijo;</w:t>
      </w:r>
    </w:p>
    <w:p w14:paraId="5DD444DE" w14:textId="77777777" w:rsidR="00903E67" w:rsidRDefault="00903E67" w:rsidP="005636B6">
      <w:pPr>
        <w:spacing w:before="240" w:after="240"/>
      </w:pPr>
      <w:r>
        <w:t>antes, con los pies quietos, bostezaba,</w:t>
      </w:r>
    </w:p>
    <w:p w14:paraId="3362D376" w14:textId="77777777" w:rsidR="00903E67" w:rsidRDefault="00903E67" w:rsidP="005636B6">
      <w:pPr>
        <w:spacing w:before="240" w:after="240"/>
      </w:pPr>
      <w:r>
        <w:t>como si fiebre o sueño le asaltase.</w:t>
      </w:r>
    </w:p>
    <w:p w14:paraId="71573566" w14:textId="77777777" w:rsidR="00903E67" w:rsidRDefault="00903E67" w:rsidP="005636B6">
      <w:pPr>
        <w:spacing w:before="240" w:after="240"/>
      </w:pPr>
      <w:r>
        <w:t>Él a la sierpe, y ella a él miraba;</w:t>
      </w:r>
    </w:p>
    <w:p w14:paraId="39A87A99" w14:textId="77777777" w:rsidR="00903E67" w:rsidRDefault="00903E67" w:rsidP="005636B6">
      <w:pPr>
        <w:spacing w:before="240" w:after="240"/>
      </w:pPr>
      <w:r>
        <w:t>él por la llaga, la otra por la boca</w:t>
      </w:r>
    </w:p>
    <w:p w14:paraId="0F7412D5" w14:textId="77777777" w:rsidR="00903E67" w:rsidRDefault="00903E67" w:rsidP="005636B6">
      <w:pPr>
        <w:spacing w:before="240" w:after="240"/>
      </w:pPr>
      <w:r>
        <w:t>humeaban, el humo confundiendo.</w:t>
      </w:r>
    </w:p>
    <w:p w14:paraId="73032149" w14:textId="77777777" w:rsidR="00903E67" w:rsidRDefault="00903E67" w:rsidP="005636B6">
      <w:pPr>
        <w:spacing w:before="240" w:after="240"/>
      </w:pPr>
      <w:r>
        <w:t>Calle Lucano ahora donde habla</w:t>
      </w:r>
    </w:p>
    <w:p w14:paraId="5A20D84B" w14:textId="77777777" w:rsidR="00903E67" w:rsidRDefault="00903E67" w:rsidP="005636B6">
      <w:pPr>
        <w:spacing w:before="240" w:after="240"/>
      </w:pPr>
      <w:r>
        <w:t>del mísero Sabello y de Nasidio,</w:t>
      </w:r>
    </w:p>
    <w:p w14:paraId="391688F1" w14:textId="77777777" w:rsidR="00903E67" w:rsidRDefault="00903E67" w:rsidP="005636B6">
      <w:pPr>
        <w:spacing w:before="240" w:after="240"/>
      </w:pPr>
      <w:r>
        <w:lastRenderedPageBreak/>
        <w:t>y espere a oír aquello que describo.</w:t>
      </w:r>
    </w:p>
    <w:p w14:paraId="30905B45" w14:textId="77777777" w:rsidR="00903E67" w:rsidRDefault="00903E67" w:rsidP="005636B6">
      <w:pPr>
        <w:spacing w:before="240" w:after="240"/>
      </w:pPr>
      <w:r>
        <w:t>Calle Ovidio de Cadmo y de Aretusa;</w:t>
      </w:r>
    </w:p>
    <w:p w14:paraId="2D0A381D" w14:textId="77777777" w:rsidR="00903E67" w:rsidRDefault="00903E67" w:rsidP="005636B6">
      <w:pPr>
        <w:spacing w:before="240" w:after="240"/>
      </w:pPr>
      <w:r>
        <w:t>que si aquél en serpiente, en fuente a ésta</w:t>
      </w:r>
    </w:p>
    <w:p w14:paraId="7C178666" w14:textId="77777777" w:rsidR="00903E67" w:rsidRDefault="00903E67" w:rsidP="005636B6">
      <w:pPr>
        <w:spacing w:before="240" w:after="240"/>
      </w:pPr>
      <w:r>
        <w:t>convirtió, poetizando, no le envidio;</w:t>
      </w:r>
    </w:p>
    <w:p w14:paraId="2D8BFD67" w14:textId="77777777" w:rsidR="00903E67" w:rsidRDefault="00903E67" w:rsidP="005636B6">
      <w:pPr>
        <w:spacing w:before="240" w:after="240"/>
      </w:pPr>
      <w:r>
        <w:t>que frente a frente dos naturalezas</w:t>
      </w:r>
    </w:p>
    <w:p w14:paraId="6E85261E" w14:textId="77777777" w:rsidR="00903E67" w:rsidRDefault="00903E67" w:rsidP="005636B6">
      <w:pPr>
        <w:spacing w:before="240" w:after="240"/>
      </w:pPr>
      <w:r>
        <w:t>no trasmutó, de modo que ambas formas</w:t>
      </w:r>
    </w:p>
    <w:p w14:paraId="0514349A" w14:textId="77777777" w:rsidR="00903E67" w:rsidRDefault="00903E67" w:rsidP="005636B6">
      <w:pPr>
        <w:spacing w:before="240" w:after="240"/>
      </w:pPr>
      <w:r>
        <w:t>a cambiar dispusieran sus materias.</w:t>
      </w:r>
    </w:p>
    <w:p w14:paraId="7332BA67" w14:textId="77777777" w:rsidR="00903E67" w:rsidRDefault="00903E67" w:rsidP="005636B6">
      <w:pPr>
        <w:spacing w:before="240" w:after="240"/>
      </w:pPr>
      <w:r>
        <w:t>Se respondieron juntos de tal modo,</w:t>
      </w:r>
    </w:p>
    <w:p w14:paraId="7C26060A" w14:textId="77777777" w:rsidR="00903E67" w:rsidRDefault="00903E67" w:rsidP="005636B6">
      <w:pPr>
        <w:spacing w:before="240" w:after="240"/>
      </w:pPr>
      <w:r>
        <w:t>que en dos partió su cola la serpiente,</w:t>
      </w:r>
    </w:p>
    <w:p w14:paraId="59C29AF4" w14:textId="77777777" w:rsidR="00903E67" w:rsidRDefault="00903E67" w:rsidP="005636B6">
      <w:pPr>
        <w:spacing w:before="240" w:after="240"/>
      </w:pPr>
      <w:r>
        <w:t>y el herido juntaba las dos hormas.</w:t>
      </w:r>
    </w:p>
    <w:p w14:paraId="19BF5D15" w14:textId="77777777" w:rsidR="00903E67" w:rsidRDefault="00903E67" w:rsidP="005636B6">
      <w:pPr>
        <w:spacing w:before="240" w:after="240"/>
      </w:pPr>
      <w:r>
        <w:t>Las piernas con los muslos a sí mismos</w:t>
      </w:r>
    </w:p>
    <w:p w14:paraId="5D62AB52" w14:textId="77777777" w:rsidR="00903E67" w:rsidRDefault="00903E67" w:rsidP="005636B6">
      <w:pPr>
        <w:spacing w:before="240" w:after="240"/>
      </w:pPr>
      <w:r>
        <w:t>tal se unieron, que a poco la juntura</w:t>
      </w:r>
    </w:p>
    <w:p w14:paraId="2D534793" w14:textId="77777777" w:rsidR="00903E67" w:rsidRDefault="00903E67" w:rsidP="005636B6">
      <w:pPr>
        <w:spacing w:before="240" w:after="240"/>
      </w:pPr>
      <w:r>
        <w:t>de ninguna manera se veía.</w:t>
      </w:r>
    </w:p>
    <w:p w14:paraId="6EEDA39F" w14:textId="77777777" w:rsidR="00903E67" w:rsidRDefault="00903E67" w:rsidP="005636B6">
      <w:pPr>
        <w:spacing w:before="240" w:after="240"/>
      </w:pPr>
      <w:r>
        <w:t>Tomó la cola hendida la figura</w:t>
      </w:r>
    </w:p>
    <w:p w14:paraId="2DAB0712" w14:textId="77777777" w:rsidR="00903E67" w:rsidRDefault="00903E67" w:rsidP="005636B6">
      <w:pPr>
        <w:spacing w:before="240" w:after="240"/>
      </w:pPr>
      <w:r>
        <w:t>que perdía aquel otro, y su pellejo</w:t>
      </w:r>
    </w:p>
    <w:p w14:paraId="153AFE35" w14:textId="77777777" w:rsidR="00903E67" w:rsidRDefault="00903E67" w:rsidP="005636B6">
      <w:pPr>
        <w:spacing w:before="240" w:after="240"/>
      </w:pPr>
      <w:r>
        <w:t>se hacía blando y el de aquélla, duro.</w:t>
      </w:r>
    </w:p>
    <w:p w14:paraId="1336E15E" w14:textId="77777777" w:rsidR="00903E67" w:rsidRDefault="00903E67" w:rsidP="005636B6">
      <w:pPr>
        <w:spacing w:before="240" w:after="240"/>
      </w:pPr>
      <w:r>
        <w:t>Vi los brazos entrar por las axilas,</w:t>
      </w:r>
    </w:p>
    <w:p w14:paraId="3B7089C6" w14:textId="77777777" w:rsidR="00903E67" w:rsidRDefault="00903E67" w:rsidP="005636B6">
      <w:pPr>
        <w:spacing w:before="240" w:after="240"/>
      </w:pPr>
      <w:r>
        <w:t>y los pies de la fiera, que eran cortos,</w:t>
      </w:r>
    </w:p>
    <w:p w14:paraId="6762345D" w14:textId="77777777" w:rsidR="00903E67" w:rsidRDefault="00903E67" w:rsidP="005636B6">
      <w:pPr>
        <w:spacing w:before="240" w:after="240"/>
      </w:pPr>
      <w:r>
        <w:t>tanto alargar como acortarse aquéllos.</w:t>
      </w:r>
    </w:p>
    <w:p w14:paraId="3D7FBFE8" w14:textId="77777777" w:rsidR="00903E67" w:rsidRDefault="00903E67" w:rsidP="005636B6">
      <w:pPr>
        <w:spacing w:before="240" w:after="240"/>
      </w:pPr>
      <w:r>
        <w:lastRenderedPageBreak/>
        <w:t>Luego los pies de atrás, torcidos juntos,</w:t>
      </w:r>
    </w:p>
    <w:p w14:paraId="68F2053D" w14:textId="77777777" w:rsidR="00903E67" w:rsidRDefault="00903E67" w:rsidP="005636B6">
      <w:pPr>
        <w:spacing w:before="240" w:after="240"/>
      </w:pPr>
      <w:r>
        <w:t>el miembro hicieron que se oculta el hombre,</w:t>
      </w:r>
    </w:p>
    <w:p w14:paraId="27BFECD3" w14:textId="77777777" w:rsidR="00903E67" w:rsidRDefault="00903E67" w:rsidP="005636B6">
      <w:pPr>
        <w:spacing w:before="240" w:after="240"/>
      </w:pPr>
      <w:r>
        <w:t>y el misero del suyo hizo dos patas.</w:t>
      </w:r>
    </w:p>
    <w:p w14:paraId="08ED1134" w14:textId="77777777" w:rsidR="00903E67" w:rsidRDefault="00903E67" w:rsidP="005636B6">
      <w:pPr>
        <w:spacing w:before="240" w:after="240"/>
      </w:pPr>
      <w:r>
        <w:t>Mientras el humo al uno y otro empaña</w:t>
      </w:r>
    </w:p>
    <w:p w14:paraId="09B9B45D" w14:textId="77777777" w:rsidR="00903E67" w:rsidRDefault="00903E67" w:rsidP="005636B6">
      <w:pPr>
        <w:spacing w:before="240" w:after="240"/>
      </w:pPr>
      <w:r>
        <w:t>de color nuevo, y pelo hace crecer</w:t>
      </w:r>
    </w:p>
    <w:p w14:paraId="3448F74D" w14:textId="77777777" w:rsidR="00903E67" w:rsidRDefault="00903E67" w:rsidP="005636B6">
      <w:pPr>
        <w:spacing w:before="240" w:after="240"/>
      </w:pPr>
      <w:r>
        <w:t>por una parte y por la otra depila,</w:t>
      </w:r>
    </w:p>
    <w:p w14:paraId="6E44228E" w14:textId="77777777" w:rsidR="00903E67" w:rsidRDefault="00903E67" w:rsidP="005636B6">
      <w:pPr>
        <w:spacing w:before="240" w:after="240"/>
      </w:pPr>
      <w:r>
        <w:t>cayó el uno y el otro levantóse,</w:t>
      </w:r>
    </w:p>
    <w:p w14:paraId="46EE9CC5" w14:textId="77777777" w:rsidR="00903E67" w:rsidRDefault="00903E67" w:rsidP="005636B6">
      <w:pPr>
        <w:spacing w:before="240" w:after="240"/>
      </w:pPr>
      <w:r>
        <w:t>sin desviarse la mirada impía,</w:t>
      </w:r>
    </w:p>
    <w:p w14:paraId="4B00FCB8" w14:textId="77777777" w:rsidR="00903E67" w:rsidRDefault="00903E67" w:rsidP="005636B6">
      <w:pPr>
        <w:spacing w:before="240" w:after="240"/>
      </w:pPr>
      <w:r>
        <w:t>bajo la cual cambiaban sus hocicos.</w:t>
      </w:r>
    </w:p>
    <w:p w14:paraId="7FEBFFCC" w14:textId="77777777" w:rsidR="00903E67" w:rsidRDefault="00903E67" w:rsidP="005636B6">
      <w:pPr>
        <w:spacing w:before="240" w:after="240"/>
      </w:pPr>
      <w:r>
        <w:t>El que era en pie lo trajo hacia las sienes,</w:t>
      </w:r>
    </w:p>
    <w:p w14:paraId="1BC136F6" w14:textId="77777777" w:rsidR="00903E67" w:rsidRDefault="00903E67" w:rsidP="005636B6">
      <w:pPr>
        <w:spacing w:before="240" w:after="240"/>
      </w:pPr>
      <w:r>
        <w:t>y de mucha materia que allí había,</w:t>
      </w:r>
    </w:p>
    <w:p w14:paraId="5E664CF6" w14:textId="77777777" w:rsidR="00903E67" w:rsidRDefault="00903E67" w:rsidP="005636B6">
      <w:pPr>
        <w:spacing w:before="240" w:after="240"/>
      </w:pPr>
      <w:r>
        <w:t>salió la oreja del carrillo liso;</w:t>
      </w:r>
    </w:p>
    <w:p w14:paraId="15A37228" w14:textId="77777777" w:rsidR="00903E67" w:rsidRDefault="00903E67" w:rsidP="005636B6">
      <w:pPr>
        <w:spacing w:before="240" w:after="240"/>
      </w:pPr>
      <w:r>
        <w:t>lo que no fue detrás y se retuvo</w:t>
      </w:r>
    </w:p>
    <w:p w14:paraId="3A5F1484" w14:textId="77777777" w:rsidR="00903E67" w:rsidRDefault="00903E67" w:rsidP="005636B6">
      <w:pPr>
        <w:spacing w:before="240" w:after="240"/>
      </w:pPr>
      <w:r>
        <w:t>de aquel sobrante, a la nariz dio forma,</w:t>
      </w:r>
    </w:p>
    <w:p w14:paraId="6CA2D754" w14:textId="77777777" w:rsidR="00903E67" w:rsidRDefault="00903E67" w:rsidP="005636B6">
      <w:pPr>
        <w:spacing w:before="240" w:after="240"/>
      </w:pPr>
      <w:r>
        <w:t>y engrosó los dos labios, cual conviene.</w:t>
      </w:r>
    </w:p>
    <w:p w14:paraId="3E2BA761" w14:textId="77777777" w:rsidR="00903E67" w:rsidRDefault="00903E67" w:rsidP="005636B6">
      <w:pPr>
        <w:spacing w:before="240" w:after="240"/>
      </w:pPr>
      <w:r>
        <w:t>El que yacía, el morro adelantaba,</w:t>
      </w:r>
    </w:p>
    <w:p w14:paraId="2BC10370" w14:textId="77777777" w:rsidR="00903E67" w:rsidRDefault="00903E67" w:rsidP="005636B6">
      <w:pPr>
        <w:spacing w:before="240" w:after="240"/>
      </w:pPr>
      <w:r>
        <w:t>y escondió en la cabeza las orejas,</w:t>
      </w:r>
    </w:p>
    <w:p w14:paraId="26ADB94E" w14:textId="77777777" w:rsidR="00903E67" w:rsidRDefault="00903E67" w:rsidP="005636B6">
      <w:pPr>
        <w:spacing w:before="240" w:after="240"/>
      </w:pPr>
      <w:r>
        <w:t>como del caracol hacen los cuernos.</w:t>
      </w:r>
    </w:p>
    <w:p w14:paraId="71AAA21A" w14:textId="77777777" w:rsidR="00903E67" w:rsidRDefault="00903E67" w:rsidP="005636B6">
      <w:pPr>
        <w:spacing w:before="240" w:after="240"/>
      </w:pPr>
      <w:r>
        <w:t>Y la lengua, que estaba unida y presta</w:t>
      </w:r>
    </w:p>
    <w:p w14:paraId="3A19A533" w14:textId="77777777" w:rsidR="00903E67" w:rsidRDefault="00903E67" w:rsidP="005636B6">
      <w:pPr>
        <w:spacing w:before="240" w:after="240"/>
      </w:pPr>
      <w:r>
        <w:lastRenderedPageBreak/>
        <w:t>para hablar antes, se partió; y la otra</w:t>
      </w:r>
    </w:p>
    <w:p w14:paraId="04E362C8" w14:textId="77777777" w:rsidR="00903E67" w:rsidRDefault="00903E67" w:rsidP="005636B6">
      <w:pPr>
        <w:spacing w:before="240" w:after="240"/>
      </w:pPr>
      <w:r>
        <w:t>partida, se cerró; y cesó ya el humo.</w:t>
      </w:r>
    </w:p>
    <w:p w14:paraId="2251508D" w14:textId="77777777" w:rsidR="00903E67" w:rsidRDefault="00903E67" w:rsidP="005636B6">
      <w:pPr>
        <w:spacing w:before="240" w:after="240"/>
      </w:pPr>
      <w:r>
        <w:t>El alma que era en fiera convertida,</w:t>
      </w:r>
    </w:p>
    <w:p w14:paraId="248BE60D" w14:textId="77777777" w:rsidR="00903E67" w:rsidRDefault="00903E67" w:rsidP="005636B6">
      <w:pPr>
        <w:spacing w:before="240" w:after="240"/>
      </w:pPr>
      <w:r>
        <w:t>se echó a correr silbando por el valle,</w:t>
      </w:r>
    </w:p>
    <w:p w14:paraId="26053660" w14:textId="77777777" w:rsidR="00903E67" w:rsidRDefault="00903E67" w:rsidP="005636B6">
      <w:pPr>
        <w:spacing w:before="240" w:after="240"/>
      </w:pPr>
      <w:r>
        <w:t>y la otra, en pos de ella, hablando escupe.</w:t>
      </w:r>
    </w:p>
    <w:p w14:paraId="3103B673" w14:textId="77777777" w:rsidR="00903E67" w:rsidRDefault="00903E67" w:rsidP="005636B6">
      <w:pPr>
        <w:spacing w:before="240" w:after="240"/>
      </w:pPr>
      <w:r>
        <w:t>Luego volvióle las espaldas nuevas,</w:t>
      </w:r>
    </w:p>
    <w:p w14:paraId="767B2EBE" w14:textId="77777777" w:rsidR="00903E67" w:rsidRDefault="00903E67" w:rsidP="005636B6">
      <w:pPr>
        <w:spacing w:before="240" w:after="240"/>
      </w:pPr>
      <w:r>
        <w:t>y dijo al otro: «Quiero que ande Buso</w:t>
      </w:r>
    </w:p>
    <w:p w14:paraId="6EBD2E79" w14:textId="77777777" w:rsidR="00903E67" w:rsidRDefault="00903E67" w:rsidP="005636B6">
      <w:pPr>
        <w:spacing w:before="240" w:after="240"/>
      </w:pPr>
      <w:r>
        <w:t>como hice yo, reptando, su camino.»</w:t>
      </w:r>
    </w:p>
    <w:p w14:paraId="6AACD71C" w14:textId="77777777" w:rsidR="00903E67" w:rsidRDefault="00903E67" w:rsidP="005636B6">
      <w:pPr>
        <w:spacing w:before="240" w:after="240"/>
      </w:pPr>
      <w:r>
        <w:t>Así yo vi la séptima zahúrda</w:t>
      </w:r>
    </w:p>
    <w:p w14:paraId="03C53075" w14:textId="77777777" w:rsidR="00903E67" w:rsidRDefault="00903E67" w:rsidP="005636B6">
      <w:pPr>
        <w:spacing w:before="240" w:after="240"/>
      </w:pPr>
      <w:r>
        <w:t>mutar y trasmutar; y aquí me excuse</w:t>
      </w:r>
    </w:p>
    <w:p w14:paraId="3EE09F78" w14:textId="77777777" w:rsidR="00903E67" w:rsidRDefault="00903E67" w:rsidP="005636B6">
      <w:pPr>
        <w:spacing w:before="240" w:after="240"/>
      </w:pPr>
      <w:r>
        <w:t>la novedad, si oscura fue la pluma.</w:t>
      </w:r>
    </w:p>
    <w:p w14:paraId="4A528374" w14:textId="77777777" w:rsidR="00903E67" w:rsidRDefault="00903E67" w:rsidP="005636B6">
      <w:pPr>
        <w:spacing w:before="240" w:after="240"/>
      </w:pPr>
      <w:r>
        <w:t>Y sucedió que, aunque mi vista fuese</w:t>
      </w:r>
    </w:p>
    <w:p w14:paraId="5A89D035" w14:textId="77777777" w:rsidR="00903E67" w:rsidRDefault="00903E67" w:rsidP="005636B6">
      <w:pPr>
        <w:spacing w:before="240" w:after="240"/>
      </w:pPr>
      <w:r>
        <w:t>algo confusa, y encogido el ánimo,</w:t>
      </w:r>
    </w:p>
    <w:p w14:paraId="74055DA3" w14:textId="77777777" w:rsidR="00903E67" w:rsidRDefault="00903E67" w:rsidP="005636B6">
      <w:pPr>
        <w:spacing w:before="240" w:after="240"/>
      </w:pPr>
      <w:r>
        <w:t>no pudieron huir, tan a escondidas</w:t>
      </w:r>
    </w:p>
    <w:p w14:paraId="0CE634FF" w14:textId="77777777" w:rsidR="00903E67" w:rsidRDefault="00903E67" w:rsidP="005636B6">
      <w:pPr>
        <w:spacing w:before="240" w:after="240"/>
      </w:pPr>
      <w:r>
        <w:t>que no les viese bien, Puccio Sciancato</w:t>
      </w:r>
    </w:p>
    <w:p w14:paraId="768BDAFF" w14:textId="77777777" w:rsidR="00903E67" w:rsidRDefault="00903E67" w:rsidP="005636B6">
      <w:pPr>
        <w:spacing w:before="240" w:after="240"/>
      </w:pPr>
      <w:r>
        <w:t>-de los tres compañeros era el único</w:t>
      </w:r>
    </w:p>
    <w:p w14:paraId="6E5D69F6" w14:textId="77777777" w:rsidR="00903E67" w:rsidRDefault="00903E67" w:rsidP="005636B6">
      <w:pPr>
        <w:spacing w:before="240" w:after="240"/>
      </w:pPr>
      <w:r>
        <w:t>que no cambió de aquellos que vinieron-</w:t>
      </w:r>
    </w:p>
    <w:p w14:paraId="10B6EFFE" w14:textId="77777777" w:rsidR="00903E67" w:rsidRDefault="00903E67" w:rsidP="005636B6">
      <w:pPr>
        <w:spacing w:before="240" w:after="240"/>
      </w:pPr>
      <w:r>
        <w:t>era el otro a quien tú, Gaville, lloras,</w:t>
      </w:r>
    </w:p>
    <w:p w14:paraId="0325A67F" w14:textId="157A28AD" w:rsidR="00903E67" w:rsidRDefault="00903E67" w:rsidP="005636B6">
      <w:pPr>
        <w:pStyle w:val="Ttulo2"/>
        <w:spacing w:before="240" w:after="240"/>
      </w:pPr>
      <w:r>
        <w:br w:type="page"/>
      </w:r>
      <w:bookmarkStart w:id="30" w:name="_Toc196140953"/>
      <w:r>
        <w:lastRenderedPageBreak/>
        <w:t>CANTO XXVI</w:t>
      </w:r>
      <w:bookmarkEnd w:id="30"/>
    </w:p>
    <w:p w14:paraId="5671100E" w14:textId="77777777" w:rsidR="00903E67" w:rsidRDefault="00903E67" w:rsidP="005636B6">
      <w:pPr>
        <w:spacing w:before="240" w:after="240"/>
      </w:pPr>
      <w:r>
        <w:t>¡Goza, Florencia, ya que eres tan grande,</w:t>
      </w:r>
    </w:p>
    <w:p w14:paraId="4A81D296" w14:textId="77777777" w:rsidR="00903E67" w:rsidRDefault="00903E67" w:rsidP="005636B6">
      <w:pPr>
        <w:spacing w:before="240" w:after="240"/>
      </w:pPr>
      <w:r>
        <w:t>que por mar y por tierra bate alas,</w:t>
      </w:r>
    </w:p>
    <w:p w14:paraId="7178ABBE" w14:textId="77777777" w:rsidR="00903E67" w:rsidRDefault="00903E67" w:rsidP="005636B6">
      <w:pPr>
        <w:spacing w:before="240" w:after="240"/>
      </w:pPr>
      <w:r>
        <w:t>y en el infierno se expande tu nombre!</w:t>
      </w:r>
    </w:p>
    <w:p w14:paraId="3D617D67" w14:textId="77777777" w:rsidR="00903E67" w:rsidRDefault="00903E67" w:rsidP="005636B6">
      <w:pPr>
        <w:spacing w:before="240" w:after="240"/>
      </w:pPr>
      <w:r>
        <w:t>Cinco nobles hallé entre los ladrones</w:t>
      </w:r>
    </w:p>
    <w:p w14:paraId="6014A91D" w14:textId="77777777" w:rsidR="00903E67" w:rsidRDefault="00903E67" w:rsidP="005636B6">
      <w:pPr>
        <w:spacing w:before="240" w:after="240"/>
      </w:pPr>
      <w:r>
        <w:t>de tus vecinos, de donde me vino</w:t>
      </w:r>
    </w:p>
    <w:p w14:paraId="13A8AF6E" w14:textId="77777777" w:rsidR="00903E67" w:rsidRDefault="00903E67" w:rsidP="005636B6">
      <w:pPr>
        <w:spacing w:before="240" w:after="240"/>
      </w:pPr>
      <w:r>
        <w:t>vergüenza, y para ti no mucha honra.</w:t>
      </w:r>
    </w:p>
    <w:p w14:paraId="495EC608" w14:textId="77777777" w:rsidR="00903E67" w:rsidRDefault="00903E67" w:rsidP="005636B6">
      <w:pPr>
        <w:spacing w:before="240" w:after="240"/>
      </w:pPr>
      <w:r>
        <w:t>Mas si el soñar al alba es verdadero,</w:t>
      </w:r>
    </w:p>
    <w:p w14:paraId="53E00E27" w14:textId="77777777" w:rsidR="00903E67" w:rsidRDefault="00903E67" w:rsidP="005636B6">
      <w:pPr>
        <w:spacing w:before="240" w:after="240"/>
      </w:pPr>
      <w:r>
        <w:t>conocerás, de aquí a no mucho tiempo,</w:t>
      </w:r>
    </w:p>
    <w:p w14:paraId="558BC190" w14:textId="77777777" w:rsidR="00903E67" w:rsidRDefault="00903E67" w:rsidP="005636B6">
      <w:pPr>
        <w:spacing w:before="240" w:after="240"/>
      </w:pPr>
      <w:r>
        <w:t>lo que Prato, no ya otras, te aborrece.</w:t>
      </w:r>
    </w:p>
    <w:p w14:paraId="6D8D9185" w14:textId="77777777" w:rsidR="00903E67" w:rsidRDefault="00903E67" w:rsidP="005636B6">
      <w:pPr>
        <w:spacing w:before="240" w:after="240"/>
      </w:pPr>
      <w:r>
        <w:t>No fuera prematuro, si ya fuese:</w:t>
      </w:r>
    </w:p>
    <w:p w14:paraId="6B147DD8" w14:textId="77777777" w:rsidR="00903E67" w:rsidRDefault="00903E67" w:rsidP="005636B6">
      <w:pPr>
        <w:spacing w:before="240" w:after="240"/>
      </w:pPr>
      <w:r>
        <w:t>¡Ojalá fuera ya, lo que ser debe!</w:t>
      </w:r>
    </w:p>
    <w:p w14:paraId="0C2CC248" w14:textId="77777777" w:rsidR="00903E67" w:rsidRDefault="00903E67" w:rsidP="005636B6">
      <w:pPr>
        <w:spacing w:before="240" w:after="240"/>
      </w:pPr>
      <w:r>
        <w:t>que más me pesará, cuanto envejezco.</w:t>
      </w:r>
    </w:p>
    <w:p w14:paraId="2C25EC8B" w14:textId="77777777" w:rsidR="00903E67" w:rsidRDefault="00903E67" w:rsidP="005636B6">
      <w:pPr>
        <w:spacing w:before="240" w:after="240"/>
      </w:pPr>
      <w:r>
        <w:t>Nos marchamos de allí, y por los peldaños</w:t>
      </w:r>
    </w:p>
    <w:p w14:paraId="45F066AA" w14:textId="77777777" w:rsidR="00903E67" w:rsidRDefault="00903E67" w:rsidP="005636B6">
      <w:pPr>
        <w:spacing w:before="240" w:after="240"/>
      </w:pPr>
      <w:r>
        <w:t>que en la bajada nos sirvieron antes,</w:t>
      </w:r>
    </w:p>
    <w:p w14:paraId="329F5D41" w14:textId="77777777" w:rsidR="00903E67" w:rsidRDefault="00903E67" w:rsidP="005636B6">
      <w:pPr>
        <w:spacing w:before="240" w:after="240"/>
      </w:pPr>
      <w:r>
        <w:t>subió mi guía y tiraba de mí.</w:t>
      </w:r>
    </w:p>
    <w:p w14:paraId="26C943C2" w14:textId="77777777" w:rsidR="00903E67" w:rsidRDefault="00903E67" w:rsidP="005636B6">
      <w:pPr>
        <w:spacing w:before="240" w:after="240"/>
      </w:pPr>
      <w:r>
        <w:t>Y siguiendo el camino solitario,</w:t>
      </w:r>
    </w:p>
    <w:p w14:paraId="12392559" w14:textId="77777777" w:rsidR="00903E67" w:rsidRDefault="00903E67" w:rsidP="005636B6">
      <w:pPr>
        <w:spacing w:before="240" w:after="240"/>
      </w:pPr>
      <w:r>
        <w:t>por los picos y rocas del escollo,</w:t>
      </w:r>
    </w:p>
    <w:p w14:paraId="355A7FD4" w14:textId="77777777" w:rsidR="00903E67" w:rsidRDefault="00903E67" w:rsidP="005636B6">
      <w:pPr>
        <w:spacing w:before="240" w:after="240"/>
      </w:pPr>
      <w:r>
        <w:t>sin las manos, el pie no se valía.</w:t>
      </w:r>
    </w:p>
    <w:p w14:paraId="6BE6C034" w14:textId="77777777" w:rsidR="00903E67" w:rsidRDefault="00903E67" w:rsidP="005636B6">
      <w:pPr>
        <w:spacing w:before="240" w:after="240"/>
      </w:pPr>
      <w:r>
        <w:lastRenderedPageBreak/>
        <w:t>Entonces me dolió, y me duele ahora,</w:t>
      </w:r>
    </w:p>
    <w:p w14:paraId="0E688314" w14:textId="77777777" w:rsidR="00903E67" w:rsidRDefault="00903E67" w:rsidP="005636B6">
      <w:pPr>
        <w:spacing w:before="240" w:after="240"/>
      </w:pPr>
      <w:r>
        <w:t>cuando, el recuerdo a lo que vi dirijo,</w:t>
      </w:r>
    </w:p>
    <w:p w14:paraId="5A79573A" w14:textId="77777777" w:rsidR="00903E67" w:rsidRDefault="00903E67" w:rsidP="005636B6">
      <w:pPr>
        <w:spacing w:before="240" w:after="240"/>
      </w:pPr>
      <w:r>
        <w:t>y el ingenio refreno más que nunca,</w:t>
      </w:r>
    </w:p>
    <w:p w14:paraId="7C14386A" w14:textId="77777777" w:rsidR="00903E67" w:rsidRDefault="00903E67" w:rsidP="005636B6">
      <w:pPr>
        <w:spacing w:before="240" w:after="240"/>
      </w:pPr>
      <w:r>
        <w:t>porque sin guía de virtud no corra;</w:t>
      </w:r>
    </w:p>
    <w:p w14:paraId="2EC52D60" w14:textId="77777777" w:rsidR="00903E67" w:rsidRDefault="00903E67" w:rsidP="005636B6">
      <w:pPr>
        <w:spacing w:before="240" w:after="240"/>
      </w:pPr>
      <w:r>
        <w:t>tal que, si buena estrella, o mejor cosa,</w:t>
      </w:r>
    </w:p>
    <w:p w14:paraId="5D6A80E2" w14:textId="77777777" w:rsidR="00903E67" w:rsidRDefault="00903E67" w:rsidP="005636B6">
      <w:pPr>
        <w:spacing w:before="240" w:after="240"/>
      </w:pPr>
      <w:r>
        <w:t>me ha dado el bien, yo mismo no lo enturbie.</w:t>
      </w:r>
    </w:p>
    <w:p w14:paraId="59DF431B" w14:textId="77777777" w:rsidR="00903E67" w:rsidRDefault="00903E67" w:rsidP="005636B6">
      <w:pPr>
        <w:spacing w:before="240" w:after="240"/>
      </w:pPr>
      <w:r>
        <w:t>Cuantas el campesino que descansa</w:t>
      </w:r>
    </w:p>
    <w:p w14:paraId="651E36F3" w14:textId="77777777" w:rsidR="00903E67" w:rsidRDefault="00903E67" w:rsidP="005636B6">
      <w:pPr>
        <w:spacing w:before="240" w:after="240"/>
      </w:pPr>
      <w:r>
        <w:t>en la colina, cuando aquel que alumbra</w:t>
      </w:r>
    </w:p>
    <w:p w14:paraId="532F07CE" w14:textId="77777777" w:rsidR="00903E67" w:rsidRDefault="00903E67" w:rsidP="005636B6">
      <w:pPr>
        <w:spacing w:before="240" w:after="240"/>
      </w:pPr>
      <w:r>
        <w:t>el mundo, oculto menos tiene el rostro,</w:t>
      </w:r>
    </w:p>
    <w:p w14:paraId="4E4B4985" w14:textId="77777777" w:rsidR="00903E67" w:rsidRDefault="00903E67" w:rsidP="005636B6">
      <w:pPr>
        <w:spacing w:before="240" w:after="240"/>
      </w:pPr>
      <w:r>
        <w:t>cuando a las moscas siguen los mosquitos,</w:t>
      </w:r>
    </w:p>
    <w:p w14:paraId="39504B6F" w14:textId="77777777" w:rsidR="00903E67" w:rsidRDefault="00903E67" w:rsidP="005636B6">
      <w:pPr>
        <w:spacing w:before="240" w:after="240"/>
      </w:pPr>
      <w:r>
        <w:t>luciérnagas contempla allá en el valle,</w:t>
      </w:r>
    </w:p>
    <w:p w14:paraId="586AAC2D" w14:textId="77777777" w:rsidR="00903E67" w:rsidRDefault="00903E67" w:rsidP="005636B6">
      <w:pPr>
        <w:spacing w:before="240" w:after="240"/>
      </w:pPr>
      <w:r>
        <w:t>en el lugar tal vez que ara y vendimia;</w:t>
      </w:r>
    </w:p>
    <w:p w14:paraId="0F5C25CC" w14:textId="77777777" w:rsidR="00903E67" w:rsidRDefault="00903E67" w:rsidP="005636B6">
      <w:pPr>
        <w:spacing w:before="240" w:after="240"/>
      </w:pPr>
      <w:r>
        <w:t>toda resplandecía en llamaradas</w:t>
      </w:r>
    </w:p>
    <w:p w14:paraId="5D22C8B7" w14:textId="77777777" w:rsidR="00903E67" w:rsidRDefault="00903E67" w:rsidP="005636B6">
      <w:pPr>
        <w:spacing w:before="240" w:after="240"/>
      </w:pPr>
      <w:r>
        <w:t>la bolsa octava, tal como advirtiera</w:t>
      </w:r>
    </w:p>
    <w:p w14:paraId="1A7B0ADF" w14:textId="77777777" w:rsidR="00903E67" w:rsidRDefault="00903E67" w:rsidP="005636B6">
      <w:pPr>
        <w:spacing w:before="240" w:after="240"/>
      </w:pPr>
      <w:r>
        <w:t>desde el sitio en que el fondo se veía.</w:t>
      </w:r>
    </w:p>
    <w:p w14:paraId="7D5CC02F" w14:textId="77777777" w:rsidR="00903E67" w:rsidRDefault="00903E67" w:rsidP="005636B6">
      <w:pPr>
        <w:spacing w:before="240" w:after="240"/>
      </w:pPr>
      <w:r>
        <w:t>Y como aquel que se vengó con osos,</w:t>
      </w:r>
    </w:p>
    <w:p w14:paraId="6A45CD99" w14:textId="77777777" w:rsidR="00903E67" w:rsidRDefault="00903E67" w:rsidP="005636B6">
      <w:pPr>
        <w:spacing w:before="240" w:after="240"/>
      </w:pPr>
      <w:r>
        <w:t>vio de Elías el carro al remontarse,</w:t>
      </w:r>
    </w:p>
    <w:p w14:paraId="12ED509C" w14:textId="77777777" w:rsidR="00903E67" w:rsidRDefault="00903E67" w:rsidP="005636B6">
      <w:pPr>
        <w:spacing w:before="240" w:after="240"/>
      </w:pPr>
      <w:r>
        <w:t>y erguidos los caballos a los cielos,</w:t>
      </w:r>
    </w:p>
    <w:p w14:paraId="353A24F9" w14:textId="77777777" w:rsidR="00903E67" w:rsidRDefault="00903E67" w:rsidP="005636B6">
      <w:pPr>
        <w:spacing w:before="240" w:after="240"/>
      </w:pPr>
      <w:r>
        <w:t>que con los ojos seguir no podia,</w:t>
      </w:r>
    </w:p>
    <w:p w14:paraId="12A9360F" w14:textId="77777777" w:rsidR="00903E67" w:rsidRDefault="00903E67" w:rsidP="005636B6">
      <w:pPr>
        <w:spacing w:before="240" w:after="240"/>
      </w:pPr>
      <w:r>
        <w:lastRenderedPageBreak/>
        <w:t>ni alguna cosa ver salvo la llama,</w:t>
      </w:r>
    </w:p>
    <w:p w14:paraId="008B8983" w14:textId="77777777" w:rsidR="00903E67" w:rsidRDefault="00903E67" w:rsidP="005636B6">
      <w:pPr>
        <w:spacing w:before="240" w:after="240"/>
      </w:pPr>
      <w:r>
        <w:t>como una nubecilla que subiese;</w:t>
      </w:r>
    </w:p>
    <w:p w14:paraId="04271294" w14:textId="77777777" w:rsidR="00903E67" w:rsidRDefault="00903E67" w:rsidP="005636B6">
      <w:pPr>
        <w:spacing w:before="240" w:after="240"/>
      </w:pPr>
      <w:r>
        <w:t>tal se mueven aquéllas por la boca</w:t>
      </w:r>
    </w:p>
    <w:p w14:paraId="6A005CC7" w14:textId="77777777" w:rsidR="00903E67" w:rsidRDefault="00903E67" w:rsidP="005636B6">
      <w:pPr>
        <w:spacing w:before="240" w:after="240"/>
      </w:pPr>
      <w:r>
        <w:t>del foso, mas ninguna enseña el hurto,</w:t>
      </w:r>
    </w:p>
    <w:p w14:paraId="2AF43FA7" w14:textId="77777777" w:rsidR="00903E67" w:rsidRDefault="00903E67" w:rsidP="005636B6">
      <w:pPr>
        <w:spacing w:before="240" w:after="240"/>
      </w:pPr>
      <w:r>
        <w:t>y encierra un pecador cada centella.</w:t>
      </w:r>
    </w:p>
    <w:p w14:paraId="773ABFD5" w14:textId="77777777" w:rsidR="00903E67" w:rsidRDefault="00903E67" w:rsidP="005636B6">
      <w:pPr>
        <w:spacing w:before="240" w:after="240"/>
      </w:pPr>
      <w:r>
        <w:t>Yo estaba tan absorto sobre el puente,</w:t>
      </w:r>
    </w:p>
    <w:p w14:paraId="23DE4A3D" w14:textId="77777777" w:rsidR="00903E67" w:rsidRDefault="00903E67" w:rsidP="005636B6">
      <w:pPr>
        <w:spacing w:before="240" w:after="240"/>
      </w:pPr>
      <w:r>
        <w:t>que si una roca no hubiese agarrado,</w:t>
      </w:r>
    </w:p>
    <w:p w14:paraId="21D2C361" w14:textId="77777777" w:rsidR="00903E67" w:rsidRDefault="00903E67" w:rsidP="005636B6">
      <w:pPr>
        <w:spacing w:before="240" w:after="240"/>
      </w:pPr>
      <w:r>
        <w:t>sin empujarme hubiérame caído.</w:t>
      </w:r>
    </w:p>
    <w:p w14:paraId="2D9E2313" w14:textId="77777777" w:rsidR="00903E67" w:rsidRDefault="00903E67" w:rsidP="005636B6">
      <w:pPr>
        <w:spacing w:before="240" w:after="240"/>
      </w:pPr>
      <w:r>
        <w:t>Y viéndome mi guía tan atento</w:t>
      </w:r>
    </w:p>
    <w:p w14:paraId="26B46AA4" w14:textId="77777777" w:rsidR="00903E67" w:rsidRDefault="00903E67" w:rsidP="005636B6">
      <w:pPr>
        <w:spacing w:before="240" w:after="240"/>
      </w:pPr>
      <w:r>
        <w:t>dijo: « Dentro del fuego están las almas,</w:t>
      </w:r>
    </w:p>
    <w:p w14:paraId="726BEE24" w14:textId="77777777" w:rsidR="00903E67" w:rsidRDefault="00903E67" w:rsidP="005636B6">
      <w:pPr>
        <w:spacing w:before="240" w:after="240"/>
      </w:pPr>
      <w:r>
        <w:t>todas se ocultan en donde se queman.»</w:t>
      </w:r>
    </w:p>
    <w:p w14:paraId="319BCFBE" w14:textId="77777777" w:rsidR="00903E67" w:rsidRDefault="00903E67" w:rsidP="005636B6">
      <w:pPr>
        <w:spacing w:before="240" w:after="240"/>
      </w:pPr>
      <w:r>
        <w:t>«Maestro -le repuse-, al escucharte</w:t>
      </w:r>
    </w:p>
    <w:p w14:paraId="417D7ED2" w14:textId="77777777" w:rsidR="00903E67" w:rsidRDefault="00903E67" w:rsidP="005636B6">
      <w:pPr>
        <w:spacing w:before="240" w:after="240"/>
      </w:pPr>
      <w:r>
        <w:t>estoy más cierto, pero ya he notado</w:t>
      </w:r>
    </w:p>
    <w:p w14:paraId="06770D1E" w14:textId="77777777" w:rsidR="00903E67" w:rsidRDefault="00903E67" w:rsidP="005636B6">
      <w:pPr>
        <w:spacing w:before="240" w:after="240"/>
      </w:pPr>
      <w:r>
        <w:t>que así fuese, y decírtelo quería:</w:t>
      </w:r>
    </w:p>
    <w:p w14:paraId="203EEEAC" w14:textId="77777777" w:rsidR="00903E67" w:rsidRDefault="00903E67" w:rsidP="005636B6">
      <w:pPr>
        <w:spacing w:before="240" w:after="240"/>
      </w:pPr>
      <w:r>
        <w:t>¿quién viene en aquel fuego dividido,</w:t>
      </w:r>
    </w:p>
    <w:p w14:paraId="29570DDC" w14:textId="77777777" w:rsidR="00903E67" w:rsidRDefault="00903E67" w:rsidP="005636B6">
      <w:pPr>
        <w:spacing w:before="240" w:after="240"/>
      </w:pPr>
      <w:r>
        <w:t>que parece surgido de la pira</w:t>
      </w:r>
    </w:p>
    <w:p w14:paraId="0BBB6E71" w14:textId="77777777" w:rsidR="00903E67" w:rsidRDefault="00903E67" w:rsidP="005636B6">
      <w:pPr>
        <w:spacing w:before="240" w:after="240"/>
      </w:pPr>
      <w:r>
        <w:t>donde Eteocles fue puesto con su hermano?»</w:t>
      </w:r>
    </w:p>
    <w:p w14:paraId="30889D66" w14:textId="77777777" w:rsidR="00903E67" w:rsidRDefault="00903E67" w:rsidP="005636B6">
      <w:pPr>
        <w:spacing w:before="240" w:after="240"/>
      </w:pPr>
      <w:r>
        <w:t>Me respondió: «Allí dentro se tortura</w:t>
      </w:r>
    </w:p>
    <w:p w14:paraId="040B1C50" w14:textId="77777777" w:rsidR="00903E67" w:rsidRDefault="00903E67" w:rsidP="005636B6">
      <w:pPr>
        <w:spacing w:before="240" w:after="240"/>
      </w:pPr>
      <w:r>
        <w:t>a Ulises y a Diomedes, y así juntos</w:t>
      </w:r>
    </w:p>
    <w:p w14:paraId="3949DCC4" w14:textId="77777777" w:rsidR="00903E67" w:rsidRDefault="00903E67" w:rsidP="005636B6">
      <w:pPr>
        <w:spacing w:before="240" w:after="240"/>
      </w:pPr>
      <w:r>
        <w:lastRenderedPageBreak/>
        <w:t>en la venganza van como en la ira;</w:t>
      </w:r>
    </w:p>
    <w:p w14:paraId="61A70B6A" w14:textId="77777777" w:rsidR="00903E67" w:rsidRDefault="00903E67" w:rsidP="005636B6">
      <w:pPr>
        <w:spacing w:before="240" w:after="240"/>
      </w:pPr>
      <w:r>
        <w:t>y dentro de su llama se lamenta</w:t>
      </w:r>
    </w:p>
    <w:p w14:paraId="606DD4E5" w14:textId="77777777" w:rsidR="00903E67" w:rsidRDefault="00903E67" w:rsidP="005636B6">
      <w:pPr>
        <w:spacing w:before="240" w:after="240"/>
      </w:pPr>
      <w:r>
        <w:t>del caballo el ardid, que abrió la puerta</w:t>
      </w:r>
    </w:p>
    <w:p w14:paraId="708D4AE7" w14:textId="77777777" w:rsidR="00903E67" w:rsidRDefault="00903E67" w:rsidP="005636B6">
      <w:pPr>
        <w:spacing w:before="240" w:after="240"/>
      </w:pPr>
      <w:r>
        <w:t>que fue gentil semilla a los romanos.</w:t>
      </w:r>
    </w:p>
    <w:p w14:paraId="777F6777" w14:textId="77777777" w:rsidR="00903E67" w:rsidRDefault="00903E67" w:rsidP="005636B6">
      <w:pPr>
        <w:spacing w:before="240" w:after="240"/>
      </w:pPr>
      <w:r>
        <w:t>Se llora la traición por la que, muerta,</w:t>
      </w:r>
    </w:p>
    <w:p w14:paraId="6DB141A1" w14:textId="77777777" w:rsidR="00903E67" w:rsidRDefault="00903E67" w:rsidP="005636B6">
      <w:pPr>
        <w:spacing w:before="240" w:after="240"/>
      </w:pPr>
      <w:r>
        <w:t>aún Daidamia se duele por Aquiles,</w:t>
      </w:r>
    </w:p>
    <w:p w14:paraId="442FB200" w14:textId="77777777" w:rsidR="00903E67" w:rsidRDefault="00903E67" w:rsidP="005636B6">
      <w:pPr>
        <w:spacing w:before="240" w:after="240"/>
      </w:pPr>
      <w:r>
        <w:t>y por el Paladión se halla el castigo.»</w:t>
      </w:r>
    </w:p>
    <w:p w14:paraId="74CC9538" w14:textId="77777777" w:rsidR="00903E67" w:rsidRDefault="00903E67" w:rsidP="005636B6">
      <w:pPr>
        <w:spacing w:before="240" w:after="240"/>
      </w:pPr>
      <w:r>
        <w:t>«Si pueden dentro de aquellas antorchas</w:t>
      </w:r>
    </w:p>
    <w:p w14:paraId="678582C6" w14:textId="77777777" w:rsidR="00903E67" w:rsidRDefault="00903E67" w:rsidP="005636B6">
      <w:pPr>
        <w:spacing w:before="240" w:after="240"/>
      </w:pPr>
      <w:r>
        <w:t>hablar -le dije- pídote, maestro,</w:t>
      </w:r>
    </w:p>
    <w:p w14:paraId="07F6C278" w14:textId="77777777" w:rsidR="00903E67" w:rsidRDefault="00903E67" w:rsidP="005636B6">
      <w:pPr>
        <w:spacing w:before="240" w:after="240"/>
      </w:pPr>
      <w:r>
        <w:t>y te suplico, y valga mil mi súplica,</w:t>
      </w:r>
    </w:p>
    <w:p w14:paraId="208F3596" w14:textId="77777777" w:rsidR="00903E67" w:rsidRDefault="00903E67" w:rsidP="005636B6">
      <w:pPr>
        <w:spacing w:before="240" w:after="240"/>
      </w:pPr>
      <w:r>
        <w:t>que no me impidas que aguardar yo pueda</w:t>
      </w:r>
    </w:p>
    <w:p w14:paraId="3107739D" w14:textId="77777777" w:rsidR="00903E67" w:rsidRDefault="00903E67" w:rsidP="005636B6">
      <w:pPr>
        <w:spacing w:before="240" w:after="240"/>
      </w:pPr>
      <w:r>
        <w:t>a que la llama cornuda aquí llegue;</w:t>
      </w:r>
    </w:p>
    <w:p w14:paraId="05EB29C0" w14:textId="77777777" w:rsidR="00903E67" w:rsidRDefault="00903E67" w:rsidP="005636B6">
      <w:pPr>
        <w:spacing w:before="240" w:after="240"/>
      </w:pPr>
      <w:r>
        <w:t>mira cómo a ellos lleva mi deseo.»</w:t>
      </w:r>
    </w:p>
    <w:p w14:paraId="29AD6AD1" w14:textId="77777777" w:rsidR="00903E67" w:rsidRDefault="00903E67" w:rsidP="005636B6">
      <w:pPr>
        <w:spacing w:before="240" w:after="240"/>
      </w:pPr>
      <w:r>
        <w:t>Y él me repuso: «Es digno lo que pides</w:t>
      </w:r>
    </w:p>
    <w:p w14:paraId="7CE79303" w14:textId="77777777" w:rsidR="00903E67" w:rsidRDefault="00903E67" w:rsidP="005636B6">
      <w:pPr>
        <w:spacing w:before="240" w:after="240"/>
      </w:pPr>
      <w:r>
        <w:t>de mucha loa, y yo te lo concedo;</w:t>
      </w:r>
    </w:p>
    <w:p w14:paraId="5AFFD80B" w14:textId="77777777" w:rsidR="00903E67" w:rsidRDefault="00903E67" w:rsidP="005636B6">
      <w:pPr>
        <w:spacing w:before="240" w:after="240"/>
      </w:pPr>
      <w:r>
        <w:t>pero procura reprimir tu lengua.</w:t>
      </w:r>
    </w:p>
    <w:p w14:paraId="241004E0" w14:textId="77777777" w:rsidR="00903E67" w:rsidRDefault="00903E67" w:rsidP="005636B6">
      <w:pPr>
        <w:spacing w:before="240" w:after="240"/>
      </w:pPr>
      <w:r>
        <w:t>Déjame hablar a mí, pues que comprendo</w:t>
      </w:r>
    </w:p>
    <w:p w14:paraId="1597C7EA" w14:textId="77777777" w:rsidR="00903E67" w:rsidRDefault="00903E67" w:rsidP="005636B6">
      <w:pPr>
        <w:spacing w:before="240" w:after="240"/>
      </w:pPr>
      <w:r>
        <w:t>lo que quieres; ya que serán esquivos</w:t>
      </w:r>
    </w:p>
    <w:p w14:paraId="7ADD1ADF" w14:textId="77777777" w:rsidR="00903E67" w:rsidRDefault="00903E67" w:rsidP="005636B6">
      <w:pPr>
        <w:spacing w:before="240" w:after="240"/>
      </w:pPr>
      <w:r>
        <w:t>por ser griegos, tal vez, a tus palabras.»</w:t>
      </w:r>
    </w:p>
    <w:p w14:paraId="0F5CC611" w14:textId="77777777" w:rsidR="00903E67" w:rsidRDefault="00903E67" w:rsidP="005636B6">
      <w:pPr>
        <w:spacing w:before="240" w:after="240"/>
      </w:pPr>
      <w:r>
        <w:lastRenderedPageBreak/>
        <w:t>Cuando la llama hubo llegado a donde</w:t>
      </w:r>
    </w:p>
    <w:p w14:paraId="752720C3" w14:textId="77777777" w:rsidR="00903E67" w:rsidRDefault="00903E67" w:rsidP="005636B6">
      <w:pPr>
        <w:spacing w:before="240" w:after="240"/>
      </w:pPr>
      <w:r>
        <w:t>lugar y tiempo pareció a mi guía,</w:t>
      </w:r>
    </w:p>
    <w:p w14:paraId="7920C795" w14:textId="77777777" w:rsidR="00903E67" w:rsidRDefault="00903E67" w:rsidP="005636B6">
      <w:pPr>
        <w:spacing w:before="240" w:after="240"/>
      </w:pPr>
      <w:r>
        <w:t>yo le escuché decir de esta manera:</w:t>
      </w:r>
    </w:p>
    <w:p w14:paraId="79958AF3" w14:textId="77777777" w:rsidR="00903E67" w:rsidRDefault="00903E67" w:rsidP="005636B6">
      <w:pPr>
        <w:spacing w:before="240" w:after="240"/>
      </w:pPr>
      <w:r>
        <w:t>«¡Oh vosotros que sois dos en un fuego,</w:t>
      </w:r>
    </w:p>
    <w:p w14:paraId="790074CD" w14:textId="77777777" w:rsidR="00903E67" w:rsidRDefault="00903E67" w:rsidP="005636B6">
      <w:pPr>
        <w:spacing w:before="240" w:after="240"/>
      </w:pPr>
      <w:r>
        <w:t>si os merecí, mientras que estaba vivo,</w:t>
      </w:r>
    </w:p>
    <w:p w14:paraId="218DC54D" w14:textId="77777777" w:rsidR="00903E67" w:rsidRDefault="00903E67" w:rsidP="005636B6">
      <w:pPr>
        <w:spacing w:before="240" w:after="240"/>
      </w:pPr>
      <w:r>
        <w:t>si os merecí, bien fuera poco o mucho,</w:t>
      </w:r>
    </w:p>
    <w:p w14:paraId="56D6D2F1" w14:textId="77777777" w:rsidR="00903E67" w:rsidRDefault="00903E67" w:rsidP="005636B6">
      <w:pPr>
        <w:spacing w:before="240" w:after="240"/>
      </w:pPr>
      <w:r>
        <w:t>cuando altos versos escribí en el mundo,</w:t>
      </w:r>
    </w:p>
    <w:p w14:paraId="0A675BB1" w14:textId="77777777" w:rsidR="00903E67" w:rsidRDefault="00903E67" w:rsidP="005636B6">
      <w:pPr>
        <w:spacing w:before="240" w:after="240"/>
      </w:pPr>
      <w:r>
        <w:t>no os alejéis; mas que alguno me diga</w:t>
      </w:r>
    </w:p>
    <w:p w14:paraId="3A355D9B" w14:textId="77777777" w:rsidR="00903E67" w:rsidRDefault="00903E67" w:rsidP="005636B6">
      <w:pPr>
        <w:spacing w:before="240" w:after="240"/>
      </w:pPr>
      <w:r>
        <w:t>dónde, por él perdido, halló la muerte.»</w:t>
      </w:r>
    </w:p>
    <w:p w14:paraId="2C54E804" w14:textId="77777777" w:rsidR="00903E67" w:rsidRDefault="00903E67" w:rsidP="005636B6">
      <w:pPr>
        <w:spacing w:before="240" w:after="240"/>
      </w:pPr>
      <w:r>
        <w:t>El mayor cuerno de la antigua llama</w:t>
      </w:r>
    </w:p>
    <w:p w14:paraId="505599B9" w14:textId="77777777" w:rsidR="00903E67" w:rsidRDefault="00903E67" w:rsidP="005636B6">
      <w:pPr>
        <w:spacing w:before="240" w:after="240"/>
      </w:pPr>
      <w:r>
        <w:t>empezó a retorcerse murmurando,</w:t>
      </w:r>
    </w:p>
    <w:p w14:paraId="7EF737DA" w14:textId="77777777" w:rsidR="00903E67" w:rsidRDefault="00903E67" w:rsidP="005636B6">
      <w:pPr>
        <w:spacing w:before="240" w:after="240"/>
      </w:pPr>
      <w:r>
        <w:t>tal como aquella que el viento fatiga;</w:t>
      </w:r>
    </w:p>
    <w:p w14:paraId="6D26AABE" w14:textId="77777777" w:rsidR="00903E67" w:rsidRDefault="00903E67" w:rsidP="005636B6">
      <w:pPr>
        <w:spacing w:before="240" w:after="240"/>
      </w:pPr>
      <w:r>
        <w:t>luego la punta aquí y acá moviendo,</w:t>
      </w:r>
    </w:p>
    <w:p w14:paraId="7F71214C" w14:textId="77777777" w:rsidR="00903E67" w:rsidRDefault="00903E67" w:rsidP="005636B6">
      <w:pPr>
        <w:spacing w:before="240" w:after="240"/>
      </w:pPr>
      <w:r>
        <w:t>cual si fuese una lengua la que hablara,</w:t>
      </w:r>
    </w:p>
    <w:p w14:paraId="32175E91" w14:textId="77777777" w:rsidR="00903E67" w:rsidRDefault="00903E67" w:rsidP="005636B6">
      <w:pPr>
        <w:spacing w:before="240" w:after="240"/>
      </w:pPr>
      <w:r>
        <w:t>fuera sacó la voz, y dijo: «Cuando</w:t>
      </w:r>
    </w:p>
    <w:p w14:paraId="4593A130" w14:textId="77777777" w:rsidR="00903E67" w:rsidRDefault="00903E67" w:rsidP="005636B6">
      <w:pPr>
        <w:spacing w:before="240" w:after="240"/>
      </w:pPr>
      <w:r>
        <w:t>me separé de Circe, que sustrajó-</w:t>
      </w:r>
    </w:p>
    <w:p w14:paraId="4B9B9756" w14:textId="77777777" w:rsidR="00903E67" w:rsidRDefault="00903E67" w:rsidP="005636B6">
      <w:pPr>
        <w:spacing w:before="240" w:after="240"/>
      </w:pPr>
      <w:r>
        <w:t>me más de un año allí junto a Gaeta,</w:t>
      </w:r>
    </w:p>
    <w:p w14:paraId="2B09A379" w14:textId="77777777" w:rsidR="00903E67" w:rsidRDefault="00903E67" w:rsidP="005636B6">
      <w:pPr>
        <w:spacing w:before="240" w:after="240"/>
      </w:pPr>
      <w:r>
        <w:t>antes de que así Eneas la llamase,</w:t>
      </w:r>
    </w:p>
    <w:p w14:paraId="2BD11BA5" w14:textId="77777777" w:rsidR="00903E67" w:rsidRDefault="00903E67" w:rsidP="005636B6">
      <w:pPr>
        <w:spacing w:before="240" w:after="240"/>
      </w:pPr>
      <w:r>
        <w:t>ni la filial dulzura, ni el cariño</w:t>
      </w:r>
    </w:p>
    <w:p w14:paraId="101E55BF" w14:textId="77777777" w:rsidR="00903E67" w:rsidRDefault="00903E67" w:rsidP="005636B6">
      <w:pPr>
        <w:spacing w:before="240" w:after="240"/>
      </w:pPr>
      <w:r>
        <w:lastRenderedPageBreak/>
        <w:t>del viejo padre, ni el amor debido,</w:t>
      </w:r>
    </w:p>
    <w:p w14:paraId="76CC3AD4" w14:textId="77777777" w:rsidR="00903E67" w:rsidRDefault="00903E67" w:rsidP="005636B6">
      <w:pPr>
        <w:spacing w:before="240" w:after="240"/>
      </w:pPr>
      <w:r>
        <w:t>que debiera alegrar a Penélope,</w:t>
      </w:r>
    </w:p>
    <w:p w14:paraId="13F9CAEF" w14:textId="77777777" w:rsidR="00903E67" w:rsidRDefault="00903E67" w:rsidP="005636B6">
      <w:pPr>
        <w:spacing w:before="240" w:after="240"/>
      </w:pPr>
      <w:r>
        <w:t>vencer pudieron el ardor interno</w:t>
      </w:r>
    </w:p>
    <w:p w14:paraId="70EAE64C" w14:textId="77777777" w:rsidR="00903E67" w:rsidRDefault="00903E67" w:rsidP="005636B6">
      <w:pPr>
        <w:spacing w:before="240" w:after="240"/>
      </w:pPr>
      <w:r>
        <w:t>que tuve yo de conocer el mundo,</w:t>
      </w:r>
    </w:p>
    <w:p w14:paraId="7E91E9A4" w14:textId="77777777" w:rsidR="00903E67" w:rsidRDefault="00903E67" w:rsidP="005636B6">
      <w:pPr>
        <w:spacing w:before="240" w:after="240"/>
      </w:pPr>
      <w:r>
        <w:t>y el vicio y la virtud de los humanos;</w:t>
      </w:r>
    </w:p>
    <w:p w14:paraId="3EBD387B" w14:textId="77777777" w:rsidR="00903E67" w:rsidRDefault="00903E67" w:rsidP="005636B6">
      <w:pPr>
        <w:spacing w:before="240" w:after="240"/>
      </w:pPr>
      <w:r>
        <w:t>mas me arrojé al profundo mar abierto,</w:t>
      </w:r>
    </w:p>
    <w:p w14:paraId="7C2CA2EB" w14:textId="77777777" w:rsidR="00903E67" w:rsidRDefault="00903E67" w:rsidP="005636B6">
      <w:pPr>
        <w:spacing w:before="240" w:after="240"/>
      </w:pPr>
      <w:r>
        <w:t>con un leño tan sólo, y la pequeña</w:t>
      </w:r>
    </w:p>
    <w:p w14:paraId="57730236" w14:textId="77777777" w:rsidR="00903E67" w:rsidRDefault="00903E67" w:rsidP="005636B6">
      <w:pPr>
        <w:spacing w:before="240" w:after="240"/>
      </w:pPr>
      <w:r>
        <w:t>tripulación que nunca me dejaba.</w:t>
      </w:r>
    </w:p>
    <w:p w14:paraId="7228C0BC" w14:textId="77777777" w:rsidR="00903E67" w:rsidRDefault="00903E67" w:rsidP="005636B6">
      <w:pPr>
        <w:spacing w:before="240" w:after="240"/>
      </w:pPr>
      <w:r>
        <w:t>Un litoral y el otro vi hasta España,</w:t>
      </w:r>
    </w:p>
    <w:p w14:paraId="2076D473" w14:textId="77777777" w:rsidR="00903E67" w:rsidRDefault="00903E67" w:rsidP="005636B6">
      <w:pPr>
        <w:spacing w:before="240" w:after="240"/>
      </w:pPr>
      <w:r>
        <w:t>y Marruecos, y la isla de los sardos,</w:t>
      </w:r>
    </w:p>
    <w:p w14:paraId="09C105D7" w14:textId="77777777" w:rsidR="00903E67" w:rsidRDefault="00903E67" w:rsidP="005636B6">
      <w:pPr>
        <w:spacing w:before="240" w:after="240"/>
      </w:pPr>
      <w:r>
        <w:t>y las otras que aquel mar baña en torno.</w:t>
      </w:r>
    </w:p>
    <w:p w14:paraId="4D09B636" w14:textId="77777777" w:rsidR="00903E67" w:rsidRDefault="00903E67" w:rsidP="005636B6">
      <w:pPr>
        <w:spacing w:before="240" w:after="240"/>
      </w:pPr>
      <w:r>
        <w:t>Viejos y tardos ya nos encontrábamos,</w:t>
      </w:r>
    </w:p>
    <w:p w14:paraId="08A01CCC" w14:textId="77777777" w:rsidR="00903E67" w:rsidRDefault="00903E67" w:rsidP="005636B6">
      <w:pPr>
        <w:spacing w:before="240" w:after="240"/>
      </w:pPr>
      <w:r>
        <w:t>al arribar a aquella boca estrecha</w:t>
      </w:r>
    </w:p>
    <w:p w14:paraId="017D7629" w14:textId="77777777" w:rsidR="00903E67" w:rsidRDefault="00903E67" w:rsidP="005636B6">
      <w:pPr>
        <w:spacing w:before="240" w:after="240"/>
      </w:pPr>
      <w:r>
        <w:t>donde Hércules plantara sus columnas,</w:t>
      </w:r>
    </w:p>
    <w:p w14:paraId="452AB146" w14:textId="77777777" w:rsidR="00903E67" w:rsidRDefault="00903E67" w:rsidP="005636B6">
      <w:pPr>
        <w:spacing w:before="240" w:after="240"/>
      </w:pPr>
      <w:r>
        <w:t>para que el hombre más allá no fuera:</w:t>
      </w:r>
    </w:p>
    <w:p w14:paraId="11DFB4FB" w14:textId="77777777" w:rsidR="00903E67" w:rsidRDefault="00903E67" w:rsidP="005636B6">
      <w:pPr>
        <w:spacing w:before="240" w:after="240"/>
      </w:pPr>
      <w:r>
        <w:t>a mano diestra ya dejé Sevilla,</w:t>
      </w:r>
    </w:p>
    <w:p w14:paraId="4E2ECB5D" w14:textId="77777777" w:rsidR="00903E67" w:rsidRDefault="00903E67" w:rsidP="005636B6">
      <w:pPr>
        <w:spacing w:before="240" w:after="240"/>
      </w:pPr>
      <w:r>
        <w:t>y la otra mano se quedaba Ceuta.»</w:t>
      </w:r>
    </w:p>
    <w:p w14:paraId="743C81E1" w14:textId="77777777" w:rsidR="00903E67" w:rsidRDefault="00903E67" w:rsidP="005636B6">
      <w:pPr>
        <w:spacing w:before="240" w:after="240"/>
      </w:pPr>
      <w:r>
        <w:t>«Oh hermanos -dije-, que tras de cien mil</w:t>
      </w:r>
    </w:p>
    <w:p w14:paraId="504F7F6F" w14:textId="77777777" w:rsidR="00903E67" w:rsidRDefault="00903E67" w:rsidP="005636B6">
      <w:pPr>
        <w:spacing w:before="240" w:after="240"/>
      </w:pPr>
      <w:r>
        <w:t>peligros a occidente habéis llegado,</w:t>
      </w:r>
    </w:p>
    <w:p w14:paraId="14D8B858" w14:textId="77777777" w:rsidR="00903E67" w:rsidRDefault="00903E67" w:rsidP="005636B6">
      <w:pPr>
        <w:spacing w:before="240" w:after="240"/>
      </w:pPr>
      <w:r>
        <w:lastRenderedPageBreak/>
        <w:t>ahora que ya es tan breve la vigilia</w:t>
      </w:r>
    </w:p>
    <w:p w14:paraId="5924B47A" w14:textId="77777777" w:rsidR="00903E67" w:rsidRDefault="00903E67" w:rsidP="005636B6">
      <w:pPr>
        <w:spacing w:before="240" w:after="240"/>
      </w:pPr>
      <w:r>
        <w:t>de los pocos sentidos que aún nos quedan,</w:t>
      </w:r>
    </w:p>
    <w:p w14:paraId="702C821C" w14:textId="77777777" w:rsidR="00903E67" w:rsidRDefault="00903E67" w:rsidP="005636B6">
      <w:pPr>
        <w:spacing w:before="240" w:after="240"/>
      </w:pPr>
      <w:r>
        <w:t>negaros no queráis a la experiencia,</w:t>
      </w:r>
    </w:p>
    <w:p w14:paraId="76886B8C" w14:textId="77777777" w:rsidR="00903E67" w:rsidRDefault="00903E67" w:rsidP="005636B6">
      <w:pPr>
        <w:spacing w:before="240" w:after="240"/>
      </w:pPr>
      <w:r>
        <w:t>siguiendo al sol, del mundo inhabitado.</w:t>
      </w:r>
    </w:p>
    <w:p w14:paraId="6A92D1F8" w14:textId="77777777" w:rsidR="00903E67" w:rsidRDefault="00903E67" w:rsidP="005636B6">
      <w:pPr>
        <w:spacing w:before="240" w:after="240"/>
      </w:pPr>
      <w:r>
        <w:t>Considerar cuál es vuestra progenie:</w:t>
      </w:r>
    </w:p>
    <w:p w14:paraId="1D8DF787" w14:textId="77777777" w:rsidR="00903E67" w:rsidRDefault="00903E67" w:rsidP="005636B6">
      <w:pPr>
        <w:spacing w:before="240" w:after="240"/>
      </w:pPr>
      <w:r>
        <w:t>hechos no estáis a vivir como brutos,</w:t>
      </w:r>
    </w:p>
    <w:p w14:paraId="6A5DC71D" w14:textId="77777777" w:rsidR="00903E67" w:rsidRDefault="00903E67" w:rsidP="005636B6">
      <w:pPr>
        <w:spacing w:before="240" w:after="240"/>
      </w:pPr>
      <w:r>
        <w:t>mas para conseguir virtud y ciencia.»</w:t>
      </w:r>
    </w:p>
    <w:p w14:paraId="2AAC91E8" w14:textId="77777777" w:rsidR="00903E67" w:rsidRDefault="00903E67" w:rsidP="005636B6">
      <w:pPr>
        <w:spacing w:before="240" w:after="240"/>
      </w:pPr>
      <w:r>
        <w:t>A mis hombres les hice tan ansiosos</w:t>
      </w:r>
    </w:p>
    <w:p w14:paraId="39663A1D" w14:textId="77777777" w:rsidR="00903E67" w:rsidRDefault="00903E67" w:rsidP="005636B6">
      <w:pPr>
        <w:spacing w:before="240" w:after="240"/>
      </w:pPr>
      <w:r>
        <w:t>del camino con esta breve arenga,</w:t>
      </w:r>
    </w:p>
    <w:p w14:paraId="21D0334B" w14:textId="77777777" w:rsidR="00903E67" w:rsidRDefault="00903E67" w:rsidP="005636B6">
      <w:pPr>
        <w:spacing w:before="240" w:after="240"/>
      </w:pPr>
      <w:r>
        <w:t>que no hubiera podido detenerlos;</w:t>
      </w:r>
    </w:p>
    <w:p w14:paraId="4B4C8608" w14:textId="77777777" w:rsidR="00903E67" w:rsidRDefault="00903E67" w:rsidP="005636B6">
      <w:pPr>
        <w:spacing w:before="240" w:after="240"/>
      </w:pPr>
      <w:r>
        <w:t>y vuelta nuestra proa a la mañana,</w:t>
      </w:r>
    </w:p>
    <w:p w14:paraId="51BECD2D" w14:textId="77777777" w:rsidR="00903E67" w:rsidRDefault="00903E67" w:rsidP="005636B6">
      <w:pPr>
        <w:spacing w:before="240" w:after="240"/>
      </w:pPr>
      <w:r>
        <w:t>alas locas hicimos de los remos,</w:t>
      </w:r>
    </w:p>
    <w:p w14:paraId="1FD2233F" w14:textId="77777777" w:rsidR="00903E67" w:rsidRDefault="00903E67" w:rsidP="005636B6">
      <w:pPr>
        <w:spacing w:before="240" w:after="240"/>
      </w:pPr>
      <w:r>
        <w:t>inclinándose siempre hacia la izquierda.</w:t>
      </w:r>
    </w:p>
    <w:p w14:paraId="5B9EF0F1" w14:textId="77777777" w:rsidR="00903E67" w:rsidRDefault="00903E67" w:rsidP="005636B6">
      <w:pPr>
        <w:spacing w:before="240" w:after="240"/>
      </w:pPr>
      <w:r>
        <w:t>Del otro polo todas las estrellas</w:t>
      </w:r>
    </w:p>
    <w:p w14:paraId="7B8E2B35" w14:textId="77777777" w:rsidR="00903E67" w:rsidRDefault="00903E67" w:rsidP="005636B6">
      <w:pPr>
        <w:spacing w:before="240" w:after="240"/>
      </w:pPr>
      <w:r>
        <w:t>vio ya la noche, y el nuestro tan bajo</w:t>
      </w:r>
    </w:p>
    <w:p w14:paraId="181C9268" w14:textId="77777777" w:rsidR="00903E67" w:rsidRDefault="00903E67" w:rsidP="005636B6">
      <w:pPr>
        <w:spacing w:before="240" w:after="240"/>
      </w:pPr>
      <w:r>
        <w:t>que del suelo marino no surgía.</w:t>
      </w:r>
    </w:p>
    <w:p w14:paraId="1B2966E4" w14:textId="77777777" w:rsidR="00903E67" w:rsidRDefault="00903E67" w:rsidP="005636B6">
      <w:pPr>
        <w:spacing w:before="240" w:after="240"/>
      </w:pPr>
      <w:r>
        <w:t>Cinco veces ardiendo y apagada</w:t>
      </w:r>
    </w:p>
    <w:p w14:paraId="1E5CFAC4" w14:textId="77777777" w:rsidR="00903E67" w:rsidRDefault="00903E67" w:rsidP="005636B6">
      <w:pPr>
        <w:spacing w:before="240" w:after="240"/>
      </w:pPr>
      <w:r>
        <w:t>era la luz debajo de la luna,</w:t>
      </w:r>
    </w:p>
    <w:p w14:paraId="700D050C" w14:textId="77777777" w:rsidR="00903E67" w:rsidRDefault="00903E67" w:rsidP="005636B6">
      <w:pPr>
        <w:spacing w:before="240" w:after="240"/>
      </w:pPr>
      <w:r>
        <w:t>desde que al alto paso penetramos,</w:t>
      </w:r>
    </w:p>
    <w:p w14:paraId="3E878104" w14:textId="77777777" w:rsidR="00903E67" w:rsidRDefault="00903E67" w:rsidP="005636B6">
      <w:pPr>
        <w:spacing w:before="240" w:after="240"/>
      </w:pPr>
      <w:r>
        <w:lastRenderedPageBreak/>
        <w:t>cuando vimos una montaña, oscura</w:t>
      </w:r>
    </w:p>
    <w:p w14:paraId="6F6D4068" w14:textId="77777777" w:rsidR="00903E67" w:rsidRDefault="00903E67" w:rsidP="005636B6">
      <w:pPr>
        <w:spacing w:before="240" w:after="240"/>
      </w:pPr>
      <w:r>
        <w:t>por la distancia, y pareció tan alta</w:t>
      </w:r>
    </w:p>
    <w:p w14:paraId="4D4CBA56" w14:textId="77777777" w:rsidR="00903E67" w:rsidRDefault="00903E67" w:rsidP="005636B6">
      <w:pPr>
        <w:spacing w:before="240" w:after="240"/>
      </w:pPr>
      <w:r>
        <w:t>cual nunca hubiera visto monte alguno.</w:t>
      </w:r>
    </w:p>
    <w:p w14:paraId="13954618" w14:textId="77777777" w:rsidR="00903E67" w:rsidRDefault="00903E67" w:rsidP="005636B6">
      <w:pPr>
        <w:spacing w:before="240" w:after="240"/>
      </w:pPr>
      <w:r>
        <w:t>Nos alegramos, mas se volvió llanto:</w:t>
      </w:r>
    </w:p>
    <w:p w14:paraId="60AEB9D1" w14:textId="77777777" w:rsidR="00903E67" w:rsidRDefault="00903E67" w:rsidP="005636B6">
      <w:pPr>
        <w:spacing w:before="240" w:after="240"/>
      </w:pPr>
      <w:r>
        <w:t>pues de la nueva tierra un torbellino</w:t>
      </w:r>
    </w:p>
    <w:p w14:paraId="2A1B827C" w14:textId="77777777" w:rsidR="00903E67" w:rsidRDefault="00903E67" w:rsidP="005636B6">
      <w:pPr>
        <w:spacing w:before="240" w:after="240"/>
      </w:pPr>
      <w:r>
        <w:t>nació, y le golpeó la proa al leño.</w:t>
      </w:r>
    </w:p>
    <w:p w14:paraId="7C6996AD" w14:textId="77777777" w:rsidR="00903E67" w:rsidRDefault="00903E67" w:rsidP="005636B6">
      <w:pPr>
        <w:spacing w:before="240" w:after="240"/>
      </w:pPr>
      <w:r>
        <w:t>Le hizo girar tres veces en las aguas;</w:t>
      </w:r>
    </w:p>
    <w:p w14:paraId="79C65D8F" w14:textId="77777777" w:rsidR="00903E67" w:rsidRDefault="00903E67" w:rsidP="005636B6">
      <w:pPr>
        <w:spacing w:before="240" w:after="240"/>
      </w:pPr>
      <w:r>
        <w:t>a la cuarta la popa alzó a lo alto,</w:t>
      </w:r>
    </w:p>
    <w:p w14:paraId="4A003ABF" w14:textId="77777777" w:rsidR="00903E67" w:rsidRDefault="00903E67" w:rsidP="005636B6">
      <w:pPr>
        <w:spacing w:before="240" w:after="240"/>
      </w:pPr>
      <w:r>
        <w:t>bajó la proa -como Aquél lo quiso-</w:t>
      </w:r>
    </w:p>
    <w:p w14:paraId="05DA9EB6" w14:textId="77777777" w:rsidR="00903E67" w:rsidRDefault="00903E67" w:rsidP="005636B6">
      <w:pPr>
        <w:spacing w:before="240" w:after="240"/>
      </w:pPr>
      <w:r>
        <w:t>hasta que el mar cerró sobre nosotros.</w:t>
      </w:r>
    </w:p>
    <w:p w14:paraId="48FF3AFC" w14:textId="7BCAF652" w:rsidR="00903E67" w:rsidRDefault="00903E67" w:rsidP="005636B6">
      <w:pPr>
        <w:pStyle w:val="Ttulo2"/>
        <w:spacing w:before="240" w:after="240"/>
      </w:pPr>
      <w:r>
        <w:br w:type="page"/>
      </w:r>
      <w:bookmarkStart w:id="31" w:name="_Toc196140954"/>
      <w:r>
        <w:lastRenderedPageBreak/>
        <w:t>CANTO XXVII</w:t>
      </w:r>
      <w:bookmarkEnd w:id="31"/>
    </w:p>
    <w:p w14:paraId="0286B875" w14:textId="77777777" w:rsidR="00903E67" w:rsidRDefault="00903E67" w:rsidP="005636B6">
      <w:pPr>
        <w:spacing w:before="240" w:after="240"/>
      </w:pPr>
      <w:r>
        <w:t>Quieta estaba la llama ya y derecha</w:t>
      </w:r>
    </w:p>
    <w:p w14:paraId="055F0AFE" w14:textId="77777777" w:rsidR="00903E67" w:rsidRDefault="00903E67" w:rsidP="005636B6">
      <w:pPr>
        <w:spacing w:before="240" w:after="240"/>
      </w:pPr>
      <w:r>
        <w:t>para no decir más, y se alejaba</w:t>
      </w:r>
    </w:p>
    <w:p w14:paraId="2A356561" w14:textId="77777777" w:rsidR="00903E67" w:rsidRDefault="00903E67" w:rsidP="005636B6">
      <w:pPr>
        <w:spacing w:before="240" w:after="240"/>
      </w:pPr>
      <w:r>
        <w:t>con la licencia del dulce poeta,</w:t>
      </w:r>
    </w:p>
    <w:p w14:paraId="5D7F0010" w14:textId="77777777" w:rsidR="00903E67" w:rsidRDefault="00903E67" w:rsidP="005636B6">
      <w:pPr>
        <w:spacing w:before="240" w:after="240"/>
      </w:pPr>
      <w:r>
        <w:t>cuando otra, que detrás de ella venía,</w:t>
      </w:r>
    </w:p>
    <w:p w14:paraId="6C323B7E" w14:textId="77777777" w:rsidR="00903E67" w:rsidRDefault="00903E67" w:rsidP="005636B6">
      <w:pPr>
        <w:spacing w:before="240" w:after="240"/>
      </w:pPr>
      <w:r>
        <w:t>hizo volver los ojos a su punta,</w:t>
      </w:r>
    </w:p>
    <w:p w14:paraId="5E21327A" w14:textId="77777777" w:rsidR="00903E67" w:rsidRDefault="00903E67" w:rsidP="005636B6">
      <w:pPr>
        <w:spacing w:before="240" w:after="240"/>
      </w:pPr>
      <w:r>
        <w:t>porque salía de ella un son confuso.</w:t>
      </w:r>
    </w:p>
    <w:p w14:paraId="3A9A6D21" w14:textId="77777777" w:rsidR="00903E67" w:rsidRDefault="00903E67" w:rsidP="005636B6">
      <w:pPr>
        <w:spacing w:before="240" w:after="240"/>
      </w:pPr>
      <w:r>
        <w:t>Como mugía el toro siciliano</w:t>
      </w:r>
    </w:p>
    <w:p w14:paraId="515959AA" w14:textId="77777777" w:rsidR="00903E67" w:rsidRDefault="00903E67" w:rsidP="005636B6">
      <w:pPr>
        <w:spacing w:before="240" w:after="240"/>
      </w:pPr>
      <w:r>
        <w:t>que primero mugió, y eso fue justo,</w:t>
      </w:r>
    </w:p>
    <w:p w14:paraId="6BD19DF4" w14:textId="77777777" w:rsidR="00903E67" w:rsidRDefault="00903E67" w:rsidP="005636B6">
      <w:pPr>
        <w:spacing w:before="240" w:after="240"/>
      </w:pPr>
      <w:r>
        <w:t>con el llanto de aquel que con su lima</w:t>
      </w:r>
    </w:p>
    <w:p w14:paraId="63A5999E" w14:textId="77777777" w:rsidR="00903E67" w:rsidRDefault="00903E67" w:rsidP="005636B6">
      <w:pPr>
        <w:spacing w:before="240" w:after="240"/>
      </w:pPr>
      <w:r>
        <w:t>lo templó, con la voz del afligido,</w:t>
      </w:r>
    </w:p>
    <w:p w14:paraId="63032587" w14:textId="77777777" w:rsidR="00903E67" w:rsidRDefault="00903E67" w:rsidP="005636B6">
      <w:pPr>
        <w:spacing w:before="240" w:after="240"/>
      </w:pPr>
      <w:r>
        <w:t>que, aunque estuviese forjado de bronce,</w:t>
      </w:r>
    </w:p>
    <w:p w14:paraId="0AC391CD" w14:textId="77777777" w:rsidR="00903E67" w:rsidRDefault="00903E67" w:rsidP="005636B6">
      <w:pPr>
        <w:spacing w:before="240" w:after="240"/>
      </w:pPr>
      <w:r>
        <w:t>de dolor parecía traspasado;</w:t>
      </w:r>
    </w:p>
    <w:p w14:paraId="0BBD0C37" w14:textId="77777777" w:rsidR="00903E67" w:rsidRDefault="00903E67" w:rsidP="005636B6">
      <w:pPr>
        <w:spacing w:before="240" w:after="240"/>
      </w:pPr>
      <w:r>
        <w:t>así, por no existir hueco ni vía</w:t>
      </w:r>
    </w:p>
    <w:p w14:paraId="6E8A49EF" w14:textId="77777777" w:rsidR="00903E67" w:rsidRDefault="00903E67" w:rsidP="005636B6">
      <w:pPr>
        <w:spacing w:before="240" w:after="240"/>
      </w:pPr>
      <w:r>
        <w:t>para salir del fuego, en su lenguaje</w:t>
      </w:r>
    </w:p>
    <w:p w14:paraId="4A433941" w14:textId="77777777" w:rsidR="00903E67" w:rsidRDefault="00903E67" w:rsidP="005636B6">
      <w:pPr>
        <w:spacing w:before="240" w:after="240"/>
      </w:pPr>
      <w:r>
        <w:t>las palabras amargas se tornaban.</w:t>
      </w:r>
    </w:p>
    <w:p w14:paraId="0FF84DF4" w14:textId="77777777" w:rsidR="00903E67" w:rsidRDefault="00903E67" w:rsidP="005636B6">
      <w:pPr>
        <w:spacing w:before="240" w:after="240"/>
      </w:pPr>
      <w:r>
        <w:t>Mas luego al encontrar ya su camino</w:t>
      </w:r>
    </w:p>
    <w:p w14:paraId="43D34D3A" w14:textId="77777777" w:rsidR="00903E67" w:rsidRDefault="00903E67" w:rsidP="005636B6">
      <w:pPr>
        <w:spacing w:before="240" w:after="240"/>
      </w:pPr>
      <w:r>
        <w:t>por el extremo, con el movimiento</w:t>
      </w:r>
    </w:p>
    <w:p w14:paraId="1C467DC5" w14:textId="77777777" w:rsidR="00903E67" w:rsidRDefault="00903E67" w:rsidP="005636B6">
      <w:pPr>
        <w:spacing w:before="240" w:after="240"/>
      </w:pPr>
      <w:r>
        <w:t>que la lengua le diera con su paso,</w:t>
      </w:r>
    </w:p>
    <w:p w14:paraId="57539DEC" w14:textId="77777777" w:rsidR="00903E67" w:rsidRDefault="00903E67" w:rsidP="005636B6">
      <w:pPr>
        <w:spacing w:before="240" w:after="240"/>
      </w:pPr>
      <w:r>
        <w:lastRenderedPageBreak/>
        <w:t>escuchamos: «Oh tú, a quien yo dirijo</w:t>
      </w:r>
    </w:p>
    <w:p w14:paraId="3DDE38C8" w14:textId="77777777" w:rsidR="00903E67" w:rsidRDefault="00903E67" w:rsidP="005636B6">
      <w:pPr>
        <w:spacing w:before="240" w:after="240"/>
      </w:pPr>
      <w:r>
        <w:t>la voz y que has hablado cual lombardo,</w:t>
      </w:r>
    </w:p>
    <w:p w14:paraId="11352687" w14:textId="77777777" w:rsidR="00903E67" w:rsidRDefault="00903E67" w:rsidP="005636B6">
      <w:pPr>
        <w:spacing w:before="240" w:after="240"/>
      </w:pPr>
      <w:r>
        <w:t>diciendo: "Vete ya; más no te incito",</w:t>
      </w:r>
    </w:p>
    <w:p w14:paraId="3F13C2AA" w14:textId="77777777" w:rsidR="00903E67" w:rsidRDefault="00903E67" w:rsidP="005636B6">
      <w:pPr>
        <w:spacing w:before="240" w:after="240"/>
      </w:pPr>
      <w:r>
        <w:t>aunque he llegado acaso un poco tarde,</w:t>
      </w:r>
    </w:p>
    <w:p w14:paraId="741FC161" w14:textId="77777777" w:rsidR="00903E67" w:rsidRDefault="00903E67" w:rsidP="005636B6">
      <w:pPr>
        <w:spacing w:before="240" w:after="240"/>
      </w:pPr>
      <w:r>
        <w:t>no te pese el quedarte a hablar conmigo:</w:t>
      </w:r>
    </w:p>
    <w:p w14:paraId="014AAD57" w14:textId="77777777" w:rsidR="00903E67" w:rsidRDefault="00903E67" w:rsidP="005636B6">
      <w:pPr>
        <w:spacing w:before="240" w:after="240"/>
      </w:pPr>
      <w:r>
        <w:t>¡Mira que no me pesa a mí, que ardo!</w:t>
      </w:r>
    </w:p>
    <w:p w14:paraId="28E882E7" w14:textId="77777777" w:rsidR="00903E67" w:rsidRDefault="00903E67" w:rsidP="005636B6">
      <w:pPr>
        <w:spacing w:before="240" w:after="240"/>
      </w:pPr>
      <w:r>
        <w:t>Si tú también en este mundo ciego</w:t>
      </w:r>
    </w:p>
    <w:p w14:paraId="7AF29668" w14:textId="77777777" w:rsidR="00903E67" w:rsidRDefault="00903E67" w:rsidP="005636B6">
      <w:pPr>
        <w:spacing w:before="240" w:after="240"/>
      </w:pPr>
      <w:r>
        <w:t>has oído de aquella dulce tierra</w:t>
      </w:r>
    </w:p>
    <w:p w14:paraId="47810BDB" w14:textId="77777777" w:rsidR="00903E67" w:rsidRDefault="00903E67" w:rsidP="005636B6">
      <w:pPr>
        <w:spacing w:before="240" w:after="240"/>
      </w:pPr>
      <w:r>
        <w:t>latina, en que yo fui culpable, dime</w:t>
      </w:r>
    </w:p>
    <w:p w14:paraId="3CB09A5D" w14:textId="77777777" w:rsidR="00903E67" w:rsidRDefault="00903E67" w:rsidP="005636B6">
      <w:pPr>
        <w:spacing w:before="240" w:after="240"/>
      </w:pPr>
      <w:r>
        <w:t>si tiene la Romaña paz o guerra;</w:t>
      </w:r>
    </w:p>
    <w:p w14:paraId="5E1EB867" w14:textId="77777777" w:rsidR="00903E67" w:rsidRDefault="00903E67" w:rsidP="005636B6">
      <w:pPr>
        <w:spacing w:before="240" w:after="240"/>
      </w:pPr>
      <w:r>
        <w:t>pues yo naci en los montes entre Urbino</w:t>
      </w:r>
    </w:p>
    <w:p w14:paraId="5B95205B" w14:textId="77777777" w:rsidR="00903E67" w:rsidRDefault="00903E67" w:rsidP="005636B6">
      <w:pPr>
        <w:spacing w:before="240" w:after="240"/>
      </w:pPr>
      <w:r>
        <w:t>y el yugo del que el Tiber se desata.»</w:t>
      </w:r>
    </w:p>
    <w:p w14:paraId="03073434" w14:textId="77777777" w:rsidR="00903E67" w:rsidRDefault="00903E67" w:rsidP="005636B6">
      <w:pPr>
        <w:spacing w:before="240" w:after="240"/>
      </w:pPr>
      <w:r>
        <w:t>Inclinado y atento aún me encontraba,</w:t>
      </w:r>
    </w:p>
    <w:p w14:paraId="466A6D02" w14:textId="77777777" w:rsidR="00903E67" w:rsidRDefault="00903E67" w:rsidP="005636B6">
      <w:pPr>
        <w:spacing w:before="240" w:after="240"/>
      </w:pPr>
      <w:r>
        <w:t>cuando al costado me tocó mi guía,</w:t>
      </w:r>
    </w:p>
    <w:p w14:paraId="7BE4AF74" w14:textId="77777777" w:rsidR="00903E67" w:rsidRDefault="00903E67" w:rsidP="005636B6">
      <w:pPr>
        <w:spacing w:before="240" w:after="240"/>
      </w:pPr>
      <w:r>
        <w:t>diciéndome: «Habla tú, que éste es latino.»</w:t>
      </w:r>
    </w:p>
    <w:p w14:paraId="0F2C0229" w14:textId="77777777" w:rsidR="00903E67" w:rsidRDefault="00903E67" w:rsidP="005636B6">
      <w:pPr>
        <w:spacing w:before="240" w:after="240"/>
      </w:pPr>
      <w:r>
        <w:t>Yo, que tenía la respuesta pronta,</w:t>
      </w:r>
    </w:p>
    <w:p w14:paraId="265B8CAD" w14:textId="77777777" w:rsidR="00903E67" w:rsidRDefault="00903E67" w:rsidP="005636B6">
      <w:pPr>
        <w:spacing w:before="240" w:after="240"/>
      </w:pPr>
      <w:r>
        <w:t>comencé a hablarle sin demora alguna:</w:t>
      </w:r>
    </w:p>
    <w:p w14:paraId="2130A204" w14:textId="77777777" w:rsidR="00903E67" w:rsidRDefault="00903E67" w:rsidP="005636B6">
      <w:pPr>
        <w:spacing w:before="240" w:after="240"/>
      </w:pPr>
      <w:r>
        <w:t>«Oh alma que te escondes allá abajo,</w:t>
      </w:r>
    </w:p>
    <w:p w14:paraId="61C42CC6" w14:textId="77777777" w:rsidR="00903E67" w:rsidRDefault="00903E67" w:rsidP="005636B6">
      <w:pPr>
        <w:spacing w:before="240" w:after="240"/>
      </w:pPr>
      <w:r>
        <w:t>tu Romaña no está, no estuvo nunca,</w:t>
      </w:r>
    </w:p>
    <w:p w14:paraId="3DF6800C" w14:textId="77777777" w:rsidR="00903E67" w:rsidRDefault="00903E67" w:rsidP="005636B6">
      <w:pPr>
        <w:spacing w:before="240" w:after="240"/>
      </w:pPr>
      <w:r>
        <w:lastRenderedPageBreak/>
        <w:t>sin guerra en el afán de sus tiranos;</w:t>
      </w:r>
    </w:p>
    <w:p w14:paraId="349B1737" w14:textId="77777777" w:rsidR="00903E67" w:rsidRDefault="00903E67" w:rsidP="005636B6">
      <w:pPr>
        <w:spacing w:before="240" w:after="240"/>
      </w:pPr>
      <w:r>
        <w:t>mas palpable ninguna dejé ahora.</w:t>
      </w:r>
    </w:p>
    <w:p w14:paraId="3CD65E11" w14:textId="77777777" w:rsidR="00903E67" w:rsidRDefault="00903E67" w:rsidP="005636B6">
      <w:pPr>
        <w:spacing w:before="240" w:after="240"/>
      </w:pPr>
      <w:r>
        <w:t>Rávena está como está ha muchos años:</w:t>
      </w:r>
    </w:p>
    <w:p w14:paraId="06E377CA" w14:textId="77777777" w:rsidR="00903E67" w:rsidRDefault="00903E67" w:rsidP="005636B6">
      <w:pPr>
        <w:spacing w:before="240" w:after="240"/>
      </w:pPr>
      <w:r>
        <w:t>le los Polenta el águila allí anida,</w:t>
      </w:r>
    </w:p>
    <w:p w14:paraId="5F772A0B" w14:textId="77777777" w:rsidR="00903E67" w:rsidRDefault="00903E67" w:rsidP="005636B6">
      <w:pPr>
        <w:spacing w:before="240" w:after="240"/>
      </w:pPr>
      <w:r>
        <w:t>al que a Cervia recubre con sus alas.</w:t>
      </w:r>
    </w:p>
    <w:p w14:paraId="7994C188" w14:textId="77777777" w:rsidR="00903E67" w:rsidRDefault="00903E67" w:rsidP="005636B6">
      <w:pPr>
        <w:spacing w:before="240" w:after="240"/>
      </w:pPr>
      <w:r>
        <w:t>La tierra que sufrió la larga prueba</w:t>
      </w:r>
    </w:p>
    <w:p w14:paraId="5AD180EE" w14:textId="77777777" w:rsidR="00903E67" w:rsidRDefault="00903E67" w:rsidP="005636B6">
      <w:pPr>
        <w:spacing w:before="240" w:after="240"/>
      </w:pPr>
      <w:r>
        <w:t>hizo de francos un montón sangriento,</w:t>
      </w:r>
    </w:p>
    <w:p w14:paraId="324C147C" w14:textId="77777777" w:rsidR="00903E67" w:rsidRDefault="00903E67" w:rsidP="005636B6">
      <w:pPr>
        <w:spacing w:before="240" w:after="240"/>
      </w:pPr>
      <w:r>
        <w:t>bajo las garras verdes permanece.</w:t>
      </w:r>
    </w:p>
    <w:p w14:paraId="2BBAB3B6" w14:textId="77777777" w:rsidR="00903E67" w:rsidRDefault="00903E67" w:rsidP="005636B6">
      <w:pPr>
        <w:spacing w:before="240" w:after="240"/>
      </w:pPr>
      <w:r>
        <w:t>El mastín viejo y joven de Verruchio,</w:t>
      </w:r>
    </w:p>
    <w:p w14:paraId="348D1EB7" w14:textId="77777777" w:rsidR="00903E67" w:rsidRDefault="00903E67" w:rsidP="005636B6">
      <w:pPr>
        <w:spacing w:before="240" w:after="240"/>
      </w:pPr>
      <w:r>
        <w:t>que mala guardia dieron a Montaña,</w:t>
      </w:r>
    </w:p>
    <w:p w14:paraId="24E024E7" w14:textId="77777777" w:rsidR="00903E67" w:rsidRDefault="00903E67" w:rsidP="005636B6">
      <w:pPr>
        <w:spacing w:before="240" w:after="240"/>
      </w:pPr>
      <w:r>
        <w:t>clavan, donde solían, sus colmillos.</w:t>
      </w:r>
    </w:p>
    <w:p w14:paraId="45F48444" w14:textId="77777777" w:rsidR="00903E67" w:rsidRDefault="00903E67" w:rsidP="005636B6">
      <w:pPr>
        <w:spacing w:before="240" w:after="240"/>
      </w:pPr>
      <w:r>
        <w:t>Las villas del Santerno y del Camone</w:t>
      </w:r>
    </w:p>
    <w:p w14:paraId="5082F015" w14:textId="77777777" w:rsidR="00903E67" w:rsidRDefault="00903E67" w:rsidP="005636B6">
      <w:pPr>
        <w:spacing w:before="240" w:after="240"/>
      </w:pPr>
      <w:r>
        <w:t>manda el leoncito que campea en blanco,</w:t>
      </w:r>
    </w:p>
    <w:p w14:paraId="4A412521" w14:textId="77777777" w:rsidR="00903E67" w:rsidRDefault="00903E67" w:rsidP="005636B6">
      <w:pPr>
        <w:spacing w:before="240" w:after="240"/>
      </w:pPr>
      <w:r>
        <w:t>que de verano a invierno el bando muda;</w:t>
      </w:r>
    </w:p>
    <w:p w14:paraId="403A321D" w14:textId="77777777" w:rsidR="00903E67" w:rsidRDefault="00903E67" w:rsidP="005636B6">
      <w:pPr>
        <w:spacing w:before="240" w:after="240"/>
      </w:pPr>
      <w:r>
        <w:t>y aquella cuyo flanco el Savio baña,</w:t>
      </w:r>
    </w:p>
    <w:p w14:paraId="13A1552F" w14:textId="77777777" w:rsidR="00903E67" w:rsidRDefault="00903E67" w:rsidP="005636B6">
      <w:pPr>
        <w:spacing w:before="240" w:after="240"/>
      </w:pPr>
      <w:r>
        <w:t>como entre llano y monte se sitúa,</w:t>
      </w:r>
    </w:p>
    <w:p w14:paraId="2F4DACF7" w14:textId="77777777" w:rsidR="00903E67" w:rsidRDefault="00903E67" w:rsidP="005636B6">
      <w:pPr>
        <w:spacing w:before="240" w:after="240"/>
      </w:pPr>
      <w:r>
        <w:t>vive entre estado libre y tiranía.</w:t>
      </w:r>
    </w:p>
    <w:p w14:paraId="51F13EBF" w14:textId="77777777" w:rsidR="00903E67" w:rsidRDefault="00903E67" w:rsidP="005636B6">
      <w:pPr>
        <w:spacing w:before="240" w:after="240"/>
      </w:pPr>
      <w:r>
        <w:t>Ahora quién eres, pido que me cuentes:</w:t>
      </w:r>
    </w:p>
    <w:p w14:paraId="2F00F603" w14:textId="77777777" w:rsidR="00903E67" w:rsidRDefault="00903E67" w:rsidP="005636B6">
      <w:pPr>
        <w:spacing w:before="240" w:after="240"/>
      </w:pPr>
      <w:r>
        <w:t>no seas más duro que lo fueron otros;</w:t>
      </w:r>
    </w:p>
    <w:p w14:paraId="52EA95A6" w14:textId="77777777" w:rsidR="00903E67" w:rsidRDefault="00903E67" w:rsidP="005636B6">
      <w:pPr>
        <w:spacing w:before="240" w:after="240"/>
      </w:pPr>
      <w:r>
        <w:lastRenderedPageBreak/>
        <w:t>tu nombre así en el mundo tenga fama.»</w:t>
      </w:r>
    </w:p>
    <w:p w14:paraId="0C7BE2DD" w14:textId="77777777" w:rsidR="00903E67" w:rsidRDefault="00903E67" w:rsidP="005636B6">
      <w:pPr>
        <w:spacing w:before="240" w:after="240"/>
      </w:pPr>
      <w:r>
        <w:t>Después que el fuego crepitó un momento</w:t>
      </w:r>
    </w:p>
    <w:p w14:paraId="07BAFECC" w14:textId="77777777" w:rsidR="00903E67" w:rsidRDefault="00903E67" w:rsidP="005636B6">
      <w:pPr>
        <w:spacing w:before="240" w:after="240"/>
      </w:pPr>
      <w:r>
        <w:t>a su modo, movió la aguda punta</w:t>
      </w:r>
    </w:p>
    <w:p w14:paraId="2BCD88AA" w14:textId="77777777" w:rsidR="00903E67" w:rsidRDefault="00903E67" w:rsidP="005636B6">
      <w:pPr>
        <w:spacing w:before="240" w:after="240"/>
      </w:pPr>
      <w:r>
        <w:t>de aquí, de allí, y después lanzó este soplo:</w:t>
      </w:r>
    </w:p>
    <w:p w14:paraId="0700B036" w14:textId="77777777" w:rsidR="00903E67" w:rsidRDefault="00903E67" w:rsidP="005636B6">
      <w:pPr>
        <w:spacing w:before="240" w:after="240"/>
      </w:pPr>
      <w:r>
        <w:t>«Si creyera que diese mi respuesta</w:t>
      </w:r>
    </w:p>
    <w:p w14:paraId="4074C1E9" w14:textId="77777777" w:rsidR="00903E67" w:rsidRDefault="00903E67" w:rsidP="005636B6">
      <w:pPr>
        <w:spacing w:before="240" w:after="240"/>
      </w:pPr>
      <w:r>
        <w:t>a persona que al mundo regresara,</w:t>
      </w:r>
    </w:p>
    <w:p w14:paraId="5A3FED9F" w14:textId="77777777" w:rsidR="00903E67" w:rsidRDefault="00903E67" w:rsidP="005636B6">
      <w:pPr>
        <w:spacing w:before="240" w:after="240"/>
      </w:pPr>
      <w:r>
        <w:t>dejaría esta llama de agitarse;</w:t>
      </w:r>
    </w:p>
    <w:p w14:paraId="618BCEC4" w14:textId="77777777" w:rsidR="00903E67" w:rsidRDefault="00903E67" w:rsidP="005636B6">
      <w:pPr>
        <w:spacing w:before="240" w:after="240"/>
      </w:pPr>
      <w:r>
        <w:t>pero, como jamás desde este fondo</w:t>
      </w:r>
    </w:p>
    <w:p w14:paraId="4B882585" w14:textId="77777777" w:rsidR="00903E67" w:rsidRDefault="00903E67" w:rsidP="005636B6">
      <w:pPr>
        <w:spacing w:before="240" w:after="240"/>
      </w:pPr>
      <w:r>
        <w:t>nadie vivo volvió, si bien escucho,</w:t>
      </w:r>
    </w:p>
    <w:p w14:paraId="411443DF" w14:textId="77777777" w:rsidR="00903E67" w:rsidRDefault="00903E67" w:rsidP="005636B6">
      <w:pPr>
        <w:spacing w:before="240" w:after="240"/>
      </w:pPr>
      <w:r>
        <w:t>sin temer a la infamia, te contestó:</w:t>
      </w:r>
    </w:p>
    <w:p w14:paraId="417C92B6" w14:textId="77777777" w:rsidR="00903E67" w:rsidRDefault="00903E67" w:rsidP="005636B6">
      <w:pPr>
        <w:spacing w:before="240" w:after="240"/>
      </w:pPr>
      <w:r>
        <w:t>Guerrero fui, y después fui cordelero,</w:t>
      </w:r>
    </w:p>
    <w:p w14:paraId="63151BA5" w14:textId="77777777" w:rsidR="00903E67" w:rsidRDefault="00903E67" w:rsidP="005636B6">
      <w:pPr>
        <w:spacing w:before="240" w:after="240"/>
      </w:pPr>
      <w:r>
        <w:t>creyendo, así ceñido, hacer enmienda,</w:t>
      </w:r>
    </w:p>
    <w:p w14:paraId="3BD26661" w14:textId="77777777" w:rsidR="00903E67" w:rsidRDefault="00903E67" w:rsidP="005636B6">
      <w:pPr>
        <w:spacing w:before="240" w:after="240"/>
      </w:pPr>
      <w:r>
        <w:t>y hubiera mi deseo realizado,</w:t>
      </w:r>
    </w:p>
    <w:p w14:paraId="11AE5E20" w14:textId="77777777" w:rsidR="00903E67" w:rsidRDefault="00903E67" w:rsidP="005636B6">
      <w:pPr>
        <w:spacing w:before="240" w:after="240"/>
      </w:pPr>
      <w:r>
        <w:t>si a las primeras culpas, el gran Preste,</w:t>
      </w:r>
    </w:p>
    <w:p w14:paraId="695D9EA8" w14:textId="77777777" w:rsidR="00903E67" w:rsidRDefault="00903E67" w:rsidP="005636B6">
      <w:pPr>
        <w:spacing w:before="240" w:after="240"/>
      </w:pPr>
      <w:r>
        <w:t>que mal haya, tornado no me hubiese;</w:t>
      </w:r>
    </w:p>
    <w:p w14:paraId="479C733D" w14:textId="77777777" w:rsidR="00903E67" w:rsidRDefault="00903E67" w:rsidP="005636B6">
      <w:pPr>
        <w:spacing w:before="240" w:after="240"/>
      </w:pPr>
      <w:r>
        <w:t>y el cómo y el porqué, quiero que escuches:</w:t>
      </w:r>
    </w:p>
    <w:p w14:paraId="57FDCDB1" w14:textId="77777777" w:rsidR="00903E67" w:rsidRDefault="00903E67" w:rsidP="005636B6">
      <w:pPr>
        <w:spacing w:before="240" w:after="240"/>
      </w:pPr>
      <w:r>
        <w:t>Mientras que forma fui de carne y huesos</w:t>
      </w:r>
    </w:p>
    <w:p w14:paraId="3EC8D3AC" w14:textId="77777777" w:rsidR="00903E67" w:rsidRDefault="00903E67" w:rsidP="005636B6">
      <w:pPr>
        <w:spacing w:before="240" w:after="240"/>
      </w:pPr>
      <w:r>
        <w:t>que mi madre me dio, fueron mis obras</w:t>
      </w:r>
    </w:p>
    <w:p w14:paraId="396D3531" w14:textId="77777777" w:rsidR="00903E67" w:rsidRDefault="00903E67" w:rsidP="005636B6">
      <w:pPr>
        <w:spacing w:before="240" w:after="240"/>
      </w:pPr>
      <w:r>
        <w:t>no leoninas sino de vulpeja;</w:t>
      </w:r>
    </w:p>
    <w:p w14:paraId="2D9E6C1F" w14:textId="77777777" w:rsidR="00903E67" w:rsidRDefault="00903E67" w:rsidP="005636B6">
      <w:pPr>
        <w:spacing w:before="240" w:after="240"/>
      </w:pPr>
      <w:r>
        <w:lastRenderedPageBreak/>
        <w:t>las acechanzas, las ocultas sendas</w:t>
      </w:r>
    </w:p>
    <w:p w14:paraId="31A6BA81" w14:textId="77777777" w:rsidR="00903E67" w:rsidRDefault="00903E67" w:rsidP="005636B6">
      <w:pPr>
        <w:spacing w:before="240" w:after="240"/>
      </w:pPr>
      <w:r>
        <w:t>todas las supe, y tal llevé su arte,</w:t>
      </w:r>
    </w:p>
    <w:p w14:paraId="644DA726" w14:textId="77777777" w:rsidR="00903E67" w:rsidRDefault="00903E67" w:rsidP="005636B6">
      <w:pPr>
        <w:spacing w:before="240" w:after="240"/>
      </w:pPr>
      <w:r>
        <w:t>que iba su fama hasta el confín del mundo.</w:t>
      </w:r>
    </w:p>
    <w:p w14:paraId="1212572A" w14:textId="77777777" w:rsidR="00903E67" w:rsidRDefault="00903E67" w:rsidP="005636B6">
      <w:pPr>
        <w:spacing w:before="240" w:after="240"/>
      </w:pPr>
      <w:r>
        <w:t>Cuando vi que llegaba a aquella parte</w:t>
      </w:r>
    </w:p>
    <w:p w14:paraId="64A6B17C" w14:textId="77777777" w:rsidR="00903E67" w:rsidRDefault="00903E67" w:rsidP="005636B6">
      <w:pPr>
        <w:spacing w:before="240" w:after="240"/>
      </w:pPr>
      <w:r>
        <w:t>de mi vida, en la que cualquiera debe</w:t>
      </w:r>
    </w:p>
    <w:p w14:paraId="69F3C9F8" w14:textId="77777777" w:rsidR="00903E67" w:rsidRDefault="00903E67" w:rsidP="005636B6">
      <w:pPr>
        <w:spacing w:before="240" w:after="240"/>
      </w:pPr>
      <w:r>
        <w:t>arriar las velas y lanzar amarras,</w:t>
      </w:r>
    </w:p>
    <w:p w14:paraId="48982CD3" w14:textId="77777777" w:rsidR="00903E67" w:rsidRDefault="00903E67" w:rsidP="005636B6">
      <w:pPr>
        <w:spacing w:before="240" w:after="240"/>
      </w:pPr>
      <w:r>
        <w:t>lo que antes me plació, me pesó entonces,</w:t>
      </w:r>
    </w:p>
    <w:p w14:paraId="10FC6C8D" w14:textId="77777777" w:rsidR="00903E67" w:rsidRDefault="00903E67" w:rsidP="005636B6">
      <w:pPr>
        <w:spacing w:before="240" w:after="240"/>
      </w:pPr>
      <w:r>
        <w:t>y arrepentido me volví y confeso,</w:t>
      </w:r>
    </w:p>
    <w:p w14:paraId="3EDD2527" w14:textId="77777777" w:rsidR="00903E67" w:rsidRDefault="00903E67" w:rsidP="005636B6">
      <w:pPr>
        <w:spacing w:before="240" w:after="240"/>
      </w:pPr>
      <w:r>
        <w:t>¡ah miserable!, y me hubiera salvado.</w:t>
      </w:r>
    </w:p>
    <w:p w14:paraId="44E73165" w14:textId="77777777" w:rsidR="00903E67" w:rsidRDefault="00903E67" w:rsidP="005636B6">
      <w:pPr>
        <w:spacing w:before="240" w:after="240"/>
      </w:pPr>
      <w:r>
        <w:t>El príncipe de nuevos fariseos,</w:t>
      </w:r>
    </w:p>
    <w:p w14:paraId="745EBC91" w14:textId="77777777" w:rsidR="00903E67" w:rsidRDefault="00903E67" w:rsidP="005636B6">
      <w:pPr>
        <w:spacing w:before="240" w:after="240"/>
      </w:pPr>
      <w:r>
        <w:t>haciendo guerra cerca de Letrán,</w:t>
      </w:r>
    </w:p>
    <w:p w14:paraId="7174EE73" w14:textId="77777777" w:rsidR="00903E67" w:rsidRDefault="00903E67" w:rsidP="005636B6">
      <w:pPr>
        <w:spacing w:before="240" w:after="240"/>
      </w:pPr>
      <w:r>
        <w:t>y no con sarracenos ni judíos,</w:t>
      </w:r>
    </w:p>
    <w:p w14:paraId="2DECA1A6" w14:textId="77777777" w:rsidR="00903E67" w:rsidRDefault="00903E67" w:rsidP="005636B6">
      <w:pPr>
        <w:spacing w:before="240" w:after="240"/>
      </w:pPr>
      <w:r>
        <w:t>que su enemigo todo era cristiano,</w:t>
      </w:r>
    </w:p>
    <w:p w14:paraId="6A02181F" w14:textId="77777777" w:rsidR="00903E67" w:rsidRDefault="00903E67" w:rsidP="005636B6">
      <w:pPr>
        <w:spacing w:before="240" w:after="240"/>
      </w:pPr>
      <w:r>
        <w:t>y en la toma de Acre nadie estuvo</w:t>
      </w:r>
    </w:p>
    <w:p w14:paraId="6D644DA7" w14:textId="77777777" w:rsidR="00903E67" w:rsidRDefault="00903E67" w:rsidP="005636B6">
      <w:pPr>
        <w:spacing w:before="240" w:after="240"/>
      </w:pPr>
      <w:r>
        <w:t>ni comerciando en tierras del Sultán;</w:t>
      </w:r>
    </w:p>
    <w:p w14:paraId="3C03EB31" w14:textId="77777777" w:rsidR="00903E67" w:rsidRDefault="00903E67" w:rsidP="005636B6">
      <w:pPr>
        <w:spacing w:before="240" w:after="240"/>
      </w:pPr>
      <w:r>
        <w:t>ni el sumo oficio ni las sacras órdenes</w:t>
      </w:r>
    </w:p>
    <w:p w14:paraId="7D628373" w14:textId="77777777" w:rsidR="00903E67" w:rsidRDefault="00903E67" w:rsidP="005636B6">
      <w:pPr>
        <w:spacing w:before="240" w:after="240"/>
      </w:pPr>
      <w:r>
        <w:t>en sí guardó, ni en mí el cordón aquel</w:t>
      </w:r>
    </w:p>
    <w:p w14:paraId="4759CC03" w14:textId="77777777" w:rsidR="00903E67" w:rsidRDefault="00903E67" w:rsidP="005636B6">
      <w:pPr>
        <w:spacing w:before="240" w:after="240"/>
      </w:pPr>
      <w:r>
        <w:t>que suele hacer delgado a quien lo ciñe.</w:t>
      </w:r>
    </w:p>
    <w:p w14:paraId="5AF46508" w14:textId="77777777" w:rsidR="00903E67" w:rsidRDefault="00903E67" w:rsidP="005636B6">
      <w:pPr>
        <w:spacing w:before="240" w:after="240"/>
      </w:pPr>
      <w:r>
        <w:t>Pero, como a Silvestre Constantino,</w:t>
      </w:r>
    </w:p>
    <w:p w14:paraId="6CD4CADB" w14:textId="77777777" w:rsidR="00903E67" w:rsidRDefault="00903E67" w:rsidP="005636B6">
      <w:pPr>
        <w:spacing w:before="240" w:after="240"/>
      </w:pPr>
      <w:r>
        <w:lastRenderedPageBreak/>
        <w:t>allí en Sirati a curarle de lepra,</w:t>
      </w:r>
    </w:p>
    <w:p w14:paraId="3A77236D" w14:textId="77777777" w:rsidR="00903E67" w:rsidRDefault="00903E67" w:rsidP="005636B6">
      <w:pPr>
        <w:spacing w:before="240" w:after="240"/>
      </w:pPr>
      <w:r>
        <w:t>así como doctor me llamó éste</w:t>
      </w:r>
    </w:p>
    <w:p w14:paraId="0796EDC9" w14:textId="77777777" w:rsidR="00903E67" w:rsidRDefault="00903E67" w:rsidP="005636B6">
      <w:pPr>
        <w:spacing w:before="240" w:after="240"/>
      </w:pPr>
      <w:r>
        <w:t>para curarle la soberbia fiebre:</w:t>
      </w:r>
    </w:p>
    <w:p w14:paraId="442CDBAF" w14:textId="77777777" w:rsidR="00903E67" w:rsidRDefault="00903E67" w:rsidP="005636B6">
      <w:pPr>
        <w:spacing w:before="240" w:after="240"/>
      </w:pPr>
      <w:r>
        <w:t>pidióme mi consejo, y yo callaba,</w:t>
      </w:r>
    </w:p>
    <w:p w14:paraId="07F4B41A" w14:textId="77777777" w:rsidR="00903E67" w:rsidRDefault="00903E67" w:rsidP="005636B6">
      <w:pPr>
        <w:spacing w:before="240" w:after="240"/>
      </w:pPr>
      <w:r>
        <w:t>pues sus palabras ebrias parecían.</w:t>
      </w:r>
    </w:p>
    <w:p w14:paraId="51ADEFA8" w14:textId="77777777" w:rsidR="00903E67" w:rsidRDefault="00903E67" w:rsidP="005636B6">
      <w:pPr>
        <w:spacing w:before="240" w:after="240"/>
      </w:pPr>
      <w:r>
        <w:t>Luego volvió a decir: «Tu alma no tema;</w:t>
      </w:r>
    </w:p>
    <w:p w14:paraId="18CFF24D" w14:textId="77777777" w:rsidR="00903E67" w:rsidRDefault="00903E67" w:rsidP="005636B6">
      <w:pPr>
        <w:spacing w:before="240" w:after="240"/>
      </w:pPr>
      <w:r>
        <w:t>de antemano te absuelvo; enséñame</w:t>
      </w:r>
    </w:p>
    <w:p w14:paraId="7C8F2785" w14:textId="77777777" w:rsidR="00903E67" w:rsidRDefault="00903E67" w:rsidP="005636B6">
      <w:pPr>
        <w:spacing w:before="240" w:after="240"/>
      </w:pPr>
      <w:r>
        <w:t>la forma de abatir a Penestrino.</w:t>
      </w:r>
    </w:p>
    <w:p w14:paraId="1AEC1853" w14:textId="77777777" w:rsidR="00903E67" w:rsidRDefault="00903E67" w:rsidP="005636B6">
      <w:pPr>
        <w:spacing w:before="240" w:after="240"/>
      </w:pPr>
      <w:r>
        <w:t>El cielo puedo abrir y cerrar puedo,</w:t>
      </w:r>
    </w:p>
    <w:p w14:paraId="6E6DD721" w14:textId="77777777" w:rsidR="00903E67" w:rsidRDefault="00903E67" w:rsidP="005636B6">
      <w:pPr>
        <w:spacing w:before="240" w:after="240"/>
      </w:pPr>
      <w:r>
        <w:t>porque son dos las llaves, como sabes,</w:t>
      </w:r>
    </w:p>
    <w:p w14:paraId="06E308EC" w14:textId="77777777" w:rsidR="00903E67" w:rsidRDefault="00903E67" w:rsidP="005636B6">
      <w:pPr>
        <w:spacing w:before="240" w:after="240"/>
      </w:pPr>
      <w:r>
        <w:t>que mi predecesor no tuvo aprecio.»</w:t>
      </w:r>
    </w:p>
    <w:p w14:paraId="4EDA09FE" w14:textId="77777777" w:rsidR="00903E67" w:rsidRDefault="00903E67" w:rsidP="005636B6">
      <w:pPr>
        <w:spacing w:before="240" w:after="240"/>
      </w:pPr>
      <w:r>
        <w:t>Los graves argumentos me punzaron</w:t>
      </w:r>
    </w:p>
    <w:p w14:paraId="1DBE4153" w14:textId="77777777" w:rsidR="00903E67" w:rsidRDefault="00903E67" w:rsidP="005636B6">
      <w:pPr>
        <w:spacing w:before="240" w:after="240"/>
      </w:pPr>
      <w:r>
        <w:t>y, pues callar peor me parecia,</w:t>
      </w:r>
    </w:p>
    <w:p w14:paraId="26DCBDC8" w14:textId="77777777" w:rsidR="00903E67" w:rsidRDefault="00903E67" w:rsidP="005636B6">
      <w:pPr>
        <w:spacing w:before="240" w:after="240"/>
      </w:pPr>
      <w:r>
        <w:t>le dije: "Padre, ya que tú me lavas</w:t>
      </w:r>
    </w:p>
    <w:p w14:paraId="7D697712" w14:textId="77777777" w:rsidR="00903E67" w:rsidRDefault="00903E67" w:rsidP="005636B6">
      <w:pPr>
        <w:spacing w:before="240" w:after="240"/>
      </w:pPr>
      <w:r>
        <w:t>de aquel pecado en el que caigo ahora,</w:t>
      </w:r>
    </w:p>
    <w:p w14:paraId="5209F070" w14:textId="77777777" w:rsidR="00903E67" w:rsidRDefault="00903E67" w:rsidP="005636B6">
      <w:pPr>
        <w:spacing w:before="240" w:after="240"/>
      </w:pPr>
      <w:r>
        <w:t>larga promesa de cumplir escaso</w:t>
      </w:r>
    </w:p>
    <w:p w14:paraId="6259DF1D" w14:textId="77777777" w:rsidR="00903E67" w:rsidRDefault="00903E67" w:rsidP="005636B6">
      <w:pPr>
        <w:spacing w:before="240" w:after="240"/>
      </w:pPr>
      <w:r>
        <w:t>hará que triunfes en el alto solio."</w:t>
      </w:r>
    </w:p>
    <w:p w14:paraId="2CD140FD" w14:textId="77777777" w:rsidR="00903E67" w:rsidRDefault="00903E67" w:rsidP="005636B6">
      <w:pPr>
        <w:spacing w:before="240" w:after="240"/>
      </w:pPr>
      <w:r>
        <w:t>Luego cuando morí, vino Francisco,</w:t>
      </w:r>
    </w:p>
    <w:p w14:paraId="72B70180" w14:textId="77777777" w:rsidR="00903E67" w:rsidRDefault="00903E67" w:rsidP="005636B6">
      <w:pPr>
        <w:spacing w:before="240" w:after="240"/>
      </w:pPr>
      <w:r>
        <w:t>mas uno de los negros querubines</w:t>
      </w:r>
    </w:p>
    <w:p w14:paraId="71C1724D" w14:textId="77777777" w:rsidR="00903E67" w:rsidRDefault="00903E67" w:rsidP="005636B6">
      <w:pPr>
        <w:spacing w:before="240" w:after="240"/>
      </w:pPr>
      <w:r>
        <w:lastRenderedPageBreak/>
        <w:t>le dijo: "No lo lleves: no me enfades.</w:t>
      </w:r>
    </w:p>
    <w:p w14:paraId="254AD5E8" w14:textId="77777777" w:rsidR="00903E67" w:rsidRDefault="00903E67" w:rsidP="005636B6">
      <w:pPr>
        <w:spacing w:before="240" w:after="240"/>
      </w:pPr>
      <w:r>
        <w:t>Ha de venirse con mis condenados,</w:t>
      </w:r>
    </w:p>
    <w:p w14:paraId="42FCE858" w14:textId="77777777" w:rsidR="00903E67" w:rsidRDefault="00903E67" w:rsidP="005636B6">
      <w:pPr>
        <w:spacing w:before="240" w:after="240"/>
      </w:pPr>
      <w:r>
        <w:t>puesto que dio un consejo fraudulento,</w:t>
      </w:r>
    </w:p>
    <w:p w14:paraId="7B6A413F" w14:textId="77777777" w:rsidR="00903E67" w:rsidRDefault="00903E67" w:rsidP="005636B6">
      <w:pPr>
        <w:spacing w:before="240" w:after="240"/>
      </w:pPr>
      <w:r>
        <w:t>y le agarro del pelo desde entonces;</w:t>
      </w:r>
    </w:p>
    <w:p w14:paraId="36560074" w14:textId="77777777" w:rsidR="00903E67" w:rsidRDefault="00903E67" w:rsidP="005636B6">
      <w:pPr>
        <w:spacing w:before="240" w:after="240"/>
      </w:pPr>
      <w:r>
        <w:t>que a quien no se arrepiente no se absuelve,</w:t>
      </w:r>
    </w:p>
    <w:p w14:paraId="1C5C31A4" w14:textId="77777777" w:rsidR="00903E67" w:rsidRDefault="00903E67" w:rsidP="005636B6">
      <w:pPr>
        <w:spacing w:before="240" w:after="240"/>
      </w:pPr>
      <w:r>
        <w:t>ni se puede querer y arrepentirse,</w:t>
      </w:r>
    </w:p>
    <w:p w14:paraId="17E92FB5" w14:textId="77777777" w:rsidR="00903E67" w:rsidRDefault="00903E67" w:rsidP="005636B6">
      <w:pPr>
        <w:spacing w:before="240" w:after="240"/>
      </w:pPr>
      <w:r>
        <w:t>pues la contradicción no lo consiente."</w:t>
      </w:r>
    </w:p>
    <w:p w14:paraId="67D7DF09" w14:textId="77777777" w:rsidR="00903E67" w:rsidRDefault="00903E67" w:rsidP="005636B6">
      <w:pPr>
        <w:spacing w:before="240" w:after="240"/>
      </w:pPr>
      <w:r>
        <w:t>¡Oh miserable, cómo me aterraba</w:t>
      </w:r>
    </w:p>
    <w:p w14:paraId="5F944385" w14:textId="77777777" w:rsidR="00903E67" w:rsidRDefault="00903E67" w:rsidP="005636B6">
      <w:pPr>
        <w:spacing w:before="240" w:after="240"/>
      </w:pPr>
      <w:r>
        <w:t>al agarrarme diciéndome: "¿Acaso</w:t>
      </w:r>
    </w:p>
    <w:p w14:paraId="55EF2AB2" w14:textId="77777777" w:rsidR="00903E67" w:rsidRDefault="00903E67" w:rsidP="005636B6">
      <w:pPr>
        <w:spacing w:before="240" w:after="240"/>
      </w:pPr>
      <w:r>
        <w:t>no pensabas que lógico yo fuese?"</w:t>
      </w:r>
    </w:p>
    <w:p w14:paraId="5345BF49" w14:textId="77777777" w:rsidR="00903E67" w:rsidRDefault="00903E67" w:rsidP="005636B6">
      <w:pPr>
        <w:spacing w:before="240" w:after="240"/>
      </w:pPr>
      <w:r>
        <w:t>A Minos me condujo, y ocho veces</w:t>
      </w:r>
    </w:p>
    <w:p w14:paraId="35C83E71" w14:textId="77777777" w:rsidR="00903E67" w:rsidRDefault="00903E67" w:rsidP="005636B6">
      <w:pPr>
        <w:spacing w:before="240" w:after="240"/>
      </w:pPr>
      <w:r>
        <w:t>al duro lomo se ciñó la cola,</w:t>
      </w:r>
    </w:p>
    <w:p w14:paraId="5E10569B" w14:textId="77777777" w:rsidR="00903E67" w:rsidRDefault="00903E67" w:rsidP="005636B6">
      <w:pPr>
        <w:spacing w:before="240" w:after="240"/>
      </w:pPr>
      <w:r>
        <w:t>y después de morderse enfurecido,</w:t>
      </w:r>
    </w:p>
    <w:p w14:paraId="33D7652E" w14:textId="77777777" w:rsidR="00903E67" w:rsidRDefault="00903E67" w:rsidP="005636B6">
      <w:pPr>
        <w:spacing w:before="240" w:after="240"/>
      </w:pPr>
      <w:r>
        <w:t>dijo: "Este es reo de rabiosa llama",</w:t>
      </w:r>
    </w:p>
    <w:p w14:paraId="69516CA0" w14:textId="77777777" w:rsidR="00903E67" w:rsidRDefault="00903E67" w:rsidP="005636B6">
      <w:pPr>
        <w:spacing w:before="240" w:after="240"/>
      </w:pPr>
      <w:r>
        <w:t>por lo cual donde ves estoy perdido</w:t>
      </w:r>
    </w:p>
    <w:p w14:paraId="73C12AEF" w14:textId="77777777" w:rsidR="00903E67" w:rsidRDefault="00903E67" w:rsidP="005636B6">
      <w:pPr>
        <w:spacing w:before="240" w:after="240"/>
      </w:pPr>
      <w:r>
        <w:t>y, así vestido, andando me lamento.»</w:t>
      </w:r>
    </w:p>
    <w:p w14:paraId="549919D8" w14:textId="77777777" w:rsidR="00903E67" w:rsidRDefault="00903E67" w:rsidP="005636B6">
      <w:pPr>
        <w:spacing w:before="240" w:after="240"/>
      </w:pPr>
      <w:r>
        <w:t>Cuando hubo terminado su relato,</w:t>
      </w:r>
    </w:p>
    <w:p w14:paraId="10815999" w14:textId="77777777" w:rsidR="00903E67" w:rsidRDefault="00903E67" w:rsidP="005636B6">
      <w:pPr>
        <w:spacing w:before="240" w:after="240"/>
      </w:pPr>
      <w:r>
        <w:t>se retiró la llama dolorida,</w:t>
      </w:r>
    </w:p>
    <w:p w14:paraId="4D570C29" w14:textId="77777777" w:rsidR="00903E67" w:rsidRDefault="00903E67" w:rsidP="005636B6">
      <w:pPr>
        <w:spacing w:before="240" w:after="240"/>
      </w:pPr>
      <w:r>
        <w:t>torciendo y debatiendo el cuerno agudo.</w:t>
      </w:r>
    </w:p>
    <w:p w14:paraId="1F7A68F9" w14:textId="77777777" w:rsidR="00903E67" w:rsidRDefault="00903E67" w:rsidP="005636B6">
      <w:pPr>
        <w:spacing w:before="240" w:after="240"/>
      </w:pPr>
      <w:r>
        <w:lastRenderedPageBreak/>
        <w:t>A otro lado pasamos, yo y mi guía,</w:t>
      </w:r>
    </w:p>
    <w:p w14:paraId="3619D766" w14:textId="77777777" w:rsidR="00903E67" w:rsidRDefault="00903E67" w:rsidP="005636B6">
      <w:pPr>
        <w:spacing w:before="240" w:after="240"/>
      </w:pPr>
      <w:r>
        <w:t>por cima del escollo al otro arco</w:t>
      </w:r>
    </w:p>
    <w:p w14:paraId="18692DB6" w14:textId="77777777" w:rsidR="00903E67" w:rsidRDefault="00903E67" w:rsidP="005636B6">
      <w:pPr>
        <w:spacing w:before="240" w:after="240"/>
      </w:pPr>
      <w:r>
        <w:t>que cubre el foso, donde se castiga</w:t>
      </w:r>
    </w:p>
    <w:p w14:paraId="160B67CD" w14:textId="77777777" w:rsidR="00903E67" w:rsidRDefault="00903E67" w:rsidP="005636B6">
      <w:pPr>
        <w:spacing w:before="240" w:after="240"/>
      </w:pPr>
      <w:r>
        <w:t>a los que, discordiando, adquieren pena.</w:t>
      </w:r>
    </w:p>
    <w:p w14:paraId="7FF1AD46" w14:textId="5F1A8BDE" w:rsidR="00903E67" w:rsidRDefault="00903E67" w:rsidP="005636B6">
      <w:pPr>
        <w:pStyle w:val="Ttulo2"/>
        <w:spacing w:before="240" w:after="240"/>
      </w:pPr>
      <w:r>
        <w:br w:type="page"/>
      </w:r>
      <w:bookmarkStart w:id="32" w:name="_Toc196140955"/>
      <w:r>
        <w:lastRenderedPageBreak/>
        <w:t>CANTO XXVIII</w:t>
      </w:r>
      <w:bookmarkEnd w:id="32"/>
    </w:p>
    <w:p w14:paraId="609BFA4A" w14:textId="30292FA3" w:rsidR="00903E67" w:rsidRDefault="00903E67" w:rsidP="005636B6">
      <w:pPr>
        <w:spacing w:before="240" w:after="240"/>
      </w:pPr>
      <w:r>
        <w:t>Aun si en prosa lo hiciese, ¿quién podría</w:t>
      </w:r>
      <w:r w:rsidR="00F33379">
        <w:t xml:space="preserve"> </w:t>
      </w:r>
      <w:r>
        <w:t>de tanta sangre y plagas como vi</w:t>
      </w:r>
    </w:p>
    <w:p w14:paraId="5ADDE231" w14:textId="77777777" w:rsidR="00903E67" w:rsidRDefault="00903E67" w:rsidP="005636B6">
      <w:pPr>
        <w:spacing w:before="240" w:after="240"/>
      </w:pPr>
      <w:r>
        <w:t>hablar, aunque contase mochas veces?</w:t>
      </w:r>
    </w:p>
    <w:p w14:paraId="0D3B4E91" w14:textId="77777777" w:rsidR="00903E67" w:rsidRDefault="00903E67" w:rsidP="005636B6">
      <w:pPr>
        <w:spacing w:before="240" w:after="240"/>
      </w:pPr>
      <w:r>
        <w:t>En verdad toda lengua fuera escasa</w:t>
      </w:r>
    </w:p>
    <w:p w14:paraId="3741BF35" w14:textId="77777777" w:rsidR="00903E67" w:rsidRDefault="00903E67" w:rsidP="005636B6">
      <w:pPr>
        <w:spacing w:before="240" w:after="240"/>
      </w:pPr>
      <w:r>
        <w:t>porque nuestro lenguaje y nuestra mente</w:t>
      </w:r>
    </w:p>
    <w:p w14:paraId="7051265F" w14:textId="77777777" w:rsidR="00903E67" w:rsidRDefault="00903E67" w:rsidP="005636B6">
      <w:pPr>
        <w:spacing w:before="240" w:after="240"/>
      </w:pPr>
      <w:r>
        <w:t>no tienen juicio para abarcar tanto.</w:t>
      </w:r>
    </w:p>
    <w:p w14:paraId="743A0DB5" w14:textId="77777777" w:rsidR="00903E67" w:rsidRDefault="00903E67" w:rsidP="005636B6">
      <w:pPr>
        <w:spacing w:before="240" w:after="240"/>
      </w:pPr>
      <w:r>
        <w:t>Aunque reuniesen a todo aquel gentío</w:t>
      </w:r>
    </w:p>
    <w:p w14:paraId="722CDB0D" w14:textId="77777777" w:rsidR="00903E67" w:rsidRDefault="00903E67" w:rsidP="005636B6">
      <w:pPr>
        <w:spacing w:before="240" w:after="240"/>
      </w:pPr>
      <w:r>
        <w:t>que allí sobre la tierra infortunada</w:t>
      </w:r>
    </w:p>
    <w:p w14:paraId="3DDC7D21" w14:textId="77777777" w:rsidR="00903E67" w:rsidRDefault="00903E67" w:rsidP="005636B6">
      <w:pPr>
        <w:spacing w:before="240" w:after="240"/>
      </w:pPr>
      <w:r>
        <w:t>de Apulia, foe de su sangre doliente</w:t>
      </w:r>
    </w:p>
    <w:p w14:paraId="4EB93B1F" w14:textId="77777777" w:rsidR="00903E67" w:rsidRDefault="00903E67" w:rsidP="005636B6">
      <w:pPr>
        <w:spacing w:before="240" w:after="240"/>
      </w:pPr>
      <w:r>
        <w:t>por los troyanos y la larga guerra</w:t>
      </w:r>
    </w:p>
    <w:p w14:paraId="331DEFD3" w14:textId="77777777" w:rsidR="00903E67" w:rsidRDefault="00903E67" w:rsidP="005636B6">
      <w:pPr>
        <w:spacing w:before="240" w:after="240"/>
      </w:pPr>
      <w:r>
        <w:t>que tan grande despojo hizo de anillos,</w:t>
      </w:r>
    </w:p>
    <w:p w14:paraId="1E864A25" w14:textId="77777777" w:rsidR="00903E67" w:rsidRDefault="00903E67" w:rsidP="005636B6">
      <w:pPr>
        <w:spacing w:before="240" w:after="240"/>
      </w:pPr>
      <w:r>
        <w:t>cual Livio escribe, y nunca se equivoca;</w:t>
      </w:r>
    </w:p>
    <w:p w14:paraId="20D734C6" w14:textId="77777777" w:rsidR="00903E67" w:rsidRDefault="00903E67" w:rsidP="005636B6">
      <w:pPr>
        <w:spacing w:before="240" w:after="240"/>
      </w:pPr>
      <w:r>
        <w:t>y quien sufrió los daños de los golpes</w:t>
      </w:r>
    </w:p>
    <w:p w14:paraId="7B1066C5" w14:textId="77777777" w:rsidR="00903E67" w:rsidRDefault="00903E67" w:rsidP="005636B6">
      <w:pPr>
        <w:spacing w:before="240" w:after="240"/>
      </w:pPr>
      <w:r>
        <w:t>por oponerse a Roberto Guiscardo;</w:t>
      </w:r>
    </w:p>
    <w:p w14:paraId="3F438169" w14:textId="77777777" w:rsidR="00903E67" w:rsidRDefault="00903E67" w:rsidP="005636B6">
      <w:pPr>
        <w:spacing w:before="240" w:after="240"/>
      </w:pPr>
      <w:r>
        <w:t>y la otra cuyos huesos aún se encuentran</w:t>
      </w:r>
    </w:p>
    <w:p w14:paraId="1BC87E13" w14:textId="77777777" w:rsidR="00903E67" w:rsidRDefault="00903E67" w:rsidP="005636B6">
      <w:pPr>
        <w:spacing w:before="240" w:after="240"/>
      </w:pPr>
      <w:r>
        <w:t>en Caperano, donde fue traidor</w:t>
      </w:r>
    </w:p>
    <w:p w14:paraId="75996C13" w14:textId="77777777" w:rsidR="00903E67" w:rsidRDefault="00903E67" w:rsidP="005636B6">
      <w:pPr>
        <w:spacing w:before="240" w:after="240"/>
      </w:pPr>
      <w:r>
        <w:t>todo el pullés; y la de Tegliacozzo,</w:t>
      </w:r>
    </w:p>
    <w:p w14:paraId="19D4188E" w14:textId="77777777" w:rsidR="00903E67" w:rsidRDefault="00903E67" w:rsidP="005636B6">
      <w:pPr>
        <w:spacing w:before="240" w:after="240"/>
      </w:pPr>
      <w:r>
        <w:t>que venció desarmado el viejo Alardo,</w:t>
      </w:r>
    </w:p>
    <w:p w14:paraId="78BEB89A" w14:textId="77777777" w:rsidR="00903E67" w:rsidRDefault="00903E67" w:rsidP="005636B6">
      <w:pPr>
        <w:spacing w:before="240" w:after="240"/>
      </w:pPr>
      <w:r>
        <w:t>y cuál cortado y cuál roto su miembro</w:t>
      </w:r>
    </w:p>
    <w:p w14:paraId="47BCF4EA" w14:textId="77777777" w:rsidR="00903E67" w:rsidRDefault="00903E67" w:rsidP="005636B6">
      <w:pPr>
        <w:spacing w:before="240" w:after="240"/>
      </w:pPr>
      <w:r>
        <w:lastRenderedPageBreak/>
        <w:t>mostrase, vanamente imitaría</w:t>
      </w:r>
    </w:p>
    <w:p w14:paraId="370C9059" w14:textId="77777777" w:rsidR="00903E67" w:rsidRDefault="00903E67" w:rsidP="005636B6">
      <w:pPr>
        <w:spacing w:before="240" w:after="240"/>
      </w:pPr>
      <w:r>
        <w:t>de la novena bolsa el modo inmundo.</w:t>
      </w:r>
    </w:p>
    <w:p w14:paraId="780A69EA" w14:textId="77777777" w:rsidR="00903E67" w:rsidRDefault="00903E67" w:rsidP="005636B6">
      <w:pPr>
        <w:spacing w:before="240" w:after="240"/>
      </w:pPr>
      <w:r>
        <w:t>Una cuba, que duela o fondo pierde,</w:t>
      </w:r>
    </w:p>
    <w:p w14:paraId="428E3011" w14:textId="77777777" w:rsidR="00903E67" w:rsidRDefault="00903E67" w:rsidP="005636B6">
      <w:pPr>
        <w:spacing w:before="240" w:after="240"/>
      </w:pPr>
      <w:r>
        <w:t>como a uno yo vi, no se vacía,</w:t>
      </w:r>
    </w:p>
    <w:p w14:paraId="63D6D1F8" w14:textId="77777777" w:rsidR="00903E67" w:rsidRDefault="00903E67" w:rsidP="005636B6">
      <w:pPr>
        <w:spacing w:before="240" w:after="240"/>
      </w:pPr>
      <w:r>
        <w:t>de la barbilla abierto al bajo vientre;</w:t>
      </w:r>
    </w:p>
    <w:p w14:paraId="4341F01C" w14:textId="77777777" w:rsidR="00903E67" w:rsidRDefault="00903E67" w:rsidP="005636B6">
      <w:pPr>
        <w:spacing w:before="240" w:after="240"/>
      </w:pPr>
      <w:r>
        <w:t>por las piernas las tripas le colgaban,</w:t>
      </w:r>
    </w:p>
    <w:p w14:paraId="53A533EB" w14:textId="77777777" w:rsidR="00903E67" w:rsidRDefault="00903E67" w:rsidP="005636B6">
      <w:pPr>
        <w:spacing w:before="240" w:after="240"/>
      </w:pPr>
      <w:r>
        <w:t>vela la asadura, el triste saco</w:t>
      </w:r>
    </w:p>
    <w:p w14:paraId="03C59EBC" w14:textId="77777777" w:rsidR="00903E67" w:rsidRDefault="00903E67" w:rsidP="005636B6">
      <w:pPr>
        <w:spacing w:before="240" w:after="240"/>
      </w:pPr>
      <w:r>
        <w:t>que hace mierda de todo lo que engulle.</w:t>
      </w:r>
    </w:p>
    <w:p w14:paraId="4F673609" w14:textId="77777777" w:rsidR="00903E67" w:rsidRDefault="00903E67" w:rsidP="005636B6">
      <w:pPr>
        <w:spacing w:before="240" w:after="240"/>
      </w:pPr>
      <w:r>
        <w:t>Mientras que en verlo todo me ocupaba,</w:t>
      </w:r>
    </w:p>
    <w:p w14:paraId="4590E9C3" w14:textId="77777777" w:rsidR="00903E67" w:rsidRDefault="00903E67" w:rsidP="005636B6">
      <w:pPr>
        <w:spacing w:before="240" w:after="240"/>
      </w:pPr>
      <w:r>
        <w:t>me miró y con la mano se abrió el pecho</w:t>
      </w:r>
    </w:p>
    <w:p w14:paraId="6364A64B" w14:textId="77777777" w:rsidR="00903E67" w:rsidRDefault="00903E67" w:rsidP="005636B6">
      <w:pPr>
        <w:spacing w:before="240" w:after="240"/>
      </w:pPr>
      <w:r>
        <w:t>diciendo: «¡Mira cómo me desgarro!</w:t>
      </w:r>
    </w:p>
    <w:p w14:paraId="274C7DE3" w14:textId="77777777" w:rsidR="00903E67" w:rsidRDefault="00903E67" w:rsidP="005636B6">
      <w:pPr>
        <w:spacing w:before="240" w:after="240"/>
      </w:pPr>
      <w:r>
        <w:t>imira qué tan maltrecho está Mahoma!</w:t>
      </w:r>
    </w:p>
    <w:p w14:paraId="3C8643DC" w14:textId="77777777" w:rsidR="00903E67" w:rsidRDefault="00903E67" w:rsidP="005636B6">
      <w:pPr>
        <w:spacing w:before="240" w:after="240"/>
      </w:pPr>
      <w:r>
        <w:t>Delante de mí Alí llorando marcha,</w:t>
      </w:r>
    </w:p>
    <w:p w14:paraId="05E612F6" w14:textId="77777777" w:rsidR="00903E67" w:rsidRDefault="00903E67" w:rsidP="005636B6">
      <w:pPr>
        <w:spacing w:before="240" w:after="240"/>
      </w:pPr>
      <w:r>
        <w:t>rota la cara del cuello al copete.</w:t>
      </w:r>
    </w:p>
    <w:p w14:paraId="66721825" w14:textId="77777777" w:rsidR="00903E67" w:rsidRDefault="00903E67" w:rsidP="005636B6">
      <w:pPr>
        <w:spacing w:before="240" w:after="240"/>
      </w:pPr>
      <w:r>
        <w:t>Todos los otros que tú ves aquí,</w:t>
      </w:r>
    </w:p>
    <w:p w14:paraId="421526CC" w14:textId="77777777" w:rsidR="00903E67" w:rsidRDefault="00903E67" w:rsidP="005636B6">
      <w:pPr>
        <w:spacing w:before="240" w:after="240"/>
      </w:pPr>
      <w:r>
        <w:t>sembradores de escándalo y de cisma</w:t>
      </w:r>
    </w:p>
    <w:p w14:paraId="407E3467" w14:textId="77777777" w:rsidR="00903E67" w:rsidRDefault="00903E67" w:rsidP="005636B6">
      <w:pPr>
        <w:spacing w:before="240" w:after="240"/>
      </w:pPr>
      <w:r>
        <w:t>vivos fueron, y así son desgarrados.</w:t>
      </w:r>
    </w:p>
    <w:p w14:paraId="44AD3A85" w14:textId="77777777" w:rsidR="00903E67" w:rsidRDefault="00903E67" w:rsidP="005636B6">
      <w:pPr>
        <w:spacing w:before="240" w:after="240"/>
      </w:pPr>
      <w:r>
        <w:t>Hay detrás un demonio que nos abre,</w:t>
      </w:r>
    </w:p>
    <w:p w14:paraId="44AAD7C2" w14:textId="77777777" w:rsidR="00903E67" w:rsidRDefault="00903E67" w:rsidP="005636B6">
      <w:pPr>
        <w:spacing w:before="240" w:after="240"/>
      </w:pPr>
      <w:r>
        <w:t>tan crudamente, al tajo de la espada,</w:t>
      </w:r>
    </w:p>
    <w:p w14:paraId="69240657" w14:textId="77777777" w:rsidR="00903E67" w:rsidRDefault="00903E67" w:rsidP="005636B6">
      <w:pPr>
        <w:spacing w:before="240" w:after="240"/>
      </w:pPr>
      <w:r>
        <w:lastRenderedPageBreak/>
        <w:t>cada cual de esta fila sometiendo,</w:t>
      </w:r>
    </w:p>
    <w:p w14:paraId="261421C8" w14:textId="77777777" w:rsidR="00903E67" w:rsidRDefault="00903E67" w:rsidP="005636B6">
      <w:pPr>
        <w:spacing w:before="240" w:after="240"/>
      </w:pPr>
      <w:r>
        <w:t>cuando la vuelta damos al camino;</w:t>
      </w:r>
    </w:p>
    <w:p w14:paraId="6D60B7E4" w14:textId="77777777" w:rsidR="00903E67" w:rsidRDefault="00903E67" w:rsidP="005636B6">
      <w:pPr>
        <w:spacing w:before="240" w:after="240"/>
      </w:pPr>
      <w:r>
        <w:t>porque nuestras heridas se nos cierran</w:t>
      </w:r>
    </w:p>
    <w:p w14:paraId="327B958C" w14:textId="77777777" w:rsidR="00903E67" w:rsidRDefault="00903E67" w:rsidP="005636B6">
      <w:pPr>
        <w:spacing w:before="240" w:after="240"/>
      </w:pPr>
      <w:r>
        <w:t>antes que otros delante de él se pongan.</w:t>
      </w:r>
    </w:p>
    <w:p w14:paraId="4A24EF1B" w14:textId="77777777" w:rsidR="00903E67" w:rsidRDefault="00903E67" w:rsidP="005636B6">
      <w:pPr>
        <w:spacing w:before="240" w:after="240"/>
      </w:pPr>
      <w:r>
        <w:t>Mas ¿quién eres, que husmeas en la roca,</w:t>
      </w:r>
    </w:p>
    <w:p w14:paraId="05F5B115" w14:textId="77777777" w:rsidR="00903E67" w:rsidRDefault="00903E67" w:rsidP="005636B6">
      <w:pPr>
        <w:spacing w:before="240" w:after="240"/>
      </w:pPr>
      <w:r>
        <w:t>tal vez por retrasar ir a la pena,</w:t>
      </w:r>
    </w:p>
    <w:p w14:paraId="3D97370A" w14:textId="77777777" w:rsidR="00903E67" w:rsidRDefault="00903E67" w:rsidP="005636B6">
      <w:pPr>
        <w:spacing w:before="240" w:after="240"/>
      </w:pPr>
      <w:r>
        <w:t>con que son castigadas tus acciones?»</w:t>
      </w:r>
    </w:p>
    <w:p w14:paraId="6D274E40" w14:textId="77777777" w:rsidR="00903E67" w:rsidRDefault="00903E67" w:rsidP="005636B6">
      <w:pPr>
        <w:spacing w:before="240" w:after="240"/>
      </w:pPr>
      <w:r>
        <w:t>«Ni le alcanza aún la muerte, ni el castigo</w:t>
      </w:r>
    </w:p>
    <w:p w14:paraId="17F1E25E" w14:textId="77777777" w:rsidR="00903E67" w:rsidRDefault="00903E67" w:rsidP="005636B6">
      <w:pPr>
        <w:spacing w:before="240" w:after="240"/>
      </w:pPr>
      <w:r>
        <w:t>-respondió mi maestro- le atormenta;</w:t>
      </w:r>
    </w:p>
    <w:p w14:paraId="3585E007" w14:textId="77777777" w:rsidR="00903E67" w:rsidRDefault="00903E67" w:rsidP="005636B6">
      <w:pPr>
        <w:spacing w:before="240" w:after="240"/>
      </w:pPr>
      <w:r>
        <w:t>mas, por darle conocimiento pleno,</w:t>
      </w:r>
    </w:p>
    <w:p w14:paraId="6BF04901" w14:textId="77777777" w:rsidR="00903E67" w:rsidRDefault="00903E67" w:rsidP="005636B6">
      <w:pPr>
        <w:spacing w:before="240" w:after="240"/>
      </w:pPr>
      <w:r>
        <w:t>yo, que estoy muerto, debo conducirlo</w:t>
      </w:r>
    </w:p>
    <w:p w14:paraId="7C2D8ABE" w14:textId="77777777" w:rsidR="00903E67" w:rsidRDefault="00903E67" w:rsidP="005636B6">
      <w:pPr>
        <w:spacing w:before="240" w:after="240"/>
      </w:pPr>
      <w:r>
        <w:t>por el infierno abajo vuelta a vuelta:</w:t>
      </w:r>
    </w:p>
    <w:p w14:paraId="7A30A410" w14:textId="77777777" w:rsidR="00903E67" w:rsidRDefault="00903E67" w:rsidP="005636B6">
      <w:pPr>
        <w:spacing w:before="240" w:after="240"/>
      </w:pPr>
      <w:r>
        <w:t>y esto es tan cierto como que te hablo.»</w:t>
      </w:r>
    </w:p>
    <w:p w14:paraId="3713028F" w14:textId="77777777" w:rsidR="00903E67" w:rsidRDefault="00903E67" w:rsidP="005636B6">
      <w:pPr>
        <w:spacing w:before="240" w:after="240"/>
      </w:pPr>
      <w:r>
        <w:t>Mas de cien hubo que, cuando lo oyeron,</w:t>
      </w:r>
    </w:p>
    <w:p w14:paraId="6F55EE74" w14:textId="77777777" w:rsidR="00903E67" w:rsidRDefault="00903E67" w:rsidP="005636B6">
      <w:pPr>
        <w:spacing w:before="240" w:after="240"/>
      </w:pPr>
      <w:r>
        <w:t>en el foso a mirarme se pararon</w:t>
      </w:r>
    </w:p>
    <w:p w14:paraId="4EA9D56C" w14:textId="77777777" w:rsidR="00903E67" w:rsidRDefault="00903E67" w:rsidP="005636B6">
      <w:pPr>
        <w:spacing w:before="240" w:after="240"/>
      </w:pPr>
      <w:r>
        <w:t>llenos de asombro, olvidando el martirio.</w:t>
      </w:r>
    </w:p>
    <w:p w14:paraId="646D5EAF" w14:textId="77777777" w:rsidR="00903E67" w:rsidRDefault="00903E67" w:rsidP="005636B6">
      <w:pPr>
        <w:spacing w:before="240" w:after="240"/>
      </w:pPr>
      <w:r>
        <w:t>« Pues bien, di a Fray Dolcín que se abastezca,</w:t>
      </w:r>
    </w:p>
    <w:p w14:paraId="52D6403B" w14:textId="77777777" w:rsidR="00903E67" w:rsidRDefault="00903E67" w:rsidP="005636B6">
      <w:pPr>
        <w:spacing w:before="240" w:after="240"/>
      </w:pPr>
      <w:r>
        <w:t>tú que tal vez verás el sol en breve,</w:t>
      </w:r>
    </w:p>
    <w:p w14:paraId="006AFD6A" w14:textId="77777777" w:rsidR="00903E67" w:rsidRDefault="00903E67" w:rsidP="005636B6">
      <w:pPr>
        <w:spacing w:before="240" w:after="240"/>
      </w:pPr>
      <w:r>
        <w:t>si es que no quiere aquí seguirme pronto,</w:t>
      </w:r>
    </w:p>
    <w:p w14:paraId="23888727" w14:textId="77777777" w:rsidR="00903E67" w:rsidRDefault="00903E67" w:rsidP="005636B6">
      <w:pPr>
        <w:spacing w:before="240" w:after="240"/>
      </w:pPr>
      <w:r>
        <w:lastRenderedPageBreak/>
        <w:t>tanto, que, rodeado por la nieve,</w:t>
      </w:r>
    </w:p>
    <w:p w14:paraId="47B5AD20" w14:textId="77777777" w:rsidR="00903E67" w:rsidRDefault="00903E67" w:rsidP="005636B6">
      <w:pPr>
        <w:spacing w:before="240" w:after="240"/>
      </w:pPr>
      <w:r>
        <w:t>no deje la victoria al de Novara,</w:t>
      </w:r>
    </w:p>
    <w:p w14:paraId="1FBF6E52" w14:textId="77777777" w:rsidR="00903E67" w:rsidRDefault="00903E67" w:rsidP="005636B6">
      <w:pPr>
        <w:spacing w:before="240" w:after="240"/>
      </w:pPr>
      <w:r>
        <w:t>que no sería fácil de otro modo.»</w:t>
      </w:r>
    </w:p>
    <w:p w14:paraId="0DF7F8BD" w14:textId="77777777" w:rsidR="00903E67" w:rsidRDefault="00903E67" w:rsidP="005636B6">
      <w:pPr>
        <w:spacing w:before="240" w:after="240"/>
      </w:pPr>
      <w:r>
        <w:t>Después de alzar un pie para girarse,</w:t>
      </w:r>
    </w:p>
    <w:p w14:paraId="7D0E1FEE" w14:textId="77777777" w:rsidR="00903E67" w:rsidRDefault="00903E67" w:rsidP="005636B6">
      <w:pPr>
        <w:spacing w:before="240" w:after="240"/>
      </w:pPr>
      <w:r>
        <w:t>estas palabras díjome Mahoma;</w:t>
      </w:r>
    </w:p>
    <w:p w14:paraId="21EBF349" w14:textId="77777777" w:rsidR="00903E67" w:rsidRDefault="00903E67" w:rsidP="005636B6">
      <w:pPr>
        <w:spacing w:before="240" w:after="240"/>
      </w:pPr>
      <w:r>
        <w:t>luego al marcharse lo fijó en la tierra.</w:t>
      </w:r>
    </w:p>
    <w:p w14:paraId="73E0FAE1" w14:textId="77777777" w:rsidR="00903E67" w:rsidRDefault="00903E67" w:rsidP="005636B6">
      <w:pPr>
        <w:spacing w:before="240" w:after="240"/>
      </w:pPr>
      <w:r>
        <w:t>Otro, con la garganta perforada,</w:t>
      </w:r>
    </w:p>
    <w:p w14:paraId="19056EE5" w14:textId="77777777" w:rsidR="00903E67" w:rsidRDefault="00903E67" w:rsidP="005636B6">
      <w:pPr>
        <w:spacing w:before="240" w:after="240"/>
      </w:pPr>
      <w:r>
        <w:t>cortada la nariz hasta las cejas,</w:t>
      </w:r>
    </w:p>
    <w:p w14:paraId="007C0310" w14:textId="77777777" w:rsidR="00903E67" w:rsidRDefault="00903E67" w:rsidP="005636B6">
      <w:pPr>
        <w:spacing w:before="240" w:after="240"/>
      </w:pPr>
      <w:r>
        <w:t>que una oreja tenía solamente,</w:t>
      </w:r>
    </w:p>
    <w:p w14:paraId="308E354F" w14:textId="77777777" w:rsidR="00903E67" w:rsidRDefault="00903E67" w:rsidP="005636B6">
      <w:pPr>
        <w:spacing w:before="240" w:after="240"/>
      </w:pPr>
      <w:r>
        <w:t>con los otros quedó, maravillado,</w:t>
      </w:r>
    </w:p>
    <w:p w14:paraId="5A9FEFE4" w14:textId="77777777" w:rsidR="00903E67" w:rsidRDefault="00903E67" w:rsidP="005636B6">
      <w:pPr>
        <w:spacing w:before="240" w:after="240"/>
      </w:pPr>
      <w:r>
        <w:t>y antes que los demás, abrió el gaznate,</w:t>
      </w:r>
    </w:p>
    <w:p w14:paraId="44C2DB27" w14:textId="77777777" w:rsidR="00903E67" w:rsidRDefault="00903E67" w:rsidP="005636B6">
      <w:pPr>
        <w:spacing w:before="240" w:after="240"/>
      </w:pPr>
      <w:r>
        <w:t>que era por fuera rojo por completo;</w:t>
      </w:r>
    </w:p>
    <w:p w14:paraId="025E36BF" w14:textId="77777777" w:rsidR="00903E67" w:rsidRDefault="00903E67" w:rsidP="005636B6">
      <w:pPr>
        <w:spacing w:before="240" w:after="240"/>
      </w:pPr>
      <w:r>
        <w:t>y dijo: «Oh tú a quien culpa no condena</w:t>
      </w:r>
    </w:p>
    <w:p w14:paraId="7366ED1D" w14:textId="77777777" w:rsidR="00903E67" w:rsidRDefault="00903E67" w:rsidP="005636B6">
      <w:pPr>
        <w:spacing w:before="240" w:after="240"/>
      </w:pPr>
      <w:r>
        <w:t>y a quien yo he visto en la tierra latina,</w:t>
      </w:r>
    </w:p>
    <w:p w14:paraId="4EA3666D" w14:textId="77777777" w:rsidR="00903E67" w:rsidRDefault="00903E67" w:rsidP="005636B6">
      <w:pPr>
        <w:spacing w:before="240" w:after="240"/>
      </w:pPr>
      <w:r>
        <w:t>si mucha semejanza no me engaña,</w:t>
      </w:r>
    </w:p>
    <w:p w14:paraId="6D9D3BF0" w14:textId="77777777" w:rsidR="00903E67" w:rsidRDefault="00903E67" w:rsidP="005636B6">
      <w:pPr>
        <w:spacing w:before="240" w:after="240"/>
      </w:pPr>
      <w:r>
        <w:t>acuérdate de Pier de Medicina,</w:t>
      </w:r>
    </w:p>
    <w:p w14:paraId="441145F2" w14:textId="77777777" w:rsidR="00903E67" w:rsidRDefault="00903E67" w:rsidP="005636B6">
      <w:pPr>
        <w:spacing w:before="240" w:after="240"/>
      </w:pPr>
      <w:r>
        <w:t>si es que vuelves a ver el dulce llano,</w:t>
      </w:r>
    </w:p>
    <w:p w14:paraId="65B53425" w14:textId="77777777" w:rsidR="00903E67" w:rsidRDefault="00903E67" w:rsidP="005636B6">
      <w:pPr>
        <w:spacing w:before="240" w:after="240"/>
      </w:pPr>
      <w:r>
        <w:t>que de Vercelli a Marcabó desciende.</w:t>
      </w:r>
    </w:p>
    <w:p w14:paraId="739E6A79" w14:textId="77777777" w:rsidR="00903E67" w:rsidRDefault="00903E67" w:rsidP="005636B6">
      <w:pPr>
        <w:spacing w:before="240" w:after="240"/>
      </w:pPr>
      <w:r>
        <w:t>Y haz saber a los dos grandes de Fano,</w:t>
      </w:r>
    </w:p>
    <w:p w14:paraId="1F67878A" w14:textId="77777777" w:rsidR="00903E67" w:rsidRDefault="00903E67" w:rsidP="005636B6">
      <w:pPr>
        <w:spacing w:before="240" w:after="240"/>
      </w:pPr>
      <w:r>
        <w:lastRenderedPageBreak/>
        <w:t>a maese Guido y a maese Angiolello,</w:t>
      </w:r>
    </w:p>
    <w:p w14:paraId="61C77C0B" w14:textId="77777777" w:rsidR="00903E67" w:rsidRDefault="00903E67" w:rsidP="005636B6">
      <w:pPr>
        <w:spacing w:before="240" w:after="240"/>
      </w:pPr>
      <w:r>
        <w:t>que, si no es vana aquí la profecía,</w:t>
      </w:r>
    </w:p>
    <w:p w14:paraId="3CEE93B4" w14:textId="77777777" w:rsidR="00903E67" w:rsidRDefault="00903E67" w:rsidP="005636B6">
      <w:pPr>
        <w:spacing w:before="240" w:after="240"/>
      </w:pPr>
      <w:r>
        <w:t>arrojados serán de su bajel,</w:t>
      </w:r>
    </w:p>
    <w:p w14:paraId="27A534D6" w14:textId="77777777" w:rsidR="00903E67" w:rsidRDefault="00903E67" w:rsidP="005636B6">
      <w:pPr>
        <w:spacing w:before="240" w:after="240"/>
      </w:pPr>
      <w:r>
        <w:t>y agarrotados cerca de Cattolica,</w:t>
      </w:r>
    </w:p>
    <w:p w14:paraId="07E8C46C" w14:textId="77777777" w:rsidR="00903E67" w:rsidRDefault="00903E67" w:rsidP="005636B6">
      <w:pPr>
        <w:spacing w:before="240" w:after="240"/>
      </w:pPr>
      <w:r>
        <w:t>por traición de tirano fementido.</w:t>
      </w:r>
    </w:p>
    <w:p w14:paraId="07C40C13" w14:textId="77777777" w:rsidR="00903E67" w:rsidRDefault="00903E67" w:rsidP="005636B6">
      <w:pPr>
        <w:spacing w:before="240" w:after="240"/>
      </w:pPr>
      <w:r>
        <w:t>Entre la isla de Chipre y de Mallorca</w:t>
      </w:r>
    </w:p>
    <w:p w14:paraId="070FE828" w14:textId="77777777" w:rsidR="00903E67" w:rsidRDefault="00903E67" w:rsidP="005636B6">
      <w:pPr>
        <w:spacing w:before="240" w:after="240"/>
      </w:pPr>
      <w:r>
        <w:t>no vio nunca Neptuno tal engaño,</w:t>
      </w:r>
    </w:p>
    <w:p w14:paraId="084A034D" w14:textId="77777777" w:rsidR="00903E67" w:rsidRDefault="00903E67" w:rsidP="005636B6">
      <w:pPr>
        <w:spacing w:before="240" w:after="240"/>
      </w:pPr>
      <w:r>
        <w:t>no de piratas, no de gente argólica.</w:t>
      </w:r>
    </w:p>
    <w:p w14:paraId="1A6D605D" w14:textId="77777777" w:rsidR="00903E67" w:rsidRDefault="00903E67" w:rsidP="005636B6">
      <w:pPr>
        <w:spacing w:before="240" w:after="240"/>
      </w:pPr>
      <w:r>
        <w:t>Aquel traidor que ve con sólo uno,</w:t>
      </w:r>
    </w:p>
    <w:p w14:paraId="71169CE2" w14:textId="77777777" w:rsidR="00903E67" w:rsidRDefault="00903E67" w:rsidP="005636B6">
      <w:pPr>
        <w:spacing w:before="240" w:after="240"/>
      </w:pPr>
      <w:r>
        <w:t>y manda en el país que uno a mi lado</w:t>
      </w:r>
    </w:p>
    <w:p w14:paraId="0B8D86C9" w14:textId="77777777" w:rsidR="00903E67" w:rsidRDefault="00903E67" w:rsidP="005636B6">
      <w:pPr>
        <w:spacing w:before="240" w:after="240"/>
      </w:pPr>
      <w:r>
        <w:t>quisiera estar ayuno de haber visto,</w:t>
      </w:r>
    </w:p>
    <w:p w14:paraId="4F788A16" w14:textId="77777777" w:rsidR="00903E67" w:rsidRDefault="00903E67" w:rsidP="005636B6">
      <w:pPr>
        <w:spacing w:before="240" w:after="240"/>
      </w:pPr>
      <w:r>
        <w:t>ha de hacerles venir a una entrevista;</w:t>
      </w:r>
    </w:p>
    <w:p w14:paraId="5E564941" w14:textId="77777777" w:rsidR="00903E67" w:rsidRDefault="00903E67" w:rsidP="005636B6">
      <w:pPr>
        <w:spacing w:before="240" w:after="240"/>
      </w:pPr>
      <w:r>
        <w:t>luego hará tal, que al viento de Focara</w:t>
      </w:r>
    </w:p>
    <w:p w14:paraId="2F452598" w14:textId="77777777" w:rsidR="00903E67" w:rsidRDefault="00903E67" w:rsidP="005636B6">
      <w:pPr>
        <w:spacing w:before="240" w:after="240"/>
      </w:pPr>
      <w:r>
        <w:t>no necesitarán preces ni votos.»</w:t>
      </w:r>
    </w:p>
    <w:p w14:paraId="0AC0100A" w14:textId="77777777" w:rsidR="00903E67" w:rsidRDefault="00903E67" w:rsidP="005636B6">
      <w:pPr>
        <w:spacing w:before="240" w:after="240"/>
      </w:pPr>
      <w:r>
        <w:t>Y yo le dije: «Muéstrame y declara,</w:t>
      </w:r>
    </w:p>
    <w:p w14:paraId="0533FE9E" w14:textId="77777777" w:rsidR="00903E67" w:rsidRDefault="00903E67" w:rsidP="005636B6">
      <w:pPr>
        <w:spacing w:before="240" w:after="240"/>
      </w:pPr>
      <w:r>
        <w:t>si quieres que yo lleve tus noticias,</w:t>
      </w:r>
    </w:p>
    <w:p w14:paraId="36BBA29B" w14:textId="77777777" w:rsidR="00903E67" w:rsidRDefault="00903E67" w:rsidP="005636B6">
      <w:pPr>
        <w:spacing w:before="240" w:after="240"/>
      </w:pPr>
      <w:r>
        <w:t>quién es el de visita tan amarga.»</w:t>
      </w:r>
    </w:p>
    <w:p w14:paraId="5759D86B" w14:textId="77777777" w:rsidR="00903E67" w:rsidRDefault="00903E67" w:rsidP="005636B6">
      <w:pPr>
        <w:spacing w:before="240" w:after="240"/>
      </w:pPr>
      <w:r>
        <w:t>Puso entonces la mano en la mejilla</w:t>
      </w:r>
    </w:p>
    <w:p w14:paraId="2CD05EFC" w14:textId="77777777" w:rsidR="00903E67" w:rsidRDefault="00903E67" w:rsidP="005636B6">
      <w:pPr>
        <w:spacing w:before="240" w:after="240"/>
      </w:pPr>
      <w:r>
        <w:t>de un compañero, y abrióle la boca,</w:t>
      </w:r>
    </w:p>
    <w:p w14:paraId="50D8A26B" w14:textId="77777777" w:rsidR="00903E67" w:rsidRDefault="00903E67" w:rsidP="005636B6">
      <w:pPr>
        <w:spacing w:before="240" w:after="240"/>
      </w:pPr>
      <w:r>
        <w:lastRenderedPageBreak/>
        <w:t>gritando: «Es éste, pero ya no habla;</w:t>
      </w:r>
    </w:p>
    <w:p w14:paraId="21DBB78B" w14:textId="77777777" w:rsidR="00903E67" w:rsidRDefault="00903E67" w:rsidP="005636B6">
      <w:pPr>
        <w:spacing w:before="240" w:after="240"/>
      </w:pPr>
      <w:r>
        <w:t>éste, exiliado, sembraba la duda,</w:t>
      </w:r>
    </w:p>
    <w:p w14:paraId="051D0CB7" w14:textId="77777777" w:rsidR="00903E67" w:rsidRDefault="00903E67" w:rsidP="005636B6">
      <w:pPr>
        <w:spacing w:before="240" w:after="240"/>
      </w:pPr>
      <w:r>
        <w:t>diciendo a César que el que está ya listo</w:t>
      </w:r>
    </w:p>
    <w:p w14:paraId="467D8B51" w14:textId="77777777" w:rsidR="00903E67" w:rsidRDefault="00903E67" w:rsidP="005636B6">
      <w:pPr>
        <w:spacing w:before="240" w:after="240"/>
      </w:pPr>
      <w:r>
        <w:t>siempre con daño el esperar soporta.»</w:t>
      </w:r>
    </w:p>
    <w:p w14:paraId="59567D2A" w14:textId="77777777" w:rsidR="00903E67" w:rsidRDefault="00903E67" w:rsidP="005636B6">
      <w:pPr>
        <w:spacing w:before="240" w:after="240"/>
      </w:pPr>
      <w:r>
        <w:t>¡Oh cuán acobardado parecía,</w:t>
      </w:r>
    </w:p>
    <w:p w14:paraId="660C8CD2" w14:textId="77777777" w:rsidR="00903E67" w:rsidRDefault="00903E67" w:rsidP="005636B6">
      <w:pPr>
        <w:spacing w:before="240" w:after="240"/>
      </w:pPr>
      <w:r>
        <w:t>con la lengua cortada en la garganta,</w:t>
      </w:r>
    </w:p>
    <w:p w14:paraId="0A8348F5" w14:textId="77777777" w:rsidR="00903E67" w:rsidRDefault="00903E67" w:rsidP="005636B6">
      <w:pPr>
        <w:spacing w:before="240" w:after="240"/>
      </w:pPr>
      <w:r>
        <w:t>Curión que en el hablar fue tan osado!</w:t>
      </w:r>
    </w:p>
    <w:p w14:paraId="69928B5C" w14:textId="77777777" w:rsidR="00903E67" w:rsidRDefault="00903E67" w:rsidP="005636B6">
      <w:pPr>
        <w:spacing w:before="240" w:after="240"/>
      </w:pPr>
      <w:r>
        <w:t>Y uno, con una y otra mano mochas,</w:t>
      </w:r>
    </w:p>
    <w:p w14:paraId="35F936A4" w14:textId="77777777" w:rsidR="00903E67" w:rsidRDefault="00903E67" w:rsidP="005636B6">
      <w:pPr>
        <w:spacing w:before="240" w:after="240"/>
      </w:pPr>
      <w:r>
        <w:t>que alzaba al aire oscuro los muñones,</w:t>
      </w:r>
    </w:p>
    <w:p w14:paraId="34B212D6" w14:textId="77777777" w:rsidR="00903E67" w:rsidRDefault="00903E67" w:rsidP="005636B6">
      <w:pPr>
        <w:spacing w:before="240" w:after="240"/>
      </w:pPr>
      <w:r>
        <w:t>tal que la sangre le ensuciaba el rostro,</w:t>
      </w:r>
    </w:p>
    <w:p w14:paraId="2E896CBE" w14:textId="77777777" w:rsidR="00903E67" w:rsidRDefault="00903E67" w:rsidP="005636B6">
      <w:pPr>
        <w:spacing w:before="240" w:after="240"/>
      </w:pPr>
      <w:r>
        <w:t>gritó: «Te acordarás también del Mosca,</w:t>
      </w:r>
    </w:p>
    <w:p w14:paraId="691D760F" w14:textId="77777777" w:rsidR="00903E67" w:rsidRDefault="00903E67" w:rsidP="005636B6">
      <w:pPr>
        <w:spacing w:before="240" w:after="240"/>
      </w:pPr>
      <w:r>
        <w:t>que dijo: "Lo empezado fin requiere",</w:t>
      </w:r>
    </w:p>
    <w:p w14:paraId="2A4710C4" w14:textId="77777777" w:rsidR="00903E67" w:rsidRDefault="00903E67" w:rsidP="005636B6">
      <w:pPr>
        <w:spacing w:before="240" w:after="240"/>
      </w:pPr>
      <w:r>
        <w:t>que fue mala simiente a los toscanos.»</w:t>
      </w:r>
    </w:p>
    <w:p w14:paraId="035AF796" w14:textId="77777777" w:rsidR="00903E67" w:rsidRDefault="00903E67" w:rsidP="005636B6">
      <w:pPr>
        <w:spacing w:before="240" w:after="240"/>
      </w:pPr>
      <w:r>
        <w:t>Y yo le dije: «Y muerte de tu raza.»</w:t>
      </w:r>
    </w:p>
    <w:p w14:paraId="53D8FACD" w14:textId="77777777" w:rsidR="00903E67" w:rsidRDefault="00903E67" w:rsidP="005636B6">
      <w:pPr>
        <w:spacing w:before="240" w:after="240"/>
      </w:pPr>
      <w:r>
        <w:t>Y él, dolor a dolor acumulado,</w:t>
      </w:r>
    </w:p>
    <w:p w14:paraId="461A64FC" w14:textId="77777777" w:rsidR="00903E67" w:rsidRDefault="00903E67" w:rsidP="005636B6">
      <w:pPr>
        <w:spacing w:before="240" w:after="240"/>
      </w:pPr>
      <w:r>
        <w:t>se fue como persona triste y loca.</w:t>
      </w:r>
    </w:p>
    <w:p w14:paraId="7DA10191" w14:textId="77777777" w:rsidR="00903E67" w:rsidRDefault="00903E67" w:rsidP="005636B6">
      <w:pPr>
        <w:spacing w:before="240" w:after="240"/>
      </w:pPr>
      <w:r>
        <w:t>Mas yo quedé para mirar el grupo,</w:t>
      </w:r>
    </w:p>
    <w:p w14:paraId="24C618B4" w14:textId="77777777" w:rsidR="00903E67" w:rsidRDefault="00903E67" w:rsidP="005636B6">
      <w:pPr>
        <w:spacing w:before="240" w:after="240"/>
      </w:pPr>
      <w:r>
        <w:t>y vi una cosa que me diera miedo,</w:t>
      </w:r>
    </w:p>
    <w:p w14:paraId="5EAE8323" w14:textId="77777777" w:rsidR="00903E67" w:rsidRDefault="00903E67" w:rsidP="005636B6">
      <w:pPr>
        <w:spacing w:before="240" w:after="240"/>
      </w:pPr>
      <w:r>
        <w:t>sin más pruebas, contarla solamente,</w:t>
      </w:r>
    </w:p>
    <w:p w14:paraId="67E9B612" w14:textId="77777777" w:rsidR="00903E67" w:rsidRDefault="00903E67" w:rsidP="005636B6">
      <w:pPr>
        <w:spacing w:before="240" w:after="240"/>
      </w:pPr>
      <w:r>
        <w:lastRenderedPageBreak/>
        <w:t>si no me asegurase la conciencia,</w:t>
      </w:r>
    </w:p>
    <w:p w14:paraId="0BFAC103" w14:textId="77777777" w:rsidR="00903E67" w:rsidRDefault="00903E67" w:rsidP="005636B6">
      <w:pPr>
        <w:spacing w:before="240" w:after="240"/>
      </w:pPr>
      <w:r>
        <w:t>esa amiga que al hombre fortifica</w:t>
      </w:r>
    </w:p>
    <w:p w14:paraId="2DCB35DB" w14:textId="77777777" w:rsidR="00903E67" w:rsidRDefault="00903E67" w:rsidP="005636B6">
      <w:pPr>
        <w:spacing w:before="240" w:after="240"/>
      </w:pPr>
      <w:r>
        <w:t>en la confianza de sentirse pura.</w:t>
      </w:r>
    </w:p>
    <w:p w14:paraId="67DDDB03" w14:textId="77777777" w:rsidR="00903E67" w:rsidRDefault="00903E67" w:rsidP="005636B6">
      <w:pPr>
        <w:spacing w:before="240" w:after="240"/>
      </w:pPr>
      <w:r>
        <w:t>Yo vi de cierto, y parece que aún vea,</w:t>
      </w:r>
    </w:p>
    <w:p w14:paraId="4527F4BB" w14:textId="77777777" w:rsidR="00903E67" w:rsidRDefault="00903E67" w:rsidP="005636B6">
      <w:pPr>
        <w:spacing w:before="240" w:after="240"/>
      </w:pPr>
      <w:r>
        <w:t>un busto sin cabeza andar lo mismo</w:t>
      </w:r>
    </w:p>
    <w:p w14:paraId="28E48054" w14:textId="77777777" w:rsidR="00903E67" w:rsidRDefault="00903E67" w:rsidP="005636B6">
      <w:pPr>
        <w:spacing w:before="240" w:after="240"/>
      </w:pPr>
      <w:r>
        <w:t>que iban los otros del rebaño triste;</w:t>
      </w:r>
    </w:p>
    <w:p w14:paraId="611BDA8C" w14:textId="77777777" w:rsidR="00903E67" w:rsidRDefault="00903E67" w:rsidP="005636B6">
      <w:pPr>
        <w:spacing w:before="240" w:after="240"/>
      </w:pPr>
      <w:r>
        <w:t>la testa trunca agarraba del pelo,</w:t>
      </w:r>
    </w:p>
    <w:p w14:paraId="049C2A5E" w14:textId="77777777" w:rsidR="00903E67" w:rsidRDefault="00903E67" w:rsidP="005636B6">
      <w:pPr>
        <w:spacing w:before="240" w:after="240"/>
      </w:pPr>
      <w:r>
        <w:t>cual un farol llevándola en la mano;</w:t>
      </w:r>
    </w:p>
    <w:p w14:paraId="76121523" w14:textId="77777777" w:rsidR="00903E67" w:rsidRDefault="00903E67" w:rsidP="005636B6">
      <w:pPr>
        <w:spacing w:before="240" w:after="240"/>
      </w:pPr>
      <w:r>
        <w:t>y nos miraba, y «¡Ay de mí!» decía.</w:t>
      </w:r>
    </w:p>
    <w:p w14:paraId="2EC1DA60" w14:textId="77777777" w:rsidR="00903E67" w:rsidRDefault="00903E67" w:rsidP="005636B6">
      <w:pPr>
        <w:spacing w:before="240" w:after="240"/>
      </w:pPr>
      <w:r>
        <w:t>De sí se hacía a sí mismo lucerna,</w:t>
      </w:r>
    </w:p>
    <w:p w14:paraId="5DE355B0" w14:textId="77777777" w:rsidR="00903E67" w:rsidRDefault="00903E67" w:rsidP="005636B6">
      <w:pPr>
        <w:spacing w:before="240" w:after="240"/>
      </w:pPr>
      <w:r>
        <w:t>y había dos en uno y uno en dos:</w:t>
      </w:r>
    </w:p>
    <w:p w14:paraId="755B1F58" w14:textId="77777777" w:rsidR="00903E67" w:rsidRDefault="00903E67" w:rsidP="005636B6">
      <w:pPr>
        <w:spacing w:before="240" w:after="240"/>
      </w:pPr>
      <w:r>
        <w:t>cómo es posible sabe Quien tal manda.</w:t>
      </w:r>
    </w:p>
    <w:p w14:paraId="43CE6E13" w14:textId="77777777" w:rsidR="00903E67" w:rsidRDefault="00903E67" w:rsidP="005636B6">
      <w:pPr>
        <w:spacing w:before="240" w:after="240"/>
      </w:pPr>
      <w:r>
        <w:t>Cuando llegado hubo al pie del puente,</w:t>
      </w:r>
    </w:p>
    <w:p w14:paraId="6161B986" w14:textId="77777777" w:rsidR="00903E67" w:rsidRDefault="00903E67" w:rsidP="005636B6">
      <w:pPr>
        <w:spacing w:before="240" w:after="240"/>
      </w:pPr>
      <w:r>
        <w:t>alzó el brazo con toda la cabeza,</w:t>
      </w:r>
    </w:p>
    <w:p w14:paraId="7D1735B9" w14:textId="77777777" w:rsidR="00903E67" w:rsidRDefault="00903E67" w:rsidP="005636B6">
      <w:pPr>
        <w:spacing w:before="240" w:after="240"/>
      </w:pPr>
      <w:r>
        <w:t>para decir de cerca sus palabras,</w:t>
      </w:r>
    </w:p>
    <w:p w14:paraId="7E74F78F" w14:textId="77777777" w:rsidR="00903E67" w:rsidRDefault="00903E67" w:rsidP="005636B6">
      <w:pPr>
        <w:spacing w:before="240" w:after="240"/>
      </w:pPr>
      <w:r>
        <w:t>que fueron: «Mira mi pena tan cruda</w:t>
      </w:r>
    </w:p>
    <w:p w14:paraId="684A24CE" w14:textId="77777777" w:rsidR="00903E67" w:rsidRDefault="00903E67" w:rsidP="005636B6">
      <w:pPr>
        <w:spacing w:before="240" w:after="240"/>
      </w:pPr>
      <w:r>
        <w:t>tú que, inspirando vas viendo a los muertos;</w:t>
      </w:r>
    </w:p>
    <w:p w14:paraId="7F72D669" w14:textId="77777777" w:rsidR="00903E67" w:rsidRDefault="00903E67" w:rsidP="005636B6">
      <w:pPr>
        <w:spacing w:before="240" w:after="240"/>
      </w:pPr>
      <w:r>
        <w:t>mira si alguna hay grande como es ésta.</w:t>
      </w:r>
    </w:p>
    <w:p w14:paraId="739889B4" w14:textId="77777777" w:rsidR="00903E67" w:rsidRDefault="00903E67" w:rsidP="005636B6">
      <w:pPr>
        <w:spacing w:before="240" w:after="240"/>
      </w:pPr>
      <w:r>
        <w:t>Y para que de mí noticia lleves</w:t>
      </w:r>
    </w:p>
    <w:p w14:paraId="3DE7BF7E" w14:textId="77777777" w:rsidR="00903E67" w:rsidRDefault="00903E67" w:rsidP="005636B6">
      <w:pPr>
        <w:spacing w:before="240" w:after="240"/>
      </w:pPr>
      <w:r>
        <w:lastRenderedPageBreak/>
        <w:t>sabrás que soy Bertrand de Born, aquel</w:t>
      </w:r>
    </w:p>
    <w:p w14:paraId="7EAA1D69" w14:textId="77777777" w:rsidR="00903E67" w:rsidRDefault="00903E67" w:rsidP="005636B6">
      <w:pPr>
        <w:spacing w:before="240" w:after="240"/>
      </w:pPr>
      <w:r>
        <w:t>que diera al joven rey malos consejos.</w:t>
      </w:r>
    </w:p>
    <w:p w14:paraId="5F3740C6" w14:textId="77777777" w:rsidR="00903E67" w:rsidRDefault="00903E67" w:rsidP="005636B6">
      <w:pPr>
        <w:spacing w:before="240" w:after="240"/>
      </w:pPr>
      <w:r>
        <w:t>Yo hice al padre y al hijo enemistarse:</w:t>
      </w:r>
    </w:p>
    <w:p w14:paraId="65BCE10A" w14:textId="77777777" w:rsidR="00903E67" w:rsidRDefault="00903E67" w:rsidP="005636B6">
      <w:pPr>
        <w:spacing w:before="240" w:after="240"/>
      </w:pPr>
      <w:r>
        <w:t>Aquitael no hizo más de Absalón</w:t>
      </w:r>
    </w:p>
    <w:p w14:paraId="1A12392B" w14:textId="77777777" w:rsidR="00903E67" w:rsidRDefault="00903E67" w:rsidP="005636B6">
      <w:pPr>
        <w:spacing w:before="240" w:after="240"/>
      </w:pPr>
      <w:r>
        <w:t>y de David con perversas punzadas:</w:t>
      </w:r>
    </w:p>
    <w:p w14:paraId="4827D5C0" w14:textId="77777777" w:rsidR="00903E67" w:rsidRDefault="00903E67" w:rsidP="005636B6">
      <w:pPr>
        <w:spacing w:before="240" w:after="240"/>
      </w:pPr>
      <w:r>
        <w:t>Y como gente unida así he partido,</w:t>
      </w:r>
    </w:p>
    <w:p w14:paraId="3B400A41" w14:textId="77777777" w:rsidR="00903E67" w:rsidRDefault="00903E67" w:rsidP="005636B6">
      <w:pPr>
        <w:spacing w:before="240" w:after="240"/>
      </w:pPr>
      <w:r>
        <w:t>partido llevo mi cerebro, ¡ay triste!,</w:t>
      </w:r>
    </w:p>
    <w:p w14:paraId="22D641D9" w14:textId="77777777" w:rsidR="00903E67" w:rsidRDefault="00903E67" w:rsidP="005636B6">
      <w:pPr>
        <w:spacing w:before="240" w:after="240"/>
      </w:pPr>
      <w:r>
        <w:t>de su principio que está en este tronco.</w:t>
      </w:r>
    </w:p>
    <w:p w14:paraId="10A8DA55" w14:textId="77777777" w:rsidR="00903E67" w:rsidRDefault="00903E67" w:rsidP="005636B6">
      <w:pPr>
        <w:spacing w:before="240" w:after="240"/>
      </w:pPr>
      <w:r>
        <w:t>Y en mí se cumple la contrapartida.»</w:t>
      </w:r>
    </w:p>
    <w:p w14:paraId="1D3E1194" w14:textId="37155F3A" w:rsidR="00903E67" w:rsidRDefault="00903E67" w:rsidP="005636B6">
      <w:pPr>
        <w:pStyle w:val="Ttulo2"/>
        <w:spacing w:before="240" w:after="240"/>
      </w:pPr>
      <w:r>
        <w:br w:type="page"/>
      </w:r>
      <w:bookmarkStart w:id="33" w:name="_Toc196140956"/>
      <w:r>
        <w:lastRenderedPageBreak/>
        <w:t>CANTO XXIX</w:t>
      </w:r>
      <w:bookmarkEnd w:id="33"/>
    </w:p>
    <w:p w14:paraId="1D759AEB" w14:textId="6F838430" w:rsidR="00903E67" w:rsidRDefault="00903E67" w:rsidP="005636B6">
      <w:pPr>
        <w:spacing w:before="240" w:after="240"/>
      </w:pPr>
      <w:r>
        <w:t>La mucha gente y las diversas plagas,</w:t>
      </w:r>
      <w:r w:rsidR="002A4EEA">
        <w:t xml:space="preserve"> </w:t>
      </w:r>
      <w:r>
        <w:t>tanto habian mis ojos embriagado,</w:t>
      </w:r>
    </w:p>
    <w:p w14:paraId="43C4F606" w14:textId="77777777" w:rsidR="00903E67" w:rsidRDefault="00903E67" w:rsidP="005636B6">
      <w:pPr>
        <w:spacing w:before="240" w:after="240"/>
      </w:pPr>
      <w:r>
        <w:t>que quedarse llorando deseaban;</w:t>
      </w:r>
    </w:p>
    <w:p w14:paraId="761F170C" w14:textId="77777777" w:rsidR="00903E67" w:rsidRDefault="00903E67" w:rsidP="005636B6">
      <w:pPr>
        <w:spacing w:before="240" w:after="240"/>
      </w:pPr>
      <w:r>
        <w:t>mas Virgilio me dijo: «¿En qué te fijas?</w:t>
      </w:r>
    </w:p>
    <w:p w14:paraId="21C42385" w14:textId="77777777" w:rsidR="00903E67" w:rsidRDefault="00903E67" w:rsidP="005636B6">
      <w:pPr>
        <w:spacing w:before="240" w:after="240"/>
      </w:pPr>
      <w:r>
        <w:t>¿Por qué tu vista se detiene ahora</w:t>
      </w:r>
    </w:p>
    <w:p w14:paraId="7C93580A" w14:textId="77777777" w:rsidR="00903E67" w:rsidRDefault="00903E67" w:rsidP="005636B6">
      <w:pPr>
        <w:spacing w:before="240" w:after="240"/>
      </w:pPr>
      <w:r>
        <w:t>tras de las tristes sombras mutiladas?</w:t>
      </w:r>
    </w:p>
    <w:p w14:paraId="3BA576B6" w14:textId="77777777" w:rsidR="00903E67" w:rsidRDefault="00903E67" w:rsidP="005636B6">
      <w:pPr>
        <w:spacing w:before="240" w:after="240"/>
      </w:pPr>
      <w:r>
        <w:t>Tú no lo hiciste así en las otras bolsas;</w:t>
      </w:r>
    </w:p>
    <w:p w14:paraId="55C8005A" w14:textId="77777777" w:rsidR="00903E67" w:rsidRDefault="00903E67" w:rsidP="005636B6">
      <w:pPr>
        <w:spacing w:before="240" w:after="240"/>
      </w:pPr>
      <w:r>
        <w:t>piensa, si enumerarlas crees posible,</w:t>
      </w:r>
    </w:p>
    <w:p w14:paraId="74C26D89" w14:textId="77777777" w:rsidR="00903E67" w:rsidRDefault="00903E67" w:rsidP="005636B6">
      <w:pPr>
        <w:spacing w:before="240" w:after="240"/>
      </w:pPr>
      <w:r>
        <w:t>que millas veintidós el valle abarca.</w:t>
      </w:r>
    </w:p>
    <w:p w14:paraId="61F10FBD" w14:textId="77777777" w:rsidR="00903E67" w:rsidRDefault="00903E67" w:rsidP="005636B6">
      <w:pPr>
        <w:spacing w:before="240" w:after="240"/>
      </w:pPr>
      <w:r>
        <w:t>Y bajo nuestros pies ya está la luna:</w:t>
      </w:r>
    </w:p>
    <w:p w14:paraId="77F59FF2" w14:textId="77777777" w:rsidR="00903E67" w:rsidRDefault="00903E67" w:rsidP="005636B6">
      <w:pPr>
        <w:spacing w:before="240" w:after="240"/>
      </w:pPr>
      <w:r>
        <w:t>Del tiempo concedido queda poco,</w:t>
      </w:r>
    </w:p>
    <w:p w14:paraId="25060266" w14:textId="77777777" w:rsidR="00903E67" w:rsidRDefault="00903E67" w:rsidP="005636B6">
      <w:pPr>
        <w:spacing w:before="240" w:after="240"/>
      </w:pPr>
      <w:r>
        <w:t>y aún nos falta por ver lo que no has visto.»</w:t>
      </w:r>
    </w:p>
    <w:p w14:paraId="7296C3B7" w14:textId="77777777" w:rsidR="00903E67" w:rsidRDefault="00903E67" w:rsidP="005636B6">
      <w:pPr>
        <w:spacing w:before="240" w:after="240"/>
      </w:pPr>
      <w:r>
        <w:t>«Si tú hubieras sabido -le repuse-</w:t>
      </w:r>
    </w:p>
    <w:p w14:paraId="1CDF3A52" w14:textId="77777777" w:rsidR="00903E67" w:rsidRDefault="00903E67" w:rsidP="005636B6">
      <w:pPr>
        <w:spacing w:before="240" w:after="240"/>
      </w:pPr>
      <w:r>
        <w:t>la razón por la cual miraba, acaso</w:t>
      </w:r>
    </w:p>
    <w:p w14:paraId="3ACD1290" w14:textId="77777777" w:rsidR="00903E67" w:rsidRDefault="00903E67" w:rsidP="005636B6">
      <w:pPr>
        <w:spacing w:before="240" w:after="240"/>
      </w:pPr>
      <w:r>
        <w:t>me hubieses permitido detenerme.»</w:t>
      </w:r>
    </w:p>
    <w:p w14:paraId="684DEFAF" w14:textId="77777777" w:rsidR="00903E67" w:rsidRDefault="00903E67" w:rsidP="005636B6">
      <w:pPr>
        <w:spacing w:before="240" w:after="240"/>
      </w:pPr>
      <w:r>
        <w:t>Ya se marchaba, y yo detrás de él,</w:t>
      </w:r>
    </w:p>
    <w:p w14:paraId="10F0F075" w14:textId="77777777" w:rsidR="00903E67" w:rsidRDefault="00903E67" w:rsidP="005636B6">
      <w:pPr>
        <w:spacing w:before="240" w:after="240"/>
      </w:pPr>
      <w:r>
        <w:t>mi guía, respondiendo a su pregunta</w:t>
      </w:r>
    </w:p>
    <w:p w14:paraId="064570DB" w14:textId="77777777" w:rsidR="00903E67" w:rsidRDefault="00903E67" w:rsidP="005636B6">
      <w:pPr>
        <w:spacing w:before="240" w:after="240"/>
      </w:pPr>
      <w:r>
        <w:t>y añadiéndole: «Dentro de la cueva,</w:t>
      </w:r>
    </w:p>
    <w:p w14:paraId="31072573" w14:textId="77777777" w:rsidR="00903E67" w:rsidRDefault="00903E67" w:rsidP="005636B6">
      <w:pPr>
        <w:spacing w:before="240" w:after="240"/>
      </w:pPr>
      <w:r>
        <w:t>donde los ojos tan atento puse,</w:t>
      </w:r>
    </w:p>
    <w:p w14:paraId="7A3486D7" w14:textId="77777777" w:rsidR="00903E67" w:rsidRDefault="00903E67" w:rsidP="005636B6">
      <w:pPr>
        <w:spacing w:before="240" w:after="240"/>
      </w:pPr>
      <w:r>
        <w:lastRenderedPageBreak/>
        <w:t>creo que un alma de mi sangre llora</w:t>
      </w:r>
    </w:p>
    <w:p w14:paraId="4C25CCAF" w14:textId="77777777" w:rsidR="00903E67" w:rsidRDefault="00903E67" w:rsidP="005636B6">
      <w:pPr>
        <w:spacing w:before="240" w:after="240"/>
      </w:pPr>
      <w:r>
        <w:t>la culpa que tan caro allí se paga.»</w:t>
      </w:r>
    </w:p>
    <w:p w14:paraId="612A22AC" w14:textId="77777777" w:rsidR="00903E67" w:rsidRDefault="00903E67" w:rsidP="005636B6">
      <w:pPr>
        <w:spacing w:before="240" w:after="240"/>
      </w:pPr>
      <w:r>
        <w:t>Dijo el maestro entonces: «No entretengas</w:t>
      </w:r>
    </w:p>
    <w:p w14:paraId="28811D2B" w14:textId="77777777" w:rsidR="00903E67" w:rsidRDefault="00903E67" w:rsidP="005636B6">
      <w:pPr>
        <w:spacing w:before="240" w:after="240"/>
      </w:pPr>
      <w:r>
        <w:t>de aquí adelante en ello el pensamiento:</w:t>
      </w:r>
    </w:p>
    <w:p w14:paraId="7C48B7AF" w14:textId="77777777" w:rsidR="00903E67" w:rsidRDefault="00903E67" w:rsidP="005636B6">
      <w:pPr>
        <w:spacing w:before="240" w:after="240"/>
      </w:pPr>
      <w:r>
        <w:t>piensa otra cosa, y él allá se quede;</w:t>
      </w:r>
    </w:p>
    <w:p w14:paraId="0CBBB634" w14:textId="77777777" w:rsidR="00903E67" w:rsidRDefault="00903E67" w:rsidP="005636B6">
      <w:pPr>
        <w:spacing w:before="240" w:after="240"/>
      </w:pPr>
      <w:r>
        <w:t>que yo le he visto al pie del puentecillo</w:t>
      </w:r>
    </w:p>
    <w:p w14:paraId="1849A5A9" w14:textId="77777777" w:rsidR="00903E67" w:rsidRDefault="00903E67" w:rsidP="005636B6">
      <w:pPr>
        <w:spacing w:before="240" w:after="240"/>
      </w:pPr>
      <w:r>
        <w:t>señalarte, con dedo amenazante,</w:t>
      </w:r>
    </w:p>
    <w:p w14:paraId="5C6503C8" w14:textId="77777777" w:rsidR="00903E67" w:rsidRDefault="00903E67" w:rsidP="005636B6">
      <w:pPr>
        <w:spacing w:before="240" w:after="240"/>
      </w:pPr>
      <w:r>
        <w:t>y llamarlo escuché Geri del Bello.</w:t>
      </w:r>
    </w:p>
    <w:p w14:paraId="2A4F031F" w14:textId="77777777" w:rsidR="00903E67" w:rsidRDefault="00903E67" w:rsidP="005636B6">
      <w:pPr>
        <w:spacing w:before="240" w:after="240"/>
      </w:pPr>
      <w:r>
        <w:t>Tan distraído tú estabas entonces</w:t>
      </w:r>
    </w:p>
    <w:p w14:paraId="34379295" w14:textId="77777777" w:rsidR="00903E67" w:rsidRDefault="00903E67" w:rsidP="005636B6">
      <w:pPr>
        <w:spacing w:before="240" w:after="240"/>
      </w:pPr>
      <w:r>
        <w:t>con el que tuvo Altaforte a su mando,</w:t>
      </w:r>
    </w:p>
    <w:p w14:paraId="52FF1B32" w14:textId="77777777" w:rsidR="00903E67" w:rsidRDefault="00903E67" w:rsidP="005636B6">
      <w:pPr>
        <w:spacing w:before="240" w:after="240"/>
      </w:pPr>
      <w:r>
        <w:t>que se fue porque tú no le atendías.»</w:t>
      </w:r>
    </w:p>
    <w:p w14:paraId="1FC3286E" w14:textId="77777777" w:rsidR="00903E67" w:rsidRDefault="00903E67" w:rsidP="005636B6">
      <w:pPr>
        <w:spacing w:before="240" w:after="240"/>
      </w:pPr>
      <w:r>
        <w:t>«Oh guía mío, la violenta muerte</w:t>
      </w:r>
    </w:p>
    <w:p w14:paraId="1CF2C095" w14:textId="77777777" w:rsidR="00903E67" w:rsidRDefault="00903E67" w:rsidP="005636B6">
      <w:pPr>
        <w:spacing w:before="240" w:after="240"/>
      </w:pPr>
      <w:r>
        <w:t>que aún no le ha vengado -yo repuse-</w:t>
      </w:r>
    </w:p>
    <w:p w14:paraId="27D2C595" w14:textId="77777777" w:rsidR="00903E67" w:rsidRDefault="00903E67" w:rsidP="005636B6">
      <w:pPr>
        <w:spacing w:before="240" w:after="240"/>
      </w:pPr>
      <w:r>
        <w:t>ninguno que comparta su vergüenza,</w:t>
      </w:r>
    </w:p>
    <w:p w14:paraId="5BF2BA79" w14:textId="77777777" w:rsidR="00903E67" w:rsidRDefault="00903E67" w:rsidP="005636B6">
      <w:pPr>
        <w:spacing w:before="240" w:after="240"/>
      </w:pPr>
      <w:r>
        <w:t>hácele desdeñoso; y sin hablarme</w:t>
      </w:r>
    </w:p>
    <w:p w14:paraId="09E88987" w14:textId="77777777" w:rsidR="00903E67" w:rsidRDefault="00903E67" w:rsidP="005636B6">
      <w:pPr>
        <w:spacing w:before="240" w:after="240"/>
      </w:pPr>
      <w:r>
        <w:t>se ha marchado, del modo que imagino;</w:t>
      </w:r>
    </w:p>
    <w:p w14:paraId="38F0C427" w14:textId="77777777" w:rsidR="00903E67" w:rsidRDefault="00903E67" w:rsidP="005636B6">
      <w:pPr>
        <w:spacing w:before="240" w:after="240"/>
      </w:pPr>
      <w:r>
        <w:t>con él por esto he sido más piadoso.»</w:t>
      </w:r>
    </w:p>
    <w:p w14:paraId="07A1EA48" w14:textId="77777777" w:rsidR="00903E67" w:rsidRDefault="00903E67" w:rsidP="005636B6">
      <w:pPr>
        <w:spacing w:before="240" w:after="240"/>
      </w:pPr>
      <w:r>
        <w:t>Conversamos así hasta el primer sitio</w:t>
      </w:r>
    </w:p>
    <w:p w14:paraId="69A58506" w14:textId="77777777" w:rsidR="00903E67" w:rsidRDefault="00903E67" w:rsidP="005636B6">
      <w:pPr>
        <w:spacing w:before="240" w:after="240"/>
      </w:pPr>
      <w:r>
        <w:t>que desde el risco el otro valle muestra,</w:t>
      </w:r>
    </w:p>
    <w:p w14:paraId="0DED3237" w14:textId="77777777" w:rsidR="00903E67" w:rsidRDefault="00903E67" w:rsidP="005636B6">
      <w:pPr>
        <w:spacing w:before="240" w:after="240"/>
      </w:pPr>
      <w:r>
        <w:lastRenderedPageBreak/>
        <w:t>si hubiese allí más luz, todo hasta el fondo.</w:t>
      </w:r>
    </w:p>
    <w:p w14:paraId="5FAC2532" w14:textId="77777777" w:rsidR="00903E67" w:rsidRDefault="00903E67" w:rsidP="005636B6">
      <w:pPr>
        <w:spacing w:before="240" w:after="240"/>
      </w:pPr>
      <w:r>
        <w:t>Cuando estuvimos ya en el postrer claustro</w:t>
      </w:r>
    </w:p>
    <w:p w14:paraId="6A1BD85C" w14:textId="77777777" w:rsidR="00903E67" w:rsidRDefault="00903E67" w:rsidP="005636B6">
      <w:pPr>
        <w:spacing w:before="240" w:after="240"/>
      </w:pPr>
      <w:r>
        <w:t>de Malasbolsas, y que sus profesos</w:t>
      </w:r>
    </w:p>
    <w:p w14:paraId="49484286" w14:textId="77777777" w:rsidR="00903E67" w:rsidRDefault="00903E67" w:rsidP="005636B6">
      <w:pPr>
        <w:spacing w:before="240" w:after="240"/>
      </w:pPr>
      <w:r>
        <w:t>a nuestra vista aparecer podían,</w:t>
      </w:r>
    </w:p>
    <w:p w14:paraId="742CE73E" w14:textId="77777777" w:rsidR="00903E67" w:rsidRDefault="00903E67" w:rsidP="005636B6">
      <w:pPr>
        <w:spacing w:before="240" w:after="240"/>
      </w:pPr>
      <w:r>
        <w:t>lamentos saeteáronme diversos,</w:t>
      </w:r>
    </w:p>
    <w:p w14:paraId="79B02A2F" w14:textId="77777777" w:rsidR="00903E67" w:rsidRDefault="00903E67" w:rsidP="005636B6">
      <w:pPr>
        <w:spacing w:before="240" w:after="240"/>
      </w:pPr>
      <w:r>
        <w:t>que herrados de piedad dardos tenían;</w:t>
      </w:r>
    </w:p>
    <w:p w14:paraId="764F463B" w14:textId="77777777" w:rsidR="00903E67" w:rsidRDefault="00903E67" w:rsidP="005636B6">
      <w:pPr>
        <w:spacing w:before="240" w:after="240"/>
      </w:pPr>
      <w:r>
        <w:t>y me tapé por ello los oídos.</w:t>
      </w:r>
    </w:p>
    <w:p w14:paraId="5A463AB2" w14:textId="77777777" w:rsidR="00903E67" w:rsidRDefault="00903E67" w:rsidP="005636B6">
      <w:pPr>
        <w:spacing w:before="240" w:after="240"/>
      </w:pPr>
      <w:r>
        <w:t>Como el dolor, si con los hospitales</w:t>
      </w:r>
    </w:p>
    <w:p w14:paraId="5346A2D8" w14:textId="77777777" w:rsidR="00903E67" w:rsidRDefault="00903E67" w:rsidP="005636B6">
      <w:pPr>
        <w:spacing w:before="240" w:after="240"/>
      </w:pPr>
      <w:r>
        <w:t>de Valdiquiana entre junio y septiembre,</w:t>
      </w:r>
    </w:p>
    <w:p w14:paraId="57E20CB0" w14:textId="77777777" w:rsidR="00903E67" w:rsidRDefault="00903E67" w:rsidP="005636B6">
      <w:pPr>
        <w:spacing w:before="240" w:after="240"/>
      </w:pPr>
      <w:r>
        <w:t>los males de Maremma y de Cerdeña,</w:t>
      </w:r>
    </w:p>
    <w:p w14:paraId="160D9C13" w14:textId="77777777" w:rsidR="00903E67" w:rsidRDefault="00903E67" w:rsidP="005636B6">
      <w:pPr>
        <w:spacing w:before="240" w:after="240"/>
      </w:pPr>
      <w:r>
        <w:t>en una fosa juntos estuvieran,</w:t>
      </w:r>
    </w:p>
    <w:p w14:paraId="23293A1B" w14:textId="77777777" w:rsidR="00903E67" w:rsidRDefault="00903E67" w:rsidP="005636B6">
      <w:pPr>
        <w:spacing w:before="240" w:after="240"/>
      </w:pPr>
      <w:r>
        <w:t>tal era aquí; y tal hedor desprendía,</w:t>
      </w:r>
    </w:p>
    <w:p w14:paraId="7FA6CFEF" w14:textId="77777777" w:rsidR="00903E67" w:rsidRDefault="00903E67" w:rsidP="005636B6">
      <w:pPr>
        <w:spacing w:before="240" w:after="240"/>
      </w:pPr>
      <w:r>
        <w:t>como suele venir de miembros muertos.</w:t>
      </w:r>
    </w:p>
    <w:p w14:paraId="3D83F185" w14:textId="77777777" w:rsidR="00903E67" w:rsidRDefault="00903E67" w:rsidP="005636B6">
      <w:pPr>
        <w:spacing w:before="240" w:after="240"/>
      </w:pPr>
      <w:r>
        <w:t>Descendimos por la última ribera</w:t>
      </w:r>
    </w:p>
    <w:p w14:paraId="09D55229" w14:textId="77777777" w:rsidR="00903E67" w:rsidRDefault="00903E67" w:rsidP="005636B6">
      <w:pPr>
        <w:spacing w:before="240" w:after="240"/>
      </w:pPr>
      <w:r>
        <w:t>del largo escollo, a la siniestra mano;</w:t>
      </w:r>
    </w:p>
    <w:p w14:paraId="57BDB660" w14:textId="77777777" w:rsidR="00903E67" w:rsidRDefault="00903E67" w:rsidP="005636B6">
      <w:pPr>
        <w:spacing w:before="240" w:after="240"/>
      </w:pPr>
      <w:r>
        <w:t>y entonces pude ver más claramente</w:t>
      </w:r>
    </w:p>
    <w:p w14:paraId="240A65A8" w14:textId="77777777" w:rsidR="00903E67" w:rsidRDefault="00903E67" w:rsidP="005636B6">
      <w:pPr>
        <w:spacing w:before="240" w:after="240"/>
      </w:pPr>
      <w:r>
        <w:t>allí hacia el fondo, donde la ministra</w:t>
      </w:r>
    </w:p>
    <w:p w14:paraId="3DEA9D45" w14:textId="77777777" w:rsidR="00903E67" w:rsidRDefault="00903E67" w:rsidP="005636B6">
      <w:pPr>
        <w:spacing w:before="240" w:after="240"/>
      </w:pPr>
      <w:r>
        <w:t>del alto Sir, infafble justicia,</w:t>
      </w:r>
    </w:p>
    <w:p w14:paraId="6CA04598" w14:textId="77777777" w:rsidR="00903E67" w:rsidRDefault="00903E67" w:rsidP="005636B6">
      <w:pPr>
        <w:spacing w:before="240" w:after="240"/>
      </w:pPr>
      <w:r>
        <w:t>castiga al falseador que aquí condena.</w:t>
      </w:r>
    </w:p>
    <w:p w14:paraId="5B9AB6C7" w14:textId="77777777" w:rsidR="00903E67" w:rsidRDefault="00903E67" w:rsidP="005636B6">
      <w:pPr>
        <w:spacing w:before="240" w:after="240"/>
      </w:pPr>
      <w:r>
        <w:lastRenderedPageBreak/>
        <w:t>Yo no creo que ver mayor tristeza</w:t>
      </w:r>
    </w:p>
    <w:p w14:paraId="5962D31F" w14:textId="77777777" w:rsidR="00903E67" w:rsidRDefault="00903E67" w:rsidP="005636B6">
      <w:pPr>
        <w:spacing w:before="240" w:after="240"/>
      </w:pPr>
      <w:r>
        <w:t>en Egina pudiera el pueblo enfermo,</w:t>
      </w:r>
    </w:p>
    <w:p w14:paraId="3F4A3C81" w14:textId="77777777" w:rsidR="00903E67" w:rsidRDefault="00903E67" w:rsidP="005636B6">
      <w:pPr>
        <w:spacing w:before="240" w:after="240"/>
      </w:pPr>
      <w:r>
        <w:t>cuando se llenó el aire de ponzoña,</w:t>
      </w:r>
    </w:p>
    <w:p w14:paraId="1DFFFE73" w14:textId="77777777" w:rsidR="00903E67" w:rsidRDefault="00903E67" w:rsidP="005636B6">
      <w:pPr>
        <w:spacing w:before="240" w:after="240"/>
      </w:pPr>
      <w:r>
        <w:t>pues, hasta el gusanillo, perecieron</w:t>
      </w:r>
    </w:p>
    <w:p w14:paraId="00D1569A" w14:textId="77777777" w:rsidR="00903E67" w:rsidRDefault="00903E67" w:rsidP="005636B6">
      <w:pPr>
        <w:spacing w:before="240" w:after="240"/>
      </w:pPr>
      <w:r>
        <w:t>los animales; y la antigua gente,</w:t>
      </w:r>
    </w:p>
    <w:p w14:paraId="79F3F6BB" w14:textId="77777777" w:rsidR="00903E67" w:rsidRDefault="00903E67" w:rsidP="005636B6">
      <w:pPr>
        <w:spacing w:before="240" w:after="240"/>
      </w:pPr>
      <w:r>
        <w:t>según que los poeta aseguran,</w:t>
      </w:r>
    </w:p>
    <w:p w14:paraId="1F4D6B42" w14:textId="77777777" w:rsidR="00903E67" w:rsidRDefault="00903E67" w:rsidP="005636B6">
      <w:pPr>
        <w:spacing w:before="240" w:after="240"/>
      </w:pPr>
      <w:r>
        <w:t>se engendró de la estirpe de la hormiga;</w:t>
      </w:r>
    </w:p>
    <w:p w14:paraId="781883A3" w14:textId="77777777" w:rsidR="00903E67" w:rsidRDefault="00903E67" w:rsidP="005636B6">
      <w:pPr>
        <w:spacing w:before="240" w:after="240"/>
      </w:pPr>
      <w:r>
        <w:t>como era viendo por el valle oscuro</w:t>
      </w:r>
    </w:p>
    <w:p w14:paraId="5F7EFB0D" w14:textId="77777777" w:rsidR="00903E67" w:rsidRDefault="00903E67" w:rsidP="005636B6">
      <w:pPr>
        <w:spacing w:before="240" w:after="240"/>
      </w:pPr>
      <w:r>
        <w:t>languidecer las almas a montones.</w:t>
      </w:r>
    </w:p>
    <w:p w14:paraId="2571FEDC" w14:textId="77777777" w:rsidR="00903E67" w:rsidRDefault="00903E67" w:rsidP="005636B6">
      <w:pPr>
        <w:spacing w:before="240" w:after="240"/>
      </w:pPr>
      <w:r>
        <w:t>Cuál sobre el vientre y cuál sobre la espalda,</w:t>
      </w:r>
    </w:p>
    <w:p w14:paraId="214B0F4C" w14:textId="77777777" w:rsidR="00903E67" w:rsidRDefault="00903E67" w:rsidP="005636B6">
      <w:pPr>
        <w:spacing w:before="240" w:after="240"/>
      </w:pPr>
      <w:r>
        <w:t>yacía uno del otro, y como a gatas,</w:t>
      </w:r>
    </w:p>
    <w:p w14:paraId="57969420" w14:textId="77777777" w:rsidR="00903E67" w:rsidRDefault="00903E67" w:rsidP="005636B6">
      <w:pPr>
        <w:spacing w:before="240" w:after="240"/>
      </w:pPr>
      <w:r>
        <w:t>por el triste sendero caminaban.</w:t>
      </w:r>
    </w:p>
    <w:p w14:paraId="46BD6E56" w14:textId="77777777" w:rsidR="00903E67" w:rsidRDefault="00903E67" w:rsidP="005636B6">
      <w:pPr>
        <w:spacing w:before="240" w:after="240"/>
      </w:pPr>
      <w:r>
        <w:t>Muy lentamente, sin hablar, marchábamos,</w:t>
      </w:r>
    </w:p>
    <w:p w14:paraId="6C3EA37E" w14:textId="77777777" w:rsidR="00903E67" w:rsidRDefault="00903E67" w:rsidP="005636B6">
      <w:pPr>
        <w:spacing w:before="240" w:after="240"/>
      </w:pPr>
      <w:r>
        <w:t>mirando y escuchando a los enfermos,</w:t>
      </w:r>
    </w:p>
    <w:p w14:paraId="3A131934" w14:textId="77777777" w:rsidR="00903E67" w:rsidRDefault="00903E67" w:rsidP="005636B6">
      <w:pPr>
        <w:spacing w:before="240" w:after="240"/>
      </w:pPr>
      <w:r>
        <w:t>que levantar sus cuerpos no podían.</w:t>
      </w:r>
    </w:p>
    <w:p w14:paraId="09BAA042" w14:textId="77777777" w:rsidR="00903E67" w:rsidRDefault="00903E67" w:rsidP="005636B6">
      <w:pPr>
        <w:spacing w:before="240" w:after="240"/>
      </w:pPr>
      <w:r>
        <w:t>Vi sentados a dos que se apoyaban,</w:t>
      </w:r>
    </w:p>
    <w:p w14:paraId="57A2B893" w14:textId="77777777" w:rsidR="00903E67" w:rsidRDefault="00903E67" w:rsidP="005636B6">
      <w:pPr>
        <w:spacing w:before="240" w:after="240"/>
      </w:pPr>
      <w:r>
        <w:t>como al cocer se apoyan teja y teja,</w:t>
      </w:r>
    </w:p>
    <w:p w14:paraId="188FCCE0" w14:textId="77777777" w:rsidR="00903E67" w:rsidRDefault="00903E67" w:rsidP="005636B6">
      <w:pPr>
        <w:spacing w:before="240" w:after="240"/>
      </w:pPr>
      <w:r>
        <w:t>de la cabeza al pie llenos de pústulas.</w:t>
      </w:r>
    </w:p>
    <w:p w14:paraId="5FB36F4F" w14:textId="77777777" w:rsidR="00903E67" w:rsidRDefault="00903E67" w:rsidP="005636B6">
      <w:pPr>
        <w:spacing w:before="240" w:after="240"/>
      </w:pPr>
      <w:r>
        <w:t>Y nunca vi moviendo la almohaza</w:t>
      </w:r>
    </w:p>
    <w:p w14:paraId="01C223E9" w14:textId="77777777" w:rsidR="00903E67" w:rsidRDefault="00903E67" w:rsidP="005636B6">
      <w:pPr>
        <w:spacing w:before="240" w:after="240"/>
      </w:pPr>
      <w:r>
        <w:lastRenderedPageBreak/>
        <w:t>a muchacho esperado por su amo,</w:t>
      </w:r>
    </w:p>
    <w:p w14:paraId="0FE85EF0" w14:textId="77777777" w:rsidR="00903E67" w:rsidRDefault="00903E67" w:rsidP="005636B6">
      <w:pPr>
        <w:spacing w:before="240" w:after="240"/>
      </w:pPr>
      <w:r>
        <w:t>ni a aquel que con desgana está aún en vela,</w:t>
      </w:r>
    </w:p>
    <w:p w14:paraId="608EE6FE" w14:textId="77777777" w:rsidR="00903E67" w:rsidRDefault="00903E67" w:rsidP="005636B6">
      <w:pPr>
        <w:spacing w:before="240" w:after="240"/>
      </w:pPr>
      <w:r>
        <w:t>como éstos se mordían con las uñas</w:t>
      </w:r>
    </w:p>
    <w:p w14:paraId="65408BE4" w14:textId="77777777" w:rsidR="00903E67" w:rsidRDefault="00903E67" w:rsidP="005636B6">
      <w:pPr>
        <w:spacing w:before="240" w:after="240"/>
      </w:pPr>
      <w:r>
        <w:t>a ellos mismos a causa de la saña</w:t>
      </w:r>
    </w:p>
    <w:p w14:paraId="7843A010" w14:textId="77777777" w:rsidR="00903E67" w:rsidRDefault="00903E67" w:rsidP="005636B6">
      <w:pPr>
        <w:spacing w:before="240" w:after="240"/>
      </w:pPr>
      <w:r>
        <w:t>del gran picor, que no tiene remedio;</w:t>
      </w:r>
    </w:p>
    <w:p w14:paraId="556077C7" w14:textId="77777777" w:rsidR="00903E67" w:rsidRDefault="00903E67" w:rsidP="005636B6">
      <w:pPr>
        <w:spacing w:before="240" w:after="240"/>
      </w:pPr>
      <w:r>
        <w:t>y arrancaban la sarna con las uñas,</w:t>
      </w:r>
    </w:p>
    <w:p w14:paraId="70DFF1C5" w14:textId="77777777" w:rsidR="00903E67" w:rsidRDefault="00903E67" w:rsidP="005636B6">
      <w:pPr>
        <w:spacing w:before="240" w:after="240"/>
      </w:pPr>
      <w:r>
        <w:t>como escamas de meros el cuchillo,</w:t>
      </w:r>
    </w:p>
    <w:p w14:paraId="5A4B02A8" w14:textId="77777777" w:rsidR="00903E67" w:rsidRDefault="00903E67" w:rsidP="005636B6">
      <w:pPr>
        <w:spacing w:before="240" w:after="240"/>
      </w:pPr>
      <w:r>
        <w:t>o de otro pez que las tenga más grandes.</w:t>
      </w:r>
    </w:p>
    <w:p w14:paraId="0AB1DD0C" w14:textId="77777777" w:rsidR="00903E67" w:rsidRDefault="00903E67" w:rsidP="005636B6">
      <w:pPr>
        <w:spacing w:before="240" w:after="240"/>
      </w:pPr>
      <w:r>
        <w:t>«Oh tú que con los dedos te desuellas</w:t>
      </w:r>
    </w:p>
    <w:p w14:paraId="6479CC0E" w14:textId="77777777" w:rsidR="00903E67" w:rsidRDefault="00903E67" w:rsidP="005636B6">
      <w:pPr>
        <w:spacing w:before="240" w:after="240"/>
      </w:pPr>
      <w:r>
        <w:t>-se dirigió mi guía a uno de aquéllos-</w:t>
      </w:r>
    </w:p>
    <w:p w14:paraId="2F9625DB" w14:textId="77777777" w:rsidR="00903E67" w:rsidRDefault="00903E67" w:rsidP="005636B6">
      <w:pPr>
        <w:spacing w:before="240" w:after="240"/>
      </w:pPr>
      <w:r>
        <w:t>y que a veces tenazas de ellos haces,</w:t>
      </w:r>
    </w:p>
    <w:p w14:paraId="2E370432" w14:textId="77777777" w:rsidR="00903E67" w:rsidRDefault="00903E67" w:rsidP="005636B6">
      <w:pPr>
        <w:spacing w:before="240" w:after="240"/>
      </w:pPr>
      <w:r>
        <w:t>dime si algún latino hay entre éstos</w:t>
      </w:r>
    </w:p>
    <w:p w14:paraId="0FA8D081" w14:textId="77777777" w:rsidR="00903E67" w:rsidRDefault="00903E67" w:rsidP="005636B6">
      <w:pPr>
        <w:spacing w:before="240" w:after="240"/>
      </w:pPr>
      <w:r>
        <w:t>que están aquí, así te duren las uñas</w:t>
      </w:r>
    </w:p>
    <w:p w14:paraId="5A538C46" w14:textId="77777777" w:rsidR="00903E67" w:rsidRDefault="00903E67" w:rsidP="005636B6">
      <w:pPr>
        <w:spacing w:before="240" w:after="240"/>
      </w:pPr>
      <w:r>
        <w:t>eternamente para esta tarea.»</w:t>
      </w:r>
    </w:p>
    <w:p w14:paraId="52394819" w14:textId="77777777" w:rsidR="00903E67" w:rsidRDefault="00903E67" w:rsidP="005636B6">
      <w:pPr>
        <w:spacing w:before="240" w:after="240"/>
      </w:pPr>
      <w:r>
        <w:t>«Latinos somos quienes tan gastados</w:t>
      </w:r>
    </w:p>
    <w:p w14:paraId="7A8FCBC8" w14:textId="77777777" w:rsidR="00903E67" w:rsidRDefault="00903E67" w:rsidP="005636B6">
      <w:pPr>
        <w:spacing w:before="240" w:after="240"/>
      </w:pPr>
      <w:r>
        <w:t>aquí nos ves -llorando uno repuso-;</w:t>
      </w:r>
    </w:p>
    <w:p w14:paraId="7989BCA7" w14:textId="77777777" w:rsidR="00903E67" w:rsidRDefault="00903E67" w:rsidP="005636B6">
      <w:pPr>
        <w:spacing w:before="240" w:after="240"/>
      </w:pPr>
      <w:r>
        <w:t>¿y quién tú, que preguntas por nosotros?»</w:t>
      </w:r>
    </w:p>
    <w:p w14:paraId="34173C65" w14:textId="77777777" w:rsidR="00903E67" w:rsidRDefault="00903E67" w:rsidP="005636B6">
      <w:pPr>
        <w:spacing w:before="240" w:after="240"/>
      </w:pPr>
      <w:r>
        <w:t>Y el guía dijo: «Soy uno que baja</w:t>
      </w:r>
    </w:p>
    <w:p w14:paraId="7A74AD8E" w14:textId="77777777" w:rsidR="00903E67" w:rsidRDefault="00903E67" w:rsidP="005636B6">
      <w:pPr>
        <w:spacing w:before="240" w:after="240"/>
      </w:pPr>
      <w:r>
        <w:t>con este vivo aquí, de grada en grada,</w:t>
      </w:r>
    </w:p>
    <w:p w14:paraId="693309A2" w14:textId="77777777" w:rsidR="00903E67" w:rsidRDefault="00903E67" w:rsidP="005636B6">
      <w:pPr>
        <w:spacing w:before="240" w:after="240"/>
      </w:pPr>
      <w:r>
        <w:lastRenderedPageBreak/>
        <w:t>y enseñarle el infierno yo pretendo.»</w:t>
      </w:r>
    </w:p>
    <w:p w14:paraId="66057F2A" w14:textId="77777777" w:rsidR="00903E67" w:rsidRDefault="00903E67" w:rsidP="005636B6">
      <w:pPr>
        <w:spacing w:before="240" w:after="240"/>
      </w:pPr>
      <w:r>
        <w:t>Entonces se rompió el común apoyo;</w:t>
      </w:r>
    </w:p>
    <w:p w14:paraId="7BEC5D00" w14:textId="77777777" w:rsidR="00903E67" w:rsidRDefault="00903E67" w:rsidP="005636B6">
      <w:pPr>
        <w:spacing w:before="240" w:after="240"/>
      </w:pPr>
      <w:r>
        <w:t>y temblando los dos a mí vinieron</w:t>
      </w:r>
    </w:p>
    <w:p w14:paraId="35B8B4AC" w14:textId="77777777" w:rsidR="00903E67" w:rsidRDefault="00903E67" w:rsidP="005636B6">
      <w:pPr>
        <w:spacing w:before="240" w:after="240"/>
      </w:pPr>
      <w:r>
        <w:t>con otros que lo oyeron de pasada.</w:t>
      </w:r>
    </w:p>
    <w:p w14:paraId="09F80514" w14:textId="77777777" w:rsidR="00903E67" w:rsidRDefault="00903E67" w:rsidP="005636B6">
      <w:pPr>
        <w:spacing w:before="240" w:after="240"/>
      </w:pPr>
      <w:r>
        <w:t>El buen maestro a mí se volvió entonces,</w:t>
      </w:r>
    </w:p>
    <w:p w14:paraId="0AE77489" w14:textId="77777777" w:rsidR="00903E67" w:rsidRDefault="00903E67" w:rsidP="005636B6">
      <w:pPr>
        <w:spacing w:before="240" w:after="240"/>
      </w:pPr>
      <w:r>
        <w:t>diciendo: «Diles todo lo que quieras»;</w:t>
      </w:r>
    </w:p>
    <w:p w14:paraId="6C6E5BF2" w14:textId="77777777" w:rsidR="00903E67" w:rsidRDefault="00903E67" w:rsidP="005636B6">
      <w:pPr>
        <w:spacing w:before="240" w:after="240"/>
      </w:pPr>
      <w:r>
        <w:t>y yo empecé, pues que él así quería:</w:t>
      </w:r>
    </w:p>
    <w:p w14:paraId="60CA4B3F" w14:textId="77777777" w:rsidR="00903E67" w:rsidRDefault="00903E67" w:rsidP="005636B6">
      <w:pPr>
        <w:spacing w:before="240" w:after="240"/>
      </w:pPr>
      <w:r>
        <w:t>«Así vuestra memoria no se borre</w:t>
      </w:r>
    </w:p>
    <w:p w14:paraId="4BB5A54D" w14:textId="77777777" w:rsidR="00903E67" w:rsidRDefault="00903E67" w:rsidP="005636B6">
      <w:pPr>
        <w:spacing w:before="240" w:after="240"/>
      </w:pPr>
      <w:r>
        <w:t>de las humanas mentes en el mundo,</w:t>
      </w:r>
    </w:p>
    <w:p w14:paraId="129346A7" w14:textId="77777777" w:rsidR="00903E67" w:rsidRDefault="00903E67" w:rsidP="005636B6">
      <w:pPr>
        <w:spacing w:before="240" w:after="240"/>
      </w:pPr>
      <w:r>
        <w:t>mas que perviva bajo muchos soles,</w:t>
      </w:r>
    </w:p>
    <w:p w14:paraId="370A39AE" w14:textId="77777777" w:rsidR="00903E67" w:rsidRDefault="00903E67" w:rsidP="005636B6">
      <w:pPr>
        <w:spacing w:before="240" w:after="240"/>
      </w:pPr>
      <w:r>
        <w:t>decidme quiénes sois y de qué gente:</w:t>
      </w:r>
    </w:p>
    <w:p w14:paraId="1E5386DA" w14:textId="77777777" w:rsidR="00903E67" w:rsidRDefault="00903E67" w:rsidP="005636B6">
      <w:pPr>
        <w:spacing w:before="240" w:after="240"/>
      </w:pPr>
      <w:r>
        <w:t>vuestra asquerosa y fastidiosa pena</w:t>
      </w:r>
    </w:p>
    <w:p w14:paraId="05692D58" w14:textId="77777777" w:rsidR="00903E67" w:rsidRDefault="00903E67" w:rsidP="005636B6">
      <w:pPr>
        <w:spacing w:before="240" w:after="240"/>
      </w:pPr>
      <w:r>
        <w:t>el confesarlo espanto no os produzca.»</w:t>
      </w:r>
    </w:p>
    <w:p w14:paraId="2EFD3BC6" w14:textId="77777777" w:rsidR="00903E67" w:rsidRDefault="00903E67" w:rsidP="005636B6">
      <w:pPr>
        <w:spacing w:before="240" w:after="240"/>
      </w:pPr>
      <w:r>
        <w:t>«Yo fui de Arezzo, y Albero el de Siena</w:t>
      </w:r>
    </w:p>
    <w:p w14:paraId="43EAD440" w14:textId="77777777" w:rsidR="00903E67" w:rsidRDefault="00903E67" w:rsidP="005636B6">
      <w:pPr>
        <w:spacing w:before="240" w:after="240"/>
      </w:pPr>
      <w:r>
        <w:t>-repuso uno- púsome en el fuego,</w:t>
      </w:r>
    </w:p>
    <w:p w14:paraId="22DD735E" w14:textId="77777777" w:rsidR="00903E67" w:rsidRDefault="00903E67" w:rsidP="005636B6">
      <w:pPr>
        <w:spacing w:before="240" w:after="240"/>
      </w:pPr>
      <w:r>
        <w:t>pero no me condena aquella muerte.</w:t>
      </w:r>
    </w:p>
    <w:p w14:paraId="249FA801" w14:textId="77777777" w:rsidR="00903E67" w:rsidRDefault="00903E67" w:rsidP="005636B6">
      <w:pPr>
        <w:spacing w:before="240" w:after="240"/>
      </w:pPr>
      <w:r>
        <w:t>Verdad es que le dije bromeando:</w:t>
      </w:r>
    </w:p>
    <w:p w14:paraId="1BFCF373" w14:textId="77777777" w:rsidR="00903E67" w:rsidRDefault="00903E67" w:rsidP="005636B6">
      <w:pPr>
        <w:spacing w:before="240" w:after="240"/>
      </w:pPr>
      <w:r>
        <w:t>"Yo sabré alzarme en vuelo por el aire"</w:t>
      </w:r>
    </w:p>
    <w:p w14:paraId="52144863" w14:textId="77777777" w:rsidR="00903E67" w:rsidRDefault="00903E67" w:rsidP="005636B6">
      <w:pPr>
        <w:spacing w:before="240" w:after="240"/>
      </w:pPr>
      <w:r>
        <w:t>y aquél, que era curioso a insensato,</w:t>
      </w:r>
    </w:p>
    <w:p w14:paraId="6F29CDFC" w14:textId="77777777" w:rsidR="00903E67" w:rsidRDefault="00903E67" w:rsidP="005636B6">
      <w:pPr>
        <w:spacing w:before="240" w:after="240"/>
      </w:pPr>
      <w:r>
        <w:lastRenderedPageBreak/>
        <w:t>quiso que le enseñase el arte; y sólo</w:t>
      </w:r>
    </w:p>
    <w:p w14:paraId="31D03C73" w14:textId="77777777" w:rsidR="00903E67" w:rsidRDefault="00903E67" w:rsidP="005636B6">
      <w:pPr>
        <w:spacing w:before="240" w:after="240"/>
      </w:pPr>
      <w:r>
        <w:t>porque no le hice Dédalo, me hizo</w:t>
      </w:r>
    </w:p>
    <w:p w14:paraId="1CABE404" w14:textId="77777777" w:rsidR="00903E67" w:rsidRDefault="00903E67" w:rsidP="005636B6">
      <w:pPr>
        <w:spacing w:before="240" w:after="240"/>
      </w:pPr>
      <w:r>
        <w:t>arder así como lo hizo su hijo.</w:t>
      </w:r>
    </w:p>
    <w:p w14:paraId="095737EF" w14:textId="77777777" w:rsidR="00903E67" w:rsidRDefault="00903E67" w:rsidP="005636B6">
      <w:pPr>
        <w:spacing w:before="240" w:after="240"/>
      </w:pPr>
      <w:r>
        <w:t>Mas en la última bolsa de las diez,</w:t>
      </w:r>
    </w:p>
    <w:p w14:paraId="7209946D" w14:textId="77777777" w:rsidR="00903E67" w:rsidRDefault="00903E67" w:rsidP="005636B6">
      <w:pPr>
        <w:spacing w:before="240" w:after="240"/>
      </w:pPr>
      <w:r>
        <w:t>por la alquimia que yo en el mundo usaba,</w:t>
      </w:r>
    </w:p>
    <w:p w14:paraId="74901A2C" w14:textId="77777777" w:rsidR="00903E67" w:rsidRDefault="00903E67" w:rsidP="005636B6">
      <w:pPr>
        <w:spacing w:before="240" w:after="240"/>
      </w:pPr>
      <w:r>
        <w:t>me echó Minos, que nunca se equivoca.»</w:t>
      </w:r>
    </w:p>
    <w:p w14:paraId="5748FE7F" w14:textId="77777777" w:rsidR="00903E67" w:rsidRDefault="00903E67" w:rsidP="005636B6">
      <w:pPr>
        <w:spacing w:before="240" w:after="240"/>
      </w:pPr>
      <w:r>
        <w:t>Y yo dije al maestro: «tHa habido nunca</w:t>
      </w:r>
    </w:p>
    <w:p w14:paraId="2658395C" w14:textId="77777777" w:rsidR="00903E67" w:rsidRDefault="00903E67" w:rsidP="005636B6">
      <w:pPr>
        <w:spacing w:before="240" w:after="240"/>
      </w:pPr>
      <w:r>
        <w:t>gente tan vana como la sienesa?</w:t>
      </w:r>
    </w:p>
    <w:p w14:paraId="219D557E" w14:textId="77777777" w:rsidR="00903E67" w:rsidRDefault="00903E67" w:rsidP="005636B6">
      <w:pPr>
        <w:spacing w:before="240" w:after="240"/>
      </w:pPr>
      <w:r>
        <w:t>cierto, ni la francesa llega a tanto.»</w:t>
      </w:r>
    </w:p>
    <w:p w14:paraId="2BE578CC" w14:textId="77777777" w:rsidR="00903E67" w:rsidRDefault="00903E67" w:rsidP="005636B6">
      <w:pPr>
        <w:spacing w:before="240" w:after="240"/>
      </w:pPr>
      <w:r>
        <w:t>Como el otro leproso me escuchara,</w:t>
      </w:r>
    </w:p>
    <w:p w14:paraId="1D580287" w14:textId="77777777" w:rsidR="00903E67" w:rsidRDefault="00903E67" w:rsidP="005636B6">
      <w:pPr>
        <w:spacing w:before="240" w:after="240"/>
      </w:pPr>
      <w:r>
        <w:t>repuso a mis palabras: «Quita a Stricca,</w:t>
      </w:r>
    </w:p>
    <w:p w14:paraId="5465B568" w14:textId="77777777" w:rsidR="00903E67" w:rsidRDefault="00903E67" w:rsidP="005636B6">
      <w:pPr>
        <w:spacing w:before="240" w:after="240"/>
      </w:pPr>
      <w:r>
        <w:t>que supo hacer tan moderados gastos;</w:t>
      </w:r>
    </w:p>
    <w:p w14:paraId="5CED31BE" w14:textId="77777777" w:rsidR="00903E67" w:rsidRDefault="00903E67" w:rsidP="005636B6">
      <w:pPr>
        <w:spacing w:before="240" w:after="240"/>
      </w:pPr>
      <w:r>
        <w:t>y a Niccolò, que el uso dispendioso</w:t>
      </w:r>
    </w:p>
    <w:p w14:paraId="129A337F" w14:textId="77777777" w:rsidR="00903E67" w:rsidRDefault="00903E67" w:rsidP="005636B6">
      <w:pPr>
        <w:spacing w:before="240" w:after="240"/>
      </w:pPr>
      <w:r>
        <w:t>del clavo descubrió antes que ninguno,</w:t>
      </w:r>
    </w:p>
    <w:p w14:paraId="40B65113" w14:textId="77777777" w:rsidR="00903E67" w:rsidRDefault="00903E67" w:rsidP="005636B6">
      <w:pPr>
        <w:spacing w:before="240" w:after="240"/>
      </w:pPr>
      <w:r>
        <w:t>en el huerto en que tal simiento crece;</w:t>
      </w:r>
    </w:p>
    <w:p w14:paraId="2D5119C0" w14:textId="77777777" w:rsidR="00903E67" w:rsidRDefault="00903E67" w:rsidP="005636B6">
      <w:pPr>
        <w:spacing w:before="240" w:after="240"/>
      </w:pPr>
      <w:r>
        <w:t>y quita la pandilla en que ha gastado</w:t>
      </w:r>
    </w:p>
    <w:p w14:paraId="1B55980B" w14:textId="77777777" w:rsidR="00903E67" w:rsidRDefault="00903E67" w:rsidP="005636B6">
      <w:pPr>
        <w:spacing w:before="240" w:after="240"/>
      </w:pPr>
      <w:r>
        <w:t>Caccia d'Ascian la viña y el gran bosque,</w:t>
      </w:r>
    </w:p>
    <w:p w14:paraId="3DB6A7CD" w14:textId="77777777" w:rsidR="00903E67" w:rsidRDefault="00903E67" w:rsidP="005636B6">
      <w:pPr>
        <w:spacing w:before="240" w:after="240"/>
      </w:pPr>
      <w:r>
        <w:t>y el Abbagliato ha perdido su juicio.</w:t>
      </w:r>
    </w:p>
    <w:p w14:paraId="23503A18" w14:textId="77777777" w:rsidR="00903E67" w:rsidRDefault="00903E67" w:rsidP="005636B6">
      <w:pPr>
        <w:spacing w:before="240" w:after="240"/>
      </w:pPr>
      <w:r>
        <w:t>Mas por que sepas quién es quien te sigue</w:t>
      </w:r>
    </w:p>
    <w:p w14:paraId="57D15D4B" w14:textId="77777777" w:rsidR="00903E67" w:rsidRDefault="00903E67" w:rsidP="005636B6">
      <w:pPr>
        <w:spacing w:before="240" w:after="240"/>
      </w:pPr>
      <w:r>
        <w:lastRenderedPageBreak/>
        <w:t>contra el sienés, en mí la vista fija,</w:t>
      </w:r>
    </w:p>
    <w:p w14:paraId="15F4F764" w14:textId="77777777" w:rsidR="00903E67" w:rsidRDefault="00903E67" w:rsidP="005636B6">
      <w:pPr>
        <w:spacing w:before="240" w:after="240"/>
      </w:pPr>
      <w:r>
        <w:t>que mi semblante habrá de responderte:</w:t>
      </w:r>
    </w:p>
    <w:p w14:paraId="71C37571" w14:textId="77777777" w:rsidR="00903E67" w:rsidRDefault="00903E67" w:rsidP="005636B6">
      <w:pPr>
        <w:spacing w:before="240" w:after="240"/>
      </w:pPr>
      <w:r>
        <w:t>verás que soy la sombra de Capoccio,</w:t>
      </w:r>
    </w:p>
    <w:p w14:paraId="727D6024" w14:textId="77777777" w:rsidR="00903E67" w:rsidRDefault="00903E67" w:rsidP="005636B6">
      <w:pPr>
        <w:spacing w:before="240" w:after="240"/>
      </w:pPr>
      <w:r>
        <w:t>que falseé metales con la alquimia;</w:t>
      </w:r>
    </w:p>
    <w:p w14:paraId="4EDE3B17" w14:textId="77777777" w:rsidR="00903E67" w:rsidRDefault="00903E67" w:rsidP="005636B6">
      <w:pPr>
        <w:spacing w:before="240" w:after="240"/>
      </w:pPr>
      <w:r>
        <w:t>y debes recordar, si bien te miro,</w:t>
      </w:r>
    </w:p>
    <w:p w14:paraId="3E8DBE7E" w14:textId="77777777" w:rsidR="00903E67" w:rsidRDefault="00903E67" w:rsidP="005636B6">
      <w:pPr>
        <w:spacing w:before="240" w:after="240"/>
      </w:pPr>
      <w:r>
        <w:t>que por naturaleza fui una mona.»</w:t>
      </w:r>
    </w:p>
    <w:p w14:paraId="2EB8A452" w14:textId="2373221F" w:rsidR="00903E67" w:rsidRDefault="00903E67" w:rsidP="005636B6">
      <w:pPr>
        <w:pStyle w:val="Ttulo2"/>
        <w:spacing w:before="240" w:after="240"/>
      </w:pPr>
      <w:r>
        <w:br w:type="page"/>
      </w:r>
      <w:bookmarkStart w:id="34" w:name="_Toc196140957"/>
      <w:r>
        <w:lastRenderedPageBreak/>
        <w:t>CANTO XXX</w:t>
      </w:r>
      <w:bookmarkEnd w:id="34"/>
    </w:p>
    <w:p w14:paraId="7C84BC7F" w14:textId="77777777" w:rsidR="00903E67" w:rsidRDefault="00903E67" w:rsidP="005636B6">
      <w:pPr>
        <w:spacing w:before="240" w:after="240"/>
      </w:pPr>
      <w:r>
        <w:t>Cuando Juno por causa de Semele</w:t>
      </w:r>
    </w:p>
    <w:p w14:paraId="0B4044C2" w14:textId="77777777" w:rsidR="00903E67" w:rsidRDefault="00903E67" w:rsidP="005636B6">
      <w:pPr>
        <w:spacing w:before="240" w:after="240"/>
      </w:pPr>
      <w:r>
        <w:t>odio tenia a la estirpe tebana,</w:t>
      </w:r>
    </w:p>
    <w:p w14:paraId="3B9A7A41" w14:textId="77777777" w:rsidR="00903E67" w:rsidRDefault="00903E67" w:rsidP="005636B6">
      <w:pPr>
        <w:spacing w:before="240" w:after="240"/>
      </w:pPr>
      <w:r>
        <w:t>como lo demostró en tantos momentos,</w:t>
      </w:r>
    </w:p>
    <w:p w14:paraId="3050D6CC" w14:textId="77777777" w:rsidR="00903E67" w:rsidRDefault="00903E67" w:rsidP="005636B6">
      <w:pPr>
        <w:spacing w:before="240" w:after="240"/>
      </w:pPr>
      <w:r>
        <w:t>Atamante volvióse tan demente,</w:t>
      </w:r>
    </w:p>
    <w:p w14:paraId="284D1904" w14:textId="77777777" w:rsidR="00903E67" w:rsidRDefault="00903E67" w:rsidP="005636B6">
      <w:pPr>
        <w:spacing w:before="240" w:after="240"/>
      </w:pPr>
      <w:r>
        <w:t>que, viendo a su mujer con los dos hijos</w:t>
      </w:r>
    </w:p>
    <w:p w14:paraId="30C57E2E" w14:textId="77777777" w:rsidR="00903E67" w:rsidRDefault="00903E67" w:rsidP="005636B6">
      <w:pPr>
        <w:spacing w:before="240" w:after="240"/>
      </w:pPr>
      <w:r>
        <w:t>que en cada mano a uno conducía,</w:t>
      </w:r>
    </w:p>
    <w:p w14:paraId="23866861" w14:textId="77777777" w:rsidR="00903E67" w:rsidRDefault="00903E67" w:rsidP="005636B6">
      <w:pPr>
        <w:spacing w:before="240" w:after="240"/>
      </w:pPr>
      <w:r>
        <w:t>gritó: «¡Tendamos redes, y atrapemos</w:t>
      </w:r>
    </w:p>
    <w:p w14:paraId="765F1785" w14:textId="77777777" w:rsidR="00903E67" w:rsidRDefault="00903E67" w:rsidP="005636B6">
      <w:pPr>
        <w:spacing w:before="240" w:after="240"/>
      </w:pPr>
      <w:r>
        <w:t>a la leona al pasar y a los leoncitos!»;</w:t>
      </w:r>
    </w:p>
    <w:p w14:paraId="391631B1" w14:textId="77777777" w:rsidR="00903E67" w:rsidRDefault="00903E67" w:rsidP="005636B6">
      <w:pPr>
        <w:spacing w:before="240" w:after="240"/>
      </w:pPr>
      <w:r>
        <w:t>y luego con sus garras despiadadas.</w:t>
      </w:r>
    </w:p>
    <w:p w14:paraId="237D2E31" w14:textId="77777777" w:rsidR="00903E67" w:rsidRDefault="00903E67" w:rsidP="005636B6">
      <w:pPr>
        <w:spacing w:before="240" w:after="240"/>
      </w:pPr>
      <w:r>
        <w:t>agarró al que Learco se llamaba,</w:t>
      </w:r>
    </w:p>
    <w:p w14:paraId="1461CDF1" w14:textId="77777777" w:rsidR="00903E67" w:rsidRDefault="00903E67" w:rsidP="005636B6">
      <w:pPr>
        <w:spacing w:before="240" w:after="240"/>
      </w:pPr>
      <w:r>
        <w:t>le volteó y le dio contra una piedra;</w:t>
      </w:r>
    </w:p>
    <w:p w14:paraId="07265C9D" w14:textId="77777777" w:rsidR="00903E67" w:rsidRDefault="00903E67" w:rsidP="005636B6">
      <w:pPr>
        <w:spacing w:before="240" w:after="240"/>
      </w:pPr>
      <w:r>
        <w:t>y ella se ahogó cargada con el otro.</w:t>
      </w:r>
    </w:p>
    <w:p w14:paraId="65BBA024" w14:textId="77777777" w:rsidR="00903E67" w:rsidRDefault="00903E67" w:rsidP="005636B6">
      <w:pPr>
        <w:spacing w:before="240" w:after="240"/>
      </w:pPr>
      <w:r>
        <w:t>Y cuando la fortuna echó por tierra</w:t>
      </w:r>
    </w:p>
    <w:p w14:paraId="69FB6C41" w14:textId="77777777" w:rsidR="00903E67" w:rsidRDefault="00903E67" w:rsidP="005636B6">
      <w:pPr>
        <w:spacing w:before="240" w:after="240"/>
      </w:pPr>
      <w:r>
        <w:t>la soberbia de Troya tan altiva,</w:t>
      </w:r>
    </w:p>
    <w:p w14:paraId="6D74D805" w14:textId="77777777" w:rsidR="00903E67" w:rsidRDefault="00903E67" w:rsidP="005636B6">
      <w:pPr>
        <w:spacing w:before="240" w:after="240"/>
      </w:pPr>
      <w:r>
        <w:t>tal que el rey junto al reino fue abatido,</w:t>
      </w:r>
    </w:p>
    <w:p w14:paraId="369032ED" w14:textId="77777777" w:rsidR="00903E67" w:rsidRDefault="00903E67" w:rsidP="005636B6">
      <w:pPr>
        <w:spacing w:before="240" w:after="240"/>
      </w:pPr>
      <w:r>
        <w:t>Hécuba triste, mísera y cautiva,</w:t>
      </w:r>
    </w:p>
    <w:p w14:paraId="54FE725B" w14:textId="77777777" w:rsidR="00903E67" w:rsidRDefault="00903E67" w:rsidP="005636B6">
      <w:pPr>
        <w:spacing w:before="240" w:after="240"/>
      </w:pPr>
      <w:r>
        <w:t>luego de ver a Polixena muerta,</w:t>
      </w:r>
    </w:p>
    <w:p w14:paraId="4075F91B" w14:textId="77777777" w:rsidR="00903E67" w:rsidRDefault="00903E67" w:rsidP="005636B6">
      <w:pPr>
        <w:spacing w:before="240" w:after="240"/>
      </w:pPr>
      <w:r>
        <w:t>y a Polidoro allí, junto a la orilla</w:t>
      </w:r>
    </w:p>
    <w:p w14:paraId="08E257CE" w14:textId="77777777" w:rsidR="00903E67" w:rsidRDefault="00903E67" w:rsidP="005636B6">
      <w:pPr>
        <w:spacing w:before="240" w:after="240"/>
      </w:pPr>
      <w:r>
        <w:lastRenderedPageBreak/>
        <w:t>del mar, pudo advertir con tanta pena,</w:t>
      </w:r>
    </w:p>
    <w:p w14:paraId="6E4F28E3" w14:textId="77777777" w:rsidR="00903E67" w:rsidRDefault="00903E67" w:rsidP="005636B6">
      <w:pPr>
        <w:spacing w:before="240" w:after="240"/>
      </w:pPr>
      <w:r>
        <w:t>desgarrada ladró tal como un perro;</w:t>
      </w:r>
    </w:p>
    <w:p w14:paraId="6DE08F5D" w14:textId="77777777" w:rsidR="00903E67" w:rsidRDefault="00903E67" w:rsidP="005636B6">
      <w:pPr>
        <w:spacing w:before="240" w:after="240"/>
      </w:pPr>
      <w:r>
        <w:t>tanto el dolor su mente trastornaba.</w:t>
      </w:r>
    </w:p>
    <w:p w14:paraId="5AE8C936" w14:textId="77777777" w:rsidR="00903E67" w:rsidRDefault="00903E67" w:rsidP="005636B6">
      <w:pPr>
        <w:spacing w:before="240" w:after="240"/>
      </w:pPr>
      <w:r>
        <w:t>Mas ni de Tebas furias ni troyanas</w:t>
      </w:r>
    </w:p>
    <w:p w14:paraId="2F7C0225" w14:textId="77777777" w:rsidR="00903E67" w:rsidRDefault="00903E67" w:rsidP="005636B6">
      <w:pPr>
        <w:spacing w:before="240" w:after="240"/>
      </w:pPr>
      <w:r>
        <w:t>se vieron nunca en nadie tan crueles,</w:t>
      </w:r>
    </w:p>
    <w:p w14:paraId="436B2400" w14:textId="77777777" w:rsidR="00903E67" w:rsidRDefault="00903E67" w:rsidP="005636B6">
      <w:pPr>
        <w:spacing w:before="240" w:after="240"/>
      </w:pPr>
      <w:r>
        <w:t>ni a las bestias hiriendo, ni a los hombres,</w:t>
      </w:r>
    </w:p>
    <w:p w14:paraId="0050F6AF" w14:textId="77777777" w:rsidR="00903E67" w:rsidRDefault="00903E67" w:rsidP="005636B6">
      <w:pPr>
        <w:spacing w:before="240" w:after="240"/>
      </w:pPr>
      <w:r>
        <w:t>cuanto en dos almas pálidas, desnudas,</w:t>
      </w:r>
    </w:p>
    <w:p w14:paraId="3D145384" w14:textId="77777777" w:rsidR="00903E67" w:rsidRDefault="00903E67" w:rsidP="005636B6">
      <w:pPr>
        <w:spacing w:before="240" w:after="240"/>
      </w:pPr>
      <w:r>
        <w:t>que mordiendo corrían, vi, del modo</w:t>
      </w:r>
    </w:p>
    <w:p w14:paraId="4FD4D4C8" w14:textId="77777777" w:rsidR="00903E67" w:rsidRDefault="00903E67" w:rsidP="005636B6">
      <w:pPr>
        <w:spacing w:before="240" w:after="240"/>
      </w:pPr>
      <w:r>
        <w:t>que el cerdo cuando deja la pocilga.</w:t>
      </w:r>
    </w:p>
    <w:p w14:paraId="32F3DF1D" w14:textId="77777777" w:rsidR="00903E67" w:rsidRDefault="00903E67" w:rsidP="005636B6">
      <w:pPr>
        <w:spacing w:before="240" w:after="240"/>
      </w:pPr>
      <w:r>
        <w:t>Una cogió a Capocchio, y en el nudo</w:t>
      </w:r>
    </w:p>
    <w:p w14:paraId="50C328EF" w14:textId="77777777" w:rsidR="00903E67" w:rsidRDefault="00903E67" w:rsidP="005636B6">
      <w:pPr>
        <w:spacing w:before="240" w:after="240"/>
      </w:pPr>
      <w:r>
        <w:t>del cuello le mordió, y al empujarle,</w:t>
      </w:r>
    </w:p>
    <w:p w14:paraId="6A064B03" w14:textId="77777777" w:rsidR="00903E67" w:rsidRDefault="00903E67" w:rsidP="005636B6">
      <w:pPr>
        <w:spacing w:before="240" w:after="240"/>
      </w:pPr>
      <w:r>
        <w:t>le hizo arañar el suelo con el vientre.</w:t>
      </w:r>
    </w:p>
    <w:p w14:paraId="0E78AB67" w14:textId="77777777" w:rsidR="00903E67" w:rsidRDefault="00903E67" w:rsidP="005636B6">
      <w:pPr>
        <w:spacing w:before="240" w:after="240"/>
      </w:pPr>
      <w:r>
        <w:t>Y el aretino, que quedó temblando,</w:t>
      </w:r>
    </w:p>
    <w:p w14:paraId="465444D1" w14:textId="77777777" w:rsidR="00903E67" w:rsidRDefault="00903E67" w:rsidP="005636B6">
      <w:pPr>
        <w:spacing w:before="240" w:after="240"/>
      </w:pPr>
      <w:r>
        <w:t>me dijo: « El loco aquel es Gianni Schichi,</w:t>
      </w:r>
    </w:p>
    <w:p w14:paraId="29E0DAD2" w14:textId="77777777" w:rsidR="00903E67" w:rsidRDefault="00903E67" w:rsidP="005636B6">
      <w:pPr>
        <w:spacing w:before="240" w:after="240"/>
      </w:pPr>
      <w:r>
        <w:t>que rabioso a los otros así ataca.»</w:t>
      </w:r>
    </w:p>
    <w:p w14:paraId="32377C69" w14:textId="77777777" w:rsidR="00903E67" w:rsidRDefault="00903E67" w:rsidP="005636B6">
      <w:pPr>
        <w:spacing w:before="240" w:after="240"/>
      </w:pPr>
      <w:r>
        <w:t>«Oh -le dije- así el otro no te hinque</w:t>
      </w:r>
    </w:p>
    <w:p w14:paraId="15ACA4FC" w14:textId="77777777" w:rsidR="00903E67" w:rsidRDefault="00903E67" w:rsidP="005636B6">
      <w:pPr>
        <w:spacing w:before="240" w:after="240"/>
      </w:pPr>
      <w:r>
        <w:t>los dientes en la espalda, no te importe</w:t>
      </w:r>
    </w:p>
    <w:p w14:paraId="1B420D0C" w14:textId="77777777" w:rsidR="00903E67" w:rsidRDefault="00903E67" w:rsidP="005636B6">
      <w:pPr>
        <w:spacing w:before="240" w:after="240"/>
      </w:pPr>
      <w:r>
        <w:t>el decirme quién es antes que escape.»</w:t>
      </w:r>
    </w:p>
    <w:p w14:paraId="4FFB535C" w14:textId="77777777" w:rsidR="00903E67" w:rsidRDefault="00903E67" w:rsidP="005636B6">
      <w:pPr>
        <w:spacing w:before="240" w:after="240"/>
      </w:pPr>
      <w:r>
        <w:t>Y él me repuso: «El alma antigua es ésa</w:t>
      </w:r>
    </w:p>
    <w:p w14:paraId="77B9CDA1" w14:textId="77777777" w:rsidR="00903E67" w:rsidRDefault="00903E67" w:rsidP="005636B6">
      <w:pPr>
        <w:spacing w:before="240" w:after="240"/>
      </w:pPr>
      <w:r>
        <w:lastRenderedPageBreak/>
        <w:t>de la perversa Mirra, que del padre</w:t>
      </w:r>
    </w:p>
    <w:p w14:paraId="2E129832" w14:textId="77777777" w:rsidR="00903E67" w:rsidRDefault="00903E67" w:rsidP="005636B6">
      <w:pPr>
        <w:spacing w:before="240" w:after="240"/>
      </w:pPr>
      <w:r>
        <w:t>lejos del recto amor, se hizo querida.</w:t>
      </w:r>
    </w:p>
    <w:p w14:paraId="1A656FA3" w14:textId="77777777" w:rsidR="00903E67" w:rsidRDefault="00903E67" w:rsidP="005636B6">
      <w:pPr>
        <w:spacing w:before="240" w:after="240"/>
      </w:pPr>
      <w:r>
        <w:t>El pecar con aquél consiguió ésta</w:t>
      </w:r>
    </w:p>
    <w:p w14:paraId="40787FE7" w14:textId="77777777" w:rsidR="00903E67" w:rsidRDefault="00903E67" w:rsidP="005636B6">
      <w:pPr>
        <w:spacing w:before="240" w:after="240"/>
      </w:pPr>
      <w:r>
        <w:t>falsificándose en forma de otra,</w:t>
      </w:r>
    </w:p>
    <w:p w14:paraId="69CFA9E4" w14:textId="77777777" w:rsidR="00903E67" w:rsidRDefault="00903E67" w:rsidP="005636B6">
      <w:pPr>
        <w:spacing w:before="240" w:after="240"/>
      </w:pPr>
      <w:r>
        <w:t>igual que osó aquel otro que se marcha,</w:t>
      </w:r>
    </w:p>
    <w:p w14:paraId="5EB57C06" w14:textId="77777777" w:rsidR="00903E67" w:rsidRDefault="00903E67" w:rsidP="005636B6">
      <w:pPr>
        <w:spacing w:before="240" w:after="240"/>
      </w:pPr>
      <w:r>
        <w:t>por ganarse a la reina de las yeguas,</w:t>
      </w:r>
    </w:p>
    <w:p w14:paraId="7363D71B" w14:textId="77777777" w:rsidR="00903E67" w:rsidRDefault="00903E67" w:rsidP="005636B6">
      <w:pPr>
        <w:spacing w:before="240" w:after="240"/>
      </w:pPr>
      <w:r>
        <w:t>falsificar en sí a Buoso Donati,</w:t>
      </w:r>
    </w:p>
    <w:p w14:paraId="58401A59" w14:textId="77777777" w:rsidR="00903E67" w:rsidRDefault="00903E67" w:rsidP="005636B6">
      <w:pPr>
        <w:spacing w:before="240" w:after="240"/>
      </w:pPr>
      <w:r>
        <w:t>testando y dando norma al testamente.»</w:t>
      </w:r>
    </w:p>
    <w:p w14:paraId="2E3FA5C5" w14:textId="77777777" w:rsidR="00903E67" w:rsidRDefault="00903E67" w:rsidP="005636B6">
      <w:pPr>
        <w:spacing w:before="240" w:after="240"/>
      </w:pPr>
      <w:r>
        <w:t>Y cuando ya se fueron los rabiosos,</w:t>
      </w:r>
    </w:p>
    <w:p w14:paraId="5AC73D72" w14:textId="77777777" w:rsidR="00903E67" w:rsidRDefault="00903E67" w:rsidP="005636B6">
      <w:pPr>
        <w:spacing w:before="240" w:after="240"/>
      </w:pPr>
      <w:r>
        <w:t>sobre los cuales puse yo la vista,</w:t>
      </w:r>
    </w:p>
    <w:p w14:paraId="288D382D" w14:textId="77777777" w:rsidR="00903E67" w:rsidRDefault="00903E67" w:rsidP="005636B6">
      <w:pPr>
        <w:spacing w:before="240" w:after="240"/>
      </w:pPr>
      <w:r>
        <w:t>la volví por mirar a otros malditos.</w:t>
      </w:r>
    </w:p>
    <w:p w14:paraId="4CB0D031" w14:textId="77777777" w:rsidR="00903E67" w:rsidRDefault="00903E67" w:rsidP="005636B6">
      <w:pPr>
        <w:spacing w:before="240" w:after="240"/>
      </w:pPr>
      <w:r>
        <w:t>Vi a uno que un laúd parecería</w:t>
      </w:r>
    </w:p>
    <w:p w14:paraId="362FCA55" w14:textId="77777777" w:rsidR="00903E67" w:rsidRDefault="00903E67" w:rsidP="005636B6">
      <w:pPr>
        <w:spacing w:before="240" w:after="240"/>
      </w:pPr>
      <w:r>
        <w:t>si le hubieran cortado por las ingles</w:t>
      </w:r>
    </w:p>
    <w:p w14:paraId="6271F33F" w14:textId="77777777" w:rsidR="00903E67" w:rsidRDefault="00903E67" w:rsidP="005636B6">
      <w:pPr>
        <w:spacing w:before="240" w:after="240"/>
      </w:pPr>
      <w:r>
        <w:t>del sitio donde el hombre se bifurca.</w:t>
      </w:r>
    </w:p>
    <w:p w14:paraId="488DA5F5" w14:textId="77777777" w:rsidR="00903E67" w:rsidRDefault="00903E67" w:rsidP="005636B6">
      <w:pPr>
        <w:spacing w:before="240" w:after="240"/>
      </w:pPr>
      <w:r>
        <w:t>La grave hidropesía, que deforma</w:t>
      </w:r>
    </w:p>
    <w:p w14:paraId="7D247B52" w14:textId="77777777" w:rsidR="00903E67" w:rsidRDefault="00903E67" w:rsidP="005636B6">
      <w:pPr>
        <w:spacing w:before="240" w:after="240"/>
      </w:pPr>
      <w:r>
        <w:t>los miembros con humores retenidos,</w:t>
      </w:r>
    </w:p>
    <w:p w14:paraId="7B9BF863" w14:textId="77777777" w:rsidR="00903E67" w:rsidRDefault="00903E67" w:rsidP="005636B6">
      <w:pPr>
        <w:spacing w:before="240" w:after="240"/>
      </w:pPr>
      <w:r>
        <w:t>no casado la cara con el vientre,</w:t>
      </w:r>
    </w:p>
    <w:p w14:paraId="2994FB0E" w14:textId="77777777" w:rsidR="00903E67" w:rsidRDefault="00903E67" w:rsidP="005636B6">
      <w:pPr>
        <w:spacing w:before="240" w:after="240"/>
      </w:pPr>
      <w:r>
        <w:t>le obliga a que los labios tenga abiertos,</w:t>
      </w:r>
    </w:p>
    <w:p w14:paraId="5370231F" w14:textId="77777777" w:rsidR="00903E67" w:rsidRDefault="00903E67" w:rsidP="005636B6">
      <w:pPr>
        <w:spacing w:before="240" w:after="240"/>
      </w:pPr>
      <w:r>
        <w:t>tal como a causa de la sed el hético,</w:t>
      </w:r>
    </w:p>
    <w:p w14:paraId="100050B4" w14:textId="77777777" w:rsidR="00903E67" w:rsidRDefault="00903E67" w:rsidP="005636B6">
      <w:pPr>
        <w:spacing w:before="240" w:after="240"/>
      </w:pPr>
      <w:r>
        <w:lastRenderedPageBreak/>
        <w:t>que uno al mentón, y el otro lleva arriba.</w:t>
      </w:r>
    </w:p>
    <w:p w14:paraId="7724C734" w14:textId="77777777" w:rsidR="00903E67" w:rsidRDefault="00903E67" w:rsidP="005636B6">
      <w:pPr>
        <w:spacing w:before="240" w:after="240"/>
      </w:pPr>
      <w:r>
        <w:t>«Ah vosotros que andáis sin pena alguna,</w:t>
      </w:r>
    </w:p>
    <w:p w14:paraId="58FB1079" w14:textId="77777777" w:rsidR="00903E67" w:rsidRDefault="00903E67" w:rsidP="005636B6">
      <w:pPr>
        <w:spacing w:before="240" w:after="240"/>
      </w:pPr>
      <w:r>
        <w:t>y yo no sé por qué, en el mundo bajo</w:t>
      </w:r>
    </w:p>
    <w:p w14:paraId="32B3D217" w14:textId="77777777" w:rsidR="00903E67" w:rsidRDefault="00903E67" w:rsidP="005636B6">
      <w:pPr>
        <w:spacing w:before="240" w:after="240"/>
      </w:pPr>
      <w:r>
        <w:t>-él nos dijo-, mirad y estad atentos</w:t>
      </w:r>
    </w:p>
    <w:p w14:paraId="378F97EB" w14:textId="77777777" w:rsidR="00903E67" w:rsidRDefault="00903E67" w:rsidP="005636B6">
      <w:pPr>
        <w:spacing w:before="240" w:after="240"/>
      </w:pPr>
      <w:r>
        <w:t>a la miseria de maese Adamo:</w:t>
      </w:r>
    </w:p>
    <w:p w14:paraId="1AC3EADD" w14:textId="77777777" w:rsidR="00903E67" w:rsidRDefault="00903E67" w:rsidP="005636B6">
      <w:pPr>
        <w:spacing w:before="240" w:after="240"/>
      </w:pPr>
      <w:r>
        <w:t>mientras viví yo tuve cuanto quise,</w:t>
      </w:r>
    </w:p>
    <w:p w14:paraId="6915E79D" w14:textId="77777777" w:rsidR="00903E67" w:rsidRDefault="00903E67" w:rsidP="005636B6">
      <w:pPr>
        <w:spacing w:before="240" w:after="240"/>
      </w:pPr>
      <w:r>
        <w:t>y una gota de agua, ¡ay triste!, ansío.</w:t>
      </w:r>
    </w:p>
    <w:p w14:paraId="08636F3E" w14:textId="77777777" w:rsidR="00903E67" w:rsidRDefault="00903E67" w:rsidP="005636B6">
      <w:pPr>
        <w:spacing w:before="240" w:after="240"/>
      </w:pPr>
      <w:r>
        <w:t>Los arroyuelos que en las verdes lomas</w:t>
      </w:r>
    </w:p>
    <w:p w14:paraId="69AF6501" w14:textId="77777777" w:rsidR="00903E67" w:rsidRDefault="00903E67" w:rsidP="005636B6">
      <w:pPr>
        <w:spacing w:before="240" w:after="240"/>
      </w:pPr>
      <w:r>
        <w:t>de Casentino bajan hasta el Arno,</w:t>
      </w:r>
    </w:p>
    <w:p w14:paraId="08C2BC25" w14:textId="77777777" w:rsidR="00903E67" w:rsidRDefault="00903E67" w:rsidP="005636B6">
      <w:pPr>
        <w:spacing w:before="240" w:after="240"/>
      </w:pPr>
      <w:r>
        <w:t>y hacen sus cauces fríos y apacibles,</w:t>
      </w:r>
    </w:p>
    <w:p w14:paraId="31B896AF" w14:textId="77777777" w:rsidR="00903E67" w:rsidRDefault="00903E67" w:rsidP="005636B6">
      <w:pPr>
        <w:spacing w:before="240" w:after="240"/>
      </w:pPr>
      <w:r>
        <w:t>siempre tengo delante, y no es en vano;</w:t>
      </w:r>
    </w:p>
    <w:p w14:paraId="117976BE" w14:textId="77777777" w:rsidR="00903E67" w:rsidRDefault="00903E67" w:rsidP="005636B6">
      <w:pPr>
        <w:spacing w:before="240" w:after="240"/>
      </w:pPr>
      <w:r>
        <w:t>porque su imagen aún más me reseca</w:t>
      </w:r>
    </w:p>
    <w:p w14:paraId="7BCD0F37" w14:textId="77777777" w:rsidR="00903E67" w:rsidRDefault="00903E67" w:rsidP="005636B6">
      <w:pPr>
        <w:spacing w:before="240" w:after="240"/>
      </w:pPr>
      <w:r>
        <w:t>que el mal con que mi rostro se descarna.</w:t>
      </w:r>
    </w:p>
    <w:p w14:paraId="04CDBA07" w14:textId="77777777" w:rsidR="00903E67" w:rsidRDefault="00903E67" w:rsidP="005636B6">
      <w:pPr>
        <w:spacing w:before="240" w:after="240"/>
      </w:pPr>
      <w:r>
        <w:t>La rígida justicia que me hiere</w:t>
      </w:r>
    </w:p>
    <w:p w14:paraId="63665A8F" w14:textId="77777777" w:rsidR="00903E67" w:rsidRDefault="00903E67" w:rsidP="005636B6">
      <w:pPr>
        <w:spacing w:before="240" w:after="240"/>
      </w:pPr>
      <w:r>
        <w:t>se sirve del lugar en que pequé</w:t>
      </w:r>
    </w:p>
    <w:p w14:paraId="68AD0CBE" w14:textId="77777777" w:rsidR="00903E67" w:rsidRDefault="00903E67" w:rsidP="005636B6">
      <w:pPr>
        <w:spacing w:before="240" w:after="240"/>
      </w:pPr>
      <w:r>
        <w:t>para que ponga en fuga más suspiros.</w:t>
      </w:r>
    </w:p>
    <w:p w14:paraId="51CECB56" w14:textId="77777777" w:rsidR="00903E67" w:rsidRDefault="00903E67" w:rsidP="005636B6">
      <w:pPr>
        <w:spacing w:before="240" w:after="240"/>
      </w:pPr>
      <w:r>
        <w:t>Está Romena allí, donde hice falsa</w:t>
      </w:r>
    </w:p>
    <w:p w14:paraId="055B74D1" w14:textId="77777777" w:rsidR="00903E67" w:rsidRDefault="00903E67" w:rsidP="005636B6">
      <w:pPr>
        <w:spacing w:before="240" w:after="240"/>
      </w:pPr>
      <w:r>
        <w:t>la aleación sigilada del Bautista,</w:t>
      </w:r>
    </w:p>
    <w:p w14:paraId="209D2FD9" w14:textId="77777777" w:rsidR="00903E67" w:rsidRDefault="00903E67" w:rsidP="005636B6">
      <w:pPr>
        <w:spacing w:before="240" w:after="240"/>
      </w:pPr>
      <w:r>
        <w:t>por lo que el cuerpo quemado dejé.</w:t>
      </w:r>
    </w:p>
    <w:p w14:paraId="49415AF8" w14:textId="77777777" w:rsidR="00903E67" w:rsidRDefault="00903E67" w:rsidP="005636B6">
      <w:pPr>
        <w:spacing w:before="240" w:after="240"/>
      </w:pPr>
      <w:r>
        <w:lastRenderedPageBreak/>
        <w:t>Pero si viese aquí el ánima triste</w:t>
      </w:r>
    </w:p>
    <w:p w14:paraId="6B4BAC57" w14:textId="77777777" w:rsidR="00903E67" w:rsidRDefault="00903E67" w:rsidP="005636B6">
      <w:pPr>
        <w:spacing w:before="240" w:after="240"/>
      </w:pPr>
      <w:r>
        <w:t>de Guido o de Alejandro o de su hermano,</w:t>
      </w:r>
    </w:p>
    <w:p w14:paraId="511F740D" w14:textId="77777777" w:rsidR="00903E67" w:rsidRDefault="00903E67" w:rsidP="005636B6">
      <w:pPr>
        <w:spacing w:before="240" w:after="240"/>
      </w:pPr>
      <w:r>
        <w:t>Fuente Branda, por verlos, no cambiase.</w:t>
      </w:r>
    </w:p>
    <w:p w14:paraId="3EB3E6AC" w14:textId="77777777" w:rsidR="00903E67" w:rsidRDefault="00903E67" w:rsidP="005636B6">
      <w:pPr>
        <w:spacing w:before="240" w:after="240"/>
      </w:pPr>
      <w:r>
        <w:t>Una ya dentro está, si las rabiosas</w:t>
      </w:r>
    </w:p>
    <w:p w14:paraId="16A5270F" w14:textId="77777777" w:rsidR="00903E67" w:rsidRDefault="00903E67" w:rsidP="005636B6">
      <w:pPr>
        <w:spacing w:before="240" w:after="240"/>
      </w:pPr>
      <w:r>
        <w:t>sombras que van en torno no se engañan,</w:t>
      </w:r>
    </w:p>
    <w:p w14:paraId="58D8245E" w14:textId="77777777" w:rsidR="00903E67" w:rsidRDefault="00903E67" w:rsidP="005636B6">
      <w:pPr>
        <w:spacing w:before="240" w:after="240"/>
      </w:pPr>
      <w:r>
        <w:t>¿mas de qué sirve a mis miembros ligados?</w:t>
      </w:r>
    </w:p>
    <w:p w14:paraId="76F813A5" w14:textId="77777777" w:rsidR="00903E67" w:rsidRDefault="00903E67" w:rsidP="005636B6">
      <w:pPr>
        <w:spacing w:before="240" w:after="240"/>
      </w:pPr>
      <w:r>
        <w:t>Si acaso fuese al menos tan ligero</w:t>
      </w:r>
    </w:p>
    <w:p w14:paraId="2616978E" w14:textId="77777777" w:rsidR="00903E67" w:rsidRDefault="00903E67" w:rsidP="005636B6">
      <w:pPr>
        <w:spacing w:before="240" w:after="240"/>
      </w:pPr>
      <w:r>
        <w:t>que anduviese en un siglo una pulgada,</w:t>
      </w:r>
    </w:p>
    <w:p w14:paraId="4BC0EABE" w14:textId="77777777" w:rsidR="00903E67" w:rsidRDefault="00903E67" w:rsidP="005636B6">
      <w:pPr>
        <w:spacing w:before="240" w:after="240"/>
      </w:pPr>
      <w:r>
        <w:t>en el camino ya me habría puesto,</w:t>
      </w:r>
    </w:p>
    <w:p w14:paraId="42FA51CA" w14:textId="77777777" w:rsidR="00903E67" w:rsidRDefault="00903E67" w:rsidP="005636B6">
      <w:pPr>
        <w:spacing w:before="240" w:after="240"/>
      </w:pPr>
      <w:r>
        <w:t>buscándole entre aquella gente infame,</w:t>
      </w:r>
    </w:p>
    <w:p w14:paraId="18209943" w14:textId="77777777" w:rsidR="00903E67" w:rsidRDefault="00903E67" w:rsidP="005636B6">
      <w:pPr>
        <w:spacing w:before="240" w:after="240"/>
      </w:pPr>
      <w:r>
        <w:t>aunque once millas abarque esta fosa,</w:t>
      </w:r>
    </w:p>
    <w:p w14:paraId="35A461E1" w14:textId="77777777" w:rsidR="00903E67" w:rsidRDefault="00903E67" w:rsidP="005636B6">
      <w:pPr>
        <w:spacing w:before="240" w:after="240"/>
      </w:pPr>
      <w:r>
        <w:t>y no menos de media de través.</w:t>
      </w:r>
    </w:p>
    <w:p w14:paraId="7E4BB39A" w14:textId="77777777" w:rsidR="00903E67" w:rsidRDefault="00903E67" w:rsidP="005636B6">
      <w:pPr>
        <w:spacing w:before="240" w:after="240"/>
      </w:pPr>
      <w:r>
        <w:t>Por aquellos me encuentro en tal familia:</w:t>
      </w:r>
    </w:p>
    <w:p w14:paraId="393603FF" w14:textId="77777777" w:rsidR="00903E67" w:rsidRDefault="00903E67" w:rsidP="005636B6">
      <w:pPr>
        <w:spacing w:before="240" w:after="240"/>
      </w:pPr>
      <w:r>
        <w:t>pues me indujeron a acuñar florines</w:t>
      </w:r>
    </w:p>
    <w:p w14:paraId="68441A96" w14:textId="77777777" w:rsidR="00903E67" w:rsidRDefault="00903E67" w:rsidP="005636B6">
      <w:pPr>
        <w:spacing w:before="240" w:after="240"/>
      </w:pPr>
      <w:r>
        <w:t>con tres quilates de oro solamente.»</w:t>
      </w:r>
    </w:p>
    <w:p w14:paraId="17BCDB3D" w14:textId="77777777" w:rsidR="00903E67" w:rsidRDefault="00903E67" w:rsidP="005636B6">
      <w:pPr>
        <w:spacing w:before="240" w:after="240"/>
      </w:pPr>
      <w:r>
        <w:t>Y yo dije: «¿Quién son los dos mezquinos</w:t>
      </w:r>
    </w:p>
    <w:p w14:paraId="43337878" w14:textId="77777777" w:rsidR="00903E67" w:rsidRDefault="00903E67" w:rsidP="005636B6">
      <w:pPr>
        <w:spacing w:before="240" w:after="240"/>
      </w:pPr>
      <w:r>
        <w:t>que humean, cual las manos en invierno,</w:t>
      </w:r>
    </w:p>
    <w:p w14:paraId="28A16E1C" w14:textId="77777777" w:rsidR="00903E67" w:rsidRDefault="00903E67" w:rsidP="005636B6">
      <w:pPr>
        <w:spacing w:before="240" w:after="240"/>
      </w:pPr>
      <w:r>
        <w:t>apretados yaciendo a tu derecha?»</w:t>
      </w:r>
    </w:p>
    <w:p w14:paraId="5409EBD5" w14:textId="77777777" w:rsidR="00903E67" w:rsidRDefault="00903E67" w:rsidP="005636B6">
      <w:pPr>
        <w:spacing w:before="240" w:after="240"/>
      </w:pPr>
      <w:r>
        <w:t>«Aquí los encontré, y no se han movido</w:t>
      </w:r>
    </w:p>
    <w:p w14:paraId="1BA9250B" w14:textId="77777777" w:rsidR="00903E67" w:rsidRDefault="00903E67" w:rsidP="005636B6">
      <w:pPr>
        <w:spacing w:before="240" w:after="240"/>
      </w:pPr>
      <w:r>
        <w:lastRenderedPageBreak/>
        <w:t>-me repuso- al llover yo en este abismo</w:t>
      </w:r>
    </w:p>
    <w:p w14:paraId="42FEE898" w14:textId="77777777" w:rsidR="00903E67" w:rsidRDefault="00903E67" w:rsidP="005636B6">
      <w:pPr>
        <w:spacing w:before="240" w:after="240"/>
      </w:pPr>
      <w:r>
        <w:t>ni eternamente creo que se muevan.</w:t>
      </w:r>
    </w:p>
    <w:p w14:paraId="482DE1A4" w14:textId="77777777" w:rsidR="00903E67" w:rsidRDefault="00903E67" w:rsidP="005636B6">
      <w:pPr>
        <w:spacing w:before="240" w:after="240"/>
      </w:pPr>
      <w:r>
        <w:t>Una es la falsa que acusó a José;</w:t>
      </w:r>
    </w:p>
    <w:p w14:paraId="233622ED" w14:textId="77777777" w:rsidR="00903E67" w:rsidRDefault="00903E67" w:rsidP="005636B6">
      <w:pPr>
        <w:spacing w:before="240" w:after="240"/>
      </w:pPr>
      <w:r>
        <w:t>otro el falso Sinón, griego de Troya:</w:t>
      </w:r>
    </w:p>
    <w:p w14:paraId="6EE6A979" w14:textId="77777777" w:rsidR="00903E67" w:rsidRDefault="00903E67" w:rsidP="005636B6">
      <w:pPr>
        <w:spacing w:before="240" w:after="240"/>
      </w:pPr>
      <w:r>
        <w:t>por una fiebre aguda tanto hieden.»</w:t>
      </w:r>
    </w:p>
    <w:p w14:paraId="22007CD2" w14:textId="77777777" w:rsidR="00903E67" w:rsidRDefault="00903E67" w:rsidP="005636B6">
      <w:pPr>
        <w:spacing w:before="240" w:after="240"/>
      </w:pPr>
      <w:r>
        <w:t>Y uno de aquéllos, lleno de fastidio</w:t>
      </w:r>
    </w:p>
    <w:p w14:paraId="07C1537E" w14:textId="77777777" w:rsidR="00903E67" w:rsidRDefault="00903E67" w:rsidP="005636B6">
      <w:pPr>
        <w:spacing w:before="240" w:after="240"/>
      </w:pPr>
      <w:r>
        <w:t>tal vez de ser nombrados con desprecio,</w:t>
      </w:r>
    </w:p>
    <w:p w14:paraId="1EACBC07" w14:textId="77777777" w:rsidR="00903E67" w:rsidRDefault="00903E67" w:rsidP="005636B6">
      <w:pPr>
        <w:spacing w:before="240" w:after="240"/>
      </w:pPr>
      <w:r>
        <w:t>le dio en la dura panza con el puño.</w:t>
      </w:r>
    </w:p>
    <w:p w14:paraId="63B6154F" w14:textId="77777777" w:rsidR="00903E67" w:rsidRDefault="00903E67" w:rsidP="005636B6">
      <w:pPr>
        <w:spacing w:before="240" w:after="240"/>
      </w:pPr>
      <w:r>
        <w:t>Ésta sonó cual si fuese un tambor;</w:t>
      </w:r>
    </w:p>
    <w:p w14:paraId="5B5C5D73" w14:textId="77777777" w:rsidR="00903E67" w:rsidRDefault="00903E67" w:rsidP="005636B6">
      <w:pPr>
        <w:spacing w:before="240" w:after="240"/>
      </w:pPr>
      <w:r>
        <w:t>y maese Adamo le pegó en la cara</w:t>
      </w:r>
    </w:p>
    <w:p w14:paraId="0179F83F" w14:textId="77777777" w:rsidR="00903E67" w:rsidRDefault="00903E67" w:rsidP="005636B6">
      <w:pPr>
        <w:spacing w:before="240" w:after="240"/>
      </w:pPr>
      <w:r>
        <w:t>con su brazo que no era menos duro,</w:t>
      </w:r>
    </w:p>
    <w:p w14:paraId="3F3538D7" w14:textId="77777777" w:rsidR="00903E67" w:rsidRDefault="00903E67" w:rsidP="005636B6">
      <w:pPr>
        <w:spacing w:before="240" w:after="240"/>
      </w:pPr>
      <w:r>
        <w:t>diciéndole: «Aunque no pueda moverme,</w:t>
      </w:r>
    </w:p>
    <w:p w14:paraId="77D27389" w14:textId="77777777" w:rsidR="00903E67" w:rsidRDefault="00903E67" w:rsidP="005636B6">
      <w:pPr>
        <w:spacing w:before="240" w:after="240"/>
      </w:pPr>
      <w:r>
        <w:t>porque pesados son mis miembros, suelto</w:t>
      </w:r>
    </w:p>
    <w:p w14:paraId="5FA7357F" w14:textId="77777777" w:rsidR="00903E67" w:rsidRDefault="00903E67" w:rsidP="005636B6">
      <w:pPr>
        <w:spacing w:before="240" w:after="240"/>
      </w:pPr>
      <w:r>
        <w:t>para tal menester tengo mi brazo.»</w:t>
      </w:r>
    </w:p>
    <w:p w14:paraId="2CBC242D" w14:textId="77777777" w:rsidR="00903E67" w:rsidRDefault="00903E67" w:rsidP="005636B6">
      <w:pPr>
        <w:spacing w:before="240" w:after="240"/>
      </w:pPr>
      <w:r>
        <w:t>Y aquél le respondió: « Al encaminarte</w:t>
      </w:r>
    </w:p>
    <w:p w14:paraId="48C4A06C" w14:textId="77777777" w:rsidR="00903E67" w:rsidRDefault="00903E67" w:rsidP="005636B6">
      <w:pPr>
        <w:spacing w:before="240" w:after="240"/>
      </w:pPr>
      <w:r>
        <w:t>al fuego, tan veloz no lo tuviste:</w:t>
      </w:r>
    </w:p>
    <w:p w14:paraId="3A4B336A" w14:textId="77777777" w:rsidR="00903E67" w:rsidRDefault="00903E67" w:rsidP="005636B6">
      <w:pPr>
        <w:spacing w:before="240" w:after="240"/>
      </w:pPr>
      <w:r>
        <w:t>pero sí, y más, cuando falsificabas.»</w:t>
      </w:r>
    </w:p>
    <w:p w14:paraId="72003DB9" w14:textId="77777777" w:rsidR="00903E67" w:rsidRDefault="00903E67" w:rsidP="005636B6">
      <w:pPr>
        <w:spacing w:before="240" w:after="240"/>
      </w:pPr>
      <w:r>
        <w:t>Y el hidrópico dijo: «Eso es bien cierto;</w:t>
      </w:r>
    </w:p>
    <w:p w14:paraId="0E4CE8B5" w14:textId="77777777" w:rsidR="00903E67" w:rsidRDefault="00903E67" w:rsidP="005636B6">
      <w:pPr>
        <w:spacing w:before="240" w:after="240"/>
      </w:pPr>
      <w:r>
        <w:t>mas tan veraz testimonio no diste</w:t>
      </w:r>
    </w:p>
    <w:p w14:paraId="37881D07" w14:textId="77777777" w:rsidR="00903E67" w:rsidRDefault="00903E67" w:rsidP="005636B6">
      <w:pPr>
        <w:spacing w:before="240" w:after="240"/>
      </w:pPr>
      <w:r>
        <w:lastRenderedPageBreak/>
        <w:t>al requerirte la verdad en Troya.»</w:t>
      </w:r>
    </w:p>
    <w:p w14:paraId="7BCE7500" w14:textId="77777777" w:rsidR="00903E67" w:rsidRDefault="00903E67" w:rsidP="005636B6">
      <w:pPr>
        <w:spacing w:before="240" w:after="240"/>
      </w:pPr>
      <w:r>
        <w:t>«Si yo hablé en falso, el cuño falseaste</w:t>
      </w:r>
    </w:p>
    <w:p w14:paraId="3A6B6A93" w14:textId="77777777" w:rsidR="00903E67" w:rsidRDefault="00903E67" w:rsidP="005636B6">
      <w:pPr>
        <w:spacing w:before="240" w:after="240"/>
      </w:pPr>
      <w:r>
        <w:t>-dijo Sinón- y aquí estoy por un yerro,</w:t>
      </w:r>
    </w:p>
    <w:p w14:paraId="45E460B2" w14:textId="77777777" w:rsidR="00903E67" w:rsidRDefault="00903E67" w:rsidP="005636B6">
      <w:pPr>
        <w:spacing w:before="240" w:after="240"/>
      </w:pPr>
      <w:r>
        <w:t>y tú por más que algún otro demonio.»</w:t>
      </w:r>
    </w:p>
    <w:p w14:paraId="655E5797" w14:textId="77777777" w:rsidR="00903E67" w:rsidRDefault="00903E67" w:rsidP="005636B6">
      <w:pPr>
        <w:spacing w:before="240" w:after="240"/>
      </w:pPr>
      <w:r>
        <w:t>«Acuérdate, perjuro, del caballo</w:t>
      </w:r>
    </w:p>
    <w:p w14:paraId="6F532E45" w14:textId="77777777" w:rsidR="00903E67" w:rsidRDefault="00903E67" w:rsidP="005636B6">
      <w:pPr>
        <w:spacing w:before="240" w:after="240"/>
      </w:pPr>
      <w:r>
        <w:t>-repuso aquel de la barriga hinchada-;</w:t>
      </w:r>
    </w:p>
    <w:p w14:paraId="6522F4EA" w14:textId="77777777" w:rsidR="00903E67" w:rsidRDefault="00903E67" w:rsidP="005636B6">
      <w:pPr>
        <w:spacing w:before="240" w:after="240"/>
      </w:pPr>
      <w:r>
        <w:t>y que el mundo lo sepa y lo castigue.»</w:t>
      </w:r>
    </w:p>
    <w:p w14:paraId="091AABEC" w14:textId="77777777" w:rsidR="00903E67" w:rsidRDefault="00903E67" w:rsidP="005636B6">
      <w:pPr>
        <w:spacing w:before="240" w:after="240"/>
      </w:pPr>
      <w:r>
        <w:t>«Y te castigue a ti la sed que agrieta</w:t>
      </w:r>
    </w:p>
    <w:p w14:paraId="5F423A53" w14:textId="77777777" w:rsidR="00903E67" w:rsidRDefault="00903E67" w:rsidP="005636B6">
      <w:pPr>
        <w:spacing w:before="240" w:after="240"/>
      </w:pPr>
      <w:r>
        <w:t>-dijo el griego- la lengua, el agua inmunda</w:t>
      </w:r>
    </w:p>
    <w:p w14:paraId="0AC467D5" w14:textId="77777777" w:rsidR="00903E67" w:rsidRDefault="00903E67" w:rsidP="005636B6">
      <w:pPr>
        <w:spacing w:before="240" w:after="240"/>
      </w:pPr>
      <w:r>
        <w:t>que al vientre le hace valla ante tus ojos.»</w:t>
      </w:r>
    </w:p>
    <w:p w14:paraId="2BD01C83" w14:textId="77777777" w:rsidR="00903E67" w:rsidRDefault="00903E67" w:rsidP="005636B6">
      <w:pPr>
        <w:spacing w:before="240" w:after="240"/>
      </w:pPr>
      <w:r>
        <w:t>Y el monedero dilo: «Así se abra</w:t>
      </w:r>
    </w:p>
    <w:p w14:paraId="69E2A807" w14:textId="77777777" w:rsidR="00903E67" w:rsidRDefault="00903E67" w:rsidP="005636B6">
      <w:pPr>
        <w:spacing w:before="240" w:after="240"/>
      </w:pPr>
      <w:r>
        <w:t>la boca por tu mal, como acostumbra;</w:t>
      </w:r>
    </w:p>
    <w:p w14:paraId="3754F799" w14:textId="77777777" w:rsidR="00903E67" w:rsidRDefault="00903E67" w:rsidP="005636B6">
      <w:pPr>
        <w:spacing w:before="240" w:after="240"/>
      </w:pPr>
      <w:r>
        <w:t>que si sed tengo y me hincha el humor,</w:t>
      </w:r>
    </w:p>
    <w:p w14:paraId="51AB875E" w14:textId="77777777" w:rsidR="00903E67" w:rsidRDefault="00903E67" w:rsidP="005636B6">
      <w:pPr>
        <w:spacing w:before="240" w:after="240"/>
      </w:pPr>
      <w:r>
        <w:t>te duele la cabeza y tienes fiebre;</w:t>
      </w:r>
    </w:p>
    <w:p w14:paraId="3C74F25F" w14:textId="77777777" w:rsidR="00903E67" w:rsidRDefault="00903E67" w:rsidP="005636B6">
      <w:pPr>
        <w:spacing w:before="240" w:after="240"/>
      </w:pPr>
      <w:r>
        <w:t>y a lamer el espejo de Narciso,</w:t>
      </w:r>
    </w:p>
    <w:p w14:paraId="6D82FC74" w14:textId="77777777" w:rsidR="00903E67" w:rsidRDefault="00903E67" w:rsidP="005636B6">
      <w:pPr>
        <w:spacing w:before="240" w:after="240"/>
      </w:pPr>
      <w:r>
        <w:t>te invitarían muy pocas palabras.»</w:t>
      </w:r>
    </w:p>
    <w:p w14:paraId="551BD517" w14:textId="77777777" w:rsidR="00903E67" w:rsidRDefault="00903E67" w:rsidP="005636B6">
      <w:pPr>
        <w:spacing w:before="240" w:after="240"/>
      </w:pPr>
      <w:r>
        <w:t>Yo me estaba muy quieto para oírles</w:t>
      </w:r>
    </w:p>
    <w:p w14:paraId="27CAC360" w14:textId="77777777" w:rsidR="00903E67" w:rsidRDefault="00903E67" w:rsidP="005636B6">
      <w:pPr>
        <w:spacing w:before="240" w:after="240"/>
      </w:pPr>
      <w:r>
        <w:t>cuando el maestro dijo: «¡Vamos, mira!</w:t>
      </w:r>
    </w:p>
    <w:p w14:paraId="28B6028F" w14:textId="77777777" w:rsidR="00903E67" w:rsidRDefault="00903E67" w:rsidP="005636B6">
      <w:pPr>
        <w:spacing w:before="240" w:after="240"/>
      </w:pPr>
      <w:r>
        <w:t>no comprendo qué te hace tanta gracia.»</w:t>
      </w:r>
    </w:p>
    <w:p w14:paraId="698CE2C4" w14:textId="77777777" w:rsidR="00903E67" w:rsidRDefault="00903E67" w:rsidP="005636B6">
      <w:pPr>
        <w:spacing w:before="240" w:after="240"/>
      </w:pPr>
      <w:r>
        <w:lastRenderedPageBreak/>
        <w:t>Al oír que me hablaba con enojo,</w:t>
      </w:r>
    </w:p>
    <w:p w14:paraId="5CE46998" w14:textId="77777777" w:rsidR="00903E67" w:rsidRDefault="00903E67" w:rsidP="005636B6">
      <w:pPr>
        <w:spacing w:before="240" w:after="240"/>
      </w:pPr>
      <w:r>
        <w:t>hacia él me volví con tal vergüenza,</w:t>
      </w:r>
    </w:p>
    <w:p w14:paraId="41B3D7BE" w14:textId="77777777" w:rsidR="00903E67" w:rsidRDefault="00903E67" w:rsidP="005636B6">
      <w:pPr>
        <w:spacing w:before="240" w:after="240"/>
      </w:pPr>
      <w:r>
        <w:t>que todavía gira en mi memoria.</w:t>
      </w:r>
    </w:p>
    <w:p w14:paraId="2B68609A" w14:textId="77777777" w:rsidR="00903E67" w:rsidRDefault="00903E67" w:rsidP="005636B6">
      <w:pPr>
        <w:spacing w:before="240" w:after="240"/>
      </w:pPr>
      <w:r>
        <w:t>Como ocurre a quien sueña su desgracia,</w:t>
      </w:r>
    </w:p>
    <w:p w14:paraId="5E4EBFD9" w14:textId="77777777" w:rsidR="00903E67" w:rsidRDefault="00903E67" w:rsidP="005636B6">
      <w:pPr>
        <w:spacing w:before="240" w:after="240"/>
      </w:pPr>
      <w:r>
        <w:t>que soñando aún desea que sea un sueño,</w:t>
      </w:r>
    </w:p>
    <w:p w14:paraId="0E22C1C0" w14:textId="77777777" w:rsidR="00903E67" w:rsidRDefault="00903E67" w:rsidP="005636B6">
      <w:pPr>
        <w:spacing w:before="240" w:after="240"/>
      </w:pPr>
      <w:r>
        <w:t>tal como es, como si no lo fuese,</w:t>
      </w:r>
    </w:p>
    <w:p w14:paraId="666F9506" w14:textId="77777777" w:rsidR="00903E67" w:rsidRDefault="00903E67" w:rsidP="005636B6">
      <w:pPr>
        <w:spacing w:before="240" w:after="240"/>
      </w:pPr>
      <w:r>
        <w:t>así yo estaba, sin poder hablar,</w:t>
      </w:r>
    </w:p>
    <w:p w14:paraId="61B502CF" w14:textId="77777777" w:rsidR="00903E67" w:rsidRDefault="00903E67" w:rsidP="005636B6">
      <w:pPr>
        <w:spacing w:before="240" w:after="240"/>
      </w:pPr>
      <w:r>
        <w:t>deseando escusarme, y escusábame</w:t>
      </w:r>
    </w:p>
    <w:p w14:paraId="7839B429" w14:textId="77777777" w:rsidR="00903E67" w:rsidRDefault="00903E67" w:rsidP="005636B6">
      <w:pPr>
        <w:spacing w:before="240" w:after="240"/>
      </w:pPr>
      <w:r>
        <w:t>sin embargo, y no pensaba hacerlo.</w:t>
      </w:r>
    </w:p>
    <w:p w14:paraId="58C1777D" w14:textId="77777777" w:rsidR="00903E67" w:rsidRDefault="00903E67" w:rsidP="005636B6">
      <w:pPr>
        <w:spacing w:before="240" w:after="240"/>
      </w:pPr>
      <w:r>
        <w:t>«Falta mayor menor vergüenza lava</w:t>
      </w:r>
    </w:p>
    <w:p w14:paraId="1111D426" w14:textId="77777777" w:rsidR="00903E67" w:rsidRDefault="00903E67" w:rsidP="005636B6">
      <w:pPr>
        <w:spacing w:before="240" w:after="240"/>
      </w:pPr>
      <w:r>
        <w:t>-dijo el maestro-, que ha sido la tuya;</w:t>
      </w:r>
    </w:p>
    <w:p w14:paraId="74047232" w14:textId="77777777" w:rsidR="00903E67" w:rsidRDefault="00903E67" w:rsidP="005636B6">
      <w:pPr>
        <w:spacing w:before="240" w:after="240"/>
      </w:pPr>
      <w:r>
        <w:t>así es que ya descarga tu tristeza.</w:t>
      </w:r>
    </w:p>
    <w:p w14:paraId="699DD170" w14:textId="77777777" w:rsidR="00903E67" w:rsidRDefault="00903E67" w:rsidP="005636B6">
      <w:pPr>
        <w:spacing w:before="240" w:after="240"/>
      </w:pPr>
      <w:r>
        <w:t>Y piensa que estaré siempre a tu lado,</w:t>
      </w:r>
    </w:p>
    <w:p w14:paraId="66789778" w14:textId="77777777" w:rsidR="00903E67" w:rsidRDefault="00903E67" w:rsidP="005636B6">
      <w:pPr>
        <w:spacing w:before="240" w:after="240"/>
      </w:pPr>
      <w:r>
        <w:t>si es que otra vez te lleva la fortuna</w:t>
      </w:r>
    </w:p>
    <w:p w14:paraId="3B57B202" w14:textId="77777777" w:rsidR="00903E67" w:rsidRDefault="00903E67" w:rsidP="005636B6">
      <w:pPr>
        <w:spacing w:before="240" w:after="240"/>
      </w:pPr>
      <w:r>
        <w:t>donde haya gente en pleitos semejantes:</w:t>
      </w:r>
    </w:p>
    <w:p w14:paraId="2E54C148" w14:textId="77777777" w:rsidR="00903E67" w:rsidRDefault="00903E67" w:rsidP="005636B6">
      <w:pPr>
        <w:spacing w:before="240" w:after="240"/>
      </w:pPr>
      <w:r>
        <w:t>pues el querer oír eso es vil deseo.»</w:t>
      </w:r>
    </w:p>
    <w:p w14:paraId="6579FA06" w14:textId="08A8B365" w:rsidR="00903E67" w:rsidRDefault="00903E67" w:rsidP="005636B6">
      <w:pPr>
        <w:pStyle w:val="Ttulo2"/>
        <w:spacing w:before="240" w:after="240"/>
      </w:pPr>
      <w:r>
        <w:br w:type="page"/>
      </w:r>
      <w:bookmarkStart w:id="35" w:name="_Toc196140958"/>
      <w:r>
        <w:lastRenderedPageBreak/>
        <w:t>CANTO XXXI</w:t>
      </w:r>
      <w:bookmarkEnd w:id="35"/>
    </w:p>
    <w:p w14:paraId="1379AD12" w14:textId="77777777" w:rsidR="00903E67" w:rsidRDefault="00903E67" w:rsidP="005636B6">
      <w:pPr>
        <w:spacing w:before="240" w:after="240"/>
      </w:pPr>
      <w:r>
        <w:t>La misma lengua me mordió primero,</w:t>
      </w:r>
    </w:p>
    <w:p w14:paraId="3DF14CCD" w14:textId="77777777" w:rsidR="00903E67" w:rsidRDefault="00903E67" w:rsidP="005636B6">
      <w:pPr>
        <w:spacing w:before="240" w:after="240"/>
      </w:pPr>
      <w:r>
        <w:t>haciéndome teñir las dos mejillas,</w:t>
      </w:r>
    </w:p>
    <w:p w14:paraId="6D1C3654" w14:textId="77777777" w:rsidR="00903E67" w:rsidRDefault="00903E67" w:rsidP="005636B6">
      <w:pPr>
        <w:spacing w:before="240" w:after="240"/>
      </w:pPr>
      <w:r>
        <w:t>y después me aplicó la medicina:</w:t>
      </w:r>
    </w:p>
    <w:p w14:paraId="6E5D16E5" w14:textId="77777777" w:rsidR="00903E67" w:rsidRDefault="00903E67" w:rsidP="005636B6">
      <w:pPr>
        <w:spacing w:before="240" w:after="240"/>
      </w:pPr>
      <w:r>
        <w:t>así escuché que solía la lanza</w:t>
      </w:r>
    </w:p>
    <w:p w14:paraId="04443C11" w14:textId="77777777" w:rsidR="00903E67" w:rsidRDefault="00903E67" w:rsidP="005636B6">
      <w:pPr>
        <w:spacing w:before="240" w:after="240"/>
      </w:pPr>
      <w:r>
        <w:t>de Aquiles y su padre ser causante</w:t>
      </w:r>
    </w:p>
    <w:p w14:paraId="48C108CE" w14:textId="77777777" w:rsidR="00903E67" w:rsidRDefault="00903E67" w:rsidP="005636B6">
      <w:pPr>
        <w:spacing w:before="240" w:after="240"/>
      </w:pPr>
      <w:r>
        <w:t>primero de dolor, después de alivio,</w:t>
      </w:r>
    </w:p>
    <w:p w14:paraId="307B9C41" w14:textId="77777777" w:rsidR="00903E67" w:rsidRDefault="00903E67" w:rsidP="005636B6">
      <w:pPr>
        <w:spacing w:before="240" w:after="240"/>
      </w:pPr>
      <w:r>
        <w:t>Dimos la espalda a aquel mísero valle</w:t>
      </w:r>
    </w:p>
    <w:p w14:paraId="11264627" w14:textId="77777777" w:rsidR="00903E67" w:rsidRDefault="00903E67" w:rsidP="005636B6">
      <w:pPr>
        <w:spacing w:before="240" w:after="240"/>
      </w:pPr>
      <w:r>
        <w:t>por la ribera que en torno le ciñe,</w:t>
      </w:r>
    </w:p>
    <w:p w14:paraId="045E0629" w14:textId="77777777" w:rsidR="00903E67" w:rsidRDefault="00903E67" w:rsidP="005636B6">
      <w:pPr>
        <w:spacing w:before="240" w:after="240"/>
      </w:pPr>
      <w:r>
        <w:t>y sin ninguna charla lo cruzamos.</w:t>
      </w:r>
    </w:p>
    <w:p w14:paraId="261F0B05" w14:textId="77777777" w:rsidR="00903E67" w:rsidRDefault="00903E67" w:rsidP="005636B6">
      <w:pPr>
        <w:spacing w:before="240" w:after="240"/>
      </w:pPr>
      <w:r>
        <w:t>No era allí ni de día ni de noche,</w:t>
      </w:r>
    </w:p>
    <w:p w14:paraId="0FF6742B" w14:textId="77777777" w:rsidR="00903E67" w:rsidRDefault="00903E67" w:rsidP="005636B6">
      <w:pPr>
        <w:spacing w:before="240" w:after="240"/>
      </w:pPr>
      <w:r>
        <w:t>y poco penetraba con la vista;</w:t>
      </w:r>
    </w:p>
    <w:p w14:paraId="7CD355AE" w14:textId="77777777" w:rsidR="00903E67" w:rsidRDefault="00903E67" w:rsidP="005636B6">
      <w:pPr>
        <w:spacing w:before="240" w:after="240"/>
      </w:pPr>
      <w:r>
        <w:t>pero escuché sonar un alto cuerno,</w:t>
      </w:r>
    </w:p>
    <w:p w14:paraId="528B0007" w14:textId="77777777" w:rsidR="00903E67" w:rsidRDefault="00903E67" w:rsidP="005636B6">
      <w:pPr>
        <w:spacing w:before="240" w:after="240"/>
      </w:pPr>
      <w:r>
        <w:t>tanto que habría a los truenos callado,</w:t>
      </w:r>
    </w:p>
    <w:p w14:paraId="398CE449" w14:textId="77777777" w:rsidR="00903E67" w:rsidRDefault="00903E67" w:rsidP="005636B6">
      <w:pPr>
        <w:spacing w:before="240" w:after="240"/>
      </w:pPr>
      <w:r>
        <w:t>y que hacia él su camino siguiendo,</w:t>
      </w:r>
    </w:p>
    <w:p w14:paraId="6D1E92E4" w14:textId="77777777" w:rsidR="00903E67" w:rsidRDefault="00903E67" w:rsidP="005636B6">
      <w:pPr>
        <w:spacing w:before="240" w:after="240"/>
      </w:pPr>
      <w:r>
        <w:t>me dirigió la vista sólo a un punto.</w:t>
      </w:r>
    </w:p>
    <w:p w14:paraId="48F634E1" w14:textId="77777777" w:rsidR="00903E67" w:rsidRDefault="00903E67" w:rsidP="005636B6">
      <w:pPr>
        <w:spacing w:before="240" w:after="240"/>
      </w:pPr>
      <w:r>
        <w:t>Tras la derrota dolorosa, cuando</w:t>
      </w:r>
    </w:p>
    <w:p w14:paraId="285785EA" w14:textId="77777777" w:rsidR="00903E67" w:rsidRDefault="00903E67" w:rsidP="005636B6">
      <w:pPr>
        <w:spacing w:before="240" w:after="240"/>
      </w:pPr>
      <w:r>
        <w:t>Carlomagno perdió la santa gesta,</w:t>
      </w:r>
    </w:p>
    <w:p w14:paraId="40B9243F" w14:textId="77777777" w:rsidR="00903E67" w:rsidRDefault="00903E67" w:rsidP="005636B6">
      <w:pPr>
        <w:spacing w:before="240" w:after="240"/>
      </w:pPr>
      <w:r>
        <w:t>Orlando no tocó con tanta furia.</w:t>
      </w:r>
    </w:p>
    <w:p w14:paraId="19B04E3F" w14:textId="77777777" w:rsidR="00903E67" w:rsidRDefault="00903E67" w:rsidP="005636B6">
      <w:pPr>
        <w:spacing w:before="240" w:after="240"/>
      </w:pPr>
      <w:r>
        <w:lastRenderedPageBreak/>
        <w:t>A poco de volver allí mi rostro,</w:t>
      </w:r>
    </w:p>
    <w:p w14:paraId="1BB673B2" w14:textId="77777777" w:rsidR="00903E67" w:rsidRDefault="00903E67" w:rsidP="005636B6">
      <w:pPr>
        <w:spacing w:before="240" w:after="240"/>
      </w:pPr>
      <w:r>
        <w:t>muchas torres muy altas creí ver;</w:t>
      </w:r>
    </w:p>
    <w:p w14:paraId="41813EF8" w14:textId="77777777" w:rsidR="00903E67" w:rsidRDefault="00903E67" w:rsidP="005636B6">
      <w:pPr>
        <w:spacing w:before="240" w:after="240"/>
      </w:pPr>
      <w:r>
        <w:t>y yo: «Maestro, di, ¿qué muro es éste?»</w:t>
      </w:r>
    </w:p>
    <w:p w14:paraId="165978A1" w14:textId="77777777" w:rsidR="00903E67" w:rsidRDefault="00903E67" w:rsidP="005636B6">
      <w:pPr>
        <w:spacing w:before="240" w:after="240"/>
      </w:pPr>
      <w:r>
        <w:t>Y él a mí: «Como cruzas las tinieblas</w:t>
      </w:r>
    </w:p>
    <w:p w14:paraId="01756560" w14:textId="77777777" w:rsidR="00903E67" w:rsidRDefault="00903E67" w:rsidP="005636B6">
      <w:pPr>
        <w:spacing w:before="240" w:after="240"/>
      </w:pPr>
      <w:r>
        <w:t>demasiado a lo lejos, te sucede</w:t>
      </w:r>
    </w:p>
    <w:p w14:paraId="0FBEBFC9" w14:textId="77777777" w:rsidR="00903E67" w:rsidRDefault="00903E67" w:rsidP="005636B6">
      <w:pPr>
        <w:spacing w:before="240" w:after="240"/>
      </w:pPr>
      <w:r>
        <w:t>que en el imaginar estás errado.</w:t>
      </w:r>
    </w:p>
    <w:p w14:paraId="23D0466F" w14:textId="77777777" w:rsidR="00903E67" w:rsidRDefault="00903E67" w:rsidP="005636B6">
      <w:pPr>
        <w:spacing w:before="240" w:after="240"/>
      </w:pPr>
      <w:r>
        <w:t>Bien lo verás, si llegas a su vera,</w:t>
      </w:r>
    </w:p>
    <w:p w14:paraId="082AC916" w14:textId="77777777" w:rsidR="00903E67" w:rsidRDefault="00903E67" w:rsidP="005636B6">
      <w:pPr>
        <w:spacing w:before="240" w:after="240"/>
      </w:pPr>
      <w:r>
        <w:t>cuánto el seso de lejos se confunde;</w:t>
      </w:r>
    </w:p>
    <w:p w14:paraId="6C710806" w14:textId="77777777" w:rsidR="00903E67" w:rsidRDefault="00903E67" w:rsidP="005636B6">
      <w:pPr>
        <w:spacing w:before="240" w:after="240"/>
      </w:pPr>
      <w:r>
        <w:t>así que marcha un poco más aprisa.»</w:t>
      </w:r>
    </w:p>
    <w:p w14:paraId="474DCB1F" w14:textId="77777777" w:rsidR="00903E67" w:rsidRDefault="00903E67" w:rsidP="005636B6">
      <w:pPr>
        <w:spacing w:before="240" w:after="240"/>
      </w:pPr>
      <w:r>
        <w:t>Y con cariño cogióme la mano,</w:t>
      </w:r>
    </w:p>
    <w:p w14:paraId="0E764CF1" w14:textId="77777777" w:rsidR="00903E67" w:rsidRDefault="00903E67" w:rsidP="005636B6">
      <w:pPr>
        <w:spacing w:before="240" w:after="240"/>
      </w:pPr>
      <w:r>
        <w:t>y dijo: «Antes que hayamos avanzado,</w:t>
      </w:r>
    </w:p>
    <w:p w14:paraId="6B726382" w14:textId="77777777" w:rsidR="00903E67" w:rsidRDefault="00903E67" w:rsidP="005636B6">
      <w:pPr>
        <w:spacing w:before="240" w:after="240"/>
      </w:pPr>
      <w:r>
        <w:t>para que menos raro te parezca,</w:t>
      </w:r>
    </w:p>
    <w:p w14:paraId="1E6067A4" w14:textId="77777777" w:rsidR="00903E67" w:rsidRDefault="00903E67" w:rsidP="005636B6">
      <w:pPr>
        <w:spacing w:before="240" w:after="240"/>
      </w:pPr>
      <w:r>
        <w:t>sabe que no son torres, mas gigantes,</w:t>
      </w:r>
    </w:p>
    <w:p w14:paraId="7374CA54" w14:textId="77777777" w:rsidR="00903E67" w:rsidRDefault="00903E67" w:rsidP="005636B6">
      <w:pPr>
        <w:spacing w:before="240" w:after="240"/>
      </w:pPr>
      <w:r>
        <w:t>y en el pozo al que cerca esta ribera</w:t>
      </w:r>
    </w:p>
    <w:p w14:paraId="6282EADB" w14:textId="77777777" w:rsidR="00903E67" w:rsidRDefault="00903E67" w:rsidP="005636B6">
      <w:pPr>
        <w:spacing w:before="240" w:after="240"/>
      </w:pPr>
      <w:r>
        <w:t>están metidos, del ombligo abajo.»</w:t>
      </w:r>
    </w:p>
    <w:p w14:paraId="5378B497" w14:textId="77777777" w:rsidR="00903E67" w:rsidRDefault="00903E67" w:rsidP="005636B6">
      <w:pPr>
        <w:spacing w:before="240" w:after="240"/>
      </w:pPr>
      <w:r>
        <w:t>Como al irse la niebla disipando,</w:t>
      </w:r>
    </w:p>
    <w:p w14:paraId="58B4E74F" w14:textId="77777777" w:rsidR="00903E67" w:rsidRDefault="00903E67" w:rsidP="005636B6">
      <w:pPr>
        <w:spacing w:before="240" w:after="240"/>
      </w:pPr>
      <w:r>
        <w:t>la vista reconoce poco a poco</w:t>
      </w:r>
    </w:p>
    <w:p w14:paraId="2F1AB577" w14:textId="77777777" w:rsidR="00903E67" w:rsidRDefault="00903E67" w:rsidP="005636B6">
      <w:pPr>
        <w:spacing w:before="240" w:after="240"/>
      </w:pPr>
      <w:r>
        <w:t>lo que esconde el vapor que arrastra el aire,</w:t>
      </w:r>
    </w:p>
    <w:p w14:paraId="2EB0620F" w14:textId="77777777" w:rsidR="00903E67" w:rsidRDefault="00903E67" w:rsidP="005636B6">
      <w:pPr>
        <w:spacing w:before="240" w:after="240"/>
      </w:pPr>
      <w:r>
        <w:t>así horadando el aura espesa y negra,</w:t>
      </w:r>
    </w:p>
    <w:p w14:paraId="3FAEAC65" w14:textId="77777777" w:rsidR="00903E67" w:rsidRDefault="00903E67" w:rsidP="005636B6">
      <w:pPr>
        <w:spacing w:before="240" w:after="240"/>
      </w:pPr>
      <w:r>
        <w:lastRenderedPageBreak/>
        <w:t>más y más acercándonos al borde,</w:t>
      </w:r>
    </w:p>
    <w:p w14:paraId="2B187B74" w14:textId="77777777" w:rsidR="00903E67" w:rsidRDefault="00903E67" w:rsidP="005636B6">
      <w:pPr>
        <w:spacing w:before="240" w:after="240"/>
      </w:pPr>
      <w:r>
        <w:t>se iba el error y el miedo me crecía;</w:t>
      </w:r>
    </w:p>
    <w:p w14:paraId="6544E608" w14:textId="77777777" w:rsidR="00903E67" w:rsidRDefault="00903E67" w:rsidP="005636B6">
      <w:pPr>
        <w:spacing w:before="240" w:after="240"/>
      </w:pPr>
      <w:r>
        <w:t>pues como sobre la redonda cerca</w:t>
      </w:r>
    </w:p>
    <w:p w14:paraId="1F39B965" w14:textId="77777777" w:rsidR="00903E67" w:rsidRDefault="00903E67" w:rsidP="005636B6">
      <w:pPr>
        <w:spacing w:before="240" w:after="240"/>
      </w:pPr>
      <w:r>
        <w:t>Monterregión de torres se corona,</w:t>
      </w:r>
    </w:p>
    <w:p w14:paraId="048A0E2B" w14:textId="77777777" w:rsidR="00903E67" w:rsidRDefault="00903E67" w:rsidP="005636B6">
      <w:pPr>
        <w:spacing w:before="240" w:after="240"/>
      </w:pPr>
      <w:r>
        <w:t>así aquel margen que el pozo circunda</w:t>
      </w:r>
    </w:p>
    <w:p w14:paraId="3F4E3D1F" w14:textId="77777777" w:rsidR="00903E67" w:rsidRDefault="00903E67" w:rsidP="005636B6">
      <w:pPr>
        <w:spacing w:before="240" w:after="240"/>
      </w:pPr>
      <w:r>
        <w:t>con la mitad del cuerpo torreaban</w:t>
      </w:r>
    </w:p>
    <w:p w14:paraId="378B9C43" w14:textId="77777777" w:rsidR="00903E67" w:rsidRDefault="00903E67" w:rsidP="005636B6">
      <w:pPr>
        <w:spacing w:before="240" w:after="240"/>
      </w:pPr>
      <w:r>
        <w:t>los horribles gigantes, que amenaza</w:t>
      </w:r>
    </w:p>
    <w:p w14:paraId="01F6938E" w14:textId="77777777" w:rsidR="00903E67" w:rsidRDefault="00903E67" w:rsidP="005636B6">
      <w:pPr>
        <w:spacing w:before="240" w:after="240"/>
      </w:pPr>
      <w:r>
        <w:t>aún desde el cielo Júpiter tronando.</w:t>
      </w:r>
    </w:p>
    <w:p w14:paraId="6B876090" w14:textId="77777777" w:rsidR="00903E67" w:rsidRDefault="00903E67" w:rsidP="005636B6">
      <w:pPr>
        <w:spacing w:before="240" w:after="240"/>
      </w:pPr>
      <w:r>
        <w:t>Y yo miraba ya de alguno el rostro,</w:t>
      </w:r>
    </w:p>
    <w:p w14:paraId="43905413" w14:textId="77777777" w:rsidR="00903E67" w:rsidRDefault="00903E67" w:rsidP="005636B6">
      <w:pPr>
        <w:spacing w:before="240" w:after="240"/>
      </w:pPr>
      <w:r>
        <w:t>la espalda, el pecho y gran parte del vientre,</w:t>
      </w:r>
    </w:p>
    <w:p w14:paraId="12F62CB4" w14:textId="77777777" w:rsidR="00903E67" w:rsidRDefault="00903E67" w:rsidP="005636B6">
      <w:pPr>
        <w:spacing w:before="240" w:after="240"/>
      </w:pPr>
      <w:r>
        <w:t>y los brazos cayendo a los costados.</w:t>
      </w:r>
    </w:p>
    <w:p w14:paraId="091DBA07" w14:textId="77777777" w:rsidR="00903E67" w:rsidRDefault="00903E67" w:rsidP="005636B6">
      <w:pPr>
        <w:spacing w:before="240" w:after="240"/>
      </w:pPr>
      <w:r>
        <w:t>Cuando dejó de hacer Naturaleza</w:t>
      </w:r>
    </w:p>
    <w:p w14:paraId="547660B4" w14:textId="77777777" w:rsidR="00903E67" w:rsidRDefault="00903E67" w:rsidP="005636B6">
      <w:pPr>
        <w:spacing w:before="240" w:after="240"/>
      </w:pPr>
      <w:r>
        <w:t>aquellos animales, muy bien hizo,</w:t>
      </w:r>
    </w:p>
    <w:p w14:paraId="5C68C224" w14:textId="77777777" w:rsidR="00903E67" w:rsidRDefault="00903E67" w:rsidP="005636B6">
      <w:pPr>
        <w:spacing w:before="240" w:after="240"/>
      </w:pPr>
      <w:r>
        <w:t>porque tales ayudas quitó a Marte;</w:t>
      </w:r>
    </w:p>
    <w:p w14:paraId="39ECB65F" w14:textId="77777777" w:rsidR="00903E67" w:rsidRDefault="00903E67" w:rsidP="005636B6">
      <w:pPr>
        <w:spacing w:before="240" w:after="240"/>
      </w:pPr>
      <w:r>
        <w:t>Y si ella de elefantes y ballenas</w:t>
      </w:r>
    </w:p>
    <w:p w14:paraId="491D2571" w14:textId="77777777" w:rsidR="00903E67" w:rsidRDefault="00903E67" w:rsidP="005636B6">
      <w:pPr>
        <w:spacing w:before="240" w:after="240"/>
      </w:pPr>
      <w:r>
        <w:t>no se arrepiente, quien atento mira,</w:t>
      </w:r>
    </w:p>
    <w:p w14:paraId="7E322C19" w14:textId="77777777" w:rsidR="00903E67" w:rsidRDefault="00903E67" w:rsidP="005636B6">
      <w:pPr>
        <w:spacing w:before="240" w:after="240"/>
      </w:pPr>
      <w:r>
        <w:t>más justa y más discreta ha de tenerla;</w:t>
      </w:r>
    </w:p>
    <w:p w14:paraId="65D2C94B" w14:textId="77777777" w:rsidR="00903E67" w:rsidRDefault="00903E67" w:rsidP="005636B6">
      <w:pPr>
        <w:spacing w:before="240" w:after="240"/>
      </w:pPr>
      <w:r>
        <w:t>pues donde el argumento de la mente</w:t>
      </w:r>
    </w:p>
    <w:p w14:paraId="62813928" w14:textId="77777777" w:rsidR="00903E67" w:rsidRDefault="00903E67" w:rsidP="005636B6">
      <w:pPr>
        <w:spacing w:before="240" w:after="240"/>
      </w:pPr>
      <w:r>
        <w:t>al mal querer se junta y a la fuerza,</w:t>
      </w:r>
    </w:p>
    <w:p w14:paraId="127A977D" w14:textId="77777777" w:rsidR="00903E67" w:rsidRDefault="00903E67" w:rsidP="005636B6">
      <w:pPr>
        <w:spacing w:before="240" w:after="240"/>
      </w:pPr>
      <w:r>
        <w:lastRenderedPageBreak/>
        <w:t>el hombre no podría defenderse.</w:t>
      </w:r>
    </w:p>
    <w:p w14:paraId="041255BB" w14:textId="77777777" w:rsidR="00903E67" w:rsidRDefault="00903E67" w:rsidP="005636B6">
      <w:pPr>
        <w:spacing w:before="240" w:after="240"/>
      </w:pPr>
      <w:r>
        <w:t>Su cara parecía larga y gruesa</w:t>
      </w:r>
    </w:p>
    <w:p w14:paraId="4E6F86B4" w14:textId="77777777" w:rsidR="00903E67" w:rsidRDefault="00903E67" w:rsidP="005636B6">
      <w:pPr>
        <w:spacing w:before="240" w:after="240"/>
      </w:pPr>
      <w:r>
        <w:t>como la Piña de San Pedro, en Roma,</w:t>
      </w:r>
    </w:p>
    <w:p w14:paraId="278F81D5" w14:textId="77777777" w:rsidR="00903E67" w:rsidRDefault="00903E67" w:rsidP="005636B6">
      <w:pPr>
        <w:spacing w:before="240" w:after="240"/>
      </w:pPr>
      <w:r>
        <w:t>y en esta proporción los otros huesos;</w:t>
      </w:r>
    </w:p>
    <w:p w14:paraId="47748512" w14:textId="77777777" w:rsidR="00903E67" w:rsidRDefault="00903E67" w:rsidP="005636B6">
      <w:pPr>
        <w:spacing w:before="240" w:after="240"/>
      </w:pPr>
      <w:r>
        <w:t>y así la orilla, que les ocultaba</w:t>
      </w:r>
    </w:p>
    <w:p w14:paraId="5C21E252" w14:textId="77777777" w:rsidR="00903E67" w:rsidRDefault="00903E67" w:rsidP="005636B6">
      <w:pPr>
        <w:spacing w:before="240" w:after="240"/>
      </w:pPr>
      <w:r>
        <w:t>del medio abajo, les mostraba tanto</w:t>
      </w:r>
    </w:p>
    <w:p w14:paraId="1AF45B61" w14:textId="77777777" w:rsidR="00903E67" w:rsidRDefault="00903E67" w:rsidP="005636B6">
      <w:pPr>
        <w:spacing w:before="240" w:after="240"/>
      </w:pPr>
      <w:r>
        <w:t>de arriba, que alcanzar su cabellera</w:t>
      </w:r>
    </w:p>
    <w:p w14:paraId="2B6247D2" w14:textId="77777777" w:rsidR="00903E67" w:rsidRDefault="00903E67" w:rsidP="005636B6">
      <w:pPr>
        <w:spacing w:before="240" w:after="240"/>
      </w:pPr>
      <w:r>
        <w:t>tres frisones en vano pretendiesen;</w:t>
      </w:r>
    </w:p>
    <w:p w14:paraId="746A03E0" w14:textId="77777777" w:rsidR="00903E67" w:rsidRDefault="00903E67" w:rsidP="005636B6">
      <w:pPr>
        <w:spacing w:before="240" w:after="240"/>
      </w:pPr>
      <w:r>
        <w:t>pues treinta grandes palmos les veía</w:t>
      </w:r>
    </w:p>
    <w:p w14:paraId="2223983F" w14:textId="77777777" w:rsidR="00903E67" w:rsidRDefault="00903E67" w:rsidP="005636B6">
      <w:pPr>
        <w:spacing w:before="240" w:after="240"/>
      </w:pPr>
      <w:r>
        <w:t>de abajo al sitio en que se anuda el manto.</w:t>
      </w:r>
    </w:p>
    <w:p w14:paraId="4A9463B5" w14:textId="77777777" w:rsidR="00903E67" w:rsidRPr="00BA68F4" w:rsidRDefault="00903E67" w:rsidP="005636B6">
      <w:pPr>
        <w:spacing w:before="240" w:after="240"/>
        <w:rPr>
          <w:lang w:val="en-US"/>
        </w:rPr>
      </w:pPr>
      <w:r w:rsidRPr="00BA68F4">
        <w:rPr>
          <w:lang w:val="en-US"/>
        </w:rPr>
        <w:t>«Raphel may amech zabi almi»,</w:t>
      </w:r>
    </w:p>
    <w:p w14:paraId="39C1E0C9" w14:textId="77777777" w:rsidR="00903E67" w:rsidRDefault="00903E67" w:rsidP="005636B6">
      <w:pPr>
        <w:spacing w:before="240" w:after="240"/>
      </w:pPr>
      <w:r>
        <w:t>a gritar empezó la fiera boca,</w:t>
      </w:r>
    </w:p>
    <w:p w14:paraId="5DD9442D" w14:textId="77777777" w:rsidR="00903E67" w:rsidRDefault="00903E67" w:rsidP="005636B6">
      <w:pPr>
        <w:spacing w:before="240" w:after="240"/>
      </w:pPr>
      <w:r>
        <w:t>a quien más dulces salmos no convienen.</w:t>
      </w:r>
    </w:p>
    <w:p w14:paraId="73196549" w14:textId="77777777" w:rsidR="00903E67" w:rsidRDefault="00903E67" w:rsidP="005636B6">
      <w:pPr>
        <w:spacing w:before="240" w:after="240"/>
      </w:pPr>
      <w:r>
        <w:t>Y mi guía hacia él: « ¡Alma insensata,</w:t>
      </w:r>
    </w:p>
    <w:p w14:paraId="304F93C9" w14:textId="77777777" w:rsidR="00903E67" w:rsidRDefault="00903E67" w:rsidP="005636B6">
      <w:pPr>
        <w:spacing w:before="240" w:after="240"/>
      </w:pPr>
      <w:r>
        <w:t>coge tu cuerno, y desfoga con él</w:t>
      </w:r>
    </w:p>
    <w:p w14:paraId="77E56001" w14:textId="77777777" w:rsidR="00903E67" w:rsidRDefault="00903E67" w:rsidP="005636B6">
      <w:pPr>
        <w:spacing w:before="240" w:after="240"/>
      </w:pPr>
      <w:r>
        <w:t>cuanta ira o pasión así te agita!</w:t>
      </w:r>
    </w:p>
    <w:p w14:paraId="35A10C56" w14:textId="77777777" w:rsidR="00903E67" w:rsidRDefault="00903E67" w:rsidP="005636B6">
      <w:pPr>
        <w:spacing w:before="240" w:after="240"/>
      </w:pPr>
      <w:r>
        <w:t>Mirate al cuello, y hallarás la soga</w:t>
      </w:r>
    </w:p>
    <w:p w14:paraId="7E631063" w14:textId="77777777" w:rsidR="00903E67" w:rsidRDefault="00903E67" w:rsidP="005636B6">
      <w:pPr>
        <w:spacing w:before="240" w:after="240"/>
      </w:pPr>
      <w:r>
        <w:t>que amarrado lo tiene, alma turbada,</w:t>
      </w:r>
    </w:p>
    <w:p w14:paraId="39789B4E" w14:textId="77777777" w:rsidR="00903E67" w:rsidRDefault="00903E67" w:rsidP="005636B6">
      <w:pPr>
        <w:spacing w:before="240" w:after="240"/>
      </w:pPr>
      <w:r>
        <w:t>mira cómo tu enorme pecho aprieta.»</w:t>
      </w:r>
    </w:p>
    <w:p w14:paraId="62EAC431" w14:textId="77777777" w:rsidR="00903E67" w:rsidRDefault="00903E67" w:rsidP="005636B6">
      <w:pPr>
        <w:spacing w:before="240" w:after="240"/>
      </w:pPr>
      <w:r>
        <w:lastRenderedPageBreak/>
        <w:t>Después me dijo: «A sí mismo se acusa.</w:t>
      </w:r>
    </w:p>
    <w:p w14:paraId="6375893B" w14:textId="77777777" w:rsidR="00903E67" w:rsidRDefault="00903E67" w:rsidP="005636B6">
      <w:pPr>
        <w:spacing w:before="240" w:after="240"/>
      </w:pPr>
      <w:r>
        <w:t>Este es Nembrot, por cuya mala idea</w:t>
      </w:r>
    </w:p>
    <w:p w14:paraId="2F1E78D2" w14:textId="77777777" w:rsidR="00903E67" w:rsidRDefault="00903E67" w:rsidP="005636B6">
      <w:pPr>
        <w:spacing w:before="240" w:after="240"/>
      </w:pPr>
      <w:r>
        <w:t>sólo un lenguaje no existe en el mundo.</w:t>
      </w:r>
    </w:p>
    <w:p w14:paraId="3F0DE8B4" w14:textId="77777777" w:rsidR="00903E67" w:rsidRDefault="00903E67" w:rsidP="005636B6">
      <w:pPr>
        <w:spacing w:before="240" w:after="240"/>
      </w:pPr>
      <w:r>
        <w:t>Dejémosle, y no hablemos vanamente,</w:t>
      </w:r>
    </w:p>
    <w:p w14:paraId="13A5281F" w14:textId="77777777" w:rsidR="00903E67" w:rsidRDefault="00903E67" w:rsidP="005636B6">
      <w:pPr>
        <w:spacing w:before="240" w:after="240"/>
      </w:pPr>
      <w:r>
        <w:t>porque así es para él cualquier lenguaje,</w:t>
      </w:r>
    </w:p>
    <w:p w14:paraId="4200E1DD" w14:textId="77777777" w:rsidR="00903E67" w:rsidRDefault="00903E67" w:rsidP="005636B6">
      <w:pPr>
        <w:spacing w:before="240" w:after="240"/>
      </w:pPr>
      <w:r>
        <w:t>cual para otros el suyo: nadie entiende.»</w:t>
      </w:r>
    </w:p>
    <w:p w14:paraId="36E5A265" w14:textId="77777777" w:rsidR="00903E67" w:rsidRDefault="00903E67" w:rsidP="005636B6">
      <w:pPr>
        <w:spacing w:before="240" w:after="240"/>
      </w:pPr>
      <w:r>
        <w:t>Seguimos el viaje caminando</w:t>
      </w:r>
    </w:p>
    <w:p w14:paraId="2293BEA1" w14:textId="77777777" w:rsidR="00903E67" w:rsidRDefault="00903E67" w:rsidP="005636B6">
      <w:pPr>
        <w:spacing w:before="240" w:after="240"/>
      </w:pPr>
      <w:r>
        <w:t>a la izquierda, y a un tiro de ballesta,</w:t>
      </w:r>
    </w:p>
    <w:p w14:paraId="1904FA56" w14:textId="77777777" w:rsidR="00903E67" w:rsidRDefault="00903E67" w:rsidP="005636B6">
      <w:pPr>
        <w:spacing w:before="240" w:after="240"/>
      </w:pPr>
      <w:r>
        <w:t>otro encontramos más feroz y grande.</w:t>
      </w:r>
    </w:p>
    <w:p w14:paraId="6F047288" w14:textId="77777777" w:rsidR="00903E67" w:rsidRDefault="00903E67" w:rsidP="005636B6">
      <w:pPr>
        <w:spacing w:before="240" w:after="240"/>
      </w:pPr>
      <w:r>
        <w:t>Para ceñirlo quién fuera el maestro,</w:t>
      </w:r>
    </w:p>
    <w:p w14:paraId="18AABB94" w14:textId="77777777" w:rsidR="00903E67" w:rsidRDefault="00903E67" w:rsidP="005636B6">
      <w:pPr>
        <w:spacing w:before="240" w:after="240"/>
      </w:pPr>
      <w:r>
        <w:t>decir no sé, pero tenía atados</w:t>
      </w:r>
    </w:p>
    <w:p w14:paraId="68EACD18" w14:textId="77777777" w:rsidR="00903E67" w:rsidRDefault="00903E67" w:rsidP="005636B6">
      <w:pPr>
        <w:spacing w:before="240" w:after="240"/>
      </w:pPr>
      <w:r>
        <w:t>delante el otro, atrás el brazo diestro,</w:t>
      </w:r>
    </w:p>
    <w:p w14:paraId="12CAF1A1" w14:textId="77777777" w:rsidR="00903E67" w:rsidRDefault="00903E67" w:rsidP="005636B6">
      <w:pPr>
        <w:spacing w:before="240" w:after="240"/>
      </w:pPr>
      <w:r>
        <w:t>una cadena que le rodeaba</w:t>
      </w:r>
    </w:p>
    <w:p w14:paraId="0EA47426" w14:textId="77777777" w:rsidR="00903E67" w:rsidRDefault="00903E67" w:rsidP="005636B6">
      <w:pPr>
        <w:spacing w:before="240" w:after="240"/>
      </w:pPr>
      <w:r>
        <w:t>del cuello a abajo, y por lo descubierto</w:t>
      </w:r>
    </w:p>
    <w:p w14:paraId="5608944B" w14:textId="77777777" w:rsidR="00903E67" w:rsidRDefault="00903E67" w:rsidP="005636B6">
      <w:pPr>
        <w:spacing w:before="240" w:after="240"/>
      </w:pPr>
      <w:r>
        <w:t>le daba vueltas hasta cinco veces.</w:t>
      </w:r>
    </w:p>
    <w:p w14:paraId="222DEDD2" w14:textId="77777777" w:rsidR="00903E67" w:rsidRDefault="00903E67" w:rsidP="005636B6">
      <w:pPr>
        <w:spacing w:before="240" w:after="240"/>
      </w:pPr>
      <w:r>
        <w:t>«Este soberbio quiso demostrar</w:t>
      </w:r>
    </w:p>
    <w:p w14:paraId="57094C55" w14:textId="77777777" w:rsidR="00903E67" w:rsidRDefault="00903E67" w:rsidP="005636B6">
      <w:pPr>
        <w:spacing w:before="240" w:after="240"/>
      </w:pPr>
      <w:r>
        <w:t>contra el supremo Jove su potencia</w:t>
      </w:r>
    </w:p>
    <w:p w14:paraId="1AC237D1" w14:textId="77777777" w:rsidR="00903E67" w:rsidRDefault="00903E67" w:rsidP="005636B6">
      <w:pPr>
        <w:spacing w:before="240" w:after="240"/>
      </w:pPr>
      <w:r>
        <w:t>-dijo mi guía- y esto ha merecido.</w:t>
      </w:r>
    </w:p>
    <w:p w14:paraId="27E405B9" w14:textId="77777777" w:rsidR="00903E67" w:rsidRDefault="00903E67" w:rsidP="005636B6">
      <w:pPr>
        <w:spacing w:before="240" w:after="240"/>
      </w:pPr>
      <w:r>
        <w:t>Se llama Efialte; y su intentona hizo</w:t>
      </w:r>
    </w:p>
    <w:p w14:paraId="71BC57E8" w14:textId="77777777" w:rsidR="00903E67" w:rsidRDefault="00903E67" w:rsidP="005636B6">
      <w:pPr>
        <w:spacing w:before="240" w:after="240"/>
      </w:pPr>
      <w:r>
        <w:lastRenderedPageBreak/>
        <w:t>al dar miedo a los dioses los gigantes:</w:t>
      </w:r>
    </w:p>
    <w:p w14:paraId="618546FB" w14:textId="77777777" w:rsidR="00903E67" w:rsidRDefault="00903E67" w:rsidP="005636B6">
      <w:pPr>
        <w:spacing w:before="240" w:after="240"/>
      </w:pPr>
      <w:r>
        <w:t>los brazos que movió, ya más no mueve.»</w:t>
      </w:r>
    </w:p>
    <w:p w14:paraId="5100F402" w14:textId="77777777" w:rsidR="00903E67" w:rsidRDefault="00903E67" w:rsidP="005636B6">
      <w:pPr>
        <w:spacing w:before="240" w:after="240"/>
      </w:pPr>
      <w:r>
        <w:t>Y le dije: «Quisiera, si es posible,</w:t>
      </w:r>
    </w:p>
    <w:p w14:paraId="2C9DCEFD" w14:textId="77777777" w:rsidR="00903E67" w:rsidRDefault="00903E67" w:rsidP="005636B6">
      <w:pPr>
        <w:spacing w:before="240" w:after="240"/>
      </w:pPr>
      <w:r>
        <w:t>que del desmesurado Briareo</w:t>
      </w:r>
    </w:p>
    <w:p w14:paraId="3D1A86B8" w14:textId="77777777" w:rsidR="00903E67" w:rsidRDefault="00903E67" w:rsidP="005636B6">
      <w:pPr>
        <w:spacing w:before="240" w:after="240"/>
      </w:pPr>
      <w:r>
        <w:t>puedan tener mis ojos experiencia.»</w:t>
      </w:r>
    </w:p>
    <w:p w14:paraId="3DAF0D45" w14:textId="77777777" w:rsidR="00903E67" w:rsidRDefault="00903E67" w:rsidP="005636B6">
      <w:pPr>
        <w:spacing w:before="240" w:after="240"/>
      </w:pPr>
      <w:r>
        <w:t>Y él me repuso: «A Anteo ya verás</w:t>
      </w:r>
    </w:p>
    <w:p w14:paraId="7F9CF464" w14:textId="77777777" w:rsidR="00903E67" w:rsidRDefault="00903E67" w:rsidP="005636B6">
      <w:pPr>
        <w:spacing w:before="240" w:after="240"/>
      </w:pPr>
      <w:r>
        <w:t>cerca de aquí, que habla y está libre,</w:t>
      </w:r>
    </w:p>
    <w:p w14:paraId="4358A8D9" w14:textId="77777777" w:rsidR="00903E67" w:rsidRDefault="00903E67" w:rsidP="005636B6">
      <w:pPr>
        <w:spacing w:before="240" w:after="240"/>
      </w:pPr>
      <w:r>
        <w:t>que nos pondrá en el fondo del infierno.</w:t>
      </w:r>
    </w:p>
    <w:p w14:paraId="3B5264E0" w14:textId="77777777" w:rsidR="00903E67" w:rsidRDefault="00903E67" w:rsidP="005636B6">
      <w:pPr>
        <w:spacing w:before="240" w:after="240"/>
      </w:pPr>
      <w:r>
        <w:t>Aquel que quieres ver, está muy lejos,</w:t>
      </w:r>
    </w:p>
    <w:p w14:paraId="62F4A942" w14:textId="77777777" w:rsidR="00903E67" w:rsidRDefault="00903E67" w:rsidP="005636B6">
      <w:pPr>
        <w:spacing w:before="240" w:after="240"/>
      </w:pPr>
      <w:r>
        <w:t>y está amarrado y puesto de igual modo,</w:t>
      </w:r>
    </w:p>
    <w:p w14:paraId="5F0E388B" w14:textId="77777777" w:rsidR="00903E67" w:rsidRDefault="00903E67" w:rsidP="005636B6">
      <w:pPr>
        <w:spacing w:before="240" w:after="240"/>
      </w:pPr>
      <w:r>
        <w:t>salvo que aún más feroz el rostro tiene.»</w:t>
      </w:r>
    </w:p>
    <w:p w14:paraId="3F9C1818" w14:textId="77777777" w:rsidR="00903E67" w:rsidRDefault="00903E67" w:rsidP="005636B6">
      <w:pPr>
        <w:spacing w:before="240" w:after="240"/>
      </w:pPr>
      <w:r>
        <w:t>No hubo nunca tan fuerte terremoto,</w:t>
      </w:r>
    </w:p>
    <w:p w14:paraId="62552443" w14:textId="77777777" w:rsidR="00903E67" w:rsidRDefault="00903E67" w:rsidP="005636B6">
      <w:pPr>
        <w:spacing w:before="240" w:after="240"/>
      </w:pPr>
      <w:r>
        <w:t>que moviese una torre con tal fuerza,</w:t>
      </w:r>
    </w:p>
    <w:p w14:paraId="775D0C7B" w14:textId="77777777" w:rsidR="00903E67" w:rsidRDefault="00903E67" w:rsidP="005636B6">
      <w:pPr>
        <w:spacing w:before="240" w:after="240"/>
      </w:pPr>
      <w:r>
        <w:t>como Efialte fue pronto en revolverse.</w:t>
      </w:r>
    </w:p>
    <w:p w14:paraId="47B4CB56" w14:textId="77777777" w:rsidR="00903E67" w:rsidRDefault="00903E67" w:rsidP="005636B6">
      <w:pPr>
        <w:spacing w:before="240" w:after="240"/>
      </w:pPr>
      <w:r>
        <w:t>Más que nunca temí la muerte entonces,</w:t>
      </w:r>
    </w:p>
    <w:p w14:paraId="7DE9776F" w14:textId="77777777" w:rsidR="00903E67" w:rsidRDefault="00903E67" w:rsidP="005636B6">
      <w:pPr>
        <w:spacing w:before="240" w:after="240"/>
      </w:pPr>
      <w:r>
        <w:t>y el miedo solamente bastaría</w:t>
      </w:r>
    </w:p>
    <w:p w14:paraId="0097CB53" w14:textId="77777777" w:rsidR="00903E67" w:rsidRDefault="00903E67" w:rsidP="005636B6">
      <w:pPr>
        <w:spacing w:before="240" w:after="240"/>
      </w:pPr>
      <w:r>
        <w:t>aunque no hubiese visto las cadenas.</w:t>
      </w:r>
    </w:p>
    <w:p w14:paraId="5A5FD524" w14:textId="77777777" w:rsidR="00903E67" w:rsidRDefault="00903E67" w:rsidP="005636B6">
      <w:pPr>
        <w:spacing w:before="240" w:after="240"/>
      </w:pPr>
      <w:r>
        <w:t>Seguimos caminando hacia adelante</w:t>
      </w:r>
    </w:p>
    <w:p w14:paraId="2980A371" w14:textId="77777777" w:rsidR="00903E67" w:rsidRDefault="00903E67" w:rsidP="005636B6">
      <w:pPr>
        <w:spacing w:before="240" w:after="240"/>
      </w:pPr>
      <w:r>
        <w:t>y llegamos a Anteo: cinco alas</w:t>
      </w:r>
    </w:p>
    <w:p w14:paraId="470AF16E" w14:textId="77777777" w:rsidR="00903E67" w:rsidRDefault="00903E67" w:rsidP="005636B6">
      <w:pPr>
        <w:spacing w:before="240" w:after="240"/>
      </w:pPr>
      <w:r>
        <w:lastRenderedPageBreak/>
        <w:t>salían de la fosa, sin cabeza.</w:t>
      </w:r>
    </w:p>
    <w:p w14:paraId="09DCD877" w14:textId="77777777" w:rsidR="00903E67" w:rsidRDefault="00903E67" w:rsidP="005636B6">
      <w:pPr>
        <w:spacing w:before="240" w:after="240"/>
      </w:pPr>
      <w:r>
        <w:t>«Oh tú que en el afortunado valle</w:t>
      </w:r>
    </w:p>
    <w:p w14:paraId="7868F5FD" w14:textId="77777777" w:rsidR="00903E67" w:rsidRDefault="00903E67" w:rsidP="005636B6">
      <w:pPr>
        <w:spacing w:before="240" w:after="240"/>
      </w:pPr>
      <w:r>
        <w:t>que heredero a Escipión de gloria hizo,</w:t>
      </w:r>
    </w:p>
    <w:p w14:paraId="6DB1E3EB" w14:textId="77777777" w:rsidR="00903E67" w:rsidRDefault="00903E67" w:rsidP="005636B6">
      <w:pPr>
        <w:spacing w:before="240" w:after="240"/>
      </w:pPr>
      <w:r>
        <w:t>al escapar Aníbal con los suyos,</w:t>
      </w:r>
    </w:p>
    <w:p w14:paraId="5C8195B2" w14:textId="77777777" w:rsidR="00903E67" w:rsidRDefault="00903E67" w:rsidP="005636B6">
      <w:pPr>
        <w:spacing w:before="240" w:after="240"/>
      </w:pPr>
      <w:r>
        <w:t>mil leones cazaste por botín,</w:t>
      </w:r>
    </w:p>
    <w:p w14:paraId="7258BA15" w14:textId="77777777" w:rsidR="00903E67" w:rsidRDefault="00903E67" w:rsidP="005636B6">
      <w:pPr>
        <w:spacing w:before="240" w:after="240"/>
      </w:pPr>
      <w:r>
        <w:t>y que si hubieses ido a la alta lucha</w:t>
      </w:r>
    </w:p>
    <w:p w14:paraId="50E7B176" w14:textId="77777777" w:rsidR="00903E67" w:rsidRDefault="00903E67" w:rsidP="005636B6">
      <w:pPr>
        <w:spacing w:before="240" w:after="240"/>
      </w:pPr>
      <w:r>
        <w:t>de tus hermanos, hay quien ha pensado</w:t>
      </w:r>
    </w:p>
    <w:p w14:paraId="638FE331" w14:textId="77777777" w:rsidR="00903E67" w:rsidRDefault="00903E67" w:rsidP="005636B6">
      <w:pPr>
        <w:spacing w:before="240" w:after="240"/>
      </w:pPr>
      <w:r>
        <w:t>que vencieran los hijos de la Tierra;</w:t>
      </w:r>
    </w:p>
    <w:p w14:paraId="220BBB26" w14:textId="77777777" w:rsidR="00903E67" w:rsidRDefault="00903E67" w:rsidP="005636B6">
      <w:pPr>
        <w:spacing w:before="240" w:after="240"/>
      </w:pPr>
      <w:r>
        <w:t>bájanos, sin por ello despreciarnos,</w:t>
      </w:r>
    </w:p>
    <w:p w14:paraId="37176D4F" w14:textId="77777777" w:rsidR="00903E67" w:rsidRDefault="00903E67" w:rsidP="005636B6">
      <w:pPr>
        <w:spacing w:before="240" w:after="240"/>
      </w:pPr>
      <w:r>
        <w:t>donde al Cocito encierra la friura.</w:t>
      </w:r>
    </w:p>
    <w:p w14:paraId="18C934A3" w14:textId="77777777" w:rsidR="00903E67" w:rsidRDefault="00903E67" w:rsidP="005636B6">
      <w:pPr>
        <w:spacing w:before="240" w:after="240"/>
      </w:pPr>
      <w:r>
        <w:t>A Ticio y a Tifeo no nos mandes;</w:t>
      </w:r>
    </w:p>
    <w:p w14:paraId="79F508E2" w14:textId="77777777" w:rsidR="00903E67" w:rsidRDefault="00903E67" w:rsidP="005636B6">
      <w:pPr>
        <w:spacing w:before="240" w:after="240"/>
      </w:pPr>
      <w:r>
        <w:t>éste te puede dar lo que deseas;</w:t>
      </w:r>
    </w:p>
    <w:p w14:paraId="4862C4BB" w14:textId="77777777" w:rsidR="00903E67" w:rsidRDefault="00903E67" w:rsidP="005636B6">
      <w:pPr>
        <w:spacing w:before="240" w:after="240"/>
      </w:pPr>
      <w:r>
        <w:t>inclínate, y no tuerzas el semblante.</w:t>
      </w:r>
    </w:p>
    <w:p w14:paraId="102212E0" w14:textId="77777777" w:rsidR="00903E67" w:rsidRDefault="00903E67" w:rsidP="005636B6">
      <w:pPr>
        <w:spacing w:before="240" w:after="240"/>
      </w:pPr>
      <w:r>
        <w:t>Aún puede darte fama allá en el mundo,</w:t>
      </w:r>
    </w:p>
    <w:p w14:paraId="063AE628" w14:textId="77777777" w:rsidR="00903E67" w:rsidRDefault="00903E67" w:rsidP="005636B6">
      <w:pPr>
        <w:spacing w:before="240" w:after="240"/>
      </w:pPr>
      <w:r>
        <w:t>pues que está vivo y larga vida espera,</w:t>
      </w:r>
    </w:p>
    <w:p w14:paraId="1C9C4AA6" w14:textId="77777777" w:rsidR="00903E67" w:rsidRDefault="00903E67" w:rsidP="005636B6">
      <w:pPr>
        <w:spacing w:before="240" w:after="240"/>
      </w:pPr>
      <w:r>
        <w:t>si la Gracia a destiempo no le llama.»</w:t>
      </w:r>
    </w:p>
    <w:p w14:paraId="32E88C09" w14:textId="77777777" w:rsidR="00903E67" w:rsidRDefault="00903E67" w:rsidP="005636B6">
      <w:pPr>
        <w:spacing w:before="240" w:after="240"/>
      </w:pPr>
      <w:r>
        <w:t>Así dijo el maestro; y él deprisa</w:t>
      </w:r>
    </w:p>
    <w:p w14:paraId="1E5104EC" w14:textId="77777777" w:rsidR="00903E67" w:rsidRDefault="00903E67" w:rsidP="005636B6">
      <w:pPr>
        <w:spacing w:before="240" w:after="240"/>
      </w:pPr>
      <w:r>
        <w:t>tendió la mano, y agarró a mi guía,</w:t>
      </w:r>
    </w:p>
    <w:p w14:paraId="2536886F" w14:textId="77777777" w:rsidR="00903E67" w:rsidRDefault="00903E67" w:rsidP="005636B6">
      <w:pPr>
        <w:spacing w:before="240" w:after="240"/>
      </w:pPr>
      <w:r>
        <w:t>con la que a Hércules diera el fuerte abrazo.</w:t>
      </w:r>
    </w:p>
    <w:p w14:paraId="381CD4BB" w14:textId="77777777" w:rsidR="00903E67" w:rsidRDefault="00903E67" w:rsidP="005636B6">
      <w:pPr>
        <w:spacing w:before="240" w:after="240"/>
      </w:pPr>
      <w:r>
        <w:lastRenderedPageBreak/>
        <w:t>Virgilio, cuando se sintió cogido,</w:t>
      </w:r>
    </w:p>
    <w:p w14:paraId="4519CB92" w14:textId="77777777" w:rsidR="00903E67" w:rsidRDefault="00903E67" w:rsidP="005636B6">
      <w:pPr>
        <w:spacing w:before="240" w:after="240"/>
      </w:pPr>
      <w:r>
        <w:t>me dijo: «Ven aquí, que yo te coja»;</w:t>
      </w:r>
    </w:p>
    <w:p w14:paraId="09A37E61" w14:textId="77777777" w:rsidR="00903E67" w:rsidRDefault="00903E67" w:rsidP="005636B6">
      <w:pPr>
        <w:spacing w:before="240" w:after="240"/>
      </w:pPr>
      <w:r>
        <w:t>luego hizo tal que un haz éramos ambos.</w:t>
      </w:r>
    </w:p>
    <w:p w14:paraId="6033F6A6" w14:textId="77777777" w:rsidR="00903E67" w:rsidRDefault="00903E67" w:rsidP="005636B6">
      <w:pPr>
        <w:spacing w:before="240" w:after="240"/>
      </w:pPr>
      <w:r>
        <w:t>Cual parece al mirar la Garisenda</w:t>
      </w:r>
    </w:p>
    <w:p w14:paraId="448A2CF9" w14:textId="77777777" w:rsidR="00903E67" w:rsidRDefault="00903E67" w:rsidP="005636B6">
      <w:pPr>
        <w:spacing w:before="240" w:after="240"/>
      </w:pPr>
      <w:r>
        <w:t>donde se inclina, cuando va una nube</w:t>
      </w:r>
    </w:p>
    <w:p w14:paraId="03EC312A" w14:textId="77777777" w:rsidR="00903E67" w:rsidRDefault="00903E67" w:rsidP="005636B6">
      <w:pPr>
        <w:spacing w:before="240" w:after="240"/>
      </w:pPr>
      <w:r>
        <w:t>sobre ella, que se venga toda abajo;</w:t>
      </w:r>
    </w:p>
    <w:p w14:paraId="1726D088" w14:textId="77777777" w:rsidR="00903E67" w:rsidRDefault="00903E67" w:rsidP="005636B6">
      <w:pPr>
        <w:spacing w:before="240" w:after="240"/>
      </w:pPr>
      <w:r>
        <w:t>tal parecióme Anteo al observarle</w:t>
      </w:r>
    </w:p>
    <w:p w14:paraId="471AB4B1" w14:textId="77777777" w:rsidR="00903E67" w:rsidRDefault="00903E67" w:rsidP="005636B6">
      <w:pPr>
        <w:spacing w:before="240" w:after="240"/>
      </w:pPr>
      <w:r>
        <w:t>y ver que se inclinaba, y fue en tal hora</w:t>
      </w:r>
    </w:p>
    <w:p w14:paraId="6692C87C" w14:textId="77777777" w:rsidR="00903E67" w:rsidRDefault="00903E67" w:rsidP="005636B6">
      <w:pPr>
        <w:spacing w:before="240" w:after="240"/>
      </w:pPr>
      <w:r>
        <w:t>que hubiera preferido otro camino.</w:t>
      </w:r>
    </w:p>
    <w:p w14:paraId="28222340" w14:textId="77777777" w:rsidR="00903E67" w:rsidRDefault="00903E67" w:rsidP="005636B6">
      <w:pPr>
        <w:spacing w:before="240" w:after="240"/>
      </w:pPr>
      <w:r>
        <w:t>Mas levemente al fondo que se traga</w:t>
      </w:r>
    </w:p>
    <w:p w14:paraId="40AF1ECC" w14:textId="77777777" w:rsidR="00903E67" w:rsidRDefault="00903E67" w:rsidP="005636B6">
      <w:pPr>
        <w:spacing w:before="240" w:after="240"/>
      </w:pPr>
      <w:r>
        <w:t>a Lucifer con Judas, nos condujo;</w:t>
      </w:r>
    </w:p>
    <w:p w14:paraId="193D5C11" w14:textId="77777777" w:rsidR="00903E67" w:rsidRDefault="00903E67" w:rsidP="005636B6">
      <w:pPr>
        <w:spacing w:before="240" w:after="240"/>
      </w:pPr>
      <w:r>
        <w:t>y así inclinado no hizo más demora,</w:t>
      </w:r>
    </w:p>
    <w:p w14:paraId="6201B77D" w14:textId="77777777" w:rsidR="00903E67" w:rsidRDefault="00903E67" w:rsidP="005636B6">
      <w:pPr>
        <w:spacing w:before="240" w:after="240"/>
      </w:pPr>
      <w:r>
        <w:t>y se alzó como el mástil en la nave.</w:t>
      </w:r>
    </w:p>
    <w:p w14:paraId="68ECF8B8" w14:textId="6460F7F1" w:rsidR="00903E67" w:rsidRDefault="00903E67" w:rsidP="005636B6">
      <w:pPr>
        <w:pStyle w:val="Ttulo2"/>
        <w:spacing w:before="240" w:after="240"/>
      </w:pPr>
      <w:r>
        <w:br w:type="page"/>
      </w:r>
      <w:bookmarkStart w:id="36" w:name="_Toc196140959"/>
      <w:r>
        <w:lastRenderedPageBreak/>
        <w:t>CANTO XXXII</w:t>
      </w:r>
      <w:bookmarkEnd w:id="36"/>
    </w:p>
    <w:p w14:paraId="57696F35" w14:textId="126370B0" w:rsidR="00903E67" w:rsidRDefault="00903E67" w:rsidP="005636B6">
      <w:pPr>
        <w:spacing w:before="240" w:after="240"/>
      </w:pPr>
      <w:r>
        <w:t>Si rimas broncas y ásperas tuviese,</w:t>
      </w:r>
      <w:r w:rsidR="00425FAE">
        <w:t xml:space="preserve"> </w:t>
      </w:r>
      <w:r>
        <w:t>como merecerfa el agujero</w:t>
      </w:r>
    </w:p>
    <w:p w14:paraId="02DC37B9" w14:textId="77777777" w:rsidR="00903E67" w:rsidRDefault="00903E67" w:rsidP="005636B6">
      <w:pPr>
        <w:spacing w:before="240" w:after="240"/>
      </w:pPr>
      <w:r>
        <w:t>sobre el que apoyan las restantes rocas</w:t>
      </w:r>
    </w:p>
    <w:p w14:paraId="55526429" w14:textId="77777777" w:rsidR="00903E67" w:rsidRDefault="00903E67" w:rsidP="005636B6">
      <w:pPr>
        <w:spacing w:before="240" w:after="240"/>
      </w:pPr>
      <w:r>
        <w:t>exprimiría el jugo de mi tema</w:t>
      </w:r>
    </w:p>
    <w:p w14:paraId="54D95C53" w14:textId="77777777" w:rsidR="00903E67" w:rsidRDefault="00903E67" w:rsidP="005636B6">
      <w:pPr>
        <w:spacing w:before="240" w:after="240"/>
      </w:pPr>
      <w:r>
        <w:t>más plenamente; mas como no tengo,</w:t>
      </w:r>
    </w:p>
    <w:p w14:paraId="31B7CE6B" w14:textId="77777777" w:rsidR="00903E67" w:rsidRDefault="00903E67" w:rsidP="005636B6">
      <w:pPr>
        <w:spacing w:before="240" w:after="240"/>
      </w:pPr>
      <w:r>
        <w:t>no sin miedo a contarlo me dispongo;</w:t>
      </w:r>
    </w:p>
    <w:p w14:paraId="7376B8C8" w14:textId="77777777" w:rsidR="00903E67" w:rsidRDefault="00903E67" w:rsidP="005636B6">
      <w:pPr>
        <w:spacing w:before="240" w:after="240"/>
      </w:pPr>
      <w:r>
        <w:t>que no es empresa de tomar a juego</w:t>
      </w:r>
    </w:p>
    <w:p w14:paraId="2C9BCFA9" w14:textId="77777777" w:rsidR="00903E67" w:rsidRDefault="00903E67" w:rsidP="005636B6">
      <w:pPr>
        <w:spacing w:before="240" w:after="240"/>
      </w:pPr>
      <w:r>
        <w:t>de todo el orbe describir el fondo,</w:t>
      </w:r>
    </w:p>
    <w:p w14:paraId="707A5BBC" w14:textId="77777777" w:rsidR="00903E67" w:rsidRDefault="00903E67" w:rsidP="005636B6">
      <w:pPr>
        <w:spacing w:before="240" w:after="240"/>
      </w:pPr>
      <w:r>
        <w:t>ni de lengua que diga «mama» o «papa».</w:t>
      </w:r>
    </w:p>
    <w:p w14:paraId="211E373B" w14:textId="77777777" w:rsidR="00903E67" w:rsidRDefault="00903E67" w:rsidP="005636B6">
      <w:pPr>
        <w:spacing w:before="240" w:after="240"/>
      </w:pPr>
      <w:r>
        <w:t>Mas a mi verso ayuden las mujeres</w:t>
      </w:r>
    </w:p>
    <w:p w14:paraId="1F3996B2" w14:textId="77777777" w:rsidR="00903E67" w:rsidRDefault="00903E67" w:rsidP="005636B6">
      <w:pPr>
        <w:spacing w:before="240" w:after="240"/>
      </w:pPr>
      <w:r>
        <w:t>que a Anfión a cerrar Tebas ayudaron,</w:t>
      </w:r>
    </w:p>
    <w:p w14:paraId="7F56F058" w14:textId="77777777" w:rsidR="00903E67" w:rsidRDefault="00903E67" w:rsidP="005636B6">
      <w:pPr>
        <w:spacing w:before="240" w:after="240"/>
      </w:pPr>
      <w:r>
        <w:t>y del hecho el decir no sea diverso.</w:t>
      </w:r>
    </w:p>
    <w:p w14:paraId="454F5D53" w14:textId="77777777" w:rsidR="00903E67" w:rsidRDefault="00903E67" w:rsidP="005636B6">
      <w:pPr>
        <w:spacing w:before="240" w:after="240"/>
      </w:pPr>
      <w:r>
        <w:t>¡Oh sobre todas mal creada plebe,</w:t>
      </w:r>
    </w:p>
    <w:p w14:paraId="10BC0EA6" w14:textId="77777777" w:rsidR="00903E67" w:rsidRDefault="00903E67" w:rsidP="005636B6">
      <w:pPr>
        <w:spacing w:before="240" w:after="240"/>
      </w:pPr>
      <w:r>
        <w:t>que el sitio ocupas del que hablar es duro,</w:t>
      </w:r>
    </w:p>
    <w:p w14:paraId="198AB373" w14:textId="77777777" w:rsidR="00903E67" w:rsidRDefault="00903E67" w:rsidP="005636B6">
      <w:pPr>
        <w:spacing w:before="240" w:after="240"/>
      </w:pPr>
      <w:r>
        <w:t>mejor serla ser cabras u ovejas!</w:t>
      </w:r>
    </w:p>
    <w:p w14:paraId="7912FEA4" w14:textId="77777777" w:rsidR="00903E67" w:rsidRDefault="00903E67" w:rsidP="005636B6">
      <w:pPr>
        <w:spacing w:before="240" w:after="240"/>
      </w:pPr>
      <w:r>
        <w:t>Cuando estuvimos ya en el negro pozo,</w:t>
      </w:r>
    </w:p>
    <w:p w14:paraId="68BFDECC" w14:textId="77777777" w:rsidR="00903E67" w:rsidRDefault="00903E67" w:rsidP="005636B6">
      <w:pPr>
        <w:spacing w:before="240" w:after="240"/>
      </w:pPr>
      <w:r>
        <w:t>de los pies del gigante aún más abajo,</w:t>
      </w:r>
    </w:p>
    <w:p w14:paraId="23D336D1" w14:textId="77777777" w:rsidR="00903E67" w:rsidRDefault="00903E67" w:rsidP="005636B6">
      <w:pPr>
        <w:spacing w:before="240" w:after="240"/>
      </w:pPr>
      <w:r>
        <w:t>y yo miraba aún la alta muralla,</w:t>
      </w:r>
    </w:p>
    <w:p w14:paraId="78EAA951" w14:textId="77777777" w:rsidR="00903E67" w:rsidRDefault="00903E67" w:rsidP="005636B6">
      <w:pPr>
        <w:spacing w:before="240" w:after="240"/>
      </w:pPr>
      <w:r>
        <w:t>oí decirme: «Mira dónde pisas:</w:t>
      </w:r>
    </w:p>
    <w:p w14:paraId="5D6E8DDF" w14:textId="77777777" w:rsidR="00903E67" w:rsidRDefault="00903E67" w:rsidP="005636B6">
      <w:pPr>
        <w:spacing w:before="240" w:after="240"/>
      </w:pPr>
      <w:r>
        <w:lastRenderedPageBreak/>
        <w:t>anda sin dar patadas a la triste</w:t>
      </w:r>
    </w:p>
    <w:p w14:paraId="7545912E" w14:textId="77777777" w:rsidR="00903E67" w:rsidRDefault="00903E67" w:rsidP="005636B6">
      <w:pPr>
        <w:spacing w:before="240" w:after="240"/>
      </w:pPr>
      <w:r>
        <w:t>cabeza de mi hermano desdichado.»</w:t>
      </w:r>
    </w:p>
    <w:p w14:paraId="08DF8481" w14:textId="77777777" w:rsidR="00903E67" w:rsidRDefault="00903E67" w:rsidP="005636B6">
      <w:pPr>
        <w:spacing w:before="240" w:after="240"/>
      </w:pPr>
      <w:r>
        <w:t>Por lo cual me volví, y vi por delante</w:t>
      </w:r>
    </w:p>
    <w:p w14:paraId="01EB06D5" w14:textId="77777777" w:rsidR="00903E67" w:rsidRDefault="00903E67" w:rsidP="005636B6">
      <w:pPr>
        <w:spacing w:before="240" w:after="240"/>
      </w:pPr>
      <w:r>
        <w:t>y a mis plantas un lago que, del hielo,</w:t>
      </w:r>
    </w:p>
    <w:p w14:paraId="3071D52C" w14:textId="77777777" w:rsidR="00903E67" w:rsidRDefault="00903E67" w:rsidP="005636B6">
      <w:pPr>
        <w:spacing w:before="240" w:after="240"/>
      </w:pPr>
      <w:r>
        <w:t>de vidrio, y no de agua, tiene el rostro.</w:t>
      </w:r>
    </w:p>
    <w:p w14:paraId="1A0BD0E1" w14:textId="77777777" w:rsidR="00903E67" w:rsidRDefault="00903E67" w:rsidP="005636B6">
      <w:pPr>
        <w:spacing w:before="240" w:after="240"/>
      </w:pPr>
      <w:r>
        <w:t>A su corriente no hace tan espeso</w:t>
      </w:r>
    </w:p>
    <w:p w14:paraId="525914B0" w14:textId="77777777" w:rsidR="00903E67" w:rsidRDefault="00903E67" w:rsidP="005636B6">
      <w:pPr>
        <w:spacing w:before="240" w:after="240"/>
      </w:pPr>
      <w:r>
        <w:t>velo, en Austria, el Danubio en el invierno,</w:t>
      </w:r>
    </w:p>
    <w:p w14:paraId="3E7B92AF" w14:textId="77777777" w:rsidR="00903E67" w:rsidRDefault="00903E67" w:rsidP="005636B6">
      <w:pPr>
        <w:spacing w:before="240" w:after="240"/>
      </w:pPr>
      <w:r>
        <w:t>ni bajo el frío cielo allá el Tanais,</w:t>
      </w:r>
    </w:p>
    <w:p w14:paraId="25B708E3" w14:textId="77777777" w:rsidR="00903E67" w:rsidRDefault="00903E67" w:rsidP="005636B6">
      <w:pPr>
        <w:spacing w:before="240" w:after="240"/>
      </w:pPr>
      <w:r>
        <w:t>como era allí; porque si el Pietrapana</w:t>
      </w:r>
    </w:p>
    <w:p w14:paraId="79DCA09D" w14:textId="77777777" w:rsidR="00903E67" w:rsidRDefault="00903E67" w:rsidP="005636B6">
      <w:pPr>
        <w:spacing w:before="240" w:after="240"/>
      </w:pPr>
      <w:r>
        <w:t>o el Tambernic, encima le cayese,</w:t>
      </w:r>
    </w:p>
    <w:p w14:paraId="200A9110" w14:textId="77777777" w:rsidR="00903E67" w:rsidRDefault="00903E67" w:rsidP="005636B6">
      <w:pPr>
        <w:spacing w:before="240" w:after="240"/>
      </w:pPr>
      <w:r>
        <w:t>ni «crac» hubiese hecho por el golpe.</w:t>
      </w:r>
    </w:p>
    <w:p w14:paraId="506BC730" w14:textId="77777777" w:rsidR="00903E67" w:rsidRDefault="00903E67" w:rsidP="005636B6">
      <w:pPr>
        <w:spacing w:before="240" w:after="240"/>
      </w:pPr>
      <w:r>
        <w:t>Y tal como croando está la rana,</w:t>
      </w:r>
    </w:p>
    <w:p w14:paraId="51C55501" w14:textId="77777777" w:rsidR="00903E67" w:rsidRDefault="00903E67" w:rsidP="005636B6">
      <w:pPr>
        <w:spacing w:before="240" w:after="240"/>
      </w:pPr>
      <w:r>
        <w:t>fuera del agua el morro, cuando sueña</w:t>
      </w:r>
    </w:p>
    <w:p w14:paraId="1A5AD5AA" w14:textId="77777777" w:rsidR="00903E67" w:rsidRDefault="00903E67" w:rsidP="005636B6">
      <w:pPr>
        <w:spacing w:before="240" w:after="240"/>
      </w:pPr>
      <w:r>
        <w:t>con frecuencia espigar la campesina,</w:t>
      </w:r>
    </w:p>
    <w:p w14:paraId="29C3AD7B" w14:textId="77777777" w:rsidR="00903E67" w:rsidRDefault="00903E67" w:rsidP="005636B6">
      <w:pPr>
        <w:spacing w:before="240" w:after="240"/>
      </w:pPr>
      <w:r>
        <w:t>lívidas, hasta el sitio en que aparece</w:t>
      </w:r>
    </w:p>
    <w:p w14:paraId="52E30F8A" w14:textId="77777777" w:rsidR="00903E67" w:rsidRDefault="00903E67" w:rsidP="005636B6">
      <w:pPr>
        <w:spacing w:before="240" w:after="240"/>
      </w:pPr>
      <w:r>
        <w:t>la vergüenza, en el hielo había sombras,</w:t>
      </w:r>
    </w:p>
    <w:p w14:paraId="6BD80263" w14:textId="77777777" w:rsidR="00903E67" w:rsidRDefault="00903E67" w:rsidP="005636B6">
      <w:pPr>
        <w:spacing w:before="240" w:after="240"/>
      </w:pPr>
      <w:r>
        <w:t>castañeteando el diente cual cigüeñas.</w:t>
      </w:r>
    </w:p>
    <w:p w14:paraId="58E08753" w14:textId="77777777" w:rsidR="00903E67" w:rsidRDefault="00903E67" w:rsidP="005636B6">
      <w:pPr>
        <w:spacing w:before="240" w:after="240"/>
      </w:pPr>
      <w:r>
        <w:t>Hacia abajo sus rostros se volvían:</w:t>
      </w:r>
    </w:p>
    <w:p w14:paraId="38B462A1" w14:textId="77777777" w:rsidR="00903E67" w:rsidRDefault="00903E67" w:rsidP="005636B6">
      <w:pPr>
        <w:spacing w:before="240" w:after="240"/>
      </w:pPr>
      <w:r>
        <w:t>el frío con la boca, y con los ojos</w:t>
      </w:r>
    </w:p>
    <w:p w14:paraId="7B388E68" w14:textId="77777777" w:rsidR="00903E67" w:rsidRDefault="00903E67" w:rsidP="005636B6">
      <w:pPr>
        <w:spacing w:before="240" w:after="240"/>
      </w:pPr>
      <w:r>
        <w:lastRenderedPageBreak/>
        <w:t>el triste corazón testimoniaban.</w:t>
      </w:r>
    </w:p>
    <w:p w14:paraId="43BC1668" w14:textId="77777777" w:rsidR="00903E67" w:rsidRDefault="00903E67" w:rsidP="005636B6">
      <w:pPr>
        <w:spacing w:before="240" w:after="240"/>
      </w:pPr>
      <w:r>
        <w:t>Después de haber ya visto un poco en torno,</w:t>
      </w:r>
    </w:p>
    <w:p w14:paraId="21B4598B" w14:textId="77777777" w:rsidR="00903E67" w:rsidRDefault="00903E67" w:rsidP="005636B6">
      <w:pPr>
        <w:spacing w:before="240" w:after="240"/>
      </w:pPr>
      <w:r>
        <w:t>miré, a mis pies, a dos tan estrechados,</w:t>
      </w:r>
    </w:p>
    <w:p w14:paraId="1EDBE118" w14:textId="77777777" w:rsidR="00903E67" w:rsidRDefault="00903E67" w:rsidP="005636B6">
      <w:pPr>
        <w:spacing w:before="240" w:after="240"/>
      </w:pPr>
      <w:r>
        <w:t>que mezclados tenían sus cabellos.</w:t>
      </w:r>
    </w:p>
    <w:p w14:paraId="74572703" w14:textId="77777777" w:rsidR="00903E67" w:rsidRDefault="00903E67" w:rsidP="005636B6">
      <w:pPr>
        <w:spacing w:before="240" w:after="240"/>
      </w:pPr>
      <w:r>
        <w:t>«Decidme, los que así apretáis los pechos</w:t>
      </w:r>
    </w:p>
    <w:p w14:paraId="4E80A15D" w14:textId="77777777" w:rsidR="00903E67" w:rsidRDefault="00903E67" w:rsidP="005636B6">
      <w:pPr>
        <w:spacing w:before="240" w:after="240"/>
      </w:pPr>
      <w:r>
        <w:t>-les dije- ¿Quiénes sois?» Y el cuello irguieron;</w:t>
      </w:r>
    </w:p>
    <w:p w14:paraId="37BB4F9E" w14:textId="77777777" w:rsidR="00903E67" w:rsidRDefault="00903E67" w:rsidP="005636B6">
      <w:pPr>
        <w:spacing w:before="240" w:after="240"/>
      </w:pPr>
      <w:r>
        <w:t>y al alzar la cabeza, chorrearon</w:t>
      </w:r>
    </w:p>
    <w:p w14:paraId="27EA2A48" w14:textId="77777777" w:rsidR="00903E67" w:rsidRDefault="00903E67" w:rsidP="005636B6">
      <w:pPr>
        <w:spacing w:before="240" w:after="240"/>
      </w:pPr>
      <w:r>
        <w:t>sus ojos, que antes eran sólo blandos</w:t>
      </w:r>
    </w:p>
    <w:p w14:paraId="5D64C360" w14:textId="77777777" w:rsidR="00903E67" w:rsidRDefault="00903E67" w:rsidP="005636B6">
      <w:pPr>
        <w:spacing w:before="240" w:after="240"/>
      </w:pPr>
      <w:r>
        <w:t>por dentro, hasta los labios, y ató el hielo</w:t>
      </w:r>
    </w:p>
    <w:p w14:paraId="7DA8350E" w14:textId="77777777" w:rsidR="00903E67" w:rsidRDefault="00903E67" w:rsidP="005636B6">
      <w:pPr>
        <w:spacing w:before="240" w:after="240"/>
      </w:pPr>
      <w:r>
        <w:t>las lágrimas entre ellos, encerrándolos.</w:t>
      </w:r>
    </w:p>
    <w:p w14:paraId="39084B9A" w14:textId="77777777" w:rsidR="00903E67" w:rsidRDefault="00903E67" w:rsidP="005636B6">
      <w:pPr>
        <w:spacing w:before="240" w:after="240"/>
      </w:pPr>
      <w:r>
        <w:t>Leño con leño grapa nunca une</w:t>
      </w:r>
    </w:p>
    <w:p w14:paraId="0E4933FB" w14:textId="77777777" w:rsidR="00903E67" w:rsidRDefault="00903E67" w:rsidP="005636B6">
      <w:pPr>
        <w:spacing w:before="240" w:after="240"/>
      </w:pPr>
      <w:r>
        <w:t>tan fuerte; por lo que, como dos chivos,</w:t>
      </w:r>
    </w:p>
    <w:p w14:paraId="295BE047" w14:textId="77777777" w:rsidR="00903E67" w:rsidRDefault="00903E67" w:rsidP="005636B6">
      <w:pPr>
        <w:spacing w:before="240" w:after="240"/>
      </w:pPr>
      <w:r>
        <w:t>los dos se golpearon iracundos.</w:t>
      </w:r>
    </w:p>
    <w:p w14:paraId="44B7D132" w14:textId="77777777" w:rsidR="00903E67" w:rsidRDefault="00903E67" w:rsidP="005636B6">
      <w:pPr>
        <w:spacing w:before="240" w:after="240"/>
      </w:pPr>
      <w:r>
        <w:t>Y uno, que sin orejas se encontraba</w:t>
      </w:r>
    </w:p>
    <w:p w14:paraId="5AE136FD" w14:textId="77777777" w:rsidR="00903E67" w:rsidRDefault="00903E67" w:rsidP="005636B6">
      <w:pPr>
        <w:spacing w:before="240" w:after="240"/>
      </w:pPr>
      <w:r>
        <w:t>por la friura, con el rostro gacho,</w:t>
      </w:r>
    </w:p>
    <w:p w14:paraId="0D078139" w14:textId="77777777" w:rsidR="00903E67" w:rsidRDefault="00903E67" w:rsidP="005636B6">
      <w:pPr>
        <w:spacing w:before="240" w:after="240"/>
      </w:pPr>
      <w:r>
        <w:t>dijo: «¿Por qué nos miras de ese modo?</w:t>
      </w:r>
    </w:p>
    <w:p w14:paraId="73F51E1A" w14:textId="77777777" w:rsidR="00903E67" w:rsidRDefault="00903E67" w:rsidP="005636B6">
      <w:pPr>
        <w:spacing w:before="240" w:after="240"/>
      </w:pPr>
      <w:r>
        <w:t>Si saber quieres quién son estos dos,</w:t>
      </w:r>
    </w:p>
    <w:p w14:paraId="1D90C6B4" w14:textId="77777777" w:rsidR="00903E67" w:rsidRDefault="00903E67" w:rsidP="005636B6">
      <w:pPr>
        <w:spacing w:before="240" w:after="240"/>
      </w:pPr>
      <w:r>
        <w:t>el valle en que el Bisenzo se derrama</w:t>
      </w:r>
    </w:p>
    <w:p w14:paraId="5623B996" w14:textId="77777777" w:rsidR="00903E67" w:rsidRDefault="00903E67" w:rsidP="005636B6">
      <w:pPr>
        <w:spacing w:before="240" w:after="240"/>
      </w:pPr>
      <w:r>
        <w:t>fue de Alberto, su padre, y de estos hijos.</w:t>
      </w:r>
    </w:p>
    <w:p w14:paraId="3393934C" w14:textId="77777777" w:rsidR="00903E67" w:rsidRDefault="00903E67" w:rsidP="005636B6">
      <w:pPr>
        <w:spacing w:before="240" w:after="240"/>
      </w:pPr>
      <w:r>
        <w:lastRenderedPageBreak/>
        <w:t>De igual cuerpo salieron; y en Caína</w:t>
      </w:r>
    </w:p>
    <w:p w14:paraId="3F86A25A" w14:textId="77777777" w:rsidR="00903E67" w:rsidRDefault="00903E67" w:rsidP="005636B6">
      <w:pPr>
        <w:spacing w:before="240" w:after="240"/>
      </w:pPr>
      <w:r>
        <w:t>podrás buscar, y no encontrarás sombra</w:t>
      </w:r>
    </w:p>
    <w:p w14:paraId="2B0F2512" w14:textId="77777777" w:rsidR="00903E67" w:rsidRDefault="00903E67" w:rsidP="005636B6">
      <w:pPr>
        <w:spacing w:before="240" w:after="240"/>
      </w:pPr>
      <w:r>
        <w:t>más digna de estar puesta en este hielo;</w:t>
      </w:r>
    </w:p>
    <w:p w14:paraId="7F0DFD3A" w14:textId="77777777" w:rsidR="00903E67" w:rsidRDefault="00903E67" w:rsidP="005636B6">
      <w:pPr>
        <w:spacing w:before="240" w:after="240"/>
      </w:pPr>
      <w:r>
        <w:t>no aquel a quien rompiera pecho y sombra,</w:t>
      </w:r>
    </w:p>
    <w:p w14:paraId="56B8842B" w14:textId="77777777" w:rsidR="00903E67" w:rsidRDefault="00903E67" w:rsidP="005636B6">
      <w:pPr>
        <w:spacing w:before="240" w:after="240"/>
      </w:pPr>
      <w:r>
        <w:t>por la mano de Arturo, un solo golpe;</w:t>
      </w:r>
    </w:p>
    <w:p w14:paraId="7FB34740" w14:textId="77777777" w:rsidR="00903E67" w:rsidRDefault="00903E67" w:rsidP="005636B6">
      <w:pPr>
        <w:spacing w:before="240" w:after="240"/>
      </w:pPr>
      <w:r>
        <w:t>no Focaccia; y no éste, que me tapa</w:t>
      </w:r>
    </w:p>
    <w:p w14:paraId="1BC15617" w14:textId="77777777" w:rsidR="00903E67" w:rsidRDefault="00903E67" w:rsidP="005636B6">
      <w:pPr>
        <w:spacing w:before="240" w:after="240"/>
      </w:pPr>
      <w:r>
        <w:t>con la cabeza y no me deja ver,</w:t>
      </w:r>
    </w:p>
    <w:p w14:paraId="6310834D" w14:textId="77777777" w:rsidR="00903E67" w:rsidRDefault="00903E67" w:rsidP="005636B6">
      <w:pPr>
        <w:spacing w:before="240" w:after="240"/>
      </w:pPr>
      <w:r>
        <w:t>y fue llamado Sassol Mascheroni:</w:t>
      </w:r>
    </w:p>
    <w:p w14:paraId="0B89FDBD" w14:textId="77777777" w:rsidR="00903E67" w:rsidRDefault="00903E67" w:rsidP="005636B6">
      <w:pPr>
        <w:spacing w:before="240" w:after="240"/>
      </w:pPr>
      <w:r>
        <w:t>si eres toscano bien sabrás quién fue.</w:t>
      </w:r>
    </w:p>
    <w:p w14:paraId="47D7EA31" w14:textId="77777777" w:rsidR="00903E67" w:rsidRDefault="00903E67" w:rsidP="005636B6">
      <w:pPr>
        <w:spacing w:before="240" w:after="240"/>
      </w:pPr>
      <w:r>
        <w:t>Y porque en más sermones no me metas,</w:t>
      </w:r>
    </w:p>
    <w:p w14:paraId="41402BEC" w14:textId="77777777" w:rsidR="00903E67" w:rsidRDefault="00903E67" w:rsidP="005636B6">
      <w:pPr>
        <w:spacing w:before="240" w:after="240"/>
      </w:pPr>
      <w:r>
        <w:t>sabe que fui Camincion dei Pazzi;</w:t>
      </w:r>
    </w:p>
    <w:p w14:paraId="55E1D992" w14:textId="77777777" w:rsidR="00903E67" w:rsidRDefault="00903E67" w:rsidP="005636B6">
      <w:pPr>
        <w:spacing w:before="240" w:after="240"/>
      </w:pPr>
      <w:r>
        <w:t>y espero que Carlino me haga bueno.»</w:t>
      </w:r>
    </w:p>
    <w:p w14:paraId="546491E6" w14:textId="77777777" w:rsidR="00903E67" w:rsidRDefault="00903E67" w:rsidP="005636B6">
      <w:pPr>
        <w:spacing w:before="240" w:after="240"/>
      </w:pPr>
      <w:r>
        <w:t>Luego yo vi mil rostros por el frío</w:t>
      </w:r>
    </w:p>
    <w:p w14:paraId="313E18EB" w14:textId="77777777" w:rsidR="00903E67" w:rsidRDefault="00903E67" w:rsidP="005636B6">
      <w:pPr>
        <w:spacing w:before="240" w:after="240"/>
      </w:pPr>
      <w:r>
        <w:t>amoratados, y terror me viene,</w:t>
      </w:r>
    </w:p>
    <w:p w14:paraId="364ECC95" w14:textId="77777777" w:rsidR="00903E67" w:rsidRDefault="00903E67" w:rsidP="005636B6">
      <w:pPr>
        <w:spacing w:before="240" w:after="240"/>
      </w:pPr>
      <w:r>
        <w:t>y siempre me vendrá de aquellos hielos.</w:t>
      </w:r>
    </w:p>
    <w:p w14:paraId="080B4879" w14:textId="77777777" w:rsidR="00903E67" w:rsidRDefault="00903E67" w:rsidP="005636B6">
      <w:pPr>
        <w:spacing w:before="240" w:after="240"/>
      </w:pPr>
      <w:r>
        <w:t>Y mientras que hacia el centro caminábamos,</w:t>
      </w:r>
    </w:p>
    <w:p w14:paraId="33E8035A" w14:textId="77777777" w:rsidR="00903E67" w:rsidRDefault="00903E67" w:rsidP="005636B6">
      <w:pPr>
        <w:spacing w:before="240" w:after="240"/>
      </w:pPr>
      <w:r>
        <w:t>en el que toda gravedad se aúna,</w:t>
      </w:r>
    </w:p>
    <w:p w14:paraId="66D572C7" w14:textId="77777777" w:rsidR="00903E67" w:rsidRDefault="00903E67" w:rsidP="005636B6">
      <w:pPr>
        <w:spacing w:before="240" w:after="240"/>
      </w:pPr>
      <w:r>
        <w:t>y yo en la eterna lobreguez temblaba,</w:t>
      </w:r>
    </w:p>
    <w:p w14:paraId="25A12964" w14:textId="77777777" w:rsidR="00903E67" w:rsidRDefault="00903E67" w:rsidP="005636B6">
      <w:pPr>
        <w:spacing w:before="240" w:after="240"/>
      </w:pPr>
      <w:r>
        <w:t>si el azar o el destino o Dios lo quiso,</w:t>
      </w:r>
    </w:p>
    <w:p w14:paraId="32BDA6CA" w14:textId="77777777" w:rsidR="00903E67" w:rsidRDefault="00903E67" w:rsidP="005636B6">
      <w:pPr>
        <w:spacing w:before="240" w:after="240"/>
      </w:pPr>
      <w:r>
        <w:lastRenderedPageBreak/>
        <w:t>no sé; mas paseando entre cabezas,</w:t>
      </w:r>
    </w:p>
    <w:p w14:paraId="30B45579" w14:textId="77777777" w:rsidR="00903E67" w:rsidRDefault="00903E67" w:rsidP="005636B6">
      <w:pPr>
        <w:spacing w:before="240" w:after="240"/>
      </w:pPr>
      <w:r>
        <w:t>golpeé con el pie el rostro de una.</w:t>
      </w:r>
    </w:p>
    <w:p w14:paraId="113FBE61" w14:textId="77777777" w:rsidR="00903E67" w:rsidRDefault="00903E67" w:rsidP="005636B6">
      <w:pPr>
        <w:spacing w:before="240" w:after="240"/>
      </w:pPr>
      <w:r>
        <w:t>Llorando me gritó: «¿Por qué me pisas?</w:t>
      </w:r>
    </w:p>
    <w:p w14:paraId="55774449" w14:textId="77777777" w:rsidR="00903E67" w:rsidRDefault="00903E67" w:rsidP="005636B6">
      <w:pPr>
        <w:spacing w:before="240" w:after="240"/>
      </w:pPr>
      <w:r>
        <w:t>Si a aumentar tú no vienes la venganza</w:t>
      </w:r>
    </w:p>
    <w:p w14:paraId="5B83956F" w14:textId="77777777" w:rsidR="00903E67" w:rsidRDefault="00903E67" w:rsidP="005636B6">
      <w:pPr>
        <w:spacing w:before="240" w:after="240"/>
      </w:pPr>
      <w:r>
        <w:t>de Monteaperti, ¿por qué me molestas?»</w:t>
      </w:r>
    </w:p>
    <w:p w14:paraId="6208B942" w14:textId="77777777" w:rsidR="00903E67" w:rsidRDefault="00903E67" w:rsidP="005636B6">
      <w:pPr>
        <w:spacing w:before="240" w:after="240"/>
      </w:pPr>
      <w:r>
        <w:t>Y yo: «Maestro mío, espera un poco</w:t>
      </w:r>
    </w:p>
    <w:p w14:paraId="03B81570" w14:textId="77777777" w:rsidR="00903E67" w:rsidRDefault="00903E67" w:rsidP="005636B6">
      <w:pPr>
        <w:spacing w:before="240" w:after="240"/>
      </w:pPr>
      <w:r>
        <w:t>pues quiero que me saque éste de dudas;</w:t>
      </w:r>
    </w:p>
    <w:p w14:paraId="481B11D9" w14:textId="77777777" w:rsidR="00903E67" w:rsidRDefault="00903E67" w:rsidP="005636B6">
      <w:pPr>
        <w:spacing w:before="240" w:after="240"/>
      </w:pPr>
      <w:r>
        <w:t>y luego me darás, si quieres, prisa.»</w:t>
      </w:r>
    </w:p>
    <w:p w14:paraId="51889975" w14:textId="77777777" w:rsidR="00903E67" w:rsidRDefault="00903E67" w:rsidP="005636B6">
      <w:pPr>
        <w:spacing w:before="240" w:after="240"/>
      </w:pPr>
      <w:r>
        <w:t>El guía se detuvo y dije a aquel</w:t>
      </w:r>
    </w:p>
    <w:p w14:paraId="0073FF5D" w14:textId="77777777" w:rsidR="00903E67" w:rsidRDefault="00903E67" w:rsidP="005636B6">
      <w:pPr>
        <w:spacing w:before="240" w:after="240"/>
      </w:pPr>
      <w:r>
        <w:t>que blasfemaba aún muy duramente:</w:t>
      </w:r>
    </w:p>
    <w:p w14:paraId="7D184ECD" w14:textId="77777777" w:rsidR="00903E67" w:rsidRDefault="00903E67" w:rsidP="005636B6">
      <w:pPr>
        <w:spacing w:before="240" w:after="240"/>
      </w:pPr>
      <w:r>
        <w:t>« ¿Quién eres tú que así reprendes a otros?»</w:t>
      </w:r>
    </w:p>
    <w:p w14:paraId="2893FB45" w14:textId="77777777" w:rsidR="00903E67" w:rsidRDefault="00903E67" w:rsidP="005636B6">
      <w:pPr>
        <w:spacing w:before="240" w:after="240"/>
      </w:pPr>
      <w:r>
        <w:t>«Y tú ¿quién eres que por la Antenora</w:t>
      </w:r>
    </w:p>
    <w:p w14:paraId="501B618E" w14:textId="77777777" w:rsidR="00903E67" w:rsidRDefault="00903E67" w:rsidP="005636B6">
      <w:pPr>
        <w:spacing w:before="240" w:after="240"/>
      </w:pPr>
      <w:r>
        <w:t>vas golpeando -respondió- los rostros,</w:t>
      </w:r>
    </w:p>
    <w:p w14:paraId="457A561C" w14:textId="77777777" w:rsidR="00903E67" w:rsidRDefault="00903E67" w:rsidP="005636B6">
      <w:pPr>
        <w:spacing w:before="240" w:after="240"/>
      </w:pPr>
      <w:r>
        <w:t>de tal forma que, aun vivo, mucho fuera?»</w:t>
      </w:r>
    </w:p>
    <w:p w14:paraId="01463BA1" w14:textId="77777777" w:rsidR="00903E67" w:rsidRDefault="00903E67" w:rsidP="005636B6">
      <w:pPr>
        <w:spacing w:before="240" w:after="240"/>
      </w:pPr>
      <w:r>
        <w:t>«Yo estoy vivo, y acaso te convenga</w:t>
      </w:r>
    </w:p>
    <w:p w14:paraId="7E6A3F97" w14:textId="77777777" w:rsidR="00903E67" w:rsidRDefault="00903E67" w:rsidP="005636B6">
      <w:pPr>
        <w:spacing w:before="240" w:after="240"/>
      </w:pPr>
      <w:r>
        <w:t>-fue mi respuesta-, si es que quieres fama,</w:t>
      </w:r>
    </w:p>
    <w:p w14:paraId="4D167539" w14:textId="77777777" w:rsidR="00903E67" w:rsidRDefault="00903E67" w:rsidP="005636B6">
      <w:pPr>
        <w:spacing w:before="240" w:after="240"/>
      </w:pPr>
      <w:r>
        <w:t>que yo ponga tu nombre entre los otros.»</w:t>
      </w:r>
    </w:p>
    <w:p w14:paraId="719BEA57" w14:textId="77777777" w:rsidR="00903E67" w:rsidRDefault="00903E67" w:rsidP="005636B6">
      <w:pPr>
        <w:spacing w:before="240" w:after="240"/>
      </w:pPr>
      <w:r>
        <w:t>Y él a mí: «Lo contrario desearía;</w:t>
      </w:r>
    </w:p>
    <w:p w14:paraId="0579F542" w14:textId="77777777" w:rsidR="00903E67" w:rsidRDefault="00903E67" w:rsidP="005636B6">
      <w:pPr>
        <w:spacing w:before="240" w:after="240"/>
      </w:pPr>
      <w:r>
        <w:t>márchate ya de aquí y no me molestes,</w:t>
      </w:r>
    </w:p>
    <w:p w14:paraId="32C29CF3" w14:textId="77777777" w:rsidR="00903E67" w:rsidRDefault="00903E67" w:rsidP="005636B6">
      <w:pPr>
        <w:spacing w:before="240" w:after="240"/>
      </w:pPr>
      <w:r>
        <w:lastRenderedPageBreak/>
        <w:t>que halagar sabes mal en esta gruta.»</w:t>
      </w:r>
    </w:p>
    <w:p w14:paraId="6F0BE40D" w14:textId="77777777" w:rsidR="00903E67" w:rsidRDefault="00903E67" w:rsidP="005636B6">
      <w:pPr>
        <w:spacing w:before="240" w:after="240"/>
      </w:pPr>
      <w:r>
        <w:t>Entonces le cogí por el cogote,</w:t>
      </w:r>
    </w:p>
    <w:p w14:paraId="3638B565" w14:textId="77777777" w:rsidR="00903E67" w:rsidRDefault="00903E67" w:rsidP="005636B6">
      <w:pPr>
        <w:spacing w:before="240" w:after="240"/>
      </w:pPr>
      <w:r>
        <w:t>y dije: «Deberás decir tu nombre,</w:t>
      </w:r>
    </w:p>
    <w:p w14:paraId="3893A21C" w14:textId="77777777" w:rsidR="00903E67" w:rsidRDefault="00903E67" w:rsidP="005636B6">
      <w:pPr>
        <w:spacing w:before="240" w:after="240"/>
      </w:pPr>
      <w:r>
        <w:t>o quedarte sin pelo aquí debajo.»</w:t>
      </w:r>
    </w:p>
    <w:p w14:paraId="12BECB6A" w14:textId="77777777" w:rsidR="00903E67" w:rsidRDefault="00903E67" w:rsidP="005636B6">
      <w:pPr>
        <w:spacing w:before="240" w:after="240"/>
      </w:pPr>
      <w:r>
        <w:t>Por lo que dijo: «Aunque me descabelles,</w:t>
      </w:r>
    </w:p>
    <w:p w14:paraId="3C8E60AC" w14:textId="77777777" w:rsidR="00903E67" w:rsidRDefault="00903E67" w:rsidP="005636B6">
      <w:pPr>
        <w:spacing w:before="240" w:after="240"/>
      </w:pPr>
      <w:r>
        <w:t>no te diré quién soy, ni he de decirlo,</w:t>
      </w:r>
    </w:p>
    <w:p w14:paraId="3D1F850B" w14:textId="77777777" w:rsidR="00903E67" w:rsidRDefault="00903E67" w:rsidP="005636B6">
      <w:pPr>
        <w:spacing w:before="240" w:after="240"/>
      </w:pPr>
      <w:r>
        <w:t>aunque mil veces golpees mi cabeza.»</w:t>
      </w:r>
    </w:p>
    <w:p w14:paraId="7D3FD9AC" w14:textId="77777777" w:rsidR="00903E67" w:rsidRDefault="00903E67" w:rsidP="005636B6">
      <w:pPr>
        <w:spacing w:before="240" w:after="240"/>
      </w:pPr>
      <w:r>
        <w:t>Ya enroscados tenía sus cabellos,</w:t>
      </w:r>
    </w:p>
    <w:p w14:paraId="158EA428" w14:textId="77777777" w:rsidR="00903E67" w:rsidRDefault="00903E67" w:rsidP="005636B6">
      <w:pPr>
        <w:spacing w:before="240" w:after="240"/>
      </w:pPr>
      <w:r>
        <w:t>y ya más de un mechón le había arrancado,</w:t>
      </w:r>
    </w:p>
    <w:p w14:paraId="1C3C51FF" w14:textId="77777777" w:rsidR="00903E67" w:rsidRDefault="00903E67" w:rsidP="005636B6">
      <w:pPr>
        <w:spacing w:before="240" w:after="240"/>
      </w:pPr>
      <w:r>
        <w:t>mientras ladraba con la vista gacha,</w:t>
      </w:r>
    </w:p>
    <w:p w14:paraId="512277B5" w14:textId="77777777" w:rsidR="00903E67" w:rsidRDefault="00903E67" w:rsidP="005636B6">
      <w:pPr>
        <w:spacing w:before="240" w:after="240"/>
      </w:pPr>
      <w:r>
        <w:t>cuando otro le gritó: «¿Qué tienes, Bocca?</w:t>
      </w:r>
    </w:p>
    <w:p w14:paraId="32572CF4" w14:textId="77777777" w:rsidR="00903E67" w:rsidRDefault="00903E67" w:rsidP="005636B6">
      <w:pPr>
        <w:spacing w:before="240" w:after="240"/>
      </w:pPr>
      <w:r>
        <w:t>¿No te basta sonar con las quijadas,</w:t>
      </w:r>
    </w:p>
    <w:p w14:paraId="55644A15" w14:textId="77777777" w:rsidR="00903E67" w:rsidRDefault="00903E67" w:rsidP="005636B6">
      <w:pPr>
        <w:spacing w:before="240" w:after="240"/>
      </w:pPr>
      <w:r>
        <w:t>sino que ladras? ¿quién te da tormento?»</w:t>
      </w:r>
    </w:p>
    <w:p w14:paraId="037ADF60" w14:textId="77777777" w:rsidR="00903E67" w:rsidRDefault="00903E67" w:rsidP="005636B6">
      <w:pPr>
        <w:spacing w:before="240" w:after="240"/>
      </w:pPr>
      <w:r>
        <w:t>«Ahora -le dije yo- no quiero oírte,</w:t>
      </w:r>
    </w:p>
    <w:p w14:paraId="1BD80DE4" w14:textId="77777777" w:rsidR="00903E67" w:rsidRDefault="00903E67" w:rsidP="005636B6">
      <w:pPr>
        <w:spacing w:before="240" w:after="240"/>
      </w:pPr>
      <w:r>
        <w:t>oh malvado traidor: que en tu deshonra,</w:t>
      </w:r>
    </w:p>
    <w:p w14:paraId="4A999727" w14:textId="77777777" w:rsidR="00903E67" w:rsidRDefault="00903E67" w:rsidP="005636B6">
      <w:pPr>
        <w:spacing w:before="240" w:after="240"/>
      </w:pPr>
      <w:r>
        <w:t>he de llevar de ti veraces nuevas.»</w:t>
      </w:r>
    </w:p>
    <w:p w14:paraId="01489D45" w14:textId="77777777" w:rsidR="00903E67" w:rsidRDefault="00903E67" w:rsidP="005636B6">
      <w:pPr>
        <w:spacing w:before="240" w:after="240"/>
      </w:pPr>
      <w:r>
        <w:t>«Vete -repuso- y di lo que te plazca,</w:t>
      </w:r>
    </w:p>
    <w:p w14:paraId="59C61B55" w14:textId="77777777" w:rsidR="00903E67" w:rsidRDefault="00903E67" w:rsidP="005636B6">
      <w:pPr>
        <w:spacing w:before="240" w:after="240"/>
      </w:pPr>
      <w:r>
        <w:t>pero no calles, si de aquí salieras,</w:t>
      </w:r>
    </w:p>
    <w:p w14:paraId="20137FB9" w14:textId="77777777" w:rsidR="00903E67" w:rsidRDefault="00903E67" w:rsidP="005636B6">
      <w:pPr>
        <w:spacing w:before="240" w:after="240"/>
      </w:pPr>
      <w:r>
        <w:t>de quien tuvo la lengua tan ligera.</w:t>
      </w:r>
    </w:p>
    <w:p w14:paraId="2717941B" w14:textId="77777777" w:rsidR="00903E67" w:rsidRDefault="00903E67" w:rsidP="005636B6">
      <w:pPr>
        <w:spacing w:before="240" w:after="240"/>
      </w:pPr>
      <w:r>
        <w:lastRenderedPageBreak/>
        <w:t>Él llora aquí el dinero del francés:</w:t>
      </w:r>
    </w:p>
    <w:p w14:paraId="4E99969E" w14:textId="77777777" w:rsidR="00903E67" w:rsidRDefault="00903E67" w:rsidP="005636B6">
      <w:pPr>
        <w:spacing w:before="240" w:after="240"/>
      </w:pPr>
      <w:r>
        <w:t>"Yo vi -podrás decir- a aquel de Duera,</w:t>
      </w:r>
    </w:p>
    <w:p w14:paraId="7533F7D3" w14:textId="77777777" w:rsidR="00903E67" w:rsidRDefault="00903E67" w:rsidP="005636B6">
      <w:pPr>
        <w:spacing w:before="240" w:after="240"/>
      </w:pPr>
      <w:r>
        <w:t>donde frescos están los pecadores."</w:t>
      </w:r>
    </w:p>
    <w:p w14:paraId="65B73DFB" w14:textId="77777777" w:rsidR="00903E67" w:rsidRDefault="00903E67" w:rsidP="005636B6">
      <w:pPr>
        <w:spacing w:before="240" w:after="240"/>
      </w:pPr>
      <w:r>
        <w:t>Si fuera preguntado "¿y esos otros?",</w:t>
      </w:r>
    </w:p>
    <w:p w14:paraId="41D1A86A" w14:textId="77777777" w:rsidR="00903E67" w:rsidRDefault="00903E67" w:rsidP="005636B6">
      <w:pPr>
        <w:spacing w:before="240" w:after="240"/>
      </w:pPr>
      <w:r>
        <w:t>tienes al lado a aquel de Beccaría,</w:t>
      </w:r>
    </w:p>
    <w:p w14:paraId="2336C95E" w14:textId="77777777" w:rsidR="00903E67" w:rsidRDefault="00903E67" w:rsidP="005636B6">
      <w:pPr>
        <w:spacing w:before="240" w:after="240"/>
      </w:pPr>
      <w:r>
        <w:t>del cual segó Florencia la garganta.</w:t>
      </w:r>
    </w:p>
    <w:p w14:paraId="07D7F358" w14:textId="77777777" w:rsidR="00903E67" w:rsidRDefault="00903E67" w:rsidP="005636B6">
      <w:pPr>
        <w:spacing w:before="240" w:after="240"/>
      </w:pPr>
      <w:r>
        <w:t>Gianni de Soldanier creo que está</w:t>
      </w:r>
    </w:p>
    <w:p w14:paraId="029F226E" w14:textId="77777777" w:rsidR="00903E67" w:rsidRDefault="00903E67" w:rsidP="005636B6">
      <w:pPr>
        <w:spacing w:before="240" w:after="240"/>
      </w:pPr>
      <w:r>
        <w:t>allá con Ganelón y Teobaldelo,</w:t>
      </w:r>
    </w:p>
    <w:p w14:paraId="2DF896ED" w14:textId="77777777" w:rsidR="00903E67" w:rsidRDefault="00903E67" w:rsidP="005636B6">
      <w:pPr>
        <w:spacing w:before="240" w:after="240"/>
      </w:pPr>
      <w:r>
        <w:t>que abrió Faenza mientras que dormía.»</w:t>
      </w:r>
    </w:p>
    <w:p w14:paraId="34C2C816" w14:textId="77777777" w:rsidR="00903E67" w:rsidRDefault="00903E67" w:rsidP="005636B6">
      <w:pPr>
        <w:spacing w:before="240" w:after="240"/>
      </w:pPr>
      <w:r>
        <w:t>Nos habíamos de éstos alejado,</w:t>
      </w:r>
    </w:p>
    <w:p w14:paraId="2F82B123" w14:textId="77777777" w:rsidR="00903E67" w:rsidRDefault="00903E67" w:rsidP="005636B6">
      <w:pPr>
        <w:spacing w:before="240" w:after="240"/>
      </w:pPr>
      <w:r>
        <w:t>cuando vi a dos helados en un hoyo,</w:t>
      </w:r>
    </w:p>
    <w:p w14:paraId="43D24795" w14:textId="77777777" w:rsidR="00903E67" w:rsidRDefault="00903E67" w:rsidP="005636B6">
      <w:pPr>
        <w:spacing w:before="240" w:after="240"/>
      </w:pPr>
      <w:r>
        <w:t>y una cabeza de otra era sombrero;</w:t>
      </w:r>
    </w:p>
    <w:p w14:paraId="7510FDFC" w14:textId="77777777" w:rsidR="00903E67" w:rsidRDefault="00903E67" w:rsidP="005636B6">
      <w:pPr>
        <w:spacing w:before="240" w:after="240"/>
      </w:pPr>
      <w:r>
        <w:t>y como el pan con hambre se devora,</w:t>
      </w:r>
    </w:p>
    <w:p w14:paraId="27ECAB1A" w14:textId="77777777" w:rsidR="00903E67" w:rsidRDefault="00903E67" w:rsidP="005636B6">
      <w:pPr>
        <w:spacing w:before="240" w:after="240"/>
      </w:pPr>
      <w:r>
        <w:t>así el de arriba le mordía al otro</w:t>
      </w:r>
    </w:p>
    <w:p w14:paraId="3D6CD658" w14:textId="77777777" w:rsidR="00903E67" w:rsidRDefault="00903E67" w:rsidP="005636B6">
      <w:pPr>
        <w:spacing w:before="240" w:after="240"/>
      </w:pPr>
      <w:r>
        <w:t>donde se juntan nuca con cerebro.</w:t>
      </w:r>
    </w:p>
    <w:p w14:paraId="1367B5E7" w14:textId="77777777" w:rsidR="00903E67" w:rsidRDefault="00903E67" w:rsidP="005636B6">
      <w:pPr>
        <w:spacing w:before="240" w:after="240"/>
      </w:pPr>
      <w:r>
        <w:t>No de otra forma Tideo roía</w:t>
      </w:r>
    </w:p>
    <w:p w14:paraId="0CBA20C9" w14:textId="77777777" w:rsidR="00903E67" w:rsidRDefault="00903E67" w:rsidP="005636B6">
      <w:pPr>
        <w:spacing w:before="240" w:after="240"/>
      </w:pPr>
      <w:r>
        <w:t>la sien a Menalipo por despecho,</w:t>
      </w:r>
    </w:p>
    <w:p w14:paraId="5B886588" w14:textId="77777777" w:rsidR="00903E67" w:rsidRDefault="00903E67" w:rsidP="005636B6">
      <w:pPr>
        <w:spacing w:before="240" w:after="240"/>
      </w:pPr>
      <w:r>
        <w:t>que aquél el cráneo y las restantes cosas.</w:t>
      </w:r>
    </w:p>
    <w:p w14:paraId="1AABFA2F" w14:textId="77777777" w:rsidR="00903E67" w:rsidRDefault="00903E67" w:rsidP="005636B6">
      <w:pPr>
        <w:spacing w:before="240" w:after="240"/>
      </w:pPr>
      <w:r>
        <w:t>«Oh tú, que muestras por tan brutal signo</w:t>
      </w:r>
    </w:p>
    <w:p w14:paraId="52A9A681" w14:textId="77777777" w:rsidR="00903E67" w:rsidRDefault="00903E67" w:rsidP="005636B6">
      <w:pPr>
        <w:spacing w:before="240" w:after="240"/>
      </w:pPr>
      <w:r>
        <w:lastRenderedPageBreak/>
        <w:t>un odio tal por quien así devoras,</w:t>
      </w:r>
    </w:p>
    <w:p w14:paraId="51657D00" w14:textId="77777777" w:rsidR="00903E67" w:rsidRDefault="00903E67" w:rsidP="005636B6">
      <w:pPr>
        <w:spacing w:before="240" w:after="240"/>
      </w:pPr>
      <w:r>
        <w:t>dime el porqué -le dije- de ese trato,</w:t>
      </w:r>
    </w:p>
    <w:p w14:paraId="3D79568C" w14:textId="77777777" w:rsidR="00903E67" w:rsidRDefault="00903E67" w:rsidP="005636B6">
      <w:pPr>
        <w:spacing w:before="240" w:after="240"/>
      </w:pPr>
      <w:r>
        <w:t>que si tú con razón te quejas de él,</w:t>
      </w:r>
    </w:p>
    <w:p w14:paraId="72FA01C3" w14:textId="77777777" w:rsidR="00903E67" w:rsidRDefault="00903E67" w:rsidP="005636B6">
      <w:pPr>
        <w:spacing w:before="240" w:after="240"/>
      </w:pPr>
      <w:r>
        <w:t>sabiendo quiénes sois, y su pecado,</w:t>
      </w:r>
    </w:p>
    <w:p w14:paraId="7C228BEC" w14:textId="77777777" w:rsidR="00903E67" w:rsidRDefault="00903E67" w:rsidP="005636B6">
      <w:pPr>
        <w:spacing w:before="240" w:after="240"/>
      </w:pPr>
      <w:r>
        <w:t>aún en el mundo pueda yo vengarte,</w:t>
      </w:r>
    </w:p>
    <w:p w14:paraId="545EE720" w14:textId="77777777" w:rsidR="00903E67" w:rsidRDefault="00903E67" w:rsidP="005636B6">
      <w:pPr>
        <w:spacing w:before="240" w:after="240"/>
      </w:pPr>
      <w:r>
        <w:t>si no se seca aquella con la que hablo.»</w:t>
      </w:r>
    </w:p>
    <w:p w14:paraId="39E85650" w14:textId="0BE6B9C0" w:rsidR="00903E67" w:rsidRDefault="00903E67" w:rsidP="005636B6">
      <w:pPr>
        <w:pStyle w:val="Ttulo2"/>
        <w:spacing w:before="240" w:after="240"/>
      </w:pPr>
      <w:r>
        <w:br w:type="page"/>
      </w:r>
      <w:bookmarkStart w:id="37" w:name="_Toc196140960"/>
      <w:r>
        <w:lastRenderedPageBreak/>
        <w:t>CANTO XXXIII</w:t>
      </w:r>
      <w:bookmarkEnd w:id="37"/>
    </w:p>
    <w:p w14:paraId="4B69F905" w14:textId="49D84A50" w:rsidR="00903E67" w:rsidRDefault="00903E67" w:rsidP="005636B6">
      <w:pPr>
        <w:spacing w:before="240" w:after="240"/>
      </w:pPr>
      <w:r>
        <w:t>De la feroz comida alzó la boca</w:t>
      </w:r>
      <w:r w:rsidR="00425FAE">
        <w:t xml:space="preserve"> </w:t>
      </w:r>
      <w:r>
        <w:t>el pecador, limpiándola en los pelos</w:t>
      </w:r>
    </w:p>
    <w:p w14:paraId="3B8321D6" w14:textId="77777777" w:rsidR="00903E67" w:rsidRDefault="00903E67" w:rsidP="005636B6">
      <w:pPr>
        <w:spacing w:before="240" w:after="240"/>
      </w:pPr>
      <w:r>
        <w:t>de la cabeza que detrás roía.</w:t>
      </w:r>
    </w:p>
    <w:p w14:paraId="30B5F399" w14:textId="77777777" w:rsidR="00903E67" w:rsidRDefault="00903E67" w:rsidP="005636B6">
      <w:pPr>
        <w:spacing w:before="240" w:after="240"/>
      </w:pPr>
      <w:r>
        <w:t>Luego empezó: «Tú quieres que renueve</w:t>
      </w:r>
    </w:p>
    <w:p w14:paraId="4F4EFACA" w14:textId="77777777" w:rsidR="00903E67" w:rsidRDefault="00903E67" w:rsidP="005636B6">
      <w:pPr>
        <w:spacing w:before="240" w:after="240"/>
      </w:pPr>
      <w:r>
        <w:t>el amargo dolor que me atenaza</w:t>
      </w:r>
    </w:p>
    <w:p w14:paraId="23F7F8CB" w14:textId="77777777" w:rsidR="00903E67" w:rsidRDefault="00903E67" w:rsidP="005636B6">
      <w:pPr>
        <w:spacing w:before="240" w:after="240"/>
      </w:pPr>
      <w:r>
        <w:t>sólo al pensarlo, antes que de ello hable.</w:t>
      </w:r>
    </w:p>
    <w:p w14:paraId="7B103C50" w14:textId="77777777" w:rsidR="00903E67" w:rsidRDefault="00903E67" w:rsidP="005636B6">
      <w:pPr>
        <w:spacing w:before="240" w:after="240"/>
      </w:pPr>
      <w:r>
        <w:t>Mas si han de ser simiente mis palabras</w:t>
      </w:r>
    </w:p>
    <w:p w14:paraId="38E6CE96" w14:textId="77777777" w:rsidR="00903E67" w:rsidRDefault="00903E67" w:rsidP="005636B6">
      <w:pPr>
        <w:spacing w:before="240" w:after="240"/>
      </w:pPr>
      <w:r>
        <w:t>que dé frutos de infamia a este traidor</w:t>
      </w:r>
    </w:p>
    <w:p w14:paraId="09901E59" w14:textId="77777777" w:rsidR="00903E67" w:rsidRDefault="00903E67" w:rsidP="005636B6">
      <w:pPr>
        <w:spacing w:before="240" w:after="240"/>
      </w:pPr>
      <w:r>
        <w:t>que muerdo, al par verás que lloro y hablo.</w:t>
      </w:r>
    </w:p>
    <w:p w14:paraId="78E8E53D" w14:textId="77777777" w:rsidR="00903E67" w:rsidRDefault="00903E67" w:rsidP="005636B6">
      <w:pPr>
        <w:spacing w:before="240" w:after="240"/>
      </w:pPr>
      <w:r>
        <w:t>Ignoro yo quién seas y en qué forma</w:t>
      </w:r>
    </w:p>
    <w:p w14:paraId="19AF5C1C" w14:textId="77777777" w:rsidR="00903E67" w:rsidRDefault="00903E67" w:rsidP="005636B6">
      <w:pPr>
        <w:spacing w:before="240" w:after="240"/>
      </w:pPr>
      <w:r>
        <w:t>has llegado hasta aquí, mas de Florencia</w:t>
      </w:r>
    </w:p>
    <w:p w14:paraId="776D56E4" w14:textId="77777777" w:rsidR="00903E67" w:rsidRDefault="00903E67" w:rsidP="005636B6">
      <w:pPr>
        <w:spacing w:before="240" w:after="240"/>
      </w:pPr>
      <w:r>
        <w:t>de verdad me pareces al oírte.</w:t>
      </w:r>
    </w:p>
    <w:p w14:paraId="38AB55ED" w14:textId="77777777" w:rsidR="00903E67" w:rsidRDefault="00903E67" w:rsidP="005636B6">
      <w:pPr>
        <w:spacing w:before="240" w:after="240"/>
      </w:pPr>
      <w:r>
        <w:t>Debes saber que fui el conde Ugolino</w:t>
      </w:r>
    </w:p>
    <w:p w14:paraId="200C2A8F" w14:textId="77777777" w:rsidR="00903E67" w:rsidRDefault="00903E67" w:rsidP="005636B6">
      <w:pPr>
        <w:spacing w:before="240" w:after="240"/>
      </w:pPr>
      <w:r>
        <w:t>y este ha sido Ruggieri, el arzobispo;</w:t>
      </w:r>
    </w:p>
    <w:p w14:paraId="0DC9720A" w14:textId="77777777" w:rsidR="00903E67" w:rsidRDefault="00903E67" w:rsidP="005636B6">
      <w:pPr>
        <w:spacing w:before="240" w:after="240"/>
      </w:pPr>
      <w:r>
        <w:t>por qué soy tal vecino he de contarte.</w:t>
      </w:r>
    </w:p>
    <w:p w14:paraId="0428A50E" w14:textId="77777777" w:rsidR="00903E67" w:rsidRDefault="00903E67" w:rsidP="005636B6">
      <w:pPr>
        <w:spacing w:before="240" w:after="240"/>
      </w:pPr>
      <w:r>
        <w:t>Que a causa de sus malos pensamientos,</w:t>
      </w:r>
    </w:p>
    <w:p w14:paraId="2650BF23" w14:textId="77777777" w:rsidR="00903E67" w:rsidRDefault="00903E67" w:rsidP="005636B6">
      <w:pPr>
        <w:spacing w:before="240" w:after="240"/>
      </w:pPr>
      <w:r>
        <w:t>y fiándome de él fui puesto preso</w:t>
      </w:r>
    </w:p>
    <w:p w14:paraId="02C16C46" w14:textId="77777777" w:rsidR="00903E67" w:rsidRDefault="00903E67" w:rsidP="005636B6">
      <w:pPr>
        <w:spacing w:before="240" w:after="240"/>
      </w:pPr>
      <w:r>
        <w:t>y luego muerto, no hay que relatarlo;</w:t>
      </w:r>
    </w:p>
    <w:p w14:paraId="516362A4" w14:textId="77777777" w:rsidR="00903E67" w:rsidRDefault="00903E67" w:rsidP="005636B6">
      <w:pPr>
        <w:spacing w:before="240" w:after="240"/>
      </w:pPr>
      <w:r>
        <w:t>mas lo que haber oído no pudiste,</w:t>
      </w:r>
    </w:p>
    <w:p w14:paraId="6CCC03AC" w14:textId="77777777" w:rsidR="00903E67" w:rsidRDefault="00903E67" w:rsidP="005636B6">
      <w:pPr>
        <w:spacing w:before="240" w:after="240"/>
      </w:pPr>
      <w:r>
        <w:lastRenderedPageBreak/>
        <w:t>quiero decir, lo cruel que fue mi muerte,</w:t>
      </w:r>
    </w:p>
    <w:p w14:paraId="69B5C303" w14:textId="77777777" w:rsidR="00903E67" w:rsidRDefault="00903E67" w:rsidP="005636B6">
      <w:pPr>
        <w:spacing w:before="240" w:after="240"/>
      </w:pPr>
      <w:r>
        <w:t>escucharás: sabrás si me ha ofendido.</w:t>
      </w:r>
    </w:p>
    <w:p w14:paraId="7D0728B9" w14:textId="77777777" w:rsidR="00903E67" w:rsidRDefault="00903E67" w:rsidP="005636B6">
      <w:pPr>
        <w:spacing w:before="240" w:after="240"/>
      </w:pPr>
      <w:r>
        <w:t>Un pequeño agujero de «la Muda»</w:t>
      </w:r>
    </w:p>
    <w:p w14:paraId="16B22ADC" w14:textId="77777777" w:rsidR="00903E67" w:rsidRDefault="00903E67" w:rsidP="005636B6">
      <w:pPr>
        <w:spacing w:before="240" w:after="240"/>
      </w:pPr>
      <w:r>
        <w:t>que por mí ya se llama «La del Hambre»,</w:t>
      </w:r>
    </w:p>
    <w:p w14:paraId="4C22F1E5" w14:textId="77777777" w:rsidR="00903E67" w:rsidRDefault="00903E67" w:rsidP="005636B6">
      <w:pPr>
        <w:spacing w:before="240" w:after="240"/>
      </w:pPr>
      <w:r>
        <w:t>y que conviene que a otros aún encierre,</w:t>
      </w:r>
    </w:p>
    <w:p w14:paraId="73A6ABF7" w14:textId="77777777" w:rsidR="00903E67" w:rsidRDefault="00903E67" w:rsidP="005636B6">
      <w:pPr>
        <w:spacing w:before="240" w:after="240"/>
      </w:pPr>
      <w:r>
        <w:t>enseñado me había por su hueco</w:t>
      </w:r>
    </w:p>
    <w:p w14:paraId="5C201166" w14:textId="77777777" w:rsidR="00903E67" w:rsidRDefault="00903E67" w:rsidP="005636B6">
      <w:pPr>
        <w:spacing w:before="240" w:after="240"/>
      </w:pPr>
      <w:r>
        <w:t>muchas lunas, cuando un mal sueño tuve</w:t>
      </w:r>
    </w:p>
    <w:p w14:paraId="55485AD5" w14:textId="77777777" w:rsidR="00903E67" w:rsidRDefault="00903E67" w:rsidP="005636B6">
      <w:pPr>
        <w:spacing w:before="240" w:after="240"/>
      </w:pPr>
      <w:r>
        <w:t>que me rasgó los velos del futuro.</w:t>
      </w:r>
    </w:p>
    <w:p w14:paraId="53D182FB" w14:textId="77777777" w:rsidR="00903E67" w:rsidRDefault="00903E67" w:rsidP="005636B6">
      <w:pPr>
        <w:spacing w:before="240" w:after="240"/>
      </w:pPr>
      <w:r>
        <w:t>Éste me apareció señor y dueño,</w:t>
      </w:r>
    </w:p>
    <w:p w14:paraId="279ABCB7" w14:textId="77777777" w:rsidR="00903E67" w:rsidRDefault="00903E67" w:rsidP="005636B6">
      <w:pPr>
        <w:spacing w:before="240" w:after="240"/>
      </w:pPr>
      <w:r>
        <w:t>a la caza del lobo y los lobeznos</w:t>
      </w:r>
    </w:p>
    <w:p w14:paraId="764670AC" w14:textId="77777777" w:rsidR="00903E67" w:rsidRDefault="00903E67" w:rsidP="005636B6">
      <w:pPr>
        <w:spacing w:before="240" w:after="240"/>
      </w:pPr>
      <w:r>
        <w:t>en el monte que a Pisa oculta Lucca.</w:t>
      </w:r>
    </w:p>
    <w:p w14:paraId="075D7F88" w14:textId="77777777" w:rsidR="00903E67" w:rsidRDefault="00903E67" w:rsidP="005636B6">
      <w:pPr>
        <w:spacing w:before="240" w:after="240"/>
      </w:pPr>
      <w:r>
        <w:t>Con perros flacos, sabios y amaestrados,</w:t>
      </w:r>
    </w:p>
    <w:p w14:paraId="28F2406D" w14:textId="77777777" w:rsidR="00903E67" w:rsidRDefault="00903E67" w:rsidP="005636B6">
      <w:pPr>
        <w:spacing w:before="240" w:after="240"/>
      </w:pPr>
      <w:r>
        <w:t>los Gualandis, Lanfrancos y Sismondis</w:t>
      </w:r>
    </w:p>
    <w:p w14:paraId="709E5C07" w14:textId="77777777" w:rsidR="00903E67" w:rsidRDefault="00903E67" w:rsidP="005636B6">
      <w:pPr>
        <w:spacing w:before="240" w:after="240"/>
      </w:pPr>
      <w:r>
        <w:t>al frente se encontraban bien dispuestos.</w:t>
      </w:r>
    </w:p>
    <w:p w14:paraId="063D6EDC" w14:textId="77777777" w:rsidR="00903E67" w:rsidRDefault="00903E67" w:rsidP="005636B6">
      <w:pPr>
        <w:spacing w:before="240" w:after="240"/>
      </w:pPr>
      <w:r>
        <w:t>Tras de corta carrera vi rendidos</w:t>
      </w:r>
    </w:p>
    <w:p w14:paraId="7DD29A33" w14:textId="77777777" w:rsidR="00903E67" w:rsidRDefault="00903E67" w:rsidP="005636B6">
      <w:pPr>
        <w:spacing w:before="240" w:after="240"/>
      </w:pPr>
      <w:r>
        <w:t>a los hijos y al padre, y con colmillos</w:t>
      </w:r>
    </w:p>
    <w:p w14:paraId="1372A425" w14:textId="77777777" w:rsidR="00903E67" w:rsidRDefault="00903E67" w:rsidP="005636B6">
      <w:pPr>
        <w:spacing w:before="240" w:after="240"/>
      </w:pPr>
      <w:r>
        <w:t>agudos vi morderles los costados.</w:t>
      </w:r>
    </w:p>
    <w:p w14:paraId="300FDE9B" w14:textId="77777777" w:rsidR="00903E67" w:rsidRDefault="00903E67" w:rsidP="005636B6">
      <w:pPr>
        <w:spacing w:before="240" w:after="240"/>
      </w:pPr>
      <w:r>
        <w:t>Cuando me desperté antes de la aurora,</w:t>
      </w:r>
    </w:p>
    <w:p w14:paraId="6BDBBEDE" w14:textId="77777777" w:rsidR="00903E67" w:rsidRDefault="00903E67" w:rsidP="005636B6">
      <w:pPr>
        <w:spacing w:before="240" w:after="240"/>
      </w:pPr>
      <w:r>
        <w:t>llorar sentí en el sueño a mis hijitos</w:t>
      </w:r>
    </w:p>
    <w:p w14:paraId="68362D54" w14:textId="77777777" w:rsidR="00903E67" w:rsidRDefault="00903E67" w:rsidP="005636B6">
      <w:pPr>
        <w:spacing w:before="240" w:after="240"/>
      </w:pPr>
      <w:r>
        <w:lastRenderedPageBreak/>
        <w:t>que estaban junto a mí, pidiendo pan.</w:t>
      </w:r>
    </w:p>
    <w:p w14:paraId="0175D1E7" w14:textId="77777777" w:rsidR="00903E67" w:rsidRDefault="00903E67" w:rsidP="005636B6">
      <w:pPr>
        <w:spacing w:before="240" w:after="240"/>
      </w:pPr>
      <w:r>
        <w:t>Muy cruel serás si no te dueles de esto,</w:t>
      </w:r>
    </w:p>
    <w:p w14:paraId="20022AFD" w14:textId="77777777" w:rsidR="00903E67" w:rsidRDefault="00903E67" w:rsidP="005636B6">
      <w:pPr>
        <w:spacing w:before="240" w:after="240"/>
      </w:pPr>
      <w:r>
        <w:t>pensando lo que en mi alma se anunciaba:</w:t>
      </w:r>
    </w:p>
    <w:p w14:paraId="0E37FBDD" w14:textId="77777777" w:rsidR="00903E67" w:rsidRDefault="00903E67" w:rsidP="005636B6">
      <w:pPr>
        <w:spacing w:before="240" w:after="240"/>
      </w:pPr>
      <w:r>
        <w:t>y si no lloras, ¿de qué llorar sueles?</w:t>
      </w:r>
    </w:p>
    <w:p w14:paraId="14C604FF" w14:textId="77777777" w:rsidR="00903E67" w:rsidRDefault="00903E67" w:rsidP="005636B6">
      <w:pPr>
        <w:spacing w:before="240" w:after="240"/>
      </w:pPr>
      <w:r>
        <w:t>Se despertaron, y llegó la hora</w:t>
      </w:r>
    </w:p>
    <w:p w14:paraId="0BBA7335" w14:textId="77777777" w:rsidR="00903E67" w:rsidRDefault="00903E67" w:rsidP="005636B6">
      <w:pPr>
        <w:spacing w:before="240" w:after="240"/>
      </w:pPr>
      <w:r>
        <w:t>en que solían darnos la comida,</w:t>
      </w:r>
    </w:p>
    <w:p w14:paraId="0AE27BCE" w14:textId="77777777" w:rsidR="00903E67" w:rsidRDefault="00903E67" w:rsidP="005636B6">
      <w:pPr>
        <w:spacing w:before="240" w:after="240"/>
      </w:pPr>
      <w:r>
        <w:t>y por su sueño cada cual dudaba.</w:t>
      </w:r>
    </w:p>
    <w:p w14:paraId="2DB44ADE" w14:textId="77777777" w:rsidR="00903E67" w:rsidRDefault="00903E67" w:rsidP="005636B6">
      <w:pPr>
        <w:spacing w:before="240" w:after="240"/>
      </w:pPr>
      <w:r>
        <w:t>Y oí clavar la entrada desde abajo</w:t>
      </w:r>
    </w:p>
    <w:p w14:paraId="78A8EB3E" w14:textId="77777777" w:rsidR="00903E67" w:rsidRDefault="00903E67" w:rsidP="005636B6">
      <w:pPr>
        <w:spacing w:before="240" w:after="240"/>
      </w:pPr>
      <w:r>
        <w:t>de la espantosa torre; y yo miraba</w:t>
      </w:r>
    </w:p>
    <w:p w14:paraId="0355A1C0" w14:textId="77777777" w:rsidR="00903E67" w:rsidRDefault="00903E67" w:rsidP="005636B6">
      <w:pPr>
        <w:spacing w:before="240" w:after="240"/>
      </w:pPr>
      <w:r>
        <w:t>la cara a mis hijitos sin moverme.</w:t>
      </w:r>
    </w:p>
    <w:p w14:paraId="072AF422" w14:textId="77777777" w:rsidR="00903E67" w:rsidRDefault="00903E67" w:rsidP="005636B6">
      <w:pPr>
        <w:spacing w:before="240" w:after="240"/>
      </w:pPr>
      <w:r>
        <w:t>Yo no lloraba, tan de piedra era;</w:t>
      </w:r>
    </w:p>
    <w:p w14:paraId="15E4645E" w14:textId="77777777" w:rsidR="00903E67" w:rsidRDefault="00903E67" w:rsidP="005636B6">
      <w:pPr>
        <w:spacing w:before="240" w:after="240"/>
      </w:pPr>
      <w:r>
        <w:t>lloraban ellos; y Anselmuccio dijo:</w:t>
      </w:r>
    </w:p>
    <w:p w14:paraId="75EB1D79" w14:textId="77777777" w:rsidR="00903E67" w:rsidRDefault="00903E67" w:rsidP="005636B6">
      <w:pPr>
        <w:spacing w:before="240" w:after="240"/>
      </w:pPr>
      <w:r>
        <w:t>«Cómo nos miras, padre, ¿qué te pasa?»</w:t>
      </w:r>
    </w:p>
    <w:p w14:paraId="57D6950E" w14:textId="77777777" w:rsidR="00903E67" w:rsidRDefault="00903E67" w:rsidP="005636B6">
      <w:pPr>
        <w:spacing w:before="240" w:after="240"/>
      </w:pPr>
      <w:r>
        <w:t>Pero yo no lloré ni le repuse</w:t>
      </w:r>
    </w:p>
    <w:p w14:paraId="5E211BB7" w14:textId="77777777" w:rsidR="00903E67" w:rsidRDefault="00903E67" w:rsidP="005636B6">
      <w:pPr>
        <w:spacing w:before="240" w:after="240"/>
      </w:pPr>
      <w:r>
        <w:t>en todo el día ni al llegar la noche,</w:t>
      </w:r>
    </w:p>
    <w:p w14:paraId="37312F52" w14:textId="77777777" w:rsidR="00903E67" w:rsidRDefault="00903E67" w:rsidP="005636B6">
      <w:pPr>
        <w:spacing w:before="240" w:after="240"/>
      </w:pPr>
      <w:r>
        <w:t>hasta que un nuevo sol salía a mundo.</w:t>
      </w:r>
    </w:p>
    <w:p w14:paraId="74F12F95" w14:textId="77777777" w:rsidR="00903E67" w:rsidRDefault="00903E67" w:rsidP="005636B6">
      <w:pPr>
        <w:spacing w:before="240" w:after="240"/>
      </w:pPr>
      <w:r>
        <w:t>Como un pequeño rayo penetrase</w:t>
      </w:r>
    </w:p>
    <w:p w14:paraId="63BB5C51" w14:textId="77777777" w:rsidR="00903E67" w:rsidRDefault="00903E67" w:rsidP="005636B6">
      <w:pPr>
        <w:spacing w:before="240" w:after="240"/>
      </w:pPr>
      <w:r>
        <w:t>en la penosa cárcel, y mirara</w:t>
      </w:r>
    </w:p>
    <w:p w14:paraId="25D16C90" w14:textId="77777777" w:rsidR="00903E67" w:rsidRDefault="00903E67" w:rsidP="005636B6">
      <w:pPr>
        <w:spacing w:before="240" w:after="240"/>
      </w:pPr>
      <w:r>
        <w:t>en cuatro rostros mi apariencia misma,</w:t>
      </w:r>
    </w:p>
    <w:p w14:paraId="6E3EA1AF" w14:textId="77777777" w:rsidR="00903E67" w:rsidRDefault="00903E67" w:rsidP="005636B6">
      <w:pPr>
        <w:spacing w:before="240" w:after="240"/>
      </w:pPr>
      <w:r>
        <w:lastRenderedPageBreak/>
        <w:t>ambas manos de pena me mordía;</w:t>
      </w:r>
    </w:p>
    <w:p w14:paraId="73CD9A73" w14:textId="77777777" w:rsidR="00903E67" w:rsidRDefault="00903E67" w:rsidP="005636B6">
      <w:pPr>
        <w:spacing w:before="240" w:after="240"/>
      </w:pPr>
      <w:r>
        <w:t>y al pensar que lo hacía yo por ganas</w:t>
      </w:r>
    </w:p>
    <w:p w14:paraId="31AB32ED" w14:textId="77777777" w:rsidR="00903E67" w:rsidRDefault="00903E67" w:rsidP="005636B6">
      <w:pPr>
        <w:spacing w:before="240" w:after="240"/>
      </w:pPr>
      <w:r>
        <w:t>de comer, bruscamente levantaron,</w:t>
      </w:r>
    </w:p>
    <w:p w14:paraId="0FCD7F66" w14:textId="77777777" w:rsidR="00903E67" w:rsidRDefault="00903E67" w:rsidP="005636B6">
      <w:pPr>
        <w:spacing w:before="240" w:after="240"/>
      </w:pPr>
      <w:r>
        <w:t>diciendo: « Padre, menos nos doliera</w:t>
      </w:r>
    </w:p>
    <w:p w14:paraId="599D229A" w14:textId="77777777" w:rsidR="00903E67" w:rsidRDefault="00903E67" w:rsidP="005636B6">
      <w:pPr>
        <w:spacing w:before="240" w:after="240"/>
      </w:pPr>
      <w:r>
        <w:t>si comes de nosotros; pues vestiste</w:t>
      </w:r>
    </w:p>
    <w:p w14:paraId="7C4550C6" w14:textId="77777777" w:rsidR="00903E67" w:rsidRDefault="00903E67" w:rsidP="005636B6">
      <w:pPr>
        <w:spacing w:before="240" w:after="240"/>
      </w:pPr>
      <w:r>
        <w:t>estas míseras carnes, las despoja.»</w:t>
      </w:r>
    </w:p>
    <w:p w14:paraId="0A38AC2D" w14:textId="77777777" w:rsidR="00903E67" w:rsidRDefault="00903E67" w:rsidP="005636B6">
      <w:pPr>
        <w:spacing w:before="240" w:after="240"/>
      </w:pPr>
      <w:r>
        <w:t>Por más no entristecerlos me calmaba;</w:t>
      </w:r>
    </w:p>
    <w:p w14:paraId="3B31F1B8" w14:textId="77777777" w:rsidR="00903E67" w:rsidRDefault="00903E67" w:rsidP="005636B6">
      <w:pPr>
        <w:spacing w:before="240" w:after="240"/>
      </w:pPr>
      <w:r>
        <w:t>ese día y al otro nada hablamos:</w:t>
      </w:r>
    </w:p>
    <w:p w14:paraId="0613029A" w14:textId="77777777" w:rsidR="00903E67" w:rsidRDefault="00903E67" w:rsidP="005636B6">
      <w:pPr>
        <w:spacing w:before="240" w:after="240"/>
      </w:pPr>
      <w:r>
        <w:t>Ay, dura tierra, ¿por qué no te abriste?</w:t>
      </w:r>
    </w:p>
    <w:p w14:paraId="225790DC" w14:textId="77777777" w:rsidR="00903E67" w:rsidRDefault="00903E67" w:rsidP="005636B6">
      <w:pPr>
        <w:spacing w:before="240" w:after="240"/>
      </w:pPr>
      <w:r>
        <w:t>Cuando hubieron pasado cuatro días,</w:t>
      </w:r>
    </w:p>
    <w:p w14:paraId="145D0345" w14:textId="77777777" w:rsidR="00903E67" w:rsidRDefault="00903E67" w:rsidP="005636B6">
      <w:pPr>
        <w:spacing w:before="240" w:after="240"/>
      </w:pPr>
      <w:r>
        <w:t>Gaddo se me arrojó a los pies tendido,</w:t>
      </w:r>
    </w:p>
    <w:p w14:paraId="4F531C26" w14:textId="77777777" w:rsidR="00903E67" w:rsidRDefault="00903E67" w:rsidP="005636B6">
      <w:pPr>
        <w:spacing w:before="240" w:after="240"/>
      </w:pPr>
      <w:r>
        <w:t>diciendo: «Padre, ¿por qué no me ayudas?»</w:t>
      </w:r>
    </w:p>
    <w:p w14:paraId="426BAC7B" w14:textId="77777777" w:rsidR="00903E67" w:rsidRDefault="00903E67" w:rsidP="005636B6">
      <w:pPr>
        <w:spacing w:before="240" w:after="240"/>
      </w:pPr>
      <w:r>
        <w:t>Allí murió: y como me estás viendo,</w:t>
      </w:r>
    </w:p>
    <w:p w14:paraId="37C4B9E2" w14:textId="77777777" w:rsidR="00903E67" w:rsidRDefault="00903E67" w:rsidP="005636B6">
      <w:pPr>
        <w:spacing w:before="240" w:after="240"/>
      </w:pPr>
      <w:r>
        <w:t>vi morir a los tres uno por uno</w:t>
      </w:r>
    </w:p>
    <w:p w14:paraId="111BECB8" w14:textId="77777777" w:rsidR="00903E67" w:rsidRDefault="00903E67" w:rsidP="005636B6">
      <w:pPr>
        <w:spacing w:before="240" w:after="240"/>
      </w:pPr>
      <w:r>
        <w:t>al quinto y sexto día; y yo me daba</w:t>
      </w:r>
    </w:p>
    <w:p w14:paraId="77550B9C" w14:textId="77777777" w:rsidR="00903E67" w:rsidRDefault="00903E67" w:rsidP="005636B6">
      <w:pPr>
        <w:spacing w:before="240" w:after="240"/>
      </w:pPr>
      <w:r>
        <w:t>ya ciego, a andar a tientas sobre ellos.</w:t>
      </w:r>
    </w:p>
    <w:p w14:paraId="14AB456D" w14:textId="77777777" w:rsidR="00903E67" w:rsidRDefault="00903E67" w:rsidP="005636B6">
      <w:pPr>
        <w:spacing w:before="240" w:after="240"/>
      </w:pPr>
      <w:r>
        <w:t>Dos días les llamé aunque estaban muertos:</w:t>
      </w:r>
    </w:p>
    <w:p w14:paraId="099333DA" w14:textId="77777777" w:rsidR="00903E67" w:rsidRDefault="00903E67" w:rsidP="005636B6">
      <w:pPr>
        <w:spacing w:before="240" w:after="240"/>
      </w:pPr>
      <w:r>
        <w:t>después más que el dolor pudo el ayuno.»</w:t>
      </w:r>
    </w:p>
    <w:p w14:paraId="6F38F015" w14:textId="77777777" w:rsidR="00903E67" w:rsidRDefault="00903E67" w:rsidP="005636B6">
      <w:pPr>
        <w:spacing w:before="240" w:after="240"/>
      </w:pPr>
      <w:r>
        <w:t>Cuando esto dijo, con torcidos ojos</w:t>
      </w:r>
    </w:p>
    <w:p w14:paraId="765F572D" w14:textId="77777777" w:rsidR="00903E67" w:rsidRDefault="00903E67" w:rsidP="005636B6">
      <w:pPr>
        <w:spacing w:before="240" w:after="240"/>
      </w:pPr>
      <w:r>
        <w:lastRenderedPageBreak/>
        <w:t>volvió a morder la mísera cabeza,</w:t>
      </w:r>
    </w:p>
    <w:p w14:paraId="42A05BCC" w14:textId="77777777" w:rsidR="00903E67" w:rsidRDefault="00903E67" w:rsidP="005636B6">
      <w:pPr>
        <w:spacing w:before="240" w:after="240"/>
      </w:pPr>
      <w:r>
        <w:t>y los huesos tan fuerte como un perro.</w:t>
      </w:r>
    </w:p>
    <w:p w14:paraId="1CEE8418" w14:textId="77777777" w:rsidR="00903E67" w:rsidRDefault="00903E67" w:rsidP="005636B6">
      <w:pPr>
        <w:spacing w:before="240" w:after="240"/>
      </w:pPr>
      <w:r>
        <w:t>¡Ah Pisa, vituperio de las gentes</w:t>
      </w:r>
    </w:p>
    <w:p w14:paraId="054E3E2D" w14:textId="77777777" w:rsidR="00903E67" w:rsidRDefault="00903E67" w:rsidP="005636B6">
      <w:pPr>
        <w:spacing w:before="240" w:after="240"/>
      </w:pPr>
      <w:r>
        <w:t>del hermoso país donde el «sí» suena!,</w:t>
      </w:r>
    </w:p>
    <w:p w14:paraId="25B3F354" w14:textId="77777777" w:rsidR="00903E67" w:rsidRDefault="00903E67" w:rsidP="005636B6">
      <w:pPr>
        <w:spacing w:before="240" w:after="240"/>
      </w:pPr>
      <w:r>
        <w:t>pues tardos al castigo tus vecinos,</w:t>
      </w:r>
    </w:p>
    <w:p w14:paraId="038AB316" w14:textId="77777777" w:rsidR="00903E67" w:rsidRDefault="00903E67" w:rsidP="005636B6">
      <w:pPr>
        <w:spacing w:before="240" w:after="240"/>
      </w:pPr>
      <w:r>
        <w:t>muévanse la Gorgona y la Capraia,</w:t>
      </w:r>
    </w:p>
    <w:p w14:paraId="7B051719" w14:textId="77777777" w:rsidR="00903E67" w:rsidRDefault="00903E67" w:rsidP="005636B6">
      <w:pPr>
        <w:spacing w:before="240" w:after="240"/>
      </w:pPr>
      <w:r>
        <w:t>y hagan presas allí en la hoz del Arno,</w:t>
      </w:r>
    </w:p>
    <w:p w14:paraId="0D541E8F" w14:textId="77777777" w:rsidR="00903E67" w:rsidRDefault="00903E67" w:rsidP="005636B6">
      <w:pPr>
        <w:spacing w:before="240" w:after="240"/>
      </w:pPr>
      <w:r>
        <w:t>para anegar en ti a toda persona;</w:t>
      </w:r>
    </w:p>
    <w:p w14:paraId="6F250CD1" w14:textId="77777777" w:rsidR="00903E67" w:rsidRDefault="00903E67" w:rsidP="005636B6">
      <w:pPr>
        <w:spacing w:before="240" w:after="240"/>
      </w:pPr>
      <w:r>
        <w:t>pues si al conde Ugolino se acusaba</w:t>
      </w:r>
    </w:p>
    <w:p w14:paraId="7B69A8F4" w14:textId="77777777" w:rsidR="00903E67" w:rsidRDefault="00903E67" w:rsidP="005636B6">
      <w:pPr>
        <w:spacing w:before="240" w:after="240"/>
      </w:pPr>
      <w:r>
        <w:t>por la traición que hizo a tus castillos,</w:t>
      </w:r>
    </w:p>
    <w:p w14:paraId="1F83A2BC" w14:textId="77777777" w:rsidR="00903E67" w:rsidRDefault="00903E67" w:rsidP="005636B6">
      <w:pPr>
        <w:spacing w:before="240" w:after="240"/>
      </w:pPr>
      <w:r>
        <w:t>no debiste a los hijos dar tormento.</w:t>
      </w:r>
    </w:p>
    <w:p w14:paraId="1806D726" w14:textId="77777777" w:rsidR="00903E67" w:rsidRDefault="00903E67" w:rsidP="005636B6">
      <w:pPr>
        <w:spacing w:before="240" w:after="240"/>
      </w:pPr>
      <w:r>
        <w:t>Inocentes hacía la edad nueva,</w:t>
      </w:r>
    </w:p>
    <w:p w14:paraId="59787FE8" w14:textId="77777777" w:rsidR="00903E67" w:rsidRDefault="00903E67" w:rsidP="005636B6">
      <w:pPr>
        <w:spacing w:before="240" w:after="240"/>
      </w:pPr>
      <w:r>
        <w:t>nueva Tebas, a Uguiccion y al Brigada</w:t>
      </w:r>
    </w:p>
    <w:p w14:paraId="7ECFBC79" w14:textId="77777777" w:rsidR="00903E67" w:rsidRDefault="00903E67" w:rsidP="005636B6">
      <w:pPr>
        <w:spacing w:before="240" w:after="240"/>
      </w:pPr>
      <w:r>
        <w:t>y a los otros que el canto ya ha nombrado.»</w:t>
      </w:r>
    </w:p>
    <w:p w14:paraId="027E5BF5" w14:textId="77777777" w:rsidR="00903E67" w:rsidRDefault="00903E67" w:rsidP="005636B6">
      <w:pPr>
        <w:spacing w:before="240" w:after="240"/>
      </w:pPr>
      <w:r>
        <w:t>A otro lado pasamos, y a otra gente</w:t>
      </w:r>
    </w:p>
    <w:p w14:paraId="449A6BFE" w14:textId="77777777" w:rsidR="00903E67" w:rsidRDefault="00903E67" w:rsidP="005636B6">
      <w:pPr>
        <w:spacing w:before="240" w:after="240"/>
      </w:pPr>
      <w:r>
        <w:t>envolvía la helada con crudeza,</w:t>
      </w:r>
    </w:p>
    <w:p w14:paraId="732DCCA2" w14:textId="77777777" w:rsidR="00903E67" w:rsidRDefault="00903E67" w:rsidP="005636B6">
      <w:pPr>
        <w:spacing w:before="240" w:after="240"/>
      </w:pPr>
      <w:r>
        <w:t>y no cabeza abajo sino arriba.</w:t>
      </w:r>
    </w:p>
    <w:p w14:paraId="3F106022" w14:textId="77777777" w:rsidR="00903E67" w:rsidRDefault="00903E67" w:rsidP="005636B6">
      <w:pPr>
        <w:spacing w:before="240" w:after="240"/>
      </w:pPr>
      <w:r>
        <w:t>El llanto mismo el lloro no permite,</w:t>
      </w:r>
    </w:p>
    <w:p w14:paraId="7244C6CC" w14:textId="77777777" w:rsidR="00903E67" w:rsidRDefault="00903E67" w:rsidP="005636B6">
      <w:pPr>
        <w:spacing w:before="240" w:after="240"/>
      </w:pPr>
      <w:r>
        <w:t>y la pena que encuentra el ojo lleno,</w:t>
      </w:r>
    </w:p>
    <w:p w14:paraId="538B8721" w14:textId="77777777" w:rsidR="00903E67" w:rsidRDefault="00903E67" w:rsidP="005636B6">
      <w:pPr>
        <w:spacing w:before="240" w:after="240"/>
      </w:pPr>
      <w:r>
        <w:lastRenderedPageBreak/>
        <w:t>vuelve hacia atras, la angustia acrecentando;</w:t>
      </w:r>
    </w:p>
    <w:p w14:paraId="2ACBE31E" w14:textId="77777777" w:rsidR="00903E67" w:rsidRDefault="00903E67" w:rsidP="005636B6">
      <w:pPr>
        <w:spacing w:before="240" w:after="240"/>
      </w:pPr>
      <w:r>
        <w:t>pues hacen muro las primeras lágrimas,</w:t>
      </w:r>
    </w:p>
    <w:p w14:paraId="6AD4BF7A" w14:textId="77777777" w:rsidR="00903E67" w:rsidRDefault="00903E67" w:rsidP="005636B6">
      <w:pPr>
        <w:spacing w:before="240" w:after="240"/>
      </w:pPr>
      <w:r>
        <w:t>y así como viseras cristalinas,</w:t>
      </w:r>
    </w:p>
    <w:p w14:paraId="7EC29364" w14:textId="77777777" w:rsidR="00903E67" w:rsidRDefault="00903E67" w:rsidP="005636B6">
      <w:pPr>
        <w:spacing w:before="240" w:after="240"/>
      </w:pPr>
      <w:r>
        <w:t>llenan bajo las cejas todo el vaso.</w:t>
      </w:r>
    </w:p>
    <w:p w14:paraId="099D6F13" w14:textId="77777777" w:rsidR="00903E67" w:rsidRDefault="00903E67" w:rsidP="005636B6">
      <w:pPr>
        <w:spacing w:before="240" w:after="240"/>
      </w:pPr>
      <w:r>
        <w:t>Y sucedió que, aun como encallecido</w:t>
      </w:r>
    </w:p>
    <w:p w14:paraId="77BAD63C" w14:textId="77777777" w:rsidR="00903E67" w:rsidRDefault="00903E67" w:rsidP="005636B6">
      <w:pPr>
        <w:spacing w:before="240" w:after="240"/>
      </w:pPr>
      <w:r>
        <w:t>por el gran frío cualquier sentimiento</w:t>
      </w:r>
    </w:p>
    <w:p w14:paraId="55B9ADB0" w14:textId="77777777" w:rsidR="00903E67" w:rsidRDefault="00903E67" w:rsidP="005636B6">
      <w:pPr>
        <w:spacing w:before="240" w:after="240"/>
      </w:pPr>
      <w:r>
        <w:t>hubiera abandonado ya mi rostro,</w:t>
      </w:r>
    </w:p>
    <w:p w14:paraId="4F49165F" w14:textId="77777777" w:rsidR="00903E67" w:rsidRDefault="00903E67" w:rsidP="005636B6">
      <w:pPr>
        <w:spacing w:before="240" w:after="240"/>
      </w:pPr>
      <w:r>
        <w:t>me parecía ya sentir un viento,</w:t>
      </w:r>
    </w:p>
    <w:p w14:paraId="41EC27C2" w14:textId="77777777" w:rsidR="00903E67" w:rsidRDefault="00903E67" w:rsidP="005636B6">
      <w:pPr>
        <w:spacing w:before="240" w:after="240"/>
      </w:pPr>
      <w:r>
        <w:t>por lo que yo: «Maestro, ¿quién lo hace?,</w:t>
      </w:r>
    </w:p>
    <w:p w14:paraId="1BBE10E0" w14:textId="77777777" w:rsidR="00903E67" w:rsidRDefault="00903E67" w:rsidP="005636B6">
      <w:pPr>
        <w:spacing w:before="240" w:after="240"/>
      </w:pPr>
      <w:r>
        <w:t>¿No están extintos todos los vapores?»</w:t>
      </w:r>
    </w:p>
    <w:p w14:paraId="659A1B38" w14:textId="77777777" w:rsidR="00903E67" w:rsidRDefault="00903E67" w:rsidP="005636B6">
      <w:pPr>
        <w:spacing w:before="240" w:after="240"/>
      </w:pPr>
      <w:r>
        <w:t>Y él me repuso: «En breve será cuando</w:t>
      </w:r>
    </w:p>
    <w:p w14:paraId="641315DF" w14:textId="77777777" w:rsidR="00903E67" w:rsidRDefault="00903E67" w:rsidP="005636B6">
      <w:pPr>
        <w:spacing w:before="240" w:after="240"/>
      </w:pPr>
      <w:r>
        <w:t>a esto darán tus ojos la respuesta,</w:t>
      </w:r>
    </w:p>
    <w:p w14:paraId="4B3B06BE" w14:textId="77777777" w:rsidR="00903E67" w:rsidRDefault="00903E67" w:rsidP="005636B6">
      <w:pPr>
        <w:spacing w:before="240" w:after="240"/>
      </w:pPr>
      <w:r>
        <w:t>viendo la causa que este soplo envía.»</w:t>
      </w:r>
    </w:p>
    <w:p w14:paraId="327E9518" w14:textId="77777777" w:rsidR="00903E67" w:rsidRDefault="00903E67" w:rsidP="005636B6">
      <w:pPr>
        <w:spacing w:before="240" w:after="240"/>
      </w:pPr>
      <w:r>
        <w:t>Y un triste de esos de la fría costra</w:t>
      </w:r>
    </w:p>
    <w:p w14:paraId="3D2A8D0A" w14:textId="77777777" w:rsidR="00903E67" w:rsidRDefault="00903E67" w:rsidP="005636B6">
      <w:pPr>
        <w:spacing w:before="240" w:after="240"/>
      </w:pPr>
      <w:r>
        <w:t>gritó: «Ah vosotras, almas tan crueles,</w:t>
      </w:r>
    </w:p>
    <w:p w14:paraId="247191E0" w14:textId="77777777" w:rsidR="00903E67" w:rsidRDefault="00903E67" w:rsidP="005636B6">
      <w:pPr>
        <w:spacing w:before="240" w:after="240"/>
      </w:pPr>
      <w:r>
        <w:t>que el último lugar os ha tocado,</w:t>
      </w:r>
    </w:p>
    <w:p w14:paraId="33F5FEAA" w14:textId="77777777" w:rsidR="00903E67" w:rsidRDefault="00903E67" w:rsidP="005636B6">
      <w:pPr>
        <w:spacing w:before="240" w:after="240"/>
      </w:pPr>
      <w:r>
        <w:t>del rostro levantar mis duros velos,</w:t>
      </w:r>
    </w:p>
    <w:p w14:paraId="7F3793C0" w14:textId="77777777" w:rsidR="00903E67" w:rsidRDefault="00903E67" w:rsidP="005636B6">
      <w:pPr>
        <w:spacing w:before="240" w:after="240"/>
      </w:pPr>
      <w:r>
        <w:t>que el dolor que me oprime expulsar pueda,</w:t>
      </w:r>
    </w:p>
    <w:p w14:paraId="122C1E58" w14:textId="77777777" w:rsidR="00903E67" w:rsidRDefault="00903E67" w:rsidP="005636B6">
      <w:pPr>
        <w:spacing w:before="240" w:after="240"/>
      </w:pPr>
      <w:r>
        <w:t>un poco antes que el llanto se congele.»</w:t>
      </w:r>
    </w:p>
    <w:p w14:paraId="4194D788" w14:textId="77777777" w:rsidR="00903E67" w:rsidRDefault="00903E67" w:rsidP="005636B6">
      <w:pPr>
        <w:spacing w:before="240" w:after="240"/>
      </w:pPr>
      <w:r>
        <w:lastRenderedPageBreak/>
        <w:t>Y le dije: «Si quieres que te ayude,</w:t>
      </w:r>
    </w:p>
    <w:p w14:paraId="061D53C7" w14:textId="77777777" w:rsidR="00903E67" w:rsidRDefault="00903E67" w:rsidP="005636B6">
      <w:pPr>
        <w:spacing w:before="240" w:after="240"/>
      </w:pPr>
      <w:r>
        <w:t>dime quién eres, y si no te libro,</w:t>
      </w:r>
    </w:p>
    <w:p w14:paraId="2E23A4D4" w14:textId="77777777" w:rsidR="00903E67" w:rsidRDefault="00903E67" w:rsidP="005636B6">
      <w:pPr>
        <w:spacing w:before="240" w:after="240"/>
      </w:pPr>
      <w:r>
        <w:t>merezca yo ir al fondo de este hielo.»</w:t>
      </w:r>
    </w:p>
    <w:p w14:paraId="287720F3" w14:textId="77777777" w:rsidR="00903E67" w:rsidRDefault="00903E67" w:rsidP="005636B6">
      <w:pPr>
        <w:spacing w:before="240" w:after="240"/>
      </w:pPr>
      <w:r>
        <w:t>Me respondió: «Yo soy fray Alberigo;</w:t>
      </w:r>
    </w:p>
    <w:p w14:paraId="7D37CC23" w14:textId="77777777" w:rsidR="00903E67" w:rsidRDefault="00903E67" w:rsidP="005636B6">
      <w:pPr>
        <w:spacing w:before="240" w:after="240"/>
      </w:pPr>
      <w:r>
        <w:t>soy aquel de la fruta del mal huerto,</w:t>
      </w:r>
    </w:p>
    <w:p w14:paraId="609F4DF4" w14:textId="77777777" w:rsidR="00903E67" w:rsidRDefault="00903E67" w:rsidP="005636B6">
      <w:pPr>
        <w:spacing w:before="240" w:after="240"/>
      </w:pPr>
      <w:r>
        <w:t>que por el higo el dátil he cambiado.»</w:t>
      </w:r>
    </w:p>
    <w:p w14:paraId="5A7E7191" w14:textId="77777777" w:rsidR="00903E67" w:rsidRDefault="00903E67" w:rsidP="005636B6">
      <w:pPr>
        <w:spacing w:before="240" w:after="240"/>
      </w:pPr>
      <w:r>
        <w:t>«Oh, ¿ya estás muerto --díjele yo- entonces?</w:t>
      </w:r>
    </w:p>
    <w:p w14:paraId="3FD79F0B" w14:textId="77777777" w:rsidR="00903E67" w:rsidRDefault="00903E67" w:rsidP="005636B6">
      <w:pPr>
        <w:spacing w:before="240" w:after="240"/>
      </w:pPr>
      <w:r>
        <w:t>Y él repuso: «De cómo esté mi cuerpo</w:t>
      </w:r>
    </w:p>
    <w:p w14:paraId="4DFD3AE4" w14:textId="77777777" w:rsidR="00903E67" w:rsidRDefault="00903E67" w:rsidP="005636B6">
      <w:pPr>
        <w:spacing w:before="240" w:after="240"/>
      </w:pPr>
      <w:r>
        <w:t>en el mundo, no tengo ciencia alguna.</w:t>
      </w:r>
    </w:p>
    <w:p w14:paraId="06C92B20" w14:textId="77777777" w:rsidR="00903E67" w:rsidRDefault="00903E67" w:rsidP="005636B6">
      <w:pPr>
        <w:spacing w:before="240" w:after="240"/>
      </w:pPr>
      <w:r>
        <w:t>Tal ventaja tiene esta Tolomea,</w:t>
      </w:r>
    </w:p>
    <w:p w14:paraId="6E882C7C" w14:textId="77777777" w:rsidR="00903E67" w:rsidRDefault="00903E67" w:rsidP="005636B6">
      <w:pPr>
        <w:spacing w:before="240" w:after="240"/>
      </w:pPr>
      <w:r>
        <w:t>que muchas veces caen aquí las almas</w:t>
      </w:r>
    </w:p>
    <w:p w14:paraId="791F8449" w14:textId="77777777" w:rsidR="00903E67" w:rsidRDefault="00903E67" w:rsidP="005636B6">
      <w:pPr>
        <w:spacing w:before="240" w:after="240"/>
      </w:pPr>
      <w:r>
        <w:t>antes de que sus dedos mueva Atropos;</w:t>
      </w:r>
    </w:p>
    <w:p w14:paraId="4922CC72" w14:textId="77777777" w:rsidR="00903E67" w:rsidRDefault="00903E67" w:rsidP="005636B6">
      <w:pPr>
        <w:spacing w:before="240" w:after="240"/>
      </w:pPr>
      <w:r>
        <w:t>y para que de grado tú me quites</w:t>
      </w:r>
    </w:p>
    <w:p w14:paraId="570A08DB" w14:textId="77777777" w:rsidR="00903E67" w:rsidRDefault="00903E67" w:rsidP="005636B6">
      <w:pPr>
        <w:spacing w:before="240" w:after="240"/>
      </w:pPr>
      <w:r>
        <w:t>las lágrimas vidriadosas de mi rostro,</w:t>
      </w:r>
    </w:p>
    <w:p w14:paraId="3702926D" w14:textId="77777777" w:rsidR="00903E67" w:rsidRDefault="00903E67" w:rsidP="005636B6">
      <w:pPr>
        <w:spacing w:before="240" w:after="240"/>
      </w:pPr>
      <w:r>
        <w:t>sabe que luego que el alma traiciona,</w:t>
      </w:r>
    </w:p>
    <w:p w14:paraId="78B82368" w14:textId="77777777" w:rsidR="00903E67" w:rsidRDefault="00903E67" w:rsidP="005636B6">
      <w:pPr>
        <w:spacing w:before="240" w:after="240"/>
      </w:pPr>
      <w:r>
        <w:t>como yo hiciera, el cuerpo le es quitado</w:t>
      </w:r>
    </w:p>
    <w:p w14:paraId="4B333561" w14:textId="77777777" w:rsidR="00903E67" w:rsidRDefault="00903E67" w:rsidP="005636B6">
      <w:pPr>
        <w:spacing w:before="240" w:after="240"/>
      </w:pPr>
      <w:r>
        <w:t>por un demonio que después la rige,</w:t>
      </w:r>
    </w:p>
    <w:p w14:paraId="0693B9F6" w14:textId="77777777" w:rsidR="00903E67" w:rsidRDefault="00903E67" w:rsidP="005636B6">
      <w:pPr>
        <w:spacing w:before="240" w:after="240"/>
      </w:pPr>
      <w:r>
        <w:t>hasta que el tiempo suyo todo acabe.</w:t>
      </w:r>
    </w:p>
    <w:p w14:paraId="6C51BF2C" w14:textId="77777777" w:rsidR="00903E67" w:rsidRDefault="00903E67" w:rsidP="005636B6">
      <w:pPr>
        <w:spacing w:before="240" w:after="240"/>
      </w:pPr>
      <w:r>
        <w:t>Ella cae en cisterna semejante;</w:t>
      </w:r>
    </w:p>
    <w:p w14:paraId="171FECA7" w14:textId="77777777" w:rsidR="00903E67" w:rsidRDefault="00903E67" w:rsidP="005636B6">
      <w:pPr>
        <w:spacing w:before="240" w:after="240"/>
      </w:pPr>
      <w:r>
        <w:lastRenderedPageBreak/>
        <w:t>y es posible que arriba esté aún el cuerpo</w:t>
      </w:r>
    </w:p>
    <w:p w14:paraId="3EC68B46" w14:textId="77777777" w:rsidR="00903E67" w:rsidRDefault="00903E67" w:rsidP="005636B6">
      <w:pPr>
        <w:spacing w:before="240" w:after="240"/>
      </w:pPr>
      <w:r>
        <w:t>de la sombra que aquí detrás inverna.</w:t>
      </w:r>
    </w:p>
    <w:p w14:paraId="61D9D6A4" w14:textId="77777777" w:rsidR="00903E67" w:rsidRDefault="00903E67" w:rsidP="005636B6">
      <w:pPr>
        <w:spacing w:before="240" w:after="240"/>
      </w:pPr>
      <w:r>
        <w:t>Tú lo debes saber, si ahora has venido:</w:t>
      </w:r>
    </w:p>
    <w:p w14:paraId="7D0C4617" w14:textId="77777777" w:rsidR="00903E67" w:rsidRDefault="00903E67" w:rsidP="005636B6">
      <w:pPr>
        <w:spacing w:before="240" w:after="240"/>
      </w:pPr>
      <w:r>
        <w:t>que es Branca Doria, y ya han pasado muchos</w:t>
      </w:r>
    </w:p>
    <w:p w14:paraId="5AE9CB80" w14:textId="77777777" w:rsidR="00903E67" w:rsidRDefault="00903E67" w:rsidP="005636B6">
      <w:pPr>
        <w:spacing w:before="240" w:after="240"/>
      </w:pPr>
      <w:r>
        <w:t>años desde que fuera aquí encerrado.»</w:t>
      </w:r>
    </w:p>
    <w:p w14:paraId="5630E41C" w14:textId="77777777" w:rsidR="00903E67" w:rsidRDefault="00903E67" w:rsidP="005636B6">
      <w:pPr>
        <w:spacing w:before="240" w:after="240"/>
      </w:pPr>
      <w:r>
        <w:t>«Creo -le dije yo- que tú me engañas;</w:t>
      </w:r>
    </w:p>
    <w:p w14:paraId="2CABF49E" w14:textId="77777777" w:rsidR="00903E67" w:rsidRDefault="00903E67" w:rsidP="005636B6">
      <w:pPr>
        <w:spacing w:before="240" w:after="240"/>
      </w:pPr>
      <w:r>
        <w:t>Branca Doria no ha muerto todavía,</w:t>
      </w:r>
    </w:p>
    <w:p w14:paraId="5BD42132" w14:textId="77777777" w:rsidR="00903E67" w:rsidRDefault="00903E67" w:rsidP="005636B6">
      <w:pPr>
        <w:spacing w:before="240" w:after="240"/>
      </w:pPr>
      <w:r>
        <w:t>y come y bebe y duerme y paños viste.»</w:t>
      </w:r>
    </w:p>
    <w:p w14:paraId="740A6629" w14:textId="77777777" w:rsidR="00903E67" w:rsidRDefault="00903E67" w:rsidP="005636B6">
      <w:pPr>
        <w:spacing w:before="240" w:after="240"/>
      </w:pPr>
      <w:r>
        <w:t>«Al pozo -él respondió- de Malasgarras,</w:t>
      </w:r>
    </w:p>
    <w:p w14:paraId="4DFE1B6B" w14:textId="77777777" w:rsidR="00903E67" w:rsidRDefault="00903E67" w:rsidP="005636B6">
      <w:pPr>
        <w:spacing w:before="240" w:after="240"/>
      </w:pPr>
      <w:r>
        <w:t>donde la pez rebulle pegajosa,</w:t>
      </w:r>
    </w:p>
    <w:p w14:paraId="286EC0B3" w14:textId="77777777" w:rsidR="00903E67" w:rsidRDefault="00903E67" w:rsidP="005636B6">
      <w:pPr>
        <w:spacing w:before="240" w:after="240"/>
      </w:pPr>
      <w:r>
        <w:t>aún no había caído Miguel Zanque,</w:t>
      </w:r>
    </w:p>
    <w:p w14:paraId="3BE34AED" w14:textId="77777777" w:rsidR="00903E67" w:rsidRDefault="00903E67" w:rsidP="005636B6">
      <w:pPr>
        <w:spacing w:before="240" w:after="240"/>
      </w:pPr>
      <w:r>
        <w:t>cuando éste le dejó al diablo un sitio</w:t>
      </w:r>
    </w:p>
    <w:p w14:paraId="19BE2CE8" w14:textId="77777777" w:rsidR="00903E67" w:rsidRDefault="00903E67" w:rsidP="005636B6">
      <w:pPr>
        <w:spacing w:before="240" w:after="240"/>
      </w:pPr>
      <w:r>
        <w:t>en su cuerpo, y el de un pariente suyo</w:t>
      </w:r>
    </w:p>
    <w:p w14:paraId="2FCD8CB6" w14:textId="77777777" w:rsidR="00903E67" w:rsidRDefault="00903E67" w:rsidP="005636B6">
      <w:pPr>
        <w:spacing w:before="240" w:after="240"/>
      </w:pPr>
      <w:r>
        <w:t>que la traición junto con él hiciera.</w:t>
      </w:r>
    </w:p>
    <w:p w14:paraId="7B9BE014" w14:textId="77777777" w:rsidR="00903E67" w:rsidRDefault="00903E67" w:rsidP="005636B6">
      <w:pPr>
        <w:spacing w:before="240" w:after="240"/>
      </w:pPr>
      <w:r>
        <w:t>Mas extiende por fin aquí la mano;</w:t>
      </w:r>
    </w:p>
    <w:p w14:paraId="25F067C9" w14:textId="77777777" w:rsidR="00903E67" w:rsidRDefault="00903E67" w:rsidP="005636B6">
      <w:pPr>
        <w:spacing w:before="240" w:after="240"/>
      </w:pPr>
      <w:r>
        <w:t>abre mis ojos.» Y no los abrí;</w:t>
      </w:r>
    </w:p>
    <w:p w14:paraId="12CA6210" w14:textId="77777777" w:rsidR="00903E67" w:rsidRDefault="00903E67" w:rsidP="005636B6">
      <w:pPr>
        <w:spacing w:before="240" w:after="240"/>
      </w:pPr>
      <w:r>
        <w:t>y cortesia fue el villano serle.</w:t>
      </w:r>
    </w:p>
    <w:p w14:paraId="7920C3B2" w14:textId="77777777" w:rsidR="00903E67" w:rsidRDefault="00903E67" w:rsidP="005636B6">
      <w:pPr>
        <w:spacing w:before="240" w:after="240"/>
      </w:pPr>
      <w:r>
        <w:t>¡Ah genoveses, hombres tan distantes</w:t>
      </w:r>
    </w:p>
    <w:p w14:paraId="7900733B" w14:textId="77777777" w:rsidR="00903E67" w:rsidRDefault="00903E67" w:rsidP="005636B6">
      <w:pPr>
        <w:spacing w:before="240" w:after="240"/>
      </w:pPr>
      <w:r>
        <w:t>de todo bien, de toda lacra llenos!,</w:t>
      </w:r>
    </w:p>
    <w:p w14:paraId="21518A1C" w14:textId="77777777" w:rsidR="00903E67" w:rsidRDefault="00903E67" w:rsidP="005636B6">
      <w:pPr>
        <w:spacing w:before="240" w:after="240"/>
      </w:pPr>
      <w:r>
        <w:lastRenderedPageBreak/>
        <w:t>¿por qué no sois del mundo desterrados?</w:t>
      </w:r>
    </w:p>
    <w:p w14:paraId="502C0865" w14:textId="77777777" w:rsidR="00903E67" w:rsidRDefault="00903E67" w:rsidP="005636B6">
      <w:pPr>
        <w:spacing w:before="240" w:after="240"/>
      </w:pPr>
      <w:r>
        <w:t>Porque con la peor alma de Romaña</w:t>
      </w:r>
    </w:p>
    <w:p w14:paraId="444AFBAF" w14:textId="77777777" w:rsidR="00903E67" w:rsidRDefault="00903E67" w:rsidP="005636B6">
      <w:pPr>
        <w:spacing w:before="240" w:after="240"/>
      </w:pPr>
      <w:r>
        <w:t>hallé a uno de vosotros, por sus obras</w:t>
      </w:r>
    </w:p>
    <w:p w14:paraId="0BA63F1F" w14:textId="77777777" w:rsidR="00903E67" w:rsidRDefault="00903E67" w:rsidP="005636B6">
      <w:pPr>
        <w:spacing w:before="240" w:after="240"/>
      </w:pPr>
      <w:r>
        <w:t>su espiritu bañando en el Cocito,</w:t>
      </w:r>
    </w:p>
    <w:p w14:paraId="03D033E0" w14:textId="77777777" w:rsidR="00903E67" w:rsidRDefault="00903E67" w:rsidP="005636B6">
      <w:pPr>
        <w:spacing w:before="240" w:after="240"/>
      </w:pPr>
      <w:r>
        <w:t>y aún en la tierra vivo con el cuerpo.</w:t>
      </w:r>
    </w:p>
    <w:p w14:paraId="188F8EC0" w14:textId="395BE3CA" w:rsidR="00903E67" w:rsidRDefault="00903E67" w:rsidP="005636B6">
      <w:pPr>
        <w:pStyle w:val="Ttulo2"/>
        <w:spacing w:before="240" w:after="240"/>
      </w:pPr>
      <w:r>
        <w:br w:type="page"/>
      </w:r>
      <w:bookmarkStart w:id="38" w:name="_Toc196140961"/>
      <w:r>
        <w:lastRenderedPageBreak/>
        <w:t>CANTO XXXIV</w:t>
      </w:r>
      <w:bookmarkEnd w:id="38"/>
    </w:p>
    <w:p w14:paraId="5B85C941" w14:textId="72DF31AA" w:rsidR="00903E67" w:rsidRDefault="00903E67" w:rsidP="005636B6">
      <w:pPr>
        <w:spacing w:before="240" w:after="240"/>
      </w:pPr>
      <w:r>
        <w:t>«Vexilla regis prodeunt inferni</w:t>
      </w:r>
      <w:r w:rsidR="0093625C">
        <w:t xml:space="preserve"> </w:t>
      </w:r>
      <w:r>
        <w:t>contra nosotros, mira, pues, delante</w:t>
      </w:r>
    </w:p>
    <w:p w14:paraId="36869DCD" w14:textId="77777777" w:rsidR="00903E67" w:rsidRDefault="00903E67" w:rsidP="005636B6">
      <w:pPr>
        <w:spacing w:before="240" w:after="240"/>
      </w:pPr>
      <w:r>
        <w:t>-dijo el maestro- a ver si los distingues.»</w:t>
      </w:r>
    </w:p>
    <w:p w14:paraId="65609D7C" w14:textId="77777777" w:rsidR="00903E67" w:rsidRDefault="00903E67" w:rsidP="005636B6">
      <w:pPr>
        <w:spacing w:before="240" w:after="240"/>
      </w:pPr>
      <w:r>
        <w:t>Como cuando una espesa niebla baja,</w:t>
      </w:r>
    </w:p>
    <w:p w14:paraId="468679FC" w14:textId="77777777" w:rsidR="00903E67" w:rsidRDefault="00903E67" w:rsidP="005636B6">
      <w:pPr>
        <w:spacing w:before="240" w:after="240"/>
      </w:pPr>
      <w:r>
        <w:t>o se oscurece ya nuestro hemisferio,</w:t>
      </w:r>
    </w:p>
    <w:p w14:paraId="30028D84" w14:textId="77777777" w:rsidR="00903E67" w:rsidRDefault="00903E67" w:rsidP="005636B6">
      <w:pPr>
        <w:spacing w:before="240" w:after="240"/>
      </w:pPr>
      <w:r>
        <w:t>girando lejos vemos un molino,</w:t>
      </w:r>
    </w:p>
    <w:p w14:paraId="6CFBDA0A" w14:textId="77777777" w:rsidR="00903E67" w:rsidRDefault="00903E67" w:rsidP="005636B6">
      <w:pPr>
        <w:spacing w:before="240" w:after="240"/>
      </w:pPr>
      <w:r>
        <w:t>una máquina tal creí ver entonces;</w:t>
      </w:r>
    </w:p>
    <w:p w14:paraId="14E8B0B7" w14:textId="77777777" w:rsidR="00903E67" w:rsidRDefault="00903E67" w:rsidP="005636B6">
      <w:pPr>
        <w:spacing w:before="240" w:after="240"/>
      </w:pPr>
      <w:r>
        <w:t>luego, por aquel viento, busqué abrigo</w:t>
      </w:r>
    </w:p>
    <w:p w14:paraId="3DD0125B" w14:textId="77777777" w:rsidR="00903E67" w:rsidRDefault="00903E67" w:rsidP="005636B6">
      <w:pPr>
        <w:spacing w:before="240" w:after="240"/>
      </w:pPr>
      <w:r>
        <w:t>tras de mi guía, pues no hallé otra gruta.</w:t>
      </w:r>
    </w:p>
    <w:p w14:paraId="725CF789" w14:textId="77777777" w:rsidR="00903E67" w:rsidRDefault="00903E67" w:rsidP="005636B6">
      <w:pPr>
        <w:spacing w:before="240" w:after="240"/>
      </w:pPr>
      <w:r>
        <w:t>Ya estaba, y con terror lo pongo en verso,</w:t>
      </w:r>
    </w:p>
    <w:p w14:paraId="739131BC" w14:textId="77777777" w:rsidR="00903E67" w:rsidRDefault="00903E67" w:rsidP="005636B6">
      <w:pPr>
        <w:spacing w:before="240" w:after="240"/>
      </w:pPr>
      <w:r>
        <w:t>donde todas las sombras se cubrían,</w:t>
      </w:r>
    </w:p>
    <w:p w14:paraId="242DF9F3" w14:textId="77777777" w:rsidR="00903E67" w:rsidRDefault="00903E67" w:rsidP="005636B6">
      <w:pPr>
        <w:spacing w:before="240" w:after="240"/>
      </w:pPr>
      <w:r>
        <w:t>traspareciendo como paja en vidrio:</w:t>
      </w:r>
    </w:p>
    <w:p w14:paraId="12DAB479" w14:textId="77777777" w:rsidR="00903E67" w:rsidRDefault="00903E67" w:rsidP="005636B6">
      <w:pPr>
        <w:spacing w:before="240" w:after="240"/>
      </w:pPr>
      <w:r>
        <w:t>Unas yacen; y están erguidas otras,</w:t>
      </w:r>
    </w:p>
    <w:p w14:paraId="6B4A4D96" w14:textId="77777777" w:rsidR="00903E67" w:rsidRDefault="00903E67" w:rsidP="005636B6">
      <w:pPr>
        <w:spacing w:before="240" w:after="240"/>
      </w:pPr>
      <w:r>
        <w:t>con la cabeza aquella o con las plantas;</w:t>
      </w:r>
    </w:p>
    <w:p w14:paraId="1C8F6636" w14:textId="77777777" w:rsidR="00903E67" w:rsidRDefault="00903E67" w:rsidP="005636B6">
      <w:pPr>
        <w:spacing w:before="240" w:after="240"/>
      </w:pPr>
      <w:r>
        <w:t>otra, tal arco, el rostro a los pies vuelve.</w:t>
      </w:r>
    </w:p>
    <w:p w14:paraId="4450DCB1" w14:textId="77777777" w:rsidR="00903E67" w:rsidRDefault="00903E67" w:rsidP="005636B6">
      <w:pPr>
        <w:spacing w:before="240" w:after="240"/>
      </w:pPr>
      <w:r>
        <w:t>Cuando avanzamos ya lo suficiente,</w:t>
      </w:r>
    </w:p>
    <w:p w14:paraId="6D2F392E" w14:textId="77777777" w:rsidR="00903E67" w:rsidRDefault="00903E67" w:rsidP="005636B6">
      <w:pPr>
        <w:spacing w:before="240" w:after="240"/>
      </w:pPr>
      <w:r>
        <w:t>que a mi maestro le plació mostrarme</w:t>
      </w:r>
    </w:p>
    <w:p w14:paraId="47B19378" w14:textId="77777777" w:rsidR="00903E67" w:rsidRDefault="00903E67" w:rsidP="005636B6">
      <w:pPr>
        <w:spacing w:before="240" w:after="240"/>
      </w:pPr>
      <w:r>
        <w:t>la criatura que tuvo hermosa cara,</w:t>
      </w:r>
    </w:p>
    <w:p w14:paraId="027342E1" w14:textId="77777777" w:rsidR="00903E67" w:rsidRDefault="00903E67" w:rsidP="005636B6">
      <w:pPr>
        <w:spacing w:before="240" w:after="240"/>
      </w:pPr>
      <w:r>
        <w:t>se me puso delante y me detuvo,</w:t>
      </w:r>
    </w:p>
    <w:p w14:paraId="1AD974E0" w14:textId="77777777" w:rsidR="00903E67" w:rsidRDefault="00903E67" w:rsidP="005636B6">
      <w:pPr>
        <w:spacing w:before="240" w:after="240"/>
      </w:pPr>
      <w:r>
        <w:lastRenderedPageBreak/>
        <w:t>«Mira a Dite -diciendo-, y mira el sitio</w:t>
      </w:r>
    </w:p>
    <w:p w14:paraId="236585A1" w14:textId="77777777" w:rsidR="00903E67" w:rsidRDefault="00903E67" w:rsidP="005636B6">
      <w:pPr>
        <w:spacing w:before="240" w:after="240"/>
      </w:pPr>
      <w:r>
        <w:t>donde tendrás que armarte de valor.»</w:t>
      </w:r>
    </w:p>
    <w:p w14:paraId="08C42A36" w14:textId="77777777" w:rsidR="00903E67" w:rsidRDefault="00903E67" w:rsidP="005636B6">
      <w:pPr>
        <w:spacing w:before="240" w:after="240"/>
      </w:pPr>
      <w:r>
        <w:t>De cómo me quedé helado y atónito,</w:t>
      </w:r>
    </w:p>
    <w:p w14:paraId="68942059" w14:textId="77777777" w:rsidR="00903E67" w:rsidRDefault="00903E67" w:rsidP="005636B6">
      <w:pPr>
        <w:spacing w:before="240" w:after="240"/>
      </w:pPr>
      <w:r>
        <w:t>no lo inquieras, lector, que no lo escribo,</w:t>
      </w:r>
    </w:p>
    <w:p w14:paraId="15A9E228" w14:textId="77777777" w:rsidR="00903E67" w:rsidRDefault="00903E67" w:rsidP="005636B6">
      <w:pPr>
        <w:spacing w:before="240" w:after="240"/>
      </w:pPr>
      <w:r>
        <w:t>porque cualquier hablar poco sería.</w:t>
      </w:r>
    </w:p>
    <w:p w14:paraId="3155DA9F" w14:textId="77777777" w:rsidR="00903E67" w:rsidRDefault="00903E67" w:rsidP="005636B6">
      <w:pPr>
        <w:spacing w:before="240" w:after="240"/>
      </w:pPr>
      <w:r>
        <w:t>Yo no morí, mas vivo no quedé:</w:t>
      </w:r>
    </w:p>
    <w:p w14:paraId="45B0C12E" w14:textId="77777777" w:rsidR="00903E67" w:rsidRDefault="00903E67" w:rsidP="005636B6">
      <w:pPr>
        <w:spacing w:before="240" w:after="240"/>
      </w:pPr>
      <w:r>
        <w:t>piensa por ti, si algún ingenio tienes,</w:t>
      </w:r>
    </w:p>
    <w:p w14:paraId="28EFDD20" w14:textId="77777777" w:rsidR="00903E67" w:rsidRDefault="00903E67" w:rsidP="005636B6">
      <w:pPr>
        <w:spacing w:before="240" w:after="240"/>
      </w:pPr>
      <w:r>
        <w:t>cual me puse, privado de ambas cosas.</w:t>
      </w:r>
    </w:p>
    <w:p w14:paraId="1502DF2E" w14:textId="77777777" w:rsidR="00903E67" w:rsidRDefault="00903E67" w:rsidP="005636B6">
      <w:pPr>
        <w:spacing w:before="240" w:after="240"/>
      </w:pPr>
      <w:r>
        <w:t>El monarca del doloroso reino,</w:t>
      </w:r>
    </w:p>
    <w:p w14:paraId="2A38B749" w14:textId="77777777" w:rsidR="00903E67" w:rsidRDefault="00903E67" w:rsidP="005636B6">
      <w:pPr>
        <w:spacing w:before="240" w:after="240"/>
      </w:pPr>
      <w:r>
        <w:t>del hielo aquel sacaba el pecho afuera;</w:t>
      </w:r>
    </w:p>
    <w:p w14:paraId="5CDC419C" w14:textId="77777777" w:rsidR="00903E67" w:rsidRDefault="00903E67" w:rsidP="005636B6">
      <w:pPr>
        <w:spacing w:before="240" w:after="240"/>
      </w:pPr>
      <w:r>
        <w:t>y más con un gigante me comparo,</w:t>
      </w:r>
    </w:p>
    <w:p w14:paraId="08CDF290" w14:textId="77777777" w:rsidR="00903E67" w:rsidRDefault="00903E67" w:rsidP="005636B6">
      <w:pPr>
        <w:spacing w:before="240" w:after="240"/>
      </w:pPr>
      <w:r>
        <w:t>que los gigantes con sus brazos hacen:</w:t>
      </w:r>
    </w:p>
    <w:p w14:paraId="5FDF3F93" w14:textId="77777777" w:rsidR="00903E67" w:rsidRDefault="00903E67" w:rsidP="005636B6">
      <w:pPr>
        <w:spacing w:before="240" w:after="240"/>
      </w:pPr>
      <w:r>
        <w:t>mira pues cuánto debe ser el todo</w:t>
      </w:r>
    </w:p>
    <w:p w14:paraId="1296CC43" w14:textId="77777777" w:rsidR="00903E67" w:rsidRDefault="00903E67" w:rsidP="005636B6">
      <w:pPr>
        <w:spacing w:before="240" w:after="240"/>
      </w:pPr>
      <w:r>
        <w:t>que a semejante parte corresponde.</w:t>
      </w:r>
    </w:p>
    <w:p w14:paraId="3E26E25C" w14:textId="77777777" w:rsidR="00903E67" w:rsidRDefault="00903E67" w:rsidP="005636B6">
      <w:pPr>
        <w:spacing w:before="240" w:after="240"/>
      </w:pPr>
      <w:r>
        <w:t>Si igual de bello fue como ahora es feo,</w:t>
      </w:r>
    </w:p>
    <w:p w14:paraId="74C6A9DA" w14:textId="77777777" w:rsidR="00903E67" w:rsidRDefault="00903E67" w:rsidP="005636B6">
      <w:pPr>
        <w:spacing w:before="240" w:after="240"/>
      </w:pPr>
      <w:r>
        <w:t>y contra su hacedor alzó los ojos,</w:t>
      </w:r>
    </w:p>
    <w:p w14:paraId="046F0683" w14:textId="77777777" w:rsidR="00903E67" w:rsidRDefault="00903E67" w:rsidP="005636B6">
      <w:pPr>
        <w:spacing w:before="240" w:after="240"/>
      </w:pPr>
      <w:r>
        <w:t>con razón de él nos viene cualquier luto.</w:t>
      </w:r>
    </w:p>
    <w:p w14:paraId="32597BE0" w14:textId="77777777" w:rsidR="00903E67" w:rsidRDefault="00903E67" w:rsidP="005636B6">
      <w:pPr>
        <w:spacing w:before="240" w:after="240"/>
      </w:pPr>
      <w:r>
        <w:t>¡Qué asombro tan enorme me produjo</w:t>
      </w:r>
    </w:p>
    <w:p w14:paraId="2DF20144" w14:textId="77777777" w:rsidR="00903E67" w:rsidRDefault="00903E67" w:rsidP="005636B6">
      <w:pPr>
        <w:spacing w:before="240" w:after="240"/>
      </w:pPr>
      <w:r>
        <w:t>cuando vi su cabeza con tres caras!</w:t>
      </w:r>
    </w:p>
    <w:p w14:paraId="38274CB8" w14:textId="77777777" w:rsidR="00903E67" w:rsidRDefault="00903E67" w:rsidP="005636B6">
      <w:pPr>
        <w:spacing w:before="240" w:after="240"/>
      </w:pPr>
      <w:r>
        <w:lastRenderedPageBreak/>
        <w:t>Una delante, que era toda roja:</w:t>
      </w:r>
    </w:p>
    <w:p w14:paraId="56B6FF77" w14:textId="77777777" w:rsidR="00903E67" w:rsidRDefault="00903E67" w:rsidP="005636B6">
      <w:pPr>
        <w:spacing w:before="240" w:after="240"/>
      </w:pPr>
      <w:r>
        <w:t>las otras eran dos, a aquella unidas</w:t>
      </w:r>
    </w:p>
    <w:p w14:paraId="45736327" w14:textId="77777777" w:rsidR="00903E67" w:rsidRDefault="00903E67" w:rsidP="005636B6">
      <w:pPr>
        <w:spacing w:before="240" w:after="240"/>
      </w:pPr>
      <w:r>
        <w:t>por encima del uno y otro hombro,</w:t>
      </w:r>
    </w:p>
    <w:p w14:paraId="76AFB0B9" w14:textId="77777777" w:rsidR="00903E67" w:rsidRDefault="00903E67" w:rsidP="005636B6">
      <w:pPr>
        <w:spacing w:before="240" w:after="240"/>
      </w:pPr>
      <w:r>
        <w:t>y uníanse en el sitio de la cresta;</w:t>
      </w:r>
    </w:p>
    <w:p w14:paraId="4D1B9614" w14:textId="77777777" w:rsidR="00903E67" w:rsidRDefault="00903E67" w:rsidP="005636B6">
      <w:pPr>
        <w:spacing w:before="240" w:after="240"/>
      </w:pPr>
      <w:r>
        <w:t>entre amarilla y blanca la derecha</w:t>
      </w:r>
    </w:p>
    <w:p w14:paraId="36595442" w14:textId="77777777" w:rsidR="00903E67" w:rsidRDefault="00903E67" w:rsidP="005636B6">
      <w:pPr>
        <w:spacing w:before="240" w:after="240"/>
      </w:pPr>
      <w:r>
        <w:t>parecia; y la izquierda era tal los que</w:t>
      </w:r>
    </w:p>
    <w:p w14:paraId="1C023D66" w14:textId="77777777" w:rsidR="00903E67" w:rsidRDefault="00903E67" w:rsidP="005636B6">
      <w:pPr>
        <w:spacing w:before="240" w:after="240"/>
      </w:pPr>
      <w:r>
        <w:t>vienen de allí donde el Nilo discurre.</w:t>
      </w:r>
    </w:p>
    <w:p w14:paraId="1CFA283B" w14:textId="77777777" w:rsidR="00903E67" w:rsidRDefault="00903E67" w:rsidP="005636B6">
      <w:pPr>
        <w:spacing w:before="240" w:after="240"/>
      </w:pPr>
      <w:r>
        <w:t>Bajo las tres salía un gran par de alas,</w:t>
      </w:r>
    </w:p>
    <w:p w14:paraId="43E61F6C" w14:textId="77777777" w:rsidR="00903E67" w:rsidRDefault="00903E67" w:rsidP="005636B6">
      <w:pPr>
        <w:spacing w:before="240" w:after="240"/>
      </w:pPr>
      <w:r>
        <w:t>tal como convenía a tanto pájaro:</w:t>
      </w:r>
    </w:p>
    <w:p w14:paraId="6E5050B7" w14:textId="77777777" w:rsidR="00903E67" w:rsidRDefault="00903E67" w:rsidP="005636B6">
      <w:pPr>
        <w:spacing w:before="240" w:after="240"/>
      </w:pPr>
      <w:r>
        <w:t>velas de barco no vi nunca iguales.</w:t>
      </w:r>
    </w:p>
    <w:p w14:paraId="1A357E8F" w14:textId="77777777" w:rsidR="00903E67" w:rsidRDefault="00903E67" w:rsidP="005636B6">
      <w:pPr>
        <w:spacing w:before="240" w:after="240"/>
      </w:pPr>
      <w:r>
        <w:t>No eran plumosas, sino de murciélago</w:t>
      </w:r>
    </w:p>
    <w:p w14:paraId="1144F404" w14:textId="77777777" w:rsidR="00903E67" w:rsidRDefault="00903E67" w:rsidP="005636B6">
      <w:pPr>
        <w:spacing w:before="240" w:after="240"/>
      </w:pPr>
      <w:r>
        <w:t>su aspecto; y de tal forma aleteaban,</w:t>
      </w:r>
    </w:p>
    <w:p w14:paraId="1D51FC8C" w14:textId="77777777" w:rsidR="00903E67" w:rsidRDefault="00903E67" w:rsidP="005636B6">
      <w:pPr>
        <w:spacing w:before="240" w:after="240"/>
      </w:pPr>
      <w:r>
        <w:t>que tres vientos de aquello se movían:</w:t>
      </w:r>
    </w:p>
    <w:p w14:paraId="6D523816" w14:textId="77777777" w:rsidR="00903E67" w:rsidRDefault="00903E67" w:rsidP="005636B6">
      <w:pPr>
        <w:spacing w:before="240" w:after="240"/>
      </w:pPr>
      <w:r>
        <w:t>por éstos congelábase el Cocito;</w:t>
      </w:r>
    </w:p>
    <w:p w14:paraId="063E8ACC" w14:textId="77777777" w:rsidR="00903E67" w:rsidRDefault="00903E67" w:rsidP="005636B6">
      <w:pPr>
        <w:spacing w:before="240" w:after="240"/>
      </w:pPr>
      <w:r>
        <w:t>con seis ojos lloraba, y por tres barbas</w:t>
      </w:r>
    </w:p>
    <w:p w14:paraId="285F6FAE" w14:textId="77777777" w:rsidR="00903E67" w:rsidRDefault="00903E67" w:rsidP="005636B6">
      <w:pPr>
        <w:spacing w:before="240" w:after="240"/>
      </w:pPr>
      <w:r>
        <w:t>corría el llanto y baba sanguinosa.</w:t>
      </w:r>
    </w:p>
    <w:p w14:paraId="704C2932" w14:textId="77777777" w:rsidR="00903E67" w:rsidRDefault="00903E67" w:rsidP="005636B6">
      <w:pPr>
        <w:spacing w:before="240" w:after="240"/>
      </w:pPr>
      <w:r>
        <w:t>En cada boca hería con los dientes</w:t>
      </w:r>
    </w:p>
    <w:p w14:paraId="34D54BD7" w14:textId="77777777" w:rsidR="00903E67" w:rsidRDefault="00903E67" w:rsidP="005636B6">
      <w:pPr>
        <w:spacing w:before="240" w:after="240"/>
      </w:pPr>
      <w:r>
        <w:t>a un pecador, como una agramadera,</w:t>
      </w:r>
    </w:p>
    <w:p w14:paraId="75CB4780" w14:textId="77777777" w:rsidR="00903E67" w:rsidRDefault="00903E67" w:rsidP="005636B6">
      <w:pPr>
        <w:spacing w:before="240" w:after="240"/>
      </w:pPr>
      <w:r>
        <w:t>tal que a los tres atormentaba a un tiempo.</w:t>
      </w:r>
    </w:p>
    <w:p w14:paraId="1282F5E2" w14:textId="77777777" w:rsidR="00903E67" w:rsidRDefault="00903E67" w:rsidP="005636B6">
      <w:pPr>
        <w:spacing w:before="240" w:after="240"/>
      </w:pPr>
      <w:r>
        <w:lastRenderedPageBreak/>
        <w:t>Al de delante, el morder no era nada</w:t>
      </w:r>
    </w:p>
    <w:p w14:paraId="451FA6A8" w14:textId="77777777" w:rsidR="00903E67" w:rsidRDefault="00903E67" w:rsidP="005636B6">
      <w:pPr>
        <w:spacing w:before="240" w:after="240"/>
      </w:pPr>
      <w:r>
        <w:t>comparado a la espalda, que a zarpazos</w:t>
      </w:r>
    </w:p>
    <w:p w14:paraId="6A4966C7" w14:textId="77777777" w:rsidR="00903E67" w:rsidRDefault="00903E67" w:rsidP="005636B6">
      <w:pPr>
        <w:spacing w:before="240" w:after="240"/>
      </w:pPr>
      <w:r>
        <w:t>toda la piel habíale arrancado.</w:t>
      </w:r>
    </w:p>
    <w:p w14:paraId="1CF8C1C7" w14:textId="77777777" w:rsidR="00903E67" w:rsidRDefault="00903E67" w:rsidP="005636B6">
      <w:pPr>
        <w:spacing w:before="240" w:after="240"/>
      </w:pPr>
      <w:r>
        <w:t>«Aquella alma que allí más pena sufre</w:t>
      </w:r>
    </w:p>
    <w:p w14:paraId="0E2EAED6" w14:textId="77777777" w:rsidR="00903E67" w:rsidRDefault="00903E67" w:rsidP="005636B6">
      <w:pPr>
        <w:spacing w:before="240" w:after="240"/>
      </w:pPr>
      <w:r>
        <w:t>-dijo el maestro- es Judas Iscariote,</w:t>
      </w:r>
    </w:p>
    <w:p w14:paraId="2FF5FC6B" w14:textId="77777777" w:rsidR="00903E67" w:rsidRDefault="00903E67" w:rsidP="005636B6">
      <w:pPr>
        <w:spacing w:before="240" w:after="240"/>
      </w:pPr>
      <w:r>
        <w:t>con la cabeza dentro y piernas fuera.</w:t>
      </w:r>
    </w:p>
    <w:p w14:paraId="0AE162F3" w14:textId="77777777" w:rsidR="00903E67" w:rsidRDefault="00903E67" w:rsidP="005636B6">
      <w:pPr>
        <w:spacing w:before="240" w:after="240"/>
      </w:pPr>
      <w:r>
        <w:t>De los que la cabeza afuera tienen,</w:t>
      </w:r>
    </w:p>
    <w:p w14:paraId="039DC219" w14:textId="77777777" w:rsidR="00903E67" w:rsidRDefault="00903E67" w:rsidP="005636B6">
      <w:pPr>
        <w:spacing w:before="240" w:after="240"/>
      </w:pPr>
      <w:r>
        <w:t>quien de las negras fauces cuelga es Bruto:</w:t>
      </w:r>
    </w:p>
    <w:p w14:paraId="562BE6F0" w14:textId="77777777" w:rsidR="00903E67" w:rsidRDefault="00903E67" w:rsidP="005636B6">
      <w:pPr>
        <w:spacing w:before="240" w:after="240"/>
      </w:pPr>
      <w:r>
        <w:t>-¡mirale retorcerse! ¡y nada dice!-</w:t>
      </w:r>
    </w:p>
    <w:p w14:paraId="6D476551" w14:textId="77777777" w:rsidR="00903E67" w:rsidRDefault="00903E67" w:rsidP="005636B6">
      <w:pPr>
        <w:spacing w:before="240" w:after="240"/>
      </w:pPr>
      <w:r>
        <w:t>Casio es el otro, de aspecto membrudo.</w:t>
      </w:r>
    </w:p>
    <w:p w14:paraId="6706D659" w14:textId="77777777" w:rsidR="00903E67" w:rsidRDefault="00903E67" w:rsidP="005636B6">
      <w:pPr>
        <w:spacing w:before="240" w:after="240"/>
      </w:pPr>
      <w:r>
        <w:t>Mas retorna la noche, y ya es la hora</w:t>
      </w:r>
    </w:p>
    <w:p w14:paraId="0C5A1357" w14:textId="77777777" w:rsidR="00903E67" w:rsidRDefault="00903E67" w:rsidP="005636B6">
      <w:pPr>
        <w:spacing w:before="240" w:after="240"/>
      </w:pPr>
      <w:r>
        <w:t>de partir, porque todo ya hemos visto.»</w:t>
      </w:r>
    </w:p>
    <w:p w14:paraId="76A49F82" w14:textId="77777777" w:rsidR="00903E67" w:rsidRDefault="00903E67" w:rsidP="005636B6">
      <w:pPr>
        <w:spacing w:before="240" w:after="240"/>
      </w:pPr>
      <w:r>
        <w:t>Como él lo quiso, al cuello le abracé;</w:t>
      </w:r>
    </w:p>
    <w:p w14:paraId="24883331" w14:textId="77777777" w:rsidR="00903E67" w:rsidRDefault="00903E67" w:rsidP="005636B6">
      <w:pPr>
        <w:spacing w:before="240" w:after="240"/>
      </w:pPr>
      <w:r>
        <w:t>y escogió el tiempo y el lugar preciso,</w:t>
      </w:r>
    </w:p>
    <w:p w14:paraId="1820A71C" w14:textId="77777777" w:rsidR="00903E67" w:rsidRDefault="00903E67" w:rsidP="005636B6">
      <w:pPr>
        <w:spacing w:before="240" w:after="240"/>
      </w:pPr>
      <w:r>
        <w:t>y, al estar ya las alas bien abiertas,</w:t>
      </w:r>
    </w:p>
    <w:p w14:paraId="37B79B83" w14:textId="77777777" w:rsidR="00903E67" w:rsidRDefault="00903E67" w:rsidP="005636B6">
      <w:pPr>
        <w:spacing w:before="240" w:after="240"/>
      </w:pPr>
      <w:r>
        <w:t>se sujetó de los peludos flancos:</w:t>
      </w:r>
    </w:p>
    <w:p w14:paraId="19D5CF3A" w14:textId="77777777" w:rsidR="00903E67" w:rsidRDefault="00903E67" w:rsidP="005636B6">
      <w:pPr>
        <w:spacing w:before="240" w:after="240"/>
      </w:pPr>
      <w:r>
        <w:t>y descendió después de pelo en pelo,</w:t>
      </w:r>
    </w:p>
    <w:p w14:paraId="3A7BA75B" w14:textId="77777777" w:rsidR="00903E67" w:rsidRDefault="00903E67" w:rsidP="005636B6">
      <w:pPr>
        <w:spacing w:before="240" w:after="240"/>
      </w:pPr>
      <w:r>
        <w:t>entre pelambre hirsuta y costra helada.</w:t>
      </w:r>
    </w:p>
    <w:p w14:paraId="34D02C3F" w14:textId="77777777" w:rsidR="00903E67" w:rsidRDefault="00903E67" w:rsidP="005636B6">
      <w:pPr>
        <w:spacing w:before="240" w:after="240"/>
      </w:pPr>
      <w:r>
        <w:t>Cuando nos encontramos donde el muslo</w:t>
      </w:r>
    </w:p>
    <w:p w14:paraId="313E2CBA" w14:textId="77777777" w:rsidR="00903E67" w:rsidRDefault="00903E67" w:rsidP="005636B6">
      <w:pPr>
        <w:spacing w:before="240" w:after="240"/>
      </w:pPr>
      <w:r>
        <w:lastRenderedPageBreak/>
        <w:t>se ensancha y hace gruesas las caderas,</w:t>
      </w:r>
    </w:p>
    <w:p w14:paraId="3946AC1E" w14:textId="77777777" w:rsidR="00903E67" w:rsidRDefault="00903E67" w:rsidP="005636B6">
      <w:pPr>
        <w:spacing w:before="240" w:after="240"/>
      </w:pPr>
      <w:r>
        <w:t>el guía, con fatiga y con angustia,</w:t>
      </w:r>
    </w:p>
    <w:p w14:paraId="6745DEDA" w14:textId="77777777" w:rsidR="00903E67" w:rsidRDefault="00903E67" w:rsidP="005636B6">
      <w:pPr>
        <w:spacing w:before="240" w:after="240"/>
      </w:pPr>
      <w:r>
        <w:t>la cabeza volvió hacia los zancajos,</w:t>
      </w:r>
    </w:p>
    <w:p w14:paraId="7E8336DF" w14:textId="77777777" w:rsidR="00903E67" w:rsidRDefault="00903E67" w:rsidP="005636B6">
      <w:pPr>
        <w:spacing w:before="240" w:after="240"/>
      </w:pPr>
      <w:r>
        <w:t>y al pelo se agarró como quien sube,</w:t>
      </w:r>
    </w:p>
    <w:p w14:paraId="0ADCF583" w14:textId="77777777" w:rsidR="00903E67" w:rsidRDefault="00903E67" w:rsidP="005636B6">
      <w:pPr>
        <w:spacing w:before="240" w:after="240"/>
      </w:pPr>
      <w:r>
        <w:t>tal que al infierno yo creí volver.</w:t>
      </w:r>
    </w:p>
    <w:p w14:paraId="59C356AA" w14:textId="77777777" w:rsidR="00903E67" w:rsidRDefault="00903E67" w:rsidP="005636B6">
      <w:pPr>
        <w:spacing w:before="240" w:after="240"/>
      </w:pPr>
      <w:r>
        <w:t>«Cógete bien, ya que por esta escala</w:t>
      </w:r>
    </w:p>
    <w:p w14:paraId="35E09AD0" w14:textId="77777777" w:rsidR="00903E67" w:rsidRDefault="00903E67" w:rsidP="005636B6">
      <w:pPr>
        <w:spacing w:before="240" w:after="240"/>
      </w:pPr>
      <w:r>
        <w:t>-dijo el maestro exhausto y jadeante</w:t>
      </w:r>
    </w:p>
    <w:p w14:paraId="049FFC5A" w14:textId="77777777" w:rsidR="00903E67" w:rsidRDefault="00903E67" w:rsidP="005636B6">
      <w:pPr>
        <w:spacing w:before="240" w:after="240"/>
      </w:pPr>
      <w:r>
        <w:t>es preciso escapar de tantos males.»</w:t>
      </w:r>
    </w:p>
    <w:p w14:paraId="08A0B38F" w14:textId="77777777" w:rsidR="00903E67" w:rsidRDefault="00903E67" w:rsidP="005636B6">
      <w:pPr>
        <w:spacing w:before="240" w:after="240"/>
      </w:pPr>
      <w:r>
        <w:t>Luego salió por el hueco de un risco,</w:t>
      </w:r>
    </w:p>
    <w:p w14:paraId="18152488" w14:textId="77777777" w:rsidR="00903E67" w:rsidRDefault="00903E67" w:rsidP="005636B6">
      <w:pPr>
        <w:spacing w:before="240" w:after="240"/>
      </w:pPr>
      <w:r>
        <w:t>y junto a éste me dejó sentado;</w:t>
      </w:r>
    </w:p>
    <w:p w14:paraId="7E2735FE" w14:textId="77777777" w:rsidR="00903E67" w:rsidRDefault="00903E67" w:rsidP="005636B6">
      <w:pPr>
        <w:spacing w:before="240" w:after="240"/>
      </w:pPr>
      <w:r>
        <w:t>y puso junto a mí su pie prudente.</w:t>
      </w:r>
    </w:p>
    <w:p w14:paraId="414F4124" w14:textId="77777777" w:rsidR="00903E67" w:rsidRDefault="00903E67" w:rsidP="005636B6">
      <w:pPr>
        <w:spacing w:before="240" w:after="240"/>
      </w:pPr>
      <w:r>
        <w:t>Yo alcé los ojos, y pensé mirar</w:t>
      </w:r>
    </w:p>
    <w:p w14:paraId="1882E343" w14:textId="77777777" w:rsidR="00903E67" w:rsidRDefault="00903E67" w:rsidP="005636B6">
      <w:pPr>
        <w:spacing w:before="240" w:after="240"/>
      </w:pPr>
      <w:r>
        <w:t>a Lucifer igual que lo dejamos,</w:t>
      </w:r>
    </w:p>
    <w:p w14:paraId="70554B5E" w14:textId="77777777" w:rsidR="00903E67" w:rsidRDefault="00903E67" w:rsidP="005636B6">
      <w:pPr>
        <w:spacing w:before="240" w:after="240"/>
      </w:pPr>
      <w:r>
        <w:t>y le vi con las piernas para arriba;</w:t>
      </w:r>
    </w:p>
    <w:p w14:paraId="133940AC" w14:textId="77777777" w:rsidR="00903E67" w:rsidRDefault="00903E67" w:rsidP="005636B6">
      <w:pPr>
        <w:spacing w:before="240" w:after="240"/>
      </w:pPr>
      <w:r>
        <w:t>y si desconcertado me vi entonces,</w:t>
      </w:r>
    </w:p>
    <w:p w14:paraId="1672D324" w14:textId="77777777" w:rsidR="00903E67" w:rsidRDefault="00903E67" w:rsidP="005636B6">
      <w:pPr>
        <w:spacing w:before="240" w:after="240"/>
      </w:pPr>
      <w:r>
        <w:t>el vulgo es quien lo piensa, pues no entiende</w:t>
      </w:r>
    </w:p>
    <w:p w14:paraId="4E1AB896" w14:textId="77777777" w:rsidR="00903E67" w:rsidRDefault="00903E67" w:rsidP="005636B6">
      <w:pPr>
        <w:spacing w:before="240" w:after="240"/>
      </w:pPr>
      <w:r>
        <w:t>cuál es el trago que pasado había.</w:t>
      </w:r>
    </w:p>
    <w:p w14:paraId="72282848" w14:textId="77777777" w:rsidR="00903E67" w:rsidRDefault="00903E67" w:rsidP="005636B6">
      <w:pPr>
        <w:spacing w:before="240" w:after="240"/>
      </w:pPr>
      <w:r>
        <w:t>«Ponte de pie -me dijo mi maestro-:</w:t>
      </w:r>
    </w:p>
    <w:p w14:paraId="099E518A" w14:textId="77777777" w:rsidR="00903E67" w:rsidRDefault="00903E67" w:rsidP="005636B6">
      <w:pPr>
        <w:spacing w:before="240" w:after="240"/>
      </w:pPr>
      <w:r>
        <w:t>la ruta es larga y el camino es malo,</w:t>
      </w:r>
    </w:p>
    <w:p w14:paraId="19AAC685" w14:textId="77777777" w:rsidR="00903E67" w:rsidRDefault="00903E67" w:rsidP="005636B6">
      <w:pPr>
        <w:spacing w:before="240" w:after="240"/>
      </w:pPr>
      <w:r>
        <w:lastRenderedPageBreak/>
        <w:t>y el sol ya cae al medio de la tercia.»</w:t>
      </w:r>
    </w:p>
    <w:p w14:paraId="478E9650" w14:textId="77777777" w:rsidR="00903E67" w:rsidRDefault="00903E67" w:rsidP="005636B6">
      <w:pPr>
        <w:spacing w:before="240" w:after="240"/>
      </w:pPr>
      <w:r>
        <w:t>No era el lugar donde nos encontrábamos</w:t>
      </w:r>
    </w:p>
    <w:p w14:paraId="4429452B" w14:textId="77777777" w:rsidR="00903E67" w:rsidRDefault="00903E67" w:rsidP="005636B6">
      <w:pPr>
        <w:spacing w:before="240" w:after="240"/>
      </w:pPr>
      <w:r>
        <w:t>pasillo de palacio, mas caverna</w:t>
      </w:r>
    </w:p>
    <w:p w14:paraId="7E4F4EBF" w14:textId="77777777" w:rsidR="00903E67" w:rsidRDefault="00903E67" w:rsidP="005636B6">
      <w:pPr>
        <w:spacing w:before="240" w:after="240"/>
      </w:pPr>
      <w:r>
        <w:t>que poca luz y mal suelo tenía.</w:t>
      </w:r>
    </w:p>
    <w:p w14:paraId="438CE435" w14:textId="77777777" w:rsidR="00903E67" w:rsidRDefault="00903E67" w:rsidP="005636B6">
      <w:pPr>
        <w:spacing w:before="240" w:after="240"/>
      </w:pPr>
      <w:r>
        <w:t>«Antes que del abismo yo me aparte,</w:t>
      </w:r>
    </w:p>
    <w:p w14:paraId="0F1B919C" w14:textId="77777777" w:rsidR="00903E67" w:rsidRDefault="00903E67" w:rsidP="005636B6">
      <w:pPr>
        <w:spacing w:before="240" w:after="240"/>
      </w:pPr>
      <w:r>
        <w:t>maestro -dije cuando estuve en pie-,</w:t>
      </w:r>
    </w:p>
    <w:p w14:paraId="2FADC4AC" w14:textId="77777777" w:rsidR="00903E67" w:rsidRDefault="00903E67" w:rsidP="005636B6">
      <w:pPr>
        <w:spacing w:before="240" w:after="240"/>
      </w:pPr>
      <w:r>
        <w:t>por sacarme de error háblame un poco:</w:t>
      </w:r>
    </w:p>
    <w:p w14:paraId="385EBA66" w14:textId="77777777" w:rsidR="00903E67" w:rsidRDefault="00903E67" w:rsidP="005636B6">
      <w:pPr>
        <w:spacing w:before="240" w:after="240"/>
      </w:pPr>
      <w:r>
        <w:t>¿Dónde está el hielo?, ¿y cómo éste se encuentra</w:t>
      </w:r>
    </w:p>
    <w:p w14:paraId="2521B293" w14:textId="77777777" w:rsidR="00903E67" w:rsidRDefault="00903E67" w:rsidP="005636B6">
      <w:pPr>
        <w:spacing w:before="240" w:after="240"/>
      </w:pPr>
      <w:r>
        <w:t>tan boca abajo, y en tan poco tiempo,</w:t>
      </w:r>
    </w:p>
    <w:p w14:paraId="18CC6AE0" w14:textId="77777777" w:rsidR="00903E67" w:rsidRDefault="00903E67" w:rsidP="005636B6">
      <w:pPr>
        <w:spacing w:before="240" w:after="240"/>
      </w:pPr>
      <w:r>
        <w:t>de noche a día el sol ha caminado?»</w:t>
      </w:r>
    </w:p>
    <w:p w14:paraId="752CD310" w14:textId="77777777" w:rsidR="00903E67" w:rsidRDefault="00903E67" w:rsidP="005636B6">
      <w:pPr>
        <w:spacing w:before="240" w:after="240"/>
      </w:pPr>
      <w:r>
        <w:t>Y él me repuso: « Piensas todavía</w:t>
      </w:r>
    </w:p>
    <w:p w14:paraId="53A9F5C9" w14:textId="77777777" w:rsidR="00903E67" w:rsidRDefault="00903E67" w:rsidP="005636B6">
      <w:pPr>
        <w:spacing w:before="240" w:after="240"/>
      </w:pPr>
      <w:r>
        <w:t>que estás allí en el centro, en que agarré</w:t>
      </w:r>
    </w:p>
    <w:p w14:paraId="3A470C4B" w14:textId="77777777" w:rsidR="00903E67" w:rsidRDefault="00903E67" w:rsidP="005636B6">
      <w:pPr>
        <w:spacing w:before="240" w:after="240"/>
      </w:pPr>
      <w:r>
        <w:t>el pelo del gusano que perfora</w:t>
      </w:r>
    </w:p>
    <w:p w14:paraId="52AF5EC7" w14:textId="77777777" w:rsidR="00903E67" w:rsidRDefault="00903E67" w:rsidP="005636B6">
      <w:pPr>
        <w:spacing w:before="240" w:after="240"/>
      </w:pPr>
      <w:r>
        <w:t>el mundo: allí estuviste en la bajada;</w:t>
      </w:r>
    </w:p>
    <w:p w14:paraId="2CD3E7B6" w14:textId="77777777" w:rsidR="00903E67" w:rsidRDefault="00903E67" w:rsidP="005636B6">
      <w:pPr>
        <w:spacing w:before="240" w:after="240"/>
      </w:pPr>
      <w:r>
        <w:t>cuando yo me volví, cruzaste el punto</w:t>
      </w:r>
    </w:p>
    <w:p w14:paraId="586D0EC7" w14:textId="77777777" w:rsidR="00903E67" w:rsidRDefault="00903E67" w:rsidP="005636B6">
      <w:pPr>
        <w:spacing w:before="240" w:after="240"/>
      </w:pPr>
      <w:r>
        <w:t>en que converge el peso de ambas partes:</w:t>
      </w:r>
    </w:p>
    <w:p w14:paraId="6ADCC414" w14:textId="77777777" w:rsidR="00903E67" w:rsidRDefault="00903E67" w:rsidP="005636B6">
      <w:pPr>
        <w:spacing w:before="240" w:after="240"/>
      </w:pPr>
      <w:r>
        <w:t>y has alcanzado ya el otro hemisferio</w:t>
      </w:r>
    </w:p>
    <w:p w14:paraId="325B20A9" w14:textId="77777777" w:rsidR="00903E67" w:rsidRDefault="00903E67" w:rsidP="005636B6">
      <w:pPr>
        <w:spacing w:before="240" w:after="240"/>
      </w:pPr>
      <w:r>
        <w:t>que es contrario de aquel que la gran seca</w:t>
      </w:r>
    </w:p>
    <w:p w14:paraId="6D00D4B9" w14:textId="77777777" w:rsidR="00903E67" w:rsidRDefault="00903E67" w:rsidP="005636B6">
      <w:pPr>
        <w:spacing w:before="240" w:after="240"/>
      </w:pPr>
      <w:r>
        <w:t>recubre, en cuya cima consumido</w:t>
      </w:r>
    </w:p>
    <w:p w14:paraId="53EDBB89" w14:textId="77777777" w:rsidR="00903E67" w:rsidRDefault="00903E67" w:rsidP="005636B6">
      <w:pPr>
        <w:spacing w:before="240" w:after="240"/>
      </w:pPr>
      <w:r>
        <w:lastRenderedPageBreak/>
        <w:t>fue el hombre que nació y vivió sin culpa;</w:t>
      </w:r>
    </w:p>
    <w:p w14:paraId="62405A33" w14:textId="77777777" w:rsidR="00903E67" w:rsidRDefault="00903E67" w:rsidP="005636B6">
      <w:pPr>
        <w:spacing w:before="240" w:after="240"/>
      </w:pPr>
      <w:r>
        <w:t>tienes los pies sobre la breve esfera</w:t>
      </w:r>
    </w:p>
    <w:p w14:paraId="59D131CA" w14:textId="77777777" w:rsidR="00903E67" w:rsidRDefault="00903E67" w:rsidP="005636B6">
      <w:pPr>
        <w:spacing w:before="240" w:after="240"/>
      </w:pPr>
      <w:r>
        <w:t>que a la Judea forma la otra cara.</w:t>
      </w:r>
    </w:p>
    <w:p w14:paraId="496FF55D" w14:textId="77777777" w:rsidR="00903E67" w:rsidRDefault="00903E67" w:rsidP="005636B6">
      <w:pPr>
        <w:spacing w:before="240" w:after="240"/>
      </w:pPr>
      <w:r>
        <w:t>Aquí es mañana, cuando allí es de noche:</w:t>
      </w:r>
    </w:p>
    <w:p w14:paraId="6724C899" w14:textId="77777777" w:rsidR="00903E67" w:rsidRDefault="00903E67" w:rsidP="005636B6">
      <w:pPr>
        <w:spacing w:before="240" w:after="240"/>
      </w:pPr>
      <w:r>
        <w:t>y aquél, que fue escalera con su pelo,</w:t>
      </w:r>
    </w:p>
    <w:p w14:paraId="0930914B" w14:textId="77777777" w:rsidR="00903E67" w:rsidRDefault="00903E67" w:rsidP="005636B6">
      <w:pPr>
        <w:spacing w:before="240" w:after="240"/>
      </w:pPr>
      <w:r>
        <w:t>aún se encuentra plantado igual que antes.</w:t>
      </w:r>
    </w:p>
    <w:p w14:paraId="27429974" w14:textId="77777777" w:rsidR="00903E67" w:rsidRDefault="00903E67" w:rsidP="005636B6">
      <w:pPr>
        <w:spacing w:before="240" w:after="240"/>
      </w:pPr>
      <w:r>
        <w:t>Del cielo se arrojó por esta parte;</w:t>
      </w:r>
    </w:p>
    <w:p w14:paraId="4105BB40" w14:textId="77777777" w:rsidR="00903E67" w:rsidRDefault="00903E67" w:rsidP="005636B6">
      <w:pPr>
        <w:spacing w:before="240" w:after="240"/>
      </w:pPr>
      <w:r>
        <w:t>y la tierra que aquí antes se extendía,</w:t>
      </w:r>
    </w:p>
    <w:p w14:paraId="13ED645D" w14:textId="77777777" w:rsidR="00903E67" w:rsidRDefault="00903E67" w:rsidP="005636B6">
      <w:pPr>
        <w:spacing w:before="240" w:after="240"/>
      </w:pPr>
      <w:r>
        <w:t>por miedo a él, del mar hizo su velo,</w:t>
      </w:r>
    </w:p>
    <w:p w14:paraId="152FFCA9" w14:textId="77777777" w:rsidR="00903E67" w:rsidRDefault="00903E67" w:rsidP="005636B6">
      <w:pPr>
        <w:spacing w:before="240" w:after="240"/>
      </w:pPr>
      <w:r>
        <w:t>y al hemisferio nuestro vino; y puede</w:t>
      </w:r>
    </w:p>
    <w:p w14:paraId="6CFC8DB3" w14:textId="77777777" w:rsidR="00903E67" w:rsidRDefault="00903E67" w:rsidP="005636B6">
      <w:pPr>
        <w:spacing w:before="240" w:after="240"/>
      </w:pPr>
      <w:r>
        <w:t>que por huir dejara este vacío</w:t>
      </w:r>
    </w:p>
    <w:p w14:paraId="2FD4EF9C" w14:textId="77777777" w:rsidR="00903E67" w:rsidRDefault="00903E67" w:rsidP="005636B6">
      <w:pPr>
        <w:spacing w:before="240" w:after="240"/>
      </w:pPr>
      <w:r>
        <w:t>eso que allí se ve, y arriba se alza.»</w:t>
      </w:r>
    </w:p>
    <w:p w14:paraId="16F8F696" w14:textId="77777777" w:rsidR="00903E67" w:rsidRDefault="00903E67" w:rsidP="005636B6">
      <w:pPr>
        <w:spacing w:before="240" w:after="240"/>
      </w:pPr>
      <w:r>
        <w:t>Un lugar hay de Belcebú alejado</w:t>
      </w:r>
    </w:p>
    <w:p w14:paraId="681893D5" w14:textId="77777777" w:rsidR="00903E67" w:rsidRDefault="00903E67" w:rsidP="005636B6">
      <w:pPr>
        <w:spacing w:before="240" w:after="240"/>
      </w:pPr>
      <w:r>
        <w:t>tanto cuanto la cárcava se alarga,</w:t>
      </w:r>
    </w:p>
    <w:p w14:paraId="11EC4D31" w14:textId="77777777" w:rsidR="00903E67" w:rsidRDefault="00903E67" w:rsidP="005636B6">
      <w:pPr>
        <w:spacing w:before="240" w:after="240"/>
      </w:pPr>
      <w:r>
        <w:t>que el sonido denota, y no la vista,</w:t>
      </w:r>
    </w:p>
    <w:p w14:paraId="3159F91D" w14:textId="77777777" w:rsidR="00903E67" w:rsidRDefault="00903E67" w:rsidP="005636B6">
      <w:pPr>
        <w:spacing w:before="240" w:after="240"/>
      </w:pPr>
      <w:r>
        <w:t>de un arroyuelo que hasta allí desciende</w:t>
      </w:r>
    </w:p>
    <w:p w14:paraId="63B69CBC" w14:textId="77777777" w:rsidR="00903E67" w:rsidRDefault="00903E67" w:rsidP="005636B6">
      <w:pPr>
        <w:spacing w:before="240" w:after="240"/>
      </w:pPr>
      <w:r>
        <w:t>por el hueco de un risco, al que perfora</w:t>
      </w:r>
    </w:p>
    <w:p w14:paraId="6FA7B1E9" w14:textId="77777777" w:rsidR="00903E67" w:rsidRDefault="00903E67" w:rsidP="005636B6">
      <w:pPr>
        <w:spacing w:before="240" w:after="240"/>
      </w:pPr>
      <w:r>
        <w:t>su curso retorcido y sin pendiente.</w:t>
      </w:r>
    </w:p>
    <w:p w14:paraId="0F611AC7" w14:textId="77777777" w:rsidR="00903E67" w:rsidRDefault="00903E67" w:rsidP="005636B6">
      <w:pPr>
        <w:spacing w:before="240" w:after="240"/>
      </w:pPr>
      <w:r>
        <w:t>Mi guía y yo por esa oculta senda</w:t>
      </w:r>
    </w:p>
    <w:p w14:paraId="1B4D03C3" w14:textId="77777777" w:rsidR="00903E67" w:rsidRDefault="00903E67" w:rsidP="005636B6">
      <w:pPr>
        <w:spacing w:before="240" w:after="240"/>
      </w:pPr>
      <w:r>
        <w:lastRenderedPageBreak/>
        <w:t>fuimos para volver al claro mundo;</w:t>
      </w:r>
    </w:p>
    <w:p w14:paraId="7495FD8B" w14:textId="77777777" w:rsidR="00903E67" w:rsidRDefault="00903E67" w:rsidP="005636B6">
      <w:pPr>
        <w:spacing w:before="240" w:after="240"/>
      </w:pPr>
      <w:r>
        <w:t>y sin preocupación de descansar,</w:t>
      </w:r>
    </w:p>
    <w:p w14:paraId="392CB60E" w14:textId="77777777" w:rsidR="00903E67" w:rsidRDefault="00903E67" w:rsidP="005636B6">
      <w:pPr>
        <w:spacing w:before="240" w:after="240"/>
      </w:pPr>
      <w:r>
        <w:t>subimos, él primero y yo después,</w:t>
      </w:r>
    </w:p>
    <w:p w14:paraId="03511AF8" w14:textId="77777777" w:rsidR="00903E67" w:rsidRDefault="00903E67" w:rsidP="005636B6">
      <w:pPr>
        <w:spacing w:before="240" w:after="240"/>
      </w:pPr>
      <w:r>
        <w:t>hasta que nos dejó mirar el cielo</w:t>
      </w:r>
    </w:p>
    <w:p w14:paraId="59845470" w14:textId="77777777" w:rsidR="00903E67" w:rsidRDefault="00903E67" w:rsidP="005636B6">
      <w:pPr>
        <w:spacing w:before="240" w:after="240"/>
      </w:pPr>
      <w:r>
        <w:t>un agujero, por el cual salimos</w:t>
      </w:r>
    </w:p>
    <w:p w14:paraId="44A83D4F" w14:textId="77777777" w:rsidR="00903E67" w:rsidRDefault="00903E67" w:rsidP="005636B6">
      <w:pPr>
        <w:spacing w:before="240" w:after="240"/>
      </w:pPr>
      <w:r>
        <w:t>a contemplar de nuevo las estrellas.</w:t>
      </w:r>
    </w:p>
    <w:p w14:paraId="3B15AEEE" w14:textId="77814C0D" w:rsidR="00903E67" w:rsidRDefault="00903E67" w:rsidP="005636B6">
      <w:pPr>
        <w:pStyle w:val="Ttulo1"/>
        <w:spacing w:before="240" w:after="240"/>
      </w:pPr>
      <w:r>
        <w:br w:type="page"/>
      </w:r>
      <w:bookmarkStart w:id="39" w:name="_Toc196140962"/>
      <w:r>
        <w:lastRenderedPageBreak/>
        <w:t>PURGATORIO</w:t>
      </w:r>
      <w:bookmarkEnd w:id="39"/>
    </w:p>
    <w:p w14:paraId="65000256" w14:textId="77777777" w:rsidR="00903E67" w:rsidRDefault="00903E67" w:rsidP="005636B6">
      <w:pPr>
        <w:pStyle w:val="Ttulo2"/>
        <w:spacing w:before="240" w:after="240"/>
      </w:pPr>
      <w:bookmarkStart w:id="40" w:name="_Toc196140963"/>
      <w:r>
        <w:t>CANTO I</w:t>
      </w:r>
      <w:bookmarkEnd w:id="40"/>
    </w:p>
    <w:p w14:paraId="12F5E6AA" w14:textId="344EAED6" w:rsidR="00903E67" w:rsidRDefault="00903E67" w:rsidP="005636B6">
      <w:pPr>
        <w:spacing w:before="240" w:after="240"/>
      </w:pPr>
      <w:r>
        <w:t>Por surcar mejor agua alza las velas</w:t>
      </w:r>
      <w:r w:rsidR="0093625C">
        <w:t xml:space="preserve"> </w:t>
      </w:r>
      <w:r>
        <w:t>ahora la navecilla de mi ingenio,</w:t>
      </w:r>
    </w:p>
    <w:p w14:paraId="7E9EC785" w14:textId="77777777" w:rsidR="00903E67" w:rsidRDefault="00903E67" w:rsidP="005636B6">
      <w:pPr>
        <w:spacing w:before="240" w:after="240"/>
      </w:pPr>
      <w:r>
        <w:t>que un mar tan cruel detrás de sí abandona;</w:t>
      </w:r>
    </w:p>
    <w:p w14:paraId="2C592943" w14:textId="77777777" w:rsidR="00903E67" w:rsidRDefault="00903E67" w:rsidP="005636B6">
      <w:pPr>
        <w:spacing w:before="240" w:after="240"/>
      </w:pPr>
      <w:r>
        <w:t>y cantaré de aquel segundo reino</w:t>
      </w:r>
    </w:p>
    <w:p w14:paraId="7390B133" w14:textId="77777777" w:rsidR="00903E67" w:rsidRDefault="00903E67" w:rsidP="005636B6">
      <w:pPr>
        <w:spacing w:before="240" w:after="240"/>
      </w:pPr>
      <w:r>
        <w:t>donde el humano espíritu se purga</w:t>
      </w:r>
    </w:p>
    <w:p w14:paraId="10EAE4C5" w14:textId="77777777" w:rsidR="00903E67" w:rsidRDefault="00903E67" w:rsidP="005636B6">
      <w:pPr>
        <w:spacing w:before="240" w:after="240"/>
      </w:pPr>
      <w:r>
        <w:t>y de subir al cielo se hace digno.</w:t>
      </w:r>
    </w:p>
    <w:p w14:paraId="1E571B22" w14:textId="77777777" w:rsidR="00903E67" w:rsidRDefault="00903E67" w:rsidP="005636B6">
      <w:pPr>
        <w:spacing w:before="240" w:after="240"/>
      </w:pPr>
      <w:r>
        <w:t>Mas renazca la muerta poesía,</w:t>
      </w:r>
    </w:p>
    <w:p w14:paraId="0EB8985C" w14:textId="77777777" w:rsidR="00903E67" w:rsidRDefault="00903E67" w:rsidP="005636B6">
      <w:pPr>
        <w:spacing w:before="240" w:after="240"/>
      </w:pPr>
      <w:r>
        <w:t>oh, santas musas, pues que vuestro soy; .</w:t>
      </w:r>
    </w:p>
    <w:p w14:paraId="5AB9ACF4" w14:textId="77777777" w:rsidR="00903E67" w:rsidRDefault="00903E67" w:rsidP="005636B6">
      <w:pPr>
        <w:spacing w:before="240" w:after="240"/>
      </w:pPr>
      <w:r>
        <w:t>y Calíope un poco se levante,</w:t>
      </w:r>
    </w:p>
    <w:p w14:paraId="202CFAF0" w14:textId="77777777" w:rsidR="00903E67" w:rsidRDefault="00903E67" w:rsidP="005636B6">
      <w:pPr>
        <w:spacing w:before="240" w:after="240"/>
      </w:pPr>
      <w:r>
        <w:t>mi canto acompañando con las voces</w:t>
      </w:r>
    </w:p>
    <w:p w14:paraId="78A38B0C" w14:textId="77777777" w:rsidR="00903E67" w:rsidRDefault="00903E67" w:rsidP="005636B6">
      <w:pPr>
        <w:spacing w:before="240" w:after="240"/>
      </w:pPr>
      <w:r>
        <w:t>que a las urracas míseras tal golpe</w:t>
      </w:r>
    </w:p>
    <w:p w14:paraId="351A3E9A" w14:textId="77777777" w:rsidR="00903E67" w:rsidRDefault="00903E67" w:rsidP="005636B6">
      <w:pPr>
        <w:spacing w:before="240" w:after="240"/>
      </w:pPr>
      <w:r>
        <w:t>dieron, que del perdón desesperaron.</w:t>
      </w:r>
    </w:p>
    <w:p w14:paraId="4AE05B82" w14:textId="77777777" w:rsidR="00903E67" w:rsidRDefault="00903E67" w:rsidP="005636B6">
      <w:pPr>
        <w:spacing w:before="240" w:after="240"/>
      </w:pPr>
      <w:r>
        <w:t>Dulce color de un oriental zafiro,</w:t>
      </w:r>
    </w:p>
    <w:p w14:paraId="1C236198" w14:textId="77777777" w:rsidR="00903E67" w:rsidRDefault="00903E67" w:rsidP="005636B6">
      <w:pPr>
        <w:spacing w:before="240" w:after="240"/>
      </w:pPr>
      <w:r>
        <w:t>que se expandía en el sereno aspecto</w:t>
      </w:r>
    </w:p>
    <w:p w14:paraId="1463D61E" w14:textId="77777777" w:rsidR="00903E67" w:rsidRDefault="00903E67" w:rsidP="005636B6">
      <w:pPr>
        <w:spacing w:before="240" w:after="240"/>
      </w:pPr>
      <w:r>
        <w:t>del aire, puro hasta la prima esfera,</w:t>
      </w:r>
    </w:p>
    <w:p w14:paraId="551A04D4" w14:textId="77777777" w:rsidR="00903E67" w:rsidRDefault="00903E67" w:rsidP="005636B6">
      <w:pPr>
        <w:spacing w:before="240" w:after="240"/>
      </w:pPr>
      <w:r>
        <w:t>reapareció a mi vista deleitoso,</w:t>
      </w:r>
    </w:p>
    <w:p w14:paraId="6238213D" w14:textId="77777777" w:rsidR="00903E67" w:rsidRDefault="00903E67" w:rsidP="005636B6">
      <w:pPr>
        <w:spacing w:before="240" w:after="240"/>
      </w:pPr>
      <w:r>
        <w:t>en cuanto que salí del aire muerto,</w:t>
      </w:r>
    </w:p>
    <w:p w14:paraId="1E601467" w14:textId="77777777" w:rsidR="00903E67" w:rsidRDefault="00903E67" w:rsidP="005636B6">
      <w:pPr>
        <w:spacing w:before="240" w:after="240"/>
      </w:pPr>
      <w:r>
        <w:t>que vista y pecho contristado había.</w:t>
      </w:r>
    </w:p>
    <w:p w14:paraId="66FB74D4" w14:textId="77777777" w:rsidR="00903E67" w:rsidRDefault="00903E67" w:rsidP="005636B6">
      <w:pPr>
        <w:spacing w:before="240" w:after="240"/>
      </w:pPr>
      <w:r>
        <w:lastRenderedPageBreak/>
        <w:t>El astro bello que al amor invita</w:t>
      </w:r>
    </w:p>
    <w:p w14:paraId="57BDD8CF" w14:textId="77777777" w:rsidR="00903E67" w:rsidRDefault="00903E67" w:rsidP="005636B6">
      <w:pPr>
        <w:spacing w:before="240" w:after="240"/>
      </w:pPr>
      <w:r>
        <w:t>hacía sonreir todo el oriente,</w:t>
      </w:r>
    </w:p>
    <w:p w14:paraId="29335757" w14:textId="77777777" w:rsidR="00903E67" w:rsidRDefault="00903E67" w:rsidP="005636B6">
      <w:pPr>
        <w:spacing w:before="240" w:after="240"/>
      </w:pPr>
      <w:r>
        <w:t>y los Peces velados lo escoltaban.</w:t>
      </w:r>
    </w:p>
    <w:p w14:paraId="31AA6BCA" w14:textId="77777777" w:rsidR="00903E67" w:rsidRDefault="00903E67" w:rsidP="005636B6">
      <w:pPr>
        <w:spacing w:before="240" w:after="240"/>
      </w:pPr>
      <w:r>
        <w:t>Me volví a la derecha atentamente,</w:t>
      </w:r>
    </w:p>
    <w:p w14:paraId="71F5ED49" w14:textId="77777777" w:rsidR="00903E67" w:rsidRDefault="00903E67" w:rsidP="005636B6">
      <w:pPr>
        <w:spacing w:before="240" w:after="240"/>
      </w:pPr>
      <w:r>
        <w:t>y vi en el otro polo cuatro estrellas</w:t>
      </w:r>
    </w:p>
    <w:p w14:paraId="029CFF9C" w14:textId="77777777" w:rsidR="00903E67" w:rsidRDefault="00903E67" w:rsidP="005636B6">
      <w:pPr>
        <w:spacing w:before="240" w:after="240"/>
      </w:pPr>
      <w:r>
        <w:t>que sólo vieron las primeras gentes.</w:t>
      </w:r>
    </w:p>
    <w:p w14:paraId="5C06C156" w14:textId="77777777" w:rsidR="00903E67" w:rsidRDefault="00903E67" w:rsidP="005636B6">
      <w:pPr>
        <w:spacing w:before="240" w:after="240"/>
      </w:pPr>
      <w:r>
        <w:t>Parecía que el cielo se gozara</w:t>
      </w:r>
    </w:p>
    <w:p w14:paraId="0A33ECE5" w14:textId="77777777" w:rsidR="00903E67" w:rsidRDefault="00903E67" w:rsidP="005636B6">
      <w:pPr>
        <w:spacing w:before="240" w:after="240"/>
      </w:pPr>
      <w:r>
        <w:t>con sus luces: ¡Oh viudo septentrión,</w:t>
      </w:r>
    </w:p>
    <w:p w14:paraId="0513BFD9" w14:textId="77777777" w:rsidR="00903E67" w:rsidRDefault="00903E67" w:rsidP="005636B6">
      <w:pPr>
        <w:spacing w:before="240" w:after="240"/>
      </w:pPr>
      <w:r>
        <w:t>ya que de su visión estás privado!</w:t>
      </w:r>
    </w:p>
    <w:p w14:paraId="61B39337" w14:textId="77777777" w:rsidR="00903E67" w:rsidRDefault="00903E67" w:rsidP="005636B6">
      <w:pPr>
        <w:spacing w:before="240" w:after="240"/>
      </w:pPr>
      <w:r>
        <w:t>Cuando por fin dejé de contemplarlos</w:t>
      </w:r>
    </w:p>
    <w:p w14:paraId="41238557" w14:textId="77777777" w:rsidR="00903E67" w:rsidRDefault="00903E67" w:rsidP="005636B6">
      <w:pPr>
        <w:spacing w:before="240" w:after="240"/>
      </w:pPr>
      <w:r>
        <w:t>dirigiéndome un poco al otro polo,</w:t>
      </w:r>
    </w:p>
    <w:p w14:paraId="0ABF24B7" w14:textId="77777777" w:rsidR="00903E67" w:rsidRDefault="00903E67" w:rsidP="005636B6">
      <w:pPr>
        <w:spacing w:before="240" w:after="240"/>
      </w:pPr>
      <w:r>
        <w:t>por donde el Carro desapareciera,</w:t>
      </w:r>
    </w:p>
    <w:p w14:paraId="61F0263E" w14:textId="77777777" w:rsidR="00903E67" w:rsidRDefault="00903E67" w:rsidP="005636B6">
      <w:pPr>
        <w:spacing w:before="240" w:after="240"/>
      </w:pPr>
      <w:r>
        <w:t>vi junto a mí a un anciano solitario,</w:t>
      </w:r>
    </w:p>
    <w:p w14:paraId="54F80757" w14:textId="77777777" w:rsidR="00903E67" w:rsidRDefault="00903E67" w:rsidP="005636B6">
      <w:pPr>
        <w:spacing w:before="240" w:after="240"/>
      </w:pPr>
      <w:r>
        <w:t>digno al verle de tanta reverencia,</w:t>
      </w:r>
    </w:p>
    <w:p w14:paraId="4A3E873F" w14:textId="77777777" w:rsidR="00903E67" w:rsidRDefault="00903E67" w:rsidP="005636B6">
      <w:pPr>
        <w:spacing w:before="240" w:after="240"/>
      </w:pPr>
      <w:r>
        <w:t>que más no debe a un padre su criatura.</w:t>
      </w:r>
    </w:p>
    <w:p w14:paraId="5BD75247" w14:textId="77777777" w:rsidR="00903E67" w:rsidRDefault="00903E67" w:rsidP="005636B6">
      <w:pPr>
        <w:spacing w:before="240" w:after="240"/>
      </w:pPr>
      <w:r>
        <w:t>Larga la barba y blancos mechones</w:t>
      </w:r>
    </w:p>
    <w:p w14:paraId="6E7C5830" w14:textId="77777777" w:rsidR="00903E67" w:rsidRDefault="00903E67" w:rsidP="005636B6">
      <w:pPr>
        <w:spacing w:before="240" w:after="240"/>
      </w:pPr>
      <w:r>
        <w:t>llevaba, semejante a sus cabellos,</w:t>
      </w:r>
    </w:p>
    <w:p w14:paraId="335026F2" w14:textId="77777777" w:rsidR="00903E67" w:rsidRDefault="00903E67" w:rsidP="005636B6">
      <w:pPr>
        <w:spacing w:before="240" w:after="240"/>
      </w:pPr>
      <w:r>
        <w:t>que al pecho en dos mechones le caían.</w:t>
      </w:r>
    </w:p>
    <w:p w14:paraId="24F2CEFC" w14:textId="77777777" w:rsidR="00903E67" w:rsidRDefault="00903E67" w:rsidP="005636B6">
      <w:pPr>
        <w:spacing w:before="240" w:after="240"/>
      </w:pPr>
      <w:r>
        <w:t>Los rayos de las cuatro luces santas</w:t>
      </w:r>
    </w:p>
    <w:p w14:paraId="11FB4E73" w14:textId="77777777" w:rsidR="00903E67" w:rsidRDefault="00903E67" w:rsidP="005636B6">
      <w:pPr>
        <w:spacing w:before="240" w:after="240"/>
      </w:pPr>
      <w:r>
        <w:lastRenderedPageBreak/>
        <w:t>llenaban tanto su rostro de luz,</w:t>
      </w:r>
    </w:p>
    <w:p w14:paraId="70FD4E64" w14:textId="77777777" w:rsidR="00903E67" w:rsidRDefault="00903E67" w:rsidP="005636B6">
      <w:pPr>
        <w:spacing w:before="240" w:after="240"/>
      </w:pPr>
      <w:r>
        <w:t>que le veía como al Sol de frente.</w:t>
      </w:r>
    </w:p>
    <w:p w14:paraId="40B55082" w14:textId="77777777" w:rsidR="00903E67" w:rsidRDefault="00903E67" w:rsidP="005636B6">
      <w:pPr>
        <w:spacing w:before="240" w:after="240"/>
      </w:pPr>
      <w:r>
        <w:t>¿Quién sois vosotros que del ciego río</w:t>
      </w:r>
    </w:p>
    <w:p w14:paraId="06DE6093" w14:textId="77777777" w:rsidR="00903E67" w:rsidRDefault="00903E67" w:rsidP="005636B6">
      <w:pPr>
        <w:spacing w:before="240" w:after="240"/>
      </w:pPr>
      <w:r>
        <w:t>habéis huido la prisión eterna?</w:t>
      </w:r>
    </w:p>
    <w:p w14:paraId="1C2B969C" w14:textId="77777777" w:rsidR="00903E67" w:rsidRDefault="00903E67" w:rsidP="005636B6">
      <w:pPr>
        <w:spacing w:before="240" w:after="240"/>
      </w:pPr>
      <w:r>
        <w:t>-dijo moviendo sus honradas plumas.</w:t>
      </w:r>
    </w:p>
    <w:p w14:paraId="4F3DA2C8" w14:textId="77777777" w:rsidR="00903E67" w:rsidRDefault="00903E67" w:rsidP="005636B6">
      <w:pPr>
        <w:spacing w:before="240" w:after="240"/>
      </w:pPr>
      <w:r>
        <w:t>¿Quién os condujo, o quién os alumbraba,</w:t>
      </w:r>
    </w:p>
    <w:p w14:paraId="0A9AB0C5" w14:textId="77777777" w:rsidR="00903E67" w:rsidRDefault="00903E67" w:rsidP="005636B6">
      <w:pPr>
        <w:spacing w:before="240" w:after="240"/>
      </w:pPr>
      <w:r>
        <w:t>al salir de esa noche tan profunda,</w:t>
      </w:r>
    </w:p>
    <w:p w14:paraId="6B7C2E6F" w14:textId="77777777" w:rsidR="00903E67" w:rsidRDefault="00903E67" w:rsidP="005636B6">
      <w:pPr>
        <w:spacing w:before="240" w:after="240"/>
      </w:pPr>
      <w:r>
        <w:t>que ennegrece los valles del infierno?</w:t>
      </w:r>
    </w:p>
    <w:p w14:paraId="160E535C" w14:textId="77777777" w:rsidR="00903E67" w:rsidRDefault="00903E67" w:rsidP="005636B6">
      <w:pPr>
        <w:spacing w:before="240" w:after="240"/>
      </w:pPr>
      <w:r>
        <w:t>¿Se han quebrado las leyes del abismo?</w:t>
      </w:r>
    </w:p>
    <w:p w14:paraId="3EA0ADCA" w14:textId="77777777" w:rsidR="00903E67" w:rsidRDefault="00903E67" w:rsidP="005636B6">
      <w:pPr>
        <w:spacing w:before="240" w:after="240"/>
      </w:pPr>
      <w:r>
        <w:t>¿o el designio del cielo se ha mudado</w:t>
      </w:r>
    </w:p>
    <w:p w14:paraId="3537EF28" w14:textId="77777777" w:rsidR="00903E67" w:rsidRDefault="00903E67" w:rsidP="005636B6">
      <w:pPr>
        <w:spacing w:before="240" w:after="240"/>
      </w:pPr>
      <w:r>
        <w:t>y venís, condenados, a mis grutas?»</w:t>
      </w:r>
    </w:p>
    <w:p w14:paraId="3DDEA407" w14:textId="77777777" w:rsidR="00903E67" w:rsidRDefault="00903E67" w:rsidP="005636B6">
      <w:pPr>
        <w:spacing w:before="240" w:after="240"/>
      </w:pPr>
      <w:r>
        <w:t>Entonces mi maestro me empujó,</w:t>
      </w:r>
    </w:p>
    <w:p w14:paraId="214779DC" w14:textId="77777777" w:rsidR="00903E67" w:rsidRDefault="00903E67" w:rsidP="005636B6">
      <w:pPr>
        <w:spacing w:before="240" w:after="240"/>
      </w:pPr>
      <w:r>
        <w:t>y con palabras, señales y manos</w:t>
      </w:r>
    </w:p>
    <w:p w14:paraId="4E1AB42E" w14:textId="77777777" w:rsidR="00903E67" w:rsidRDefault="00903E67" w:rsidP="005636B6">
      <w:pPr>
        <w:spacing w:before="240" w:after="240"/>
      </w:pPr>
      <w:r>
        <w:t>piernas y rostro me hizo reverentes.</w:t>
      </w:r>
    </w:p>
    <w:p w14:paraId="717F1895" w14:textId="77777777" w:rsidR="00903E67" w:rsidRDefault="00903E67" w:rsidP="005636B6">
      <w:pPr>
        <w:spacing w:before="240" w:after="240"/>
      </w:pPr>
      <w:r>
        <w:t>Después le respondió: «Por mí no vengo.</w:t>
      </w:r>
    </w:p>
    <w:p w14:paraId="33DEFE19" w14:textId="77777777" w:rsidR="00903E67" w:rsidRDefault="00903E67" w:rsidP="005636B6">
      <w:pPr>
        <w:spacing w:before="240" w:after="240"/>
      </w:pPr>
      <w:r>
        <w:t>Bajó del cielo una mujer rogando</w:t>
      </w:r>
    </w:p>
    <w:p w14:paraId="0CC6C333" w14:textId="77777777" w:rsidR="00903E67" w:rsidRDefault="00903E67" w:rsidP="005636B6">
      <w:pPr>
        <w:spacing w:before="240" w:after="240"/>
      </w:pPr>
      <w:r>
        <w:t>que, acompañando a éste, le ayudara.</w:t>
      </w:r>
    </w:p>
    <w:p w14:paraId="403B4542" w14:textId="77777777" w:rsidR="00903E67" w:rsidRDefault="00903E67" w:rsidP="005636B6">
      <w:pPr>
        <w:spacing w:before="240" w:after="240"/>
      </w:pPr>
      <w:r>
        <w:t>Mas como tu deseo es que te explique</w:t>
      </w:r>
    </w:p>
    <w:p w14:paraId="3CDCC4A0" w14:textId="77777777" w:rsidR="00903E67" w:rsidRDefault="00903E67" w:rsidP="005636B6">
      <w:pPr>
        <w:spacing w:before="240" w:after="240"/>
      </w:pPr>
      <w:r>
        <w:t>más ampliamente nuestra condición,</w:t>
      </w:r>
    </w:p>
    <w:p w14:paraId="7C700B2F" w14:textId="77777777" w:rsidR="00903E67" w:rsidRDefault="00903E67" w:rsidP="005636B6">
      <w:pPr>
        <w:spacing w:before="240" w:after="240"/>
      </w:pPr>
      <w:r>
        <w:lastRenderedPageBreak/>
        <w:t>no puede ser el mío el ocultarlo.</w:t>
      </w:r>
    </w:p>
    <w:p w14:paraId="7169FAD7" w14:textId="77777777" w:rsidR="00903E67" w:rsidRDefault="00903E67" w:rsidP="005636B6">
      <w:pPr>
        <w:spacing w:before="240" w:after="240"/>
      </w:pPr>
      <w:r>
        <w:t>Éste no ha visto aún la última noche;</w:t>
      </w:r>
    </w:p>
    <w:p w14:paraId="09C8F22F" w14:textId="77777777" w:rsidR="00903E67" w:rsidRDefault="00903E67" w:rsidP="005636B6">
      <w:pPr>
        <w:spacing w:before="240" w:after="240"/>
      </w:pPr>
      <w:r>
        <w:t>mas estuvo tan cerca en su locura,</w:t>
      </w:r>
    </w:p>
    <w:p w14:paraId="7CFFB416" w14:textId="77777777" w:rsidR="00903E67" w:rsidRDefault="00903E67" w:rsidP="005636B6">
      <w:pPr>
        <w:spacing w:before="240" w:after="240"/>
      </w:pPr>
      <w:r>
        <w:t>que le quedaba ya muy poco tiempo.</w:t>
      </w:r>
    </w:p>
    <w:p w14:paraId="78ACA6FA" w14:textId="77777777" w:rsidR="00903E67" w:rsidRDefault="00903E67" w:rsidP="005636B6">
      <w:pPr>
        <w:spacing w:before="240" w:after="240"/>
      </w:pPr>
      <w:r>
        <w:t>Y a él, como te he dicho, fui enviado</w:t>
      </w:r>
    </w:p>
    <w:p w14:paraId="128EAFBF" w14:textId="77777777" w:rsidR="00903E67" w:rsidRDefault="00903E67" w:rsidP="005636B6">
      <w:pPr>
        <w:spacing w:before="240" w:after="240"/>
      </w:pPr>
      <w:r>
        <w:t>para salvarle; y no había otra ruta</w:t>
      </w:r>
    </w:p>
    <w:p w14:paraId="06F8EDA9" w14:textId="77777777" w:rsidR="00903E67" w:rsidRDefault="00903E67" w:rsidP="005636B6">
      <w:pPr>
        <w:spacing w:before="240" w:after="240"/>
      </w:pPr>
      <w:r>
        <w:t>más que esta por la cual le estoy llevando.</w:t>
      </w:r>
    </w:p>
    <w:p w14:paraId="16C21383" w14:textId="77777777" w:rsidR="00903E67" w:rsidRDefault="00903E67" w:rsidP="005636B6">
      <w:pPr>
        <w:spacing w:before="240" w:after="240"/>
      </w:pPr>
      <w:r>
        <w:t>Le he mostrado la gente condenada;</w:t>
      </w:r>
    </w:p>
    <w:p w14:paraId="2E733506" w14:textId="77777777" w:rsidR="00903E67" w:rsidRDefault="00903E67" w:rsidP="005636B6">
      <w:pPr>
        <w:spacing w:before="240" w:after="240"/>
      </w:pPr>
      <w:r>
        <w:t>y ahora pretendo las almas mostrarle</w:t>
      </w:r>
    </w:p>
    <w:p w14:paraId="14C5F602" w14:textId="77777777" w:rsidR="00903E67" w:rsidRDefault="00903E67" w:rsidP="005636B6">
      <w:pPr>
        <w:spacing w:before="240" w:after="240"/>
      </w:pPr>
      <w:r>
        <w:t>que están purgando bajo tu mandato.</w:t>
      </w:r>
    </w:p>
    <w:p w14:paraId="097B6181" w14:textId="77777777" w:rsidR="00903E67" w:rsidRDefault="00903E67" w:rsidP="005636B6">
      <w:pPr>
        <w:spacing w:before="240" w:after="240"/>
      </w:pPr>
      <w:r>
        <w:t>Es largo de contar cómo lo traje;</w:t>
      </w:r>
    </w:p>
    <w:p w14:paraId="5D583CDF" w14:textId="77777777" w:rsidR="00903E67" w:rsidRDefault="00903E67" w:rsidP="005636B6">
      <w:pPr>
        <w:spacing w:before="240" w:after="240"/>
      </w:pPr>
      <w:r>
        <w:t>bajó del Alto virtud que me ayuda</w:t>
      </w:r>
    </w:p>
    <w:p w14:paraId="1D241AE5" w14:textId="77777777" w:rsidR="00903E67" w:rsidRDefault="00903E67" w:rsidP="005636B6">
      <w:pPr>
        <w:spacing w:before="240" w:after="240"/>
      </w:pPr>
      <w:r>
        <w:t>a conducirlo a que te escuche y vea.</w:t>
      </w:r>
    </w:p>
    <w:p w14:paraId="0D287B8A" w14:textId="77777777" w:rsidR="00903E67" w:rsidRDefault="00903E67" w:rsidP="005636B6">
      <w:pPr>
        <w:spacing w:before="240" w:after="240"/>
      </w:pPr>
      <w:r>
        <w:t>Dignate agradecer que haya venido:</w:t>
      </w:r>
    </w:p>
    <w:p w14:paraId="65182763" w14:textId="77777777" w:rsidR="00903E67" w:rsidRDefault="00903E67" w:rsidP="005636B6">
      <w:pPr>
        <w:spacing w:before="240" w:after="240"/>
      </w:pPr>
      <w:r>
        <w:t>busca la libertad, que es tan preciada,</w:t>
      </w:r>
    </w:p>
    <w:p w14:paraId="6AABDB07" w14:textId="77777777" w:rsidR="00903E67" w:rsidRDefault="00903E67" w:rsidP="005636B6">
      <w:pPr>
        <w:spacing w:before="240" w:after="240"/>
      </w:pPr>
      <w:r>
        <w:t>cual sabe quien a cambio da la vida.</w:t>
      </w:r>
    </w:p>
    <w:p w14:paraId="5DFE821E" w14:textId="77777777" w:rsidR="00903E67" w:rsidRDefault="00903E67" w:rsidP="005636B6">
      <w:pPr>
        <w:spacing w:before="240" w:after="240"/>
      </w:pPr>
      <w:r>
        <w:t>Lo sabes, pues por ella no fue amarga</w:t>
      </w:r>
    </w:p>
    <w:p w14:paraId="07D2AC4B" w14:textId="77777777" w:rsidR="00903E67" w:rsidRDefault="00903E67" w:rsidP="005636B6">
      <w:pPr>
        <w:spacing w:before="240" w:after="240"/>
      </w:pPr>
      <w:r>
        <w:t>en Utica tu muerte; allí dejaste</w:t>
      </w:r>
    </w:p>
    <w:p w14:paraId="3828623C" w14:textId="77777777" w:rsidR="00903E67" w:rsidRDefault="00903E67" w:rsidP="005636B6">
      <w:pPr>
        <w:spacing w:before="240" w:after="240"/>
      </w:pPr>
      <w:r>
        <w:t>la veste que radiante será un día.</w:t>
      </w:r>
    </w:p>
    <w:p w14:paraId="004D58FD" w14:textId="77777777" w:rsidR="00903E67" w:rsidRDefault="00903E67" w:rsidP="005636B6">
      <w:pPr>
        <w:spacing w:before="240" w:after="240"/>
      </w:pPr>
      <w:r>
        <w:lastRenderedPageBreak/>
        <w:t>No hemos quebrado las eternas leyes,</w:t>
      </w:r>
    </w:p>
    <w:p w14:paraId="325B9670" w14:textId="77777777" w:rsidR="00903E67" w:rsidRDefault="00903E67" w:rsidP="005636B6">
      <w:pPr>
        <w:spacing w:before="240" w:after="240"/>
      </w:pPr>
      <w:r>
        <w:t>pues éste vive y Minos no me ata;</w:t>
      </w:r>
    </w:p>
    <w:p w14:paraId="7EA706D3" w14:textId="77777777" w:rsidR="00903E67" w:rsidRDefault="00903E67" w:rsidP="005636B6">
      <w:pPr>
        <w:spacing w:before="240" w:after="240"/>
      </w:pPr>
      <w:r>
        <w:t>soy de la zona de los castos ojos</w:t>
      </w:r>
    </w:p>
    <w:p w14:paraId="68BDC775" w14:textId="77777777" w:rsidR="00903E67" w:rsidRDefault="00903E67" w:rsidP="005636B6">
      <w:pPr>
        <w:spacing w:before="240" w:after="240"/>
      </w:pPr>
      <w:r>
        <w:t>de tu Marcia, que sigue suplicando</w:t>
      </w:r>
    </w:p>
    <w:p w14:paraId="5399C89E" w14:textId="77777777" w:rsidR="00903E67" w:rsidRDefault="00903E67" w:rsidP="005636B6">
      <w:pPr>
        <w:spacing w:before="240" w:after="240"/>
      </w:pPr>
      <w:r>
        <w:t>que la tengas por tuya, oh santo pecho:</w:t>
      </w:r>
    </w:p>
    <w:p w14:paraId="4DB22B91" w14:textId="77777777" w:rsidR="00903E67" w:rsidRDefault="00903E67" w:rsidP="005636B6">
      <w:pPr>
        <w:spacing w:before="240" w:after="240"/>
      </w:pPr>
      <w:r>
        <w:t>en nombre de su amor, senos benigno.</w:t>
      </w:r>
    </w:p>
    <w:p w14:paraId="473E2F2B" w14:textId="77777777" w:rsidR="00903E67" w:rsidRDefault="00903E67" w:rsidP="005636B6">
      <w:pPr>
        <w:spacing w:before="240" w:after="240"/>
      </w:pPr>
      <w:r>
        <w:t>Deja que andemos por tus siete reinos;</w:t>
      </w:r>
    </w:p>
    <w:p w14:paraId="37A46820" w14:textId="77777777" w:rsidR="00903E67" w:rsidRDefault="00903E67" w:rsidP="005636B6">
      <w:pPr>
        <w:spacing w:before="240" w:after="240"/>
      </w:pPr>
      <w:r>
        <w:t>le mostraré nuestro agradecimiento,</w:t>
      </w:r>
    </w:p>
    <w:p w14:paraId="393B75DB" w14:textId="77777777" w:rsidR="00903E67" w:rsidRDefault="00903E67" w:rsidP="005636B6">
      <w:pPr>
        <w:spacing w:before="240" w:after="240"/>
      </w:pPr>
      <w:r>
        <w:t>si quieres que te nombre allí debajo.»</w:t>
      </w:r>
    </w:p>
    <w:p w14:paraId="3925316B" w14:textId="77777777" w:rsidR="00903E67" w:rsidRDefault="00903E67" w:rsidP="005636B6">
      <w:pPr>
        <w:spacing w:before="240" w:after="240"/>
      </w:pPr>
      <w:r>
        <w:t>«Tan placentera Marcia fue a mis ojos</w:t>
      </w:r>
    </w:p>
    <w:p w14:paraId="62E5AE0F" w14:textId="77777777" w:rsidR="00903E67" w:rsidRDefault="00903E67" w:rsidP="005636B6">
      <w:pPr>
        <w:spacing w:before="240" w:after="240"/>
      </w:pPr>
      <w:r>
        <w:t>mientras que estuve allí -dijo él entonces-</w:t>
      </w:r>
    </w:p>
    <w:p w14:paraId="20536DA3" w14:textId="77777777" w:rsidR="00903E67" w:rsidRDefault="00903E67" w:rsidP="005636B6">
      <w:pPr>
        <w:spacing w:before="240" w:after="240"/>
      </w:pPr>
      <w:r>
        <w:t>que cuanto me pidió le concedía.</w:t>
      </w:r>
    </w:p>
    <w:p w14:paraId="3BA1C72E" w14:textId="77777777" w:rsidR="00903E67" w:rsidRDefault="00903E67" w:rsidP="005636B6">
      <w:pPr>
        <w:spacing w:before="240" w:after="240"/>
      </w:pPr>
      <w:r>
        <w:t>Ahora que vive tras el río amargo,</w:t>
      </w:r>
    </w:p>
    <w:p w14:paraId="4862F5B2" w14:textId="77777777" w:rsidR="00903E67" w:rsidRDefault="00903E67" w:rsidP="005636B6">
      <w:pPr>
        <w:spacing w:before="240" w:after="240"/>
      </w:pPr>
      <w:r>
        <w:t>no puede ya moverme, por la ley</w:t>
      </w:r>
    </w:p>
    <w:p w14:paraId="17787A2B" w14:textId="77777777" w:rsidR="00903E67" w:rsidRDefault="00903E67" w:rsidP="005636B6">
      <w:pPr>
        <w:spacing w:before="240" w:after="240"/>
      </w:pPr>
      <w:r>
        <w:t>que cuando me sacaron fue dispuesta.</w:t>
      </w:r>
    </w:p>
    <w:p w14:paraId="03F3888F" w14:textId="77777777" w:rsidR="00903E67" w:rsidRDefault="00903E67" w:rsidP="005636B6">
      <w:pPr>
        <w:spacing w:before="240" w:after="240"/>
      </w:pPr>
      <w:r>
        <w:t>Mas si te manda una mujer del cielo,</w:t>
      </w:r>
    </w:p>
    <w:p w14:paraId="30CA8D9F" w14:textId="77777777" w:rsidR="00903E67" w:rsidRDefault="00903E67" w:rsidP="005636B6">
      <w:pPr>
        <w:spacing w:before="240" w:after="240"/>
      </w:pPr>
      <w:r>
        <w:t>como has dicho, lisonjas no precisas:</w:t>
      </w:r>
    </w:p>
    <w:p w14:paraId="65A7E506" w14:textId="77777777" w:rsidR="00903E67" w:rsidRDefault="00903E67" w:rsidP="005636B6">
      <w:pPr>
        <w:spacing w:before="240" w:after="240"/>
      </w:pPr>
      <w:r>
        <w:t>basta en su nombre pedir lo que quieras.</w:t>
      </w:r>
    </w:p>
    <w:p w14:paraId="750A1655" w14:textId="77777777" w:rsidR="00903E67" w:rsidRDefault="00903E67" w:rsidP="005636B6">
      <w:pPr>
        <w:spacing w:before="240" w:after="240"/>
      </w:pPr>
      <w:r>
        <w:t>Puedes marchar, mas haz que éste se ciña</w:t>
      </w:r>
    </w:p>
    <w:p w14:paraId="1F079E16" w14:textId="77777777" w:rsidR="00903E67" w:rsidRDefault="00903E67" w:rsidP="005636B6">
      <w:pPr>
        <w:spacing w:before="240" w:after="240"/>
      </w:pPr>
      <w:r>
        <w:lastRenderedPageBreak/>
        <w:t>con un delgado junco y lave el rostro,</w:t>
      </w:r>
    </w:p>
    <w:p w14:paraId="0248785B" w14:textId="77777777" w:rsidR="00903E67" w:rsidRDefault="00903E67" w:rsidP="005636B6">
      <w:pPr>
        <w:spacing w:before="240" w:after="240"/>
      </w:pPr>
      <w:r>
        <w:t>y que se limpie toda la inmundicia;</w:t>
      </w:r>
    </w:p>
    <w:p w14:paraId="313DDDAD" w14:textId="77777777" w:rsidR="00903E67" w:rsidRDefault="00903E67" w:rsidP="005636B6">
      <w:pPr>
        <w:spacing w:before="240" w:after="240"/>
      </w:pPr>
      <w:r>
        <w:t>porque no es conveniente que cubierto</w:t>
      </w:r>
    </w:p>
    <w:p w14:paraId="2D6E0C8B" w14:textId="77777777" w:rsidR="00903E67" w:rsidRDefault="00903E67" w:rsidP="005636B6">
      <w:pPr>
        <w:spacing w:before="240" w:after="240"/>
      </w:pPr>
      <w:r>
        <w:t>de niebla alguna, vaya hasta el primero</w:t>
      </w:r>
    </w:p>
    <w:p w14:paraId="71E4010B" w14:textId="77777777" w:rsidR="00903E67" w:rsidRDefault="00903E67" w:rsidP="005636B6">
      <w:pPr>
        <w:spacing w:before="240" w:after="240"/>
      </w:pPr>
      <w:r>
        <w:t>de los ministros ya del Paraíso.</w:t>
      </w:r>
    </w:p>
    <w:p w14:paraId="5308E6F3" w14:textId="77777777" w:rsidR="00903E67" w:rsidRDefault="00903E67" w:rsidP="005636B6">
      <w:pPr>
        <w:spacing w:before="240" w:after="240"/>
      </w:pPr>
      <w:r>
        <w:t>En todo el derredor de aquella islita,</w:t>
      </w:r>
    </w:p>
    <w:p w14:paraId="1790DE1C" w14:textId="77777777" w:rsidR="00903E67" w:rsidRDefault="00903E67" w:rsidP="005636B6">
      <w:pPr>
        <w:spacing w:before="240" w:after="240"/>
      </w:pPr>
      <w:r>
        <w:t>allí donde las olas la combaten,</w:t>
      </w:r>
    </w:p>
    <w:p w14:paraId="2BA585E1" w14:textId="77777777" w:rsidR="00903E67" w:rsidRDefault="00903E67" w:rsidP="005636B6">
      <w:pPr>
        <w:spacing w:before="240" w:after="240"/>
      </w:pPr>
      <w:r>
        <w:t>crecen los juncos sobre el blanco limo:</w:t>
      </w:r>
    </w:p>
    <w:p w14:paraId="080DDAF0" w14:textId="77777777" w:rsidR="00903E67" w:rsidRDefault="00903E67" w:rsidP="005636B6">
      <w:pPr>
        <w:spacing w:before="240" w:after="240"/>
      </w:pPr>
      <w:r>
        <w:t>ninguna planta que tuviera fronda</w:t>
      </w:r>
    </w:p>
    <w:p w14:paraId="1694E6A2" w14:textId="77777777" w:rsidR="00903E67" w:rsidRDefault="00903E67" w:rsidP="005636B6">
      <w:pPr>
        <w:spacing w:before="240" w:after="240"/>
      </w:pPr>
      <w:r>
        <w:t>o que dura se hiciera, viviría,</w:t>
      </w:r>
    </w:p>
    <w:p w14:paraId="6960863A" w14:textId="77777777" w:rsidR="00903E67" w:rsidRDefault="00903E67" w:rsidP="005636B6">
      <w:pPr>
        <w:spacing w:before="240" w:after="240"/>
      </w:pPr>
      <w:r>
        <w:t>pues no soportaría sus embates.</w:t>
      </w:r>
    </w:p>
    <w:p w14:paraId="370A53CF" w14:textId="77777777" w:rsidR="00903E67" w:rsidRDefault="00903E67" w:rsidP="005636B6">
      <w:pPr>
        <w:spacing w:before="240" w:after="240"/>
      </w:pPr>
      <w:r>
        <w:t>Luego no regreséis por este sitio;</w:t>
      </w:r>
    </w:p>
    <w:p w14:paraId="223E05E4" w14:textId="77777777" w:rsidR="00903E67" w:rsidRDefault="00903E67" w:rsidP="005636B6">
      <w:pPr>
        <w:spacing w:before="240" w:after="240"/>
      </w:pPr>
      <w:r>
        <w:t>el sol os mostrará, que surge ahora,</w:t>
      </w:r>
    </w:p>
    <w:p w14:paraId="4074BF90" w14:textId="77777777" w:rsidR="00903E67" w:rsidRDefault="00903E67" w:rsidP="005636B6">
      <w:pPr>
        <w:spacing w:before="240" w:after="240"/>
      </w:pPr>
      <w:r>
        <w:t>del monte la subida más sencilla.»</w:t>
      </w:r>
    </w:p>
    <w:p w14:paraId="59E5D8F1" w14:textId="77777777" w:rsidR="00903E67" w:rsidRDefault="00903E67" w:rsidP="005636B6">
      <w:pPr>
        <w:spacing w:before="240" w:after="240"/>
      </w:pPr>
      <w:r>
        <w:t>Él desapareció; y me levanté</w:t>
      </w:r>
    </w:p>
    <w:p w14:paraId="61C08963" w14:textId="77777777" w:rsidR="00903E67" w:rsidRDefault="00903E67" w:rsidP="005636B6">
      <w:pPr>
        <w:spacing w:before="240" w:after="240"/>
      </w:pPr>
      <w:r>
        <w:t>sin hablar, acercándome a mi guía,</w:t>
      </w:r>
    </w:p>
    <w:p w14:paraId="32639420" w14:textId="77777777" w:rsidR="00903E67" w:rsidRDefault="00903E67" w:rsidP="005636B6">
      <w:pPr>
        <w:spacing w:before="240" w:after="240"/>
      </w:pPr>
      <w:r>
        <w:t>dirigiéndole entonces la mirada.</w:t>
      </w:r>
    </w:p>
    <w:p w14:paraId="31365E73" w14:textId="77777777" w:rsidR="00903E67" w:rsidRDefault="00903E67" w:rsidP="005636B6">
      <w:pPr>
        <w:spacing w:before="240" w:after="240"/>
      </w:pPr>
      <w:r>
        <w:t>Él comenzó: «Sigue mis pasos, hijo:</w:t>
      </w:r>
    </w:p>
    <w:p w14:paraId="0DD23EEB" w14:textId="77777777" w:rsidR="00903E67" w:rsidRDefault="00903E67" w:rsidP="005636B6">
      <w:pPr>
        <w:spacing w:before="240" w:after="240"/>
      </w:pPr>
      <w:r>
        <w:t>volvamos hacia atrás, que esta llanura</w:t>
      </w:r>
    </w:p>
    <w:p w14:paraId="55C46861" w14:textId="77777777" w:rsidR="00903E67" w:rsidRDefault="00903E67" w:rsidP="005636B6">
      <w:pPr>
        <w:spacing w:before="240" w:after="240"/>
      </w:pPr>
      <w:r>
        <w:lastRenderedPageBreak/>
        <w:t>va declinando hasta su último margen.»</w:t>
      </w:r>
    </w:p>
    <w:p w14:paraId="6AE5351E" w14:textId="77777777" w:rsidR="00903E67" w:rsidRDefault="00903E67" w:rsidP="005636B6">
      <w:pPr>
        <w:spacing w:before="240" w:after="240"/>
      </w:pPr>
      <w:r>
        <w:t>Vencía el alba ya a la madrugada</w:t>
      </w:r>
    </w:p>
    <w:p w14:paraId="76339E9B" w14:textId="77777777" w:rsidR="00903E67" w:rsidRDefault="00903E67" w:rsidP="005636B6">
      <w:pPr>
        <w:spacing w:before="240" w:after="240"/>
      </w:pPr>
      <w:r>
        <w:t>que escapaba delante, y a lo lejos</w:t>
      </w:r>
    </w:p>
    <w:p w14:paraId="355890ED" w14:textId="77777777" w:rsidR="00903E67" w:rsidRDefault="00903E67" w:rsidP="005636B6">
      <w:pPr>
        <w:spacing w:before="240" w:after="240"/>
      </w:pPr>
      <w:r>
        <w:t>divisé el tremolar de la marina.</w:t>
      </w:r>
    </w:p>
    <w:p w14:paraId="21BCAE3D" w14:textId="77777777" w:rsidR="00903E67" w:rsidRDefault="00903E67" w:rsidP="005636B6">
      <w:pPr>
        <w:spacing w:before="240" w:after="240"/>
      </w:pPr>
      <w:r>
        <w:t>Por la llanura sola caminábamos</w:t>
      </w:r>
    </w:p>
    <w:p w14:paraId="5E752157" w14:textId="77777777" w:rsidR="00903E67" w:rsidRDefault="00903E67" w:rsidP="005636B6">
      <w:pPr>
        <w:spacing w:before="240" w:after="240"/>
      </w:pPr>
      <w:r>
        <w:t>como quien vuelve a la perdida senda,</w:t>
      </w:r>
    </w:p>
    <w:p w14:paraId="4E8CF5E0" w14:textId="77777777" w:rsidR="00903E67" w:rsidRDefault="00903E67" w:rsidP="005636B6">
      <w:pPr>
        <w:spacing w:before="240" w:after="240"/>
      </w:pPr>
      <w:r>
        <w:t>y hasta encontrarla piensa que anda en vano.</w:t>
      </w:r>
    </w:p>
    <w:p w14:paraId="10C1621A" w14:textId="77777777" w:rsidR="00903E67" w:rsidRDefault="00903E67" w:rsidP="005636B6">
      <w:pPr>
        <w:spacing w:before="240" w:after="240"/>
      </w:pPr>
      <w:r>
        <w:t>Cuando llegamos ya donde el rocío</w:t>
      </w:r>
    </w:p>
    <w:p w14:paraId="65DD3D1C" w14:textId="77777777" w:rsidR="00903E67" w:rsidRDefault="00903E67" w:rsidP="005636B6">
      <w:pPr>
        <w:spacing w:before="240" w:after="240"/>
      </w:pPr>
      <w:r>
        <w:t>resiste al sol, por estar en un sitio</w:t>
      </w:r>
    </w:p>
    <w:p w14:paraId="737E47D1" w14:textId="77777777" w:rsidR="00903E67" w:rsidRDefault="00903E67" w:rsidP="005636B6">
      <w:pPr>
        <w:spacing w:before="240" w:after="240"/>
      </w:pPr>
      <w:r>
        <w:t>donde, a la sombra, poco se evapora,</w:t>
      </w:r>
    </w:p>
    <w:p w14:paraId="4E96054D" w14:textId="77777777" w:rsidR="00903E67" w:rsidRDefault="00903E67" w:rsidP="005636B6">
      <w:pPr>
        <w:spacing w:before="240" w:after="240"/>
      </w:pPr>
      <w:r>
        <w:t>ambas manos abiertas en la hierba</w:t>
      </w:r>
    </w:p>
    <w:p w14:paraId="6C5635DC" w14:textId="77777777" w:rsidR="00903E67" w:rsidRDefault="00903E67" w:rsidP="005636B6">
      <w:pPr>
        <w:spacing w:before="240" w:after="240"/>
      </w:pPr>
      <w:r>
        <w:t>suavemente puso mi maestro:</w:t>
      </w:r>
    </w:p>
    <w:p w14:paraId="425D1F6D" w14:textId="77777777" w:rsidR="00903E67" w:rsidRDefault="00903E67" w:rsidP="005636B6">
      <w:pPr>
        <w:spacing w:before="240" w:after="240"/>
      </w:pPr>
      <w:r>
        <w:t>y yo, que de su intento me di cuenta,</w:t>
      </w:r>
    </w:p>
    <w:p w14:paraId="098B5EA9" w14:textId="77777777" w:rsidR="00903E67" w:rsidRDefault="00903E67" w:rsidP="005636B6">
      <w:pPr>
        <w:spacing w:before="240" w:after="240"/>
      </w:pPr>
      <w:r>
        <w:t>volví hacia él mi rostro enlagrimado;</w:t>
      </w:r>
    </w:p>
    <w:p w14:paraId="42BB2680" w14:textId="77777777" w:rsidR="00903E67" w:rsidRDefault="00903E67" w:rsidP="005636B6">
      <w:pPr>
        <w:spacing w:before="240" w:after="240"/>
      </w:pPr>
      <w:r>
        <w:t>y aquí me descubrió completamente</w:t>
      </w:r>
    </w:p>
    <w:p w14:paraId="20C0E3AE" w14:textId="77777777" w:rsidR="00903E67" w:rsidRDefault="00903E67" w:rsidP="005636B6">
      <w:pPr>
        <w:spacing w:before="240" w:after="240"/>
      </w:pPr>
      <w:r>
        <w:t>aquel color que me escondió el infierno.</w:t>
      </w:r>
    </w:p>
    <w:p w14:paraId="22EB4242" w14:textId="77777777" w:rsidR="00903E67" w:rsidRDefault="00903E67" w:rsidP="005636B6">
      <w:pPr>
        <w:spacing w:before="240" w:after="240"/>
      </w:pPr>
      <w:r>
        <w:t>Llegamos luego a la desierta playa,</w:t>
      </w:r>
    </w:p>
    <w:p w14:paraId="3659B2B9" w14:textId="77777777" w:rsidR="00903E67" w:rsidRDefault="00903E67" w:rsidP="005636B6">
      <w:pPr>
        <w:spacing w:before="240" w:after="240"/>
      </w:pPr>
      <w:r>
        <w:t>que nadie ha visto navegar sus aguas,</w:t>
      </w:r>
    </w:p>
    <w:p w14:paraId="2A2A2765" w14:textId="77777777" w:rsidR="00903E67" w:rsidRDefault="00903E67" w:rsidP="005636B6">
      <w:pPr>
        <w:spacing w:before="240" w:after="240"/>
      </w:pPr>
      <w:r>
        <w:t>que conserve experiencias del regreso.</w:t>
      </w:r>
    </w:p>
    <w:p w14:paraId="2E360C68" w14:textId="77777777" w:rsidR="00903E67" w:rsidRDefault="00903E67" w:rsidP="005636B6">
      <w:pPr>
        <w:spacing w:before="240" w:after="240"/>
      </w:pPr>
      <w:r>
        <w:lastRenderedPageBreak/>
        <w:t>Me ciñó como el otro había dicho:</w:t>
      </w:r>
    </w:p>
    <w:p w14:paraId="6A86CCE4" w14:textId="77777777" w:rsidR="00903E67" w:rsidRDefault="00903E67" w:rsidP="005636B6">
      <w:pPr>
        <w:spacing w:before="240" w:after="240"/>
      </w:pPr>
      <w:r>
        <w:t>¡oh maravilla! pues cuando él cortó</w:t>
      </w:r>
    </w:p>
    <w:p w14:paraId="506F423C" w14:textId="77777777" w:rsidR="00903E67" w:rsidRDefault="00903E67" w:rsidP="005636B6">
      <w:pPr>
        <w:spacing w:before="240" w:after="240"/>
      </w:pPr>
      <w:r>
        <w:t>la humilde planta, volvió a nacer otra</w:t>
      </w:r>
    </w:p>
    <w:p w14:paraId="574CD7DB" w14:textId="77777777" w:rsidR="00903E67" w:rsidRDefault="00903E67" w:rsidP="005636B6">
      <w:pPr>
        <w:spacing w:before="240" w:after="240"/>
      </w:pPr>
      <w:r>
        <w:t>de donde la arrancó, súbitamente.</w:t>
      </w:r>
    </w:p>
    <w:p w14:paraId="705BD1C7" w14:textId="499622DB" w:rsidR="00903E67" w:rsidRDefault="00903E67" w:rsidP="005636B6">
      <w:pPr>
        <w:pStyle w:val="Ttulo2"/>
        <w:spacing w:before="240" w:after="240"/>
      </w:pPr>
      <w:r>
        <w:br w:type="page"/>
      </w:r>
      <w:bookmarkStart w:id="41" w:name="_Toc196140964"/>
      <w:r>
        <w:lastRenderedPageBreak/>
        <w:t>CANTO II</w:t>
      </w:r>
      <w:bookmarkEnd w:id="41"/>
    </w:p>
    <w:p w14:paraId="4269DD79" w14:textId="6B35F952" w:rsidR="00903E67" w:rsidRDefault="00903E67" w:rsidP="005636B6">
      <w:pPr>
        <w:spacing w:before="240" w:after="240"/>
      </w:pPr>
      <w:r>
        <w:t>Ya había el sol llegado al horizonte</w:t>
      </w:r>
      <w:r w:rsidR="0093625C">
        <w:t xml:space="preserve"> </w:t>
      </w:r>
      <w:r>
        <w:t>que cubre con su cerco meridiano</w:t>
      </w:r>
    </w:p>
    <w:p w14:paraId="72624E02" w14:textId="77777777" w:rsidR="00903E67" w:rsidRDefault="00903E67" w:rsidP="005636B6">
      <w:pPr>
        <w:spacing w:before="240" w:after="240"/>
      </w:pPr>
      <w:r>
        <w:t>Jerusalén en su más alto punto;</w:t>
      </w:r>
    </w:p>
    <w:p w14:paraId="4057A7E0" w14:textId="77777777" w:rsidR="00903E67" w:rsidRDefault="00903E67" w:rsidP="005636B6">
      <w:pPr>
        <w:spacing w:before="240" w:after="240"/>
      </w:pPr>
      <w:r>
        <w:t>y la noche, que a él opuesta gira,</w:t>
      </w:r>
    </w:p>
    <w:p w14:paraId="7DD00DAB" w14:textId="77777777" w:rsidR="00903E67" w:rsidRDefault="00903E67" w:rsidP="005636B6">
      <w:pPr>
        <w:spacing w:before="240" w:after="240"/>
      </w:pPr>
      <w:r>
        <w:t>del Ganges se salía con aquellas</w:t>
      </w:r>
    </w:p>
    <w:p w14:paraId="31A95C66" w14:textId="77777777" w:rsidR="00903E67" w:rsidRDefault="00903E67" w:rsidP="005636B6">
      <w:pPr>
        <w:spacing w:before="240" w:after="240"/>
      </w:pPr>
      <w:r>
        <w:t>balanzas, que le caen cuando ha triunfado;</w:t>
      </w:r>
    </w:p>
    <w:p w14:paraId="494A7186" w14:textId="77777777" w:rsidR="00903E67" w:rsidRDefault="00903E67" w:rsidP="005636B6">
      <w:pPr>
        <w:spacing w:before="240" w:after="240"/>
      </w:pPr>
      <w:r>
        <w:t>tal que la blanca y sonrosada cara,</w:t>
      </w:r>
    </w:p>
    <w:p w14:paraId="47F1EB8F" w14:textId="77777777" w:rsidR="00903E67" w:rsidRDefault="00903E67" w:rsidP="005636B6">
      <w:pPr>
        <w:spacing w:before="240" w:after="240"/>
      </w:pPr>
      <w:r>
        <w:t>donde yo estaba, de la bella Aurora</w:t>
      </w:r>
    </w:p>
    <w:p w14:paraId="26E6AA89" w14:textId="77777777" w:rsidR="00903E67" w:rsidRDefault="00903E67" w:rsidP="005636B6">
      <w:pPr>
        <w:spacing w:before="240" w:after="240"/>
      </w:pPr>
      <w:r>
        <w:t>mientras crecía se tornaba de oro.</w:t>
      </w:r>
    </w:p>
    <w:p w14:paraId="7A291E96" w14:textId="77777777" w:rsidR="00903E67" w:rsidRDefault="00903E67" w:rsidP="005636B6">
      <w:pPr>
        <w:spacing w:before="240" w:after="240"/>
      </w:pPr>
      <w:r>
        <w:t>A la orilla del mar nos encontrábamos,</w:t>
      </w:r>
    </w:p>
    <w:p w14:paraId="16875203" w14:textId="77777777" w:rsidR="00903E67" w:rsidRDefault="00903E67" w:rsidP="005636B6">
      <w:pPr>
        <w:spacing w:before="240" w:after="240"/>
      </w:pPr>
      <w:r>
        <w:t>como aquel que pensara su camino,</w:t>
      </w:r>
    </w:p>
    <w:p w14:paraId="6061F7C2" w14:textId="77777777" w:rsidR="00903E67" w:rsidRDefault="00903E67" w:rsidP="005636B6">
      <w:pPr>
        <w:spacing w:before="240" w:after="240"/>
      </w:pPr>
      <w:r>
        <w:t>que va en corazón y en cuerpo se queda.</w:t>
      </w:r>
    </w:p>
    <w:p w14:paraId="296AAFEF" w14:textId="77777777" w:rsidR="00903E67" w:rsidRDefault="00903E67" w:rsidP="005636B6">
      <w:pPr>
        <w:spacing w:before="240" w:after="240"/>
      </w:pPr>
      <w:r>
        <w:t>Y entonces, cual del alba sorprendido,</w:t>
      </w:r>
    </w:p>
    <w:p w14:paraId="7CEC3139" w14:textId="77777777" w:rsidR="00903E67" w:rsidRDefault="00903E67" w:rsidP="005636B6">
      <w:pPr>
        <w:spacing w:before="240" w:after="240"/>
      </w:pPr>
      <w:r>
        <w:t>por el denso vapor Marte enrojece</w:t>
      </w:r>
    </w:p>
    <w:p w14:paraId="0C2949E7" w14:textId="77777777" w:rsidR="00903E67" w:rsidRDefault="00903E67" w:rsidP="005636B6">
      <w:pPr>
        <w:spacing w:before="240" w:after="240"/>
      </w:pPr>
      <w:r>
        <w:t>sobre el lecho del mar por el poniente,</w:t>
      </w:r>
    </w:p>
    <w:p w14:paraId="2704CF81" w14:textId="77777777" w:rsidR="00903E67" w:rsidRDefault="00903E67" w:rsidP="005636B6">
      <w:pPr>
        <w:spacing w:before="240" w:after="240"/>
      </w:pPr>
      <w:r>
        <w:t>tal se me apareció, y así aún la viera,</w:t>
      </w:r>
    </w:p>
    <w:p w14:paraId="7E993E42" w14:textId="77777777" w:rsidR="00903E67" w:rsidRDefault="00903E67" w:rsidP="005636B6">
      <w:pPr>
        <w:spacing w:before="240" w:after="240"/>
      </w:pPr>
      <w:r>
        <w:t>una luz que en el mar tan rauda iba,</w:t>
      </w:r>
    </w:p>
    <w:p w14:paraId="57F6653C" w14:textId="77777777" w:rsidR="00903E67" w:rsidRDefault="00903E67" w:rsidP="005636B6">
      <w:pPr>
        <w:spacing w:before="240" w:after="240"/>
      </w:pPr>
      <w:r>
        <w:t>que al suyo ningún vuelo se parece.</w:t>
      </w:r>
    </w:p>
    <w:p w14:paraId="229680FF" w14:textId="77777777" w:rsidR="00903E67" w:rsidRDefault="00903E67" w:rsidP="005636B6">
      <w:pPr>
        <w:spacing w:before="240" w:after="240"/>
      </w:pPr>
      <w:r>
        <w:t>Y separando de ella unos instantes</w:t>
      </w:r>
    </w:p>
    <w:p w14:paraId="02DF7415" w14:textId="77777777" w:rsidR="00903E67" w:rsidRDefault="00903E67" w:rsidP="005636B6">
      <w:pPr>
        <w:spacing w:before="240" w:after="240"/>
      </w:pPr>
      <w:r>
        <w:lastRenderedPageBreak/>
        <w:t>los ojos, a mi guía preguntando,</w:t>
      </w:r>
    </w:p>
    <w:p w14:paraId="5174FB02" w14:textId="77777777" w:rsidR="00903E67" w:rsidRDefault="00903E67" w:rsidP="005636B6">
      <w:pPr>
        <w:spacing w:before="240" w:after="240"/>
      </w:pPr>
      <w:r>
        <w:t>la vi de nuevo más luciente y grande.</w:t>
      </w:r>
    </w:p>
    <w:p w14:paraId="0FCE4A1B" w14:textId="77777777" w:rsidR="00903E67" w:rsidRDefault="00903E67" w:rsidP="005636B6">
      <w:pPr>
        <w:spacing w:before="240" w:after="240"/>
      </w:pPr>
      <w:r>
        <w:t>Apareció después a cada lado</w:t>
      </w:r>
    </w:p>
    <w:p w14:paraId="77FDB822" w14:textId="77777777" w:rsidR="00903E67" w:rsidRDefault="00903E67" w:rsidP="005636B6">
      <w:pPr>
        <w:spacing w:before="240" w:after="240"/>
      </w:pPr>
      <w:r>
        <w:t>un no sabía qué blanco, y debajo</w:t>
      </w:r>
    </w:p>
    <w:p w14:paraId="5B8DF7BF" w14:textId="77777777" w:rsidR="00903E67" w:rsidRDefault="00903E67" w:rsidP="005636B6">
      <w:pPr>
        <w:spacing w:before="240" w:after="240"/>
      </w:pPr>
      <w:r>
        <w:t>poco a poco otra cosa también blanca.</w:t>
      </w:r>
    </w:p>
    <w:p w14:paraId="70663CEA" w14:textId="77777777" w:rsidR="00903E67" w:rsidRDefault="00903E67" w:rsidP="005636B6">
      <w:pPr>
        <w:spacing w:before="240" w:after="240"/>
      </w:pPr>
      <w:r>
        <w:t>Nada el maestro aún había dicho,</w:t>
      </w:r>
    </w:p>
    <w:p w14:paraId="1D3BD7BE" w14:textId="77777777" w:rsidR="00903E67" w:rsidRDefault="00903E67" w:rsidP="005636B6">
      <w:pPr>
        <w:spacing w:before="240" w:after="240"/>
      </w:pPr>
      <w:r>
        <w:t>cuando vi que eran alas lo primero;</w:t>
      </w:r>
    </w:p>
    <w:p w14:paraId="1BD05BE2" w14:textId="77777777" w:rsidR="00903E67" w:rsidRDefault="00903E67" w:rsidP="005636B6">
      <w:pPr>
        <w:spacing w:before="240" w:after="240"/>
      </w:pPr>
      <w:r>
        <w:t>y cuando supo quién era el piloto,</w:t>
      </w:r>
    </w:p>
    <w:p w14:paraId="2361A7FF" w14:textId="77777777" w:rsidR="00903E67" w:rsidRDefault="00903E67" w:rsidP="005636B6">
      <w:pPr>
        <w:spacing w:before="240" w:after="240"/>
      </w:pPr>
      <w:r>
        <w:t>me gritó: « Dobla, dobla las rodillas.</w:t>
      </w:r>
    </w:p>
    <w:p w14:paraId="7476B2A2" w14:textId="77777777" w:rsidR="00903E67" w:rsidRDefault="00903E67" w:rsidP="005636B6">
      <w:pPr>
        <w:spacing w:before="240" w:after="240"/>
      </w:pPr>
      <w:r>
        <w:t>Mira el ángel de Dios: junta las manos,</w:t>
      </w:r>
    </w:p>
    <w:p w14:paraId="08AFD842" w14:textId="77777777" w:rsidR="00903E67" w:rsidRDefault="00903E67" w:rsidP="005636B6">
      <w:pPr>
        <w:spacing w:before="240" w:after="240"/>
      </w:pPr>
      <w:r>
        <w:t>verás a muchos de estos oficiales.</w:t>
      </w:r>
    </w:p>
    <w:p w14:paraId="5D080290" w14:textId="77777777" w:rsidR="00903E67" w:rsidRDefault="00903E67" w:rsidP="005636B6">
      <w:pPr>
        <w:spacing w:before="240" w:after="240"/>
      </w:pPr>
      <w:r>
        <w:t>Ve que desdeña los humanos medios,</w:t>
      </w:r>
    </w:p>
    <w:p w14:paraId="17573D0F" w14:textId="77777777" w:rsidR="00903E67" w:rsidRDefault="00903E67" w:rsidP="005636B6">
      <w:pPr>
        <w:spacing w:before="240" w:after="240"/>
      </w:pPr>
      <w:r>
        <w:t>y no quiere más remo ni más velas</w:t>
      </w:r>
    </w:p>
    <w:p w14:paraId="08CE2DC3" w14:textId="77777777" w:rsidR="00903E67" w:rsidRDefault="00903E67" w:rsidP="005636B6">
      <w:pPr>
        <w:spacing w:before="240" w:after="240"/>
      </w:pPr>
      <w:r>
        <w:t>entre orillas remotas, que sus alas.</w:t>
      </w:r>
    </w:p>
    <w:p w14:paraId="68BE45FD" w14:textId="77777777" w:rsidR="00903E67" w:rsidRDefault="00903E67" w:rsidP="005636B6">
      <w:pPr>
        <w:spacing w:before="240" w:after="240"/>
      </w:pPr>
      <w:r>
        <w:t>Mira cómo las alza hacia los cielos</w:t>
      </w:r>
    </w:p>
    <w:p w14:paraId="668FE4EF" w14:textId="77777777" w:rsidR="00903E67" w:rsidRDefault="00903E67" w:rsidP="005636B6">
      <w:pPr>
        <w:spacing w:before="240" w:after="240"/>
      </w:pPr>
      <w:r>
        <w:t>moviendo el aire con eternas plumas,</w:t>
      </w:r>
    </w:p>
    <w:p w14:paraId="394E7F7D" w14:textId="77777777" w:rsidR="00903E67" w:rsidRDefault="00903E67" w:rsidP="005636B6">
      <w:pPr>
        <w:spacing w:before="240" w:after="240"/>
      </w:pPr>
      <w:r>
        <w:t>que cual mortal cabello no se mudan.»</w:t>
      </w:r>
    </w:p>
    <w:p w14:paraId="137DB003" w14:textId="77777777" w:rsidR="00903E67" w:rsidRDefault="00903E67" w:rsidP="005636B6">
      <w:pPr>
        <w:spacing w:before="240" w:after="240"/>
      </w:pPr>
      <w:r>
        <w:t>Después al acercarse más y más</w:t>
      </w:r>
    </w:p>
    <w:p w14:paraId="57D60F26" w14:textId="77777777" w:rsidR="00903E67" w:rsidRDefault="00903E67" w:rsidP="005636B6">
      <w:pPr>
        <w:spacing w:before="240" w:after="240"/>
      </w:pPr>
      <w:r>
        <w:t>el pájaro divino, era más claro:</w:t>
      </w:r>
    </w:p>
    <w:p w14:paraId="4A0FF727" w14:textId="77777777" w:rsidR="00903E67" w:rsidRDefault="00903E67" w:rsidP="005636B6">
      <w:pPr>
        <w:spacing w:before="240" w:after="240"/>
      </w:pPr>
      <w:r>
        <w:lastRenderedPageBreak/>
        <w:t>y pues de cerca no lo soportaban</w:t>
      </w:r>
    </w:p>
    <w:p w14:paraId="61895E8B" w14:textId="77777777" w:rsidR="00903E67" w:rsidRDefault="00903E67" w:rsidP="005636B6">
      <w:pPr>
        <w:spacing w:before="240" w:after="240"/>
      </w:pPr>
      <w:r>
        <w:t>los ojos, me incliné, y llegó a la orilla</w:t>
      </w:r>
    </w:p>
    <w:p w14:paraId="6DFCF05B" w14:textId="77777777" w:rsidR="00903E67" w:rsidRDefault="00903E67" w:rsidP="005636B6">
      <w:pPr>
        <w:spacing w:before="240" w:after="240"/>
      </w:pPr>
      <w:r>
        <w:t>con una barca tan ligera y ágil,</w:t>
      </w:r>
    </w:p>
    <w:p w14:paraId="1B9DC88C" w14:textId="77777777" w:rsidR="00903E67" w:rsidRDefault="00903E67" w:rsidP="005636B6">
      <w:pPr>
        <w:spacing w:before="240" w:after="240"/>
      </w:pPr>
      <w:r>
        <w:t>que parecía no cortar el.agua.</w:t>
      </w:r>
    </w:p>
    <w:p w14:paraId="0F237582" w14:textId="77777777" w:rsidR="00903E67" w:rsidRDefault="00903E67" w:rsidP="005636B6">
      <w:pPr>
        <w:spacing w:before="240" w:after="240"/>
      </w:pPr>
      <w:r>
        <w:t>A popa estaba el celestial barquero,</w:t>
      </w:r>
    </w:p>
    <w:p w14:paraId="5E5FBD1D" w14:textId="77777777" w:rsidR="00903E67" w:rsidRDefault="00903E67" w:rsidP="005636B6">
      <w:pPr>
        <w:spacing w:before="240" w:after="240"/>
      </w:pPr>
      <w:r>
        <w:t>cual si la beatitud llevara escrita;</w:t>
      </w:r>
    </w:p>
    <w:p w14:paraId="19E6E6EA" w14:textId="77777777" w:rsidR="00903E67" w:rsidRDefault="00903E67" w:rsidP="005636B6">
      <w:pPr>
        <w:spacing w:before="240" w:after="240"/>
      </w:pPr>
      <w:r>
        <w:t>y dentro había más de cien espíritus.</w:t>
      </w:r>
    </w:p>
    <w:p w14:paraId="4A356FA1" w14:textId="77777777" w:rsidR="00903E67" w:rsidRDefault="00903E67" w:rsidP="005636B6">
      <w:pPr>
        <w:spacing w:before="240" w:after="240"/>
      </w:pPr>
      <w:r>
        <w:t>«In exitu Israel de Aegipto»</w:t>
      </w:r>
    </w:p>
    <w:p w14:paraId="7F085E68" w14:textId="77777777" w:rsidR="00903E67" w:rsidRDefault="00903E67" w:rsidP="005636B6">
      <w:pPr>
        <w:spacing w:before="240" w:after="240"/>
      </w:pPr>
      <w:r>
        <w:t>cantaban todos juntos a una voz,</w:t>
      </w:r>
    </w:p>
    <w:p w14:paraId="7F1AC3B3" w14:textId="77777777" w:rsidR="00903E67" w:rsidRDefault="00903E67" w:rsidP="005636B6">
      <w:pPr>
        <w:spacing w:before="240" w:after="240"/>
      </w:pPr>
      <w:r>
        <w:t>y todo lo que sigue de aquel salmo.</w:t>
      </w:r>
    </w:p>
    <w:p w14:paraId="40D2970C" w14:textId="77777777" w:rsidR="00903E67" w:rsidRDefault="00903E67" w:rsidP="005636B6">
      <w:pPr>
        <w:spacing w:before="240" w:after="240"/>
      </w:pPr>
      <w:r>
        <w:t>Después les hizo el signo de la cruz;</w:t>
      </w:r>
    </w:p>
    <w:p w14:paraId="69F98C49" w14:textId="77777777" w:rsidR="00903E67" w:rsidRDefault="00903E67" w:rsidP="005636B6">
      <w:pPr>
        <w:spacing w:before="240" w:after="240"/>
      </w:pPr>
      <w:r>
        <w:t>y todos se lanzaron a la playa:</w:t>
      </w:r>
    </w:p>
    <w:p w14:paraId="2587C010" w14:textId="77777777" w:rsidR="00903E67" w:rsidRDefault="00903E67" w:rsidP="005636B6">
      <w:pPr>
        <w:spacing w:before="240" w:after="240"/>
      </w:pPr>
      <w:r>
        <w:t>y él se marchó tan veloz como vino.</w:t>
      </w:r>
    </w:p>
    <w:p w14:paraId="63DFDCBC" w14:textId="77777777" w:rsidR="00903E67" w:rsidRDefault="00903E67" w:rsidP="005636B6">
      <w:pPr>
        <w:spacing w:before="240" w:after="240"/>
      </w:pPr>
      <w:r>
        <w:t>La turba que quedó, muy sorprendida</w:t>
      </w:r>
    </w:p>
    <w:p w14:paraId="1E23F79C" w14:textId="77777777" w:rsidR="00903E67" w:rsidRDefault="00903E67" w:rsidP="005636B6">
      <w:pPr>
        <w:spacing w:before="240" w:after="240"/>
      </w:pPr>
      <w:r>
        <w:t>pareció del lugar, mirando en torno</w:t>
      </w:r>
    </w:p>
    <w:p w14:paraId="64DED0F2" w14:textId="77777777" w:rsidR="00903E67" w:rsidRDefault="00903E67" w:rsidP="005636B6">
      <w:pPr>
        <w:spacing w:before="240" w:after="240"/>
      </w:pPr>
      <w:r>
        <w:t>como aquel que contempla cosas nuevas.</w:t>
      </w:r>
    </w:p>
    <w:p w14:paraId="5302B35F" w14:textId="77777777" w:rsidR="00903E67" w:rsidRDefault="00903E67" w:rsidP="005636B6">
      <w:pPr>
        <w:spacing w:before="240" w:after="240"/>
      </w:pPr>
      <w:r>
        <w:t>De todas partes asaeteaba al día</w:t>
      </w:r>
    </w:p>
    <w:p w14:paraId="29A82D16" w14:textId="77777777" w:rsidR="00903E67" w:rsidRDefault="00903E67" w:rsidP="005636B6">
      <w:pPr>
        <w:spacing w:before="240" w:after="240"/>
      </w:pPr>
      <w:r>
        <w:t>el sol, que había echado con sus flechas</w:t>
      </w:r>
    </w:p>
    <w:p w14:paraId="33D67C36" w14:textId="77777777" w:rsidR="00903E67" w:rsidRDefault="00903E67" w:rsidP="005636B6">
      <w:pPr>
        <w:spacing w:before="240" w:after="240"/>
      </w:pPr>
      <w:r>
        <w:t>de la mitad del cielo a Capricornio,</w:t>
      </w:r>
    </w:p>
    <w:p w14:paraId="4667E794" w14:textId="77777777" w:rsidR="00903E67" w:rsidRDefault="00903E67" w:rsidP="005636B6">
      <w:pPr>
        <w:spacing w:before="240" w:after="240"/>
      </w:pPr>
      <w:r>
        <w:lastRenderedPageBreak/>
        <w:t>cuando la nueva gente alzó la cara</w:t>
      </w:r>
    </w:p>
    <w:p w14:paraId="1B2BE8F1" w14:textId="77777777" w:rsidR="00903E67" w:rsidRDefault="00903E67" w:rsidP="005636B6">
      <w:pPr>
        <w:spacing w:before="240" w:after="240"/>
      </w:pPr>
      <w:r>
        <w:t>a nosotros, diciendo: «Si sabéis,</w:t>
      </w:r>
    </w:p>
    <w:p w14:paraId="7E9426A9" w14:textId="77777777" w:rsidR="00903E67" w:rsidRDefault="00903E67" w:rsidP="005636B6">
      <w:pPr>
        <w:spacing w:before="240" w:after="240"/>
      </w:pPr>
      <w:r>
        <w:t>mostradnos el camino que va al monte.»</w:t>
      </w:r>
    </w:p>
    <w:p w14:paraId="149C1BAE" w14:textId="77777777" w:rsidR="00903E67" w:rsidRDefault="00903E67" w:rsidP="005636B6">
      <w:pPr>
        <w:spacing w:before="240" w:after="240"/>
      </w:pPr>
      <w:r>
        <w:t>Y respondió Virgilio: « Estáis pensando</w:t>
      </w:r>
    </w:p>
    <w:p w14:paraId="43DEA679" w14:textId="77777777" w:rsidR="00903E67" w:rsidRDefault="00903E67" w:rsidP="005636B6">
      <w:pPr>
        <w:spacing w:before="240" w:after="240"/>
      </w:pPr>
      <w:r>
        <w:t>que este sitio nosotros conocemos;</w:t>
      </w:r>
    </w:p>
    <w:p w14:paraId="4FA535A4" w14:textId="77777777" w:rsidR="00903E67" w:rsidRDefault="00903E67" w:rsidP="005636B6">
      <w:pPr>
        <w:spacing w:before="240" w:after="240"/>
      </w:pPr>
      <w:r>
        <w:t>mas peregrinos somos de igual forma.</w:t>
      </w:r>
    </w:p>
    <w:p w14:paraId="1007AB93" w14:textId="77777777" w:rsidR="00903E67" w:rsidRDefault="00903E67" w:rsidP="005636B6">
      <w:pPr>
        <w:spacing w:before="240" w:after="240"/>
      </w:pPr>
      <w:r>
        <w:t>Llegamos poco antes que vosotros,</w:t>
      </w:r>
    </w:p>
    <w:p w14:paraId="114DD576" w14:textId="77777777" w:rsidR="00903E67" w:rsidRDefault="00903E67" w:rsidP="005636B6">
      <w:pPr>
        <w:spacing w:before="240" w:after="240"/>
      </w:pPr>
      <w:r>
        <w:t>por camino tan áspero y tan fuerte,</w:t>
      </w:r>
    </w:p>
    <w:p w14:paraId="7202C60A" w14:textId="77777777" w:rsidR="00903E67" w:rsidRDefault="00903E67" w:rsidP="005636B6">
      <w:pPr>
        <w:spacing w:before="240" w:after="240"/>
      </w:pPr>
      <w:r>
        <w:t>que ahora el subir parece un simple juego.»</w:t>
      </w:r>
    </w:p>
    <w:p w14:paraId="6F7453FB" w14:textId="77777777" w:rsidR="00903E67" w:rsidRDefault="00903E67" w:rsidP="005636B6">
      <w:pPr>
        <w:spacing w:before="240" w:after="240"/>
      </w:pPr>
      <w:r>
        <w:t>Las almas que se dieron cuenta entonces</w:t>
      </w:r>
    </w:p>
    <w:p w14:paraId="5CC6C92E" w14:textId="77777777" w:rsidR="00903E67" w:rsidRDefault="00903E67" w:rsidP="005636B6">
      <w:pPr>
        <w:spacing w:before="240" w:after="240"/>
      </w:pPr>
      <w:r>
        <w:t>por mi respiración, de que vivía,</w:t>
      </w:r>
    </w:p>
    <w:p w14:paraId="5120D36F" w14:textId="77777777" w:rsidR="00903E67" w:rsidRDefault="00903E67" w:rsidP="005636B6">
      <w:pPr>
        <w:spacing w:before="240" w:after="240"/>
      </w:pPr>
      <w:r>
        <w:t>maravilladas, empalidecieron.</w:t>
      </w:r>
    </w:p>
    <w:p w14:paraId="735C2E79" w14:textId="77777777" w:rsidR="00903E67" w:rsidRDefault="00903E67" w:rsidP="005636B6">
      <w:pPr>
        <w:spacing w:before="240" w:after="240"/>
      </w:pPr>
      <w:r>
        <w:t>Y como al mensajero que el olivo</w:t>
      </w:r>
    </w:p>
    <w:p w14:paraId="326FE067" w14:textId="77777777" w:rsidR="00903E67" w:rsidRDefault="00903E67" w:rsidP="005636B6">
      <w:pPr>
        <w:spacing w:before="240" w:after="240"/>
      </w:pPr>
      <w:r>
        <w:t>trae, va la gente para oír noticias,</w:t>
      </w:r>
    </w:p>
    <w:p w14:paraId="0900A06B" w14:textId="77777777" w:rsidR="00903E67" w:rsidRDefault="00903E67" w:rsidP="005636B6">
      <w:pPr>
        <w:spacing w:before="240" w:after="240"/>
      </w:pPr>
      <w:r>
        <w:t>y de apretarse esquivos no se muestran,</w:t>
      </w:r>
    </w:p>
    <w:p w14:paraId="7816E9E8" w14:textId="77777777" w:rsidR="00903E67" w:rsidRDefault="00903E67" w:rsidP="005636B6">
      <w:pPr>
        <w:spacing w:before="240" w:after="240"/>
      </w:pPr>
      <w:r>
        <w:t>así a mi vista se agolparon todas</w:t>
      </w:r>
    </w:p>
    <w:p w14:paraId="22185C99" w14:textId="77777777" w:rsidR="00903E67" w:rsidRDefault="00903E67" w:rsidP="005636B6">
      <w:pPr>
        <w:spacing w:before="240" w:after="240"/>
      </w:pPr>
      <w:r>
        <w:t>aquellas almas apesadumbradas,</w:t>
      </w:r>
    </w:p>
    <w:p w14:paraId="1BA5220A" w14:textId="77777777" w:rsidR="00903E67" w:rsidRDefault="00903E67" w:rsidP="005636B6">
      <w:pPr>
        <w:spacing w:before="240" w:after="240"/>
      </w:pPr>
      <w:r>
        <w:t>casi olvidando el ir a hacerse bellas.</w:t>
      </w:r>
    </w:p>
    <w:p w14:paraId="2917A5E9" w14:textId="77777777" w:rsidR="00903E67" w:rsidRDefault="00903E67" w:rsidP="005636B6">
      <w:pPr>
        <w:spacing w:before="240" w:after="240"/>
      </w:pPr>
      <w:r>
        <w:t>Y yo vi que una de ellas se acercaba</w:t>
      </w:r>
    </w:p>
    <w:p w14:paraId="0B44B20A" w14:textId="77777777" w:rsidR="00903E67" w:rsidRDefault="00903E67" w:rsidP="005636B6">
      <w:pPr>
        <w:spacing w:before="240" w:after="240"/>
      </w:pPr>
      <w:r>
        <w:lastRenderedPageBreak/>
        <w:t>para abrazarme, con tan grande afecto,</w:t>
      </w:r>
    </w:p>
    <w:p w14:paraId="656EEDAA" w14:textId="77777777" w:rsidR="00903E67" w:rsidRDefault="00903E67" w:rsidP="005636B6">
      <w:pPr>
        <w:spacing w:before="240" w:after="240"/>
      </w:pPr>
      <w:r>
        <w:t>que me movió a que hiciese yo lo mismo.</w:t>
      </w:r>
    </w:p>
    <w:p w14:paraId="6BA09043" w14:textId="77777777" w:rsidR="00903E67" w:rsidRDefault="00903E67" w:rsidP="005636B6">
      <w:pPr>
        <w:spacing w:before="240" w:after="240"/>
      </w:pPr>
      <w:r>
        <w:t>¡Ah vanas sombras, salvo la apariencia!</w:t>
      </w:r>
    </w:p>
    <w:p w14:paraId="09CB3DB3" w14:textId="77777777" w:rsidR="00903E67" w:rsidRDefault="00903E67" w:rsidP="005636B6">
      <w:pPr>
        <w:spacing w:before="240" w:after="240"/>
      </w:pPr>
      <w:r>
        <w:t>tres veces por detrás pasé mis brazos,</w:t>
      </w:r>
    </w:p>
    <w:p w14:paraId="550AAA1B" w14:textId="77777777" w:rsidR="00903E67" w:rsidRDefault="00903E67" w:rsidP="005636B6">
      <w:pPr>
        <w:spacing w:before="240" w:after="240"/>
      </w:pPr>
      <w:r>
        <w:t>y tantas otras los volví a mi pecho.</w:t>
      </w:r>
    </w:p>
    <w:p w14:paraId="152CC2D9" w14:textId="77777777" w:rsidR="00903E67" w:rsidRDefault="00903E67" w:rsidP="005636B6">
      <w:pPr>
        <w:spacing w:before="240" w:after="240"/>
      </w:pPr>
      <w:r>
        <w:t>Creo que enrojecí, maravillado,</w:t>
      </w:r>
    </w:p>
    <w:p w14:paraId="713BCE07" w14:textId="77777777" w:rsidR="00903E67" w:rsidRDefault="00903E67" w:rsidP="005636B6">
      <w:pPr>
        <w:spacing w:before="240" w:after="240"/>
      </w:pPr>
      <w:r>
        <w:t>y sonrió la sombra y se alejaba,</w:t>
      </w:r>
    </w:p>
    <w:p w14:paraId="1E5BE286" w14:textId="77777777" w:rsidR="00903E67" w:rsidRDefault="00903E67" w:rsidP="005636B6">
      <w:pPr>
        <w:spacing w:before="240" w:after="240"/>
      </w:pPr>
      <w:r>
        <w:t>y yo me fui detrás para seguirla.</w:t>
      </w:r>
    </w:p>
    <w:p w14:paraId="460DEB72" w14:textId="77777777" w:rsidR="00903E67" w:rsidRDefault="00903E67" w:rsidP="005636B6">
      <w:pPr>
        <w:spacing w:before="240" w:after="240"/>
      </w:pPr>
      <w:r>
        <w:t>Suavemente me dijo que parase;</w:t>
      </w:r>
    </w:p>
    <w:p w14:paraId="1F0E5A2B" w14:textId="77777777" w:rsidR="00903E67" w:rsidRDefault="00903E67" w:rsidP="005636B6">
      <w:pPr>
        <w:spacing w:before="240" w:after="240"/>
      </w:pPr>
      <w:r>
        <w:t>supe entonces quién era, y le rogué</w:t>
      </w:r>
    </w:p>
    <w:p w14:paraId="04A5F0BA" w14:textId="77777777" w:rsidR="00903E67" w:rsidRDefault="00903E67" w:rsidP="005636B6">
      <w:pPr>
        <w:spacing w:before="240" w:after="240"/>
      </w:pPr>
      <w:r>
        <w:t>que, para hablarme, allí se detuviera.</w:t>
      </w:r>
    </w:p>
    <w:p w14:paraId="6D10BF86" w14:textId="77777777" w:rsidR="00903E67" w:rsidRDefault="00903E67" w:rsidP="005636B6">
      <w:pPr>
        <w:spacing w:before="240" w:after="240"/>
      </w:pPr>
      <w:r>
        <w:t>«Así -me respondió- como te amaba</w:t>
      </w:r>
    </w:p>
    <w:p w14:paraId="36905B1C" w14:textId="77777777" w:rsidR="00903E67" w:rsidRDefault="00903E67" w:rsidP="005636B6">
      <w:pPr>
        <w:spacing w:before="240" w:after="240"/>
      </w:pPr>
      <w:r>
        <w:t>en el cuerpo mortal, libre te amo:</w:t>
      </w:r>
    </w:p>
    <w:p w14:paraId="5B041C82" w14:textId="77777777" w:rsidR="00903E67" w:rsidRDefault="00903E67" w:rsidP="005636B6">
      <w:pPr>
        <w:spacing w:before="240" w:after="240"/>
      </w:pPr>
      <w:r>
        <w:t>por eso me detengo; y tú ¿qué haces?»</w:t>
      </w:r>
    </w:p>
    <w:p w14:paraId="47C6912D" w14:textId="77777777" w:rsidR="00903E67" w:rsidRDefault="00903E67" w:rsidP="005636B6">
      <w:pPr>
        <w:spacing w:before="240" w:after="240"/>
      </w:pPr>
      <w:r>
        <w:t>«Por volver otra vez, Cassella mío,</w:t>
      </w:r>
    </w:p>
    <w:p w14:paraId="27BC3F0B" w14:textId="77777777" w:rsidR="00903E67" w:rsidRDefault="00903E67" w:rsidP="005636B6">
      <w:pPr>
        <w:spacing w:before="240" w:after="240"/>
      </w:pPr>
      <w:r>
        <w:t>adonde estoy, viajo; mas ¿por qué</w:t>
      </w:r>
    </w:p>
    <w:p w14:paraId="7BCB5EB6" w14:textId="77777777" w:rsidR="00903E67" w:rsidRDefault="00903E67" w:rsidP="005636B6">
      <w:pPr>
        <w:spacing w:before="240" w:after="240"/>
      </w:pPr>
      <w:r>
        <w:t>-le dije- tantas horas te han quitado?»</w:t>
      </w:r>
    </w:p>
    <w:p w14:paraId="43FD6487" w14:textId="77777777" w:rsidR="00903E67" w:rsidRDefault="00903E67" w:rsidP="005636B6">
      <w:pPr>
        <w:spacing w:before="240" w:after="240"/>
      </w:pPr>
      <w:r>
        <w:t>Y él a mí: «No me hicieron injusticia,</w:t>
      </w:r>
    </w:p>
    <w:p w14:paraId="6B0664FC" w14:textId="77777777" w:rsidR="00903E67" w:rsidRDefault="00903E67" w:rsidP="005636B6">
      <w:pPr>
        <w:spacing w:before="240" w:after="240"/>
      </w:pPr>
      <w:r>
        <w:t>si aquel que lleva cuándo y a quien quiere,</w:t>
      </w:r>
    </w:p>
    <w:p w14:paraId="6F5CFE7F" w14:textId="77777777" w:rsidR="00903E67" w:rsidRDefault="00903E67" w:rsidP="005636B6">
      <w:pPr>
        <w:spacing w:before="240" w:after="240"/>
      </w:pPr>
      <w:r>
        <w:lastRenderedPageBreak/>
        <w:t>me ha negado el pasaje muchas veces;</w:t>
      </w:r>
    </w:p>
    <w:p w14:paraId="5D9C3E27" w14:textId="77777777" w:rsidR="00903E67" w:rsidRDefault="00903E67" w:rsidP="005636B6">
      <w:pPr>
        <w:spacing w:before="240" w:after="240"/>
      </w:pPr>
      <w:r>
        <w:t>de justa voluntad sale la suya:</w:t>
      </w:r>
    </w:p>
    <w:p w14:paraId="4E094D49" w14:textId="77777777" w:rsidR="00903E67" w:rsidRDefault="00903E67" w:rsidP="005636B6">
      <w:pPr>
        <w:spacing w:before="240" w:after="240"/>
      </w:pPr>
      <w:r>
        <w:t>mas desde hace tres meses ha traído</w:t>
      </w:r>
    </w:p>
    <w:p w14:paraId="55E6D1AB" w14:textId="77777777" w:rsidR="00903E67" w:rsidRDefault="00903E67" w:rsidP="005636B6">
      <w:pPr>
        <w:spacing w:before="240" w:after="240"/>
      </w:pPr>
      <w:r>
        <w:t>a quien quisiera entrar, sin oponerse.</w:t>
      </w:r>
    </w:p>
    <w:p w14:paraId="13067965" w14:textId="77777777" w:rsidR="00903E67" w:rsidRDefault="00903E67" w:rsidP="005636B6">
      <w:pPr>
        <w:spacing w:before="240" w:after="240"/>
      </w:pPr>
      <w:r>
        <w:t>Por lo que yo, que estaba en la marina</w:t>
      </w:r>
    </w:p>
    <w:p w14:paraId="7A6BDD39" w14:textId="77777777" w:rsidR="00903E67" w:rsidRDefault="00903E67" w:rsidP="005636B6">
      <w:pPr>
        <w:spacing w:before="240" w:after="240"/>
      </w:pPr>
      <w:r>
        <w:t>donde el agua del Tíber sal se hace,</w:t>
      </w:r>
    </w:p>
    <w:p w14:paraId="1712C321" w14:textId="77777777" w:rsidR="00903E67" w:rsidRDefault="00903E67" w:rsidP="005636B6">
      <w:pPr>
        <w:spacing w:before="240" w:after="240"/>
      </w:pPr>
      <w:r>
        <w:t>benignamente fui por él llevado.</w:t>
      </w:r>
    </w:p>
    <w:p w14:paraId="45D4805C" w14:textId="77777777" w:rsidR="00903E67" w:rsidRDefault="00903E67" w:rsidP="005636B6">
      <w:pPr>
        <w:spacing w:before="240" w:after="240"/>
      </w:pPr>
      <w:r>
        <w:t>El vuelo a aquella desembocadura</w:t>
      </w:r>
    </w:p>
    <w:p w14:paraId="044D2C2E" w14:textId="77777777" w:rsidR="00903E67" w:rsidRDefault="00903E67" w:rsidP="005636B6">
      <w:pPr>
        <w:spacing w:before="240" w:after="240"/>
      </w:pPr>
      <w:r>
        <w:t>dirigió, pues que siempre se congregan</w:t>
      </w:r>
    </w:p>
    <w:p w14:paraId="1FA4A3A0" w14:textId="77777777" w:rsidR="00903E67" w:rsidRDefault="00903E67" w:rsidP="005636B6">
      <w:pPr>
        <w:spacing w:before="240" w:after="240"/>
      </w:pPr>
      <w:r>
        <w:t>allí los que a Aqueronte no descienden.»</w:t>
      </w:r>
    </w:p>
    <w:p w14:paraId="0A25EC79" w14:textId="77777777" w:rsidR="00903E67" w:rsidRDefault="00903E67" w:rsidP="005636B6">
      <w:pPr>
        <w:spacing w:before="240" w:after="240"/>
      </w:pPr>
      <w:r>
        <w:t>Y yo: «Si no te quitan nuevas leyes</w:t>
      </w:r>
    </w:p>
    <w:p w14:paraId="6BED8C09" w14:textId="77777777" w:rsidR="00903E67" w:rsidRDefault="00903E67" w:rsidP="005636B6">
      <w:pPr>
        <w:spacing w:before="240" w:after="240"/>
      </w:pPr>
      <w:r>
        <w:t>la memoria o el uso de los cantos</w:t>
      </w:r>
    </w:p>
    <w:p w14:paraId="13222A50" w14:textId="77777777" w:rsidR="00903E67" w:rsidRDefault="00903E67" w:rsidP="005636B6">
      <w:pPr>
        <w:spacing w:before="240" w:after="240"/>
      </w:pPr>
      <w:r>
        <w:t>de amor, que mis deseos aquietaban,</w:t>
      </w:r>
    </w:p>
    <w:p w14:paraId="20BDE80D" w14:textId="77777777" w:rsidR="00903E67" w:rsidRDefault="00903E67" w:rsidP="005636B6">
      <w:pPr>
        <w:spacing w:before="240" w:after="240"/>
      </w:pPr>
      <w:r>
        <w:t>con ellos té suplico que consueles</w:t>
      </w:r>
    </w:p>
    <w:p w14:paraId="307BFBE9" w14:textId="77777777" w:rsidR="00903E67" w:rsidRDefault="00903E67" w:rsidP="005636B6">
      <w:pPr>
        <w:spacing w:before="240" w:after="240"/>
      </w:pPr>
      <w:r>
        <w:t>mi alma que, viniendo con mi cuerpo</w:t>
      </w:r>
    </w:p>
    <w:p w14:paraId="1F7BF489" w14:textId="77777777" w:rsidR="00903E67" w:rsidRDefault="00903E67" w:rsidP="005636B6">
      <w:pPr>
        <w:spacing w:before="240" w:after="240"/>
      </w:pPr>
      <w:r>
        <w:t>a este lugar, se encuentra muy angustiada.»</w:t>
      </w:r>
    </w:p>
    <w:p w14:paraId="7160EBE8" w14:textId="77777777" w:rsidR="00903E67" w:rsidRDefault="00903E67" w:rsidP="005636B6">
      <w:pPr>
        <w:spacing w:before="240" w:after="240"/>
      </w:pPr>
      <w:r>
        <w:t>El amor que en la mente me razona</w:t>
      </w:r>
    </w:p>
    <w:p w14:paraId="2E470FB4" w14:textId="77777777" w:rsidR="00903E67" w:rsidRDefault="00903E67" w:rsidP="005636B6">
      <w:pPr>
        <w:spacing w:before="240" w:after="240"/>
      </w:pPr>
      <w:r>
        <w:t>entonces comenzó tan dulcemente,</w:t>
      </w:r>
    </w:p>
    <w:p w14:paraId="77323FEF" w14:textId="77777777" w:rsidR="00903E67" w:rsidRDefault="00903E67" w:rsidP="005636B6">
      <w:pPr>
        <w:spacing w:before="240" w:after="240"/>
      </w:pPr>
      <w:r>
        <w:t>que en mis adentros oigo aún la dulzura.</w:t>
      </w:r>
    </w:p>
    <w:p w14:paraId="5DCBA1F8" w14:textId="77777777" w:rsidR="00903E67" w:rsidRDefault="00903E67" w:rsidP="005636B6">
      <w:pPr>
        <w:spacing w:before="240" w:after="240"/>
      </w:pPr>
      <w:r>
        <w:lastRenderedPageBreak/>
        <w:t>Mi maestro y yo y aquellas gentes</w:t>
      </w:r>
    </w:p>
    <w:p w14:paraId="68118188" w14:textId="77777777" w:rsidR="00903E67" w:rsidRDefault="00903E67" w:rsidP="005636B6">
      <w:pPr>
        <w:spacing w:before="240" w:after="240"/>
      </w:pPr>
      <w:r>
        <w:t>que estaban junto a él, tan complacidas</w:t>
      </w:r>
    </w:p>
    <w:p w14:paraId="02A32177" w14:textId="77777777" w:rsidR="00903E67" w:rsidRDefault="00903E67" w:rsidP="005636B6">
      <w:pPr>
        <w:spacing w:before="240" w:after="240"/>
      </w:pPr>
      <w:r>
        <w:t>parecían, que en nada más pensaban.</w:t>
      </w:r>
    </w:p>
    <w:p w14:paraId="47478AA7" w14:textId="77777777" w:rsidR="00903E67" w:rsidRDefault="00903E67" w:rsidP="005636B6">
      <w:pPr>
        <w:spacing w:before="240" w:after="240"/>
      </w:pPr>
      <w:r>
        <w:t>Todos pendientes y fijos estábamos</w:t>
      </w:r>
    </w:p>
    <w:p w14:paraId="1E9EF9E5" w14:textId="77777777" w:rsidR="00903E67" w:rsidRDefault="00903E67" w:rsidP="005636B6">
      <w:pPr>
        <w:spacing w:before="240" w:after="240"/>
      </w:pPr>
      <w:r>
        <w:t>de sus notas; y el viejo venerable</w:t>
      </w:r>
    </w:p>
    <w:p w14:paraId="53E58CC6" w14:textId="77777777" w:rsidR="00903E67" w:rsidRDefault="00903E67" w:rsidP="005636B6">
      <w:pPr>
        <w:spacing w:before="240" w:after="240"/>
      </w:pPr>
      <w:r>
        <w:t>nos gritó: «¿Qué sucede, lentas almas?</w:t>
      </w:r>
    </w:p>
    <w:p w14:paraId="285665D1" w14:textId="77777777" w:rsidR="00903E67" w:rsidRDefault="00903E67" w:rsidP="005636B6">
      <w:pPr>
        <w:spacing w:before="240" w:after="240"/>
      </w:pPr>
      <w:r>
        <w:t>¿qué negligencia, qué esperar es éste?</w:t>
      </w:r>
    </w:p>
    <w:p w14:paraId="158CCD42" w14:textId="77777777" w:rsidR="00903E67" w:rsidRDefault="00903E67" w:rsidP="005636B6">
      <w:pPr>
        <w:spacing w:before="240" w:after="240"/>
      </w:pPr>
      <w:r>
        <w:t>corred al monte a echar las impurezas</w:t>
      </w:r>
    </w:p>
    <w:p w14:paraId="55AB17A5" w14:textId="77777777" w:rsidR="00903E67" w:rsidRDefault="00903E67" w:rsidP="005636B6">
      <w:pPr>
        <w:spacing w:before="240" w:after="240"/>
      </w:pPr>
      <w:r>
        <w:t>que no os permiten contemplar a Dios.»</w:t>
      </w:r>
    </w:p>
    <w:p w14:paraId="1FB6F766" w14:textId="77777777" w:rsidR="00903E67" w:rsidRDefault="00903E67" w:rsidP="005636B6">
      <w:pPr>
        <w:spacing w:before="240" w:after="240"/>
      </w:pPr>
      <w:r>
        <w:t>Como cuando al coger avena o mijo,</w:t>
      </w:r>
    </w:p>
    <w:p w14:paraId="493DD175" w14:textId="77777777" w:rsidR="00903E67" w:rsidRDefault="00903E67" w:rsidP="005636B6">
      <w:pPr>
        <w:spacing w:before="240" w:after="240"/>
      </w:pPr>
      <w:r>
        <w:t>las palomas rodean el sustento,</w:t>
      </w:r>
    </w:p>
    <w:p w14:paraId="63994154" w14:textId="77777777" w:rsidR="00903E67" w:rsidRDefault="00903E67" w:rsidP="005636B6">
      <w:pPr>
        <w:spacing w:before="240" w:after="240"/>
      </w:pPr>
      <w:r>
        <w:t>quietas y sin mostrar su usado orgullo,</w:t>
      </w:r>
    </w:p>
    <w:p w14:paraId="096C2CD4" w14:textId="77777777" w:rsidR="00903E67" w:rsidRDefault="00903E67" w:rsidP="005636B6">
      <w:pPr>
        <w:spacing w:before="240" w:after="240"/>
      </w:pPr>
      <w:r>
        <w:t>si algo sucede que las amedrenta,</w:t>
      </w:r>
    </w:p>
    <w:p w14:paraId="1600776B" w14:textId="77777777" w:rsidR="00903E67" w:rsidRDefault="00903E67" w:rsidP="005636B6">
      <w:pPr>
        <w:spacing w:before="240" w:after="240"/>
      </w:pPr>
      <w:r>
        <w:t>súbitamente dejan la comida,</w:t>
      </w:r>
    </w:p>
    <w:p w14:paraId="2AF1F267" w14:textId="77777777" w:rsidR="00903E67" w:rsidRDefault="00903E67" w:rsidP="005636B6">
      <w:pPr>
        <w:spacing w:before="240" w:after="240"/>
      </w:pPr>
      <w:r>
        <w:t>pues un mayor cuidado las asalta;</w:t>
      </w:r>
    </w:p>
    <w:p w14:paraId="1EED2B8B" w14:textId="77777777" w:rsidR="00903E67" w:rsidRDefault="00903E67" w:rsidP="005636B6">
      <w:pPr>
        <w:spacing w:before="240" w:after="240"/>
      </w:pPr>
      <w:r>
        <w:t>yo vi a aquella mesnada recién hecha</w:t>
      </w:r>
    </w:p>
    <w:p w14:paraId="0BAC29F9" w14:textId="77777777" w:rsidR="00903E67" w:rsidRDefault="00903E67" w:rsidP="005636B6">
      <w:pPr>
        <w:spacing w:before="240" w:after="240"/>
      </w:pPr>
      <w:r>
        <w:t>dejar el canto y escapar al monte,</w:t>
      </w:r>
    </w:p>
    <w:p w14:paraId="66D2EAF4" w14:textId="77777777" w:rsidR="00903E67" w:rsidRDefault="00903E67" w:rsidP="005636B6">
      <w:pPr>
        <w:spacing w:before="240" w:after="240"/>
      </w:pPr>
      <w:r>
        <w:t>como quien va y no sabe dónde acabe:</w:t>
      </w:r>
    </w:p>
    <w:p w14:paraId="448C8701" w14:textId="77777777" w:rsidR="00903E67" w:rsidRDefault="00903E67" w:rsidP="005636B6">
      <w:pPr>
        <w:spacing w:before="240" w:after="240"/>
      </w:pPr>
      <w:r>
        <w:t>no fue nuestra partida menos presta.</w:t>
      </w:r>
    </w:p>
    <w:p w14:paraId="284FF5BF" w14:textId="10AABC4C" w:rsidR="00903E67" w:rsidRDefault="00903E67" w:rsidP="005636B6">
      <w:pPr>
        <w:pStyle w:val="Ttulo2"/>
        <w:spacing w:before="240" w:after="240"/>
      </w:pPr>
      <w:r>
        <w:br w:type="page"/>
      </w:r>
      <w:bookmarkStart w:id="42" w:name="_Toc196140965"/>
      <w:r>
        <w:lastRenderedPageBreak/>
        <w:t>CANTO III</w:t>
      </w:r>
      <w:bookmarkEnd w:id="42"/>
    </w:p>
    <w:p w14:paraId="1E9359C9" w14:textId="77777777" w:rsidR="00903E67" w:rsidRDefault="00903E67" w:rsidP="005636B6">
      <w:pPr>
        <w:spacing w:before="240" w:after="240"/>
      </w:pPr>
      <w:r>
        <w:t>Por más que aquella huida repentina</w:t>
      </w:r>
    </w:p>
    <w:p w14:paraId="15E82CBE" w14:textId="77777777" w:rsidR="00903E67" w:rsidRDefault="00903E67" w:rsidP="005636B6">
      <w:pPr>
        <w:spacing w:before="240" w:after="240"/>
      </w:pPr>
      <w:r>
        <w:t>por la llanura a todos dispersara,</w:t>
      </w:r>
    </w:p>
    <w:p w14:paraId="07093BC2" w14:textId="77777777" w:rsidR="00903E67" w:rsidRDefault="00903E67" w:rsidP="005636B6">
      <w:pPr>
        <w:spacing w:before="240" w:after="240"/>
      </w:pPr>
      <w:r>
        <w:t>hacia el monte en que aguija la justicia,</w:t>
      </w:r>
    </w:p>
    <w:p w14:paraId="084646F0" w14:textId="77777777" w:rsidR="00903E67" w:rsidRDefault="00903E67" w:rsidP="005636B6">
      <w:pPr>
        <w:spacing w:before="240" w:after="240"/>
      </w:pPr>
      <w:r>
        <w:t>a mi fiel compañero me arrimé:</w:t>
      </w:r>
    </w:p>
    <w:p w14:paraId="0B1C2747" w14:textId="77777777" w:rsidR="00903E67" w:rsidRDefault="00903E67" w:rsidP="005636B6">
      <w:pPr>
        <w:spacing w:before="240" w:after="240"/>
      </w:pPr>
      <w:r>
        <w:t>¿pues cómo habría yo sin él corrido?</w:t>
      </w:r>
    </w:p>
    <w:p w14:paraId="521B8A36" w14:textId="77777777" w:rsidR="00903E67" w:rsidRDefault="00903E67" w:rsidP="005636B6">
      <w:pPr>
        <w:spacing w:before="240" w:after="240"/>
      </w:pPr>
      <w:r>
        <w:t>¿Quién por el monte hubiérame llevado?</w:t>
      </w:r>
    </w:p>
    <w:p w14:paraId="05921509" w14:textId="77777777" w:rsidR="00903E67" w:rsidRDefault="00903E67" w:rsidP="005636B6">
      <w:pPr>
        <w:spacing w:before="240" w:after="240"/>
      </w:pPr>
      <w:r>
        <w:t>Le creí descontento de sí mismo:</w:t>
      </w:r>
    </w:p>
    <w:p w14:paraId="503D9E76" w14:textId="77777777" w:rsidR="00903E67" w:rsidRDefault="00903E67" w:rsidP="005636B6">
      <w:pPr>
        <w:spacing w:before="240" w:after="240"/>
      </w:pPr>
      <w:r>
        <w:t>¡Oh qué digna y qué pura concïencia</w:t>
      </w:r>
    </w:p>
    <w:p w14:paraId="66F4E470" w14:textId="77777777" w:rsidR="00903E67" w:rsidRDefault="00903E67" w:rsidP="005636B6">
      <w:pPr>
        <w:spacing w:before="240" w:after="240"/>
      </w:pPr>
      <w:r>
        <w:t>con qué amargor te muerde un leve fallo!</w:t>
      </w:r>
    </w:p>
    <w:p w14:paraId="5BEC9924" w14:textId="77777777" w:rsidR="00903E67" w:rsidRDefault="00903E67" w:rsidP="005636B6">
      <w:pPr>
        <w:spacing w:before="240" w:after="240"/>
      </w:pPr>
      <w:r>
        <w:t>Cuando sus pies dejaron de ir aprisa,</w:t>
      </w:r>
    </w:p>
    <w:p w14:paraId="1EBBEEF8" w14:textId="77777777" w:rsidR="00903E67" w:rsidRDefault="00903E67" w:rsidP="005636B6">
      <w:pPr>
        <w:spacing w:before="240" w:after="240"/>
      </w:pPr>
      <w:r>
        <w:t>que a cualquier acto quítale el decoro,</w:t>
      </w:r>
    </w:p>
    <w:p w14:paraId="2ACB615C" w14:textId="77777777" w:rsidR="00903E67" w:rsidRDefault="00903E67" w:rsidP="005636B6">
      <w:pPr>
        <w:spacing w:before="240" w:after="240"/>
      </w:pPr>
      <w:r>
        <w:t>mi pensamiento, empecinado antes,</w:t>
      </w:r>
    </w:p>
    <w:p w14:paraId="5762C1EA" w14:textId="77777777" w:rsidR="00903E67" w:rsidRDefault="00903E67" w:rsidP="005636B6">
      <w:pPr>
        <w:spacing w:before="240" w:after="240"/>
      </w:pPr>
      <w:r>
        <w:t>reanudó su discurso, deseoso,</w:t>
      </w:r>
    </w:p>
    <w:p w14:paraId="02B61065" w14:textId="77777777" w:rsidR="00903E67" w:rsidRDefault="00903E67" w:rsidP="005636B6">
      <w:pPr>
        <w:spacing w:before="240" w:after="240"/>
      </w:pPr>
      <w:r>
        <w:t>y dirigí mis ojos hacia el monte</w:t>
      </w:r>
    </w:p>
    <w:p w14:paraId="1D9F92C3" w14:textId="77777777" w:rsidR="00903E67" w:rsidRDefault="00903E67" w:rsidP="005636B6">
      <w:pPr>
        <w:spacing w:before="240" w:after="240"/>
      </w:pPr>
      <w:r>
        <w:t>que al cielo más se eleva de las aguas.</w:t>
      </w:r>
    </w:p>
    <w:p w14:paraId="0DCE12CB" w14:textId="77777777" w:rsidR="00903E67" w:rsidRDefault="00903E67" w:rsidP="005636B6">
      <w:pPr>
        <w:spacing w:before="240" w:after="240"/>
      </w:pPr>
      <w:r>
        <w:t>El sol, que atrás en rojo flameaba,</w:t>
      </w:r>
    </w:p>
    <w:p w14:paraId="35B3B8F5" w14:textId="77777777" w:rsidR="00903E67" w:rsidRDefault="00903E67" w:rsidP="005636B6">
      <w:pPr>
        <w:spacing w:before="240" w:after="240"/>
      </w:pPr>
      <w:r>
        <w:t>se rompia delante de mi cuerpo,</w:t>
      </w:r>
    </w:p>
    <w:p w14:paraId="4ACB6638" w14:textId="77777777" w:rsidR="00903E67" w:rsidRDefault="00903E67" w:rsidP="005636B6">
      <w:pPr>
        <w:spacing w:before="240" w:after="240"/>
      </w:pPr>
      <w:r>
        <w:t>pues sus rayos en mí se detenían.</w:t>
      </w:r>
    </w:p>
    <w:p w14:paraId="781D5CAA" w14:textId="77777777" w:rsidR="00903E67" w:rsidRDefault="00903E67" w:rsidP="005636B6">
      <w:pPr>
        <w:spacing w:before="240" w:after="240"/>
      </w:pPr>
      <w:r>
        <w:lastRenderedPageBreak/>
        <w:t>Me volví hacia los lados temeroso</w:t>
      </w:r>
    </w:p>
    <w:p w14:paraId="1978DC4C" w14:textId="77777777" w:rsidR="00903E67" w:rsidRDefault="00903E67" w:rsidP="005636B6">
      <w:pPr>
        <w:spacing w:before="240" w:after="240"/>
      </w:pPr>
      <w:r>
        <w:t>de estar abandonado, cuando vi</w:t>
      </w:r>
    </w:p>
    <w:p w14:paraId="4CA810DF" w14:textId="77777777" w:rsidR="00903E67" w:rsidRDefault="00903E67" w:rsidP="005636B6">
      <w:pPr>
        <w:spacing w:before="240" w:after="240"/>
      </w:pPr>
      <w:r>
        <w:t>sólo ante mí la tierra oscurecida;</w:t>
      </w:r>
    </w:p>
    <w:p w14:paraId="669C1CDE" w14:textId="77777777" w:rsidR="00903E67" w:rsidRDefault="00903E67" w:rsidP="005636B6">
      <w:pPr>
        <w:spacing w:before="240" w:after="240"/>
      </w:pPr>
      <w:r>
        <w:t>y: «¿Por qué desconfías? -mi consuelo</w:t>
      </w:r>
    </w:p>
    <w:p w14:paraId="0E0C5308" w14:textId="77777777" w:rsidR="00903E67" w:rsidRDefault="00903E67" w:rsidP="005636B6">
      <w:pPr>
        <w:spacing w:before="240" w:after="240"/>
      </w:pPr>
      <w:r>
        <w:t>volviéndose hacia mí empezó a decirme-</w:t>
      </w:r>
    </w:p>
    <w:p w14:paraId="09DA2058" w14:textId="77777777" w:rsidR="00903E67" w:rsidRDefault="00903E67" w:rsidP="005636B6">
      <w:pPr>
        <w:spacing w:before="240" w:after="240"/>
      </w:pPr>
      <w:r>
        <w:t>¿no crees que te acompaño y que te guío?</w:t>
      </w:r>
    </w:p>
    <w:p w14:paraId="1017798F" w14:textId="77777777" w:rsidR="00903E67" w:rsidRDefault="00903E67" w:rsidP="005636B6">
      <w:pPr>
        <w:spacing w:before="240" w:after="240"/>
      </w:pPr>
      <w:r>
        <w:t>Es ya la tarde donde sepultado</w:t>
      </w:r>
    </w:p>
    <w:p w14:paraId="6F9F0F28" w14:textId="77777777" w:rsidR="00903E67" w:rsidRDefault="00903E67" w:rsidP="005636B6">
      <w:pPr>
        <w:spacing w:before="240" w:after="240"/>
      </w:pPr>
      <w:r>
        <w:t>está aquel cuerpo en el que sombra hacía;</w:t>
      </w:r>
    </w:p>
    <w:p w14:paraId="441551D0" w14:textId="77777777" w:rsidR="00903E67" w:rsidRDefault="00903E67" w:rsidP="005636B6">
      <w:pPr>
        <w:spacing w:before="240" w:after="240"/>
      </w:pPr>
      <w:r>
        <w:t>no en Brindis, sino en Nápoles se encuentra.</w:t>
      </w:r>
    </w:p>
    <w:p w14:paraId="00F08224" w14:textId="77777777" w:rsidR="00903E67" w:rsidRDefault="00903E67" w:rsidP="005636B6">
      <w:pPr>
        <w:spacing w:before="240" w:after="240"/>
      </w:pPr>
      <w:r>
        <w:t>Por lo cual si ante mí nada se ensombra,</w:t>
      </w:r>
    </w:p>
    <w:p w14:paraId="25BD4FEF" w14:textId="77777777" w:rsidR="00903E67" w:rsidRDefault="00903E67" w:rsidP="005636B6">
      <w:pPr>
        <w:spacing w:before="240" w:after="240"/>
      </w:pPr>
      <w:r>
        <w:t>no debes extrañarte, igual que el cielo</w:t>
      </w:r>
    </w:p>
    <w:p w14:paraId="6AB047C8" w14:textId="77777777" w:rsidR="00903E67" w:rsidRDefault="00903E67" w:rsidP="005636B6">
      <w:pPr>
        <w:spacing w:before="240" w:after="240"/>
      </w:pPr>
      <w:r>
        <w:t>no detiene el camino de los rayos.</w:t>
      </w:r>
    </w:p>
    <w:p w14:paraId="07BEC5B3" w14:textId="77777777" w:rsidR="00903E67" w:rsidRDefault="00903E67" w:rsidP="005636B6">
      <w:pPr>
        <w:spacing w:before="240" w:after="240"/>
      </w:pPr>
      <w:r>
        <w:t>Por sufrir penas, frías y calientes,</w:t>
      </w:r>
    </w:p>
    <w:p w14:paraId="3CB30D63" w14:textId="77777777" w:rsidR="00903E67" w:rsidRDefault="00903E67" w:rsidP="005636B6">
      <w:pPr>
        <w:spacing w:before="240" w:after="240"/>
      </w:pPr>
      <w:r>
        <w:t>Dios ha dispuesto cuerpos semejantes,</w:t>
      </w:r>
    </w:p>
    <w:p w14:paraId="3C1572FF" w14:textId="77777777" w:rsidR="00903E67" w:rsidRDefault="00903E67" w:rsidP="005636B6">
      <w:pPr>
        <w:spacing w:before="240" w:after="240"/>
      </w:pPr>
      <w:r>
        <w:t>de modo que no quiere revelarnos.</w:t>
      </w:r>
    </w:p>
    <w:p w14:paraId="1DE966EC" w14:textId="77777777" w:rsidR="00903E67" w:rsidRDefault="00903E67" w:rsidP="005636B6">
      <w:pPr>
        <w:spacing w:before="240" w:after="240"/>
      </w:pPr>
      <w:r>
        <w:t>Loco es quien piense que nuestra razón</w:t>
      </w:r>
    </w:p>
    <w:p w14:paraId="1E1E2DC0" w14:textId="77777777" w:rsidR="00903E67" w:rsidRDefault="00903E67" w:rsidP="005636B6">
      <w:pPr>
        <w:spacing w:before="240" w:after="240"/>
      </w:pPr>
      <w:r>
        <w:t>pueda seguir por la infinita senda</w:t>
      </w:r>
    </w:p>
    <w:p w14:paraId="06CDD334" w14:textId="77777777" w:rsidR="00903E67" w:rsidRDefault="00903E67" w:rsidP="005636B6">
      <w:pPr>
        <w:spacing w:before="240" w:after="240"/>
      </w:pPr>
      <w:r>
        <w:t>que sigue una sustancia en tres personas.</w:t>
      </w:r>
    </w:p>
    <w:p w14:paraId="212C2B10" w14:textId="77777777" w:rsidR="00903E67" w:rsidRDefault="00903E67" w:rsidP="005636B6">
      <w:pPr>
        <w:spacing w:before="240" w:after="240"/>
      </w:pPr>
      <w:r>
        <w:t>Os baste con el quía, humana prole;</w:t>
      </w:r>
    </w:p>
    <w:p w14:paraId="367CCEFE" w14:textId="77777777" w:rsidR="00903E67" w:rsidRDefault="00903E67" w:rsidP="005636B6">
      <w:pPr>
        <w:spacing w:before="240" w:after="240"/>
      </w:pPr>
      <w:r>
        <w:lastRenderedPageBreak/>
        <w:t>pues, si hubierais podido verlo todo,</w:t>
      </w:r>
    </w:p>
    <w:p w14:paraId="6D1DB95E" w14:textId="77777777" w:rsidR="00903E67" w:rsidRDefault="00903E67" w:rsidP="005636B6">
      <w:pPr>
        <w:spacing w:before="240" w:after="240"/>
      </w:pPr>
      <w:r>
        <w:t>ocioso fuese el parto de María;</w:t>
      </w:r>
    </w:p>
    <w:p w14:paraId="285D35D9" w14:textId="77777777" w:rsidR="00903E67" w:rsidRDefault="00903E67" w:rsidP="005636B6">
      <w:pPr>
        <w:spacing w:before="240" w:after="240"/>
      </w:pPr>
      <w:r>
        <w:t>y tú has visto sin frutos desearlo</w:t>
      </w:r>
    </w:p>
    <w:p w14:paraId="1AE7927C" w14:textId="77777777" w:rsidR="00903E67" w:rsidRDefault="00903E67" w:rsidP="005636B6">
      <w:pPr>
        <w:spacing w:before="240" w:after="240"/>
      </w:pPr>
      <w:r>
        <w:t>a tales que aquietaran su deseo,</w:t>
      </w:r>
    </w:p>
    <w:p w14:paraId="40EB71EB" w14:textId="77777777" w:rsidR="00903E67" w:rsidRDefault="00903E67" w:rsidP="005636B6">
      <w:pPr>
        <w:spacing w:before="240" w:after="240"/>
      </w:pPr>
      <w:r>
        <w:t>que eternamente ahora les enluta:</w:t>
      </w:r>
    </w:p>
    <w:p w14:paraId="237E1A2B" w14:textId="77777777" w:rsidR="00903E67" w:rsidRDefault="00903E67" w:rsidP="005636B6">
      <w:pPr>
        <w:spacing w:before="240" w:after="240"/>
      </w:pPr>
      <w:r>
        <w:t>de Aristóteles hablo y de Platón</w:t>
      </w:r>
    </w:p>
    <w:p w14:paraId="37BE9646" w14:textId="77777777" w:rsidR="00903E67" w:rsidRDefault="00903E67" w:rsidP="005636B6">
      <w:pPr>
        <w:spacing w:before="240" w:after="240"/>
      </w:pPr>
      <w:r>
        <w:t>y aun de otros más»; y aquí inclinó la frente,</w:t>
      </w:r>
    </w:p>
    <w:p w14:paraId="2597CD2E" w14:textId="77777777" w:rsidR="00903E67" w:rsidRDefault="00903E67" w:rsidP="005636B6">
      <w:pPr>
        <w:spacing w:before="240" w:after="240"/>
      </w:pPr>
      <w:r>
        <w:t>y más no dijo y quedóse turbado.</w:t>
      </w:r>
    </w:p>
    <w:p w14:paraId="4BA717B4" w14:textId="77777777" w:rsidR="00903E67" w:rsidRDefault="00903E67" w:rsidP="005636B6">
      <w:pPr>
        <w:spacing w:before="240" w:after="240"/>
      </w:pPr>
      <w:r>
        <w:t>Llegamos entretanto al pie del monte;</w:t>
      </w:r>
    </w:p>
    <w:p w14:paraId="644544DB" w14:textId="77777777" w:rsidR="00903E67" w:rsidRDefault="00903E67" w:rsidP="005636B6">
      <w:pPr>
        <w:spacing w:before="240" w:after="240"/>
      </w:pPr>
      <w:r>
        <w:t>tan escarpadas estaban las rocas,</w:t>
      </w:r>
    </w:p>
    <w:p w14:paraId="506F780C" w14:textId="77777777" w:rsidR="00903E67" w:rsidRDefault="00903E67" w:rsidP="005636B6">
      <w:pPr>
        <w:spacing w:before="240" w:after="240"/>
      </w:pPr>
      <w:r>
        <w:t>que en vano habrfa piernas bien dispuestas.</w:t>
      </w:r>
    </w:p>
    <w:p w14:paraId="5F5D532D" w14:textId="77777777" w:rsidR="00903E67" w:rsidRDefault="00903E67" w:rsidP="005636B6">
      <w:pPr>
        <w:spacing w:before="240" w:after="240"/>
      </w:pPr>
      <w:r>
        <w:t>Entre Rurbia y Lerice el más desierto,</w:t>
      </w:r>
    </w:p>
    <w:p w14:paraId="1A4CD7FE" w14:textId="77777777" w:rsidR="00903E67" w:rsidRDefault="00903E67" w:rsidP="005636B6">
      <w:pPr>
        <w:spacing w:before="240" w:after="240"/>
      </w:pPr>
      <w:r>
        <w:t>el más roto barranco, es escalera,</w:t>
      </w:r>
    </w:p>
    <w:p w14:paraId="1106DB4E" w14:textId="77777777" w:rsidR="00903E67" w:rsidRDefault="00903E67" w:rsidP="005636B6">
      <w:pPr>
        <w:spacing w:before="240" w:after="240"/>
      </w:pPr>
      <w:r>
        <w:t>comparado con éste, abierta y fácil.</w:t>
      </w:r>
    </w:p>
    <w:p w14:paraId="4F18035F" w14:textId="77777777" w:rsidR="00903E67" w:rsidRDefault="00903E67" w:rsidP="005636B6">
      <w:pPr>
        <w:spacing w:before="240" w:after="240"/>
      </w:pPr>
      <w:r>
        <w:t>«¿Ahora quién sabe en donde la pendiente</w:t>
      </w:r>
    </w:p>
    <w:p w14:paraId="67462AA7" w14:textId="77777777" w:rsidR="00903E67" w:rsidRDefault="00903E67" w:rsidP="005636B6">
      <w:pPr>
        <w:spacing w:before="240" w:after="240"/>
      </w:pPr>
      <w:r>
        <w:t>-deteniéndose, dijo mi maestro-</w:t>
      </w:r>
    </w:p>
    <w:p w14:paraId="09DF2C07" w14:textId="77777777" w:rsidR="00903E67" w:rsidRDefault="00903E67" w:rsidP="005636B6">
      <w:pPr>
        <w:spacing w:before="240" w:after="240"/>
      </w:pPr>
      <w:r>
        <w:t>pueda subir aquel que va sin alas?»</w:t>
      </w:r>
    </w:p>
    <w:p w14:paraId="51A8B679" w14:textId="77777777" w:rsidR="00903E67" w:rsidRDefault="00903E67" w:rsidP="005636B6">
      <w:pPr>
        <w:spacing w:before="240" w:after="240"/>
      </w:pPr>
      <w:r>
        <w:t>Y mientras meditaba con la vista</w:t>
      </w:r>
    </w:p>
    <w:p w14:paraId="506D270F" w14:textId="77777777" w:rsidR="00903E67" w:rsidRDefault="00903E67" w:rsidP="005636B6">
      <w:pPr>
        <w:spacing w:before="240" w:after="240"/>
      </w:pPr>
      <w:r>
        <w:t>baja, sobre la suerte del camino,</w:t>
      </w:r>
    </w:p>
    <w:p w14:paraId="068041E5" w14:textId="77777777" w:rsidR="00903E67" w:rsidRDefault="00903E67" w:rsidP="005636B6">
      <w:pPr>
        <w:spacing w:before="240" w:after="240"/>
      </w:pPr>
      <w:r>
        <w:lastRenderedPageBreak/>
        <w:t>y yo miraba arriba del peñasco,</w:t>
      </w:r>
    </w:p>
    <w:p w14:paraId="016CA0B2" w14:textId="77777777" w:rsidR="00903E67" w:rsidRDefault="00903E67" w:rsidP="005636B6">
      <w:pPr>
        <w:spacing w:before="240" w:after="240"/>
      </w:pPr>
      <w:r>
        <w:t>a mano izquierda apareció una turba</w:t>
      </w:r>
    </w:p>
    <w:p w14:paraId="3F5D9079" w14:textId="77777777" w:rsidR="00903E67" w:rsidRDefault="00903E67" w:rsidP="005636B6">
      <w:pPr>
        <w:spacing w:before="240" w:after="240"/>
      </w:pPr>
      <w:r>
        <w:t>de almas que venía hacia nosotros,</w:t>
      </w:r>
    </w:p>
    <w:p w14:paraId="037C5A90" w14:textId="77777777" w:rsidR="00903E67" w:rsidRDefault="00903E67" w:rsidP="005636B6">
      <w:pPr>
        <w:spacing w:before="240" w:after="240"/>
      </w:pPr>
      <w:r>
        <w:t>mas tan lentos que no lo parecía.</w:t>
      </w:r>
    </w:p>
    <w:p w14:paraId="54AAF4C4" w14:textId="77777777" w:rsidR="00903E67" w:rsidRDefault="00903E67" w:rsidP="005636B6">
      <w:pPr>
        <w:spacing w:before="240" w:after="240"/>
      </w:pPr>
      <w:r>
        <w:t>«Alza -dije- maestro, la mirada:</w:t>
      </w:r>
    </w:p>
    <w:p w14:paraId="3D7CF4B8" w14:textId="77777777" w:rsidR="00903E67" w:rsidRDefault="00903E67" w:rsidP="005636B6">
      <w:pPr>
        <w:spacing w:before="240" w:after="240"/>
      </w:pPr>
      <w:r>
        <w:t>hay aquí quien podrá darnos consejo,</w:t>
      </w:r>
    </w:p>
    <w:p w14:paraId="7DC517CC" w14:textId="77777777" w:rsidR="00903E67" w:rsidRDefault="00903E67" w:rsidP="005636B6">
      <w:pPr>
        <w:spacing w:before="240" w:after="240"/>
      </w:pPr>
      <w:r>
        <w:t>si no puedes tenerlo por ti mismo.»</w:t>
      </w:r>
    </w:p>
    <w:p w14:paraId="0D2EEEF7" w14:textId="77777777" w:rsidR="00903E67" w:rsidRDefault="00903E67" w:rsidP="005636B6">
      <w:pPr>
        <w:spacing w:before="240" w:after="240"/>
      </w:pPr>
      <w:r>
        <w:t>Entonces miró, y con el rostro sereno</w:t>
      </w:r>
    </w:p>
    <w:p w14:paraId="5C9224F6" w14:textId="77777777" w:rsidR="00903E67" w:rsidRDefault="00903E67" w:rsidP="005636B6">
      <w:pPr>
        <w:spacing w:before="240" w:after="240"/>
      </w:pPr>
      <w:r>
        <w:t>me dijo: «Vamos pues, que vienen lentos;</w:t>
      </w:r>
    </w:p>
    <w:p w14:paraId="6DA0EA26" w14:textId="77777777" w:rsidR="00903E67" w:rsidRDefault="00903E67" w:rsidP="005636B6">
      <w:pPr>
        <w:spacing w:before="240" w:after="240"/>
      </w:pPr>
      <w:r>
        <w:t>y afirma la esperanza, dulce hijo.»</w:t>
      </w:r>
    </w:p>
    <w:p w14:paraId="5143AC83" w14:textId="77777777" w:rsidR="00903E67" w:rsidRDefault="00903E67" w:rsidP="005636B6">
      <w:pPr>
        <w:spacing w:before="240" w:after="240"/>
      </w:pPr>
      <w:r>
        <w:t>Tan lejos aún estaba aquella gente,</w:t>
      </w:r>
    </w:p>
    <w:p w14:paraId="2C3E0F68" w14:textId="77777777" w:rsidR="00903E67" w:rsidRDefault="00903E67" w:rsidP="005636B6">
      <w:pPr>
        <w:spacing w:before="240" w:after="240"/>
      </w:pPr>
      <w:r>
        <w:t>luego de haber mil pasos caminado,</w:t>
      </w:r>
    </w:p>
    <w:p w14:paraId="63E1DF3F" w14:textId="77777777" w:rsidR="00903E67" w:rsidRDefault="00903E67" w:rsidP="005636B6">
      <w:pPr>
        <w:spacing w:before="240" w:after="240"/>
      </w:pPr>
      <w:r>
        <w:t>como un buen lanzador alcanzaria,</w:t>
      </w:r>
    </w:p>
    <w:p w14:paraId="6B3E6540" w14:textId="77777777" w:rsidR="00903E67" w:rsidRDefault="00903E67" w:rsidP="005636B6">
      <w:pPr>
        <w:spacing w:before="240" w:after="240"/>
      </w:pPr>
      <w:r>
        <w:t>cuando a las duras peñas se arrimaron</w:t>
      </w:r>
    </w:p>
    <w:p w14:paraId="53BF41A2" w14:textId="77777777" w:rsidR="00903E67" w:rsidRDefault="00903E67" w:rsidP="005636B6">
      <w:pPr>
        <w:spacing w:before="240" w:after="240"/>
      </w:pPr>
      <w:r>
        <w:t>de la alta sima, quietos y apretados,</w:t>
      </w:r>
    </w:p>
    <w:p w14:paraId="6B45C794" w14:textId="77777777" w:rsidR="00903E67" w:rsidRDefault="00903E67" w:rsidP="005636B6">
      <w:pPr>
        <w:spacing w:before="240" w:after="240"/>
      </w:pPr>
      <w:r>
        <w:t>cual caminante que dudoso mira.</w:t>
      </w:r>
    </w:p>
    <w:p w14:paraId="6F066FE6" w14:textId="77777777" w:rsidR="00903E67" w:rsidRDefault="00903E67" w:rsidP="005636B6">
      <w:pPr>
        <w:spacing w:before="240" w:after="240"/>
      </w:pPr>
      <w:r>
        <w:t>«Felices muertos, almas elegidas</w:t>
      </w:r>
    </w:p>
    <w:p w14:paraId="64FFC390" w14:textId="77777777" w:rsidR="00903E67" w:rsidRDefault="00903E67" w:rsidP="005636B6">
      <w:pPr>
        <w:spacing w:before="240" w:after="240"/>
      </w:pPr>
      <w:r>
        <w:t>-Virgilio dijo- por la paz aquella</w:t>
      </w:r>
    </w:p>
    <w:p w14:paraId="42FE52A4" w14:textId="77777777" w:rsidR="00903E67" w:rsidRDefault="00903E67" w:rsidP="005636B6">
      <w:pPr>
        <w:spacing w:before="240" w:after="240"/>
      </w:pPr>
      <w:r>
        <w:t>que todos esperáis, según bien creo,</w:t>
      </w:r>
    </w:p>
    <w:p w14:paraId="31B52390" w14:textId="77777777" w:rsidR="00903E67" w:rsidRDefault="00903E67" w:rsidP="005636B6">
      <w:pPr>
        <w:spacing w:before="240" w:after="240"/>
      </w:pPr>
      <w:r>
        <w:lastRenderedPageBreak/>
        <w:t>decidnos dónde baja la montaña,</w:t>
      </w:r>
    </w:p>
    <w:p w14:paraId="0D2217D1" w14:textId="77777777" w:rsidR="00903E67" w:rsidRDefault="00903E67" w:rsidP="005636B6">
      <w:pPr>
        <w:spacing w:before="240" w:after="240"/>
      </w:pPr>
      <w:r>
        <w:t>para poder subir; pues más disgusta</w:t>
      </w:r>
    </w:p>
    <w:p w14:paraId="6FF871DB" w14:textId="77777777" w:rsidR="00903E67" w:rsidRDefault="00903E67" w:rsidP="005636B6">
      <w:pPr>
        <w:spacing w:before="240" w:after="240"/>
      </w:pPr>
      <w:r>
        <w:t>perder el tiempo a quien su precio sabe.»</w:t>
      </w:r>
    </w:p>
    <w:p w14:paraId="2934E2F5" w14:textId="77777777" w:rsidR="00903E67" w:rsidRDefault="00903E67" w:rsidP="005636B6">
      <w:pPr>
        <w:spacing w:before="240" w:after="240"/>
      </w:pPr>
      <w:r>
        <w:t>Cual salen del redil las ovejillas</w:t>
      </w:r>
    </w:p>
    <w:p w14:paraId="6CF3A958" w14:textId="77777777" w:rsidR="00903E67" w:rsidRDefault="00903E67" w:rsidP="005636B6">
      <w:pPr>
        <w:spacing w:before="240" w:after="240"/>
      </w:pPr>
      <w:r>
        <w:t>de una, de dos, de tres y temerosas</w:t>
      </w:r>
    </w:p>
    <w:p w14:paraId="5AB474BA" w14:textId="77777777" w:rsidR="00903E67" w:rsidRDefault="00903E67" w:rsidP="005636B6">
      <w:pPr>
        <w:spacing w:before="240" w:after="240"/>
      </w:pPr>
      <w:r>
        <w:t>están las otras, vista y morro en tierra;</w:t>
      </w:r>
    </w:p>
    <w:p w14:paraId="57EEE2CE" w14:textId="77777777" w:rsidR="00903E67" w:rsidRDefault="00903E67" w:rsidP="005636B6">
      <w:pPr>
        <w:spacing w:before="240" w:after="240"/>
      </w:pPr>
      <w:r>
        <w:t>y lo que la primera hacen las otras,</w:t>
      </w:r>
    </w:p>
    <w:p w14:paraId="027FCD82" w14:textId="77777777" w:rsidR="00903E67" w:rsidRDefault="00903E67" w:rsidP="005636B6">
      <w:pPr>
        <w:spacing w:before="240" w:after="240"/>
      </w:pPr>
      <w:r>
        <w:t>acercándose a ella si se para,</w:t>
      </w:r>
    </w:p>
    <w:p w14:paraId="7BFBB171" w14:textId="77777777" w:rsidR="00903E67" w:rsidRDefault="00903E67" w:rsidP="005636B6">
      <w:pPr>
        <w:spacing w:before="240" w:after="240"/>
      </w:pPr>
      <w:r>
        <w:t>simples y calmas, y el porqué no saben;</w:t>
      </w:r>
    </w:p>
    <w:p w14:paraId="01D32542" w14:textId="77777777" w:rsidR="00903E67" w:rsidRDefault="00903E67" w:rsidP="005636B6">
      <w:pPr>
        <w:spacing w:before="240" w:after="240"/>
      </w:pPr>
      <w:r>
        <w:t>así vi que venía la cabeza</w:t>
      </w:r>
    </w:p>
    <w:p w14:paraId="1C48FA12" w14:textId="77777777" w:rsidR="00903E67" w:rsidRDefault="00903E67" w:rsidP="005636B6">
      <w:pPr>
        <w:spacing w:before="240" w:after="240"/>
      </w:pPr>
      <w:r>
        <w:t>de aquella grey afortunada entonces,</w:t>
      </w:r>
    </w:p>
    <w:p w14:paraId="36AE34A5" w14:textId="77777777" w:rsidR="00903E67" w:rsidRDefault="00903E67" w:rsidP="005636B6">
      <w:pPr>
        <w:spacing w:before="240" w:after="240"/>
      </w:pPr>
      <w:r>
        <w:t>con recatado andar y rostro honesto.</w:t>
      </w:r>
    </w:p>
    <w:p w14:paraId="54267FF2" w14:textId="77777777" w:rsidR="00903E67" w:rsidRDefault="00903E67" w:rsidP="005636B6">
      <w:pPr>
        <w:spacing w:before="240" w:after="240"/>
      </w:pPr>
      <w:r>
        <w:t>Al ver los de delante interrumpida</w:t>
      </w:r>
    </w:p>
    <w:p w14:paraId="6407573B" w14:textId="77777777" w:rsidR="00903E67" w:rsidRDefault="00903E67" w:rsidP="005636B6">
      <w:pPr>
        <w:spacing w:before="240" w:after="240"/>
      </w:pPr>
      <w:r>
        <w:t>la luz en tierra a mi derecho flanco</w:t>
      </w:r>
    </w:p>
    <w:p w14:paraId="08AA56FE" w14:textId="77777777" w:rsidR="00903E67" w:rsidRDefault="00903E67" w:rsidP="005636B6">
      <w:pPr>
        <w:spacing w:before="240" w:after="240"/>
      </w:pPr>
      <w:r>
        <w:t>desde mí hasta la roca haciendo sombra,</w:t>
      </w:r>
    </w:p>
    <w:p w14:paraId="09D7F89D" w14:textId="77777777" w:rsidR="00903E67" w:rsidRDefault="00903E67" w:rsidP="005636B6">
      <w:pPr>
        <w:spacing w:before="240" w:after="240"/>
      </w:pPr>
      <w:r>
        <w:t>se detuvieron, y hacia atrás se echaron,</w:t>
      </w:r>
    </w:p>
    <w:p w14:paraId="3D694433" w14:textId="77777777" w:rsidR="00903E67" w:rsidRDefault="00903E67" w:rsidP="005636B6">
      <w:pPr>
        <w:spacing w:before="240" w:after="240"/>
      </w:pPr>
      <w:r>
        <w:t>y todos esos que detrás venían,</w:t>
      </w:r>
    </w:p>
    <w:p w14:paraId="0A6A35F7" w14:textId="77777777" w:rsidR="00903E67" w:rsidRDefault="00903E67" w:rsidP="005636B6">
      <w:pPr>
        <w:spacing w:before="240" w:after="240"/>
      </w:pPr>
      <w:r>
        <w:t>no sabiendo por qué, lo mismo hicieron.</w:t>
      </w:r>
    </w:p>
    <w:p w14:paraId="27A50B9D" w14:textId="77777777" w:rsidR="00903E67" w:rsidRDefault="00903E67" w:rsidP="005636B6">
      <w:pPr>
        <w:spacing w:before="240" w:after="240"/>
      </w:pPr>
      <w:r>
        <w:t>«Sin que lo preguntéis yo os comunico</w:t>
      </w:r>
    </w:p>
    <w:p w14:paraId="01BB596F" w14:textId="77777777" w:rsidR="00903E67" w:rsidRDefault="00903E67" w:rsidP="005636B6">
      <w:pPr>
        <w:spacing w:before="240" w:after="240"/>
      </w:pPr>
      <w:r>
        <w:lastRenderedPageBreak/>
        <w:t>que este cuerpo que veis es cuerpo humano;</w:t>
      </w:r>
    </w:p>
    <w:p w14:paraId="0B62B12C" w14:textId="77777777" w:rsidR="00903E67" w:rsidRDefault="00903E67" w:rsidP="005636B6">
      <w:pPr>
        <w:spacing w:before="240" w:after="240"/>
      </w:pPr>
      <w:r>
        <w:t>por lo que el sol ha interceptado en tierra.</w:t>
      </w:r>
    </w:p>
    <w:p w14:paraId="6433A127" w14:textId="77777777" w:rsidR="00903E67" w:rsidRDefault="00903E67" w:rsidP="005636B6">
      <w:pPr>
        <w:spacing w:before="240" w:after="240"/>
      </w:pPr>
      <w:r>
        <w:t>No os debéis asombrar, pero creedme</w:t>
      </w:r>
    </w:p>
    <w:p w14:paraId="2BBA4088" w14:textId="77777777" w:rsidR="00903E67" w:rsidRDefault="00903E67" w:rsidP="005636B6">
      <w:pPr>
        <w:spacing w:before="240" w:after="240"/>
      </w:pPr>
      <w:r>
        <w:t>que no sin que lo quieran en el cielo</w:t>
      </w:r>
    </w:p>
    <w:p w14:paraId="234A7720" w14:textId="77777777" w:rsidR="00903E67" w:rsidRDefault="00903E67" w:rsidP="005636B6">
      <w:pPr>
        <w:spacing w:before="240" w:after="240"/>
      </w:pPr>
      <w:r>
        <w:t>estas paredes escalar pretende.»</w:t>
      </w:r>
    </w:p>
    <w:p w14:paraId="7AC8D8AB" w14:textId="77777777" w:rsidR="00903E67" w:rsidRDefault="00903E67" w:rsidP="005636B6">
      <w:pPr>
        <w:spacing w:before="240" w:after="240"/>
      </w:pPr>
      <w:r>
        <w:t>Así el maestro; y esas dignas gentes:</w:t>
      </w:r>
    </w:p>
    <w:p w14:paraId="062D145B" w14:textId="77777777" w:rsidR="00903E67" w:rsidRDefault="00903E67" w:rsidP="005636B6">
      <w:pPr>
        <w:spacing w:before="240" w:after="240"/>
      </w:pPr>
      <w:r>
        <w:t>«Volved -dijeron- y seguid un poco»,</w:t>
      </w:r>
    </w:p>
    <w:p w14:paraId="0A72A0D5" w14:textId="77777777" w:rsidR="00903E67" w:rsidRDefault="00903E67" w:rsidP="005636B6">
      <w:pPr>
        <w:spacing w:before="240" w:after="240"/>
      </w:pPr>
      <w:r>
        <w:t>haciéndonos señales con la mano.</w:t>
      </w:r>
    </w:p>
    <w:p w14:paraId="6A90C093" w14:textId="77777777" w:rsidR="00903E67" w:rsidRDefault="00903E67" w:rsidP="005636B6">
      <w:pPr>
        <w:spacing w:before="240" w:after="240"/>
      </w:pPr>
      <w:r>
        <w:t>Y uno de aquéllos empezó: «Quien quiera</w:t>
      </w:r>
    </w:p>
    <w:p w14:paraId="4E38C641" w14:textId="77777777" w:rsidR="00903E67" w:rsidRDefault="00903E67" w:rsidP="005636B6">
      <w:pPr>
        <w:spacing w:before="240" w:after="240"/>
      </w:pPr>
      <w:r>
        <w:t>que seas, vuelve el rostro mientras andas:</w:t>
      </w:r>
    </w:p>
    <w:p w14:paraId="731A994E" w14:textId="77777777" w:rsidR="00903E67" w:rsidRDefault="00903E67" w:rsidP="005636B6">
      <w:pPr>
        <w:spacing w:before="240" w:after="240"/>
      </w:pPr>
      <w:r>
        <w:t>recuerda si me viste en la otra vida.»</w:t>
      </w:r>
    </w:p>
    <w:p w14:paraId="5E78428A" w14:textId="77777777" w:rsidR="00903E67" w:rsidRDefault="00903E67" w:rsidP="005636B6">
      <w:pPr>
        <w:spacing w:before="240" w:after="240"/>
      </w:pPr>
      <w:r>
        <w:t>Volví la vista a él muy fijamente</w:t>
      </w:r>
    </w:p>
    <w:p w14:paraId="469D960D" w14:textId="77777777" w:rsidR="00903E67" w:rsidRDefault="00903E67" w:rsidP="005636B6">
      <w:pPr>
        <w:spacing w:before="240" w:after="240"/>
      </w:pPr>
      <w:r>
        <w:t>rubio era y bello y de gentil aspecto,</w:t>
      </w:r>
    </w:p>
    <w:p w14:paraId="26925C79" w14:textId="77777777" w:rsidR="00903E67" w:rsidRDefault="00903E67" w:rsidP="005636B6">
      <w:pPr>
        <w:spacing w:before="240" w:after="240"/>
      </w:pPr>
      <w:r>
        <w:t>mas un tajo una ceja le partía.</w:t>
      </w:r>
    </w:p>
    <w:p w14:paraId="57F24913" w14:textId="77777777" w:rsidR="00903E67" w:rsidRDefault="00903E67" w:rsidP="005636B6">
      <w:pPr>
        <w:spacing w:before="240" w:after="240"/>
      </w:pPr>
      <w:r>
        <w:t>Cuando con humildad hube negado</w:t>
      </w:r>
    </w:p>
    <w:p w14:paraId="04EA43CF" w14:textId="77777777" w:rsidR="00903E67" w:rsidRDefault="00903E67" w:rsidP="005636B6">
      <w:pPr>
        <w:spacing w:before="240" w:after="240"/>
      </w:pPr>
      <w:r>
        <w:t>haberle visto nunca, él dijo: «Mira»</w:t>
      </w:r>
    </w:p>
    <w:p w14:paraId="2A3810E0" w14:textId="77777777" w:rsidR="00903E67" w:rsidRDefault="00903E67" w:rsidP="005636B6">
      <w:pPr>
        <w:spacing w:before="240" w:after="240"/>
      </w:pPr>
      <w:r>
        <w:t>y mostróme una llaga sobre el pecho.</w:t>
      </w:r>
    </w:p>
    <w:p w14:paraId="43EC2F73" w14:textId="77777777" w:rsidR="00903E67" w:rsidRDefault="00903E67" w:rsidP="005636B6">
      <w:pPr>
        <w:spacing w:before="240" w:after="240"/>
      </w:pPr>
      <w:r>
        <w:t>Luego sonriendo dijo: «Soy Manfredo:</w:t>
      </w:r>
    </w:p>
    <w:p w14:paraId="56E532F5" w14:textId="77777777" w:rsidR="00903E67" w:rsidRDefault="00903E67" w:rsidP="005636B6">
      <w:pPr>
        <w:spacing w:before="240" w:after="240"/>
      </w:pPr>
      <w:r>
        <w:t>la emperatriz Constanza fue mi abuela;</w:t>
      </w:r>
    </w:p>
    <w:p w14:paraId="31E0B539" w14:textId="77777777" w:rsidR="00903E67" w:rsidRDefault="00903E67" w:rsidP="005636B6">
      <w:pPr>
        <w:spacing w:before="240" w:after="240"/>
      </w:pPr>
      <w:r>
        <w:lastRenderedPageBreak/>
        <w:t>y te suplico que, cuando regreses,</w:t>
      </w:r>
    </w:p>
    <w:p w14:paraId="14952BD8" w14:textId="77777777" w:rsidR="00903E67" w:rsidRDefault="00903E67" w:rsidP="005636B6">
      <w:pPr>
        <w:spacing w:before="240" w:after="240"/>
      </w:pPr>
      <w:r>
        <w:t>le digas a mi hermosa hija, madre</w:t>
      </w:r>
    </w:p>
    <w:p w14:paraId="39BFB2AB" w14:textId="77777777" w:rsidR="00903E67" w:rsidRDefault="00903E67" w:rsidP="005636B6">
      <w:pPr>
        <w:spacing w:before="240" w:after="240"/>
      </w:pPr>
      <w:r>
        <w:t>del honor de Aragón y de Sicilia,</w:t>
      </w:r>
    </w:p>
    <w:p w14:paraId="0A36229D" w14:textId="77777777" w:rsidR="00903E67" w:rsidRDefault="00903E67" w:rsidP="005636B6">
      <w:pPr>
        <w:spacing w:before="240" w:after="240"/>
      </w:pPr>
      <w:r>
        <w:t>la verdad, si es que cuentan de otro modo.</w:t>
      </w:r>
    </w:p>
    <w:p w14:paraId="59DAA85E" w14:textId="77777777" w:rsidR="00903E67" w:rsidRDefault="00903E67" w:rsidP="005636B6">
      <w:pPr>
        <w:spacing w:before="240" w:after="240"/>
      </w:pPr>
      <w:r>
        <w:t>Después de ser mi cuerpo atravesado</w:t>
      </w:r>
    </w:p>
    <w:p w14:paraId="3479F4FE" w14:textId="77777777" w:rsidR="00903E67" w:rsidRDefault="00903E67" w:rsidP="005636B6">
      <w:pPr>
        <w:spacing w:before="240" w:after="240"/>
      </w:pPr>
      <w:r>
        <w:t>por dos golpes mortales, me volví</w:t>
      </w:r>
    </w:p>
    <w:p w14:paraId="45B87BC1" w14:textId="77777777" w:rsidR="00903E67" w:rsidRDefault="00903E67" w:rsidP="005636B6">
      <w:pPr>
        <w:spacing w:before="240" w:after="240"/>
      </w:pPr>
      <w:r>
        <w:t>llorando a quien perdona de buen grado.</w:t>
      </w:r>
    </w:p>
    <w:p w14:paraId="51707FE4" w14:textId="77777777" w:rsidR="00903E67" w:rsidRDefault="00903E67" w:rsidP="005636B6">
      <w:pPr>
        <w:spacing w:before="240" w:after="240"/>
      </w:pPr>
      <w:r>
        <w:t>Abominables mis pecados fueron</w:t>
      </w:r>
    </w:p>
    <w:p w14:paraId="63E7336E" w14:textId="77777777" w:rsidR="00903E67" w:rsidRDefault="00903E67" w:rsidP="005636B6">
      <w:pPr>
        <w:spacing w:before="240" w:after="240"/>
      </w:pPr>
      <w:r>
        <w:t>mas tan gran brazo tiene la bondad</w:t>
      </w:r>
    </w:p>
    <w:p w14:paraId="37ACE87D" w14:textId="77777777" w:rsidR="00903E67" w:rsidRDefault="00903E67" w:rsidP="005636B6">
      <w:pPr>
        <w:spacing w:before="240" w:after="240"/>
      </w:pPr>
      <w:r>
        <w:t>infinita, que acoge a quien la implora.</w:t>
      </w:r>
    </w:p>
    <w:p w14:paraId="7F5FE1F7" w14:textId="77777777" w:rsidR="00903E67" w:rsidRDefault="00903E67" w:rsidP="005636B6">
      <w:pPr>
        <w:spacing w:before="240" w:after="240"/>
      </w:pPr>
      <w:r>
        <w:t>Si el pastor de Cosenza, que a mi caza</w:t>
      </w:r>
    </w:p>
    <w:p w14:paraId="1C6CC9C7" w14:textId="77777777" w:rsidR="00903E67" w:rsidRDefault="00903E67" w:rsidP="005636B6">
      <w:pPr>
        <w:spacing w:before="240" w:after="240"/>
      </w:pPr>
      <w:r>
        <w:t>entonces fue enviado por Clemente,</w:t>
      </w:r>
    </w:p>
    <w:p w14:paraId="14859350" w14:textId="77777777" w:rsidR="00903E67" w:rsidRDefault="00903E67" w:rsidP="005636B6">
      <w:pPr>
        <w:spacing w:before="240" w:after="240"/>
      </w:pPr>
      <w:r>
        <w:t>la página divina comprendiera,</w:t>
      </w:r>
    </w:p>
    <w:p w14:paraId="63712A7E" w14:textId="77777777" w:rsidR="00903E67" w:rsidRDefault="00903E67" w:rsidP="005636B6">
      <w:pPr>
        <w:spacing w:before="240" w:after="240"/>
      </w:pPr>
      <w:r>
        <w:t>los huesos de mi cuerpo aún estarían</w:t>
      </w:r>
    </w:p>
    <w:p w14:paraId="07781A17" w14:textId="77777777" w:rsidR="00903E67" w:rsidRDefault="00903E67" w:rsidP="005636B6">
      <w:pPr>
        <w:spacing w:before="240" w:after="240"/>
      </w:pPr>
      <w:r>
        <w:t>al pie del puente junto a Benevento,</w:t>
      </w:r>
    </w:p>
    <w:p w14:paraId="258D9091" w14:textId="77777777" w:rsidR="00903E67" w:rsidRDefault="00903E67" w:rsidP="005636B6">
      <w:pPr>
        <w:spacing w:before="240" w:after="240"/>
      </w:pPr>
      <w:r>
        <w:t>y por pesadas piedras custodiados.</w:t>
      </w:r>
    </w:p>
    <w:p w14:paraId="42EFC498" w14:textId="77777777" w:rsidR="00903E67" w:rsidRDefault="00903E67" w:rsidP="005636B6">
      <w:pPr>
        <w:spacing w:before="240" w:after="240"/>
      </w:pPr>
      <w:r>
        <w:t>Mas los baña la lluvia y mueve el viento,</w:t>
      </w:r>
    </w:p>
    <w:p w14:paraId="0355E4B9" w14:textId="77777777" w:rsidR="00903E67" w:rsidRDefault="00903E67" w:rsidP="005636B6">
      <w:pPr>
        <w:spacing w:before="240" w:after="240"/>
      </w:pPr>
      <w:r>
        <w:t>fuera del reino, casi junto al Verde,</w:t>
      </w:r>
    </w:p>
    <w:p w14:paraId="11343718" w14:textId="77777777" w:rsidR="00903E67" w:rsidRDefault="00903E67" w:rsidP="005636B6">
      <w:pPr>
        <w:spacing w:before="240" w:after="240"/>
      </w:pPr>
      <w:r>
        <w:t>donde él los trasladó sin luz alguna.</w:t>
      </w:r>
    </w:p>
    <w:p w14:paraId="1B325BCD" w14:textId="77777777" w:rsidR="00903E67" w:rsidRDefault="00903E67" w:rsidP="005636B6">
      <w:pPr>
        <w:spacing w:before="240" w:after="240"/>
      </w:pPr>
      <w:r>
        <w:lastRenderedPageBreak/>
        <w:t>Mas por su maldición, nunca se pierde,</w:t>
      </w:r>
    </w:p>
    <w:p w14:paraId="75F89745" w14:textId="77777777" w:rsidR="00903E67" w:rsidRDefault="00903E67" w:rsidP="005636B6">
      <w:pPr>
        <w:spacing w:before="240" w:after="240"/>
      </w:pPr>
      <w:r>
        <w:t>sin que pueda volver, el infinito</w:t>
      </w:r>
    </w:p>
    <w:p w14:paraId="5CD01D10" w14:textId="77777777" w:rsidR="00903E67" w:rsidRDefault="00903E67" w:rsidP="005636B6">
      <w:pPr>
        <w:spacing w:before="240" w:after="240"/>
      </w:pPr>
      <w:r>
        <w:t>amor, mientras florezca la esperanza.</w:t>
      </w:r>
    </w:p>
    <w:p w14:paraId="36F7D757" w14:textId="77777777" w:rsidR="00903E67" w:rsidRDefault="00903E67" w:rsidP="005636B6">
      <w:pPr>
        <w:spacing w:before="240" w:after="240"/>
      </w:pPr>
      <w:r>
        <w:t>Verdad es que quien muere contumaz,</w:t>
      </w:r>
    </w:p>
    <w:p w14:paraId="5D0CE6FE" w14:textId="77777777" w:rsidR="00903E67" w:rsidRDefault="00903E67" w:rsidP="005636B6">
      <w:pPr>
        <w:spacing w:before="240" w:after="240"/>
      </w:pPr>
      <w:r>
        <w:t>con la Iglesia, aunque al fin arrepentido,</w:t>
      </w:r>
    </w:p>
    <w:p w14:paraId="53067590" w14:textId="77777777" w:rsidR="00903E67" w:rsidRDefault="00903E67" w:rsidP="005636B6">
      <w:pPr>
        <w:spacing w:before="240" w:after="240"/>
      </w:pPr>
      <w:r>
        <w:t>fuera debe de estar de esta montaña,</w:t>
      </w:r>
    </w:p>
    <w:p w14:paraId="39D9069B" w14:textId="77777777" w:rsidR="00903E67" w:rsidRDefault="00903E67" w:rsidP="005636B6">
      <w:pPr>
        <w:spacing w:before="240" w:after="240"/>
      </w:pPr>
      <w:r>
        <w:t>treinta veces el tiempo que viviera</w:t>
      </w:r>
    </w:p>
    <w:p w14:paraId="55DF345C" w14:textId="77777777" w:rsidR="00903E67" w:rsidRDefault="00903E67" w:rsidP="005636B6">
      <w:pPr>
        <w:spacing w:before="240" w:after="240"/>
      </w:pPr>
      <w:r>
        <w:t>en esa presunción, si tal decreto</w:t>
      </w:r>
    </w:p>
    <w:p w14:paraId="6EE89545" w14:textId="77777777" w:rsidR="00903E67" w:rsidRDefault="00903E67" w:rsidP="005636B6">
      <w:pPr>
        <w:spacing w:before="240" w:after="240"/>
      </w:pPr>
      <w:r>
        <w:t>no se acorta con buenas oraciones.</w:t>
      </w:r>
    </w:p>
    <w:p w14:paraId="6BB36ED3" w14:textId="77777777" w:rsidR="00903E67" w:rsidRDefault="00903E67" w:rsidP="005636B6">
      <w:pPr>
        <w:spacing w:before="240" w:after="240"/>
      </w:pPr>
      <w:r>
        <w:t>Piensa pues lo dichoso que me harías,</w:t>
      </w:r>
    </w:p>
    <w:p w14:paraId="5DAF911B" w14:textId="77777777" w:rsidR="00903E67" w:rsidRDefault="00903E67" w:rsidP="005636B6">
      <w:pPr>
        <w:spacing w:before="240" w:after="240"/>
      </w:pPr>
      <w:r>
        <w:t>a mi buena Constanza revelando</w:t>
      </w:r>
    </w:p>
    <w:p w14:paraId="335EADC6" w14:textId="77777777" w:rsidR="00903E67" w:rsidRDefault="00903E67" w:rsidP="005636B6">
      <w:pPr>
        <w:spacing w:before="240" w:after="240"/>
      </w:pPr>
      <w:r>
        <w:t>cómo me has visto, y esta prohibición:</w:t>
      </w:r>
    </w:p>
    <w:p w14:paraId="523D4D29" w14:textId="77777777" w:rsidR="00903E67" w:rsidRDefault="00903E67" w:rsidP="005636B6">
      <w:pPr>
        <w:spacing w:before="240" w:after="240"/>
      </w:pPr>
      <w:r>
        <w:t>que aquí, por los de allá, mucho se avanza.</w:t>
      </w:r>
    </w:p>
    <w:p w14:paraId="0A53323F" w14:textId="7624D9DA" w:rsidR="00903E67" w:rsidRDefault="00903E67" w:rsidP="005636B6">
      <w:pPr>
        <w:pStyle w:val="Ttulo2"/>
        <w:spacing w:before="240" w:after="240"/>
      </w:pPr>
      <w:r>
        <w:br w:type="page"/>
      </w:r>
      <w:bookmarkStart w:id="43" w:name="_Toc196140966"/>
      <w:r>
        <w:lastRenderedPageBreak/>
        <w:t>CANTO IV</w:t>
      </w:r>
      <w:bookmarkEnd w:id="43"/>
    </w:p>
    <w:p w14:paraId="34BB5DCC" w14:textId="77777777" w:rsidR="00903E67" w:rsidRDefault="00903E67" w:rsidP="005636B6">
      <w:pPr>
        <w:spacing w:before="240" w:after="240"/>
      </w:pPr>
      <w:r>
        <w:t>Cuando algún sufrimiento o alegría</w:t>
      </w:r>
    </w:p>
    <w:p w14:paraId="130A3CD2" w14:textId="77777777" w:rsidR="00903E67" w:rsidRDefault="00903E67" w:rsidP="005636B6">
      <w:pPr>
        <w:spacing w:before="240" w:after="240"/>
      </w:pPr>
      <w:r>
        <w:t>de alguna facultad nuestra se adueña,</w:t>
      </w:r>
    </w:p>
    <w:p w14:paraId="0ACBF260" w14:textId="77777777" w:rsidR="00903E67" w:rsidRDefault="00903E67" w:rsidP="005636B6">
      <w:pPr>
        <w:spacing w:before="240" w:after="240"/>
      </w:pPr>
      <w:r>
        <w:t>toda en ella se centra nuestra alma,</w:t>
      </w:r>
    </w:p>
    <w:p w14:paraId="4D1DF530" w14:textId="77777777" w:rsidR="00903E67" w:rsidRDefault="00903E67" w:rsidP="005636B6">
      <w:pPr>
        <w:spacing w:before="240" w:after="240"/>
      </w:pPr>
      <w:r>
        <w:t>y no atiende a ninguna otra potencia</w:t>
      </w:r>
    </w:p>
    <w:p w14:paraId="115401A4" w14:textId="77777777" w:rsidR="00903E67" w:rsidRDefault="00903E67" w:rsidP="005636B6">
      <w:pPr>
        <w:spacing w:before="240" w:after="240"/>
      </w:pPr>
      <w:r>
        <w:t>y es esto contra aquel error que opina</w:t>
      </w:r>
    </w:p>
    <w:p w14:paraId="5ECFA3D4" w14:textId="77777777" w:rsidR="00903E67" w:rsidRDefault="00903E67" w:rsidP="005636B6">
      <w:pPr>
        <w:spacing w:before="240" w:after="240"/>
      </w:pPr>
      <w:r>
        <w:t>que un alma sobre otra alma arda en nosotros.</w:t>
      </w:r>
    </w:p>
    <w:p w14:paraId="5ECCDF25" w14:textId="77777777" w:rsidR="00903E67" w:rsidRDefault="00903E67" w:rsidP="005636B6">
      <w:pPr>
        <w:spacing w:before="240" w:after="240"/>
      </w:pPr>
      <w:r>
        <w:t>Por eso, cuando se oye o se ve algo</w:t>
      </w:r>
    </w:p>
    <w:p w14:paraId="74997431" w14:textId="77777777" w:rsidR="00903E67" w:rsidRDefault="00903E67" w:rsidP="005636B6">
      <w:pPr>
        <w:spacing w:before="240" w:after="240"/>
      </w:pPr>
      <w:r>
        <w:t>que atraiga al alma fuertemente a ello,</w:t>
      </w:r>
    </w:p>
    <w:p w14:paraId="3E0B6F44" w14:textId="77777777" w:rsidR="00903E67" w:rsidRDefault="00903E67" w:rsidP="005636B6">
      <w:pPr>
        <w:spacing w:before="240" w:after="240"/>
      </w:pPr>
      <w:r>
        <w:t>el tiempo pasa y nada el hombre advierte;</w:t>
      </w:r>
    </w:p>
    <w:p w14:paraId="57B85A18" w14:textId="77777777" w:rsidR="00903E67" w:rsidRDefault="00903E67" w:rsidP="005636B6">
      <w:pPr>
        <w:spacing w:before="240" w:after="240"/>
      </w:pPr>
      <w:r>
        <w:t>porque es una potencia la que escucha,</w:t>
      </w:r>
    </w:p>
    <w:p w14:paraId="5665351E" w14:textId="77777777" w:rsidR="00903E67" w:rsidRDefault="00903E67" w:rsidP="005636B6">
      <w:pPr>
        <w:spacing w:before="240" w:after="240"/>
      </w:pPr>
      <w:r>
        <w:t>y otra la que retiene al alma entera:</w:t>
      </w:r>
    </w:p>
    <w:p w14:paraId="03B3970B" w14:textId="77777777" w:rsidR="00903E67" w:rsidRDefault="00903E67" w:rsidP="005636B6">
      <w:pPr>
        <w:spacing w:before="240" w:after="240"/>
      </w:pPr>
      <w:r>
        <w:t>una está casi presa, y la otra libre.</w:t>
      </w:r>
    </w:p>
    <w:p w14:paraId="1BB63DFE" w14:textId="77777777" w:rsidR="00903E67" w:rsidRDefault="00903E67" w:rsidP="005636B6">
      <w:pPr>
        <w:spacing w:before="240" w:after="240"/>
      </w:pPr>
      <w:r>
        <w:t>Puede experimentar de veras esto,</w:t>
      </w:r>
    </w:p>
    <w:p w14:paraId="3974E735" w14:textId="77777777" w:rsidR="00903E67" w:rsidRDefault="00903E67" w:rsidP="005636B6">
      <w:pPr>
        <w:spacing w:before="240" w:after="240"/>
      </w:pPr>
      <w:r>
        <w:t>escuchando a aquel alma y admirando;</w:t>
      </w:r>
    </w:p>
    <w:p w14:paraId="54D69CFE" w14:textId="77777777" w:rsidR="00903E67" w:rsidRDefault="00903E67" w:rsidP="005636B6">
      <w:pPr>
        <w:spacing w:before="240" w:after="240"/>
      </w:pPr>
      <w:r>
        <w:t>pues bien cincuenta grados ya subido</w:t>
      </w:r>
    </w:p>
    <w:p w14:paraId="485193B7" w14:textId="77777777" w:rsidR="00903E67" w:rsidRDefault="00903E67" w:rsidP="005636B6">
      <w:pPr>
        <w:spacing w:before="240" w:after="240"/>
      </w:pPr>
      <w:r>
        <w:t>había el sol, sin darme cuenta, cuando</w:t>
      </w:r>
    </w:p>
    <w:p w14:paraId="7C9CAC58" w14:textId="77777777" w:rsidR="00903E67" w:rsidRDefault="00903E67" w:rsidP="005636B6">
      <w:pPr>
        <w:spacing w:before="240" w:after="240"/>
      </w:pPr>
      <w:r>
        <w:t>llegamos donde, a una, aquellas almas</w:t>
      </w:r>
    </w:p>
    <w:p w14:paraId="218C9625" w14:textId="77777777" w:rsidR="00903E67" w:rsidRDefault="00903E67" w:rsidP="005636B6">
      <w:pPr>
        <w:spacing w:before="240" w:after="240"/>
      </w:pPr>
      <w:r>
        <w:t>gritaron: «Aquí está lo que buscáis.»</w:t>
      </w:r>
    </w:p>
    <w:p w14:paraId="2968CBC1" w14:textId="77777777" w:rsidR="00903E67" w:rsidRDefault="00903E67" w:rsidP="005636B6">
      <w:pPr>
        <w:spacing w:before="240" w:after="240"/>
      </w:pPr>
      <w:r>
        <w:lastRenderedPageBreak/>
        <w:t>Mayor portillo muchas veces cierra</w:t>
      </w:r>
    </w:p>
    <w:p w14:paraId="345D7B70" w14:textId="77777777" w:rsidR="00903E67" w:rsidRDefault="00903E67" w:rsidP="005636B6">
      <w:pPr>
        <w:spacing w:before="240" w:after="240"/>
      </w:pPr>
      <w:r>
        <w:t>con un manojo apenas de zarzales</w:t>
      </w:r>
    </w:p>
    <w:p w14:paraId="015546BE" w14:textId="77777777" w:rsidR="00903E67" w:rsidRDefault="00903E67" w:rsidP="005636B6">
      <w:pPr>
        <w:spacing w:before="240" w:after="240"/>
      </w:pPr>
      <w:r>
        <w:t>el campesino al madurar la uva,</w:t>
      </w:r>
    </w:p>
    <w:p w14:paraId="3F878C57" w14:textId="77777777" w:rsidR="00903E67" w:rsidRDefault="00903E67" w:rsidP="005636B6">
      <w:pPr>
        <w:spacing w:before="240" w:after="240"/>
      </w:pPr>
      <w:r>
        <w:t>de lo que era la senda que subimos,</w:t>
      </w:r>
    </w:p>
    <w:p w14:paraId="4E1FAA9D" w14:textId="77777777" w:rsidR="00903E67" w:rsidRDefault="00903E67" w:rsidP="005636B6">
      <w:pPr>
        <w:spacing w:before="240" w:after="240"/>
      </w:pPr>
      <w:r>
        <w:t>yo detrás de mi guía, los dos solos</w:t>
      </w:r>
    </w:p>
    <w:p w14:paraId="2FE13981" w14:textId="77777777" w:rsidR="00903E67" w:rsidRDefault="00903E67" w:rsidP="005636B6">
      <w:pPr>
        <w:spacing w:before="240" w:after="240"/>
      </w:pPr>
      <w:r>
        <w:t>al partir de nosotros aquel grupo.</w:t>
      </w:r>
    </w:p>
    <w:p w14:paraId="6E67D5FD" w14:textId="77777777" w:rsidR="00903E67" w:rsidRDefault="00903E67" w:rsidP="005636B6">
      <w:pPr>
        <w:spacing w:before="240" w:after="240"/>
      </w:pPr>
      <w:r>
        <w:t>Se va a Sanleo, a Noli se desciende,</w:t>
      </w:r>
    </w:p>
    <w:p w14:paraId="208939BB" w14:textId="77777777" w:rsidR="00903E67" w:rsidRDefault="00903E67" w:rsidP="005636B6">
      <w:pPr>
        <w:spacing w:before="240" w:after="240"/>
      </w:pPr>
      <w:r>
        <w:t>se sube a Bismantova hasta la cumbre</w:t>
      </w:r>
    </w:p>
    <w:p w14:paraId="4B788749" w14:textId="77777777" w:rsidR="00903E67" w:rsidRDefault="00903E67" w:rsidP="005636B6">
      <w:pPr>
        <w:spacing w:before="240" w:after="240"/>
      </w:pPr>
      <w:r>
        <w:t>a pie, pero volar aquí es preciso;</w:t>
      </w:r>
    </w:p>
    <w:p w14:paraId="69EAD8E1" w14:textId="77777777" w:rsidR="00903E67" w:rsidRDefault="00903E67" w:rsidP="005636B6">
      <w:pPr>
        <w:spacing w:before="240" w:after="240"/>
      </w:pPr>
      <w:r>
        <w:t>digo con leves alas y con plumas</w:t>
      </w:r>
    </w:p>
    <w:p w14:paraId="718F1603" w14:textId="77777777" w:rsidR="00903E67" w:rsidRDefault="00903E67" w:rsidP="005636B6">
      <w:pPr>
        <w:spacing w:before="240" w:after="240"/>
      </w:pPr>
      <w:r>
        <w:t>del deseo, detrás de aquel llevado,</w:t>
      </w:r>
    </w:p>
    <w:p w14:paraId="194C6EF9" w14:textId="77777777" w:rsidR="00903E67" w:rsidRDefault="00903E67" w:rsidP="005636B6">
      <w:pPr>
        <w:spacing w:before="240" w:after="240"/>
      </w:pPr>
      <w:r>
        <w:t>que me daba esperanza y me alumbraba.</w:t>
      </w:r>
    </w:p>
    <w:p w14:paraId="2449FFEE" w14:textId="77777777" w:rsidR="00903E67" w:rsidRDefault="00903E67" w:rsidP="005636B6">
      <w:pPr>
        <w:spacing w:before="240" w:after="240"/>
      </w:pPr>
      <w:r>
        <w:t>Por un girón subimos de la roca,</w:t>
      </w:r>
    </w:p>
    <w:p w14:paraId="45EC0D26" w14:textId="77777777" w:rsidR="00903E67" w:rsidRDefault="00903E67" w:rsidP="005636B6">
      <w:pPr>
        <w:spacing w:before="240" w:after="240"/>
      </w:pPr>
      <w:r>
        <w:t>cuyas paredes casi se juntaban,</w:t>
      </w:r>
    </w:p>
    <w:p w14:paraId="0BC153C8" w14:textId="77777777" w:rsidR="00903E67" w:rsidRDefault="00903E67" w:rsidP="005636B6">
      <w:pPr>
        <w:spacing w:before="240" w:after="240"/>
      </w:pPr>
      <w:r>
        <w:t>y el suelo nos pedía pies y manos.</w:t>
      </w:r>
    </w:p>
    <w:p w14:paraId="12B7E57E" w14:textId="77777777" w:rsidR="00903E67" w:rsidRDefault="00903E67" w:rsidP="005636B6">
      <w:pPr>
        <w:spacing w:before="240" w:after="240"/>
      </w:pPr>
      <w:r>
        <w:t>Cuando ya al borde superior llegamos</w:t>
      </w:r>
    </w:p>
    <w:p w14:paraId="33EBD157" w14:textId="77777777" w:rsidR="00903E67" w:rsidRDefault="00903E67" w:rsidP="005636B6">
      <w:pPr>
        <w:spacing w:before="240" w:after="240"/>
      </w:pPr>
      <w:r>
        <w:t>de la alta base, a un sitio descubierto</w:t>
      </w:r>
    </w:p>
    <w:p w14:paraId="78CAC3C7" w14:textId="77777777" w:rsidR="00903E67" w:rsidRDefault="00903E67" w:rsidP="005636B6">
      <w:pPr>
        <w:spacing w:before="240" w:after="240"/>
      </w:pPr>
      <w:r>
        <w:t>«Maestro --dije- ¿qué camino haremos?»</w:t>
      </w:r>
    </w:p>
    <w:p w14:paraId="15C5ACF2" w14:textId="77777777" w:rsidR="00903E67" w:rsidRDefault="00903E67" w:rsidP="005636B6">
      <w:pPr>
        <w:spacing w:before="240" w:after="240"/>
      </w:pPr>
      <w:r>
        <w:t>Y él me dijo: «No tuerzas ningún paso;</w:t>
      </w:r>
    </w:p>
    <w:p w14:paraId="5B8878EF" w14:textId="77777777" w:rsidR="00903E67" w:rsidRDefault="00903E67" w:rsidP="005636B6">
      <w:pPr>
        <w:spacing w:before="240" w:after="240"/>
      </w:pPr>
      <w:r>
        <w:lastRenderedPageBreak/>
        <w:t>únicamente sígueme hacia el monte,</w:t>
      </w:r>
    </w:p>
    <w:p w14:paraId="1D944B6F" w14:textId="77777777" w:rsidR="00903E67" w:rsidRDefault="00903E67" w:rsidP="005636B6">
      <w:pPr>
        <w:spacing w:before="240" w:after="240"/>
      </w:pPr>
      <w:r>
        <w:t>hasta que llegue alguna escolta sabia.»</w:t>
      </w:r>
    </w:p>
    <w:p w14:paraId="5D1E964C" w14:textId="77777777" w:rsidR="00903E67" w:rsidRDefault="00903E67" w:rsidP="005636B6">
      <w:pPr>
        <w:spacing w:before="240" w:after="240"/>
      </w:pPr>
      <w:r>
        <w:t>La cima, de tan alta, era invisible</w:t>
      </w:r>
    </w:p>
    <w:p w14:paraId="7978CB8E" w14:textId="77777777" w:rsidR="00903E67" w:rsidRDefault="00903E67" w:rsidP="005636B6">
      <w:pPr>
        <w:spacing w:before="240" w:after="240"/>
      </w:pPr>
      <w:r>
        <w:t>y aún más pina la cuesta que la raya</w:t>
      </w:r>
    </w:p>
    <w:p w14:paraId="2A2600A5" w14:textId="77777777" w:rsidR="00903E67" w:rsidRDefault="00903E67" w:rsidP="005636B6">
      <w:pPr>
        <w:spacing w:before="240" w:after="240"/>
      </w:pPr>
      <w:r>
        <w:t>que une el medio cuadrante con el centro.</w:t>
      </w:r>
    </w:p>
    <w:p w14:paraId="0EF38FBD" w14:textId="77777777" w:rsidR="00903E67" w:rsidRDefault="00903E67" w:rsidP="005636B6">
      <w:pPr>
        <w:spacing w:before="240" w:after="240"/>
      </w:pPr>
      <w:r>
        <w:t>Estaba muy cansado y exclamé:</w:t>
      </w:r>
    </w:p>
    <w:p w14:paraId="30DDF850" w14:textId="77777777" w:rsidR="00903E67" w:rsidRDefault="00903E67" w:rsidP="005636B6">
      <w:pPr>
        <w:spacing w:before="240" w:after="240"/>
      </w:pPr>
      <w:r>
        <w:t>«Oh dulce padre, vuélvete y advierte</w:t>
      </w:r>
    </w:p>
    <w:p w14:paraId="4E8BE6CF" w14:textId="77777777" w:rsidR="00903E67" w:rsidRDefault="00903E67" w:rsidP="005636B6">
      <w:pPr>
        <w:spacing w:before="240" w:after="240"/>
      </w:pPr>
      <w:r>
        <w:t>que solo quedaré, si no te paras.»</w:t>
      </w:r>
    </w:p>
    <w:p w14:paraId="6822738E" w14:textId="77777777" w:rsidR="00903E67" w:rsidRDefault="00903E67" w:rsidP="005636B6">
      <w:pPr>
        <w:spacing w:before="240" w:after="240"/>
      </w:pPr>
      <w:r>
        <w:t>«Hijo --me contestó-- sube hasta allí»,</w:t>
      </w:r>
    </w:p>
    <w:p w14:paraId="0CB7FF0F" w14:textId="77777777" w:rsidR="00903E67" w:rsidRDefault="00903E67" w:rsidP="005636B6">
      <w:pPr>
        <w:spacing w:before="240" w:after="240"/>
      </w:pPr>
      <w:r>
        <w:t>un repliegue más alto señalando</w:t>
      </w:r>
    </w:p>
    <w:p w14:paraId="09C08837" w14:textId="77777777" w:rsidR="00903E67" w:rsidRDefault="00903E67" w:rsidP="005636B6">
      <w:pPr>
        <w:spacing w:before="240" w:after="240"/>
      </w:pPr>
      <w:r>
        <w:t>que por allí giraba todo el monte.</w:t>
      </w:r>
    </w:p>
    <w:p w14:paraId="3A366E70" w14:textId="77777777" w:rsidR="00903E67" w:rsidRDefault="00903E67" w:rsidP="005636B6">
      <w:pPr>
        <w:spacing w:before="240" w:after="240"/>
      </w:pPr>
      <w:r>
        <w:t>Tanto me espolearon sus palabras,</w:t>
      </w:r>
    </w:p>
    <w:p w14:paraId="55378AF7" w14:textId="77777777" w:rsidR="00903E67" w:rsidRDefault="00903E67" w:rsidP="005636B6">
      <w:pPr>
        <w:spacing w:before="240" w:after="240"/>
      </w:pPr>
      <w:r>
        <w:t>que me esforcé trepando tras de él</w:t>
      </w:r>
    </w:p>
    <w:p w14:paraId="4EDAFC1F" w14:textId="77777777" w:rsidR="00903E67" w:rsidRDefault="00903E67" w:rsidP="005636B6">
      <w:pPr>
        <w:spacing w:before="240" w:after="240"/>
      </w:pPr>
      <w:r>
        <w:t>hasta que puse pies en la cornisa.</w:t>
      </w:r>
    </w:p>
    <w:p w14:paraId="42071BA9" w14:textId="77777777" w:rsidR="00903E67" w:rsidRDefault="00903E67" w:rsidP="005636B6">
      <w:pPr>
        <w:spacing w:before="240" w:after="240"/>
      </w:pPr>
      <w:r>
        <w:t>Nos sentamos los dos vueltos a oriente,</w:t>
      </w:r>
    </w:p>
    <w:p w14:paraId="25BCF98A" w14:textId="77777777" w:rsidR="00903E67" w:rsidRDefault="00903E67" w:rsidP="005636B6">
      <w:pPr>
        <w:spacing w:before="240" w:after="240"/>
      </w:pPr>
      <w:r>
        <w:t>donde estaba el camino que subimos,</w:t>
      </w:r>
    </w:p>
    <w:p w14:paraId="5DBDE01F" w14:textId="77777777" w:rsidR="00903E67" w:rsidRDefault="00903E67" w:rsidP="005636B6">
      <w:pPr>
        <w:spacing w:before="240" w:after="240"/>
      </w:pPr>
      <w:r>
        <w:t>que siempre de mirar es agradable.</w:t>
      </w:r>
    </w:p>
    <w:p w14:paraId="584BFFEB" w14:textId="77777777" w:rsidR="00903E67" w:rsidRDefault="00903E67" w:rsidP="005636B6">
      <w:pPr>
        <w:spacing w:before="240" w:after="240"/>
      </w:pPr>
      <w:r>
        <w:t>La vista dirigí primero abajo;</w:t>
      </w:r>
    </w:p>
    <w:p w14:paraId="76A5C178" w14:textId="77777777" w:rsidR="00903E67" w:rsidRDefault="00903E67" w:rsidP="005636B6">
      <w:pPr>
        <w:spacing w:before="240" w:after="240"/>
      </w:pPr>
      <w:r>
        <w:t>luego arriba, hacia el sol, y me admiraba</w:t>
      </w:r>
    </w:p>
    <w:p w14:paraId="4FFC1666" w14:textId="77777777" w:rsidR="00903E67" w:rsidRDefault="00903E67" w:rsidP="005636B6">
      <w:pPr>
        <w:spacing w:before="240" w:after="240"/>
      </w:pPr>
      <w:r>
        <w:lastRenderedPageBreak/>
        <w:t>que nos hería por el lado izquierdo.</w:t>
      </w:r>
    </w:p>
    <w:p w14:paraId="14F41FFF" w14:textId="77777777" w:rsidR="00903E67" w:rsidRDefault="00903E67" w:rsidP="005636B6">
      <w:pPr>
        <w:spacing w:before="240" w:after="240"/>
      </w:pPr>
      <w:r>
        <w:t>Bien comprendió el poeta que yo estaba</w:t>
      </w:r>
    </w:p>
    <w:p w14:paraId="747C446A" w14:textId="77777777" w:rsidR="00903E67" w:rsidRDefault="00903E67" w:rsidP="005636B6">
      <w:pPr>
        <w:spacing w:before="240" w:after="240"/>
      </w:pPr>
      <w:r>
        <w:t>por el carro solar estupefacto,</w:t>
      </w:r>
    </w:p>
    <w:p w14:paraId="5E597AFC" w14:textId="77777777" w:rsidR="00903E67" w:rsidRDefault="00903E67" w:rsidP="005636B6">
      <w:pPr>
        <w:spacing w:before="240" w:after="240"/>
      </w:pPr>
      <w:r>
        <w:t>que entre nosotros y Aquilón nacía.</w:t>
      </w:r>
    </w:p>
    <w:p w14:paraId="29D005B7" w14:textId="77777777" w:rsidR="00903E67" w:rsidRDefault="00903E67" w:rsidP="005636B6">
      <w:pPr>
        <w:spacing w:before="240" w:after="240"/>
      </w:pPr>
      <w:r>
        <w:t>Por lo cual me explicó: «Si los Gemelos</w:t>
      </w:r>
    </w:p>
    <w:p w14:paraId="2C781419" w14:textId="77777777" w:rsidR="00903E67" w:rsidRDefault="00903E67" w:rsidP="005636B6">
      <w:pPr>
        <w:spacing w:before="240" w:after="240"/>
      </w:pPr>
      <w:r>
        <w:t>fuesen en compañía de ese espejo</w:t>
      </w:r>
    </w:p>
    <w:p w14:paraId="15A7DC06" w14:textId="77777777" w:rsidR="00903E67" w:rsidRDefault="00903E67" w:rsidP="005636B6">
      <w:pPr>
        <w:spacing w:before="240" w:after="240"/>
      </w:pPr>
      <w:r>
        <w:t>que lleva la luz arriba y abajo,</w:t>
      </w:r>
    </w:p>
    <w:p w14:paraId="63B09CF5" w14:textId="77777777" w:rsidR="00903E67" w:rsidRDefault="00903E67" w:rsidP="005636B6">
      <w:pPr>
        <w:spacing w:before="240" w:after="240"/>
      </w:pPr>
      <w:r>
        <w:t>verías al Zodiaco enrojecido</w:t>
      </w:r>
    </w:p>
    <w:p w14:paraId="0982477D" w14:textId="77777777" w:rsidR="00903E67" w:rsidRDefault="00903E67" w:rsidP="005636B6">
      <w:pPr>
        <w:spacing w:before="240" w:after="240"/>
      </w:pPr>
      <w:r>
        <w:t>girar aún más cercano de las Osas,</w:t>
      </w:r>
    </w:p>
    <w:p w14:paraId="65FD29C6" w14:textId="77777777" w:rsidR="00903E67" w:rsidRDefault="00903E67" w:rsidP="005636B6">
      <w:pPr>
        <w:spacing w:before="240" w:after="240"/>
      </w:pPr>
      <w:r>
        <w:t>si no saliera del camino usado.</w:t>
      </w:r>
    </w:p>
    <w:p w14:paraId="3C3886F1" w14:textId="77777777" w:rsidR="00903E67" w:rsidRDefault="00903E67" w:rsidP="005636B6">
      <w:pPr>
        <w:spacing w:before="240" w:after="240"/>
      </w:pPr>
      <w:r>
        <w:t>Cómo pueda ocurrir, pensarlo puedes</w:t>
      </w:r>
    </w:p>
    <w:p w14:paraId="5F9DA89C" w14:textId="77777777" w:rsidR="00903E67" w:rsidRDefault="00903E67" w:rsidP="005636B6">
      <w:pPr>
        <w:spacing w:before="240" w:after="240"/>
      </w:pPr>
      <w:r>
        <w:t>si atentamente observas que Sión</w:t>
      </w:r>
    </w:p>
    <w:p w14:paraId="3E5A5970" w14:textId="77777777" w:rsidR="00903E67" w:rsidRDefault="00903E67" w:rsidP="005636B6">
      <w:pPr>
        <w:spacing w:before="240" w:after="240"/>
      </w:pPr>
      <w:r>
        <w:t>en la tierra se opone a esta montaña;</w:t>
      </w:r>
    </w:p>
    <w:p w14:paraId="2B2605B1" w14:textId="77777777" w:rsidR="00903E67" w:rsidRDefault="00903E67" w:rsidP="005636B6">
      <w:pPr>
        <w:spacing w:before="240" w:after="240"/>
      </w:pPr>
      <w:r>
        <w:t>un horizonte mismo tienen ambas</w:t>
      </w:r>
    </w:p>
    <w:p w14:paraId="6CB50F45" w14:textId="77777777" w:rsidR="00903E67" w:rsidRDefault="00903E67" w:rsidP="005636B6">
      <w:pPr>
        <w:spacing w:before="240" w:after="240"/>
      </w:pPr>
      <w:r>
        <w:t>y hemisferios diversos; y el camino</w:t>
      </w:r>
    </w:p>
    <w:p w14:paraId="7917BE34" w14:textId="77777777" w:rsidR="00903E67" w:rsidRDefault="00903E67" w:rsidP="005636B6">
      <w:pPr>
        <w:spacing w:before="240" w:after="240"/>
      </w:pPr>
      <w:r>
        <w:t>que mal supiera recorrer Faetonte,</w:t>
      </w:r>
    </w:p>
    <w:p w14:paraId="1EE8BFB6" w14:textId="77777777" w:rsidR="00903E67" w:rsidRDefault="00903E67" w:rsidP="005636B6">
      <w:pPr>
        <w:spacing w:before="240" w:after="240"/>
      </w:pPr>
      <w:r>
        <w:t>podrás ver cómo en ésta va por uno,</w:t>
      </w:r>
    </w:p>
    <w:p w14:paraId="620F7578" w14:textId="77777777" w:rsidR="00903E67" w:rsidRDefault="00903E67" w:rsidP="005636B6">
      <w:pPr>
        <w:spacing w:before="240" w:after="240"/>
      </w:pPr>
      <w:r>
        <w:t>y por aquella por el otro lado,</w:t>
      </w:r>
    </w:p>
    <w:p w14:paraId="061A59F5" w14:textId="77777777" w:rsidR="00903E67" w:rsidRDefault="00903E67" w:rsidP="005636B6">
      <w:pPr>
        <w:spacing w:before="240" w:after="240"/>
      </w:pPr>
      <w:r>
        <w:t>si lo ves claro con la inteligencia.»</w:t>
      </w:r>
    </w:p>
    <w:p w14:paraId="3BF9CBEB" w14:textId="77777777" w:rsidR="00903E67" w:rsidRDefault="00903E67" w:rsidP="005636B6">
      <w:pPr>
        <w:spacing w:before="240" w:after="240"/>
      </w:pPr>
      <w:r>
        <w:lastRenderedPageBreak/>
        <w:t>«Cierto maestro -dije- que hasta ahora</w:t>
      </w:r>
    </w:p>
    <w:p w14:paraId="7910CDE2" w14:textId="77777777" w:rsidR="00903E67" w:rsidRDefault="00903E67" w:rsidP="005636B6">
      <w:pPr>
        <w:spacing w:before="240" w:after="240"/>
      </w:pPr>
      <w:r>
        <w:t>no i claro, como lo discierno,</w:t>
      </w:r>
    </w:p>
    <w:p w14:paraId="14B75D4D" w14:textId="77777777" w:rsidR="00903E67" w:rsidRDefault="00903E67" w:rsidP="005636B6">
      <w:pPr>
        <w:spacing w:before="240" w:after="240"/>
      </w:pPr>
      <w:r>
        <w:t>allí donde mi ingenio me faltaba,</w:t>
      </w:r>
    </w:p>
    <w:p w14:paraId="598312BC" w14:textId="77777777" w:rsidR="00903E67" w:rsidRDefault="00903E67" w:rsidP="005636B6">
      <w:pPr>
        <w:spacing w:before="240" w:after="240"/>
      </w:pPr>
      <w:r>
        <w:t>que la mitad del cielo que alto gira,</w:t>
      </w:r>
    </w:p>
    <w:p w14:paraId="1472A63E" w14:textId="77777777" w:rsidR="00903E67" w:rsidRDefault="00903E67" w:rsidP="005636B6">
      <w:pPr>
        <w:spacing w:before="240" w:after="240"/>
      </w:pPr>
      <w:r>
        <w:t>que se llama Ecuador en algún arte,</w:t>
      </w:r>
    </w:p>
    <w:p w14:paraId="0D605A3D" w14:textId="77777777" w:rsidR="00903E67" w:rsidRDefault="00903E67" w:rsidP="005636B6">
      <w:pPr>
        <w:spacing w:before="240" w:after="240"/>
      </w:pPr>
      <w:r>
        <w:t>y entre sol y entre invierno se halla siempre,</w:t>
      </w:r>
    </w:p>
    <w:p w14:paraId="4472951A" w14:textId="77777777" w:rsidR="00903E67" w:rsidRDefault="00903E67" w:rsidP="005636B6">
      <w:pPr>
        <w:spacing w:before="240" w:after="240"/>
      </w:pPr>
      <w:r>
        <w:t>por la causa que dices, dista tanto</w:t>
      </w:r>
    </w:p>
    <w:p w14:paraId="7ACED019" w14:textId="77777777" w:rsidR="00903E67" w:rsidRDefault="00903E67" w:rsidP="005636B6">
      <w:pPr>
        <w:spacing w:before="240" w:after="240"/>
      </w:pPr>
      <w:r>
        <w:t>respecto al Septentrión, cuanto en Judea</w:t>
      </w:r>
    </w:p>
    <w:p w14:paraId="6B123E20" w14:textId="77777777" w:rsidR="00903E67" w:rsidRDefault="00903E67" w:rsidP="005636B6">
      <w:pPr>
        <w:spacing w:before="240" w:after="240"/>
      </w:pPr>
      <w:r>
        <w:t>lo contemplaban en la parte cálida.</w:t>
      </w:r>
    </w:p>
    <w:p w14:paraId="35E632F5" w14:textId="77777777" w:rsidR="00903E67" w:rsidRDefault="00903E67" w:rsidP="005636B6">
      <w:pPr>
        <w:spacing w:before="240" w:after="240"/>
      </w:pPr>
      <w:r>
        <w:t>Mas sabría gustoso, si quisieras,</w:t>
      </w:r>
    </w:p>
    <w:p w14:paraId="5B3DB90B" w14:textId="77777777" w:rsidR="00903E67" w:rsidRDefault="00903E67" w:rsidP="005636B6">
      <w:pPr>
        <w:spacing w:before="240" w:after="240"/>
      </w:pPr>
      <w:r>
        <w:t>cuánto habremos de andar; pues sube el monte</w:t>
      </w:r>
    </w:p>
    <w:p w14:paraId="69F0C53E" w14:textId="77777777" w:rsidR="00903E67" w:rsidRDefault="00903E67" w:rsidP="005636B6">
      <w:pPr>
        <w:spacing w:before="240" w:after="240"/>
      </w:pPr>
      <w:r>
        <w:t>más de lo que subir pueden mis ojos.»</w:t>
      </w:r>
    </w:p>
    <w:p w14:paraId="54CBCB17" w14:textId="77777777" w:rsidR="00903E67" w:rsidRDefault="00903E67" w:rsidP="005636B6">
      <w:pPr>
        <w:spacing w:before="240" w:after="240"/>
      </w:pPr>
      <w:r>
        <w:t>Y él me dijo: «Este monte es de tal modo,</w:t>
      </w:r>
    </w:p>
    <w:p w14:paraId="293B1CF4" w14:textId="77777777" w:rsidR="00903E67" w:rsidRDefault="00903E67" w:rsidP="005636B6">
      <w:pPr>
        <w:spacing w:before="240" w:after="240"/>
      </w:pPr>
      <w:r>
        <w:t>que siempre pesa al comenzar abajo;</w:t>
      </w:r>
    </w:p>
    <w:p w14:paraId="5BD2902F" w14:textId="77777777" w:rsidR="00903E67" w:rsidRDefault="00903E67" w:rsidP="005636B6">
      <w:pPr>
        <w:spacing w:before="240" w:after="240"/>
      </w:pPr>
      <w:r>
        <w:t>y cuando más se sube, menos daña.</w:t>
      </w:r>
    </w:p>
    <w:p w14:paraId="37F24938" w14:textId="77777777" w:rsidR="00903E67" w:rsidRDefault="00903E67" w:rsidP="005636B6">
      <w:pPr>
        <w:spacing w:before="240" w:after="240"/>
      </w:pPr>
      <w:r>
        <w:t>Y así cuando le sientas tan suave,</w:t>
      </w:r>
    </w:p>
    <w:p w14:paraId="64EFC3A1" w14:textId="77777777" w:rsidR="00903E67" w:rsidRDefault="00903E67" w:rsidP="005636B6">
      <w:pPr>
        <w:spacing w:before="240" w:after="240"/>
      </w:pPr>
      <w:r>
        <w:t>que te haga caminar ya tan ligero</w:t>
      </w:r>
    </w:p>
    <w:p w14:paraId="5D30F2F8" w14:textId="77777777" w:rsidR="00903E67" w:rsidRDefault="00903E67" w:rsidP="005636B6">
      <w:pPr>
        <w:spacing w:before="240" w:after="240"/>
      </w:pPr>
      <w:r>
        <w:t>como nave que empuja la corriente,</w:t>
      </w:r>
    </w:p>
    <w:p w14:paraId="39E5FB1F" w14:textId="77777777" w:rsidR="00903E67" w:rsidRDefault="00903E67" w:rsidP="005636B6">
      <w:pPr>
        <w:spacing w:before="240" w:after="240"/>
      </w:pPr>
      <w:r>
        <w:t>habrás llegado al fin de este sendero:</w:t>
      </w:r>
    </w:p>
    <w:p w14:paraId="46DFA4BC" w14:textId="77777777" w:rsidR="00903E67" w:rsidRDefault="00903E67" w:rsidP="005636B6">
      <w:pPr>
        <w:spacing w:before="240" w:after="240"/>
      </w:pPr>
      <w:r>
        <w:lastRenderedPageBreak/>
        <w:t>reposar allí espera tu fatiga.</w:t>
      </w:r>
    </w:p>
    <w:p w14:paraId="0CBF9D49" w14:textId="77777777" w:rsidR="00903E67" w:rsidRDefault="00903E67" w:rsidP="005636B6">
      <w:pPr>
        <w:spacing w:before="240" w:after="240"/>
      </w:pPr>
      <w:r>
        <w:t>Más no respondo, y esto lo sé cierto.»</w:t>
      </w:r>
    </w:p>
    <w:p w14:paraId="2E01BCF5" w14:textId="77777777" w:rsidR="00903E67" w:rsidRDefault="00903E67" w:rsidP="005636B6">
      <w:pPr>
        <w:spacing w:before="240" w:after="240"/>
      </w:pPr>
      <w:r>
        <w:t>Y después de decir estas palabras,</w:t>
      </w:r>
    </w:p>
    <w:p w14:paraId="13BAC8C4" w14:textId="77777777" w:rsidR="00903E67" w:rsidRDefault="00903E67" w:rsidP="005636B6">
      <w:pPr>
        <w:spacing w:before="240" w:after="240"/>
      </w:pPr>
      <w:r>
        <w:t>oímos una voz cercana: «¡Acaso</w:t>
      </w:r>
    </w:p>
    <w:p w14:paraId="7FB4BECC" w14:textId="77777777" w:rsidR="00903E67" w:rsidRDefault="00903E67" w:rsidP="005636B6">
      <w:pPr>
        <w:spacing w:before="240" w:after="240"/>
      </w:pPr>
      <w:r>
        <w:t>necesites sentarte mucho antes!»</w:t>
      </w:r>
    </w:p>
    <w:p w14:paraId="54088FC5" w14:textId="77777777" w:rsidR="00903E67" w:rsidRDefault="00903E67" w:rsidP="005636B6">
      <w:pPr>
        <w:spacing w:before="240" w:after="240"/>
      </w:pPr>
      <w:r>
        <w:t>Los dos al escucharle nos volvimos,</w:t>
      </w:r>
    </w:p>
    <w:p w14:paraId="6780558D" w14:textId="77777777" w:rsidR="00903E67" w:rsidRDefault="00903E67" w:rsidP="005636B6">
      <w:pPr>
        <w:spacing w:before="240" w:after="240"/>
      </w:pPr>
      <w:r>
        <w:t>y vimos a la izquierda un gran peñasco,</w:t>
      </w:r>
    </w:p>
    <w:p w14:paraId="415EEC06" w14:textId="77777777" w:rsidR="00903E67" w:rsidRDefault="00903E67" w:rsidP="005636B6">
      <w:pPr>
        <w:spacing w:before="240" w:after="240"/>
      </w:pPr>
      <w:r>
        <w:t>que antes ninguno habíamos notado.</w:t>
      </w:r>
    </w:p>
    <w:p w14:paraId="719167EF" w14:textId="77777777" w:rsidR="00903E67" w:rsidRDefault="00903E67" w:rsidP="005636B6">
      <w:pPr>
        <w:spacing w:before="240" w:after="240"/>
      </w:pPr>
      <w:r>
        <w:t>Allí fuimos; y había allí personas</w:t>
      </w:r>
    </w:p>
    <w:p w14:paraId="724D4025" w14:textId="77777777" w:rsidR="00903E67" w:rsidRDefault="00903E67" w:rsidP="005636B6">
      <w:pPr>
        <w:spacing w:before="240" w:after="240"/>
      </w:pPr>
      <w:r>
        <w:t>que estaban a la sombra de la piedra</w:t>
      </w:r>
    </w:p>
    <w:p w14:paraId="18A2C341" w14:textId="77777777" w:rsidR="00903E67" w:rsidRDefault="00903E67" w:rsidP="005636B6">
      <w:pPr>
        <w:spacing w:before="240" w:after="240"/>
      </w:pPr>
      <w:r>
        <w:t>como se pone el hombre por vagancia.</w:t>
      </w:r>
    </w:p>
    <w:p w14:paraId="3729592C" w14:textId="77777777" w:rsidR="00903E67" w:rsidRDefault="00903E67" w:rsidP="005636B6">
      <w:pPr>
        <w:spacing w:before="240" w:after="240"/>
      </w:pPr>
      <w:r>
        <w:t>Y uno, que fatigado parecía,</w:t>
      </w:r>
    </w:p>
    <w:p w14:paraId="484ECE8A" w14:textId="77777777" w:rsidR="00903E67" w:rsidRDefault="00903E67" w:rsidP="005636B6">
      <w:pPr>
        <w:spacing w:before="240" w:after="240"/>
      </w:pPr>
      <w:r>
        <w:t>se sentaba abrazando sus rodillas,</w:t>
      </w:r>
    </w:p>
    <w:p w14:paraId="12567102" w14:textId="77777777" w:rsidR="00903E67" w:rsidRDefault="00903E67" w:rsidP="005636B6">
      <w:pPr>
        <w:spacing w:before="240" w:after="240"/>
      </w:pPr>
      <w:r>
        <w:t>con el rostro inclinado puesto entre ellas.</w:t>
      </w:r>
    </w:p>
    <w:p w14:paraId="193A0A48" w14:textId="77777777" w:rsidR="00903E67" w:rsidRDefault="00903E67" w:rsidP="005636B6">
      <w:pPr>
        <w:spacing w:before="240" w:after="240"/>
      </w:pPr>
      <w:r>
        <w:t>«Oh mi dulce señor -dije- contempla</w:t>
      </w:r>
    </w:p>
    <w:p w14:paraId="62A93A9B" w14:textId="77777777" w:rsidR="00903E67" w:rsidRDefault="00903E67" w:rsidP="005636B6">
      <w:pPr>
        <w:spacing w:before="240" w:after="240"/>
      </w:pPr>
      <w:r>
        <w:t>al que más negligente no verías</w:t>
      </w:r>
    </w:p>
    <w:p w14:paraId="113A2CF8" w14:textId="77777777" w:rsidR="00903E67" w:rsidRDefault="00903E67" w:rsidP="005636B6">
      <w:pPr>
        <w:spacing w:before="240" w:after="240"/>
      </w:pPr>
      <w:r>
        <w:t>si la pereza fuese hermana suya.»</w:t>
      </w:r>
    </w:p>
    <w:p w14:paraId="7FDBE5B4" w14:textId="77777777" w:rsidR="00903E67" w:rsidRDefault="00903E67" w:rsidP="005636B6">
      <w:pPr>
        <w:spacing w:before="240" w:after="240"/>
      </w:pPr>
      <w:r>
        <w:t>Entonces se volvió, mirando atento,</w:t>
      </w:r>
    </w:p>
    <w:p w14:paraId="320832C3" w14:textId="77777777" w:rsidR="00903E67" w:rsidRDefault="00903E67" w:rsidP="005636B6">
      <w:pPr>
        <w:spacing w:before="240" w:after="240"/>
      </w:pPr>
      <w:r>
        <w:t>levantando su rostro de los muslos:</w:t>
      </w:r>
    </w:p>
    <w:p w14:paraId="7F902CCA" w14:textId="77777777" w:rsidR="00903E67" w:rsidRDefault="00903E67" w:rsidP="005636B6">
      <w:pPr>
        <w:spacing w:before="240" w:after="240"/>
      </w:pPr>
      <w:r>
        <w:lastRenderedPageBreak/>
        <w:t>«¡Sube tú, puesto que eres tan valiente!»</w:t>
      </w:r>
    </w:p>
    <w:p w14:paraId="59134C4C" w14:textId="77777777" w:rsidR="00903E67" w:rsidRDefault="00903E67" w:rsidP="005636B6">
      <w:pPr>
        <w:spacing w:before="240" w:after="240"/>
      </w:pPr>
      <w:r>
        <w:t>Supe quién era entonces, y el cansancio</w:t>
      </w:r>
    </w:p>
    <w:p w14:paraId="5462F6D2" w14:textId="77777777" w:rsidR="00903E67" w:rsidRDefault="00903E67" w:rsidP="005636B6">
      <w:pPr>
        <w:spacing w:before="240" w:after="240"/>
      </w:pPr>
      <w:r>
        <w:t>que aún el aliento un poco me cortaba,</w:t>
      </w:r>
    </w:p>
    <w:p w14:paraId="73A3AFC0" w14:textId="77777777" w:rsidR="00903E67" w:rsidRDefault="00903E67" w:rsidP="005636B6">
      <w:pPr>
        <w:spacing w:before="240" w:after="240"/>
      </w:pPr>
      <w:r>
        <w:t>no me impidió acercarme a él; y cuando</w:t>
      </w:r>
    </w:p>
    <w:p w14:paraId="699A544E" w14:textId="77777777" w:rsidR="00903E67" w:rsidRDefault="00903E67" w:rsidP="005636B6">
      <w:pPr>
        <w:spacing w:before="240" w:after="240"/>
      </w:pPr>
      <w:r>
        <w:t>estuve al lado, alzó la vista apenas</w:t>
      </w:r>
    </w:p>
    <w:p w14:paraId="60A12267" w14:textId="77777777" w:rsidR="00903E67" w:rsidRDefault="00903E67" w:rsidP="005636B6">
      <w:pPr>
        <w:spacing w:before="240" w:after="240"/>
      </w:pPr>
      <w:r>
        <w:t>diciendo: « ¿Has entendido cómo el sol</w:t>
      </w:r>
    </w:p>
    <w:p w14:paraId="20B1C31B" w14:textId="77777777" w:rsidR="00903E67" w:rsidRDefault="00903E67" w:rsidP="005636B6">
      <w:pPr>
        <w:spacing w:before="240" w:after="240"/>
      </w:pPr>
      <w:r>
        <w:t>lleva su carro por el hombro izquierdo?»</w:t>
      </w:r>
    </w:p>
    <w:p w14:paraId="5E9695AF" w14:textId="77777777" w:rsidR="00903E67" w:rsidRDefault="00903E67" w:rsidP="005636B6">
      <w:pPr>
        <w:spacing w:before="240" w:after="240"/>
      </w:pPr>
      <w:r>
        <w:t>Sus gestos perezosos y sus breves</w:t>
      </w:r>
    </w:p>
    <w:p w14:paraId="51F9413A" w14:textId="77777777" w:rsidR="00903E67" w:rsidRDefault="00903E67" w:rsidP="005636B6">
      <w:pPr>
        <w:spacing w:before="240" w:after="240"/>
      </w:pPr>
      <w:r>
        <w:t>palabras me causaron leve risa;</w:t>
      </w:r>
    </w:p>
    <w:p w14:paraId="62482210" w14:textId="77777777" w:rsidR="00903E67" w:rsidRDefault="00903E67" w:rsidP="005636B6">
      <w:pPr>
        <w:spacing w:before="240" w:after="240"/>
      </w:pPr>
      <w:r>
        <w:t>Después: «Belacqua -dije- no me duelo</w:t>
      </w:r>
    </w:p>
    <w:p w14:paraId="044FB168" w14:textId="77777777" w:rsidR="00903E67" w:rsidRDefault="00903E67" w:rsidP="005636B6">
      <w:pPr>
        <w:spacing w:before="240" w:after="240"/>
      </w:pPr>
      <w:r>
        <w:t>ya de ti; pero di, ¿por qué te sientas</w:t>
      </w:r>
    </w:p>
    <w:p w14:paraId="0055A459" w14:textId="77777777" w:rsidR="00903E67" w:rsidRDefault="00903E67" w:rsidP="005636B6">
      <w:pPr>
        <w:spacing w:before="240" w:after="240"/>
      </w:pPr>
      <w:r>
        <w:t>aquf precisamente? ¿escolta esperas,</w:t>
      </w:r>
    </w:p>
    <w:p w14:paraId="708E9B55" w14:textId="77777777" w:rsidR="00903E67" w:rsidRDefault="00903E67" w:rsidP="005636B6">
      <w:pPr>
        <w:spacing w:before="240" w:after="240"/>
      </w:pPr>
      <w:r>
        <w:t>o la antigua costumbre te domina?»</w:t>
      </w:r>
    </w:p>
    <w:p w14:paraId="29EA0424" w14:textId="77777777" w:rsidR="00903E67" w:rsidRDefault="00903E67" w:rsidP="005636B6">
      <w:pPr>
        <w:spacing w:before="240" w:after="240"/>
      </w:pPr>
      <w:r>
        <w:t>Y él: «De qué sirve, hermano, el ir a arriba,</w:t>
      </w:r>
    </w:p>
    <w:p w14:paraId="11ADAF79" w14:textId="77777777" w:rsidR="00903E67" w:rsidRDefault="00903E67" w:rsidP="005636B6">
      <w:pPr>
        <w:spacing w:before="240" w:after="240"/>
      </w:pPr>
      <w:r>
        <w:t>pues no me dejaría ir al castigo</w:t>
      </w:r>
    </w:p>
    <w:p w14:paraId="4F3178FE" w14:textId="77777777" w:rsidR="00903E67" w:rsidRDefault="00903E67" w:rsidP="005636B6">
      <w:pPr>
        <w:spacing w:before="240" w:after="240"/>
      </w:pPr>
      <w:r>
        <w:t>el ángel del Señor que está en la puerta.</w:t>
      </w:r>
    </w:p>
    <w:p w14:paraId="37FB7F6A" w14:textId="77777777" w:rsidR="00903E67" w:rsidRDefault="00903E67" w:rsidP="005636B6">
      <w:pPr>
        <w:spacing w:before="240" w:after="240"/>
      </w:pPr>
      <w:r>
        <w:t>Es necesario que antes gire el cielo</w:t>
      </w:r>
    </w:p>
    <w:p w14:paraId="4653E8DD" w14:textId="77777777" w:rsidR="00903E67" w:rsidRDefault="00903E67" w:rsidP="005636B6">
      <w:pPr>
        <w:spacing w:before="240" w:after="240"/>
      </w:pPr>
      <w:r>
        <w:t>sobre mí tantas veces, cuanto en vida,</w:t>
      </w:r>
    </w:p>
    <w:p w14:paraId="1C193A95" w14:textId="77777777" w:rsidR="00903E67" w:rsidRDefault="00903E67" w:rsidP="005636B6">
      <w:pPr>
        <w:spacing w:before="240" w:after="240"/>
      </w:pPr>
      <w:r>
        <w:t>pues que dejé para el final el llanto;</w:t>
      </w:r>
    </w:p>
    <w:p w14:paraId="0EE926DF" w14:textId="77777777" w:rsidR="00903E67" w:rsidRDefault="00903E67" w:rsidP="005636B6">
      <w:pPr>
        <w:spacing w:before="240" w:after="240"/>
      </w:pPr>
      <w:r>
        <w:lastRenderedPageBreak/>
        <w:t>si es que antes no me ayuda la oración</w:t>
      </w:r>
    </w:p>
    <w:p w14:paraId="2184EA18" w14:textId="77777777" w:rsidR="00903E67" w:rsidRDefault="00903E67" w:rsidP="005636B6">
      <w:pPr>
        <w:spacing w:before="240" w:after="240"/>
      </w:pPr>
      <w:r>
        <w:t>de un corazón surgida que esté en gracia:</w:t>
      </w:r>
    </w:p>
    <w:p w14:paraId="03154D39" w14:textId="77777777" w:rsidR="00903E67" w:rsidRDefault="00903E67" w:rsidP="005636B6">
      <w:pPr>
        <w:spacing w:before="240" w:after="240"/>
      </w:pPr>
      <w:r>
        <w:t>porque la otra en el cielo no se escucha.»</w:t>
      </w:r>
    </w:p>
    <w:p w14:paraId="63404784" w14:textId="77777777" w:rsidR="00903E67" w:rsidRDefault="00903E67" w:rsidP="005636B6">
      <w:pPr>
        <w:spacing w:before="240" w:after="240"/>
      </w:pPr>
      <w:r>
        <w:t>Y ya delante de mí iba el poeta,</w:t>
      </w:r>
    </w:p>
    <w:p w14:paraId="34047B8E" w14:textId="77777777" w:rsidR="00903E67" w:rsidRDefault="00903E67" w:rsidP="005636B6">
      <w:pPr>
        <w:spacing w:before="240" w:after="240"/>
      </w:pPr>
      <w:r>
        <w:t>diciendo: «Vamos ven, mira que toca</w:t>
      </w:r>
    </w:p>
    <w:p w14:paraId="2B04D6F2" w14:textId="77777777" w:rsidR="00903E67" w:rsidRDefault="00903E67" w:rsidP="005636B6">
      <w:pPr>
        <w:spacing w:before="240" w:after="240"/>
      </w:pPr>
      <w:r>
        <w:t>el sol el meridiano, y en la orilla</w:t>
      </w:r>
    </w:p>
    <w:p w14:paraId="73B6CC04" w14:textId="77777777" w:rsidR="00903E67" w:rsidRDefault="00903E67" w:rsidP="005636B6">
      <w:pPr>
        <w:spacing w:before="240" w:after="240"/>
      </w:pPr>
      <w:r>
        <w:t>cubre el pie de la noche ya Marruecos.»</w:t>
      </w:r>
    </w:p>
    <w:p w14:paraId="74E0B75E" w14:textId="4B6CC93F" w:rsidR="00903E67" w:rsidRDefault="00903E67" w:rsidP="005636B6">
      <w:pPr>
        <w:pStyle w:val="Ttulo2"/>
        <w:spacing w:before="240" w:after="240"/>
      </w:pPr>
      <w:r>
        <w:br w:type="page"/>
      </w:r>
      <w:bookmarkStart w:id="44" w:name="_Toc196140967"/>
      <w:r>
        <w:lastRenderedPageBreak/>
        <w:t>CANTO V</w:t>
      </w:r>
      <w:bookmarkEnd w:id="44"/>
    </w:p>
    <w:p w14:paraId="2BB7B2ED" w14:textId="0727AE01" w:rsidR="00903E67" w:rsidRDefault="00903E67" w:rsidP="005636B6">
      <w:pPr>
        <w:spacing w:before="240" w:after="240"/>
      </w:pPr>
      <w:r>
        <w:t>De esa sombra me había separado</w:t>
      </w:r>
      <w:r w:rsidR="00E76E2F">
        <w:t xml:space="preserve">, </w:t>
      </w:r>
      <w:r>
        <w:t>y seguía los pasos de mi guía,</w:t>
      </w:r>
    </w:p>
    <w:p w14:paraId="41580025" w14:textId="77777777" w:rsidR="00903E67" w:rsidRDefault="00903E67" w:rsidP="005636B6">
      <w:pPr>
        <w:spacing w:before="240" w:after="240"/>
      </w:pPr>
      <w:r>
        <w:t>cuando detrás de mí, su dedo alzando,</w:t>
      </w:r>
    </w:p>
    <w:p w14:paraId="680A614F" w14:textId="77777777" w:rsidR="00903E67" w:rsidRDefault="00903E67" w:rsidP="005636B6">
      <w:pPr>
        <w:spacing w:before="240" w:after="240"/>
      </w:pPr>
      <w:r>
        <w:t>una gritó: «iMirad, que no iluminan</w:t>
      </w:r>
    </w:p>
    <w:p w14:paraId="7143F3AE" w14:textId="77777777" w:rsidR="00903E67" w:rsidRDefault="00903E67" w:rsidP="005636B6">
      <w:pPr>
        <w:spacing w:before="240" w:after="240"/>
      </w:pPr>
      <w:r>
        <w:t>los rayos a la izquierda del de abajo,</w:t>
      </w:r>
    </w:p>
    <w:p w14:paraId="56E84E33" w14:textId="77777777" w:rsidR="00903E67" w:rsidRDefault="00903E67" w:rsidP="005636B6">
      <w:pPr>
        <w:spacing w:before="240" w:after="240"/>
      </w:pPr>
      <w:r>
        <w:t>y cual vivo parece comportarse!»</w:t>
      </w:r>
    </w:p>
    <w:p w14:paraId="290CDB43" w14:textId="77777777" w:rsidR="00903E67" w:rsidRDefault="00903E67" w:rsidP="005636B6">
      <w:pPr>
        <w:spacing w:before="240" w:after="240"/>
      </w:pPr>
      <w:r>
        <w:t>Volví los ojos al oír aquello,</w:t>
      </w:r>
    </w:p>
    <w:p w14:paraId="6D445FEB" w14:textId="77777777" w:rsidR="00903E67" w:rsidRDefault="00903E67" w:rsidP="005636B6">
      <w:pPr>
        <w:spacing w:before="240" w:after="240"/>
      </w:pPr>
      <w:r>
        <w:t>y los vi que miraban asombrados,</w:t>
      </w:r>
    </w:p>
    <w:p w14:paraId="7320BE9E" w14:textId="77777777" w:rsidR="00903E67" w:rsidRDefault="00903E67" w:rsidP="005636B6">
      <w:pPr>
        <w:spacing w:before="240" w:after="240"/>
      </w:pPr>
      <w:r>
        <w:t>sólo a mí, y a la luz que interceptaba.</w:t>
      </w:r>
    </w:p>
    <w:p w14:paraId="4A3DA42A" w14:textId="77777777" w:rsidR="00903E67" w:rsidRDefault="00903E67" w:rsidP="005636B6">
      <w:pPr>
        <w:spacing w:before="240" w:after="240"/>
      </w:pPr>
      <w:r>
        <w:t>«¿Tú ánimo por qué se enreda tanto</w:t>
      </w:r>
    </w:p>
    <w:p w14:paraId="39CFC755" w14:textId="77777777" w:rsidR="00903E67" w:rsidRDefault="00903E67" w:rsidP="005636B6">
      <w:pPr>
        <w:spacing w:before="240" w:after="240"/>
      </w:pPr>
      <w:r>
        <w:t>-dijo el maestro- que el andar retardas?</w:t>
      </w:r>
    </w:p>
    <w:p w14:paraId="731EED2E" w14:textId="77777777" w:rsidR="00903E67" w:rsidRDefault="00903E67" w:rsidP="005636B6">
      <w:pPr>
        <w:spacing w:before="240" w:after="240"/>
      </w:pPr>
      <w:r>
        <w:t>¿qué te importa lo que esos cuchichean?</w:t>
      </w:r>
    </w:p>
    <w:p w14:paraId="047DEDBC" w14:textId="77777777" w:rsidR="00903E67" w:rsidRDefault="00903E67" w:rsidP="005636B6">
      <w:pPr>
        <w:spacing w:before="240" w:after="240"/>
      </w:pPr>
      <w:r>
        <w:t>Deja hablar a la gente y ven conmigo:</w:t>
      </w:r>
    </w:p>
    <w:p w14:paraId="6E15E7B0" w14:textId="77777777" w:rsidR="00903E67" w:rsidRDefault="00903E67" w:rsidP="005636B6">
      <w:pPr>
        <w:spacing w:before="240" w:after="240"/>
      </w:pPr>
      <w:r>
        <w:t>sé como aquella torre que no tiembla</w:t>
      </w:r>
    </w:p>
    <w:p w14:paraId="59663316" w14:textId="77777777" w:rsidR="00903E67" w:rsidRDefault="00903E67" w:rsidP="005636B6">
      <w:pPr>
        <w:spacing w:before="240" w:after="240"/>
      </w:pPr>
      <w:r>
        <w:t>nunca su cima aunque los vientos soplen;</w:t>
      </w:r>
    </w:p>
    <w:p w14:paraId="40C2BF6A" w14:textId="77777777" w:rsidR="00903E67" w:rsidRDefault="00903E67" w:rsidP="005636B6">
      <w:pPr>
        <w:spacing w:before="240" w:after="240"/>
      </w:pPr>
      <w:r>
        <w:t>pues aquel en quien bulle un pensamiento</w:t>
      </w:r>
    </w:p>
    <w:p w14:paraId="0A3618FB" w14:textId="77777777" w:rsidR="00903E67" w:rsidRDefault="00903E67" w:rsidP="005636B6">
      <w:pPr>
        <w:spacing w:before="240" w:after="240"/>
      </w:pPr>
      <w:r>
        <w:t>sobre otro pensamiento, se extravía,</w:t>
      </w:r>
    </w:p>
    <w:p w14:paraId="586915FF" w14:textId="77777777" w:rsidR="00903E67" w:rsidRDefault="00903E67" w:rsidP="005636B6">
      <w:pPr>
        <w:spacing w:before="240" w:after="240"/>
      </w:pPr>
      <w:r>
        <w:t>porque el fuego del uno ablanda al otro.»</w:t>
      </w:r>
    </w:p>
    <w:p w14:paraId="527DB60C" w14:textId="77777777" w:rsidR="00903E67" w:rsidRDefault="00903E67" w:rsidP="005636B6">
      <w:pPr>
        <w:spacing w:before="240" w:after="240"/>
      </w:pPr>
      <w:r>
        <w:t>¿Qué podía decir si no: « Ya voy»?</w:t>
      </w:r>
    </w:p>
    <w:p w14:paraId="3BBDBF1B" w14:textId="77777777" w:rsidR="00903E67" w:rsidRDefault="00903E67" w:rsidP="005636B6">
      <w:pPr>
        <w:spacing w:before="240" w:after="240"/>
      </w:pPr>
      <w:r>
        <w:lastRenderedPageBreak/>
        <w:t>Díjelo, más cubriéndome el color</w:t>
      </w:r>
    </w:p>
    <w:p w14:paraId="795932FD" w14:textId="77777777" w:rsidR="00903E67" w:rsidRDefault="00903E67" w:rsidP="005636B6">
      <w:pPr>
        <w:spacing w:before="240" w:after="240"/>
      </w:pPr>
      <w:r>
        <w:t>que digno de perdón al hombre vuelve.</w:t>
      </w:r>
    </w:p>
    <w:p w14:paraId="6E061F59" w14:textId="77777777" w:rsidR="00903E67" w:rsidRDefault="00903E67" w:rsidP="005636B6">
      <w:pPr>
        <w:spacing w:before="240" w:after="240"/>
      </w:pPr>
      <w:r>
        <w:t>Mientras tanto a través de la ladera</w:t>
      </w:r>
    </w:p>
    <w:p w14:paraId="7BED9AE1" w14:textId="77777777" w:rsidR="00903E67" w:rsidRDefault="00903E67" w:rsidP="005636B6">
      <w:pPr>
        <w:spacing w:before="240" w:after="240"/>
      </w:pPr>
      <w:r>
        <w:t>una gente venía hacia nosotros,</w:t>
      </w:r>
    </w:p>
    <w:p w14:paraId="655BAC30" w14:textId="77777777" w:rsidR="00903E67" w:rsidRDefault="00903E67" w:rsidP="005636B6">
      <w:pPr>
        <w:spacing w:before="240" w:after="240"/>
      </w:pPr>
      <w:r>
        <w:t>cantando el «Miserere», verso a verso.</w:t>
      </w:r>
    </w:p>
    <w:p w14:paraId="08E9906C" w14:textId="77777777" w:rsidR="00903E67" w:rsidRDefault="00903E67" w:rsidP="005636B6">
      <w:pPr>
        <w:spacing w:before="240" w:after="240"/>
      </w:pPr>
      <w:r>
        <w:t>Cuando notaron que ocasión no daba</w:t>
      </w:r>
    </w:p>
    <w:p w14:paraId="035630B1" w14:textId="77777777" w:rsidR="00903E67" w:rsidRDefault="00903E67" w:rsidP="005636B6">
      <w:pPr>
        <w:spacing w:before="240" w:after="240"/>
      </w:pPr>
      <w:r>
        <w:t>de atravesar los rayos con mi cuerpo,</w:t>
      </w:r>
    </w:p>
    <w:p w14:paraId="1C96A549" w14:textId="77777777" w:rsidR="00903E67" w:rsidRDefault="00903E67" w:rsidP="005636B6">
      <w:pPr>
        <w:spacing w:before="240" w:after="240"/>
      </w:pPr>
      <w:r>
        <w:t>por un gran «Oh» cambiaron su cantiga;</w:t>
      </w:r>
    </w:p>
    <w:p w14:paraId="5A4F90B9" w14:textId="77777777" w:rsidR="00903E67" w:rsidRDefault="00903E67" w:rsidP="005636B6">
      <w:pPr>
        <w:spacing w:before="240" w:after="240"/>
      </w:pPr>
      <w:r>
        <w:t>y dos de ellos, en forma de emisarios,</w:t>
      </w:r>
    </w:p>
    <w:p w14:paraId="396FF3AE" w14:textId="77777777" w:rsidR="00903E67" w:rsidRDefault="00903E67" w:rsidP="005636B6">
      <w:pPr>
        <w:spacing w:before="240" w:after="240"/>
      </w:pPr>
      <w:r>
        <w:t>corrieron hacia mí y me preguntaron:</w:t>
      </w:r>
    </w:p>
    <w:p w14:paraId="16E43853" w14:textId="77777777" w:rsidR="00903E67" w:rsidRDefault="00903E67" w:rsidP="005636B6">
      <w:pPr>
        <w:spacing w:before="240" w:after="240"/>
      </w:pPr>
      <w:r>
        <w:t>«Haznos saber de vuestra condición»</w:t>
      </w:r>
    </w:p>
    <w:p w14:paraId="4C518106" w14:textId="77777777" w:rsidR="00903E67" w:rsidRDefault="00903E67" w:rsidP="005636B6">
      <w:pPr>
        <w:spacing w:before="240" w:after="240"/>
      </w:pPr>
      <w:r>
        <w:t>Y mi maestro: «Bien podéis marcharos</w:t>
      </w:r>
    </w:p>
    <w:p w14:paraId="6DCF97D9" w14:textId="77777777" w:rsidR="00903E67" w:rsidRDefault="00903E67" w:rsidP="005636B6">
      <w:pPr>
        <w:spacing w:before="240" w:after="240"/>
      </w:pPr>
      <w:r>
        <w:t>y a aquellos que os mandaron referirles</w:t>
      </w:r>
    </w:p>
    <w:p w14:paraId="50014369" w14:textId="77777777" w:rsidR="00903E67" w:rsidRDefault="00903E67" w:rsidP="005636B6">
      <w:pPr>
        <w:spacing w:before="240" w:after="240"/>
      </w:pPr>
      <w:r>
        <w:t>que el cuerpo de éste es carne verdadera.</w:t>
      </w:r>
    </w:p>
    <w:p w14:paraId="5B83FC6B" w14:textId="77777777" w:rsidR="00903E67" w:rsidRDefault="00903E67" w:rsidP="005636B6">
      <w:pPr>
        <w:spacing w:before="240" w:after="240"/>
      </w:pPr>
      <w:r>
        <w:t>Si al contemplar su sombra se pararon,</w:t>
      </w:r>
    </w:p>
    <w:p w14:paraId="71777693" w14:textId="77777777" w:rsidR="00903E67" w:rsidRDefault="00903E67" w:rsidP="005636B6">
      <w:pPr>
        <w:spacing w:before="240" w:after="240"/>
      </w:pPr>
      <w:r>
        <w:t>como yo creo, baste la respuesta:</w:t>
      </w:r>
    </w:p>
    <w:p w14:paraId="0F0CE037" w14:textId="77777777" w:rsidR="00903E67" w:rsidRDefault="00903E67" w:rsidP="005636B6">
      <w:pPr>
        <w:spacing w:before="240" w:after="240"/>
      </w:pPr>
      <w:r>
        <w:t>hacedle honor, que acaso os aproveche.»</w:t>
      </w:r>
    </w:p>
    <w:p w14:paraId="7C02465D" w14:textId="77777777" w:rsidR="00903E67" w:rsidRDefault="00903E67" w:rsidP="005636B6">
      <w:pPr>
        <w:spacing w:before="240" w:after="240"/>
      </w:pPr>
      <w:r>
        <w:t>Tan rápidos vapores encendidos</w:t>
      </w:r>
    </w:p>
    <w:p w14:paraId="7E525A50" w14:textId="77777777" w:rsidR="00903E67" w:rsidRDefault="00903E67" w:rsidP="005636B6">
      <w:pPr>
        <w:spacing w:before="240" w:after="240"/>
      </w:pPr>
      <w:r>
        <w:t>no vi rasgar el cielo en plena noche,</w:t>
      </w:r>
    </w:p>
    <w:p w14:paraId="385FAB12" w14:textId="77777777" w:rsidR="00903E67" w:rsidRDefault="00903E67" w:rsidP="005636B6">
      <w:pPr>
        <w:spacing w:before="240" w:after="240"/>
      </w:pPr>
      <w:r>
        <w:lastRenderedPageBreak/>
        <w:t>ni las nubes de agosto en el ocaso,</w:t>
      </w:r>
    </w:p>
    <w:p w14:paraId="49329CB1" w14:textId="77777777" w:rsidR="00903E67" w:rsidRDefault="00903E67" w:rsidP="005636B6">
      <w:pPr>
        <w:spacing w:before="240" w:after="240"/>
      </w:pPr>
      <w:r>
        <w:t>como aquellos a lo alto se volvieron,</w:t>
      </w:r>
    </w:p>
    <w:p w14:paraId="35B21342" w14:textId="77777777" w:rsidR="00903E67" w:rsidRDefault="00903E67" w:rsidP="005636B6">
      <w:pPr>
        <w:spacing w:before="240" w:after="240"/>
      </w:pPr>
      <w:r>
        <w:t>y junto a los demás dieron la vuelta,</w:t>
      </w:r>
    </w:p>
    <w:p w14:paraId="0B99A678" w14:textId="77777777" w:rsidR="00903E67" w:rsidRDefault="00903E67" w:rsidP="005636B6">
      <w:pPr>
        <w:spacing w:before="240" w:after="240"/>
      </w:pPr>
      <w:r>
        <w:t>como un tropel sin freno hacia nosotros.</w:t>
      </w:r>
    </w:p>
    <w:p w14:paraId="2093F4C1" w14:textId="77777777" w:rsidR="00903E67" w:rsidRDefault="00903E67" w:rsidP="005636B6">
      <w:pPr>
        <w:spacing w:before="240" w:after="240"/>
      </w:pPr>
      <w:r>
        <w:t>«Mucha es la gente que a nosotros viene,</w:t>
      </w:r>
    </w:p>
    <w:p w14:paraId="67215B90" w14:textId="77777777" w:rsidR="00903E67" w:rsidRDefault="00903E67" w:rsidP="005636B6">
      <w:pPr>
        <w:spacing w:before="240" w:after="240"/>
      </w:pPr>
      <w:r>
        <w:t>y te quieren rogar --dijo el poeta-:</w:t>
      </w:r>
    </w:p>
    <w:p w14:paraId="05C2A026" w14:textId="77777777" w:rsidR="00903E67" w:rsidRDefault="00903E67" w:rsidP="005636B6">
      <w:pPr>
        <w:spacing w:before="240" w:after="240"/>
      </w:pPr>
      <w:r>
        <w:t>mas sigue andando, y caminando escucha.»</w:t>
      </w:r>
    </w:p>
    <w:p w14:paraId="16867673" w14:textId="77777777" w:rsidR="00903E67" w:rsidRDefault="00903E67" w:rsidP="005636B6">
      <w:pPr>
        <w:spacing w:before="240" w:after="240"/>
      </w:pPr>
      <w:r>
        <w:t>«Oh alma que caminas con aquellos</w:t>
      </w:r>
    </w:p>
    <w:p w14:paraId="3F7AC66F" w14:textId="77777777" w:rsidR="00903E67" w:rsidRDefault="00903E67" w:rsidP="005636B6">
      <w:pPr>
        <w:spacing w:before="240" w:after="240"/>
      </w:pPr>
      <w:r>
        <w:t>miembros con que naciste, a ser dichoso,</w:t>
      </w:r>
    </w:p>
    <w:p w14:paraId="641B740D" w14:textId="77777777" w:rsidR="00903E67" w:rsidRDefault="00903E67" w:rsidP="005636B6">
      <w:pPr>
        <w:spacing w:before="240" w:after="240"/>
      </w:pPr>
      <w:r>
        <w:t>-se acercaban gritando- aquieta el paso.</w:t>
      </w:r>
    </w:p>
    <w:p w14:paraId="0C400DDD" w14:textId="77777777" w:rsidR="00903E67" w:rsidRDefault="00903E67" w:rsidP="005636B6">
      <w:pPr>
        <w:spacing w:before="240" w:after="240"/>
      </w:pPr>
      <w:r>
        <w:t>Mira si a alguno de nosotros viste,</w:t>
      </w:r>
    </w:p>
    <w:p w14:paraId="1060836C" w14:textId="77777777" w:rsidR="00903E67" w:rsidRDefault="00903E67" w:rsidP="005636B6">
      <w:pPr>
        <w:spacing w:before="240" w:after="240"/>
      </w:pPr>
      <w:r>
        <w:t>para que de él allí noticias lleves:</w:t>
      </w:r>
    </w:p>
    <w:p w14:paraId="619E792F" w14:textId="77777777" w:rsidR="00903E67" w:rsidRDefault="00903E67" w:rsidP="005636B6">
      <w:pPr>
        <w:spacing w:before="240" w:after="240"/>
      </w:pPr>
      <w:r>
        <w:t>¡Ah!, ¿por qué sigues? ¡Ah!, ¿por qué no paras?</w:t>
      </w:r>
    </w:p>
    <w:p w14:paraId="179BEDB2" w14:textId="77777777" w:rsidR="00903E67" w:rsidRDefault="00903E67" w:rsidP="005636B6">
      <w:pPr>
        <w:spacing w:before="240" w:after="240"/>
      </w:pPr>
      <w:r>
        <w:t>Todos muertos violentamente fuimos,</w:t>
      </w:r>
    </w:p>
    <w:p w14:paraId="53FA9589" w14:textId="77777777" w:rsidR="00903E67" w:rsidRDefault="00903E67" w:rsidP="005636B6">
      <w:pPr>
        <w:spacing w:before="240" w:after="240"/>
      </w:pPr>
      <w:r>
        <w:t>y hasta el último instante pecadores;</w:t>
      </w:r>
    </w:p>
    <w:p w14:paraId="4F479ABC" w14:textId="77777777" w:rsidR="00903E67" w:rsidRDefault="00903E67" w:rsidP="005636B6">
      <w:pPr>
        <w:spacing w:before="240" w:after="240"/>
      </w:pPr>
      <w:r>
        <w:t>la luz del cielo entonces nos dio juicio</w:t>
      </w:r>
    </w:p>
    <w:p w14:paraId="090802B4" w14:textId="77777777" w:rsidR="00903E67" w:rsidRDefault="00903E67" w:rsidP="005636B6">
      <w:pPr>
        <w:spacing w:before="240" w:after="240"/>
      </w:pPr>
      <w:r>
        <w:t>y, arrepentidos, perdonando, fuera</w:t>
      </w:r>
    </w:p>
    <w:p w14:paraId="135C7628" w14:textId="77777777" w:rsidR="00903E67" w:rsidRDefault="00903E67" w:rsidP="005636B6">
      <w:pPr>
        <w:spacing w:before="240" w:after="240"/>
      </w:pPr>
      <w:r>
        <w:t>salimos de la vida en paz con Dios,</w:t>
      </w:r>
    </w:p>
    <w:p w14:paraId="5D2D89F0" w14:textId="77777777" w:rsidR="00903E67" w:rsidRDefault="00903E67" w:rsidP="005636B6">
      <w:pPr>
        <w:spacing w:before="240" w:after="240"/>
      </w:pPr>
      <w:r>
        <w:t>y el deseo de verle nos aflige.»</w:t>
      </w:r>
    </w:p>
    <w:p w14:paraId="371198E0" w14:textId="77777777" w:rsidR="00903E67" w:rsidRDefault="00903E67" w:rsidP="005636B6">
      <w:pPr>
        <w:spacing w:before="240" w:after="240"/>
      </w:pPr>
      <w:r>
        <w:lastRenderedPageBreak/>
        <w:t>Y yo: «Por más que mire vuestros rostros</w:t>
      </w:r>
    </w:p>
    <w:p w14:paraId="3922974D" w14:textId="77777777" w:rsidR="00903E67" w:rsidRDefault="00903E67" w:rsidP="005636B6">
      <w:pPr>
        <w:spacing w:before="240" w:after="240"/>
      </w:pPr>
      <w:r>
        <w:t>no os reconozco: mas si deseáis</w:t>
      </w:r>
    </w:p>
    <w:p w14:paraId="7F133B36" w14:textId="77777777" w:rsidR="00903E67" w:rsidRDefault="00903E67" w:rsidP="005636B6">
      <w:pPr>
        <w:spacing w:before="240" w:after="240"/>
      </w:pPr>
      <w:r>
        <w:t>algo que pueda hacer, buenos espíritus,</w:t>
      </w:r>
    </w:p>
    <w:p w14:paraId="1FD38972" w14:textId="77777777" w:rsidR="00903E67" w:rsidRDefault="00903E67" w:rsidP="005636B6">
      <w:pPr>
        <w:spacing w:before="240" w:after="240"/>
      </w:pPr>
      <w:r>
        <w:t>decidmelo y lo haré, por esa paz</w:t>
      </w:r>
    </w:p>
    <w:p w14:paraId="114C9396" w14:textId="77777777" w:rsidR="00903E67" w:rsidRDefault="00903E67" w:rsidP="005636B6">
      <w:pPr>
        <w:spacing w:before="240" w:after="240"/>
      </w:pPr>
      <w:r>
        <w:t>que, detrás de los pasos de mi guía,</w:t>
      </w:r>
    </w:p>
    <w:p w14:paraId="41C6ABAC" w14:textId="77777777" w:rsidR="00903E67" w:rsidRDefault="00903E67" w:rsidP="005636B6">
      <w:pPr>
        <w:spacing w:before="240" w:after="240"/>
      </w:pPr>
      <w:r>
        <w:t>de mundo en mundo buscar se me hace.»</w:t>
      </w:r>
    </w:p>
    <w:p w14:paraId="7DB4B894" w14:textId="77777777" w:rsidR="00903E67" w:rsidRDefault="00903E67" w:rsidP="005636B6">
      <w:pPr>
        <w:spacing w:before="240" w:after="240"/>
      </w:pPr>
      <w:r>
        <w:t>Y uno repuso: «Todos nos fiamos</w:t>
      </w:r>
    </w:p>
    <w:p w14:paraId="1919F077" w14:textId="77777777" w:rsidR="00903E67" w:rsidRDefault="00903E67" w:rsidP="005636B6">
      <w:pPr>
        <w:spacing w:before="240" w:after="240"/>
      </w:pPr>
      <w:r>
        <w:t>de tus bondades sin que nos lo jures,</w:t>
      </w:r>
    </w:p>
    <w:p w14:paraId="132AD1E3" w14:textId="77777777" w:rsidR="00903E67" w:rsidRDefault="00903E67" w:rsidP="005636B6">
      <w:pPr>
        <w:spacing w:before="240" w:after="240"/>
      </w:pPr>
      <w:r>
        <w:t>si es que tu voluntad no es impedida.</w:t>
      </w:r>
    </w:p>
    <w:p w14:paraId="6CC29DF8" w14:textId="77777777" w:rsidR="00903E67" w:rsidRDefault="00903E67" w:rsidP="005636B6">
      <w:pPr>
        <w:spacing w:before="240" w:after="240"/>
      </w:pPr>
      <w:r>
        <w:t>Por lo que yo que hablé antes que los otros,</w:t>
      </w:r>
    </w:p>
    <w:p w14:paraId="01332F41" w14:textId="77777777" w:rsidR="00903E67" w:rsidRDefault="00903E67" w:rsidP="005636B6">
      <w:pPr>
        <w:spacing w:before="240" w:after="240"/>
      </w:pPr>
      <w:r>
        <w:t>te ruego, que si ves esa comarca</w:t>
      </w:r>
    </w:p>
    <w:p w14:paraId="23A88357" w14:textId="77777777" w:rsidR="00903E67" w:rsidRDefault="00903E67" w:rsidP="005636B6">
      <w:pPr>
        <w:spacing w:before="240" w:after="240"/>
      </w:pPr>
      <w:r>
        <w:t>que está entre la Romaña y la de Carlos,</w:t>
      </w:r>
    </w:p>
    <w:p w14:paraId="12C37953" w14:textId="77777777" w:rsidR="00903E67" w:rsidRDefault="00903E67" w:rsidP="005636B6">
      <w:pPr>
        <w:spacing w:before="240" w:after="240"/>
      </w:pPr>
      <w:r>
        <w:t>que de tus ruegos me hagas cortesía</w:t>
      </w:r>
    </w:p>
    <w:p w14:paraId="70122686" w14:textId="77777777" w:rsidR="00903E67" w:rsidRDefault="00903E67" w:rsidP="005636B6">
      <w:pPr>
        <w:spacing w:before="240" w:after="240"/>
      </w:pPr>
      <w:r>
        <w:t>en Fano, y que por mi bien se suplique,</w:t>
      </w:r>
    </w:p>
    <w:p w14:paraId="035CE22D" w14:textId="77777777" w:rsidR="00903E67" w:rsidRDefault="00903E67" w:rsidP="005636B6">
      <w:pPr>
        <w:spacing w:before="240" w:after="240"/>
      </w:pPr>
      <w:r>
        <w:t>y las graves ofensas purgar pueda.</w:t>
      </w:r>
    </w:p>
    <w:p w14:paraId="1D5D7B0B" w14:textId="77777777" w:rsidR="00903E67" w:rsidRDefault="00903E67" w:rsidP="005636B6">
      <w:pPr>
        <w:spacing w:before="240" w:after="240"/>
      </w:pPr>
      <w:r>
        <w:t>Allí nací, mas los profundos huecos</w:t>
      </w:r>
    </w:p>
    <w:p w14:paraId="26460C4C" w14:textId="77777777" w:rsidR="00903E67" w:rsidRDefault="00903E67" w:rsidP="005636B6">
      <w:pPr>
        <w:spacing w:before="240" w:after="240"/>
      </w:pPr>
      <w:r>
        <w:t>por los que huyó la sangre en que vivía,</w:t>
      </w:r>
    </w:p>
    <w:p w14:paraId="68527508" w14:textId="77777777" w:rsidR="00903E67" w:rsidRDefault="00903E67" w:rsidP="005636B6">
      <w:pPr>
        <w:spacing w:before="240" w:after="240"/>
      </w:pPr>
      <w:r>
        <w:t>en tierras de Antenor me fueron hechos,</w:t>
      </w:r>
    </w:p>
    <w:p w14:paraId="3E60A14D" w14:textId="77777777" w:rsidR="00903E67" w:rsidRDefault="00903E67" w:rsidP="005636B6">
      <w:pPr>
        <w:spacing w:before="240" w:after="240"/>
      </w:pPr>
      <w:r>
        <w:t>donde estar confiaba más seguro:</w:t>
      </w:r>
    </w:p>
    <w:p w14:paraId="1C18E84F" w14:textId="77777777" w:rsidR="00903E67" w:rsidRDefault="00903E67" w:rsidP="005636B6">
      <w:pPr>
        <w:spacing w:before="240" w:after="240"/>
      </w:pPr>
      <w:r>
        <w:lastRenderedPageBreak/>
        <w:t>que lo mandó el de Este, pues me odiaba</w:t>
      </w:r>
    </w:p>
    <w:p w14:paraId="0294D04E" w14:textId="77777777" w:rsidR="00903E67" w:rsidRDefault="00903E67" w:rsidP="005636B6">
      <w:pPr>
        <w:spacing w:before="240" w:after="240"/>
      </w:pPr>
      <w:r>
        <w:t>más de lo que el derecho lo permite.</w:t>
      </w:r>
    </w:p>
    <w:p w14:paraId="2207FD41" w14:textId="77777777" w:rsidR="00903E67" w:rsidRDefault="00903E67" w:rsidP="005636B6">
      <w:pPr>
        <w:spacing w:before="240" w:after="240"/>
      </w:pPr>
      <w:r>
        <w:t>Pero si hacia la Mira hubiese huido,</w:t>
      </w:r>
    </w:p>
    <w:p w14:paraId="278B73F2" w14:textId="77777777" w:rsidR="00903E67" w:rsidRDefault="00903E67" w:rsidP="005636B6">
      <w:pPr>
        <w:spacing w:before="240" w:after="240"/>
      </w:pPr>
      <w:r>
        <w:t>cuando fui sorprendido en Oriaco,</w:t>
      </w:r>
    </w:p>
    <w:p w14:paraId="2BEBC06A" w14:textId="77777777" w:rsidR="00903E67" w:rsidRDefault="00903E67" w:rsidP="005636B6">
      <w:pPr>
        <w:spacing w:before="240" w:after="240"/>
      </w:pPr>
      <w:r>
        <w:t>aun estaría donde se respira.</w:t>
      </w:r>
    </w:p>
    <w:p w14:paraId="0E417083" w14:textId="77777777" w:rsidR="00903E67" w:rsidRDefault="00903E67" w:rsidP="005636B6">
      <w:pPr>
        <w:spacing w:before="240" w:after="240"/>
      </w:pPr>
      <w:r>
        <w:t>Corrí al pantano, donde cieno y cañas</w:t>
      </w:r>
    </w:p>
    <w:p w14:paraId="7F86086F" w14:textId="77777777" w:rsidR="00903E67" w:rsidRDefault="00903E67" w:rsidP="005636B6">
      <w:pPr>
        <w:spacing w:before="240" w:after="240"/>
      </w:pPr>
      <w:r>
        <w:t>estorbaron mi paso y me caí;</w:t>
      </w:r>
    </w:p>
    <w:p w14:paraId="53FE8907" w14:textId="77777777" w:rsidR="00903E67" w:rsidRDefault="00903E67" w:rsidP="005636B6">
      <w:pPr>
        <w:spacing w:before="240" w:after="240"/>
      </w:pPr>
      <w:r>
        <w:t>y vi mi sangre en tierra hacer un lago.»</w:t>
      </w:r>
    </w:p>
    <w:p w14:paraId="66DBB160" w14:textId="77777777" w:rsidR="00903E67" w:rsidRDefault="00903E67" w:rsidP="005636B6">
      <w:pPr>
        <w:spacing w:before="240" w:after="240"/>
      </w:pPr>
      <w:r>
        <w:t>Luego otro dijo: «¡Ay, así el deseo</w:t>
      </w:r>
    </w:p>
    <w:p w14:paraId="153095EE" w14:textId="77777777" w:rsidR="00903E67" w:rsidRDefault="00903E67" w:rsidP="005636B6">
      <w:pPr>
        <w:spacing w:before="240" w:after="240"/>
      </w:pPr>
      <w:r>
        <w:t>se cumpla que te trae a esta montaña,</w:t>
      </w:r>
    </w:p>
    <w:p w14:paraId="03F48E14" w14:textId="77777777" w:rsidR="00903E67" w:rsidRDefault="00903E67" w:rsidP="005636B6">
      <w:pPr>
        <w:spacing w:before="240" w:after="240"/>
      </w:pPr>
      <w:r>
        <w:t>con piedad bondadosa ayuda al mío!</w:t>
      </w:r>
    </w:p>
    <w:p w14:paraId="57FB34BC" w14:textId="77777777" w:rsidR="00903E67" w:rsidRDefault="00903E67" w:rsidP="005636B6">
      <w:pPr>
        <w:spacing w:before="240" w:after="240"/>
      </w:pPr>
      <w:r>
        <w:t>Yo nací en Montefeltro, soy Bonconte;</w:t>
      </w:r>
    </w:p>
    <w:p w14:paraId="5B22F539" w14:textId="77777777" w:rsidR="00903E67" w:rsidRDefault="00903E67" w:rsidP="005636B6">
      <w:pPr>
        <w:spacing w:before="240" w:after="240"/>
      </w:pPr>
      <w:r>
        <w:t>Giovanna y los demás no me recuerdan,</w:t>
      </w:r>
    </w:p>
    <w:p w14:paraId="67267F3F" w14:textId="77777777" w:rsidR="00903E67" w:rsidRDefault="00903E67" w:rsidP="005636B6">
      <w:pPr>
        <w:spacing w:before="240" w:after="240"/>
      </w:pPr>
      <w:r>
        <w:t>y sigo a estos con la frente gacha.»</w:t>
      </w:r>
    </w:p>
    <w:p w14:paraId="4AEC712C" w14:textId="77777777" w:rsidR="00903E67" w:rsidRDefault="00903E67" w:rsidP="005636B6">
      <w:pPr>
        <w:spacing w:before="240" w:after="240"/>
      </w:pPr>
      <w:r>
        <w:t>Y le dije: «¿qué fuerza o qué aventura</w:t>
      </w:r>
    </w:p>
    <w:p w14:paraId="6BBE844A" w14:textId="77777777" w:rsidR="00903E67" w:rsidRDefault="00903E67" w:rsidP="005636B6">
      <w:pPr>
        <w:spacing w:before="240" w:after="240"/>
      </w:pPr>
      <w:r>
        <w:t>de Campaldino te llevó tan lejos</w:t>
      </w:r>
    </w:p>
    <w:p w14:paraId="06E60CE3" w14:textId="77777777" w:rsidR="00903E67" w:rsidRDefault="00903E67" w:rsidP="005636B6">
      <w:pPr>
        <w:spacing w:before="240" w:after="240"/>
      </w:pPr>
      <w:r>
        <w:t>que tu sepulcro nunca se ha encontrado?»</w:t>
      </w:r>
    </w:p>
    <w:p w14:paraId="428919A3" w14:textId="77777777" w:rsidR="00903E67" w:rsidRDefault="00903E67" w:rsidP="005636B6">
      <w:pPr>
        <w:spacing w:before="240" w:after="240"/>
      </w:pPr>
      <w:r>
        <w:t>«Oh -me repuso-, al pie del Casentino</w:t>
      </w:r>
    </w:p>
    <w:p w14:paraId="20A94C65" w14:textId="77777777" w:rsidR="00903E67" w:rsidRDefault="00903E67" w:rsidP="005636B6">
      <w:pPr>
        <w:spacing w:before="240" w:after="240"/>
      </w:pPr>
      <w:r>
        <w:t>un agua corre que se llama Arquiano,</w:t>
      </w:r>
    </w:p>
    <w:p w14:paraId="19E491CA" w14:textId="77777777" w:rsidR="00903E67" w:rsidRDefault="00903E67" w:rsidP="005636B6">
      <w:pPr>
        <w:spacing w:before="240" w:after="240"/>
      </w:pPr>
      <w:r>
        <w:lastRenderedPageBreak/>
        <w:t>nace en los Apeninos, sobre el Ermo.</w:t>
      </w:r>
    </w:p>
    <w:p w14:paraId="70B9B6B7" w14:textId="77777777" w:rsidR="00903E67" w:rsidRDefault="00903E67" w:rsidP="005636B6">
      <w:pPr>
        <w:spacing w:before="240" w:after="240"/>
      </w:pPr>
      <w:r>
        <w:t>Donde su nombre ya no necesita,</w:t>
      </w:r>
    </w:p>
    <w:p w14:paraId="1FA37D7F" w14:textId="77777777" w:rsidR="00903E67" w:rsidRDefault="00903E67" w:rsidP="005636B6">
      <w:pPr>
        <w:spacing w:before="240" w:after="240"/>
      </w:pPr>
      <w:r>
        <w:t>llegué con una herida en la garganta,</w:t>
      </w:r>
    </w:p>
    <w:p w14:paraId="5E124415" w14:textId="77777777" w:rsidR="00903E67" w:rsidRDefault="00903E67" w:rsidP="005636B6">
      <w:pPr>
        <w:spacing w:before="240" w:after="240"/>
      </w:pPr>
      <w:r>
        <w:t>huyendo a pie y ensangrentando el llano.</w:t>
      </w:r>
    </w:p>
    <w:p w14:paraId="7DCAB663" w14:textId="77777777" w:rsidR="00903E67" w:rsidRDefault="00903E67" w:rsidP="005636B6">
      <w:pPr>
        <w:spacing w:before="240" w:after="240"/>
      </w:pPr>
      <w:r>
        <w:t>Allí perdí la vista, y mi palabra</w:t>
      </w:r>
    </w:p>
    <w:p w14:paraId="64C3EF38" w14:textId="77777777" w:rsidR="00903E67" w:rsidRDefault="00903E67" w:rsidP="005636B6">
      <w:pPr>
        <w:spacing w:before="240" w:after="240"/>
      </w:pPr>
      <w:r>
        <w:t>terminó con el nombre de María,</w:t>
      </w:r>
    </w:p>
    <w:p w14:paraId="4BBD2FE7" w14:textId="77777777" w:rsidR="00903E67" w:rsidRDefault="00903E67" w:rsidP="005636B6">
      <w:pPr>
        <w:spacing w:before="240" w:after="240"/>
      </w:pPr>
      <w:r>
        <w:t>y allí al caer mi carne quedó sola.</w:t>
      </w:r>
    </w:p>
    <w:p w14:paraId="33E394B9" w14:textId="77777777" w:rsidR="00903E67" w:rsidRDefault="00903E67" w:rsidP="005636B6">
      <w:pPr>
        <w:spacing w:before="240" w:after="240"/>
      </w:pPr>
      <w:r>
        <w:t>Te diré la verdad y tú a los vivos:</w:t>
      </w:r>
    </w:p>
    <w:p w14:paraId="3CCD54F3" w14:textId="77777777" w:rsidR="00903E67" w:rsidRDefault="00903E67" w:rsidP="005636B6">
      <w:pPr>
        <w:spacing w:before="240" w:after="240"/>
      </w:pPr>
      <w:r>
        <w:t>un ángel me cogió, y el del Infierno</w:t>
      </w:r>
    </w:p>
    <w:p w14:paraId="2C40BCA7" w14:textId="77777777" w:rsidR="00903E67" w:rsidRDefault="00903E67" w:rsidP="005636B6">
      <w:pPr>
        <w:spacing w:before="240" w:after="240"/>
      </w:pPr>
      <w:r>
        <w:t>gritaba: «Oh tú, el del Cielo, ¿por qué quieres</w:t>
      </w:r>
    </w:p>
    <w:p w14:paraId="4A922C5B" w14:textId="77777777" w:rsidR="00903E67" w:rsidRDefault="00903E67" w:rsidP="005636B6">
      <w:pPr>
        <w:spacing w:before="240" w:after="240"/>
      </w:pPr>
      <w:r>
        <w:t>privarme de él, llevándote lo eterno,</w:t>
      </w:r>
    </w:p>
    <w:p w14:paraId="64BC8928" w14:textId="77777777" w:rsidR="00903E67" w:rsidRDefault="00903E67" w:rsidP="005636B6">
      <w:pPr>
        <w:spacing w:before="240" w:after="240"/>
      </w:pPr>
      <w:r>
        <w:t>porque una lagrimilla me lo quita?</w:t>
      </w:r>
    </w:p>
    <w:p w14:paraId="2FE6A52A" w14:textId="77777777" w:rsidR="00903E67" w:rsidRDefault="00903E67" w:rsidP="005636B6">
      <w:pPr>
        <w:spacing w:before="240" w:after="240"/>
      </w:pPr>
      <w:r>
        <w:t>mas yo tendré el gobierno de lo otro.»</w:t>
      </w:r>
    </w:p>
    <w:p w14:paraId="3E5B09BC" w14:textId="77777777" w:rsidR="00903E67" w:rsidRDefault="00903E67" w:rsidP="005636B6">
      <w:pPr>
        <w:spacing w:before="240" w:after="240"/>
      </w:pPr>
      <w:r>
        <w:t>«Bien sabes que en el aire se recoge</w:t>
      </w:r>
    </w:p>
    <w:p w14:paraId="45914418" w14:textId="77777777" w:rsidR="00903E67" w:rsidRDefault="00903E67" w:rsidP="005636B6">
      <w:pPr>
        <w:spacing w:before="240" w:after="240"/>
      </w:pPr>
      <w:r>
        <w:t>el húmedo vapor que se hace agua,</w:t>
      </w:r>
    </w:p>
    <w:p w14:paraId="70EE1B8A" w14:textId="77777777" w:rsidR="00903E67" w:rsidRDefault="00903E67" w:rsidP="005636B6">
      <w:pPr>
        <w:spacing w:before="240" w:after="240"/>
      </w:pPr>
      <w:r>
        <w:t>en cuanto sube donde encuentra el frío.</w:t>
      </w:r>
    </w:p>
    <w:p w14:paraId="79A380A1" w14:textId="77777777" w:rsidR="00903E67" w:rsidRDefault="00903E67" w:rsidP="005636B6">
      <w:pPr>
        <w:spacing w:before="240" w:after="240"/>
      </w:pPr>
      <w:r>
        <w:t>Llegó aquel mal querer, que males busca</w:t>
      </w:r>
    </w:p>
    <w:p w14:paraId="108A984D" w14:textId="77777777" w:rsidR="00903E67" w:rsidRDefault="00903E67" w:rsidP="005636B6">
      <w:pPr>
        <w:spacing w:before="240" w:after="240"/>
      </w:pPr>
      <w:r>
        <w:t>con su sabiduría, y humo y viento</w:t>
      </w:r>
    </w:p>
    <w:p w14:paraId="30018689" w14:textId="77777777" w:rsidR="00903E67" w:rsidRDefault="00903E67" w:rsidP="005636B6">
      <w:pPr>
        <w:spacing w:before="240" w:after="240"/>
      </w:pPr>
      <w:r>
        <w:t>movió con el poder de que es dotado.</w:t>
      </w:r>
    </w:p>
    <w:p w14:paraId="4592F0F6" w14:textId="77777777" w:rsidR="00903E67" w:rsidRDefault="00903E67" w:rsidP="005636B6">
      <w:pPr>
        <w:spacing w:before="240" w:after="240"/>
      </w:pPr>
      <w:r>
        <w:lastRenderedPageBreak/>
        <w:t>El valle entonces, cuando cayó el día,</w:t>
      </w:r>
    </w:p>
    <w:p w14:paraId="3132FA3D" w14:textId="77777777" w:rsidR="00903E67" w:rsidRDefault="00903E67" w:rsidP="005636B6">
      <w:pPr>
        <w:spacing w:before="240" w:after="240"/>
      </w:pPr>
      <w:r>
        <w:t>se cubrió desde el monte a Protomagno</w:t>
      </w:r>
    </w:p>
    <w:p w14:paraId="0BB6CD15" w14:textId="77777777" w:rsidR="00903E67" w:rsidRDefault="00903E67" w:rsidP="005636B6">
      <w:pPr>
        <w:spacing w:before="240" w:after="240"/>
      </w:pPr>
      <w:r>
        <w:t>de niebla; y todo el cielo se nubló,</w:t>
      </w:r>
    </w:p>
    <w:p w14:paraId="7EE646B6" w14:textId="77777777" w:rsidR="00903E67" w:rsidRDefault="00903E67" w:rsidP="005636B6">
      <w:pPr>
        <w:spacing w:before="240" w:after="240"/>
      </w:pPr>
      <w:r>
        <w:t>y el aire denso convirtióse en agua;</w:t>
      </w:r>
    </w:p>
    <w:p w14:paraId="6333BB23" w14:textId="77777777" w:rsidR="00903E67" w:rsidRDefault="00903E67" w:rsidP="005636B6">
      <w:pPr>
        <w:spacing w:before="240" w:after="240"/>
      </w:pPr>
      <w:r>
        <w:t>cayó la lluvia, y vino a los barrancos</w:t>
      </w:r>
    </w:p>
    <w:p w14:paraId="529F13D7" w14:textId="77777777" w:rsidR="00903E67" w:rsidRDefault="00903E67" w:rsidP="005636B6">
      <w:pPr>
        <w:spacing w:before="240" w:after="240"/>
      </w:pPr>
      <w:r>
        <w:t>toda la que la tierra no absorbía;</w:t>
      </w:r>
    </w:p>
    <w:p w14:paraId="3BC90F0D" w14:textId="77777777" w:rsidR="00903E67" w:rsidRDefault="00903E67" w:rsidP="005636B6">
      <w:pPr>
        <w:spacing w:before="240" w:after="240"/>
      </w:pPr>
      <w:r>
        <w:t>y como se juntara en torrenteras,</w:t>
      </w:r>
    </w:p>
    <w:p w14:paraId="2B532770" w14:textId="77777777" w:rsidR="00903E67" w:rsidRDefault="00903E67" w:rsidP="005636B6">
      <w:pPr>
        <w:spacing w:before="240" w:after="240"/>
      </w:pPr>
      <w:r>
        <w:t>tan veloz en el rfo principal</w:t>
      </w:r>
    </w:p>
    <w:p w14:paraId="301CB2A1" w14:textId="77777777" w:rsidR="00903E67" w:rsidRDefault="00903E67" w:rsidP="005636B6">
      <w:pPr>
        <w:spacing w:before="240" w:after="240"/>
      </w:pPr>
      <w:r>
        <w:t>cayó, que nada pudo retenerla.</w:t>
      </w:r>
    </w:p>
    <w:p w14:paraId="57FD9424" w14:textId="77777777" w:rsidR="00903E67" w:rsidRDefault="00903E67" w:rsidP="005636B6">
      <w:pPr>
        <w:spacing w:before="240" w:after="240"/>
      </w:pPr>
      <w:r>
        <w:t>Mi cuerpo helado, en donde desemboca</w:t>
      </w:r>
    </w:p>
    <w:p w14:paraId="3629181F" w14:textId="77777777" w:rsidR="00903E67" w:rsidRDefault="00903E67" w:rsidP="005636B6">
      <w:pPr>
        <w:spacing w:before="240" w:after="240"/>
      </w:pPr>
      <w:r>
        <w:t>halló al soberbio Arquiano: y éste al Arno</w:t>
      </w:r>
    </w:p>
    <w:p w14:paraId="618F3E71" w14:textId="77777777" w:rsidR="00903E67" w:rsidRDefault="00903E67" w:rsidP="005636B6">
      <w:pPr>
        <w:spacing w:before="240" w:after="240"/>
      </w:pPr>
      <w:r>
        <w:t>lo arrastró, deshaciendo de mi pecho</w:t>
      </w:r>
    </w:p>
    <w:p w14:paraId="4F5B6571" w14:textId="77777777" w:rsidR="00903E67" w:rsidRDefault="00903E67" w:rsidP="005636B6">
      <w:pPr>
        <w:spacing w:before="240" w:after="240"/>
      </w:pPr>
      <w:r>
        <w:t>la cruz que hiciera del dolor vencido;</w:t>
      </w:r>
    </w:p>
    <w:p w14:paraId="004F8B94" w14:textId="77777777" w:rsidR="00903E67" w:rsidRDefault="00903E67" w:rsidP="005636B6">
      <w:pPr>
        <w:spacing w:before="240" w:after="240"/>
      </w:pPr>
      <w:r>
        <w:t>me volteó en la orilla y en el fondo,</w:t>
      </w:r>
    </w:p>
    <w:p w14:paraId="06AA52FC" w14:textId="77777777" w:rsidR="00903E67" w:rsidRDefault="00903E67" w:rsidP="005636B6">
      <w:pPr>
        <w:spacing w:before="240" w:after="240"/>
      </w:pPr>
      <w:r>
        <w:t>y me cubrió y ciñó con sus botines.»</w:t>
      </w:r>
    </w:p>
    <w:p w14:paraId="4F3E3316" w14:textId="77777777" w:rsidR="00903E67" w:rsidRDefault="00903E67" w:rsidP="005636B6">
      <w:pPr>
        <w:spacing w:before="240" w:after="240"/>
      </w:pPr>
      <w:r>
        <w:t>«Ay, cuando al mundo regresado hayas,</w:t>
      </w:r>
    </w:p>
    <w:p w14:paraId="203ABB48" w14:textId="77777777" w:rsidR="00903E67" w:rsidRDefault="00903E67" w:rsidP="005636B6">
      <w:pPr>
        <w:spacing w:before="240" w:after="240"/>
      </w:pPr>
      <w:r>
        <w:t>y descansado de la larga ruta</w:t>
      </w:r>
    </w:p>
    <w:p w14:paraId="082F7627" w14:textId="77777777" w:rsidR="00903E67" w:rsidRDefault="00903E67" w:rsidP="005636B6">
      <w:pPr>
        <w:spacing w:before="240" w:after="240"/>
      </w:pPr>
      <w:r>
        <w:t>-siguió un tercer espíritu al segundo-</w:t>
      </w:r>
    </w:p>
    <w:p w14:paraId="1FD4641A" w14:textId="77777777" w:rsidR="00903E67" w:rsidRDefault="00903E67" w:rsidP="005636B6">
      <w:pPr>
        <w:spacing w:before="240" w:after="240"/>
      </w:pPr>
      <w:r>
        <w:t>recuerdame, soy Pía, me hizo Siena,</w:t>
      </w:r>
    </w:p>
    <w:p w14:paraId="3210FA2F" w14:textId="77777777" w:rsidR="00903E67" w:rsidRDefault="00903E67" w:rsidP="005636B6">
      <w:pPr>
        <w:spacing w:before="240" w:after="240"/>
      </w:pPr>
      <w:r>
        <w:lastRenderedPageBreak/>
        <w:t>Maremma me deshizo: bien lo sabe</w:t>
      </w:r>
    </w:p>
    <w:p w14:paraId="505AB484" w14:textId="77777777" w:rsidR="00903E67" w:rsidRDefault="00903E67" w:rsidP="005636B6">
      <w:pPr>
        <w:spacing w:before="240" w:after="240"/>
      </w:pPr>
      <w:r>
        <w:t>aquel que, luego de poner su anillo,</w:t>
      </w:r>
    </w:p>
    <w:p w14:paraId="42CC04D1" w14:textId="77777777" w:rsidR="00903E67" w:rsidRDefault="00903E67" w:rsidP="005636B6">
      <w:pPr>
        <w:spacing w:before="240" w:after="240"/>
      </w:pPr>
      <w:r>
        <w:t>con su gema me había desposado.»</w:t>
      </w:r>
    </w:p>
    <w:p w14:paraId="182D97AF" w14:textId="0B6AD1CE" w:rsidR="00903E67" w:rsidRDefault="00903E67" w:rsidP="005636B6">
      <w:pPr>
        <w:pStyle w:val="Ttulo2"/>
        <w:spacing w:before="240" w:after="240"/>
      </w:pPr>
      <w:r>
        <w:br w:type="page"/>
      </w:r>
      <w:bookmarkStart w:id="45" w:name="_Toc196140968"/>
      <w:r>
        <w:lastRenderedPageBreak/>
        <w:t>CANTO VI</w:t>
      </w:r>
      <w:bookmarkEnd w:id="45"/>
    </w:p>
    <w:p w14:paraId="0FEEC6A2" w14:textId="1C56AC2A" w:rsidR="00903E67" w:rsidRDefault="00903E67" w:rsidP="005636B6">
      <w:pPr>
        <w:spacing w:before="240" w:after="240"/>
      </w:pPr>
      <w:r>
        <w:t>Cuando se acaba el juego de la zara,</w:t>
      </w:r>
      <w:r w:rsidR="00060F9F">
        <w:t xml:space="preserve"> </w:t>
      </w:r>
      <w:r>
        <w:t>el perdedor se queda algo mohino</w:t>
      </w:r>
    </w:p>
    <w:p w14:paraId="56470027" w14:textId="77777777" w:rsidR="00903E67" w:rsidRDefault="00903E67" w:rsidP="005636B6">
      <w:pPr>
        <w:spacing w:before="240" w:after="240"/>
      </w:pPr>
      <w:r>
        <w:t>y triste aprende, repitiendo lances;</w:t>
      </w:r>
    </w:p>
    <w:p w14:paraId="7CDDC70F" w14:textId="77777777" w:rsidR="00903E67" w:rsidRDefault="00903E67" w:rsidP="005636B6">
      <w:pPr>
        <w:spacing w:before="240" w:after="240"/>
      </w:pPr>
      <w:r>
        <w:t>con el otro se va toda la gente;</w:t>
      </w:r>
    </w:p>
    <w:p w14:paraId="632A840E" w14:textId="77777777" w:rsidR="00903E67" w:rsidRDefault="00903E67" w:rsidP="005636B6">
      <w:pPr>
        <w:spacing w:before="240" w:after="240"/>
      </w:pPr>
      <w:r>
        <w:t>cuál va delante, cuál detrás le agarra,</w:t>
      </w:r>
    </w:p>
    <w:p w14:paraId="711905CB" w14:textId="77777777" w:rsidR="00903E67" w:rsidRDefault="00903E67" w:rsidP="005636B6">
      <w:pPr>
        <w:spacing w:before="240" w:after="240"/>
      </w:pPr>
      <w:r>
        <w:t>cuál a su lado quiere darle coba;</w:t>
      </w:r>
    </w:p>
    <w:p w14:paraId="68002E7C" w14:textId="77777777" w:rsidR="00903E67" w:rsidRDefault="00903E67" w:rsidP="005636B6">
      <w:pPr>
        <w:spacing w:before="240" w:after="240"/>
      </w:pPr>
      <w:r>
        <w:t>él no se para y los escucha a todos;</w:t>
      </w:r>
    </w:p>
    <w:p w14:paraId="6A04410F" w14:textId="77777777" w:rsidR="00903E67" w:rsidRDefault="00903E67" w:rsidP="005636B6">
      <w:pPr>
        <w:spacing w:before="240" w:after="240"/>
      </w:pPr>
      <w:r>
        <w:t>a quien tiende la mano, al fin le suelta;</w:t>
      </w:r>
    </w:p>
    <w:p w14:paraId="4040B983" w14:textId="77777777" w:rsidR="00903E67" w:rsidRDefault="00903E67" w:rsidP="005636B6">
      <w:pPr>
        <w:spacing w:before="240" w:after="240"/>
      </w:pPr>
      <w:r>
        <w:t>y así de aquel gentío se ve libre.</w:t>
      </w:r>
    </w:p>
    <w:p w14:paraId="0E19A0FF" w14:textId="77777777" w:rsidR="00903E67" w:rsidRDefault="00903E67" w:rsidP="005636B6">
      <w:pPr>
        <w:spacing w:before="240" w:after="240"/>
      </w:pPr>
      <w:r>
        <w:t>Tal entre aquella turba me encontraba,</w:t>
      </w:r>
    </w:p>
    <w:p w14:paraId="08421847" w14:textId="77777777" w:rsidR="00903E67" w:rsidRDefault="00903E67" w:rsidP="005636B6">
      <w:pPr>
        <w:spacing w:before="240" w:after="240"/>
      </w:pPr>
      <w:r>
        <w:t>de aquí y de allá volviéndoles el rostro,</w:t>
      </w:r>
    </w:p>
    <w:p w14:paraId="6AAA13C3" w14:textId="77777777" w:rsidR="00903E67" w:rsidRDefault="00903E67" w:rsidP="005636B6">
      <w:pPr>
        <w:spacing w:before="240" w:after="240"/>
      </w:pPr>
      <w:r>
        <w:t>y prometiendo me soltaba de ellos.</w:t>
      </w:r>
    </w:p>
    <w:p w14:paraId="19C513FB" w14:textId="77777777" w:rsidR="00903E67" w:rsidRDefault="00903E67" w:rsidP="005636B6">
      <w:pPr>
        <w:spacing w:before="240" w:after="240"/>
      </w:pPr>
      <w:r>
        <w:t>Estaba el Aretino, quien del brazo</w:t>
      </w:r>
    </w:p>
    <w:p w14:paraId="389C4C7D" w14:textId="77777777" w:rsidR="00903E67" w:rsidRDefault="00903E67" w:rsidP="005636B6">
      <w:pPr>
        <w:spacing w:before="240" w:after="240"/>
      </w:pPr>
      <w:r>
        <w:t>fiero de Ghin de Tacco halló la muerte,</w:t>
      </w:r>
    </w:p>
    <w:p w14:paraId="5F2F3C1D" w14:textId="77777777" w:rsidR="00903E67" w:rsidRDefault="00903E67" w:rsidP="005636B6">
      <w:pPr>
        <w:spacing w:before="240" w:after="240"/>
      </w:pPr>
      <w:r>
        <w:t>y el otro que se ahogó yendo de caza.</w:t>
      </w:r>
    </w:p>
    <w:p w14:paraId="3222032C" w14:textId="77777777" w:rsidR="00903E67" w:rsidRDefault="00903E67" w:rsidP="005636B6">
      <w:pPr>
        <w:spacing w:before="240" w:after="240"/>
      </w:pPr>
      <w:r>
        <w:t>Suplicaba, tendiéndome las manos,</w:t>
      </w:r>
    </w:p>
    <w:p w14:paraId="5DE07245" w14:textId="77777777" w:rsidR="00903E67" w:rsidRDefault="00903E67" w:rsidP="005636B6">
      <w:pPr>
        <w:spacing w:before="240" w:after="240"/>
      </w:pPr>
      <w:r>
        <w:t>Federico Novello, y el de Pisa</w:t>
      </w:r>
    </w:p>
    <w:p w14:paraId="068C9F41" w14:textId="77777777" w:rsidR="00903E67" w:rsidRDefault="00903E67" w:rsidP="005636B6">
      <w:pPr>
        <w:spacing w:before="240" w:after="240"/>
      </w:pPr>
      <w:r>
        <w:t>que hiciera parecer fuerte a Marzucco.</w:t>
      </w:r>
    </w:p>
    <w:p w14:paraId="5BC64073" w14:textId="77777777" w:rsidR="00903E67" w:rsidRDefault="00903E67" w:rsidP="005636B6">
      <w:pPr>
        <w:spacing w:before="240" w:after="240"/>
      </w:pPr>
      <w:r>
        <w:t>Vi al conde Orso y su alma separada</w:t>
      </w:r>
    </w:p>
    <w:p w14:paraId="5FA372B0" w14:textId="77777777" w:rsidR="00903E67" w:rsidRDefault="00903E67" w:rsidP="005636B6">
      <w:pPr>
        <w:spacing w:before="240" w:after="240"/>
      </w:pPr>
      <w:r>
        <w:lastRenderedPageBreak/>
        <w:t>de su cuerpo por odio y por envidia,</w:t>
      </w:r>
    </w:p>
    <w:p w14:paraId="1C73ADE5" w14:textId="77777777" w:rsidR="00903E67" w:rsidRDefault="00903E67" w:rsidP="005636B6">
      <w:pPr>
        <w:spacing w:before="240" w:after="240"/>
      </w:pPr>
      <w:r>
        <w:t>como decia, y no por culpa alguna.</w:t>
      </w:r>
    </w:p>
    <w:p w14:paraId="1CE2E982" w14:textId="77777777" w:rsidR="00903E67" w:rsidRDefault="00903E67" w:rsidP="005636B6">
      <w:pPr>
        <w:spacing w:before="240" w:after="240"/>
      </w:pPr>
      <w:r>
        <w:t>Pier de la Broccia digo; y que provea,</w:t>
      </w:r>
    </w:p>
    <w:p w14:paraId="4824E65C" w14:textId="77777777" w:rsidR="00903E67" w:rsidRDefault="00903E67" w:rsidP="005636B6">
      <w:pPr>
        <w:spacing w:before="240" w:after="240"/>
      </w:pPr>
      <w:r>
        <w:t>mientras que aún está aquí, la de Brabante</w:t>
      </w:r>
    </w:p>
    <w:p w14:paraId="4AA631DC" w14:textId="77777777" w:rsidR="00903E67" w:rsidRDefault="00903E67" w:rsidP="005636B6">
      <w:pPr>
        <w:spacing w:before="240" w:after="240"/>
      </w:pPr>
      <w:r>
        <w:t>si con peor rebaño andar no quiere.</w:t>
      </w:r>
    </w:p>
    <w:p w14:paraId="64D3A7FA" w14:textId="77777777" w:rsidR="00903E67" w:rsidRDefault="00903E67" w:rsidP="005636B6">
      <w:pPr>
        <w:spacing w:before="240" w:after="240"/>
      </w:pPr>
      <w:r>
        <w:t>Cuando ya me libré de todas esas</w:t>
      </w:r>
    </w:p>
    <w:p w14:paraId="26E0009B" w14:textId="77777777" w:rsidR="00903E67" w:rsidRDefault="00903E67" w:rsidP="005636B6">
      <w:pPr>
        <w:spacing w:before="240" w:after="240"/>
      </w:pPr>
      <w:r>
        <w:t>sombras que suplicaban otras súplicas,</w:t>
      </w:r>
    </w:p>
    <w:p w14:paraId="7A840B87" w14:textId="77777777" w:rsidR="00903E67" w:rsidRDefault="00903E67" w:rsidP="005636B6">
      <w:pPr>
        <w:spacing w:before="240" w:after="240"/>
      </w:pPr>
      <w:r>
        <w:t>porque su salvación les llegue antes,</w:t>
      </w:r>
    </w:p>
    <w:p w14:paraId="36BB365A" w14:textId="77777777" w:rsidR="00903E67" w:rsidRDefault="00903E67" w:rsidP="005636B6">
      <w:pPr>
        <w:spacing w:before="240" w:after="240"/>
      </w:pPr>
      <w:r>
        <w:t>yo comencé: « Parece que me niegas</w:t>
      </w:r>
    </w:p>
    <w:p w14:paraId="4720DB5C" w14:textId="77777777" w:rsidR="00903E67" w:rsidRDefault="00903E67" w:rsidP="005636B6">
      <w:pPr>
        <w:spacing w:before="240" w:after="240"/>
      </w:pPr>
      <w:r>
        <w:t>expresamente, oh luz, en algún texto</w:t>
      </w:r>
    </w:p>
    <w:p w14:paraId="528C28E5" w14:textId="77777777" w:rsidR="00903E67" w:rsidRDefault="00903E67" w:rsidP="005636B6">
      <w:pPr>
        <w:spacing w:before="240" w:after="240"/>
      </w:pPr>
      <w:r>
        <w:t>que aplaque la oración leyes del cielo;</w:t>
      </w:r>
    </w:p>
    <w:p w14:paraId="6609B62D" w14:textId="77777777" w:rsidR="00903E67" w:rsidRDefault="00903E67" w:rsidP="005636B6">
      <w:pPr>
        <w:spacing w:before="240" w:after="240"/>
      </w:pPr>
      <w:r>
        <w:t>y esta gente por ello sólo ruega:</w:t>
      </w:r>
    </w:p>
    <w:p w14:paraId="1D9EC626" w14:textId="77777777" w:rsidR="00903E67" w:rsidRDefault="00903E67" w:rsidP="005636B6">
      <w:pPr>
        <w:spacing w:before="240" w:after="240"/>
      </w:pPr>
      <w:r>
        <w:t>¿es que vanas son pues sus esperanzas,</w:t>
      </w:r>
    </w:p>
    <w:p w14:paraId="6F24658F" w14:textId="77777777" w:rsidR="00903E67" w:rsidRDefault="00903E67" w:rsidP="005636B6">
      <w:pPr>
        <w:spacing w:before="240" w:after="240"/>
      </w:pPr>
      <w:r>
        <w:t>o es que no he comprendido bien tu texto?»</w:t>
      </w:r>
    </w:p>
    <w:p w14:paraId="62592345" w14:textId="77777777" w:rsidR="00903E67" w:rsidRDefault="00903E67" w:rsidP="005636B6">
      <w:pPr>
        <w:spacing w:before="240" w:after="240"/>
      </w:pPr>
      <w:r>
        <w:t>Y él me dijo: «Es sencilla mi escritura;</w:t>
      </w:r>
    </w:p>
    <w:p w14:paraId="10AB05E1" w14:textId="77777777" w:rsidR="00903E67" w:rsidRDefault="00903E67" w:rsidP="005636B6">
      <w:pPr>
        <w:spacing w:before="240" w:after="240"/>
      </w:pPr>
      <w:r>
        <w:t>y en esperar ninguno se equivoca,</w:t>
      </w:r>
    </w:p>
    <w:p w14:paraId="0C0D4D3A" w14:textId="77777777" w:rsidR="00903E67" w:rsidRDefault="00903E67" w:rsidP="005636B6">
      <w:pPr>
        <w:spacing w:before="240" w:after="240"/>
      </w:pPr>
      <w:r>
        <w:t>si con la mente clara bien se mira;</w:t>
      </w:r>
    </w:p>
    <w:p w14:paraId="75585E4B" w14:textId="77777777" w:rsidR="00903E67" w:rsidRDefault="00903E67" w:rsidP="005636B6">
      <w:pPr>
        <w:spacing w:before="240" w:after="240"/>
      </w:pPr>
      <w:r>
        <w:t>pues la cima del juicio no se allana</w:t>
      </w:r>
    </w:p>
    <w:p w14:paraId="5A26543D" w14:textId="77777777" w:rsidR="00903E67" w:rsidRDefault="00903E67" w:rsidP="005636B6">
      <w:pPr>
        <w:spacing w:before="240" w:after="240"/>
      </w:pPr>
      <w:r>
        <w:t>porque el fuego de amor cumpla en un punto</w:t>
      </w:r>
    </w:p>
    <w:p w14:paraId="0B7A7EB5" w14:textId="77777777" w:rsidR="00903E67" w:rsidRDefault="00903E67" w:rsidP="005636B6">
      <w:pPr>
        <w:spacing w:before="240" w:after="240"/>
      </w:pPr>
      <w:r>
        <w:lastRenderedPageBreak/>
        <w:t>lo que satisfacer aquí se espera;</w:t>
      </w:r>
    </w:p>
    <w:p w14:paraId="755B915C" w14:textId="77777777" w:rsidR="00903E67" w:rsidRDefault="00903E67" w:rsidP="005636B6">
      <w:pPr>
        <w:spacing w:before="240" w:after="240"/>
      </w:pPr>
      <w:r>
        <w:t>y allí donde hice tal afirmación,</w:t>
      </w:r>
    </w:p>
    <w:p w14:paraId="54E46BAF" w14:textId="77777777" w:rsidR="00903E67" w:rsidRDefault="00903E67" w:rsidP="005636B6">
      <w:pPr>
        <w:spacing w:before="240" w:after="240"/>
      </w:pPr>
      <w:r>
        <w:t>no se enmendaba, por rezar, la culpa,</w:t>
      </w:r>
    </w:p>
    <w:p w14:paraId="5A03FCC1" w14:textId="77777777" w:rsidR="00903E67" w:rsidRDefault="00903E67" w:rsidP="005636B6">
      <w:pPr>
        <w:spacing w:before="240" w:after="240"/>
      </w:pPr>
      <w:r>
        <w:t>pues la oración de Dios estaba lejos.</w:t>
      </w:r>
    </w:p>
    <w:p w14:paraId="66044C55" w14:textId="77777777" w:rsidR="00903E67" w:rsidRDefault="00903E67" w:rsidP="005636B6">
      <w:pPr>
        <w:spacing w:before="240" w:after="240"/>
      </w:pPr>
      <w:r>
        <w:t>No te fijes en dudas tan profundas</w:t>
      </w:r>
    </w:p>
    <w:p w14:paraId="4DF13903" w14:textId="77777777" w:rsidR="00903E67" w:rsidRDefault="00903E67" w:rsidP="005636B6">
      <w:pPr>
        <w:spacing w:before="240" w:after="240"/>
      </w:pPr>
      <w:r>
        <w:t>sino tan sólo en lo que diga aquella</w:t>
      </w:r>
    </w:p>
    <w:p w14:paraId="3A2503A7" w14:textId="77777777" w:rsidR="00903E67" w:rsidRDefault="00903E67" w:rsidP="005636B6">
      <w:pPr>
        <w:spacing w:before="240" w:after="240"/>
      </w:pPr>
      <w:r>
        <w:t>que entre mente y la verdad alumbre.</w:t>
      </w:r>
    </w:p>
    <w:p w14:paraId="3909F629" w14:textId="77777777" w:rsidR="00903E67" w:rsidRDefault="00903E67" w:rsidP="005636B6">
      <w:pPr>
        <w:spacing w:before="240" w:after="240"/>
      </w:pPr>
      <w:r>
        <w:t>No sé si entiendes: de Beatriz te hablo;</w:t>
      </w:r>
    </w:p>
    <w:p w14:paraId="4E354A3A" w14:textId="77777777" w:rsidR="00903E67" w:rsidRDefault="00903E67" w:rsidP="005636B6">
      <w:pPr>
        <w:spacing w:before="240" w:after="240"/>
      </w:pPr>
      <w:r>
        <w:t>arriba la verás, sobre la cima</w:t>
      </w:r>
    </w:p>
    <w:p w14:paraId="6D6D69E9" w14:textId="77777777" w:rsidR="00903E67" w:rsidRDefault="00903E67" w:rsidP="005636B6">
      <w:pPr>
        <w:spacing w:before="240" w:after="240"/>
      </w:pPr>
      <w:r>
        <w:t>de este monte, dichosa y sonriendo.»</w:t>
      </w:r>
    </w:p>
    <w:p w14:paraId="1984FD7E" w14:textId="77777777" w:rsidR="00903E67" w:rsidRDefault="00903E67" w:rsidP="005636B6">
      <w:pPr>
        <w:spacing w:before="240" w:after="240"/>
      </w:pPr>
      <w:r>
        <w:t>Y yo: «Señor, vayamos más aprisa,</w:t>
      </w:r>
    </w:p>
    <w:p w14:paraId="1DFD8957" w14:textId="77777777" w:rsidR="00903E67" w:rsidRDefault="00903E67" w:rsidP="005636B6">
      <w:pPr>
        <w:spacing w:before="240" w:after="240"/>
      </w:pPr>
      <w:r>
        <w:t>que ya no estoy cansado como antes,</w:t>
      </w:r>
    </w:p>
    <w:p w14:paraId="228A9BC9" w14:textId="77777777" w:rsidR="00903E67" w:rsidRDefault="00903E67" w:rsidP="005636B6">
      <w:pPr>
        <w:spacing w:before="240" w:after="240"/>
      </w:pPr>
      <w:r>
        <w:t>y ya veo que el monte arroja sombra.»</w:t>
      </w:r>
    </w:p>
    <w:p w14:paraId="3A8724F1" w14:textId="77777777" w:rsidR="00903E67" w:rsidRDefault="00903E67" w:rsidP="005636B6">
      <w:pPr>
        <w:spacing w:before="240" w:after="240"/>
      </w:pPr>
      <w:r>
        <w:t>« Caminaremos mientras dure el día</w:t>
      </w:r>
    </w:p>
    <w:p w14:paraId="6DA110DB" w14:textId="77777777" w:rsidR="00903E67" w:rsidRDefault="00903E67" w:rsidP="005636B6">
      <w:pPr>
        <w:spacing w:before="240" w:after="240"/>
      </w:pPr>
      <w:r>
        <w:t>-él me repuso- el tiempo que podamos;</w:t>
      </w:r>
    </w:p>
    <w:p w14:paraId="5710A38F" w14:textId="77777777" w:rsidR="00903E67" w:rsidRDefault="00903E67" w:rsidP="005636B6">
      <w:pPr>
        <w:spacing w:before="240" w:after="240"/>
      </w:pPr>
      <w:r>
        <w:t>mas no es la cosa como la imaginas.</w:t>
      </w:r>
    </w:p>
    <w:p w14:paraId="345F847C" w14:textId="77777777" w:rsidR="00903E67" w:rsidRDefault="00903E67" w:rsidP="005636B6">
      <w:pPr>
        <w:spacing w:before="240" w:after="240"/>
      </w:pPr>
      <w:r>
        <w:t>Antes de estar arriba, volverás</w:t>
      </w:r>
    </w:p>
    <w:p w14:paraId="4F6A533A" w14:textId="77777777" w:rsidR="00903E67" w:rsidRDefault="00903E67" w:rsidP="005636B6">
      <w:pPr>
        <w:spacing w:before="240" w:after="240"/>
      </w:pPr>
      <w:r>
        <w:t>a ver aquel que oculta la ladera,</w:t>
      </w:r>
    </w:p>
    <w:p w14:paraId="3D07AB2B" w14:textId="77777777" w:rsidR="00903E67" w:rsidRDefault="00903E67" w:rsidP="005636B6">
      <w:pPr>
        <w:spacing w:before="240" w:after="240"/>
      </w:pPr>
      <w:r>
        <w:t>de modo que sus rayos ya no rompes.</w:t>
      </w:r>
    </w:p>
    <w:p w14:paraId="6A3E54F4" w14:textId="77777777" w:rsidR="00903E67" w:rsidRDefault="00903E67" w:rsidP="005636B6">
      <w:pPr>
        <w:spacing w:before="240" w:after="240"/>
      </w:pPr>
      <w:r>
        <w:lastRenderedPageBreak/>
        <w:t>Pero mira aquel alma que allá inmóvil,</w:t>
      </w:r>
    </w:p>
    <w:p w14:paraId="744E07A7" w14:textId="77777777" w:rsidR="00903E67" w:rsidRDefault="00903E67" w:rsidP="005636B6">
      <w:pPr>
        <w:spacing w:before="240" w:after="240"/>
      </w:pPr>
      <w:r>
        <w:t>completamente sola, nos contempla:</w:t>
      </w:r>
    </w:p>
    <w:p w14:paraId="70888AE6" w14:textId="77777777" w:rsidR="00903E67" w:rsidRDefault="00903E67" w:rsidP="005636B6">
      <w:pPr>
        <w:spacing w:before="240" w:after="240"/>
      </w:pPr>
      <w:r>
        <w:t>el camino más corto ha de mostrarnos.</w:t>
      </w:r>
    </w:p>
    <w:p w14:paraId="414595DC" w14:textId="77777777" w:rsidR="00903E67" w:rsidRDefault="00903E67" w:rsidP="005636B6">
      <w:pPr>
        <w:spacing w:before="240" w:after="240"/>
      </w:pPr>
      <w:r>
        <w:t>Nos acercamos: ¡oh ánima lombarda</w:t>
      </w:r>
    </w:p>
    <w:p w14:paraId="2592FFF3" w14:textId="77777777" w:rsidR="00903E67" w:rsidRDefault="00903E67" w:rsidP="005636B6">
      <w:pPr>
        <w:spacing w:before="240" w:after="240"/>
      </w:pPr>
      <w:r>
        <w:t>qué altiva y desdeñosa aparecías,</w:t>
      </w:r>
    </w:p>
    <w:p w14:paraId="1371DDC1" w14:textId="77777777" w:rsidR="00903E67" w:rsidRDefault="00903E67" w:rsidP="005636B6">
      <w:pPr>
        <w:spacing w:before="240" w:after="240"/>
      </w:pPr>
      <w:r>
        <w:t>qué noble y lenta en el mover los ojos!</w:t>
      </w:r>
    </w:p>
    <w:p w14:paraId="1254EBBD" w14:textId="77777777" w:rsidR="00903E67" w:rsidRDefault="00903E67" w:rsidP="005636B6">
      <w:pPr>
        <w:spacing w:before="240" w:after="240"/>
      </w:pPr>
      <w:r>
        <w:t>Ella no nos decía una palabra,</w:t>
      </w:r>
    </w:p>
    <w:p w14:paraId="5EE47518" w14:textId="77777777" w:rsidR="00903E67" w:rsidRDefault="00903E67" w:rsidP="005636B6">
      <w:pPr>
        <w:spacing w:before="240" w:after="240"/>
      </w:pPr>
      <w:r>
        <w:t>mas nos dejaba andar, sólo mirando</w:t>
      </w:r>
    </w:p>
    <w:p w14:paraId="7D6D05D6" w14:textId="77777777" w:rsidR="00903E67" w:rsidRDefault="00903E67" w:rsidP="005636B6">
      <w:pPr>
        <w:spacing w:before="240" w:after="240"/>
      </w:pPr>
      <w:r>
        <w:t>a guisa de león cuando reposa.</w:t>
      </w:r>
    </w:p>
    <w:p w14:paraId="5A85E710" w14:textId="77777777" w:rsidR="00903E67" w:rsidRDefault="00903E67" w:rsidP="005636B6">
      <w:pPr>
        <w:spacing w:before="240" w:after="240"/>
      </w:pPr>
      <w:r>
        <w:t>Mas Virgilio acercóse a él, pidiendo</w:t>
      </w:r>
    </w:p>
    <w:p w14:paraId="5DFE489F" w14:textId="77777777" w:rsidR="00903E67" w:rsidRDefault="00903E67" w:rsidP="005636B6">
      <w:pPr>
        <w:spacing w:before="240" w:after="240"/>
      </w:pPr>
      <w:r>
        <w:t>que nos mostrase la mejor subida;</w:t>
      </w:r>
    </w:p>
    <w:p w14:paraId="7F34E69B" w14:textId="77777777" w:rsidR="00903E67" w:rsidRDefault="00903E67" w:rsidP="005636B6">
      <w:pPr>
        <w:spacing w:before="240" w:after="240"/>
      </w:pPr>
      <w:r>
        <w:t>pero a su ruego nada respondió,</w:t>
      </w:r>
    </w:p>
    <w:p w14:paraId="2B7FC943" w14:textId="77777777" w:rsidR="00903E67" w:rsidRDefault="00903E67" w:rsidP="005636B6">
      <w:pPr>
        <w:spacing w:before="240" w:after="240"/>
      </w:pPr>
      <w:r>
        <w:t>mas de nuestro país y nuestra vida</w:t>
      </w:r>
    </w:p>
    <w:p w14:paraId="6058DA0B" w14:textId="77777777" w:rsidR="00903E67" w:rsidRDefault="00903E67" w:rsidP="005636B6">
      <w:pPr>
        <w:spacing w:before="240" w:after="240"/>
      </w:pPr>
      <w:r>
        <w:t>nos preguntó; y mi guía comenzaba</w:t>
      </w:r>
    </w:p>
    <w:p w14:paraId="4BB1B582" w14:textId="77777777" w:rsidR="00903E67" w:rsidRDefault="00903E67" w:rsidP="005636B6">
      <w:pPr>
        <w:spacing w:before="240" w:after="240"/>
      </w:pPr>
      <w:r>
        <w:t>«Mantua...» y la sombra, toda en ella absorta,</w:t>
      </w:r>
    </w:p>
    <w:p w14:paraId="7B8D0A13" w14:textId="77777777" w:rsidR="00903E67" w:rsidRDefault="00903E67" w:rsidP="005636B6">
      <w:pPr>
        <w:spacing w:before="240" w:after="240"/>
      </w:pPr>
      <w:r>
        <w:t>vino hacia él del sitio en que se hallaba</w:t>
      </w:r>
    </w:p>
    <w:p w14:paraId="6CC8708A" w14:textId="77777777" w:rsidR="00903E67" w:rsidRDefault="00903E67" w:rsidP="005636B6">
      <w:pPr>
        <w:spacing w:before="240" w:after="240"/>
      </w:pPr>
      <w:r>
        <w:t>diciendo: «¡Oh mantuano, soy Sordello,</w:t>
      </w:r>
    </w:p>
    <w:p w14:paraId="60923EDD" w14:textId="77777777" w:rsidR="00903E67" w:rsidRDefault="00903E67" w:rsidP="005636B6">
      <w:pPr>
        <w:spacing w:before="240" w:after="240"/>
      </w:pPr>
      <w:r>
        <w:t>soy de tu misma tierra!», y se abrazaron.</w:t>
      </w:r>
    </w:p>
    <w:p w14:paraId="6582914E" w14:textId="77777777" w:rsidR="00903E67" w:rsidRDefault="00903E67" w:rsidP="005636B6">
      <w:pPr>
        <w:spacing w:before="240" w:after="240"/>
      </w:pPr>
      <w:r>
        <w:t>¡Ah esclava Italia, albergue de dolores,</w:t>
      </w:r>
    </w:p>
    <w:p w14:paraId="5D0D4230" w14:textId="77777777" w:rsidR="00903E67" w:rsidRDefault="00903E67" w:rsidP="005636B6">
      <w:pPr>
        <w:spacing w:before="240" w:after="240"/>
      </w:pPr>
      <w:r>
        <w:lastRenderedPageBreak/>
        <w:t>nave sin timonel en la borrasca,</w:t>
      </w:r>
    </w:p>
    <w:p w14:paraId="60B11802" w14:textId="77777777" w:rsidR="00903E67" w:rsidRDefault="00903E67" w:rsidP="005636B6">
      <w:pPr>
        <w:spacing w:before="240" w:after="240"/>
      </w:pPr>
      <w:r>
        <w:t>burdel, no soberana de provincias!</w:t>
      </w:r>
    </w:p>
    <w:p w14:paraId="04F2E623" w14:textId="77777777" w:rsidR="00903E67" w:rsidRDefault="00903E67" w:rsidP="005636B6">
      <w:pPr>
        <w:spacing w:before="240" w:after="240"/>
      </w:pPr>
      <w:r>
        <w:t>Aquel alma gentil tan prestamente,</w:t>
      </w:r>
    </w:p>
    <w:p w14:paraId="75738548" w14:textId="77777777" w:rsidR="00903E67" w:rsidRDefault="00903E67" w:rsidP="005636B6">
      <w:pPr>
        <w:spacing w:before="240" w:after="240"/>
      </w:pPr>
      <w:r>
        <w:t>sólo al oír el nombre de su tierra,</w:t>
      </w:r>
    </w:p>
    <w:p w14:paraId="6BCD20AD" w14:textId="77777777" w:rsidR="00903E67" w:rsidRDefault="00903E67" w:rsidP="005636B6">
      <w:pPr>
        <w:spacing w:before="240" w:after="240"/>
      </w:pPr>
      <w:r>
        <w:t>comenzó a festejar a su paisano,</w:t>
      </w:r>
    </w:p>
    <w:p w14:paraId="376B8110" w14:textId="77777777" w:rsidR="00903E67" w:rsidRDefault="00903E67" w:rsidP="005636B6">
      <w:pPr>
        <w:spacing w:before="240" w:after="240"/>
      </w:pPr>
      <w:r>
        <w:t>y en ti ahora sin guerras no se hallan</w:t>
      </w:r>
    </w:p>
    <w:p w14:paraId="3243122A" w14:textId="77777777" w:rsidR="00903E67" w:rsidRDefault="00903E67" w:rsidP="005636B6">
      <w:pPr>
        <w:spacing w:before="240" w:after="240"/>
      </w:pPr>
      <w:r>
        <w:t>tus vivos, y se muerden unos a otros,</w:t>
      </w:r>
    </w:p>
    <w:p w14:paraId="521C9672" w14:textId="77777777" w:rsidR="00903E67" w:rsidRDefault="00903E67" w:rsidP="005636B6">
      <w:pPr>
        <w:spacing w:before="240" w:after="240"/>
      </w:pPr>
      <w:r>
        <w:t>los que un foso y un muro mismo encierran.</w:t>
      </w:r>
    </w:p>
    <w:p w14:paraId="2DC46E4E" w14:textId="77777777" w:rsidR="00903E67" w:rsidRDefault="00903E67" w:rsidP="005636B6">
      <w:pPr>
        <w:spacing w:before="240" w:after="240"/>
      </w:pPr>
      <w:r>
        <w:t>Busca, mísera, en torno de tus costas</w:t>
      </w:r>
    </w:p>
    <w:p w14:paraId="63C86679" w14:textId="77777777" w:rsidR="00903E67" w:rsidRDefault="00903E67" w:rsidP="005636B6">
      <w:pPr>
        <w:spacing w:before="240" w:after="240"/>
      </w:pPr>
      <w:r>
        <w:t>tus playas, y después mira en el centro,</w:t>
      </w:r>
    </w:p>
    <w:p w14:paraId="1A101C62" w14:textId="77777777" w:rsidR="00903E67" w:rsidRDefault="00903E67" w:rsidP="005636B6">
      <w:pPr>
        <w:spacing w:before="240" w:after="240"/>
      </w:pPr>
      <w:r>
        <w:t>si alguna parte en ti de paz disfruta.</w:t>
      </w:r>
    </w:p>
    <w:p w14:paraId="771D88B5" w14:textId="77777777" w:rsidR="00903E67" w:rsidRDefault="00903E67" w:rsidP="005636B6">
      <w:pPr>
        <w:spacing w:before="240" w:after="240"/>
      </w:pPr>
      <w:r>
        <w:t>¿De qué vale que el freno te pusiera,</w:t>
      </w:r>
    </w:p>
    <w:p w14:paraId="43126EEE" w14:textId="77777777" w:rsidR="00903E67" w:rsidRDefault="00903E67" w:rsidP="005636B6">
      <w:pPr>
        <w:spacing w:before="240" w:after="240"/>
      </w:pPr>
      <w:r>
        <w:t>Justiniano, si nadie hay en la silla?</w:t>
      </w:r>
    </w:p>
    <w:p w14:paraId="35367EF2" w14:textId="77777777" w:rsidR="00903E67" w:rsidRDefault="00903E67" w:rsidP="005636B6">
      <w:pPr>
        <w:spacing w:before="240" w:after="240"/>
      </w:pPr>
      <w:r>
        <w:t>Menor fuera sin ése la vergüenza.</w:t>
      </w:r>
    </w:p>
    <w:p w14:paraId="06B0E5A1" w14:textId="77777777" w:rsidR="00903E67" w:rsidRDefault="00903E67" w:rsidP="005636B6">
      <w:pPr>
        <w:spacing w:before="240" w:after="240"/>
      </w:pPr>
      <w:r>
        <w:t>Ah gentes que debíais ser devotas,</w:t>
      </w:r>
    </w:p>
    <w:p w14:paraId="4B66118D" w14:textId="77777777" w:rsidR="00903E67" w:rsidRDefault="00903E67" w:rsidP="005636B6">
      <w:pPr>
        <w:spacing w:before="240" w:after="240"/>
      </w:pPr>
      <w:r>
        <w:t>y consentir al César en su trono,</w:t>
      </w:r>
    </w:p>
    <w:p w14:paraId="25BC33AD" w14:textId="77777777" w:rsidR="00903E67" w:rsidRDefault="00903E67" w:rsidP="005636B6">
      <w:pPr>
        <w:spacing w:before="240" w:after="240"/>
      </w:pPr>
      <w:r>
        <w:t>si aquello que Dios manda comprendieseis,</w:t>
      </w:r>
    </w:p>
    <w:p w14:paraId="40174B70" w14:textId="77777777" w:rsidR="00903E67" w:rsidRDefault="00903E67" w:rsidP="005636B6">
      <w:pPr>
        <w:spacing w:before="240" w:after="240"/>
      </w:pPr>
      <w:r>
        <w:t>esa fiera mirad cuán indomable,</w:t>
      </w:r>
    </w:p>
    <w:p w14:paraId="58B5EE7D" w14:textId="77777777" w:rsidR="00903E67" w:rsidRDefault="00903E67" w:rsidP="005636B6">
      <w:pPr>
        <w:spacing w:before="240" w:after="240"/>
      </w:pPr>
      <w:r>
        <w:t>por no ser corregida por la espuela,</w:t>
      </w:r>
    </w:p>
    <w:p w14:paraId="568B1357" w14:textId="77777777" w:rsidR="00903E67" w:rsidRDefault="00903E67" w:rsidP="005636B6">
      <w:pPr>
        <w:spacing w:before="240" w:after="240"/>
      </w:pPr>
      <w:r>
        <w:lastRenderedPageBreak/>
        <w:t>al poner en las riendas vuestras manos.</w:t>
      </w:r>
    </w:p>
    <w:p w14:paraId="3071D9F5" w14:textId="77777777" w:rsidR="00903E67" w:rsidRDefault="00903E67" w:rsidP="005636B6">
      <w:pPr>
        <w:spacing w:before="240" w:after="240"/>
      </w:pPr>
      <w:r>
        <w:t>¡Oh tú, tedesco Alberto, que la dejas</w:t>
      </w:r>
    </w:p>
    <w:p w14:paraId="1AC34E51" w14:textId="77777777" w:rsidR="00903E67" w:rsidRDefault="00903E67" w:rsidP="005636B6">
      <w:pPr>
        <w:spacing w:before="240" w:after="240"/>
      </w:pPr>
      <w:r>
        <w:t>al verla tan salvaje y tan indómita,</w:t>
      </w:r>
    </w:p>
    <w:p w14:paraId="51A049C0" w14:textId="77777777" w:rsidR="00903E67" w:rsidRDefault="00903E67" w:rsidP="005636B6">
      <w:pPr>
        <w:spacing w:before="240" w:after="240"/>
      </w:pPr>
      <w:r>
        <w:t>y debiste apretarle los ijares,</w:t>
      </w:r>
    </w:p>
    <w:p w14:paraId="0D3A19CE" w14:textId="77777777" w:rsidR="00903E67" w:rsidRDefault="00903E67" w:rsidP="005636B6">
      <w:pPr>
        <w:spacing w:before="240" w:after="240"/>
      </w:pPr>
      <w:r>
        <w:t>caiga de las estrellas justo juicio</w:t>
      </w:r>
    </w:p>
    <w:p w14:paraId="08FC9927" w14:textId="77777777" w:rsidR="00903E67" w:rsidRDefault="00903E67" w:rsidP="005636B6">
      <w:pPr>
        <w:spacing w:before="240" w:after="240"/>
      </w:pPr>
      <w:r>
        <w:t>sobre tu sangre, y sea nuevo y claro,</w:t>
      </w:r>
    </w:p>
    <w:p w14:paraId="5D8C322D" w14:textId="77777777" w:rsidR="00903E67" w:rsidRDefault="00903E67" w:rsidP="005636B6">
      <w:pPr>
        <w:spacing w:before="240" w:after="240"/>
      </w:pPr>
      <w:r>
        <w:t>tal que tu sucesor le tenga miedo!</w:t>
      </w:r>
    </w:p>
    <w:p w14:paraId="666DCD59" w14:textId="77777777" w:rsidR="00903E67" w:rsidRDefault="00903E67" w:rsidP="005636B6">
      <w:pPr>
        <w:spacing w:before="240" w:after="240"/>
      </w:pPr>
      <w:r>
        <w:t>Pues habéis consentido tú y tu padre,</w:t>
      </w:r>
    </w:p>
    <w:p w14:paraId="1D6BC9D8" w14:textId="77777777" w:rsidR="00903E67" w:rsidRDefault="00903E67" w:rsidP="005636B6">
      <w:pPr>
        <w:spacing w:before="240" w:after="240"/>
      </w:pPr>
      <w:r>
        <w:t>por la codicia de eso distraídos,</w:t>
      </w:r>
    </w:p>
    <w:p w14:paraId="4B2B1645" w14:textId="77777777" w:rsidR="00903E67" w:rsidRDefault="00903E67" w:rsidP="005636B6">
      <w:pPr>
        <w:spacing w:before="240" w:after="240"/>
      </w:pPr>
      <w:r>
        <w:t>que el jardín del imperio esté desierto.</w:t>
      </w:r>
    </w:p>
    <w:p w14:paraId="4F0234C0" w14:textId="77777777" w:rsidR="00903E67" w:rsidRDefault="00903E67" w:rsidP="005636B6">
      <w:pPr>
        <w:spacing w:before="240" w:after="240"/>
      </w:pPr>
      <w:r>
        <w:t>Ven y vé a Capuletos y Montescos,</w:t>
      </w:r>
    </w:p>
    <w:p w14:paraId="22AE81DE" w14:textId="77777777" w:rsidR="00903E67" w:rsidRDefault="00903E67" w:rsidP="005636B6">
      <w:pPr>
        <w:spacing w:before="240" w:after="240"/>
      </w:pPr>
      <w:r>
        <w:t>Filipeschos, Monaldos, ah, indolente,</w:t>
      </w:r>
    </w:p>
    <w:p w14:paraId="1BB8EC81" w14:textId="77777777" w:rsidR="00903E67" w:rsidRDefault="00903E67" w:rsidP="005636B6">
      <w:pPr>
        <w:spacing w:before="240" w:after="240"/>
      </w:pPr>
      <w:r>
        <w:t>esos ya tristes, y estos con recelos!</w:t>
      </w:r>
    </w:p>
    <w:p w14:paraId="2055D5F3" w14:textId="77777777" w:rsidR="00903E67" w:rsidRDefault="00903E67" w:rsidP="005636B6">
      <w:pPr>
        <w:spacing w:before="240" w:after="240"/>
      </w:pPr>
      <w:r>
        <w:t>¡Ven, cruel, ven y vé la tirania</w:t>
      </w:r>
    </w:p>
    <w:p w14:paraId="17FD90E3" w14:textId="77777777" w:rsidR="00903E67" w:rsidRDefault="00903E67" w:rsidP="005636B6">
      <w:pPr>
        <w:spacing w:before="240" w:after="240"/>
      </w:pPr>
      <w:r>
        <w:t>de tus nobles, y cura sus desmanes;</w:t>
      </w:r>
    </w:p>
    <w:p w14:paraId="75AC247C" w14:textId="77777777" w:rsidR="00903E67" w:rsidRDefault="00903E67" w:rsidP="005636B6">
      <w:pPr>
        <w:spacing w:before="240" w:after="240"/>
      </w:pPr>
      <w:r>
        <w:t>verás a Santaflora tan oscura!</w:t>
      </w:r>
    </w:p>
    <w:p w14:paraId="6800A8F3" w14:textId="77777777" w:rsidR="00903E67" w:rsidRDefault="00903E67" w:rsidP="005636B6">
      <w:pPr>
        <w:spacing w:before="240" w:after="240"/>
      </w:pPr>
      <w:r>
        <w:t>Ven y contempla tu Roma llorando</w:t>
      </w:r>
    </w:p>
    <w:p w14:paraId="7C5E4E83" w14:textId="77777777" w:rsidR="00903E67" w:rsidRDefault="00903E67" w:rsidP="005636B6">
      <w:pPr>
        <w:spacing w:before="240" w:after="240"/>
      </w:pPr>
      <w:r>
        <w:t>viuda y sola, llamando noche y día:</w:t>
      </w:r>
    </w:p>
    <w:p w14:paraId="48F6E86F" w14:textId="77777777" w:rsidR="00903E67" w:rsidRDefault="00903E67" w:rsidP="005636B6">
      <w:pPr>
        <w:spacing w:before="240" w:after="240"/>
      </w:pPr>
      <w:r>
        <w:t>« Oh mi César, por qué no me acompañas?»</w:t>
      </w:r>
    </w:p>
    <w:p w14:paraId="433FB314" w14:textId="77777777" w:rsidR="00903E67" w:rsidRDefault="00903E67" w:rsidP="005636B6">
      <w:pPr>
        <w:spacing w:before="240" w:after="240"/>
      </w:pPr>
      <w:r>
        <w:lastRenderedPageBreak/>
        <w:t>¡Verás lo mucho que se quieren todos!</w:t>
      </w:r>
    </w:p>
    <w:p w14:paraId="7DC5EE6A" w14:textId="77777777" w:rsidR="00903E67" w:rsidRDefault="00903E67" w:rsidP="005636B6">
      <w:pPr>
        <w:spacing w:before="240" w:after="240"/>
      </w:pPr>
      <w:r>
        <w:t>y si a piedad ninguna te movemos,</w:t>
      </w:r>
    </w:p>
    <w:p w14:paraId="2D5844C8" w14:textId="77777777" w:rsidR="00903E67" w:rsidRDefault="00903E67" w:rsidP="005636B6">
      <w:pPr>
        <w:spacing w:before="240" w:after="240"/>
      </w:pPr>
      <w:r>
        <w:t>ven y tendrás vergüenza de tu fama.</w:t>
      </w:r>
    </w:p>
    <w:p w14:paraId="2E537244" w14:textId="77777777" w:rsidR="00903E67" w:rsidRDefault="00903E67" w:rsidP="005636B6">
      <w:pPr>
        <w:spacing w:before="240" w:after="240"/>
      </w:pPr>
      <w:r>
        <w:t>Y si me es permitido, oh sumo Jove</w:t>
      </w:r>
    </w:p>
    <w:p w14:paraId="52536ABA" w14:textId="77777777" w:rsidR="00903E67" w:rsidRDefault="00903E67" w:rsidP="005636B6">
      <w:pPr>
        <w:spacing w:before="240" w:after="240"/>
      </w:pPr>
      <w:r>
        <w:t>que por nosotros en cruz te pusieron,</w:t>
      </w:r>
    </w:p>
    <w:p w14:paraId="65323B1C" w14:textId="77777777" w:rsidR="00903E67" w:rsidRDefault="00903E67" w:rsidP="005636B6">
      <w:pPr>
        <w:spacing w:before="240" w:after="240"/>
      </w:pPr>
      <w:r>
        <w:t>¿es que has vuelto los ojos a otra parte?</w:t>
      </w:r>
    </w:p>
    <w:p w14:paraId="53127D55" w14:textId="77777777" w:rsidR="00903E67" w:rsidRDefault="00903E67" w:rsidP="005636B6">
      <w:pPr>
        <w:spacing w:before="240" w:after="240"/>
      </w:pPr>
      <w:r>
        <w:t>¿o te estás preparando, en el abismo</w:t>
      </w:r>
    </w:p>
    <w:p w14:paraId="075F0FC2" w14:textId="77777777" w:rsidR="00903E67" w:rsidRDefault="00903E67" w:rsidP="005636B6">
      <w:pPr>
        <w:spacing w:before="240" w:after="240"/>
      </w:pPr>
      <w:r>
        <w:t>de tus designios, para hacer un bien</w:t>
      </w:r>
    </w:p>
    <w:p w14:paraId="64EC2BD7" w14:textId="77777777" w:rsidR="00903E67" w:rsidRDefault="00903E67" w:rsidP="005636B6">
      <w:pPr>
        <w:spacing w:before="240" w:after="240"/>
      </w:pPr>
      <w:r>
        <w:t>que se escapa del todo a nuestra mente?</w:t>
      </w:r>
    </w:p>
    <w:p w14:paraId="535AB0F2" w14:textId="77777777" w:rsidR="00903E67" w:rsidRDefault="00903E67" w:rsidP="005636B6">
      <w:pPr>
        <w:spacing w:before="240" w:after="240"/>
      </w:pPr>
      <w:r>
        <w:t>Pues llenas de tiranos las ciudades</w:t>
      </w:r>
    </w:p>
    <w:p w14:paraId="59430596" w14:textId="77777777" w:rsidR="00903E67" w:rsidRDefault="00903E67" w:rsidP="005636B6">
      <w:pPr>
        <w:spacing w:before="240" w:after="240"/>
      </w:pPr>
      <w:r>
        <w:t>están de Italia toda, y un Marcelo</w:t>
      </w:r>
    </w:p>
    <w:p w14:paraId="7B3A24E1" w14:textId="77777777" w:rsidR="00903E67" w:rsidRDefault="00903E67" w:rsidP="005636B6">
      <w:pPr>
        <w:spacing w:before="240" w:after="240"/>
      </w:pPr>
      <w:r>
        <w:t>se vuelve cualquier ruin que entra en un bando.</w:t>
      </w:r>
    </w:p>
    <w:p w14:paraId="00A5C055" w14:textId="77777777" w:rsidR="00903E67" w:rsidRDefault="00903E67" w:rsidP="005636B6">
      <w:pPr>
        <w:spacing w:before="240" w:after="240"/>
      </w:pPr>
      <w:r>
        <w:t>Puedes estar contenta, ah, mi Florencia,</w:t>
      </w:r>
    </w:p>
    <w:p w14:paraId="71D02244" w14:textId="77777777" w:rsidR="00903E67" w:rsidRDefault="00903E67" w:rsidP="005636B6">
      <w:pPr>
        <w:spacing w:before="240" w:after="240"/>
      </w:pPr>
      <w:r>
        <w:t>por esta digresión que no te alcanza,</w:t>
      </w:r>
    </w:p>
    <w:p w14:paraId="58BF7D0B" w14:textId="77777777" w:rsidR="00903E67" w:rsidRDefault="00903E67" w:rsidP="005636B6">
      <w:pPr>
        <w:spacing w:before="240" w:after="240"/>
      </w:pPr>
      <w:r>
        <w:t>pues se las sabe solventar tu pueblo.</w:t>
      </w:r>
    </w:p>
    <w:p w14:paraId="452CFB6B" w14:textId="77777777" w:rsidR="00903E67" w:rsidRDefault="00903E67" w:rsidP="005636B6">
      <w:pPr>
        <w:spacing w:before="240" w:after="240"/>
      </w:pPr>
      <w:r>
        <w:t>La justicia en su pecho muchos guardan,</w:t>
      </w:r>
    </w:p>
    <w:p w14:paraId="69B60B57" w14:textId="77777777" w:rsidR="00903E67" w:rsidRDefault="00903E67" w:rsidP="005636B6">
      <w:pPr>
        <w:spacing w:before="240" w:after="240"/>
      </w:pPr>
      <w:r>
        <w:t>y, prudentes, disparan tarde el arco;</w:t>
      </w:r>
    </w:p>
    <w:p w14:paraId="07DDEFC9" w14:textId="77777777" w:rsidR="00903E67" w:rsidRDefault="00903E67" w:rsidP="005636B6">
      <w:pPr>
        <w:spacing w:before="240" w:after="240"/>
      </w:pPr>
      <w:r>
        <w:t>mas tu pueblo la tiene en plena boca.</w:t>
      </w:r>
    </w:p>
    <w:p w14:paraId="6844AA10" w14:textId="77777777" w:rsidR="00903E67" w:rsidRDefault="00903E67" w:rsidP="005636B6">
      <w:pPr>
        <w:spacing w:before="240" w:after="240"/>
      </w:pPr>
      <w:r>
        <w:t>Muchos rechazan cargos oficiales,</w:t>
      </w:r>
    </w:p>
    <w:p w14:paraId="2D3D22EC" w14:textId="77777777" w:rsidR="00903E67" w:rsidRDefault="00903E67" w:rsidP="005636B6">
      <w:pPr>
        <w:spacing w:before="240" w:after="240"/>
      </w:pPr>
      <w:r>
        <w:lastRenderedPageBreak/>
        <w:t>mas tu pueblo solícito responde</w:t>
      </w:r>
    </w:p>
    <w:p w14:paraId="1D717BEC" w14:textId="77777777" w:rsidR="00903E67" w:rsidRDefault="00903E67" w:rsidP="005636B6">
      <w:pPr>
        <w:spacing w:before="240" w:after="240"/>
      </w:pPr>
      <w:r>
        <w:t>sin ser llamado, y grita: «iYo lo acepto!»</w:t>
      </w:r>
    </w:p>
    <w:p w14:paraId="25ABCB74" w14:textId="77777777" w:rsidR="00903E67" w:rsidRDefault="00903E67" w:rsidP="005636B6">
      <w:pPr>
        <w:spacing w:before="240" w:after="240"/>
      </w:pPr>
      <w:r>
        <w:t>¡Alégrate, porque motivos tienes:</w:t>
      </w:r>
    </w:p>
    <w:p w14:paraId="4AA8D5E4" w14:textId="77777777" w:rsidR="00903E67" w:rsidRDefault="00903E67" w:rsidP="005636B6">
      <w:pPr>
        <w:spacing w:before="240" w:after="240"/>
      </w:pPr>
      <w:r>
        <w:t>tú rica, tú con paz, y tú prudente!</w:t>
      </w:r>
    </w:p>
    <w:p w14:paraId="4A2260DF" w14:textId="77777777" w:rsidR="00903E67" w:rsidRDefault="00903E67" w:rsidP="005636B6">
      <w:pPr>
        <w:spacing w:before="240" w:after="240"/>
      </w:pPr>
      <w:r>
        <w:t>De si digo verdad, están las muestras.</w:t>
      </w:r>
    </w:p>
    <w:p w14:paraId="23EB2B12" w14:textId="77777777" w:rsidR="00903E67" w:rsidRDefault="00903E67" w:rsidP="005636B6">
      <w:pPr>
        <w:spacing w:before="240" w:after="240"/>
      </w:pPr>
      <w:r>
        <w:t>Las Atenas y Espartas, que inventaron</w:t>
      </w:r>
    </w:p>
    <w:p w14:paraId="0FE02623" w14:textId="77777777" w:rsidR="00903E67" w:rsidRDefault="00903E67" w:rsidP="005636B6">
      <w:pPr>
        <w:spacing w:before="240" w:after="240"/>
      </w:pPr>
      <w:r>
        <w:t>las viejas leyes tan civilizadas</w:t>
      </w:r>
    </w:p>
    <w:p w14:paraId="2523C2F7" w14:textId="77777777" w:rsidR="00903E67" w:rsidRDefault="00903E67" w:rsidP="005636B6">
      <w:pPr>
        <w:spacing w:before="240" w:after="240"/>
      </w:pPr>
      <w:r>
        <w:t>del bien vivir, hicieron débil prueba</w:t>
      </w:r>
    </w:p>
    <w:p w14:paraId="67FB44AF" w14:textId="77777777" w:rsidR="00903E67" w:rsidRDefault="00903E67" w:rsidP="005636B6">
      <w:pPr>
        <w:spacing w:before="240" w:after="240"/>
      </w:pPr>
      <w:r>
        <w:t>comparadas contigo, pues que haces</w:t>
      </w:r>
    </w:p>
    <w:p w14:paraId="2D86EE4D" w14:textId="77777777" w:rsidR="00903E67" w:rsidRDefault="00903E67" w:rsidP="005636B6">
      <w:pPr>
        <w:spacing w:before="240" w:after="240"/>
      </w:pPr>
      <w:r>
        <w:t>tan sutiles decretos, que a noviembre</w:t>
      </w:r>
    </w:p>
    <w:p w14:paraId="2C70DC10" w14:textId="77777777" w:rsidR="00903E67" w:rsidRDefault="00903E67" w:rsidP="005636B6">
      <w:pPr>
        <w:spacing w:before="240" w:after="240"/>
      </w:pPr>
      <w:r>
        <w:t>los que hiciste en octubre nunca llegan.</w:t>
      </w:r>
    </w:p>
    <w:p w14:paraId="00B70E5C" w14:textId="77777777" w:rsidR="00903E67" w:rsidRDefault="00903E67" w:rsidP="005636B6">
      <w:pPr>
        <w:spacing w:before="240" w:after="240"/>
      </w:pPr>
      <w:r>
        <w:t>Hasta donde recuerdo, ¿cuántas veces</w:t>
      </w:r>
    </w:p>
    <w:p w14:paraId="09AE89E9" w14:textId="77777777" w:rsidR="00903E67" w:rsidRDefault="00903E67" w:rsidP="005636B6">
      <w:pPr>
        <w:spacing w:before="240" w:after="240"/>
      </w:pPr>
      <w:r>
        <w:t>leyes, monedas, hábitos y oficios,</w:t>
      </w:r>
    </w:p>
    <w:p w14:paraId="07ED62C0" w14:textId="77777777" w:rsidR="00903E67" w:rsidRDefault="00903E67" w:rsidP="005636B6">
      <w:pPr>
        <w:spacing w:before="240" w:after="240"/>
      </w:pPr>
      <w:r>
        <w:t>has mudado, y cambiado de habitantes?</w:t>
      </w:r>
    </w:p>
    <w:p w14:paraId="38F21A15" w14:textId="77777777" w:rsidR="00903E67" w:rsidRDefault="00903E67" w:rsidP="005636B6">
      <w:pPr>
        <w:spacing w:before="240" w:after="240"/>
      </w:pPr>
      <w:r>
        <w:t>Y si te acuerdas bien y lo ves claro,</w:t>
      </w:r>
    </w:p>
    <w:p w14:paraId="3ADF6DE9" w14:textId="77777777" w:rsidR="00903E67" w:rsidRDefault="00903E67" w:rsidP="005636B6">
      <w:pPr>
        <w:spacing w:before="240" w:after="240"/>
      </w:pPr>
      <w:r>
        <w:t>te verás semejante a aquella enferma</w:t>
      </w:r>
    </w:p>
    <w:p w14:paraId="2888505F" w14:textId="77777777" w:rsidR="00903E67" w:rsidRDefault="00903E67" w:rsidP="005636B6">
      <w:pPr>
        <w:spacing w:before="240" w:after="240"/>
      </w:pPr>
      <w:r>
        <w:t>que no encuentra reposo sobre plumas,</w:t>
      </w:r>
    </w:p>
    <w:p w14:paraId="1080265B" w14:textId="77777777" w:rsidR="00903E67" w:rsidRDefault="00903E67" w:rsidP="005636B6">
      <w:pPr>
        <w:spacing w:before="240" w:after="240"/>
      </w:pPr>
      <w:r>
        <w:t>mas dando vueltas calma sus dolores.</w:t>
      </w:r>
    </w:p>
    <w:p w14:paraId="45E91B8A" w14:textId="6C41AFA6" w:rsidR="00903E67" w:rsidRDefault="00903E67" w:rsidP="005636B6">
      <w:pPr>
        <w:pStyle w:val="Ttulo2"/>
        <w:spacing w:before="240" w:after="240"/>
      </w:pPr>
      <w:r>
        <w:br w:type="page"/>
      </w:r>
      <w:bookmarkStart w:id="46" w:name="_Toc196140969"/>
      <w:r>
        <w:lastRenderedPageBreak/>
        <w:t>CANTO VII</w:t>
      </w:r>
      <w:bookmarkEnd w:id="46"/>
    </w:p>
    <w:p w14:paraId="10A1D42D" w14:textId="74A94C6D" w:rsidR="00903E67" w:rsidRDefault="00903E67" w:rsidP="005636B6">
      <w:pPr>
        <w:spacing w:before="240" w:after="240"/>
      </w:pPr>
      <w:r>
        <w:t>Los saludos corteses y dichosos</w:t>
      </w:r>
      <w:r w:rsidR="00B55EAD">
        <w:t xml:space="preserve"> </w:t>
      </w:r>
      <w:r>
        <w:t>por tres y cuatro veces reiterados,</w:t>
      </w:r>
    </w:p>
    <w:p w14:paraId="2B558E54" w14:textId="77777777" w:rsidR="00903E67" w:rsidRDefault="00903E67" w:rsidP="005636B6">
      <w:pPr>
        <w:spacing w:before="240" w:after="240"/>
      </w:pPr>
      <w:r>
        <w:t>Sordello se apartó y dijo: «¿Quién sois?»</w:t>
      </w:r>
    </w:p>
    <w:p w14:paraId="0C41E70A" w14:textId="77777777" w:rsidR="00903E67" w:rsidRDefault="00903E67" w:rsidP="005636B6">
      <w:pPr>
        <w:spacing w:before="240" w:after="240"/>
      </w:pPr>
      <w:r>
        <w:t>«Antes de que llegaran a este monte</w:t>
      </w:r>
    </w:p>
    <w:p w14:paraId="574918CA" w14:textId="77777777" w:rsidR="00903E67" w:rsidRDefault="00903E67" w:rsidP="005636B6">
      <w:pPr>
        <w:spacing w:before="240" w:after="240"/>
      </w:pPr>
      <w:r>
        <w:t>las almas dignas de subir a Dios,</w:t>
      </w:r>
    </w:p>
    <w:p w14:paraId="2A48D307" w14:textId="77777777" w:rsidR="00903E67" w:rsidRDefault="00903E67" w:rsidP="005636B6">
      <w:pPr>
        <w:spacing w:before="240" w:after="240"/>
      </w:pPr>
      <w:r>
        <w:t>Octavio dio a mis huesos sepultura.</w:t>
      </w:r>
    </w:p>
    <w:p w14:paraId="46D47E9F" w14:textId="77777777" w:rsidR="00903E67" w:rsidRDefault="00903E67" w:rsidP="005636B6">
      <w:pPr>
        <w:spacing w:before="240" w:after="240"/>
      </w:pPr>
      <w:r>
        <w:t>Yo soy Virgilio; y por culpa ninguna,</w:t>
      </w:r>
    </w:p>
    <w:p w14:paraId="610A73C0" w14:textId="77777777" w:rsidR="00903E67" w:rsidRDefault="00903E67" w:rsidP="005636B6">
      <w:pPr>
        <w:spacing w:before="240" w:after="240"/>
      </w:pPr>
      <w:r>
        <w:t>salvo el no tener fe, perdí los cielos.»</w:t>
      </w:r>
    </w:p>
    <w:p w14:paraId="69076C5B" w14:textId="77777777" w:rsidR="00903E67" w:rsidRDefault="00903E67" w:rsidP="005636B6">
      <w:pPr>
        <w:spacing w:before="240" w:after="240"/>
      </w:pPr>
      <w:r>
        <w:t>Así repuso entonces mi maestro.</w:t>
      </w:r>
    </w:p>
    <w:p w14:paraId="5CD4D691" w14:textId="77777777" w:rsidR="00903E67" w:rsidRDefault="00903E67" w:rsidP="005636B6">
      <w:pPr>
        <w:spacing w:before="240" w:after="240"/>
      </w:pPr>
      <w:r>
        <w:t>Como queda quien ve súbitamente</w:t>
      </w:r>
    </w:p>
    <w:p w14:paraId="6C386E03" w14:textId="77777777" w:rsidR="00903E67" w:rsidRDefault="00903E67" w:rsidP="005636B6">
      <w:pPr>
        <w:spacing w:before="240" w:after="240"/>
      </w:pPr>
      <w:r>
        <w:t>algo maravilloso frente a él,</w:t>
      </w:r>
    </w:p>
    <w:p w14:paraId="4BE15429" w14:textId="77777777" w:rsidR="00903E67" w:rsidRDefault="00903E67" w:rsidP="005636B6">
      <w:pPr>
        <w:spacing w:before="240" w:after="240"/>
      </w:pPr>
      <w:r>
        <w:t>que cree y que no, diciendo «Es..., o no es...»,</w:t>
      </w:r>
    </w:p>
    <w:p w14:paraId="1E669877" w14:textId="77777777" w:rsidR="00903E67" w:rsidRDefault="00903E67" w:rsidP="005636B6">
      <w:pPr>
        <w:spacing w:before="240" w:after="240"/>
      </w:pPr>
      <w:r>
        <w:t>aquel así; después bajó los ojos,</w:t>
      </w:r>
    </w:p>
    <w:p w14:paraId="60F3D276" w14:textId="77777777" w:rsidR="00903E67" w:rsidRDefault="00903E67" w:rsidP="005636B6">
      <w:pPr>
        <w:spacing w:before="240" w:after="240"/>
      </w:pPr>
      <w:r>
        <w:t>y se volvió hacia él humildemente,</w:t>
      </w:r>
    </w:p>
    <w:p w14:paraId="04DDF2C8" w14:textId="77777777" w:rsidR="00903E67" w:rsidRDefault="00903E67" w:rsidP="005636B6">
      <w:pPr>
        <w:spacing w:before="240" w:after="240"/>
      </w:pPr>
      <w:r>
        <w:t>y le abrazó donde el menor se agarra.</w:t>
      </w:r>
    </w:p>
    <w:p w14:paraId="51B78413" w14:textId="77777777" w:rsidR="00903E67" w:rsidRDefault="00903E67" w:rsidP="005636B6">
      <w:pPr>
        <w:spacing w:before="240" w:after="240"/>
      </w:pPr>
      <w:r>
        <w:t>«Gloria de los latinos, por el cual</w:t>
      </w:r>
    </w:p>
    <w:p w14:paraId="0852A732" w14:textId="77777777" w:rsidR="00903E67" w:rsidRDefault="00903E67" w:rsidP="005636B6">
      <w:pPr>
        <w:spacing w:before="240" w:after="240"/>
      </w:pPr>
      <w:r>
        <w:t>mostró cuánto podia nuestra lengua,</w:t>
      </w:r>
    </w:p>
    <w:p w14:paraId="65E4D7EB" w14:textId="77777777" w:rsidR="00903E67" w:rsidRDefault="00903E67" w:rsidP="005636B6">
      <w:pPr>
        <w:spacing w:before="240" w:after="240"/>
      </w:pPr>
      <w:r>
        <w:t>oh prez eterna, del pueblo natal,</w:t>
      </w:r>
    </w:p>
    <w:p w14:paraId="173C3966" w14:textId="77777777" w:rsidR="00903E67" w:rsidRDefault="00903E67" w:rsidP="005636B6">
      <w:pPr>
        <w:spacing w:before="240" w:after="240"/>
      </w:pPr>
      <w:r>
        <w:t>qué mérito o qué gracia a mí te muestra?</w:t>
      </w:r>
    </w:p>
    <w:p w14:paraId="7C72CE86" w14:textId="77777777" w:rsidR="00903E67" w:rsidRDefault="00903E67" w:rsidP="005636B6">
      <w:pPr>
        <w:spacing w:before="240" w:after="240"/>
      </w:pPr>
      <w:r>
        <w:lastRenderedPageBreak/>
        <w:t>Si de escuchar soy digno tus palabras,</w:t>
      </w:r>
    </w:p>
    <w:p w14:paraId="5B69EE07" w14:textId="77777777" w:rsidR="00903E67" w:rsidRDefault="00903E67" w:rsidP="005636B6">
      <w:pPr>
        <w:spacing w:before="240" w:after="240"/>
      </w:pPr>
      <w:r>
        <w:t>dime si acaso vienes del infierno.»</w:t>
      </w:r>
    </w:p>
    <w:p w14:paraId="09DD6C6C" w14:textId="77777777" w:rsidR="00903E67" w:rsidRDefault="00903E67" w:rsidP="005636B6">
      <w:pPr>
        <w:spacing w:before="240" w:after="240"/>
      </w:pPr>
      <w:r>
        <w:t>«Por los recintos todos de aquel reino</w:t>
      </w:r>
    </w:p>
    <w:p w14:paraId="0E95119A" w14:textId="77777777" w:rsidR="00903E67" w:rsidRDefault="00903E67" w:rsidP="005636B6">
      <w:pPr>
        <w:spacing w:before="240" w:after="240"/>
      </w:pPr>
      <w:r>
        <w:t>doliente, aquí he llegado -respondió-</w:t>
      </w:r>
    </w:p>
    <w:p w14:paraId="07D0F46D" w14:textId="77777777" w:rsidR="00903E67" w:rsidRDefault="00903E67" w:rsidP="005636B6">
      <w:pPr>
        <w:spacing w:before="240" w:after="240"/>
      </w:pPr>
      <w:r>
        <w:t>y, enviado del cielo, con él vengo.</w:t>
      </w:r>
    </w:p>
    <w:p w14:paraId="763DA4E7" w14:textId="77777777" w:rsidR="00903E67" w:rsidRDefault="00903E67" w:rsidP="005636B6">
      <w:pPr>
        <w:spacing w:before="240" w:after="240"/>
      </w:pPr>
      <w:r>
        <w:t>Perdí, no por hacer, mas por no hacer,</w:t>
      </w:r>
    </w:p>
    <w:p w14:paraId="35EC31AC" w14:textId="77777777" w:rsidR="00903E67" w:rsidRDefault="00903E67" w:rsidP="005636B6">
      <w:pPr>
        <w:spacing w:before="240" w:after="240"/>
      </w:pPr>
      <w:r>
        <w:t>el ver el alto sol que tú deseas,</w:t>
      </w:r>
    </w:p>
    <w:p w14:paraId="413A61C9" w14:textId="77777777" w:rsidR="00903E67" w:rsidRDefault="00903E67" w:rsidP="005636B6">
      <w:pPr>
        <w:spacing w:before="240" w:after="240"/>
      </w:pPr>
      <w:r>
        <w:t>pues que fue tarde por mí conocido.</w:t>
      </w:r>
    </w:p>
    <w:p w14:paraId="77C62EBD" w14:textId="77777777" w:rsidR="00903E67" w:rsidRDefault="00903E67" w:rsidP="005636B6">
      <w:pPr>
        <w:spacing w:before="240" w:after="240"/>
      </w:pPr>
      <w:r>
        <w:t>No entristecen martirios aquel sitio</w:t>
      </w:r>
    </w:p>
    <w:p w14:paraId="08FBF6E2" w14:textId="77777777" w:rsidR="00903E67" w:rsidRDefault="00903E67" w:rsidP="005636B6">
      <w:pPr>
        <w:spacing w:before="240" w:after="240"/>
      </w:pPr>
      <w:r>
        <w:t>sino tinieblas sólo; y los lamentos</w:t>
      </w:r>
    </w:p>
    <w:p w14:paraId="453AF712" w14:textId="77777777" w:rsidR="00903E67" w:rsidRDefault="00903E67" w:rsidP="005636B6">
      <w:pPr>
        <w:spacing w:before="240" w:after="240"/>
      </w:pPr>
      <w:r>
        <w:t>no suenan como ayes, son suspiros.</w:t>
      </w:r>
    </w:p>
    <w:p w14:paraId="02254582" w14:textId="77777777" w:rsidR="00903E67" w:rsidRDefault="00903E67" w:rsidP="005636B6">
      <w:pPr>
        <w:spacing w:before="240" w:after="240"/>
      </w:pPr>
      <w:r>
        <w:t>Allí estoy con los niños inocentes</w:t>
      </w:r>
    </w:p>
    <w:p w14:paraId="6AE84924" w14:textId="77777777" w:rsidR="00903E67" w:rsidRDefault="00903E67" w:rsidP="005636B6">
      <w:pPr>
        <w:spacing w:before="240" w:after="240"/>
      </w:pPr>
      <w:r>
        <w:t>del diente de la muerte antes mordidos</w:t>
      </w:r>
    </w:p>
    <w:p w14:paraId="6C4ADDC4" w14:textId="77777777" w:rsidR="00903E67" w:rsidRDefault="00903E67" w:rsidP="005636B6">
      <w:pPr>
        <w:spacing w:before="240" w:after="240"/>
      </w:pPr>
      <w:r>
        <w:t>que de la humana culpa fueran libres.</w:t>
      </w:r>
    </w:p>
    <w:p w14:paraId="0F2AAA82" w14:textId="77777777" w:rsidR="00903E67" w:rsidRDefault="00903E67" w:rsidP="005636B6">
      <w:pPr>
        <w:spacing w:before="240" w:after="240"/>
      </w:pPr>
      <w:r>
        <w:t>Con aquellos estoy que las tres santas</w:t>
      </w:r>
    </w:p>
    <w:p w14:paraId="72DBEBE7" w14:textId="77777777" w:rsidR="00903E67" w:rsidRDefault="00903E67" w:rsidP="005636B6">
      <w:pPr>
        <w:spacing w:before="240" w:after="240"/>
      </w:pPr>
      <w:r>
        <w:t>virtudes no vistieron, mas sin vicio</w:t>
      </w:r>
    </w:p>
    <w:p w14:paraId="79F60356" w14:textId="77777777" w:rsidR="00903E67" w:rsidRDefault="00903E67" w:rsidP="005636B6">
      <w:pPr>
        <w:spacing w:before="240" w:after="240"/>
      </w:pPr>
      <w:r>
        <w:t>supieron y siguieron las restantes.</w:t>
      </w:r>
    </w:p>
    <w:p w14:paraId="6DEAF559" w14:textId="77777777" w:rsidR="00903E67" w:rsidRDefault="00903E67" w:rsidP="005636B6">
      <w:pPr>
        <w:spacing w:before="240" w:after="240"/>
      </w:pPr>
      <w:r>
        <w:t>Mas si sabes y puedes, un indicio</w:t>
      </w:r>
    </w:p>
    <w:p w14:paraId="69D341F4" w14:textId="77777777" w:rsidR="00903E67" w:rsidRDefault="00903E67" w:rsidP="005636B6">
      <w:pPr>
        <w:spacing w:before="240" w:after="240"/>
      </w:pPr>
      <w:r>
        <w:t>danos, con que poder llegar más pronto</w:t>
      </w:r>
    </w:p>
    <w:p w14:paraId="689619C3" w14:textId="77777777" w:rsidR="00903E67" w:rsidRDefault="00903E67" w:rsidP="005636B6">
      <w:pPr>
        <w:spacing w:before="240" w:after="240"/>
      </w:pPr>
      <w:r>
        <w:lastRenderedPageBreak/>
        <w:t>a donde el purgatorio da comienzo.»</w:t>
      </w:r>
    </w:p>
    <w:p w14:paraId="61672BCC" w14:textId="77777777" w:rsidR="00903E67" w:rsidRDefault="00903E67" w:rsidP="005636B6">
      <w:pPr>
        <w:spacing w:before="240" w:after="240"/>
      </w:pPr>
      <w:r>
        <w:t>Respondió: «Un lugar fijo no me han puesto;</w:t>
      </w:r>
    </w:p>
    <w:p w14:paraId="4E0828C5" w14:textId="77777777" w:rsidR="00903E67" w:rsidRDefault="00903E67" w:rsidP="005636B6">
      <w:pPr>
        <w:spacing w:before="240" w:after="240"/>
      </w:pPr>
      <w:r>
        <w:t>y me es licito andar por todos lados;</w:t>
      </w:r>
    </w:p>
    <w:p w14:paraId="2A10EA7B" w14:textId="77777777" w:rsidR="00903E67" w:rsidRDefault="00903E67" w:rsidP="005636B6">
      <w:pPr>
        <w:spacing w:before="240" w:after="240"/>
      </w:pPr>
      <w:r>
        <w:t>te acompaño cual gu(a mientras pueda.</w:t>
      </w:r>
    </w:p>
    <w:p w14:paraId="66002D26" w14:textId="77777777" w:rsidR="00903E67" w:rsidRDefault="00903E67" w:rsidP="005636B6">
      <w:pPr>
        <w:spacing w:before="240" w:after="240"/>
      </w:pPr>
      <w:r>
        <w:t>Pero contempla cómo cae el día,</w:t>
      </w:r>
    </w:p>
    <w:p w14:paraId="2FD0FB0C" w14:textId="77777777" w:rsidR="00903E67" w:rsidRDefault="00903E67" w:rsidP="005636B6">
      <w:pPr>
        <w:spacing w:before="240" w:after="240"/>
      </w:pPr>
      <w:r>
        <w:t>y subir por la noche no se puede;</w:t>
      </w:r>
    </w:p>
    <w:p w14:paraId="7F3BD8F1" w14:textId="77777777" w:rsidR="00903E67" w:rsidRDefault="00903E67" w:rsidP="005636B6">
      <w:pPr>
        <w:spacing w:before="240" w:after="240"/>
      </w:pPr>
      <w:r>
        <w:t>será bueno pensar en un refugio.</w:t>
      </w:r>
    </w:p>
    <w:p w14:paraId="35FE90BC" w14:textId="77777777" w:rsidR="00903E67" w:rsidRDefault="00903E67" w:rsidP="005636B6">
      <w:pPr>
        <w:spacing w:before="240" w:after="240"/>
      </w:pPr>
      <w:r>
        <w:t>A la derecha hay almas retiradas;</w:t>
      </w:r>
    </w:p>
    <w:p w14:paraId="02034774" w14:textId="77777777" w:rsidR="00903E67" w:rsidRDefault="00903E67" w:rsidP="005636B6">
      <w:pPr>
        <w:spacing w:before="240" w:after="240"/>
      </w:pPr>
      <w:r>
        <w:t>si lo permites, a ellas te conduzco,</w:t>
      </w:r>
    </w:p>
    <w:p w14:paraId="52D8E7BC" w14:textId="77777777" w:rsidR="00903E67" w:rsidRDefault="00903E67" w:rsidP="005636B6">
      <w:pPr>
        <w:spacing w:before="240" w:after="240"/>
      </w:pPr>
      <w:r>
        <w:t>y te dará placer el conocerlas.</w:t>
      </w:r>
    </w:p>
    <w:p w14:paraId="663EF2C9" w14:textId="77777777" w:rsidR="00903E67" w:rsidRDefault="00903E67" w:rsidP="005636B6">
      <w:pPr>
        <w:spacing w:before="240" w:after="240"/>
      </w:pPr>
      <w:r>
        <w:t>«¿Cómo es eso? -repuso- ¿quien quisiese</w:t>
      </w:r>
    </w:p>
    <w:p w14:paraId="17F4F18C" w14:textId="77777777" w:rsidR="00903E67" w:rsidRDefault="00903E67" w:rsidP="005636B6">
      <w:pPr>
        <w:spacing w:before="240" w:after="240"/>
      </w:pPr>
      <w:r>
        <w:t>subir de noche, se lo impediría</w:t>
      </w:r>
    </w:p>
    <w:p w14:paraId="2AE34A3F" w14:textId="77777777" w:rsidR="00903E67" w:rsidRDefault="00903E67" w:rsidP="005636B6">
      <w:pPr>
        <w:spacing w:before="240" w:after="240"/>
      </w:pPr>
      <w:r>
        <w:t>alguno, o es que él mismo no pudiera?</w:t>
      </w:r>
    </w:p>
    <w:p w14:paraId="6CA42A2D" w14:textId="77777777" w:rsidR="00903E67" w:rsidRDefault="00903E67" w:rsidP="005636B6">
      <w:pPr>
        <w:spacing w:before="240" w:after="240"/>
      </w:pPr>
      <w:r>
        <w:t>Y el buen Sordello en tierra pasó el dedo</w:t>
      </w:r>
    </w:p>
    <w:p w14:paraId="70F2F1A3" w14:textId="77777777" w:rsidR="00903E67" w:rsidRDefault="00903E67" w:rsidP="005636B6">
      <w:pPr>
        <w:spacing w:before="240" w:after="240"/>
      </w:pPr>
      <w:r>
        <w:t>diciendo: «¿Ves?, ni siquiera esta raya</w:t>
      </w:r>
    </w:p>
    <w:p w14:paraId="332CECA2" w14:textId="77777777" w:rsidR="00903E67" w:rsidRDefault="00903E67" w:rsidP="005636B6">
      <w:pPr>
        <w:spacing w:before="240" w:after="240"/>
      </w:pPr>
      <w:r>
        <w:t>pasarías después de que anochezca:</w:t>
      </w:r>
    </w:p>
    <w:p w14:paraId="5D7EC46A" w14:textId="77777777" w:rsidR="00903E67" w:rsidRDefault="00903E67" w:rsidP="005636B6">
      <w:pPr>
        <w:spacing w:before="240" w:after="240"/>
      </w:pPr>
      <w:r>
        <w:t>no porque haya otra cosa que te impida</w:t>
      </w:r>
    </w:p>
    <w:p w14:paraId="6341EDDF" w14:textId="77777777" w:rsidR="00903E67" w:rsidRDefault="00903E67" w:rsidP="005636B6">
      <w:pPr>
        <w:spacing w:before="240" w:after="240"/>
      </w:pPr>
      <w:r>
        <w:t>subir, sino las sombras de la noche;</w:t>
      </w:r>
    </w:p>
    <w:p w14:paraId="734F7C45" w14:textId="77777777" w:rsidR="00903E67" w:rsidRDefault="00903E67" w:rsidP="005636B6">
      <w:pPr>
        <w:spacing w:before="240" w:after="240"/>
      </w:pPr>
      <w:r>
        <w:t>que, de impotencia, quitan los deseos.</w:t>
      </w:r>
    </w:p>
    <w:p w14:paraId="4B5F515C" w14:textId="77777777" w:rsidR="00903E67" w:rsidRDefault="00903E67" w:rsidP="005636B6">
      <w:pPr>
        <w:spacing w:before="240" w:after="240"/>
      </w:pPr>
      <w:r>
        <w:lastRenderedPageBreak/>
        <w:t>Con ellas bien podrías descender</w:t>
      </w:r>
    </w:p>
    <w:p w14:paraId="22C11EA6" w14:textId="77777777" w:rsidR="00903E67" w:rsidRDefault="00903E67" w:rsidP="005636B6">
      <w:pPr>
        <w:spacing w:before="240" w:after="240"/>
      </w:pPr>
      <w:r>
        <w:t>y caminar en torno de la cuestra,</w:t>
      </w:r>
    </w:p>
    <w:p w14:paraId="65C1932E" w14:textId="77777777" w:rsidR="00903E67" w:rsidRDefault="00903E67" w:rsidP="005636B6">
      <w:pPr>
        <w:spacing w:before="240" w:after="240"/>
      </w:pPr>
      <w:r>
        <w:t>mientras que al día encierra el horizonte.»</w:t>
      </w:r>
    </w:p>
    <w:p w14:paraId="4E38337C" w14:textId="77777777" w:rsidR="00903E67" w:rsidRDefault="00903E67" w:rsidP="005636B6">
      <w:pPr>
        <w:spacing w:before="240" w:after="240"/>
      </w:pPr>
      <w:r>
        <w:t>Entonces mi señor, casi admirado,</w:t>
      </w:r>
    </w:p>
    <w:p w14:paraId="5D1C0BD7" w14:textId="77777777" w:rsidR="00903E67" w:rsidRDefault="00903E67" w:rsidP="005636B6">
      <w:pPr>
        <w:spacing w:before="240" w:after="240"/>
      </w:pPr>
      <w:r>
        <w:t>«llévanos -dijo- donde nos contaste,</w:t>
      </w:r>
    </w:p>
    <w:p w14:paraId="17FF113F" w14:textId="77777777" w:rsidR="00903E67" w:rsidRDefault="00903E67" w:rsidP="005636B6">
      <w:pPr>
        <w:spacing w:before="240" w:after="240"/>
      </w:pPr>
      <w:r>
        <w:t>pues podrá ser gozosa la demora».</w:t>
      </w:r>
    </w:p>
    <w:p w14:paraId="2F456512" w14:textId="77777777" w:rsidR="00903E67" w:rsidRDefault="00903E67" w:rsidP="005636B6">
      <w:pPr>
        <w:spacing w:before="240" w:after="240"/>
      </w:pPr>
      <w:r>
        <w:t>De allí poco alejados estuvimos,</w:t>
      </w:r>
    </w:p>
    <w:p w14:paraId="14432C73" w14:textId="77777777" w:rsidR="00903E67" w:rsidRDefault="00903E67" w:rsidP="005636B6">
      <w:pPr>
        <w:spacing w:before="240" w:after="240"/>
      </w:pPr>
      <w:r>
        <w:t>cuando noté que el monte estaba hendido,</w:t>
      </w:r>
    </w:p>
    <w:p w14:paraId="700CE123" w14:textId="77777777" w:rsidR="00903E67" w:rsidRDefault="00903E67" w:rsidP="005636B6">
      <w:pPr>
        <w:spacing w:before="240" w:after="240"/>
      </w:pPr>
      <w:r>
        <w:t>del modo como un valle aquí los hiende.</w:t>
      </w:r>
    </w:p>
    <w:p w14:paraId="3925DFBF" w14:textId="77777777" w:rsidR="00903E67" w:rsidRDefault="00903E67" w:rsidP="005636B6">
      <w:pPr>
        <w:spacing w:before="240" w:after="240"/>
      </w:pPr>
      <w:r>
        <w:t>«Allí -dijo la sombra-, marcharemos</w:t>
      </w:r>
    </w:p>
    <w:p w14:paraId="7D0568BE" w14:textId="77777777" w:rsidR="00903E67" w:rsidRDefault="00903E67" w:rsidP="005636B6">
      <w:pPr>
        <w:spacing w:before="240" w:after="240"/>
      </w:pPr>
      <w:r>
        <w:t>donde la cuesta hace de sí un regazo;</w:t>
      </w:r>
    </w:p>
    <w:p w14:paraId="5390305E" w14:textId="77777777" w:rsidR="00903E67" w:rsidRDefault="00903E67" w:rsidP="005636B6">
      <w:pPr>
        <w:spacing w:before="240" w:after="240"/>
      </w:pPr>
      <w:r>
        <w:t>y esperaremos allí el nuevo día.»</w:t>
      </w:r>
    </w:p>
    <w:p w14:paraId="5D9C5CFD" w14:textId="77777777" w:rsidR="00903E67" w:rsidRDefault="00903E67" w:rsidP="005636B6">
      <w:pPr>
        <w:spacing w:before="240" w:after="240"/>
      </w:pPr>
      <w:r>
        <w:t>Entre llano y pendiente, un tortuoso</w:t>
      </w:r>
    </w:p>
    <w:p w14:paraId="52A843C1" w14:textId="77777777" w:rsidR="00903E67" w:rsidRDefault="00903E67" w:rsidP="005636B6">
      <w:pPr>
        <w:spacing w:before="240" w:after="240"/>
      </w:pPr>
      <w:r>
        <w:t>camino nos condujo hasta la parte</w:t>
      </w:r>
    </w:p>
    <w:p w14:paraId="1C3C27E5" w14:textId="77777777" w:rsidR="00903E67" w:rsidRDefault="00903E67" w:rsidP="005636B6">
      <w:pPr>
        <w:spacing w:before="240" w:after="240"/>
      </w:pPr>
      <w:r>
        <w:t>del valle de laderas menos altas.</w:t>
      </w:r>
    </w:p>
    <w:p w14:paraId="4AD33B6E" w14:textId="77777777" w:rsidR="00903E67" w:rsidRDefault="00903E67" w:rsidP="005636B6">
      <w:pPr>
        <w:spacing w:before="240" w:after="240"/>
      </w:pPr>
      <w:r>
        <w:t>Oro, albayalde, grana y plata fina,</w:t>
      </w:r>
    </w:p>
    <w:p w14:paraId="249BD07E" w14:textId="77777777" w:rsidR="00903E67" w:rsidRDefault="00903E67" w:rsidP="005636B6">
      <w:pPr>
        <w:spacing w:before="240" w:after="240"/>
      </w:pPr>
      <w:r>
        <w:t>indigo, leño lúcido y sereno,</w:t>
      </w:r>
    </w:p>
    <w:p w14:paraId="089A29F9" w14:textId="77777777" w:rsidR="00903E67" w:rsidRDefault="00903E67" w:rsidP="005636B6">
      <w:pPr>
        <w:spacing w:before="240" w:after="240"/>
      </w:pPr>
      <w:r>
        <w:t>fresca esmeralda al punto en que se quiebra,</w:t>
      </w:r>
    </w:p>
    <w:p w14:paraId="1D48F1C7" w14:textId="77777777" w:rsidR="00903E67" w:rsidRDefault="00903E67" w:rsidP="005636B6">
      <w:pPr>
        <w:spacing w:before="240" w:after="240"/>
      </w:pPr>
      <w:r>
        <w:t>por las hierbas y flores de aquel valle,</w:t>
      </w:r>
    </w:p>
    <w:p w14:paraId="12701B3D" w14:textId="77777777" w:rsidR="00903E67" w:rsidRDefault="00903E67" w:rsidP="005636B6">
      <w:pPr>
        <w:spacing w:before="240" w:after="240"/>
      </w:pPr>
      <w:r>
        <w:lastRenderedPageBreak/>
        <w:t>sus colores serían derrotados,</w:t>
      </w:r>
    </w:p>
    <w:p w14:paraId="71D1B29F" w14:textId="77777777" w:rsidR="00903E67" w:rsidRDefault="00903E67" w:rsidP="005636B6">
      <w:pPr>
        <w:spacing w:before="240" w:after="240"/>
      </w:pPr>
      <w:r>
        <w:t>como el mayor derrota al más pequeño.</w:t>
      </w:r>
    </w:p>
    <w:p w14:paraId="14BE7833" w14:textId="77777777" w:rsidR="00903E67" w:rsidRDefault="00903E67" w:rsidP="005636B6">
      <w:pPr>
        <w:spacing w:before="240" w:after="240"/>
      </w:pPr>
      <w:r>
        <w:t>No pintó solamente alll natura,</w:t>
      </w:r>
    </w:p>
    <w:p w14:paraId="6A15E882" w14:textId="77777777" w:rsidR="00903E67" w:rsidRDefault="00903E67" w:rsidP="005636B6">
      <w:pPr>
        <w:spacing w:before="240" w:after="240"/>
      </w:pPr>
      <w:r>
        <w:t>mas con la suavidad de mil olores,</w:t>
      </w:r>
    </w:p>
    <w:p w14:paraId="6585B4F7" w14:textId="77777777" w:rsidR="00903E67" w:rsidRDefault="00903E67" w:rsidP="005636B6">
      <w:pPr>
        <w:spacing w:before="240" w:after="240"/>
      </w:pPr>
      <w:r>
        <w:t>incógnito, indistinto, uno creaba.</w:t>
      </w:r>
    </w:p>
    <w:p w14:paraId="557C5D97" w14:textId="77777777" w:rsidR="00903E67" w:rsidRDefault="00903E67" w:rsidP="005636B6">
      <w:pPr>
        <w:spacing w:before="240" w:after="240"/>
      </w:pPr>
      <w:r>
        <w:t>Salve Regina, sobre hierba y flores</w:t>
      </w:r>
    </w:p>
    <w:p w14:paraId="1F1F5F58" w14:textId="77777777" w:rsidR="00903E67" w:rsidRDefault="00903E67" w:rsidP="005636B6">
      <w:pPr>
        <w:spacing w:before="240" w:after="240"/>
      </w:pPr>
      <w:r>
        <w:t>sentadas, vi a unas almas que cantaban,</w:t>
      </w:r>
    </w:p>
    <w:p w14:paraId="1199859E" w14:textId="77777777" w:rsidR="00903E67" w:rsidRDefault="00903E67" w:rsidP="005636B6">
      <w:pPr>
        <w:spacing w:before="240" w:after="240"/>
      </w:pPr>
      <w:r>
        <w:t>que no vimos por fuera de aquel valle.</w:t>
      </w:r>
    </w:p>
    <w:p w14:paraId="49A7BF49" w14:textId="77777777" w:rsidR="00903E67" w:rsidRDefault="00903E67" w:rsidP="005636B6">
      <w:pPr>
        <w:spacing w:before="240" w:after="240"/>
      </w:pPr>
      <w:r>
        <w:t>«Antes que el poco sol vuelva a su nido</w:t>
      </w:r>
    </w:p>
    <w:p w14:paraId="436238E6" w14:textId="77777777" w:rsidR="00903E67" w:rsidRDefault="00903E67" w:rsidP="005636B6">
      <w:pPr>
        <w:spacing w:before="240" w:after="240"/>
      </w:pPr>
      <w:r>
        <w:t>-comenzó nuestro guta el Mantuano-</w:t>
      </w:r>
    </w:p>
    <w:p w14:paraId="2A2DA02E" w14:textId="77777777" w:rsidR="00903E67" w:rsidRDefault="00903E67" w:rsidP="005636B6">
      <w:pPr>
        <w:spacing w:before="240" w:after="240"/>
      </w:pPr>
      <w:r>
        <w:t>no pretendáis que entre esos os conduzca.</w:t>
      </w:r>
    </w:p>
    <w:p w14:paraId="3366C945" w14:textId="77777777" w:rsidR="00903E67" w:rsidRDefault="00903E67" w:rsidP="005636B6">
      <w:pPr>
        <w:spacing w:before="240" w:after="240"/>
      </w:pPr>
      <w:r>
        <w:t>Mejor desde esta loma las acciones</w:t>
      </w:r>
    </w:p>
    <w:p w14:paraId="09443DA0" w14:textId="77777777" w:rsidR="00903E67" w:rsidRDefault="00903E67" w:rsidP="005636B6">
      <w:pPr>
        <w:spacing w:before="240" w:after="240"/>
      </w:pPr>
      <w:r>
        <w:t>y los rostros veréis de cada uno,</w:t>
      </w:r>
    </w:p>
    <w:p w14:paraId="19FCE9A3" w14:textId="77777777" w:rsidR="00903E67" w:rsidRDefault="00903E67" w:rsidP="005636B6">
      <w:pPr>
        <w:spacing w:before="240" w:after="240"/>
      </w:pPr>
      <w:r>
        <w:t>que mezclados con ellos allá abajo.</w:t>
      </w:r>
    </w:p>
    <w:p w14:paraId="169BC2C5" w14:textId="77777777" w:rsidR="00903E67" w:rsidRDefault="00903E67" w:rsidP="005636B6">
      <w:pPr>
        <w:spacing w:before="240" w:after="240"/>
      </w:pPr>
      <w:r>
        <w:t>Quien más alto se sienta y que parece</w:t>
      </w:r>
    </w:p>
    <w:p w14:paraId="708BCE04" w14:textId="77777777" w:rsidR="00903E67" w:rsidRDefault="00903E67" w:rsidP="005636B6">
      <w:pPr>
        <w:spacing w:before="240" w:after="240"/>
      </w:pPr>
      <w:r>
        <w:t>desatender aquello que debiera,</w:t>
      </w:r>
    </w:p>
    <w:p w14:paraId="3E6B501C" w14:textId="77777777" w:rsidR="00903E67" w:rsidRDefault="00903E67" w:rsidP="005636B6">
      <w:pPr>
        <w:spacing w:before="240" w:after="240"/>
      </w:pPr>
      <w:r>
        <w:t>y no mueve la boca con los otros,</w:t>
      </w:r>
    </w:p>
    <w:p w14:paraId="35ED284D" w14:textId="77777777" w:rsidR="00903E67" w:rsidRDefault="00903E67" w:rsidP="005636B6">
      <w:pPr>
        <w:spacing w:before="240" w:after="240"/>
      </w:pPr>
      <w:r>
        <w:t>Rodolfo fue, que pudo, con su imperio,</w:t>
      </w:r>
    </w:p>
    <w:p w14:paraId="662FDB8D" w14:textId="77777777" w:rsidR="00903E67" w:rsidRDefault="00903E67" w:rsidP="005636B6">
      <w:pPr>
        <w:spacing w:before="240" w:after="240"/>
      </w:pPr>
      <w:r>
        <w:t>sanar las plagas que han matado a Italia,</w:t>
      </w:r>
    </w:p>
    <w:p w14:paraId="5506984C" w14:textId="77777777" w:rsidR="00903E67" w:rsidRDefault="00903E67" w:rsidP="005636B6">
      <w:pPr>
        <w:spacing w:before="240" w:after="240"/>
      </w:pPr>
      <w:r>
        <w:lastRenderedPageBreak/>
        <w:t>y así tarde el remedio de otros llega.</w:t>
      </w:r>
    </w:p>
    <w:p w14:paraId="790D80E9" w14:textId="77777777" w:rsidR="00903E67" w:rsidRDefault="00903E67" w:rsidP="005636B6">
      <w:pPr>
        <w:spacing w:before="240" w:after="240"/>
      </w:pPr>
      <w:r>
        <w:t>Aquel que le consuela con la vista,</w:t>
      </w:r>
    </w:p>
    <w:p w14:paraId="16175AAA" w14:textId="77777777" w:rsidR="00903E67" w:rsidRDefault="00903E67" w:rsidP="005636B6">
      <w:pPr>
        <w:spacing w:before="240" w:after="240"/>
      </w:pPr>
      <w:r>
        <w:t>rigió la tierra donde el agua nace</w:t>
      </w:r>
    </w:p>
    <w:p w14:paraId="18FDF484" w14:textId="77777777" w:rsidR="00903E67" w:rsidRDefault="00903E67" w:rsidP="005636B6">
      <w:pPr>
        <w:spacing w:before="240" w:after="240"/>
      </w:pPr>
      <w:r>
        <w:t>que al Albia el Molda, el Albia al mar se lleva.</w:t>
      </w:r>
    </w:p>
    <w:p w14:paraId="619A2DBD" w14:textId="77777777" w:rsidR="00903E67" w:rsidRDefault="00903E67" w:rsidP="005636B6">
      <w:pPr>
        <w:spacing w:before="240" w:after="240"/>
      </w:pPr>
      <w:r>
        <w:t>Otocar se llamó, y desde la infancia</w:t>
      </w:r>
    </w:p>
    <w:p w14:paraId="72D997EE" w14:textId="77777777" w:rsidR="00903E67" w:rsidRDefault="00903E67" w:rsidP="005636B6">
      <w:pPr>
        <w:spacing w:before="240" w:after="240"/>
      </w:pPr>
      <w:r>
        <w:t>fue mejor que el barbudo Wenceslao,</w:t>
      </w:r>
    </w:p>
    <w:p w14:paraId="20A6715C" w14:textId="77777777" w:rsidR="00903E67" w:rsidRDefault="00903E67" w:rsidP="005636B6">
      <w:pPr>
        <w:spacing w:before="240" w:after="240"/>
      </w:pPr>
      <w:r>
        <w:t>su hijo que lujuria y ocio pace.</w:t>
      </w:r>
    </w:p>
    <w:p w14:paraId="2C579F7A" w14:textId="77777777" w:rsidR="00903E67" w:rsidRDefault="00903E67" w:rsidP="005636B6">
      <w:pPr>
        <w:spacing w:before="240" w:after="240"/>
      </w:pPr>
      <w:r>
        <w:t>Y aquel chatito que charla muy junto</w:t>
      </w:r>
    </w:p>
    <w:p w14:paraId="388DE8FB" w14:textId="77777777" w:rsidR="00903E67" w:rsidRDefault="00903E67" w:rsidP="005636B6">
      <w:pPr>
        <w:spacing w:before="240" w:after="240"/>
      </w:pPr>
      <w:r>
        <w:t>con aquel de un aspecto tan benigno,</w:t>
      </w:r>
    </w:p>
    <w:p w14:paraId="372FC0F9" w14:textId="77777777" w:rsidR="00903E67" w:rsidRDefault="00903E67" w:rsidP="005636B6">
      <w:pPr>
        <w:spacing w:before="240" w:after="240"/>
      </w:pPr>
      <w:r>
        <w:t>murió escapando y desflorando el lirio:</w:t>
      </w:r>
    </w:p>
    <w:p w14:paraId="3E0AD77D" w14:textId="77777777" w:rsidR="00903E67" w:rsidRDefault="00903E67" w:rsidP="005636B6">
      <w:pPr>
        <w:spacing w:before="240" w:after="240"/>
      </w:pPr>
      <w:r>
        <w:t>¡Ved allí cómo el pecho se golpea!</w:t>
      </w:r>
    </w:p>
    <w:p w14:paraId="40F9B7BE" w14:textId="77777777" w:rsidR="00903E67" w:rsidRDefault="00903E67" w:rsidP="005636B6">
      <w:pPr>
        <w:spacing w:before="240" w:after="240"/>
      </w:pPr>
      <w:r>
        <w:t>Mirad al otro que ha hecho a su mano</w:t>
      </w:r>
    </w:p>
    <w:p w14:paraId="470ACBFD" w14:textId="77777777" w:rsidR="00903E67" w:rsidRDefault="00903E67" w:rsidP="005636B6">
      <w:pPr>
        <w:spacing w:before="240" w:after="240"/>
      </w:pPr>
      <w:r>
        <w:t>de su mejilla, suspirando, lecho.</w:t>
      </w:r>
    </w:p>
    <w:p w14:paraId="04408C32" w14:textId="77777777" w:rsidR="00903E67" w:rsidRDefault="00903E67" w:rsidP="005636B6">
      <w:pPr>
        <w:spacing w:before="240" w:after="240"/>
      </w:pPr>
      <w:r>
        <w:t>Del mal de Francia son el padre y suegro:</w:t>
      </w:r>
    </w:p>
    <w:p w14:paraId="3B4F0121" w14:textId="77777777" w:rsidR="00903E67" w:rsidRDefault="00903E67" w:rsidP="005636B6">
      <w:pPr>
        <w:spacing w:before="240" w:after="240"/>
      </w:pPr>
      <w:r>
        <w:t>saben su villa sucia y enviciada;</w:t>
      </w:r>
    </w:p>
    <w:p w14:paraId="60EB13D8" w14:textId="77777777" w:rsidR="00903E67" w:rsidRDefault="00903E67" w:rsidP="005636B6">
      <w:pPr>
        <w:spacing w:before="240" w:after="240"/>
      </w:pPr>
      <w:r>
        <w:t>de esto viene el dolor que les lancea.</w:t>
      </w:r>
    </w:p>
    <w:p w14:paraId="356542E6" w14:textId="77777777" w:rsidR="00903E67" w:rsidRDefault="00903E67" w:rsidP="005636B6">
      <w:pPr>
        <w:spacing w:before="240" w:after="240"/>
      </w:pPr>
      <w:r>
        <w:t>Aquel tan corpulento que acompasa</w:t>
      </w:r>
    </w:p>
    <w:p w14:paraId="08C44DF2" w14:textId="77777777" w:rsidR="00903E67" w:rsidRDefault="00903E67" w:rsidP="005636B6">
      <w:pPr>
        <w:spacing w:before="240" w:after="240"/>
      </w:pPr>
      <w:r>
        <w:t>su canto con aquel tan narigudo,</w:t>
      </w:r>
    </w:p>
    <w:p w14:paraId="6DEEEEF7" w14:textId="77777777" w:rsidR="00903E67" w:rsidRDefault="00903E67" w:rsidP="005636B6">
      <w:pPr>
        <w:spacing w:before="240" w:after="240"/>
      </w:pPr>
      <w:r>
        <w:t>de toda las virtudes ciñó cuerda;</w:t>
      </w:r>
    </w:p>
    <w:p w14:paraId="02526076" w14:textId="77777777" w:rsidR="00903E67" w:rsidRDefault="00903E67" w:rsidP="005636B6">
      <w:pPr>
        <w:spacing w:before="240" w:after="240"/>
      </w:pPr>
      <w:r>
        <w:lastRenderedPageBreak/>
        <w:t>y si rey después de él hubiera sido</w:t>
      </w:r>
    </w:p>
    <w:p w14:paraId="2D4B438B" w14:textId="77777777" w:rsidR="00903E67" w:rsidRDefault="00903E67" w:rsidP="005636B6">
      <w:pPr>
        <w:spacing w:before="240" w:after="240"/>
      </w:pPr>
      <w:r>
        <w:t>el jovencito sentado detrás,</w:t>
      </w:r>
    </w:p>
    <w:p w14:paraId="3B6AF993" w14:textId="77777777" w:rsidR="00903E67" w:rsidRDefault="00903E67" w:rsidP="005636B6">
      <w:pPr>
        <w:spacing w:before="240" w:after="240"/>
      </w:pPr>
      <w:r>
        <w:t>iría la virtud de vaso en vaso.</w:t>
      </w:r>
    </w:p>
    <w:p w14:paraId="11F55139" w14:textId="77777777" w:rsidR="00903E67" w:rsidRDefault="00903E67" w:rsidP="005636B6">
      <w:pPr>
        <w:spacing w:before="240" w:after="240"/>
      </w:pPr>
      <w:r>
        <w:t>No es lo mismo los otros herederos;</w:t>
      </w:r>
    </w:p>
    <w:p w14:paraId="0B39C2DD" w14:textId="77777777" w:rsidR="00903E67" w:rsidRDefault="00903E67" w:rsidP="005636B6">
      <w:pPr>
        <w:spacing w:before="240" w:after="240"/>
      </w:pPr>
      <w:r>
        <w:t>tienen el trono Jaime y Federico;</w:t>
      </w:r>
    </w:p>
    <w:p w14:paraId="41F552E1" w14:textId="77777777" w:rsidR="00903E67" w:rsidRDefault="00903E67" w:rsidP="005636B6">
      <w:pPr>
        <w:spacing w:before="240" w:after="240"/>
      </w:pPr>
      <w:r>
        <w:t>mas el lote mejor ninguno tiene.</w:t>
      </w:r>
    </w:p>
    <w:p w14:paraId="7B795D39" w14:textId="77777777" w:rsidR="00903E67" w:rsidRDefault="00903E67" w:rsidP="005636B6">
      <w:pPr>
        <w:spacing w:before="240" w:after="240"/>
      </w:pPr>
      <w:r>
        <w:t>Raras veces renace por las ramas</w:t>
      </w:r>
    </w:p>
    <w:p w14:paraId="79FA4B97" w14:textId="77777777" w:rsidR="00903E67" w:rsidRDefault="00903E67" w:rsidP="005636B6">
      <w:pPr>
        <w:spacing w:before="240" w:after="240"/>
      </w:pPr>
      <w:r>
        <w:t>la probidad humana; y esto quiere</w:t>
      </w:r>
    </w:p>
    <w:p w14:paraId="1232D1AD" w14:textId="77777777" w:rsidR="00903E67" w:rsidRDefault="00903E67" w:rsidP="005636B6">
      <w:pPr>
        <w:spacing w:before="240" w:after="240"/>
      </w:pPr>
      <w:r>
        <w:t>quien la otorga, para que la pidamos.</w:t>
      </w:r>
    </w:p>
    <w:p w14:paraId="42A28A07" w14:textId="77777777" w:rsidR="00903E67" w:rsidRDefault="00903E67" w:rsidP="005636B6">
      <w:pPr>
        <w:spacing w:before="240" w:after="240"/>
      </w:pPr>
      <w:r>
        <w:t>También esto concierne al narigudo</w:t>
      </w:r>
    </w:p>
    <w:p w14:paraId="70960083" w14:textId="77777777" w:rsidR="00903E67" w:rsidRDefault="00903E67" w:rsidP="005636B6">
      <w:pPr>
        <w:spacing w:before="240" w:after="240"/>
      </w:pPr>
      <w:r>
        <w:t>y no menos que a Pedro, con quien canta,</w:t>
      </w:r>
    </w:p>
    <w:p w14:paraId="459E96DA" w14:textId="77777777" w:rsidR="00903E67" w:rsidRDefault="00903E67" w:rsidP="005636B6">
      <w:pPr>
        <w:spacing w:before="240" w:after="240"/>
      </w:pPr>
      <w:r>
        <w:t>de quien Pulla y Provenza se lamentan.</w:t>
      </w:r>
    </w:p>
    <w:p w14:paraId="700E0D5F" w14:textId="77777777" w:rsidR="00903E67" w:rsidRDefault="00903E67" w:rsidP="005636B6">
      <w:pPr>
        <w:spacing w:before="240" w:after="240"/>
      </w:pPr>
      <w:r>
        <w:t>Tan inferior la planta es a su grano,</w:t>
      </w:r>
    </w:p>
    <w:p w14:paraId="6623F018" w14:textId="77777777" w:rsidR="00903E67" w:rsidRDefault="00903E67" w:rsidP="005636B6">
      <w:pPr>
        <w:spacing w:before="240" w:after="240"/>
      </w:pPr>
      <w:r>
        <w:t>cuanto, más que Beatriz y Margarita,</w:t>
      </w:r>
    </w:p>
    <w:p w14:paraId="0BBEA8DB" w14:textId="77777777" w:rsidR="00903E67" w:rsidRDefault="00903E67" w:rsidP="005636B6">
      <w:pPr>
        <w:spacing w:before="240" w:after="240"/>
      </w:pPr>
      <w:r>
        <w:t>Constanza del marido se envanece.</w:t>
      </w:r>
    </w:p>
    <w:p w14:paraId="2C608EC2" w14:textId="77777777" w:rsidR="00903E67" w:rsidRDefault="00903E67" w:rsidP="005636B6">
      <w:pPr>
        <w:spacing w:before="240" w:after="240"/>
      </w:pPr>
      <w:r>
        <w:t>Mirad al rey de la vida sencilla</w:t>
      </w:r>
    </w:p>
    <w:p w14:paraId="0F5180F8" w14:textId="77777777" w:rsidR="00903E67" w:rsidRDefault="00903E67" w:rsidP="005636B6">
      <w:pPr>
        <w:spacing w:before="240" w:after="240"/>
      </w:pPr>
      <w:r>
        <w:t>sentado aparte, Enrique de Inglaterra:</w:t>
      </w:r>
    </w:p>
    <w:p w14:paraId="44CD716D" w14:textId="77777777" w:rsidR="00903E67" w:rsidRDefault="00903E67" w:rsidP="005636B6">
      <w:pPr>
        <w:spacing w:before="240" w:after="240"/>
      </w:pPr>
      <w:r>
        <w:t>el vástago mejor tiene en sus ramas.</w:t>
      </w:r>
    </w:p>
    <w:p w14:paraId="18853971" w14:textId="77777777" w:rsidR="00903E67" w:rsidRDefault="00903E67" w:rsidP="005636B6">
      <w:pPr>
        <w:spacing w:before="240" w:after="240"/>
      </w:pPr>
      <w:r>
        <w:t>Aquel que está más bajo echado en tierra,</w:t>
      </w:r>
    </w:p>
    <w:p w14:paraId="49F96B88" w14:textId="77777777" w:rsidR="00903E67" w:rsidRDefault="00903E67" w:rsidP="005636B6">
      <w:pPr>
        <w:spacing w:before="240" w:after="240"/>
      </w:pPr>
      <w:r>
        <w:lastRenderedPageBreak/>
        <w:t>mirando arriba, es Guillermo el marqués,</w:t>
      </w:r>
    </w:p>
    <w:p w14:paraId="009F2530" w14:textId="77777777" w:rsidR="00903E67" w:rsidRDefault="00903E67" w:rsidP="005636B6">
      <w:pPr>
        <w:spacing w:before="240" w:after="240"/>
      </w:pPr>
      <w:r>
        <w:t>por quien a Alejandría y sus batallas</w:t>
      </w:r>
    </w:p>
    <w:p w14:paraId="683ABEBB" w14:textId="77777777" w:rsidR="006305BF" w:rsidRDefault="00903E67" w:rsidP="005636B6">
      <w:pPr>
        <w:spacing w:before="240" w:after="240"/>
      </w:pPr>
      <w:r>
        <w:t>lloran el Canavés y Monferrato.</w:t>
      </w:r>
    </w:p>
    <w:p w14:paraId="3EA07509" w14:textId="1DE5E417" w:rsidR="00903E67" w:rsidRDefault="00903E67" w:rsidP="005636B6">
      <w:pPr>
        <w:pStyle w:val="Ttulo2"/>
        <w:spacing w:before="240" w:after="240"/>
      </w:pPr>
      <w:r>
        <w:br w:type="page"/>
      </w:r>
      <w:bookmarkStart w:id="47" w:name="_Toc196140970"/>
      <w:r>
        <w:lastRenderedPageBreak/>
        <w:t>CANTO VIII</w:t>
      </w:r>
      <w:bookmarkEnd w:id="47"/>
    </w:p>
    <w:p w14:paraId="76BB5844" w14:textId="5CA13C12" w:rsidR="00903E67" w:rsidRDefault="00903E67" w:rsidP="005636B6">
      <w:pPr>
        <w:spacing w:before="240" w:after="240"/>
      </w:pPr>
      <w:r>
        <w:t>Era la hora en que quiere el deseo</w:t>
      </w:r>
      <w:r w:rsidR="00756DA9">
        <w:t xml:space="preserve"> </w:t>
      </w:r>
      <w:r>
        <w:t>enternecer el pecho al navegante,</w:t>
      </w:r>
    </w:p>
    <w:p w14:paraId="0C361ABF" w14:textId="77777777" w:rsidR="00903E67" w:rsidRDefault="00903E67" w:rsidP="005636B6">
      <w:pPr>
        <w:spacing w:before="240" w:after="240"/>
      </w:pPr>
      <w:r>
        <w:t>cuando de sus amigos se despide;</w:t>
      </w:r>
    </w:p>
    <w:p w14:paraId="12ACD68C" w14:textId="77777777" w:rsidR="00903E67" w:rsidRDefault="00903E67" w:rsidP="005636B6">
      <w:pPr>
        <w:spacing w:before="240" w:after="240"/>
      </w:pPr>
      <w:r>
        <w:t>y que de amor el nuevo peregrino</w:t>
      </w:r>
    </w:p>
    <w:p w14:paraId="0BAF8571" w14:textId="77777777" w:rsidR="00903E67" w:rsidRDefault="00903E67" w:rsidP="005636B6">
      <w:pPr>
        <w:spacing w:before="240" w:after="240"/>
      </w:pPr>
      <w:r>
        <w:t>sufre, si escucha lejos una esquila,</w:t>
      </w:r>
    </w:p>
    <w:p w14:paraId="679EE596" w14:textId="77777777" w:rsidR="00903E67" w:rsidRDefault="00903E67" w:rsidP="005636B6">
      <w:pPr>
        <w:spacing w:before="240" w:after="240"/>
      </w:pPr>
      <w:r>
        <w:t>que parece llorar el día muerto;</w:t>
      </w:r>
    </w:p>
    <w:p w14:paraId="55DAABC5" w14:textId="77777777" w:rsidR="00903E67" w:rsidRDefault="00903E67" w:rsidP="005636B6">
      <w:pPr>
        <w:spacing w:before="240" w:after="240"/>
      </w:pPr>
      <w:r>
        <w:t>cuando yo comencé a dejar de oír,</w:t>
      </w:r>
    </w:p>
    <w:p w14:paraId="40FC7D35" w14:textId="77777777" w:rsidR="00903E67" w:rsidRDefault="00903E67" w:rsidP="005636B6">
      <w:pPr>
        <w:spacing w:before="240" w:after="240"/>
      </w:pPr>
      <w:r>
        <w:t>y a mirar hacia un alma que se alzaba</w:t>
      </w:r>
    </w:p>
    <w:p w14:paraId="315C2F86" w14:textId="77777777" w:rsidR="00903E67" w:rsidRDefault="00903E67" w:rsidP="005636B6">
      <w:pPr>
        <w:spacing w:before="240" w:after="240"/>
      </w:pPr>
      <w:r>
        <w:t>pidiendo con la mano que la oyeran.</w:t>
      </w:r>
    </w:p>
    <w:p w14:paraId="3897F648" w14:textId="77777777" w:rsidR="00903E67" w:rsidRDefault="00903E67" w:rsidP="005636B6">
      <w:pPr>
        <w:spacing w:before="240" w:after="240"/>
      </w:pPr>
      <w:r>
        <w:t>Juntó y alzó las palmas, dirigiendo</w:t>
      </w:r>
    </w:p>
    <w:p w14:paraId="38CFF063" w14:textId="77777777" w:rsidR="00903E67" w:rsidRDefault="00903E67" w:rsidP="005636B6">
      <w:pPr>
        <w:spacing w:before="240" w:after="240"/>
      </w:pPr>
      <w:r>
        <w:t>los ojos hacia oriente, de igual modo</w:t>
      </w:r>
    </w:p>
    <w:p w14:paraId="1C45E3B4" w14:textId="77777777" w:rsidR="00903E67" w:rsidRDefault="00903E67" w:rsidP="005636B6">
      <w:pPr>
        <w:spacing w:before="240" w:after="240"/>
      </w:pPr>
      <w:r>
        <w:t>que si dijese a Dios: «Sólo en ti pienso.»</w:t>
      </w:r>
    </w:p>
    <w:p w14:paraId="403D2CC8" w14:textId="77777777" w:rsidR="00903E67" w:rsidRDefault="00903E67" w:rsidP="005636B6">
      <w:pPr>
        <w:spacing w:before="240" w:after="240"/>
      </w:pPr>
      <w:r>
        <w:t>Con tanta devoción Te lucis ante</w:t>
      </w:r>
    </w:p>
    <w:p w14:paraId="05EBDDEF" w14:textId="77777777" w:rsidR="00903E67" w:rsidRDefault="00903E67" w:rsidP="005636B6">
      <w:pPr>
        <w:spacing w:before="240" w:after="240"/>
      </w:pPr>
      <w:r>
        <w:t>le salió de la boca en dulces notas,</w:t>
      </w:r>
    </w:p>
    <w:p w14:paraId="44ADD52B" w14:textId="77777777" w:rsidR="00903E67" w:rsidRDefault="00903E67" w:rsidP="005636B6">
      <w:pPr>
        <w:spacing w:before="240" w:after="240"/>
      </w:pPr>
      <w:r>
        <w:t>que le hizo a mi mente enajenarse;</w:t>
      </w:r>
    </w:p>
    <w:p w14:paraId="5BD7A710" w14:textId="77777777" w:rsidR="00903E67" w:rsidRDefault="00903E67" w:rsidP="005636B6">
      <w:pPr>
        <w:spacing w:before="240" w:after="240"/>
      </w:pPr>
      <w:r>
        <w:t>y las otras después dulces y pías</w:t>
      </w:r>
    </w:p>
    <w:p w14:paraId="7B3105D9" w14:textId="77777777" w:rsidR="00903E67" w:rsidRDefault="00903E67" w:rsidP="005636B6">
      <w:pPr>
        <w:spacing w:before="240" w:after="240"/>
      </w:pPr>
      <w:r>
        <w:t>seguir tras ella, completando el himno,</w:t>
      </w:r>
    </w:p>
    <w:p w14:paraId="22BA4B66" w14:textId="77777777" w:rsidR="00903E67" w:rsidRDefault="00903E67" w:rsidP="005636B6">
      <w:pPr>
        <w:spacing w:before="240" w:after="240"/>
      </w:pPr>
      <w:r>
        <w:t>puestos los ojos en la extrema esfera.</w:t>
      </w:r>
    </w:p>
    <w:p w14:paraId="5FEB3B61" w14:textId="77777777" w:rsidR="00903E67" w:rsidRDefault="00903E67" w:rsidP="005636B6">
      <w:pPr>
        <w:spacing w:before="240" w:after="240"/>
      </w:pPr>
      <w:r>
        <w:t>A la verdad aguza bien los ojos,</w:t>
      </w:r>
    </w:p>
    <w:p w14:paraId="5E51E256" w14:textId="77777777" w:rsidR="00903E67" w:rsidRDefault="00903E67" w:rsidP="005636B6">
      <w:pPr>
        <w:spacing w:before="240" w:after="240"/>
      </w:pPr>
      <w:r>
        <w:lastRenderedPageBreak/>
        <w:t>lector, que el velo ahora es tan sutil,</w:t>
      </w:r>
    </w:p>
    <w:p w14:paraId="0664DEE1" w14:textId="77777777" w:rsidR="00903E67" w:rsidRDefault="00903E67" w:rsidP="005636B6">
      <w:pPr>
        <w:spacing w:before="240" w:after="240"/>
      </w:pPr>
      <w:r>
        <w:t>que es fácil traspasarlo ciertamente.</w:t>
      </w:r>
    </w:p>
    <w:p w14:paraId="66C704D9" w14:textId="77777777" w:rsidR="00903E67" w:rsidRDefault="00903E67" w:rsidP="005636B6">
      <w:pPr>
        <w:spacing w:before="240" w:after="240"/>
      </w:pPr>
      <w:r>
        <w:t>Yo aquel gentil ejército veía</w:t>
      </w:r>
    </w:p>
    <w:p w14:paraId="7C11F1FD" w14:textId="77777777" w:rsidR="00903E67" w:rsidRDefault="00903E67" w:rsidP="005636B6">
      <w:pPr>
        <w:spacing w:before="240" w:after="240"/>
      </w:pPr>
      <w:r>
        <w:t>callado luego contemplar el suelo,</w:t>
      </w:r>
    </w:p>
    <w:p w14:paraId="577D6C19" w14:textId="77777777" w:rsidR="00903E67" w:rsidRDefault="00903E67" w:rsidP="005636B6">
      <w:pPr>
        <w:spacing w:before="240" w:after="240"/>
      </w:pPr>
      <w:r>
        <w:t>como esperando pálido y humilde;</w:t>
      </w:r>
    </w:p>
    <w:p w14:paraId="01A8D839" w14:textId="77777777" w:rsidR="00903E67" w:rsidRDefault="00903E67" w:rsidP="005636B6">
      <w:pPr>
        <w:spacing w:before="240" w:after="240"/>
      </w:pPr>
      <w:r>
        <w:t>y vi salir de lo alto y descender</w:t>
      </w:r>
    </w:p>
    <w:p w14:paraId="457BADB7" w14:textId="77777777" w:rsidR="00903E67" w:rsidRDefault="00903E67" w:rsidP="005636B6">
      <w:pPr>
        <w:spacing w:before="240" w:after="240"/>
      </w:pPr>
      <w:r>
        <w:t>dos ángeles con dos ardientes gladios</w:t>
      </w:r>
    </w:p>
    <w:p w14:paraId="34C4295D" w14:textId="77777777" w:rsidR="00903E67" w:rsidRDefault="00903E67" w:rsidP="005636B6">
      <w:pPr>
        <w:spacing w:before="240" w:after="240"/>
      </w:pPr>
      <w:r>
        <w:t>truncos y de la punta desprovistos.</w:t>
      </w:r>
    </w:p>
    <w:p w14:paraId="64739898" w14:textId="77777777" w:rsidR="00903E67" w:rsidRDefault="00903E67" w:rsidP="005636B6">
      <w:pPr>
        <w:spacing w:before="240" w:after="240"/>
      </w:pPr>
      <w:r>
        <w:t>Verdes como las hojas más tempranas</w:t>
      </w:r>
    </w:p>
    <w:p w14:paraId="41B1E7D2" w14:textId="77777777" w:rsidR="00903E67" w:rsidRDefault="00903E67" w:rsidP="005636B6">
      <w:pPr>
        <w:spacing w:before="240" w:after="240"/>
      </w:pPr>
      <w:r>
        <w:t>sus ropas eran, y las verdes plumas</w:t>
      </w:r>
    </w:p>
    <w:p w14:paraId="61172CA4" w14:textId="77777777" w:rsidR="00903E67" w:rsidRDefault="00903E67" w:rsidP="005636B6">
      <w:pPr>
        <w:spacing w:before="240" w:after="240"/>
      </w:pPr>
      <w:r>
        <w:t>por detrás las batfan y aventaban.</w:t>
      </w:r>
    </w:p>
    <w:p w14:paraId="5118891C" w14:textId="77777777" w:rsidR="00903E67" w:rsidRDefault="00903E67" w:rsidP="005636B6">
      <w:pPr>
        <w:spacing w:before="240" w:after="240"/>
      </w:pPr>
      <w:r>
        <w:t>Uno se puso encima de nosotros,</w:t>
      </w:r>
    </w:p>
    <w:p w14:paraId="3550E8D7" w14:textId="77777777" w:rsidR="00903E67" w:rsidRDefault="00903E67" w:rsidP="005636B6">
      <w:pPr>
        <w:spacing w:before="240" w:after="240"/>
      </w:pPr>
      <w:r>
        <w:t>y bajó el otro por el lado opuesto,</w:t>
      </w:r>
    </w:p>
    <w:p w14:paraId="7C0148A2" w14:textId="77777777" w:rsidR="00903E67" w:rsidRDefault="00903E67" w:rsidP="005636B6">
      <w:pPr>
        <w:spacing w:before="240" w:after="240"/>
      </w:pPr>
      <w:r>
        <w:t>tal que en medio las gentes se quedaron.</w:t>
      </w:r>
    </w:p>
    <w:p w14:paraId="584C6876" w14:textId="77777777" w:rsidR="00903E67" w:rsidRDefault="00903E67" w:rsidP="005636B6">
      <w:pPr>
        <w:spacing w:before="240" w:after="240"/>
      </w:pPr>
      <w:r>
        <w:t>Bien distinguía su cabeza rubia;</w:t>
      </w:r>
    </w:p>
    <w:p w14:paraId="06504938" w14:textId="77777777" w:rsidR="00903E67" w:rsidRDefault="00903E67" w:rsidP="005636B6">
      <w:pPr>
        <w:spacing w:before="240" w:after="240"/>
      </w:pPr>
      <w:r>
        <w:t>mas su rostro la vista me turbaba,</w:t>
      </w:r>
    </w:p>
    <w:p w14:paraId="51158E5C" w14:textId="77777777" w:rsidR="00903E67" w:rsidRDefault="00903E67" w:rsidP="005636B6">
      <w:pPr>
        <w:spacing w:before="240" w:after="240"/>
      </w:pPr>
      <w:r>
        <w:t>cual facultad que a demasiado aspira.</w:t>
      </w:r>
    </w:p>
    <w:p w14:paraId="43032EEC" w14:textId="77777777" w:rsidR="00903E67" w:rsidRDefault="00903E67" w:rsidP="005636B6">
      <w:pPr>
        <w:spacing w:before="240" w:after="240"/>
      </w:pPr>
      <w:r>
        <w:t>«Vinieron del regazo de María</w:t>
      </w:r>
    </w:p>
    <w:p w14:paraId="6C2BE2DB" w14:textId="77777777" w:rsidR="00903E67" w:rsidRDefault="00903E67" w:rsidP="005636B6">
      <w:pPr>
        <w:spacing w:before="240" w:after="240"/>
      </w:pPr>
      <w:r>
        <w:t>-dijo Sordello- a vigilar el valle,</w:t>
      </w:r>
    </w:p>
    <w:p w14:paraId="6AAAE491" w14:textId="77777777" w:rsidR="00903E67" w:rsidRDefault="00903E67" w:rsidP="005636B6">
      <w:pPr>
        <w:spacing w:before="240" w:after="240"/>
      </w:pPr>
      <w:r>
        <w:lastRenderedPageBreak/>
        <w:t>por la serpiente que vendrá muy pronto.»</w:t>
      </w:r>
    </w:p>
    <w:p w14:paraId="390F7601" w14:textId="77777777" w:rsidR="00903E67" w:rsidRDefault="00903E67" w:rsidP="005636B6">
      <w:pPr>
        <w:spacing w:before="240" w:after="240"/>
      </w:pPr>
      <w:r>
        <w:t>Y yo, que no sabía por qué sitio,</w:t>
      </w:r>
    </w:p>
    <w:p w14:paraId="212ECA59" w14:textId="77777777" w:rsidR="00903E67" w:rsidRDefault="00903E67" w:rsidP="005636B6">
      <w:pPr>
        <w:spacing w:before="240" w:after="240"/>
      </w:pPr>
      <w:r>
        <w:t>me volví alrededor y me estreché</w:t>
      </w:r>
    </w:p>
    <w:p w14:paraId="1B1584D6" w14:textId="77777777" w:rsidR="00903E67" w:rsidRDefault="00903E67" w:rsidP="005636B6">
      <w:pPr>
        <w:spacing w:before="240" w:after="240"/>
      </w:pPr>
      <w:r>
        <w:t>a las fieles espaldas, todo helado.</w:t>
      </w:r>
    </w:p>
    <w:p w14:paraId="2395CAAE" w14:textId="77777777" w:rsidR="00903E67" w:rsidRDefault="00903E67" w:rsidP="005636B6">
      <w:pPr>
        <w:spacing w:before="240" w:after="240"/>
      </w:pPr>
      <w:r>
        <w:t>«Ahora bajemos -añadió Sordello-</w:t>
      </w:r>
    </w:p>
    <w:p w14:paraId="448D2CE2" w14:textId="77777777" w:rsidR="00903E67" w:rsidRDefault="00903E67" w:rsidP="005636B6">
      <w:pPr>
        <w:spacing w:before="240" w:after="240"/>
      </w:pPr>
      <w:r>
        <w:t>entre las grandes sombras para hablarles;</w:t>
      </w:r>
    </w:p>
    <w:p w14:paraId="76FFB25D" w14:textId="77777777" w:rsidR="00903E67" w:rsidRDefault="00903E67" w:rsidP="005636B6">
      <w:pPr>
        <w:spacing w:before="240" w:after="240"/>
      </w:pPr>
      <w:r>
        <w:t>pues el veros muy grato habrá de serles.»</w:t>
      </w:r>
    </w:p>
    <w:p w14:paraId="4A6A98F0" w14:textId="77777777" w:rsidR="00903E67" w:rsidRDefault="00903E67" w:rsidP="005636B6">
      <w:pPr>
        <w:spacing w:before="240" w:after="240"/>
      </w:pPr>
      <w:r>
        <w:t>Sólo tres pasos creo que había dado</w:t>
      </w:r>
    </w:p>
    <w:p w14:paraId="767A1277" w14:textId="77777777" w:rsidR="00903E67" w:rsidRDefault="00903E67" w:rsidP="005636B6">
      <w:pPr>
        <w:spacing w:before="240" w:after="240"/>
      </w:pPr>
      <w:r>
        <w:t>y abajo estuve; y vi a uno que miraba</w:t>
      </w:r>
    </w:p>
    <w:p w14:paraId="442352EB" w14:textId="77777777" w:rsidR="00903E67" w:rsidRDefault="00903E67" w:rsidP="005636B6">
      <w:pPr>
        <w:spacing w:before="240" w:after="240"/>
      </w:pPr>
      <w:r>
        <w:t>hacia mí, pareciendo conocerme.</w:t>
      </w:r>
    </w:p>
    <w:p w14:paraId="1A30EC99" w14:textId="77777777" w:rsidR="00903E67" w:rsidRDefault="00903E67" w:rsidP="005636B6">
      <w:pPr>
        <w:spacing w:before="240" w:after="240"/>
      </w:pPr>
      <w:r>
        <w:t>Tiempo era ya que el aire oscureciera,</w:t>
      </w:r>
    </w:p>
    <w:p w14:paraId="61F15A49" w14:textId="77777777" w:rsidR="00903E67" w:rsidRDefault="00903E67" w:rsidP="005636B6">
      <w:pPr>
        <w:spacing w:before="240" w:after="240"/>
      </w:pPr>
      <w:r>
        <w:t>mas no tal que sus ojos y los míos</w:t>
      </w:r>
    </w:p>
    <w:p w14:paraId="03217EE9" w14:textId="77777777" w:rsidR="00903E67" w:rsidRDefault="00903E67" w:rsidP="005636B6">
      <w:pPr>
        <w:spacing w:before="240" w:after="240"/>
      </w:pPr>
      <w:r>
        <w:t>lo que antes se ocultaba no advirtiesen.</w:t>
      </w:r>
    </w:p>
    <w:p w14:paraId="370E62B3" w14:textId="77777777" w:rsidR="00903E67" w:rsidRDefault="00903E67" w:rsidP="005636B6">
      <w:pPr>
        <w:spacing w:before="240" w:after="240"/>
      </w:pPr>
      <w:r>
        <w:t>Hacia mí vino, y yo me fui hacia él:</w:t>
      </w:r>
    </w:p>
    <w:p w14:paraId="3DED2D65" w14:textId="77777777" w:rsidR="00903E67" w:rsidRDefault="00903E67" w:rsidP="005636B6">
      <w:pPr>
        <w:spacing w:before="240" w:after="240"/>
      </w:pPr>
      <w:r>
        <w:t>cuánto me complació, gentil juez Nino,</w:t>
      </w:r>
    </w:p>
    <w:p w14:paraId="4EF3474B" w14:textId="77777777" w:rsidR="00903E67" w:rsidRDefault="00903E67" w:rsidP="005636B6">
      <w:pPr>
        <w:spacing w:before="240" w:after="240"/>
      </w:pPr>
      <w:r>
        <w:t>cuando vi que no estabas con los reos.</w:t>
      </w:r>
    </w:p>
    <w:p w14:paraId="6602ECA6" w14:textId="77777777" w:rsidR="00903E67" w:rsidRDefault="00903E67" w:rsidP="005636B6">
      <w:pPr>
        <w:spacing w:before="240" w:after="240"/>
      </w:pPr>
      <w:r>
        <w:t>Ningún bello saludo nos callamos</w:t>
      </w:r>
    </w:p>
    <w:p w14:paraId="193D856F" w14:textId="77777777" w:rsidR="00903E67" w:rsidRDefault="00903E67" w:rsidP="005636B6">
      <w:pPr>
        <w:spacing w:before="240" w:after="240"/>
      </w:pPr>
      <w:r>
        <w:t>luego me preguntó: « ¿Cuándo llegaste</w:t>
      </w:r>
    </w:p>
    <w:p w14:paraId="6834A0BB" w14:textId="77777777" w:rsidR="00903E67" w:rsidRDefault="00903E67" w:rsidP="005636B6">
      <w:pPr>
        <w:spacing w:before="240" w:after="240"/>
      </w:pPr>
      <w:r>
        <w:t>al pie del monte por lejanas aguas?»</w:t>
      </w:r>
    </w:p>
    <w:p w14:paraId="4607029F" w14:textId="77777777" w:rsidR="00903E67" w:rsidRDefault="00903E67" w:rsidP="005636B6">
      <w:pPr>
        <w:spacing w:before="240" w:after="240"/>
      </w:pPr>
      <w:r>
        <w:lastRenderedPageBreak/>
        <w:t>«Oh -dije- vine por los tristes reinos</w:t>
      </w:r>
    </w:p>
    <w:p w14:paraId="15FC5BB1" w14:textId="77777777" w:rsidR="00903E67" w:rsidRDefault="00903E67" w:rsidP="005636B6">
      <w:pPr>
        <w:spacing w:before="240" w:after="240"/>
      </w:pPr>
      <w:r>
        <w:t>esta mañana, en mi primera vida,</w:t>
      </w:r>
    </w:p>
    <w:p w14:paraId="0D56452F" w14:textId="77777777" w:rsidR="00903E67" w:rsidRDefault="00903E67" w:rsidP="005636B6">
      <w:pPr>
        <w:spacing w:before="240" w:after="240"/>
      </w:pPr>
      <w:r>
        <w:t>aunque la otra, andando así, pretendo.»</w:t>
      </w:r>
    </w:p>
    <w:p w14:paraId="41A8D22C" w14:textId="77777777" w:rsidR="00903E67" w:rsidRDefault="00903E67" w:rsidP="005636B6">
      <w:pPr>
        <w:spacing w:before="240" w:after="240"/>
      </w:pPr>
      <w:r>
        <w:t>Y cuando fue escuchada mi respuesta,</w:t>
      </w:r>
    </w:p>
    <w:p w14:paraId="0493C15F" w14:textId="77777777" w:rsidR="00903E67" w:rsidRDefault="00903E67" w:rsidP="005636B6">
      <w:pPr>
        <w:spacing w:before="240" w:after="240"/>
      </w:pPr>
      <w:r>
        <w:t>Sordello y él se echaron hacia atrás</w:t>
      </w:r>
    </w:p>
    <w:p w14:paraId="336E15C1" w14:textId="77777777" w:rsidR="00903E67" w:rsidRDefault="00903E67" w:rsidP="005636B6">
      <w:pPr>
        <w:spacing w:before="240" w:after="240"/>
      </w:pPr>
      <w:r>
        <w:t>como gente de súbito turbada.</w:t>
      </w:r>
    </w:p>
    <w:p w14:paraId="21456874" w14:textId="77777777" w:rsidR="00903E67" w:rsidRDefault="00903E67" w:rsidP="005636B6">
      <w:pPr>
        <w:spacing w:before="240" w:after="240"/>
      </w:pPr>
      <w:r>
        <w:t>Volvióse uno a Virgilio, el otro a alguien</w:t>
      </w:r>
    </w:p>
    <w:p w14:paraId="7EC4EDB9" w14:textId="77777777" w:rsidR="00903E67" w:rsidRDefault="00903E67" w:rsidP="005636B6">
      <w:pPr>
        <w:spacing w:before="240" w:after="240"/>
      </w:pPr>
      <w:r>
        <w:t>sentado allí y gritó: «¡Mira, Conrado!</w:t>
      </w:r>
    </w:p>
    <w:p w14:paraId="63E0CC43" w14:textId="77777777" w:rsidR="00903E67" w:rsidRDefault="00903E67" w:rsidP="005636B6">
      <w:pPr>
        <w:spacing w:before="240" w:after="240"/>
      </w:pPr>
      <w:r>
        <w:t>ven a ver lo que Dios por gracia quiere.»</w:t>
      </w:r>
    </w:p>
    <w:p w14:paraId="4209227F" w14:textId="77777777" w:rsidR="00903E67" w:rsidRDefault="00903E67" w:rsidP="005636B6">
      <w:pPr>
        <w:spacing w:before="240" w:after="240"/>
      </w:pPr>
      <w:r>
        <w:t>Y vuelto a mí: « Por esa rara gracia</w:t>
      </w:r>
    </w:p>
    <w:p w14:paraId="737D3B26" w14:textId="77777777" w:rsidR="00903E67" w:rsidRDefault="00903E67" w:rsidP="005636B6">
      <w:pPr>
        <w:spacing w:before="240" w:after="240"/>
      </w:pPr>
      <w:r>
        <w:t>que debes al que de ese modo esconde</w:t>
      </w:r>
    </w:p>
    <w:p w14:paraId="265318EB" w14:textId="77777777" w:rsidR="00903E67" w:rsidRDefault="00903E67" w:rsidP="005636B6">
      <w:pPr>
        <w:spacing w:before="240" w:after="240"/>
      </w:pPr>
      <w:r>
        <w:t>sus primeros porqués, que no se entienden,</w:t>
      </w:r>
    </w:p>
    <w:p w14:paraId="5CEFA970" w14:textId="77777777" w:rsidR="00903E67" w:rsidRDefault="00903E67" w:rsidP="005636B6">
      <w:pPr>
        <w:spacing w:before="240" w:after="240"/>
      </w:pPr>
      <w:r>
        <w:t>cuando hayas vuelto a atravesar las ondas</w:t>
      </w:r>
    </w:p>
    <w:p w14:paraId="7144251F" w14:textId="77777777" w:rsidR="00903E67" w:rsidRDefault="00903E67" w:rsidP="005636B6">
      <w:pPr>
        <w:spacing w:before="240" w:after="240"/>
      </w:pPr>
      <w:r>
        <w:t>di a mi Giovanna que en mi nombre implore,</w:t>
      </w:r>
    </w:p>
    <w:p w14:paraId="5E5104A1" w14:textId="77777777" w:rsidR="00903E67" w:rsidRDefault="00903E67" w:rsidP="005636B6">
      <w:pPr>
        <w:spacing w:before="240" w:after="240"/>
      </w:pPr>
      <w:r>
        <w:t>en donde se responde a la inocencia.</w:t>
      </w:r>
    </w:p>
    <w:p w14:paraId="652B83C1" w14:textId="77777777" w:rsidR="00903E67" w:rsidRDefault="00903E67" w:rsidP="005636B6">
      <w:pPr>
        <w:spacing w:before="240" w:after="240"/>
      </w:pPr>
      <w:r>
        <w:t>No creo que su madre ya me ame</w:t>
      </w:r>
    </w:p>
    <w:p w14:paraId="516A7933" w14:textId="77777777" w:rsidR="00903E67" w:rsidRDefault="00903E67" w:rsidP="005636B6">
      <w:pPr>
        <w:spacing w:before="240" w:after="240"/>
      </w:pPr>
      <w:r>
        <w:t>luego que se cambió las blancas tocas,</w:t>
      </w:r>
    </w:p>
    <w:p w14:paraId="7CB87D8E" w14:textId="77777777" w:rsidR="00903E67" w:rsidRDefault="00903E67" w:rsidP="005636B6">
      <w:pPr>
        <w:spacing w:before="240" w:after="240"/>
      </w:pPr>
      <w:r>
        <w:t>que conviene que, aún, ¡pobre!, las quisiera.</w:t>
      </w:r>
    </w:p>
    <w:p w14:paraId="4CB59D3B" w14:textId="77777777" w:rsidR="00903E67" w:rsidRDefault="00903E67" w:rsidP="005636B6">
      <w:pPr>
        <w:spacing w:before="240" w:after="240"/>
      </w:pPr>
      <w:r>
        <w:t>Por ella fácilmente se comprende</w:t>
      </w:r>
    </w:p>
    <w:p w14:paraId="6E5DC8F5" w14:textId="77777777" w:rsidR="00903E67" w:rsidRDefault="00903E67" w:rsidP="005636B6">
      <w:pPr>
        <w:spacing w:before="240" w:after="240"/>
      </w:pPr>
      <w:r>
        <w:lastRenderedPageBreak/>
        <w:t>cuánto en mujer el fuego de amor dura,</w:t>
      </w:r>
    </w:p>
    <w:p w14:paraId="1EF347C2" w14:textId="77777777" w:rsidR="00903E67" w:rsidRDefault="00903E67" w:rsidP="005636B6">
      <w:pPr>
        <w:spacing w:before="240" w:after="240"/>
      </w:pPr>
      <w:r>
        <w:t>si la vista o el tacto no lo encienden.</w:t>
      </w:r>
    </w:p>
    <w:p w14:paraId="76148E8D" w14:textId="77777777" w:rsidR="00903E67" w:rsidRDefault="00903E67" w:rsidP="005636B6">
      <w:pPr>
        <w:spacing w:before="240" w:after="240"/>
      </w:pPr>
      <w:r>
        <w:t>Tan bella sepultura no alzaría</w:t>
      </w:r>
    </w:p>
    <w:p w14:paraId="0DADB674" w14:textId="77777777" w:rsidR="00903E67" w:rsidRDefault="00903E67" w:rsidP="005636B6">
      <w:pPr>
        <w:spacing w:before="240" w:after="240"/>
      </w:pPr>
      <w:r>
        <w:t>la sierpe del emblema de Milán,</w:t>
      </w:r>
    </w:p>
    <w:p w14:paraId="5C3D4419" w14:textId="77777777" w:rsidR="00903E67" w:rsidRDefault="00903E67" w:rsidP="005636B6">
      <w:pPr>
        <w:spacing w:before="240" w:after="240"/>
      </w:pPr>
      <w:r>
        <w:t>como lo haría el gallo de Gallura.»</w:t>
      </w:r>
    </w:p>
    <w:p w14:paraId="356A699F" w14:textId="77777777" w:rsidR="00903E67" w:rsidRDefault="00903E67" w:rsidP="005636B6">
      <w:pPr>
        <w:spacing w:before="240" w:after="240"/>
      </w:pPr>
      <w:r>
        <w:t>Así dijo, y mostraba señalado</w:t>
      </w:r>
    </w:p>
    <w:p w14:paraId="4E62B9E0" w14:textId="77777777" w:rsidR="00903E67" w:rsidRDefault="00903E67" w:rsidP="005636B6">
      <w:pPr>
        <w:spacing w:before="240" w:after="240"/>
      </w:pPr>
      <w:r>
        <w:t>su aspecto por aquel amor honesto</w:t>
      </w:r>
    </w:p>
    <w:p w14:paraId="3C819A4C" w14:textId="77777777" w:rsidR="00903E67" w:rsidRDefault="00903E67" w:rsidP="005636B6">
      <w:pPr>
        <w:spacing w:before="240" w:after="240"/>
      </w:pPr>
      <w:r>
        <w:t>que en el pecho se enciende con mesura.</w:t>
      </w:r>
    </w:p>
    <w:p w14:paraId="530919DE" w14:textId="77777777" w:rsidR="00903E67" w:rsidRDefault="00903E67" w:rsidP="005636B6">
      <w:pPr>
        <w:spacing w:before="240" w:after="240"/>
      </w:pPr>
      <w:r>
        <w:t>Yo alzaba ansioso al cielo la mirada,</w:t>
      </w:r>
    </w:p>
    <w:p w14:paraId="1F3245B3" w14:textId="77777777" w:rsidR="00903E67" w:rsidRDefault="00903E67" w:rsidP="005636B6">
      <w:pPr>
        <w:spacing w:before="240" w:after="240"/>
      </w:pPr>
      <w:r>
        <w:t>adonde son más tardas las estrellas,</w:t>
      </w:r>
    </w:p>
    <w:p w14:paraId="66A894A7" w14:textId="77777777" w:rsidR="00903E67" w:rsidRDefault="00903E67" w:rsidP="005636B6">
      <w:pPr>
        <w:spacing w:before="240" w:after="240"/>
      </w:pPr>
      <w:r>
        <w:t>como la rueda más cercana al eje.</w:t>
      </w:r>
    </w:p>
    <w:p w14:paraId="6C5BC672" w14:textId="77777777" w:rsidR="00903E67" w:rsidRDefault="00903E67" w:rsidP="005636B6">
      <w:pPr>
        <w:spacing w:before="240" w:after="240"/>
      </w:pPr>
      <w:r>
        <w:t>Y mi guía: « ¿Qué miras, hijo, en lo alto?»</w:t>
      </w:r>
    </w:p>
    <w:p w14:paraId="17D90651" w14:textId="77777777" w:rsidR="00903E67" w:rsidRDefault="00903E67" w:rsidP="005636B6">
      <w:pPr>
        <w:spacing w:before="240" w:after="240"/>
      </w:pPr>
      <w:r>
        <w:t>Y yo le dije: «Aquellas tres antorchas</w:t>
      </w:r>
    </w:p>
    <w:p w14:paraId="7BD4117C" w14:textId="77777777" w:rsidR="00903E67" w:rsidRDefault="00903E67" w:rsidP="005636B6">
      <w:pPr>
        <w:spacing w:before="240" w:after="240"/>
      </w:pPr>
      <w:r>
        <w:t>por las que el polo todo hasta aquí arde.»</w:t>
      </w:r>
    </w:p>
    <w:p w14:paraId="11AFCDDE" w14:textId="77777777" w:rsidR="00903E67" w:rsidRDefault="00903E67" w:rsidP="005636B6">
      <w:pPr>
        <w:spacing w:before="240" w:after="240"/>
      </w:pPr>
      <w:r>
        <w:t>Y él respondió: « Las cuatro estrellas claras</w:t>
      </w:r>
    </w:p>
    <w:p w14:paraId="20796F07" w14:textId="77777777" w:rsidR="00903E67" w:rsidRDefault="00903E67" w:rsidP="005636B6">
      <w:pPr>
        <w:spacing w:before="240" w:after="240"/>
      </w:pPr>
      <w:r>
        <w:t>que esta mañana vimos, han bajado</w:t>
      </w:r>
    </w:p>
    <w:p w14:paraId="6DA52DEA" w14:textId="77777777" w:rsidR="00903E67" w:rsidRDefault="00903E67" w:rsidP="005636B6">
      <w:pPr>
        <w:spacing w:before="240" w:after="240"/>
      </w:pPr>
      <w:r>
        <w:t>y éstas en su lugar han ascendido»</w:t>
      </w:r>
    </w:p>
    <w:p w14:paraId="74DF6A0F" w14:textId="77777777" w:rsidR="00903E67" w:rsidRDefault="00903E67" w:rsidP="005636B6">
      <w:pPr>
        <w:spacing w:before="240" w:after="240"/>
      </w:pPr>
      <w:r>
        <w:t>Mientras hablaba cogióle Sordello</w:t>
      </w:r>
    </w:p>
    <w:p w14:paraId="39F4ABA0" w14:textId="77777777" w:rsidR="00903E67" w:rsidRDefault="00903E67" w:rsidP="005636B6">
      <w:pPr>
        <w:spacing w:before="240" w:after="240"/>
      </w:pPr>
      <w:r>
        <w:t>diciendo: «Ved allá a nuestro adversario»;</w:t>
      </w:r>
    </w:p>
    <w:p w14:paraId="7A68DB6F" w14:textId="77777777" w:rsidR="00903E67" w:rsidRDefault="00903E67" w:rsidP="005636B6">
      <w:pPr>
        <w:spacing w:before="240" w:after="240"/>
      </w:pPr>
      <w:r>
        <w:lastRenderedPageBreak/>
        <w:t>y para que mirase alzó su dedo.</w:t>
      </w:r>
    </w:p>
    <w:p w14:paraId="23B72803" w14:textId="77777777" w:rsidR="00903E67" w:rsidRDefault="00903E67" w:rsidP="005636B6">
      <w:pPr>
        <w:spacing w:before="240" w:after="240"/>
      </w:pPr>
      <w:r>
        <w:t>De aquella parte donde se abre el valle</w:t>
      </w:r>
    </w:p>
    <w:p w14:paraId="4486CA24" w14:textId="77777777" w:rsidR="00903E67" w:rsidRDefault="00903E67" w:rsidP="005636B6">
      <w:pPr>
        <w:spacing w:before="240" w:after="240"/>
      </w:pPr>
      <w:r>
        <w:t>había una serpiente, acaso aquella</w:t>
      </w:r>
    </w:p>
    <w:p w14:paraId="020592C3" w14:textId="77777777" w:rsidR="00903E67" w:rsidRDefault="00903E67" w:rsidP="005636B6">
      <w:pPr>
        <w:spacing w:before="240" w:after="240"/>
      </w:pPr>
      <w:r>
        <w:t>que le dio a Eva el alimento amargo.</w:t>
      </w:r>
    </w:p>
    <w:p w14:paraId="2ADBE17D" w14:textId="77777777" w:rsidR="00903E67" w:rsidRDefault="00903E67" w:rsidP="005636B6">
      <w:pPr>
        <w:spacing w:before="240" w:after="240"/>
      </w:pPr>
      <w:r>
        <w:t>Entre flores y hierba iba el reptil,</w:t>
      </w:r>
    </w:p>
    <w:p w14:paraId="5066370D" w14:textId="77777777" w:rsidR="00903E67" w:rsidRDefault="00903E67" w:rsidP="005636B6">
      <w:pPr>
        <w:spacing w:before="240" w:after="240"/>
      </w:pPr>
      <w:r>
        <w:t>volviendo la cabeza, y sus espaldas</w:t>
      </w:r>
    </w:p>
    <w:p w14:paraId="7C5AD8DE" w14:textId="77777777" w:rsidR="00903E67" w:rsidRDefault="00903E67" w:rsidP="005636B6">
      <w:pPr>
        <w:spacing w:before="240" w:after="240"/>
      </w:pPr>
      <w:r>
        <w:t>lamiendo como bestia que se limpia.</w:t>
      </w:r>
    </w:p>
    <w:p w14:paraId="443EB31C" w14:textId="77777777" w:rsidR="00903E67" w:rsidRDefault="00903E67" w:rsidP="005636B6">
      <w:pPr>
        <w:spacing w:before="240" w:after="240"/>
      </w:pPr>
      <w:r>
        <w:t>Yo no lo vi, y por eso no lo cuento,</w:t>
      </w:r>
    </w:p>
    <w:p w14:paraId="346A19C1" w14:textId="77777777" w:rsidR="00903E67" w:rsidRDefault="00903E67" w:rsidP="005636B6">
      <w:pPr>
        <w:spacing w:before="240" w:after="240"/>
      </w:pPr>
      <w:r>
        <w:t>qué hicieron los azores celestiales;</w:t>
      </w:r>
    </w:p>
    <w:p w14:paraId="656AE01F" w14:textId="77777777" w:rsidR="00903E67" w:rsidRDefault="00903E67" w:rsidP="005636B6">
      <w:pPr>
        <w:spacing w:before="240" w:after="240"/>
      </w:pPr>
      <w:r>
        <w:t>pero bien vi moverse a uno y a otro.</w:t>
      </w:r>
    </w:p>
    <w:p w14:paraId="5024EB63" w14:textId="77777777" w:rsidR="00903E67" w:rsidRDefault="00903E67" w:rsidP="005636B6">
      <w:pPr>
        <w:spacing w:before="240" w:after="240"/>
      </w:pPr>
      <w:r>
        <w:t>Al escuchar hendir las verdes alas,</w:t>
      </w:r>
    </w:p>
    <w:p w14:paraId="336724E9" w14:textId="77777777" w:rsidR="00903E67" w:rsidRDefault="00903E67" w:rsidP="005636B6">
      <w:pPr>
        <w:spacing w:before="240" w:after="240"/>
      </w:pPr>
      <w:r>
        <w:t>escapó la serpiente, y regresaron</w:t>
      </w:r>
    </w:p>
    <w:p w14:paraId="16FFC05C" w14:textId="77777777" w:rsidR="00903E67" w:rsidRDefault="00903E67" w:rsidP="005636B6">
      <w:pPr>
        <w:spacing w:before="240" w:after="240"/>
      </w:pPr>
      <w:r>
        <w:t>a su lugar los ángeles a un tiempo.</w:t>
      </w:r>
    </w:p>
    <w:p w14:paraId="6C83485C" w14:textId="77777777" w:rsidR="00903E67" w:rsidRDefault="00903E67" w:rsidP="005636B6">
      <w:pPr>
        <w:spacing w:before="240" w:after="240"/>
      </w:pPr>
      <w:r>
        <w:t>La sombra que acercado al juez se había</w:t>
      </w:r>
    </w:p>
    <w:p w14:paraId="037BE172" w14:textId="77777777" w:rsidR="00903E67" w:rsidRDefault="00903E67" w:rsidP="005636B6">
      <w:pPr>
        <w:spacing w:before="240" w:after="240"/>
      </w:pPr>
      <w:r>
        <w:t>cuando este la llamó, mientras la lucha</w:t>
      </w:r>
    </w:p>
    <w:p w14:paraId="428474CE" w14:textId="77777777" w:rsidR="00903E67" w:rsidRDefault="00903E67" w:rsidP="005636B6">
      <w:pPr>
        <w:spacing w:before="240" w:after="240"/>
      </w:pPr>
      <w:r>
        <w:t>no dejó ni un momento de mirarme.</w:t>
      </w:r>
    </w:p>
    <w:p w14:paraId="6E81EAFC" w14:textId="77777777" w:rsidR="00903E67" w:rsidRDefault="00903E67" w:rsidP="005636B6">
      <w:pPr>
        <w:spacing w:before="240" w:after="240"/>
      </w:pPr>
      <w:r>
        <w:t>« Así la luz que a lo alto te conduce</w:t>
      </w:r>
    </w:p>
    <w:p w14:paraId="0920B1D2" w14:textId="77777777" w:rsidR="00903E67" w:rsidRDefault="00903E67" w:rsidP="005636B6">
      <w:pPr>
        <w:spacing w:before="240" w:after="240"/>
      </w:pPr>
      <w:r>
        <w:t>encuentre en tu servicio tanta cera,</w:t>
      </w:r>
    </w:p>
    <w:p w14:paraId="46528AE6" w14:textId="77777777" w:rsidR="00903E67" w:rsidRDefault="00903E67" w:rsidP="005636B6">
      <w:pPr>
        <w:spacing w:before="240" w:after="240"/>
      </w:pPr>
      <w:r>
        <w:t>cuanta hasta el sumo esmalte necesites,</w:t>
      </w:r>
    </w:p>
    <w:p w14:paraId="67A76993" w14:textId="77777777" w:rsidR="00903E67" w:rsidRDefault="00903E67" w:rsidP="005636B6">
      <w:pPr>
        <w:spacing w:before="240" w:after="240"/>
      </w:pPr>
      <w:r>
        <w:lastRenderedPageBreak/>
        <w:t>-comenzó- si noticia verdadera</w:t>
      </w:r>
    </w:p>
    <w:p w14:paraId="1C8A2C4F" w14:textId="77777777" w:rsidR="00903E67" w:rsidRDefault="00903E67" w:rsidP="005636B6">
      <w:pPr>
        <w:spacing w:before="240" w:after="240"/>
      </w:pPr>
      <w:r>
        <w:t>de Val de Magra o de parte vecina</w:t>
      </w:r>
    </w:p>
    <w:p w14:paraId="7BD2887F" w14:textId="77777777" w:rsidR="00903E67" w:rsidRDefault="00903E67" w:rsidP="005636B6">
      <w:pPr>
        <w:spacing w:before="240" w:after="240"/>
      </w:pPr>
      <w:r>
        <w:t>conoces, dímela, que allí fui grande.</w:t>
      </w:r>
    </w:p>
    <w:p w14:paraId="56CB5A02" w14:textId="77777777" w:rsidR="00903E67" w:rsidRDefault="00903E67" w:rsidP="005636B6">
      <w:pPr>
        <w:spacing w:before="240" w:after="240"/>
      </w:pPr>
      <w:r>
        <w:t>Me llamaba Corrado Malaspina;</w:t>
      </w:r>
    </w:p>
    <w:p w14:paraId="5248F1E4" w14:textId="77777777" w:rsidR="00903E67" w:rsidRDefault="00903E67" w:rsidP="005636B6">
      <w:pPr>
        <w:spacing w:before="240" w:after="240"/>
      </w:pPr>
      <w:r>
        <w:t>no el antiguo, sino su descendiente;</w:t>
      </w:r>
    </w:p>
    <w:p w14:paraId="537498A2" w14:textId="77777777" w:rsidR="00903E67" w:rsidRDefault="00903E67" w:rsidP="005636B6">
      <w:pPr>
        <w:spacing w:before="240" w:after="240"/>
      </w:pPr>
      <w:r>
        <w:t>a mis deudos amé, y he de purgarlo.</w:t>
      </w:r>
    </w:p>
    <w:p w14:paraId="3B1072C4" w14:textId="77777777" w:rsidR="00903E67" w:rsidRDefault="00903E67" w:rsidP="005636B6">
      <w:pPr>
        <w:spacing w:before="240" w:after="240"/>
      </w:pPr>
      <w:r>
        <w:t>«Oh -yo le dije- por vuestras comarcas</w:t>
      </w:r>
    </w:p>
    <w:p w14:paraId="010FA2F9" w14:textId="77777777" w:rsidR="00903E67" w:rsidRDefault="00903E67" w:rsidP="005636B6">
      <w:pPr>
        <w:spacing w:before="240" w:after="240"/>
      </w:pPr>
      <w:r>
        <w:t>no estuve nunca; pero no hay un sitio</w:t>
      </w:r>
    </w:p>
    <w:p w14:paraId="4FEBCECC" w14:textId="77777777" w:rsidR="00903E67" w:rsidRDefault="00903E67" w:rsidP="005636B6">
      <w:pPr>
        <w:spacing w:before="240" w:after="240"/>
      </w:pPr>
      <w:r>
        <w:t>en toda Europa que las desconozca.</w:t>
      </w:r>
    </w:p>
    <w:p w14:paraId="246945A0" w14:textId="77777777" w:rsidR="00903E67" w:rsidRDefault="00903E67" w:rsidP="005636B6">
      <w:pPr>
        <w:spacing w:before="240" w:after="240"/>
      </w:pPr>
      <w:r>
        <w:t>La fama con que se honra vuestra casa,</w:t>
      </w:r>
    </w:p>
    <w:p w14:paraId="75A0BE13" w14:textId="77777777" w:rsidR="00903E67" w:rsidRDefault="00903E67" w:rsidP="005636B6">
      <w:pPr>
        <w:spacing w:before="240" w:after="240"/>
      </w:pPr>
      <w:r>
        <w:t>celebra a los señores y a sus tierras,</w:t>
      </w:r>
    </w:p>
    <w:p w14:paraId="32A8CC86" w14:textId="77777777" w:rsidR="00903E67" w:rsidRDefault="00903E67" w:rsidP="005636B6">
      <w:pPr>
        <w:spacing w:before="240" w:after="240"/>
      </w:pPr>
      <w:r>
        <w:t>tal que sin verlas todos las conocen.</w:t>
      </w:r>
    </w:p>
    <w:p w14:paraId="10BB00A2" w14:textId="77777777" w:rsidR="00903E67" w:rsidRDefault="00903E67" w:rsidP="005636B6">
      <w:pPr>
        <w:spacing w:before="240" w:after="240"/>
      </w:pPr>
      <w:r>
        <w:t>Y yo os juro que, así vuelva yo arriba,</w:t>
      </w:r>
    </w:p>
    <w:p w14:paraId="7113F30E" w14:textId="77777777" w:rsidR="00903E67" w:rsidRDefault="00903E67" w:rsidP="005636B6">
      <w:pPr>
        <w:spacing w:before="240" w:after="240"/>
      </w:pPr>
      <w:r>
        <w:t>vuestra estirpe honorable no desdora</w:t>
      </w:r>
    </w:p>
    <w:p w14:paraId="256066BC" w14:textId="77777777" w:rsidR="00903E67" w:rsidRDefault="00903E67" w:rsidP="005636B6">
      <w:pPr>
        <w:spacing w:before="240" w:after="240"/>
      </w:pPr>
      <w:r>
        <w:t>el precio de la bolsa y de la espada.</w:t>
      </w:r>
    </w:p>
    <w:p w14:paraId="7E51FD81" w14:textId="77777777" w:rsidR="00903E67" w:rsidRDefault="00903E67" w:rsidP="005636B6">
      <w:pPr>
        <w:spacing w:before="240" w:after="240"/>
      </w:pPr>
      <w:r>
        <w:t>Uso y natura así la privilegian,</w:t>
      </w:r>
    </w:p>
    <w:p w14:paraId="2A773B72" w14:textId="77777777" w:rsidR="00903E67" w:rsidRDefault="00903E67" w:rsidP="005636B6">
      <w:pPr>
        <w:spacing w:before="240" w:after="240"/>
      </w:pPr>
      <w:r>
        <w:t>que aunque el malvado jefe tuerza el mundo,</w:t>
      </w:r>
    </w:p>
    <w:p w14:paraId="3B304860" w14:textId="77777777" w:rsidR="00903E67" w:rsidRDefault="00903E67" w:rsidP="005636B6">
      <w:pPr>
        <w:spacing w:before="240" w:after="240"/>
      </w:pPr>
      <w:r>
        <w:t>derecha va y desprecia el mal camino.»</w:t>
      </w:r>
    </w:p>
    <w:p w14:paraId="46555B0C" w14:textId="77777777" w:rsidR="00903E67" w:rsidRDefault="00903E67" w:rsidP="005636B6">
      <w:pPr>
        <w:spacing w:before="240" w:after="240"/>
      </w:pPr>
      <w:r>
        <w:t>y él: «Marcha pues, que el sol no ha de ocupar</w:t>
      </w:r>
    </w:p>
    <w:p w14:paraId="5392C2D6" w14:textId="77777777" w:rsidR="00903E67" w:rsidRDefault="00903E67" w:rsidP="005636B6">
      <w:pPr>
        <w:spacing w:before="240" w:after="240"/>
      </w:pPr>
      <w:r>
        <w:lastRenderedPageBreak/>
        <w:t>siete veces el lecho que el Carnero</w:t>
      </w:r>
    </w:p>
    <w:p w14:paraId="40495FAA" w14:textId="77777777" w:rsidR="00903E67" w:rsidRDefault="00903E67" w:rsidP="005636B6">
      <w:pPr>
        <w:spacing w:before="240" w:after="240"/>
      </w:pPr>
      <w:r>
        <w:t>cubre y abarca con sus cuatro patas,</w:t>
      </w:r>
    </w:p>
    <w:p w14:paraId="59E7C104" w14:textId="77777777" w:rsidR="00903E67" w:rsidRDefault="00903E67" w:rsidP="005636B6">
      <w:pPr>
        <w:spacing w:before="240" w:after="240"/>
      </w:pPr>
      <w:r>
        <w:t>sin que esta opinión tuya tan cortés</w:t>
      </w:r>
    </w:p>
    <w:p w14:paraId="2AE4A280" w14:textId="77777777" w:rsidR="00903E67" w:rsidRDefault="00903E67" w:rsidP="005636B6">
      <w:pPr>
        <w:spacing w:before="240" w:after="240"/>
      </w:pPr>
      <w:r>
        <w:t>claven en tu cabeza con mayores</w:t>
      </w:r>
    </w:p>
    <w:p w14:paraId="203ADF7E" w14:textId="77777777" w:rsidR="00903E67" w:rsidRDefault="00903E67" w:rsidP="005636B6">
      <w:pPr>
        <w:spacing w:before="240" w:after="240"/>
      </w:pPr>
      <w:r>
        <w:t>clavos que las palabras de los otros,</w:t>
      </w:r>
    </w:p>
    <w:p w14:paraId="050EDA3A" w14:textId="77777777" w:rsidR="006305BF" w:rsidRDefault="00903E67" w:rsidP="005636B6">
      <w:pPr>
        <w:spacing w:before="240" w:after="240"/>
      </w:pPr>
      <w:r>
        <w:t>si el transcurrir dispuesto no se para.»</w:t>
      </w:r>
    </w:p>
    <w:p w14:paraId="43F820B4" w14:textId="308A554F" w:rsidR="00903E67" w:rsidRDefault="00903E67" w:rsidP="005636B6">
      <w:pPr>
        <w:pStyle w:val="Ttulo2"/>
        <w:spacing w:before="240" w:after="240"/>
      </w:pPr>
      <w:r>
        <w:br w:type="page"/>
      </w:r>
      <w:bookmarkStart w:id="48" w:name="_Toc196140971"/>
      <w:r>
        <w:lastRenderedPageBreak/>
        <w:t>CANTO IX</w:t>
      </w:r>
      <w:bookmarkEnd w:id="48"/>
    </w:p>
    <w:p w14:paraId="210B751B" w14:textId="77777777" w:rsidR="00903E67" w:rsidRDefault="00903E67" w:rsidP="005636B6">
      <w:pPr>
        <w:spacing w:before="240" w:after="240"/>
      </w:pPr>
      <w:r>
        <w:t>Del anciano Titón la concubina</w:t>
      </w:r>
    </w:p>
    <w:p w14:paraId="4F984CDF" w14:textId="77777777" w:rsidR="00903E67" w:rsidRDefault="00903E67" w:rsidP="005636B6">
      <w:pPr>
        <w:spacing w:before="240" w:after="240"/>
      </w:pPr>
      <w:r>
        <w:t>emblanquecía en el balcón de oriente,</w:t>
      </w:r>
    </w:p>
    <w:p w14:paraId="20C9EC78" w14:textId="77777777" w:rsidR="00903E67" w:rsidRDefault="00903E67" w:rsidP="005636B6">
      <w:pPr>
        <w:spacing w:before="240" w:after="240"/>
      </w:pPr>
      <w:r>
        <w:t>fuera ya de los brazos de su amigo;</w:t>
      </w:r>
    </w:p>
    <w:p w14:paraId="7D8168D1" w14:textId="77777777" w:rsidR="00903E67" w:rsidRDefault="00903E67" w:rsidP="005636B6">
      <w:pPr>
        <w:spacing w:before="240" w:after="240"/>
      </w:pPr>
      <w:r>
        <w:t>en su frente las gemas relucían</w:t>
      </w:r>
    </w:p>
    <w:p w14:paraId="689F2717" w14:textId="77777777" w:rsidR="00903E67" w:rsidRDefault="00903E67" w:rsidP="005636B6">
      <w:pPr>
        <w:spacing w:before="240" w:after="240"/>
      </w:pPr>
      <w:r>
        <w:t>puestas en forma del frío animal</w:t>
      </w:r>
    </w:p>
    <w:p w14:paraId="3CAB7F4A" w14:textId="77777777" w:rsidR="00903E67" w:rsidRDefault="00903E67" w:rsidP="005636B6">
      <w:pPr>
        <w:spacing w:before="240" w:after="240"/>
      </w:pPr>
      <w:r>
        <w:t>que con la cola a la gente golpea;</w:t>
      </w:r>
    </w:p>
    <w:p w14:paraId="1A3EFCDF" w14:textId="77777777" w:rsidR="00903E67" w:rsidRDefault="00903E67" w:rsidP="005636B6">
      <w:pPr>
        <w:spacing w:before="240" w:after="240"/>
      </w:pPr>
      <w:r>
        <w:t>la noche, de los pasos con que asciende,</w:t>
      </w:r>
    </w:p>
    <w:p w14:paraId="7D77B952" w14:textId="77777777" w:rsidR="00903E67" w:rsidRDefault="00903E67" w:rsidP="005636B6">
      <w:pPr>
        <w:spacing w:before="240" w:after="240"/>
      </w:pPr>
      <w:r>
        <w:t>dos llevaba en el sitio en donde estábamos,</w:t>
      </w:r>
    </w:p>
    <w:p w14:paraId="750D7579" w14:textId="77777777" w:rsidR="00903E67" w:rsidRDefault="00903E67" w:rsidP="005636B6">
      <w:pPr>
        <w:spacing w:before="240" w:after="240"/>
      </w:pPr>
      <w:r>
        <w:t>y el tercero inclinaba ya las alas;</w:t>
      </w:r>
    </w:p>
    <w:p w14:paraId="2060985F" w14:textId="77777777" w:rsidR="00903E67" w:rsidRDefault="00903E67" w:rsidP="005636B6">
      <w:pPr>
        <w:spacing w:before="240" w:after="240"/>
      </w:pPr>
      <w:r>
        <w:t>cuando yo, que de Adán algo conservo,</w:t>
      </w:r>
    </w:p>
    <w:p w14:paraId="34C24044" w14:textId="77777777" w:rsidR="00903E67" w:rsidRDefault="00903E67" w:rsidP="005636B6">
      <w:pPr>
        <w:spacing w:before="240" w:after="240"/>
      </w:pPr>
      <w:r>
        <w:t>adormecido me tumbé en la hierba</w:t>
      </w:r>
    </w:p>
    <w:p w14:paraId="1B283CAF" w14:textId="77777777" w:rsidR="00903E67" w:rsidRDefault="00903E67" w:rsidP="005636B6">
      <w:pPr>
        <w:spacing w:before="240" w:after="240"/>
      </w:pPr>
      <w:r>
        <w:t>donde los cinco estábamos sentados.</w:t>
      </w:r>
    </w:p>
    <w:p w14:paraId="71ACC017" w14:textId="77777777" w:rsidR="00903E67" w:rsidRDefault="00903E67" w:rsidP="005636B6">
      <w:pPr>
        <w:spacing w:before="240" w:after="240"/>
      </w:pPr>
      <w:r>
        <w:t>Cuando a sus tristes layes da comienzo</w:t>
      </w:r>
    </w:p>
    <w:p w14:paraId="0B522D3E" w14:textId="77777777" w:rsidR="00903E67" w:rsidRDefault="00903E67" w:rsidP="005636B6">
      <w:pPr>
        <w:spacing w:before="240" w:after="240"/>
      </w:pPr>
      <w:r>
        <w:t>la golondrina al tiempo de alborada,</w:t>
      </w:r>
    </w:p>
    <w:p w14:paraId="6A9E52CD" w14:textId="77777777" w:rsidR="00903E67" w:rsidRDefault="00903E67" w:rsidP="005636B6">
      <w:pPr>
        <w:spacing w:before="240" w:after="240"/>
      </w:pPr>
      <w:r>
        <w:t>acaso recordando el primer llanto,</w:t>
      </w:r>
    </w:p>
    <w:p w14:paraId="56DB73EA" w14:textId="77777777" w:rsidR="00903E67" w:rsidRDefault="00903E67" w:rsidP="005636B6">
      <w:pPr>
        <w:spacing w:before="240" w:after="240"/>
      </w:pPr>
      <w:r>
        <w:t>y nuestra mente, menos del pensar</w:t>
      </w:r>
    </w:p>
    <w:p w14:paraId="3BFAB1FF" w14:textId="77777777" w:rsidR="00903E67" w:rsidRDefault="00903E67" w:rsidP="005636B6">
      <w:pPr>
        <w:spacing w:before="240" w:after="240"/>
      </w:pPr>
      <w:r>
        <w:t>presa, y más de la carne separada,</w:t>
      </w:r>
    </w:p>
    <w:p w14:paraId="1B8B633F" w14:textId="77777777" w:rsidR="00903E67" w:rsidRDefault="00903E67" w:rsidP="005636B6">
      <w:pPr>
        <w:spacing w:before="240" w:after="240"/>
      </w:pPr>
      <w:r>
        <w:t>casi divina se hace a sus visiones,</w:t>
      </w:r>
    </w:p>
    <w:p w14:paraId="4D6B3909" w14:textId="77777777" w:rsidR="00903E67" w:rsidRDefault="00903E67" w:rsidP="005636B6">
      <w:pPr>
        <w:spacing w:before="240" w:after="240"/>
      </w:pPr>
      <w:r>
        <w:lastRenderedPageBreak/>
        <w:t>creí ver, en un sueño, suspendida</w:t>
      </w:r>
    </w:p>
    <w:p w14:paraId="2577DD3F" w14:textId="77777777" w:rsidR="00903E67" w:rsidRDefault="00903E67" w:rsidP="005636B6">
      <w:pPr>
        <w:spacing w:before="240" w:after="240"/>
      </w:pPr>
      <w:r>
        <w:t>un águila en el cielo, de áureas plumas,</w:t>
      </w:r>
    </w:p>
    <w:p w14:paraId="026F7E9A" w14:textId="77777777" w:rsidR="00903E67" w:rsidRDefault="00903E67" w:rsidP="005636B6">
      <w:pPr>
        <w:spacing w:before="240" w:after="240"/>
      </w:pPr>
      <w:r>
        <w:t>con las alas abiertas y dispuesta</w:t>
      </w:r>
    </w:p>
    <w:p w14:paraId="0A587CB7" w14:textId="77777777" w:rsidR="00903E67" w:rsidRDefault="00903E67" w:rsidP="005636B6">
      <w:pPr>
        <w:spacing w:before="240" w:after="240"/>
      </w:pPr>
      <w:r>
        <w:t>a descender, allí donde a los suyos</w:t>
      </w:r>
    </w:p>
    <w:p w14:paraId="7FB536BF" w14:textId="77777777" w:rsidR="00903E67" w:rsidRDefault="00903E67" w:rsidP="005636B6">
      <w:pPr>
        <w:spacing w:before="240" w:after="240"/>
      </w:pPr>
      <w:r>
        <w:t>dejara abandonados Ganimedes,</w:t>
      </w:r>
    </w:p>
    <w:p w14:paraId="66022C0B" w14:textId="77777777" w:rsidR="00903E67" w:rsidRDefault="00903E67" w:rsidP="005636B6">
      <w:pPr>
        <w:spacing w:before="240" w:after="240"/>
      </w:pPr>
      <w:r>
        <w:t>arrebatado al sumo consistorio.</w:t>
      </w:r>
    </w:p>
    <w:p w14:paraId="7C609DD9" w14:textId="77777777" w:rsidR="00903E67" w:rsidRDefault="00903E67" w:rsidP="005636B6">
      <w:pPr>
        <w:spacing w:before="240" w:after="240"/>
      </w:pPr>
      <w:r>
        <w:t>¡Acaso caza ésta por costumbre</w:t>
      </w:r>
    </w:p>
    <w:p w14:paraId="219497B4" w14:textId="77777777" w:rsidR="00903E67" w:rsidRDefault="00903E67" w:rsidP="005636B6">
      <w:pPr>
        <w:spacing w:before="240" w:after="240"/>
      </w:pPr>
      <w:r>
        <w:t>aquí -pensé-, y acaso de otro sitio</w:t>
      </w:r>
    </w:p>
    <w:p w14:paraId="5C8C9042" w14:textId="77777777" w:rsidR="00903E67" w:rsidRDefault="00903E67" w:rsidP="005636B6">
      <w:pPr>
        <w:spacing w:before="240" w:after="240"/>
      </w:pPr>
      <w:r>
        <w:t>desdeña arrebatar ninguna presa!</w:t>
      </w:r>
    </w:p>
    <w:p w14:paraId="178712D7" w14:textId="77777777" w:rsidR="00903E67" w:rsidRDefault="00903E67" w:rsidP="005636B6">
      <w:pPr>
        <w:spacing w:before="240" w:after="240"/>
      </w:pPr>
      <w:r>
        <w:t>Luego me pareció que, tras dar vueltas,</w:t>
      </w:r>
    </w:p>
    <w:p w14:paraId="33EA73EF" w14:textId="77777777" w:rsidR="00903E67" w:rsidRDefault="00903E67" w:rsidP="005636B6">
      <w:pPr>
        <w:spacing w:before="240" w:after="240"/>
      </w:pPr>
      <w:r>
        <w:t>terrible como el rayo descendía,</w:t>
      </w:r>
    </w:p>
    <w:p w14:paraId="446E69A5" w14:textId="77777777" w:rsidR="00903E67" w:rsidRDefault="00903E67" w:rsidP="005636B6">
      <w:pPr>
        <w:spacing w:before="240" w:after="240"/>
      </w:pPr>
      <w:r>
        <w:t>y que arriba hasta el fuego me llevaba.</w:t>
      </w:r>
    </w:p>
    <w:p w14:paraId="5AD7C644" w14:textId="77777777" w:rsidR="00903E67" w:rsidRDefault="00903E67" w:rsidP="005636B6">
      <w:pPr>
        <w:spacing w:before="240" w:after="240"/>
      </w:pPr>
      <w:r>
        <w:t>Allí me pareció que ambos ardíamos;</w:t>
      </w:r>
    </w:p>
    <w:p w14:paraId="22DE0B0D" w14:textId="77777777" w:rsidR="00903E67" w:rsidRDefault="00903E67" w:rsidP="005636B6">
      <w:pPr>
        <w:spacing w:before="240" w:after="240"/>
      </w:pPr>
      <w:r>
        <w:t>y el incendio soñado me quemaba</w:t>
      </w:r>
    </w:p>
    <w:p w14:paraId="3B5ABE3A" w14:textId="77777777" w:rsidR="00903E67" w:rsidRDefault="00903E67" w:rsidP="005636B6">
      <w:pPr>
        <w:spacing w:before="240" w:after="240"/>
      </w:pPr>
      <w:r>
        <w:t>tanto, que el sueño tuvo que romperse.</w:t>
      </w:r>
    </w:p>
    <w:p w14:paraId="23407C02" w14:textId="77777777" w:rsidR="00903E67" w:rsidRDefault="00903E67" w:rsidP="005636B6">
      <w:pPr>
        <w:spacing w:before="240" w:after="240"/>
      </w:pPr>
      <w:r>
        <w:t>No de otro modo se inquietara Aquiles,</w:t>
      </w:r>
    </w:p>
    <w:p w14:paraId="7BE21065" w14:textId="77777777" w:rsidR="00903E67" w:rsidRDefault="00903E67" w:rsidP="005636B6">
      <w:pPr>
        <w:spacing w:before="240" w:after="240"/>
      </w:pPr>
      <w:r>
        <w:t>volviendo en torno los despiertos ojos</w:t>
      </w:r>
    </w:p>
    <w:p w14:paraId="2A9BF152" w14:textId="77777777" w:rsidR="00903E67" w:rsidRDefault="00903E67" w:rsidP="005636B6">
      <w:pPr>
        <w:spacing w:before="240" w:after="240"/>
      </w:pPr>
      <w:r>
        <w:t>y no sabiendo dónde se encontraba,</w:t>
      </w:r>
    </w:p>
    <w:p w14:paraId="3B85AFBB" w14:textId="77777777" w:rsidR="00903E67" w:rsidRDefault="00903E67" w:rsidP="005636B6">
      <w:pPr>
        <w:spacing w:before="240" w:after="240"/>
      </w:pPr>
      <w:r>
        <w:t>cuando su madre de Quirón a Squira</w:t>
      </w:r>
    </w:p>
    <w:p w14:paraId="12B363B7" w14:textId="77777777" w:rsidR="00903E67" w:rsidRDefault="00903E67" w:rsidP="005636B6">
      <w:pPr>
        <w:spacing w:before="240" w:after="240"/>
      </w:pPr>
      <w:r>
        <w:lastRenderedPageBreak/>
        <w:t>en sus brazos dormido le condujo,</w:t>
      </w:r>
    </w:p>
    <w:p w14:paraId="0705219A" w14:textId="77777777" w:rsidR="00903E67" w:rsidRDefault="00903E67" w:rsidP="005636B6">
      <w:pPr>
        <w:spacing w:before="240" w:after="240"/>
      </w:pPr>
      <w:r>
        <w:t>donde después los griegos lo sacaron;</w:t>
      </w:r>
    </w:p>
    <w:p w14:paraId="6AE6B44F" w14:textId="77777777" w:rsidR="00903E67" w:rsidRDefault="00903E67" w:rsidP="005636B6">
      <w:pPr>
        <w:spacing w:before="240" w:after="240"/>
      </w:pPr>
      <w:r>
        <w:t>cual yo me sorprendí, cuando del rostro</w:t>
      </w:r>
    </w:p>
    <w:p w14:paraId="2FA030B6" w14:textId="77777777" w:rsidR="00903E67" w:rsidRDefault="00903E67" w:rsidP="005636B6">
      <w:pPr>
        <w:spacing w:before="240" w:after="240"/>
      </w:pPr>
      <w:r>
        <w:t>el sueño se me fue, y me puse pálido,</w:t>
      </w:r>
    </w:p>
    <w:p w14:paraId="2F799341" w14:textId="77777777" w:rsidR="00903E67" w:rsidRDefault="00903E67" w:rsidP="005636B6">
      <w:pPr>
        <w:spacing w:before="240" w:after="240"/>
      </w:pPr>
      <w:r>
        <w:t>como hace el hombre al que el espanto hiela.</w:t>
      </w:r>
    </w:p>
    <w:p w14:paraId="6612F5FC" w14:textId="77777777" w:rsidR="00903E67" w:rsidRDefault="00903E67" w:rsidP="005636B6">
      <w:pPr>
        <w:spacing w:before="240" w:after="240"/>
      </w:pPr>
      <w:r>
        <w:t>Sólo estaba a mi lado mi consuelo,</w:t>
      </w:r>
    </w:p>
    <w:p w14:paraId="0073A86E" w14:textId="77777777" w:rsidR="00903E67" w:rsidRDefault="00903E67" w:rsidP="005636B6">
      <w:pPr>
        <w:spacing w:before="240" w:after="240"/>
      </w:pPr>
      <w:r>
        <w:t>y el sol estaba ya dos horas alto,</w:t>
      </w:r>
    </w:p>
    <w:p w14:paraId="70113C4E" w14:textId="77777777" w:rsidR="00903E67" w:rsidRDefault="00903E67" w:rsidP="005636B6">
      <w:pPr>
        <w:spacing w:before="240" w:after="240"/>
      </w:pPr>
      <w:r>
        <w:t>y yo la cara al mar tenía vuelta.</w:t>
      </w:r>
    </w:p>
    <w:p w14:paraId="60436CF4" w14:textId="77777777" w:rsidR="00903E67" w:rsidRDefault="00903E67" w:rsidP="005636B6">
      <w:pPr>
        <w:spacing w:before="240" w:after="240"/>
      </w:pPr>
      <w:r>
        <w:t>«No tengas miedo -mi señor me dijo-;</w:t>
      </w:r>
    </w:p>
    <w:p w14:paraId="15B7B252" w14:textId="77777777" w:rsidR="00903E67" w:rsidRDefault="00903E67" w:rsidP="005636B6">
      <w:pPr>
        <w:spacing w:before="240" w:after="240"/>
      </w:pPr>
      <w:r>
        <w:t>cálmate, que a buen puerto hemos llegado;</w:t>
      </w:r>
    </w:p>
    <w:p w14:paraId="4340B9EC" w14:textId="77777777" w:rsidR="00903E67" w:rsidRDefault="00903E67" w:rsidP="005636B6">
      <w:pPr>
        <w:spacing w:before="240" w:after="240"/>
      </w:pPr>
      <w:r>
        <w:t>no mengües, mas alarga tu entereza.</w:t>
      </w:r>
    </w:p>
    <w:p w14:paraId="25296D2D" w14:textId="77777777" w:rsidR="00903E67" w:rsidRDefault="00903E67" w:rsidP="005636B6">
      <w:pPr>
        <w:spacing w:before="240" w:after="240"/>
      </w:pPr>
      <w:r>
        <w:t>Acabas de llegar al Purgatorio:</w:t>
      </w:r>
    </w:p>
    <w:p w14:paraId="414E140A" w14:textId="77777777" w:rsidR="00903E67" w:rsidRDefault="00903E67" w:rsidP="005636B6">
      <w:pPr>
        <w:spacing w:before="240" w:after="240"/>
      </w:pPr>
      <w:r>
        <w:t>ve la pendiente que en redor le cierra;</w:t>
      </w:r>
    </w:p>
    <w:p w14:paraId="6B63A26A" w14:textId="77777777" w:rsidR="00903E67" w:rsidRDefault="00903E67" w:rsidP="005636B6">
      <w:pPr>
        <w:spacing w:before="240" w:after="240"/>
      </w:pPr>
      <w:r>
        <w:t>y ve la entrada en donde se interrumpe.</w:t>
      </w:r>
    </w:p>
    <w:p w14:paraId="685AB417" w14:textId="77777777" w:rsidR="00903E67" w:rsidRDefault="00903E67" w:rsidP="005636B6">
      <w:pPr>
        <w:spacing w:before="240" w:after="240"/>
      </w:pPr>
      <w:r>
        <w:t>Antes, al alba que precede al día,</w:t>
      </w:r>
    </w:p>
    <w:p w14:paraId="7ABBD2A9" w14:textId="77777777" w:rsidR="00903E67" w:rsidRDefault="00903E67" w:rsidP="005636B6">
      <w:pPr>
        <w:spacing w:before="240" w:after="240"/>
      </w:pPr>
      <w:r>
        <w:t>cuando tu alma durmiendo se encontraba,</w:t>
      </w:r>
    </w:p>
    <w:p w14:paraId="128D8459" w14:textId="77777777" w:rsidR="00903E67" w:rsidRDefault="00903E67" w:rsidP="005636B6">
      <w:pPr>
        <w:spacing w:before="240" w:after="240"/>
      </w:pPr>
      <w:r>
        <w:t>sobre las flores que aquel sitio adornan,</w:t>
      </w:r>
    </w:p>
    <w:p w14:paraId="5A1B13FC" w14:textId="77777777" w:rsidR="00903E67" w:rsidRDefault="00903E67" w:rsidP="005636B6">
      <w:pPr>
        <w:spacing w:before="240" w:after="240"/>
      </w:pPr>
      <w:r>
        <w:t>vino una dama, y dijo: «Soy Lucía;</w:t>
      </w:r>
    </w:p>
    <w:p w14:paraId="5BDA9997" w14:textId="77777777" w:rsidR="00903E67" w:rsidRDefault="00903E67" w:rsidP="005636B6">
      <w:pPr>
        <w:spacing w:before="240" w:after="240"/>
      </w:pPr>
      <w:r>
        <w:t>deja que tome a éste que ahora duerme;</w:t>
      </w:r>
    </w:p>
    <w:p w14:paraId="6C431709" w14:textId="77777777" w:rsidR="00903E67" w:rsidRDefault="00903E67" w:rsidP="005636B6">
      <w:pPr>
        <w:spacing w:before="240" w:after="240"/>
      </w:pPr>
      <w:r>
        <w:lastRenderedPageBreak/>
        <w:t>así le haré más fácil el camino.»</w:t>
      </w:r>
    </w:p>
    <w:p w14:paraId="64D7A4A9" w14:textId="77777777" w:rsidR="00903E67" w:rsidRDefault="00903E67" w:rsidP="005636B6">
      <w:pPr>
        <w:spacing w:before="240" w:after="240"/>
      </w:pPr>
      <w:r>
        <w:t>Sordello se quedó, y las otras formas;</w:t>
      </w:r>
    </w:p>
    <w:p w14:paraId="3FD4D2EB" w14:textId="77777777" w:rsidR="00903E67" w:rsidRDefault="00903E67" w:rsidP="005636B6">
      <w:pPr>
        <w:spacing w:before="240" w:after="240"/>
      </w:pPr>
      <w:r>
        <w:t>Te cogió y cuando el día clareaba,</w:t>
      </w:r>
    </w:p>
    <w:p w14:paraId="62AC4DF2" w14:textId="77777777" w:rsidR="00903E67" w:rsidRDefault="00903E67" w:rsidP="005636B6">
      <w:pPr>
        <w:spacing w:before="240" w:after="240"/>
      </w:pPr>
      <w:r>
        <w:t>vino hacia arriba y yo tras de tus pasos.</w:t>
      </w:r>
    </w:p>
    <w:p w14:paraId="07372F2F" w14:textId="77777777" w:rsidR="00903E67" w:rsidRDefault="00903E67" w:rsidP="005636B6">
      <w:pPr>
        <w:spacing w:before="240" w:after="240"/>
      </w:pPr>
      <w:r>
        <w:t>Te dejó aquí, mas me mostraron antes</w:t>
      </w:r>
    </w:p>
    <w:p w14:paraId="6B19D19F" w14:textId="77777777" w:rsidR="00903E67" w:rsidRDefault="00903E67" w:rsidP="005636B6">
      <w:pPr>
        <w:spacing w:before="240" w:after="240"/>
      </w:pPr>
      <w:r>
        <w:t>sus bellos ojos esa entrada; y luego</w:t>
      </w:r>
    </w:p>
    <w:p w14:paraId="588BBFC4" w14:textId="77777777" w:rsidR="00903E67" w:rsidRDefault="00903E67" w:rsidP="005636B6">
      <w:pPr>
        <w:spacing w:before="240" w:after="240"/>
      </w:pPr>
      <w:r>
        <w:t>ella y tu sueño a una se marcharon.»</w:t>
      </w:r>
    </w:p>
    <w:p w14:paraId="0448978D" w14:textId="77777777" w:rsidR="00903E67" w:rsidRDefault="00903E67" w:rsidP="005636B6">
      <w:pPr>
        <w:spacing w:before="240" w:after="240"/>
      </w:pPr>
      <w:r>
        <w:t>Como un hombre que sale de sus dudas</w:t>
      </w:r>
    </w:p>
    <w:p w14:paraId="6FEAAB6D" w14:textId="77777777" w:rsidR="00903E67" w:rsidRDefault="00903E67" w:rsidP="005636B6">
      <w:pPr>
        <w:spacing w:before="240" w:after="240"/>
      </w:pPr>
      <w:r>
        <w:t>y que cambia en sosiego sus temores,</w:t>
      </w:r>
    </w:p>
    <w:p w14:paraId="18BF5F13" w14:textId="77777777" w:rsidR="00903E67" w:rsidRDefault="00903E67" w:rsidP="005636B6">
      <w:pPr>
        <w:spacing w:before="240" w:after="240"/>
      </w:pPr>
      <w:r>
        <w:t>después que la verdad ha descubierto,</w:t>
      </w:r>
    </w:p>
    <w:p w14:paraId="00AF13BA" w14:textId="77777777" w:rsidR="00903E67" w:rsidRDefault="00903E67" w:rsidP="005636B6">
      <w:pPr>
        <w:spacing w:before="240" w:after="240"/>
      </w:pPr>
      <w:r>
        <w:t>cambié yo; y como sin preocupaciones</w:t>
      </w:r>
    </w:p>
    <w:p w14:paraId="57948668" w14:textId="77777777" w:rsidR="00903E67" w:rsidRDefault="00903E67" w:rsidP="005636B6">
      <w:pPr>
        <w:spacing w:before="240" w:after="240"/>
      </w:pPr>
      <w:r>
        <w:t>me vio mi guía, por la escarpadura</w:t>
      </w:r>
    </w:p>
    <w:p w14:paraId="77F53AB1" w14:textId="77777777" w:rsidR="00903E67" w:rsidRDefault="00903E67" w:rsidP="005636B6">
      <w:pPr>
        <w:spacing w:before="240" w:after="240"/>
      </w:pPr>
      <w:r>
        <w:t>anduvo, y yo tras él hacia lo alto.</w:t>
      </w:r>
    </w:p>
    <w:p w14:paraId="15D987B9" w14:textId="77777777" w:rsidR="00903E67" w:rsidRDefault="00903E67" w:rsidP="005636B6">
      <w:pPr>
        <w:spacing w:before="240" w:after="240"/>
      </w:pPr>
      <w:r>
        <w:t>Lector, observarás cómo realzo</w:t>
      </w:r>
    </w:p>
    <w:p w14:paraId="55387B94" w14:textId="77777777" w:rsidR="00903E67" w:rsidRDefault="00903E67" w:rsidP="005636B6">
      <w:pPr>
        <w:spacing w:before="240" w:after="240"/>
      </w:pPr>
      <w:r>
        <w:t>mis argumentos, y aún con más arte</w:t>
      </w:r>
    </w:p>
    <w:p w14:paraId="72E9BF85" w14:textId="77777777" w:rsidR="00903E67" w:rsidRDefault="00903E67" w:rsidP="005636B6">
      <w:pPr>
        <w:spacing w:before="240" w:after="240"/>
      </w:pPr>
      <w:r>
        <w:t>si los refuerzo, no te maravilles.</w:t>
      </w:r>
    </w:p>
    <w:p w14:paraId="0C653A98" w14:textId="77777777" w:rsidR="00903E67" w:rsidRDefault="00903E67" w:rsidP="005636B6">
      <w:pPr>
        <w:spacing w:before="240" w:after="240"/>
      </w:pPr>
      <w:r>
        <w:t>Nos acercamos hasta el mismo sitio</w:t>
      </w:r>
    </w:p>
    <w:p w14:paraId="228594A4" w14:textId="77777777" w:rsidR="00903E67" w:rsidRDefault="00903E67" w:rsidP="005636B6">
      <w:pPr>
        <w:spacing w:before="240" w:after="240"/>
      </w:pPr>
      <w:r>
        <w:t>que antes me había parecido roto,</w:t>
      </w:r>
    </w:p>
    <w:p w14:paraId="79A40CA0" w14:textId="77777777" w:rsidR="00903E67" w:rsidRDefault="00903E67" w:rsidP="005636B6">
      <w:pPr>
        <w:spacing w:before="240" w:after="240"/>
      </w:pPr>
      <w:r>
        <w:t>como una brecha que un muro partiera,</w:t>
      </w:r>
    </w:p>
    <w:p w14:paraId="2585470B" w14:textId="77777777" w:rsidR="00903E67" w:rsidRDefault="00903E67" w:rsidP="005636B6">
      <w:pPr>
        <w:spacing w:before="240" w:after="240"/>
      </w:pPr>
      <w:r>
        <w:lastRenderedPageBreak/>
        <w:t>vi una puerta, y tres gradas por debajo</w:t>
      </w:r>
    </w:p>
    <w:p w14:paraId="050340A6" w14:textId="77777777" w:rsidR="00903E67" w:rsidRDefault="00903E67" w:rsidP="005636B6">
      <w:pPr>
        <w:spacing w:before="240" w:after="240"/>
      </w:pPr>
      <w:r>
        <w:t>para alcanzarla, de colores varios,</w:t>
      </w:r>
    </w:p>
    <w:p w14:paraId="68D3D700" w14:textId="77777777" w:rsidR="00903E67" w:rsidRDefault="00903E67" w:rsidP="005636B6">
      <w:pPr>
        <w:spacing w:before="240" w:after="240"/>
      </w:pPr>
      <w:r>
        <w:t>y un portero que aún nada había dicho.</w:t>
      </w:r>
    </w:p>
    <w:p w14:paraId="21EC0BC5" w14:textId="77777777" w:rsidR="00903E67" w:rsidRDefault="00903E67" w:rsidP="005636B6">
      <w:pPr>
        <w:spacing w:before="240" w:after="240"/>
      </w:pPr>
      <w:r>
        <w:t>Y como yo aún los ojos más abriera,</w:t>
      </w:r>
    </w:p>
    <w:p w14:paraId="778C4633" w14:textId="77777777" w:rsidR="00903E67" w:rsidRDefault="00903E67" w:rsidP="005636B6">
      <w:pPr>
        <w:spacing w:before="240" w:after="240"/>
      </w:pPr>
      <w:r>
        <w:t>le vi sentado en la grada más alta,</w:t>
      </w:r>
    </w:p>
    <w:p w14:paraId="5B6E1739" w14:textId="77777777" w:rsidR="00903E67" w:rsidRDefault="00903E67" w:rsidP="005636B6">
      <w:pPr>
        <w:spacing w:before="240" w:after="240"/>
      </w:pPr>
      <w:r>
        <w:t>con tal rostro que no pude mirarlo;</w:t>
      </w:r>
    </w:p>
    <w:p w14:paraId="297DD9EC" w14:textId="77777777" w:rsidR="00903E67" w:rsidRDefault="00903E67" w:rsidP="005636B6">
      <w:pPr>
        <w:spacing w:before="240" w:after="240"/>
      </w:pPr>
      <w:r>
        <w:t>y una espada tenía entre las manos,</w:t>
      </w:r>
    </w:p>
    <w:p w14:paraId="5C1E0202" w14:textId="77777777" w:rsidR="00903E67" w:rsidRDefault="00903E67" w:rsidP="005636B6">
      <w:pPr>
        <w:spacing w:before="240" w:after="240"/>
      </w:pPr>
      <w:r>
        <w:t>que los rayos así nos reflejaba,</w:t>
      </w:r>
    </w:p>
    <w:p w14:paraId="063FE750" w14:textId="77777777" w:rsidR="00903E67" w:rsidRDefault="00903E67" w:rsidP="005636B6">
      <w:pPr>
        <w:spacing w:before="240" w:after="240"/>
      </w:pPr>
      <w:r>
        <w:t>que en vano a ella dirigí mi vista.</w:t>
      </w:r>
    </w:p>
    <w:p w14:paraId="5C99A0B5" w14:textId="77777777" w:rsidR="00903E67" w:rsidRDefault="00903E67" w:rsidP="005636B6">
      <w:pPr>
        <w:spacing w:before="240" w:after="240"/>
      </w:pPr>
      <w:r>
        <w:t>«Decidme desde allí: ¿Qué deseáis</w:t>
      </w:r>
    </w:p>
    <w:p w14:paraId="0CB725E2" w14:textId="77777777" w:rsidR="00903E67" w:rsidRDefault="00903E67" w:rsidP="005636B6">
      <w:pPr>
        <w:spacing w:before="240" w:after="240"/>
      </w:pPr>
      <w:r>
        <w:t>-él comenzó a decir- ¿y vuestra escolta?</w:t>
      </w:r>
    </w:p>
    <w:p w14:paraId="693518AE" w14:textId="77777777" w:rsidR="00903E67" w:rsidRDefault="00903E67" w:rsidP="005636B6">
      <w:pPr>
        <w:spacing w:before="240" w:after="240"/>
      </w:pPr>
      <w:r>
        <w:t>No os vaya a ser dañosa la venida.»</w:t>
      </w:r>
    </w:p>
    <w:p w14:paraId="3500B34A" w14:textId="77777777" w:rsidR="00903E67" w:rsidRDefault="00903E67" w:rsidP="005636B6">
      <w:pPr>
        <w:spacing w:before="240" w:after="240"/>
      </w:pPr>
      <w:r>
        <w:t>«Una mujer del cielo, que esto sabe,</w:t>
      </w:r>
    </w:p>
    <w:p w14:paraId="76EADCD2" w14:textId="77777777" w:rsidR="00903E67" w:rsidRDefault="00903E67" w:rsidP="005636B6">
      <w:pPr>
        <w:spacing w:before="240" w:after="240"/>
      </w:pPr>
      <w:r>
        <w:t>-le respondió el maestro- nos ha dicho</w:t>
      </w:r>
    </w:p>
    <w:p w14:paraId="2B26544F" w14:textId="77777777" w:rsidR="00903E67" w:rsidRDefault="00903E67" w:rsidP="005636B6">
      <w:pPr>
        <w:spacing w:before="240" w:after="240"/>
      </w:pPr>
      <w:r>
        <w:t>antes, id por allí, que está la puerta.»</w:t>
      </w:r>
    </w:p>
    <w:p w14:paraId="787D2374" w14:textId="77777777" w:rsidR="00903E67" w:rsidRDefault="00903E67" w:rsidP="005636B6">
      <w:pPr>
        <w:spacing w:before="240" w:after="240"/>
      </w:pPr>
      <w:r>
        <w:t>«Y ella bien ha guiado vuestros pasos</w:t>
      </w:r>
    </w:p>
    <w:p w14:paraId="73C6014A" w14:textId="77777777" w:rsidR="00903E67" w:rsidRDefault="00903E67" w:rsidP="005636B6">
      <w:pPr>
        <w:spacing w:before="240" w:after="240"/>
      </w:pPr>
      <w:r>
        <w:t>-cortésmente el portero nos repuso-:</w:t>
      </w:r>
    </w:p>
    <w:p w14:paraId="0E2C604F" w14:textId="77777777" w:rsidR="00903E67" w:rsidRDefault="00903E67" w:rsidP="005636B6">
      <w:pPr>
        <w:spacing w:before="240" w:after="240"/>
      </w:pPr>
      <w:r>
        <w:t>venid pues y subid los escalones.</w:t>
      </w:r>
    </w:p>
    <w:p w14:paraId="577763E1" w14:textId="77777777" w:rsidR="00903E67" w:rsidRDefault="00903E67" w:rsidP="005636B6">
      <w:pPr>
        <w:spacing w:before="240" w:after="240"/>
      </w:pPr>
      <w:r>
        <w:t>Allí subimos; y el primer peldaño</w:t>
      </w:r>
    </w:p>
    <w:p w14:paraId="1A3F9CE3" w14:textId="77777777" w:rsidR="00903E67" w:rsidRDefault="00903E67" w:rsidP="005636B6">
      <w:pPr>
        <w:spacing w:before="240" w:after="240"/>
      </w:pPr>
      <w:r>
        <w:lastRenderedPageBreak/>
        <w:t>era de mármol blanco y tan pulido,</w:t>
      </w:r>
    </w:p>
    <w:p w14:paraId="15726465" w14:textId="77777777" w:rsidR="00903E67" w:rsidRDefault="00903E67" w:rsidP="005636B6">
      <w:pPr>
        <w:spacing w:before="240" w:after="240"/>
      </w:pPr>
      <w:r>
        <w:t>que en él me espejeé tal como era.</w:t>
      </w:r>
    </w:p>
    <w:p w14:paraId="60822572" w14:textId="77777777" w:rsidR="00903E67" w:rsidRDefault="00903E67" w:rsidP="005636B6">
      <w:pPr>
        <w:spacing w:before="240" w:after="240"/>
      </w:pPr>
      <w:r>
        <w:t>Era el segundo oscuro más que el perso</w:t>
      </w:r>
    </w:p>
    <w:p w14:paraId="7BE36D70" w14:textId="77777777" w:rsidR="00903E67" w:rsidRDefault="00903E67" w:rsidP="005636B6">
      <w:pPr>
        <w:spacing w:before="240" w:after="240"/>
      </w:pPr>
      <w:r>
        <w:t>hecho de piedra áspera y reseca,</w:t>
      </w:r>
    </w:p>
    <w:p w14:paraId="5EEA5886" w14:textId="77777777" w:rsidR="00903E67" w:rsidRDefault="00903E67" w:rsidP="005636B6">
      <w:pPr>
        <w:spacing w:before="240" w:after="240"/>
      </w:pPr>
      <w:r>
        <w:t>agrietado a lo largo y a lo ancho.</w:t>
      </w:r>
    </w:p>
    <w:p w14:paraId="5F52E9D0" w14:textId="77777777" w:rsidR="00903E67" w:rsidRDefault="00903E67" w:rsidP="005636B6">
      <w:pPr>
        <w:spacing w:before="240" w:after="240"/>
      </w:pPr>
      <w:r>
        <w:t>El tercero que encima descansaba,</w:t>
      </w:r>
    </w:p>
    <w:p w14:paraId="0AE0C84D" w14:textId="77777777" w:rsidR="00903E67" w:rsidRDefault="00903E67" w:rsidP="005636B6">
      <w:pPr>
        <w:spacing w:before="240" w:after="240"/>
      </w:pPr>
      <w:r>
        <w:t>me pareció tan llameante pórfido,</w:t>
      </w:r>
    </w:p>
    <w:p w14:paraId="6C70EF7D" w14:textId="77777777" w:rsidR="00903E67" w:rsidRDefault="00903E67" w:rsidP="005636B6">
      <w:pPr>
        <w:spacing w:before="240" w:after="240"/>
      </w:pPr>
      <w:r>
        <w:t>cual la sangre que escapa de las venas.</w:t>
      </w:r>
    </w:p>
    <w:p w14:paraId="43A06D1F" w14:textId="77777777" w:rsidR="00903E67" w:rsidRDefault="00903E67" w:rsidP="005636B6">
      <w:pPr>
        <w:spacing w:before="240" w:after="240"/>
      </w:pPr>
      <w:r>
        <w:t>Encima de éste colocaba el ángel</w:t>
      </w:r>
    </w:p>
    <w:p w14:paraId="7C870883" w14:textId="77777777" w:rsidR="00903E67" w:rsidRDefault="00903E67" w:rsidP="005636B6">
      <w:pPr>
        <w:spacing w:before="240" w:after="240"/>
      </w:pPr>
      <w:r>
        <w:t>de Dios, sus plantas, al umbral sentado,</w:t>
      </w:r>
    </w:p>
    <w:p w14:paraId="635E8A04" w14:textId="77777777" w:rsidR="00903E67" w:rsidRDefault="00903E67" w:rsidP="005636B6">
      <w:pPr>
        <w:spacing w:before="240" w:after="240"/>
      </w:pPr>
      <w:r>
        <w:t>que piedra de diamante parecía.</w:t>
      </w:r>
    </w:p>
    <w:p w14:paraId="3CE1A22E" w14:textId="77777777" w:rsidR="00903E67" w:rsidRDefault="00903E67" w:rsidP="005636B6">
      <w:pPr>
        <w:spacing w:before="240" w:after="240"/>
      </w:pPr>
      <w:r>
        <w:t>Por los tres escalones, de buen grado,</w:t>
      </w:r>
    </w:p>
    <w:p w14:paraId="371799AD" w14:textId="77777777" w:rsidR="00903E67" w:rsidRDefault="00903E67" w:rsidP="005636B6">
      <w:pPr>
        <w:spacing w:before="240" w:after="240"/>
      </w:pPr>
      <w:r>
        <w:t>el guía me llevó, diciendo: «Pide</w:t>
      </w:r>
    </w:p>
    <w:p w14:paraId="1F6F48F5" w14:textId="77777777" w:rsidR="00903E67" w:rsidRDefault="00903E67" w:rsidP="005636B6">
      <w:pPr>
        <w:spacing w:before="240" w:after="240"/>
      </w:pPr>
      <w:r>
        <w:t>humildemente que abran el cerrojo.»</w:t>
      </w:r>
    </w:p>
    <w:p w14:paraId="0B4EA0F2" w14:textId="77777777" w:rsidR="00903E67" w:rsidRDefault="00903E67" w:rsidP="005636B6">
      <w:pPr>
        <w:spacing w:before="240" w:after="240"/>
      </w:pPr>
      <w:r>
        <w:t>A los pies santos me arrojé devoto;</w:t>
      </w:r>
    </w:p>
    <w:p w14:paraId="62811165" w14:textId="77777777" w:rsidR="00903E67" w:rsidRDefault="00903E67" w:rsidP="005636B6">
      <w:pPr>
        <w:spacing w:before="240" w:after="240"/>
      </w:pPr>
      <w:r>
        <w:t>y pedí que me abrieran compasivos,</w:t>
      </w:r>
    </w:p>
    <w:p w14:paraId="0C853359" w14:textId="77777777" w:rsidR="00903E67" w:rsidRDefault="00903E67" w:rsidP="005636B6">
      <w:pPr>
        <w:spacing w:before="240" w:after="240"/>
      </w:pPr>
      <w:r>
        <w:t>mas antes di tres golpes en mi pecho.</w:t>
      </w:r>
    </w:p>
    <w:p w14:paraId="6D0FA722" w14:textId="77777777" w:rsidR="00903E67" w:rsidRDefault="00903E67" w:rsidP="005636B6">
      <w:pPr>
        <w:spacing w:before="240" w:after="240"/>
      </w:pPr>
      <w:r>
        <w:t>Siete P, con la punta de la espada,</w:t>
      </w:r>
    </w:p>
    <w:p w14:paraId="0C8BC056" w14:textId="77777777" w:rsidR="00903E67" w:rsidRDefault="00903E67" w:rsidP="005636B6">
      <w:pPr>
        <w:spacing w:before="240" w:after="240"/>
      </w:pPr>
      <w:r>
        <w:t>en mi frente escribió: «Lavar procura</w:t>
      </w:r>
    </w:p>
    <w:p w14:paraId="685E55D1" w14:textId="77777777" w:rsidR="00903E67" w:rsidRDefault="00903E67" w:rsidP="005636B6">
      <w:pPr>
        <w:spacing w:before="240" w:after="240"/>
      </w:pPr>
      <w:r>
        <w:lastRenderedPageBreak/>
        <w:t>estas manchas -me dijo- cuando entres.»</w:t>
      </w:r>
    </w:p>
    <w:p w14:paraId="060F2412" w14:textId="77777777" w:rsidR="00903E67" w:rsidRDefault="00903E67" w:rsidP="005636B6">
      <w:pPr>
        <w:spacing w:before="240" w:after="240"/>
      </w:pPr>
      <w:r>
        <w:t>La ceniza o la tierra seca eran</w:t>
      </w:r>
    </w:p>
    <w:p w14:paraId="0DE784A8" w14:textId="77777777" w:rsidR="00903E67" w:rsidRDefault="00903E67" w:rsidP="005636B6">
      <w:pPr>
        <w:spacing w:before="240" w:after="240"/>
      </w:pPr>
      <w:r>
        <w:t>del color mismo de sus vestiduras;</w:t>
      </w:r>
    </w:p>
    <w:p w14:paraId="05D8EAC4" w14:textId="77777777" w:rsidR="00903E67" w:rsidRDefault="00903E67" w:rsidP="005636B6">
      <w:pPr>
        <w:spacing w:before="240" w:after="240"/>
      </w:pPr>
      <w:r>
        <w:t>y de debajo se sacó dos llaves.</w:t>
      </w:r>
    </w:p>
    <w:p w14:paraId="6DB30A7C" w14:textId="77777777" w:rsidR="00903E67" w:rsidRDefault="00903E67" w:rsidP="005636B6">
      <w:pPr>
        <w:spacing w:before="240" w:after="240"/>
      </w:pPr>
      <w:r>
        <w:t>Era de plata una y la otra de oro;</w:t>
      </w:r>
    </w:p>
    <w:p w14:paraId="08A63A7A" w14:textId="77777777" w:rsidR="00903E67" w:rsidRDefault="00903E67" w:rsidP="005636B6">
      <w:pPr>
        <w:spacing w:before="240" w:after="240"/>
      </w:pPr>
      <w:r>
        <w:t>con la blanca y después con la amarilla</w:t>
      </w:r>
    </w:p>
    <w:p w14:paraId="6C1DFE82" w14:textId="77777777" w:rsidR="00903E67" w:rsidRDefault="00903E67" w:rsidP="005636B6">
      <w:pPr>
        <w:spacing w:before="240" w:after="240"/>
      </w:pPr>
      <w:r>
        <w:t>algo que me alegró le hizo a la puerta.</w:t>
      </w:r>
    </w:p>
    <w:p w14:paraId="55B9B72A" w14:textId="77777777" w:rsidR="00903E67" w:rsidRDefault="00903E67" w:rsidP="005636B6">
      <w:pPr>
        <w:spacing w:before="240" w:after="240"/>
      </w:pPr>
      <w:r>
        <w:t>«Cuando cualquiera de estas llaves falla,</w:t>
      </w:r>
    </w:p>
    <w:p w14:paraId="50B49C80" w14:textId="77777777" w:rsidR="00903E67" w:rsidRDefault="00903E67" w:rsidP="005636B6">
      <w:pPr>
        <w:spacing w:before="240" w:after="240"/>
      </w:pPr>
      <w:r>
        <w:t>y no da vueltas en la cerradura</w:t>
      </w:r>
    </w:p>
    <w:p w14:paraId="3BE4B6F6" w14:textId="77777777" w:rsidR="00903E67" w:rsidRDefault="00903E67" w:rsidP="005636B6">
      <w:pPr>
        <w:spacing w:before="240" w:after="240"/>
      </w:pPr>
      <w:r>
        <w:t>-dijo él- esta entrada no se abre.</w:t>
      </w:r>
    </w:p>
    <w:p w14:paraId="504BDAC0" w14:textId="77777777" w:rsidR="00903E67" w:rsidRDefault="00903E67" w:rsidP="005636B6">
      <w:pPr>
        <w:spacing w:before="240" w:after="240"/>
      </w:pPr>
      <w:r>
        <w:t>Más rica es una; pero la otra, antes</w:t>
      </w:r>
    </w:p>
    <w:p w14:paraId="0913DA5C" w14:textId="77777777" w:rsidR="00903E67" w:rsidRDefault="00903E67" w:rsidP="005636B6">
      <w:pPr>
        <w:spacing w:before="240" w:after="240"/>
      </w:pPr>
      <w:r>
        <w:t>de abrir, requiera más ingenio y arte,</w:t>
      </w:r>
    </w:p>
    <w:p w14:paraId="59ACB065" w14:textId="77777777" w:rsidR="00903E67" w:rsidRDefault="00903E67" w:rsidP="005636B6">
      <w:pPr>
        <w:spacing w:before="240" w:after="240"/>
      </w:pPr>
      <w:r>
        <w:t>porque es aquella que el nudo desata.</w:t>
      </w:r>
    </w:p>
    <w:p w14:paraId="50F7FCA4" w14:textId="77777777" w:rsidR="00903E67" w:rsidRDefault="00903E67" w:rsidP="005636B6">
      <w:pPr>
        <w:spacing w:before="240" w:after="240"/>
      </w:pPr>
      <w:r>
        <w:t>Me las dio Pedro; y díjome que errase</w:t>
      </w:r>
    </w:p>
    <w:p w14:paraId="54A3F346" w14:textId="77777777" w:rsidR="00903E67" w:rsidRDefault="00903E67" w:rsidP="005636B6">
      <w:pPr>
        <w:spacing w:before="240" w:after="240"/>
      </w:pPr>
      <w:r>
        <w:t>antes en el abrirla que en cerrarla,</w:t>
      </w:r>
    </w:p>
    <w:p w14:paraId="30B89A26" w14:textId="77777777" w:rsidR="00903E67" w:rsidRDefault="00903E67" w:rsidP="005636B6">
      <w:pPr>
        <w:spacing w:before="240" w:after="240"/>
      </w:pPr>
      <w:r>
        <w:t>mientras la gente en tierra se prosterne.»</w:t>
      </w:r>
    </w:p>
    <w:p w14:paraId="34FE75DA" w14:textId="77777777" w:rsidR="00903E67" w:rsidRDefault="00903E67" w:rsidP="005636B6">
      <w:pPr>
        <w:spacing w:before="240" w:after="240"/>
      </w:pPr>
      <w:r>
        <w:t>Después empujó la puerta sagrada,</w:t>
      </w:r>
    </w:p>
    <w:p w14:paraId="20FC0211" w14:textId="77777777" w:rsidR="00903E67" w:rsidRDefault="00903E67" w:rsidP="005636B6">
      <w:pPr>
        <w:spacing w:before="240" w:after="240"/>
      </w:pPr>
      <w:r>
        <w:t>diciéndonos: «Entrad, pero os advierto</w:t>
      </w:r>
    </w:p>
    <w:p w14:paraId="7EE7FFCB" w14:textId="77777777" w:rsidR="00903E67" w:rsidRDefault="00903E67" w:rsidP="005636B6">
      <w:pPr>
        <w:spacing w:before="240" w:after="240"/>
      </w:pPr>
      <w:r>
        <w:t>que vuelve afuera aquel que atrás mirase.»</w:t>
      </w:r>
    </w:p>
    <w:p w14:paraId="254D02BD" w14:textId="77777777" w:rsidR="00903E67" w:rsidRDefault="00903E67" w:rsidP="005636B6">
      <w:pPr>
        <w:spacing w:before="240" w:after="240"/>
      </w:pPr>
      <w:r>
        <w:lastRenderedPageBreak/>
        <w:t>Y al girar en sus goznes las esquinas</w:t>
      </w:r>
    </w:p>
    <w:p w14:paraId="166EC708" w14:textId="77777777" w:rsidR="00903E67" w:rsidRDefault="00903E67" w:rsidP="005636B6">
      <w:pPr>
        <w:spacing w:before="240" w:after="240"/>
      </w:pPr>
      <w:r>
        <w:t>de aquellas sacras puertas, que de fuertes</w:t>
      </w:r>
    </w:p>
    <w:p w14:paraId="32D6447D" w14:textId="77777777" w:rsidR="00903E67" w:rsidRDefault="00903E67" w:rsidP="005636B6">
      <w:pPr>
        <w:spacing w:before="240" w:after="240"/>
      </w:pPr>
      <w:r>
        <w:t>y sonoros metales están hechas,</w:t>
      </w:r>
    </w:p>
    <w:p w14:paraId="610E4D4B" w14:textId="77777777" w:rsidR="00903E67" w:rsidRDefault="00903E67" w:rsidP="005636B6">
      <w:pPr>
        <w:spacing w:before="240" w:after="240"/>
      </w:pPr>
      <w:r>
        <w:t>no rechinó ni se mostró tan dura</w:t>
      </w:r>
    </w:p>
    <w:p w14:paraId="7CB826EF" w14:textId="77777777" w:rsidR="00903E67" w:rsidRDefault="00903E67" w:rsidP="005636B6">
      <w:pPr>
        <w:spacing w:before="240" w:after="240"/>
      </w:pPr>
      <w:r>
        <w:t>Tarpeya, cuando al bueno de Metelo</w:t>
      </w:r>
    </w:p>
    <w:p w14:paraId="3FBAA638" w14:textId="77777777" w:rsidR="00903E67" w:rsidRDefault="00903E67" w:rsidP="005636B6">
      <w:pPr>
        <w:spacing w:before="240" w:after="240"/>
      </w:pPr>
      <w:r>
        <w:t>la arrebataron, y quedó arruinada.</w:t>
      </w:r>
    </w:p>
    <w:p w14:paraId="768794DF" w14:textId="77777777" w:rsidR="00903E67" w:rsidRDefault="00903E67" w:rsidP="005636B6">
      <w:pPr>
        <w:spacing w:before="240" w:after="240"/>
      </w:pPr>
      <w:r>
        <w:t>Yo me volví con el sonar primero,</w:t>
      </w:r>
    </w:p>
    <w:p w14:paraId="4A6729BE" w14:textId="77777777" w:rsidR="00903E67" w:rsidRDefault="00903E67" w:rsidP="005636B6">
      <w:pPr>
        <w:spacing w:before="240" w:after="240"/>
      </w:pPr>
      <w:r>
        <w:t>y Te Deum Laudamus parecía</w:t>
      </w:r>
    </w:p>
    <w:p w14:paraId="72B94C3D" w14:textId="77777777" w:rsidR="00903E67" w:rsidRDefault="00903E67" w:rsidP="005636B6">
      <w:pPr>
        <w:spacing w:before="240" w:after="240"/>
      </w:pPr>
      <w:r>
        <w:t>escucharse en la voz y en dulces sones.</w:t>
      </w:r>
    </w:p>
    <w:p w14:paraId="49AEC7C8" w14:textId="77777777" w:rsidR="00903E67" w:rsidRDefault="00903E67" w:rsidP="005636B6">
      <w:pPr>
        <w:spacing w:before="240" w:after="240"/>
      </w:pPr>
      <w:r>
        <w:t>Tal imagen al punto me venía</w:t>
      </w:r>
    </w:p>
    <w:p w14:paraId="513314CE" w14:textId="77777777" w:rsidR="00903E67" w:rsidRDefault="00903E67" w:rsidP="005636B6">
      <w:pPr>
        <w:spacing w:before="240" w:after="240"/>
      </w:pPr>
      <w:r>
        <w:t>de lo que oía, como la que suele</w:t>
      </w:r>
    </w:p>
    <w:p w14:paraId="2FB1F1D0" w14:textId="77777777" w:rsidR="00903E67" w:rsidRDefault="00903E67" w:rsidP="005636B6">
      <w:pPr>
        <w:spacing w:before="240" w:after="240"/>
      </w:pPr>
      <w:r>
        <w:t>cuando cantar con órgano se escucha;</w:t>
      </w:r>
    </w:p>
    <w:p w14:paraId="58967D45" w14:textId="77777777" w:rsidR="00903E67" w:rsidRDefault="00903E67" w:rsidP="005636B6">
      <w:pPr>
        <w:spacing w:before="240" w:after="240"/>
      </w:pPr>
      <w:r>
        <w:t>que ahora no, que ahora sí, se entiende el texto.</w:t>
      </w:r>
    </w:p>
    <w:p w14:paraId="526BE594" w14:textId="6B035AAB" w:rsidR="00903E67" w:rsidRDefault="00903E67" w:rsidP="005636B6">
      <w:pPr>
        <w:pStyle w:val="Ttulo2"/>
        <w:spacing w:before="240" w:after="240"/>
      </w:pPr>
      <w:r>
        <w:br w:type="page"/>
      </w:r>
      <w:bookmarkStart w:id="49" w:name="_Toc196140972"/>
      <w:r>
        <w:lastRenderedPageBreak/>
        <w:t>CANTO X</w:t>
      </w:r>
      <w:bookmarkEnd w:id="49"/>
    </w:p>
    <w:p w14:paraId="635C07BB" w14:textId="6EE4DDFD" w:rsidR="00903E67" w:rsidRDefault="00903E67" w:rsidP="005636B6">
      <w:pPr>
        <w:spacing w:before="240" w:after="240"/>
      </w:pPr>
      <w:r>
        <w:t>Y al cruzar el umbral de aquella puerta</w:t>
      </w:r>
      <w:r w:rsidR="00D664C0">
        <w:t xml:space="preserve"> </w:t>
      </w:r>
      <w:r>
        <w:t>que el mal amor del alma hace tan rara,</w:t>
      </w:r>
    </w:p>
    <w:p w14:paraId="5CA16EBE" w14:textId="77777777" w:rsidR="00903E67" w:rsidRDefault="00903E67" w:rsidP="005636B6">
      <w:pPr>
        <w:spacing w:before="240" w:after="240"/>
      </w:pPr>
      <w:r>
        <w:t>pues que finge derecho el mal camino,</w:t>
      </w:r>
    </w:p>
    <w:p w14:paraId="382258C0" w14:textId="77777777" w:rsidR="00903E67" w:rsidRDefault="00903E67" w:rsidP="005636B6">
      <w:pPr>
        <w:spacing w:before="240" w:after="240"/>
      </w:pPr>
      <w:r>
        <w:t>resonando sentí que la cerraban;</w:t>
      </w:r>
    </w:p>
    <w:p w14:paraId="18B37C8B" w14:textId="77777777" w:rsidR="00903E67" w:rsidRDefault="00903E67" w:rsidP="005636B6">
      <w:pPr>
        <w:spacing w:before="240" w:after="240"/>
      </w:pPr>
      <w:r>
        <w:t>y si la vista hubiese vuelto a ella,</w:t>
      </w:r>
    </w:p>
    <w:p w14:paraId="38BD9C37" w14:textId="77777777" w:rsidR="00903E67" w:rsidRDefault="00903E67" w:rsidP="005636B6">
      <w:pPr>
        <w:spacing w:before="240" w:after="240"/>
      </w:pPr>
      <w:r>
        <w:t>¿con qué excusara falta semejante?</w:t>
      </w:r>
    </w:p>
    <w:p w14:paraId="5D1EBAE7" w14:textId="77777777" w:rsidR="00903E67" w:rsidRDefault="00903E67" w:rsidP="005636B6">
      <w:pPr>
        <w:spacing w:before="240" w:after="240"/>
      </w:pPr>
      <w:r>
        <w:t>Ascendimos por una piedra hendida,</w:t>
      </w:r>
    </w:p>
    <w:p w14:paraId="7EF51059" w14:textId="77777777" w:rsidR="00903E67" w:rsidRDefault="00903E67" w:rsidP="005636B6">
      <w:pPr>
        <w:spacing w:before="240" w:after="240"/>
      </w:pPr>
      <w:r>
        <w:t>que se movía de uno y de otro lado</w:t>
      </w:r>
    </w:p>
    <w:p w14:paraId="1A811DC5" w14:textId="77777777" w:rsidR="00903E67" w:rsidRDefault="00903E67" w:rsidP="005636B6">
      <w:pPr>
        <w:spacing w:before="240" w:after="240"/>
      </w:pPr>
      <w:r>
        <w:t>como la ola que huye y se aleja.</w:t>
      </w:r>
    </w:p>
    <w:p w14:paraId="665FD6B8" w14:textId="77777777" w:rsidR="00903E67" w:rsidRDefault="00903E67" w:rsidP="005636B6">
      <w:pPr>
        <w:spacing w:before="240" w:after="240"/>
      </w:pPr>
      <w:r>
        <w:t>«Aquí es preciso usar de la destreza</w:t>
      </w:r>
    </w:p>
    <w:p w14:paraId="05BD4DFA" w14:textId="77777777" w:rsidR="00903E67" w:rsidRDefault="00903E67" w:rsidP="005636B6">
      <w:pPr>
        <w:spacing w:before="240" w:after="240"/>
      </w:pPr>
      <w:r>
        <w:t>-dijo mi guía- y que nos acerquemos</w:t>
      </w:r>
    </w:p>
    <w:p w14:paraId="4A653055" w14:textId="77777777" w:rsidR="00903E67" w:rsidRDefault="00903E67" w:rsidP="005636B6">
      <w:pPr>
        <w:spacing w:before="240" w:after="240"/>
      </w:pPr>
      <w:r>
        <w:t>aquí y allá del lado que se aparta.»</w:t>
      </w:r>
    </w:p>
    <w:p w14:paraId="26FC15C8" w14:textId="77777777" w:rsidR="00903E67" w:rsidRDefault="00903E67" w:rsidP="005636B6">
      <w:pPr>
        <w:spacing w:before="240" w:after="240"/>
      </w:pPr>
      <w:r>
        <w:t>Y esto nos hizo retardar el paso,</w:t>
      </w:r>
    </w:p>
    <w:p w14:paraId="2FDC5886" w14:textId="77777777" w:rsidR="00903E67" w:rsidRDefault="00903E67" w:rsidP="005636B6">
      <w:pPr>
        <w:spacing w:before="240" w:after="240"/>
      </w:pPr>
      <w:r>
        <w:t>tanto que antes el resto de la luna</w:t>
      </w:r>
    </w:p>
    <w:p w14:paraId="333CCF5E" w14:textId="77777777" w:rsidR="00903E67" w:rsidRDefault="00903E67" w:rsidP="005636B6">
      <w:pPr>
        <w:spacing w:before="240" w:after="240"/>
      </w:pPr>
      <w:r>
        <w:t>volvió a su lecho para cobijarse,</w:t>
      </w:r>
    </w:p>
    <w:p w14:paraId="3EEC15F3" w14:textId="77777777" w:rsidR="00903E67" w:rsidRDefault="00903E67" w:rsidP="005636B6">
      <w:pPr>
        <w:spacing w:before="240" w:after="240"/>
      </w:pPr>
      <w:r>
        <w:t>que aquel desfiladero abandonásemos;</w:t>
      </w:r>
    </w:p>
    <w:p w14:paraId="0212EC17" w14:textId="77777777" w:rsidR="00903E67" w:rsidRDefault="00903E67" w:rsidP="005636B6">
      <w:pPr>
        <w:spacing w:before="240" w:after="240"/>
      </w:pPr>
      <w:r>
        <w:t>mas al estar ya libres y a lo abierto,</w:t>
      </w:r>
    </w:p>
    <w:p w14:paraId="2AF7D58B" w14:textId="77777777" w:rsidR="00903E67" w:rsidRDefault="00903E67" w:rsidP="005636B6">
      <w:pPr>
        <w:spacing w:before="240" w:after="240"/>
      </w:pPr>
      <w:r>
        <w:t>donde el monte hacia atrás se replegaba,</w:t>
      </w:r>
    </w:p>
    <w:p w14:paraId="00C80F44" w14:textId="77777777" w:rsidR="00903E67" w:rsidRDefault="00903E67" w:rsidP="005636B6">
      <w:pPr>
        <w:spacing w:before="240" w:after="240"/>
      </w:pPr>
      <w:r>
        <w:t>cansado yo, y los dos sobre la ruta</w:t>
      </w:r>
    </w:p>
    <w:p w14:paraId="15FE5F0D" w14:textId="77777777" w:rsidR="00903E67" w:rsidRDefault="00903E67" w:rsidP="005636B6">
      <w:pPr>
        <w:spacing w:before="240" w:after="240"/>
      </w:pPr>
      <w:r>
        <w:lastRenderedPageBreak/>
        <w:t>inciertos, nos paramos en un sitio</w:t>
      </w:r>
    </w:p>
    <w:p w14:paraId="5A9123CE" w14:textId="77777777" w:rsidR="00903E67" w:rsidRDefault="00903E67" w:rsidP="005636B6">
      <w:pPr>
        <w:spacing w:before="240" w:after="240"/>
      </w:pPr>
      <w:r>
        <w:t>más solo que un camino en el desierto.</w:t>
      </w:r>
    </w:p>
    <w:p w14:paraId="0D177004" w14:textId="77777777" w:rsidR="00903E67" w:rsidRDefault="00903E67" w:rsidP="005636B6">
      <w:pPr>
        <w:spacing w:before="240" w:after="240"/>
      </w:pPr>
      <w:r>
        <w:t>Desde el borde que cae sobre el vacío,</w:t>
      </w:r>
    </w:p>
    <w:p w14:paraId="573100E6" w14:textId="77777777" w:rsidR="00903E67" w:rsidRDefault="00903E67" w:rsidP="005636B6">
      <w:pPr>
        <w:spacing w:before="240" w:after="240"/>
      </w:pPr>
      <w:r>
        <w:t>al pie del alto farallón que asciende,</w:t>
      </w:r>
    </w:p>
    <w:p w14:paraId="0DFC6148" w14:textId="77777777" w:rsidR="00903E67" w:rsidRDefault="00903E67" w:rsidP="005636B6">
      <w:pPr>
        <w:spacing w:before="240" w:after="240"/>
      </w:pPr>
      <w:r>
        <w:t>tres veces mediría el cuerpo humano;</w:t>
      </w:r>
    </w:p>
    <w:p w14:paraId="262CC5F3" w14:textId="77777777" w:rsidR="00903E67" w:rsidRDefault="00903E67" w:rsidP="005636B6">
      <w:pPr>
        <w:spacing w:before="240" w:after="240"/>
      </w:pPr>
      <w:r>
        <w:t>y hasta donde alcanzaba con los ojos,</w:t>
      </w:r>
    </w:p>
    <w:p w14:paraId="1EB2B6FF" w14:textId="77777777" w:rsidR="00903E67" w:rsidRDefault="00903E67" w:rsidP="005636B6">
      <w:pPr>
        <w:spacing w:before="240" w:after="240"/>
      </w:pPr>
      <w:r>
        <w:t>por el derecho y el izquierdo lado,</w:t>
      </w:r>
    </w:p>
    <w:p w14:paraId="4923258F" w14:textId="77777777" w:rsidR="00903E67" w:rsidRDefault="00903E67" w:rsidP="005636B6">
      <w:pPr>
        <w:spacing w:before="240" w:after="240"/>
      </w:pPr>
      <w:r>
        <w:t>esa cornisa igual me parecía.</w:t>
      </w:r>
    </w:p>
    <w:p w14:paraId="6464BF61" w14:textId="77777777" w:rsidR="00903E67" w:rsidRDefault="00903E67" w:rsidP="005636B6">
      <w:pPr>
        <w:spacing w:before="240" w:after="240"/>
      </w:pPr>
      <w:r>
        <w:t>Nuestros pies no se habían aún movido</w:t>
      </w:r>
    </w:p>
    <w:p w14:paraId="080EE3AD" w14:textId="77777777" w:rsidR="00903E67" w:rsidRDefault="00903E67" w:rsidP="005636B6">
      <w:pPr>
        <w:spacing w:before="240" w:after="240"/>
      </w:pPr>
      <w:r>
        <w:t>cuando noté que la pared aquella,</w:t>
      </w:r>
    </w:p>
    <w:p w14:paraId="3E412BDB" w14:textId="77777777" w:rsidR="00903E67" w:rsidRDefault="00903E67" w:rsidP="005636B6">
      <w:pPr>
        <w:spacing w:before="240" w:after="240"/>
      </w:pPr>
      <w:r>
        <w:t>que no daba derecho de subida,</w:t>
      </w:r>
    </w:p>
    <w:p w14:paraId="653C3963" w14:textId="77777777" w:rsidR="00903E67" w:rsidRDefault="00903E67" w:rsidP="005636B6">
      <w:pPr>
        <w:spacing w:before="240" w:after="240"/>
      </w:pPr>
      <w:r>
        <w:t>era de mármol blanco y adornado</w:t>
      </w:r>
    </w:p>
    <w:p w14:paraId="52727A15" w14:textId="77777777" w:rsidR="00903E67" w:rsidRDefault="00903E67" w:rsidP="005636B6">
      <w:pPr>
        <w:spacing w:before="240" w:after="240"/>
      </w:pPr>
      <w:r>
        <w:t>con relieves, que no ya a Policleto,</w:t>
      </w:r>
    </w:p>
    <w:p w14:paraId="0CC25FC8" w14:textId="77777777" w:rsidR="00903E67" w:rsidRDefault="00903E67" w:rsidP="005636B6">
      <w:pPr>
        <w:spacing w:before="240" w:after="240"/>
      </w:pPr>
      <w:r>
        <w:t>a la naturaleza vencerían.</w:t>
      </w:r>
    </w:p>
    <w:p w14:paraId="17E14191" w14:textId="77777777" w:rsidR="00903E67" w:rsidRDefault="00903E67" w:rsidP="005636B6">
      <w:pPr>
        <w:spacing w:before="240" w:after="240"/>
      </w:pPr>
      <w:r>
        <w:t>El ángel que a la tierra trajo anuncio</w:t>
      </w:r>
    </w:p>
    <w:p w14:paraId="379D1D36" w14:textId="77777777" w:rsidR="00903E67" w:rsidRDefault="00903E67" w:rsidP="005636B6">
      <w:pPr>
        <w:spacing w:before="240" w:after="240"/>
      </w:pPr>
      <w:r>
        <w:t>de aquella paz llorada tantos años,</w:t>
      </w:r>
    </w:p>
    <w:p w14:paraId="217669AD" w14:textId="77777777" w:rsidR="00903E67" w:rsidRDefault="00903E67" w:rsidP="005636B6">
      <w:pPr>
        <w:spacing w:before="240" w:after="240"/>
      </w:pPr>
      <w:r>
        <w:t>que abrió los cielos tras veto tan largo,</w:t>
      </w:r>
    </w:p>
    <w:p w14:paraId="56C0C925" w14:textId="77777777" w:rsidR="00903E67" w:rsidRDefault="00903E67" w:rsidP="005636B6">
      <w:pPr>
        <w:spacing w:before="240" w:after="240"/>
      </w:pPr>
      <w:r>
        <w:t>tan verdadero se nos presentaba</w:t>
      </w:r>
    </w:p>
    <w:p w14:paraId="3CF16C3B" w14:textId="77777777" w:rsidR="00903E67" w:rsidRDefault="00903E67" w:rsidP="005636B6">
      <w:pPr>
        <w:spacing w:before="240" w:after="240"/>
      </w:pPr>
      <w:r>
        <w:t>aquí esculpido en gesto tan suave,</w:t>
      </w:r>
    </w:p>
    <w:p w14:paraId="14D1DA78" w14:textId="77777777" w:rsidR="00903E67" w:rsidRDefault="00903E67" w:rsidP="005636B6">
      <w:pPr>
        <w:spacing w:before="240" w:after="240"/>
      </w:pPr>
      <w:r>
        <w:lastRenderedPageBreak/>
        <w:t>que imagen muda no nos parecía.</w:t>
      </w:r>
    </w:p>
    <w:p w14:paraId="51B6E890" w14:textId="77777777" w:rsidR="00903E67" w:rsidRDefault="00903E67" w:rsidP="005636B6">
      <w:pPr>
        <w:spacing w:before="240" w:after="240"/>
      </w:pPr>
      <w:r>
        <w:t>Jurado habria que él decía: «¡Ave!»</w:t>
      </w:r>
    </w:p>
    <w:p w14:paraId="7104B447" w14:textId="77777777" w:rsidR="00903E67" w:rsidRDefault="00903E67" w:rsidP="005636B6">
      <w:pPr>
        <w:spacing w:before="240" w:after="240"/>
      </w:pPr>
      <w:r>
        <w:t>porque representada estaba aquella</w:t>
      </w:r>
    </w:p>
    <w:p w14:paraId="5C84EB12" w14:textId="77777777" w:rsidR="00903E67" w:rsidRDefault="00903E67" w:rsidP="005636B6">
      <w:pPr>
        <w:spacing w:before="240" w:after="240"/>
      </w:pPr>
      <w:r>
        <w:t>que tiene llave del amor supremo;</w:t>
      </w:r>
    </w:p>
    <w:p w14:paraId="723B054D" w14:textId="77777777" w:rsidR="00903E67" w:rsidRDefault="00903E67" w:rsidP="005636B6">
      <w:pPr>
        <w:spacing w:before="240" w:after="240"/>
      </w:pPr>
      <w:r>
        <w:t>e impresas en su gesto estas palabras</w:t>
      </w:r>
    </w:p>
    <w:p w14:paraId="5D474D29" w14:textId="77777777" w:rsidR="00903E67" w:rsidRDefault="00903E67" w:rsidP="005636B6">
      <w:pPr>
        <w:spacing w:before="240" w:after="240"/>
      </w:pPr>
      <w:r>
        <w:t>"Ecce ancilla Dei", del modo</w:t>
      </w:r>
    </w:p>
    <w:p w14:paraId="13681735" w14:textId="77777777" w:rsidR="00903E67" w:rsidRDefault="00903E67" w:rsidP="005636B6">
      <w:pPr>
        <w:spacing w:before="240" w:after="240"/>
      </w:pPr>
      <w:r>
        <w:t>con que en cera se imprime una figura.</w:t>
      </w:r>
    </w:p>
    <w:p w14:paraId="1B4F02A8" w14:textId="77777777" w:rsidR="00903E67" w:rsidRDefault="00903E67" w:rsidP="005636B6">
      <w:pPr>
        <w:spacing w:before="240" w:after="240"/>
      </w:pPr>
      <w:r>
        <w:t>«En un lugar tan sólo no te fijes</w:t>
      </w:r>
    </w:p>
    <w:p w14:paraId="41259590" w14:textId="77777777" w:rsidR="00903E67" w:rsidRDefault="00903E67" w:rsidP="005636B6">
      <w:pPr>
        <w:spacing w:before="240" w:after="240"/>
      </w:pPr>
      <w:r>
        <w:t>-dijo el dulce maestro, que en el lado</w:t>
      </w:r>
    </w:p>
    <w:p w14:paraId="59E7876F" w14:textId="77777777" w:rsidR="00903E67" w:rsidRDefault="00903E67" w:rsidP="005636B6">
      <w:pPr>
        <w:spacing w:before="240" w:after="240"/>
      </w:pPr>
      <w:r>
        <w:t>donde se tiene el corazón me puso.</w:t>
      </w:r>
    </w:p>
    <w:p w14:paraId="22438A2A" w14:textId="77777777" w:rsidR="00903E67" w:rsidRDefault="00903E67" w:rsidP="005636B6">
      <w:pPr>
        <w:spacing w:before="240" w:after="240"/>
      </w:pPr>
      <w:r>
        <w:t>Por lo que yo volví la vista, y vi</w:t>
      </w:r>
    </w:p>
    <w:p w14:paraId="141822C2" w14:textId="77777777" w:rsidR="00903E67" w:rsidRDefault="00903E67" w:rsidP="005636B6">
      <w:pPr>
        <w:spacing w:before="240" w:after="240"/>
      </w:pPr>
      <w:r>
        <w:t>tras de María, por aquella parte</w:t>
      </w:r>
    </w:p>
    <w:p w14:paraId="7CFA3A79" w14:textId="77777777" w:rsidR="00903E67" w:rsidRDefault="00903E67" w:rsidP="005636B6">
      <w:pPr>
        <w:spacing w:before="240" w:after="240"/>
      </w:pPr>
      <w:r>
        <w:t>donde se hallaba quien me dirigía,</w:t>
      </w:r>
    </w:p>
    <w:p w14:paraId="26A23788" w14:textId="77777777" w:rsidR="00903E67" w:rsidRDefault="00903E67" w:rsidP="005636B6">
      <w:pPr>
        <w:spacing w:before="240" w:after="240"/>
      </w:pPr>
      <w:r>
        <w:t>otra historia en la roca figurada;</w:t>
      </w:r>
    </w:p>
    <w:p w14:paraId="383934BF" w14:textId="77777777" w:rsidR="00903E67" w:rsidRDefault="00903E67" w:rsidP="005636B6">
      <w:pPr>
        <w:spacing w:before="240" w:after="240"/>
      </w:pPr>
      <w:r>
        <w:t>y me acerqué, cruzando ante Virgilio,</w:t>
      </w:r>
    </w:p>
    <w:p w14:paraId="05A96326" w14:textId="77777777" w:rsidR="00903E67" w:rsidRDefault="00903E67" w:rsidP="005636B6">
      <w:pPr>
        <w:spacing w:before="240" w:after="240"/>
      </w:pPr>
      <w:r>
        <w:t>para verla mejor ante mis ojos.</w:t>
      </w:r>
    </w:p>
    <w:p w14:paraId="4E4D6186" w14:textId="77777777" w:rsidR="00903E67" w:rsidRDefault="00903E67" w:rsidP="005636B6">
      <w:pPr>
        <w:spacing w:before="240" w:after="240"/>
      </w:pPr>
      <w:r>
        <w:t>Allí en el mismo mármol esculpido</w:t>
      </w:r>
    </w:p>
    <w:p w14:paraId="09A33EC7" w14:textId="77777777" w:rsidR="00903E67" w:rsidRDefault="00903E67" w:rsidP="005636B6">
      <w:pPr>
        <w:spacing w:before="240" w:after="240"/>
      </w:pPr>
      <w:r>
        <w:t>estaban carro y bueyes con el arca</w:t>
      </w:r>
    </w:p>
    <w:p w14:paraId="56AC1DC0" w14:textId="77777777" w:rsidR="00903E67" w:rsidRDefault="00903E67" w:rsidP="005636B6">
      <w:pPr>
        <w:spacing w:before="240" w:after="240"/>
      </w:pPr>
      <w:r>
        <w:t>que hace temible el no mandado oficio.</w:t>
      </w:r>
    </w:p>
    <w:p w14:paraId="23FE3734" w14:textId="77777777" w:rsidR="00903E67" w:rsidRDefault="00903E67" w:rsidP="005636B6">
      <w:pPr>
        <w:spacing w:before="240" w:after="240"/>
      </w:pPr>
      <w:r>
        <w:lastRenderedPageBreak/>
        <w:t>Delante había gente; y toda ella</w:t>
      </w:r>
    </w:p>
    <w:p w14:paraId="6A98814E" w14:textId="77777777" w:rsidR="00903E67" w:rsidRDefault="00903E67" w:rsidP="005636B6">
      <w:pPr>
        <w:spacing w:before="240" w:after="240"/>
      </w:pPr>
      <w:r>
        <w:t>en siete coros, que mis dos sentidos</w:t>
      </w:r>
    </w:p>
    <w:p w14:paraId="77A58F1C" w14:textId="77777777" w:rsidR="00903E67" w:rsidRDefault="00903E67" w:rsidP="005636B6">
      <w:pPr>
        <w:spacing w:before="240" w:after="240"/>
      </w:pPr>
      <w:r>
        <w:t>uno decía: «No», y otro: «Sí canta.»</w:t>
      </w:r>
    </w:p>
    <w:p w14:paraId="25701617" w14:textId="77777777" w:rsidR="00903E67" w:rsidRDefault="00903E67" w:rsidP="005636B6">
      <w:pPr>
        <w:spacing w:before="240" w:after="240"/>
      </w:pPr>
      <w:r>
        <w:t>Y al igual con el humo del incienso</w:t>
      </w:r>
    </w:p>
    <w:p w14:paraId="580C4001" w14:textId="77777777" w:rsidR="00903E67" w:rsidRDefault="00903E67" w:rsidP="005636B6">
      <w:pPr>
        <w:spacing w:before="240" w:after="240"/>
      </w:pPr>
      <w:r>
        <w:t>representado, la nariz y el ojo</w:t>
      </w:r>
    </w:p>
    <w:p w14:paraId="6900436C" w14:textId="77777777" w:rsidR="00903E67" w:rsidRDefault="00903E67" w:rsidP="005636B6">
      <w:pPr>
        <w:spacing w:before="240" w:after="240"/>
      </w:pPr>
      <w:r>
        <w:t>entre el no y entre el sí tuvieron pugna.</w:t>
      </w:r>
    </w:p>
    <w:p w14:paraId="4A277700" w14:textId="77777777" w:rsidR="00903E67" w:rsidRDefault="00903E67" w:rsidP="005636B6">
      <w:pPr>
        <w:spacing w:before="240" w:after="240"/>
      </w:pPr>
      <w:r>
        <w:t>Ante el bendito vaso daba brincos</w:t>
      </w:r>
    </w:p>
    <w:p w14:paraId="670D2300" w14:textId="77777777" w:rsidR="00903E67" w:rsidRDefault="00903E67" w:rsidP="005636B6">
      <w:pPr>
        <w:spacing w:before="240" w:after="240"/>
      </w:pPr>
      <w:r>
        <w:t>el humilde salmista arremangado,</w:t>
      </w:r>
    </w:p>
    <w:p w14:paraId="7E049555" w14:textId="77777777" w:rsidR="00903E67" w:rsidRDefault="00903E67" w:rsidP="005636B6">
      <w:pPr>
        <w:spacing w:before="240" w:after="240"/>
      </w:pPr>
      <w:r>
        <w:t>más y menos que rey en ese instante.</w:t>
      </w:r>
    </w:p>
    <w:p w14:paraId="10E1D205" w14:textId="77777777" w:rsidR="00903E67" w:rsidRDefault="00903E67" w:rsidP="005636B6">
      <w:pPr>
        <w:spacing w:before="240" w:after="240"/>
      </w:pPr>
      <w:r>
        <w:t>Frente a él, figurada en la azotea,</w:t>
      </w:r>
    </w:p>
    <w:p w14:paraId="4242D246" w14:textId="77777777" w:rsidR="00903E67" w:rsidRDefault="00903E67" w:rsidP="005636B6">
      <w:pPr>
        <w:spacing w:before="240" w:after="240"/>
      </w:pPr>
      <w:r>
        <w:t>de un gran palacio, Micol se asombraba</w:t>
      </w:r>
    </w:p>
    <w:p w14:paraId="188993B6" w14:textId="77777777" w:rsidR="00903E67" w:rsidRDefault="00903E67" w:rsidP="005636B6">
      <w:pPr>
        <w:spacing w:before="240" w:after="240"/>
      </w:pPr>
      <w:r>
        <w:t>como mujer despreciativa y triste.</w:t>
      </w:r>
    </w:p>
    <w:p w14:paraId="70F45D25" w14:textId="77777777" w:rsidR="00903E67" w:rsidRDefault="00903E67" w:rsidP="005636B6">
      <w:pPr>
        <w:spacing w:before="240" w:after="240"/>
      </w:pPr>
      <w:r>
        <w:t>Moví los pies del sitio en donde estaba,</w:t>
      </w:r>
    </w:p>
    <w:p w14:paraId="69A63ED6" w14:textId="77777777" w:rsidR="00903E67" w:rsidRDefault="00903E67" w:rsidP="005636B6">
      <w:pPr>
        <w:spacing w:before="240" w:after="240"/>
      </w:pPr>
      <w:r>
        <w:t>para ver otra historia más de cerca,</w:t>
      </w:r>
    </w:p>
    <w:p w14:paraId="29C59540" w14:textId="77777777" w:rsidR="00903E67" w:rsidRDefault="00903E67" w:rsidP="005636B6">
      <w:pPr>
        <w:spacing w:before="240" w:after="240"/>
      </w:pPr>
      <w:r>
        <w:t>que detrás de Micol resplandecía.</w:t>
      </w:r>
    </w:p>
    <w:p w14:paraId="1BFB753F" w14:textId="77777777" w:rsidR="00903E67" w:rsidRDefault="00903E67" w:rsidP="005636B6">
      <w:pPr>
        <w:spacing w:before="240" w:after="240"/>
      </w:pPr>
      <w:r>
        <w:t>Aquí estaba historiada la alta gloria</w:t>
      </w:r>
    </w:p>
    <w:p w14:paraId="18CD9FD2" w14:textId="77777777" w:rsidR="00903E67" w:rsidRDefault="00903E67" w:rsidP="005636B6">
      <w:pPr>
        <w:spacing w:before="240" w:after="240"/>
      </w:pPr>
      <w:r>
        <w:t>del principe romano, a quien Gregorio</w:t>
      </w:r>
    </w:p>
    <w:p w14:paraId="2378FC07" w14:textId="77777777" w:rsidR="00903E67" w:rsidRDefault="00903E67" w:rsidP="005636B6">
      <w:pPr>
        <w:spacing w:before="240" w:after="240"/>
      </w:pPr>
      <w:r>
        <w:t>hizo por sus virtudes victorioso;</w:t>
      </w:r>
    </w:p>
    <w:p w14:paraId="73696FFB" w14:textId="77777777" w:rsidR="00903E67" w:rsidRDefault="00903E67" w:rsidP="005636B6">
      <w:pPr>
        <w:spacing w:before="240" w:after="240"/>
      </w:pPr>
      <w:r>
        <w:t>hablo de aquel emperador Trajano;</w:t>
      </w:r>
    </w:p>
    <w:p w14:paraId="2EF9EF6A" w14:textId="77777777" w:rsidR="00903E67" w:rsidRDefault="00903E67" w:rsidP="005636B6">
      <w:pPr>
        <w:spacing w:before="240" w:after="240"/>
      </w:pPr>
      <w:r>
        <w:lastRenderedPageBreak/>
        <w:t>y de una viuda que cogióle el freno,</w:t>
      </w:r>
    </w:p>
    <w:p w14:paraId="45627978" w14:textId="77777777" w:rsidR="00903E67" w:rsidRDefault="00903E67" w:rsidP="005636B6">
      <w:pPr>
        <w:spacing w:before="240" w:after="240"/>
      </w:pPr>
      <w:r>
        <w:t>de dolor traspasada y de sollozos.</w:t>
      </w:r>
    </w:p>
    <w:p w14:paraId="6DDAC0C4" w14:textId="77777777" w:rsidR="00903E67" w:rsidRDefault="00903E67" w:rsidP="005636B6">
      <w:pPr>
        <w:spacing w:before="240" w:after="240"/>
      </w:pPr>
      <w:r>
        <w:t>Había en torno a él gran muchedumbre</w:t>
      </w:r>
    </w:p>
    <w:p w14:paraId="7C2206AD" w14:textId="77777777" w:rsidR="00903E67" w:rsidRDefault="00903E67" w:rsidP="005636B6">
      <w:pPr>
        <w:spacing w:before="240" w:after="240"/>
      </w:pPr>
      <w:r>
        <w:t>de caballeros, y las águilas áureas</w:t>
      </w:r>
    </w:p>
    <w:p w14:paraId="40671535" w14:textId="77777777" w:rsidR="00903E67" w:rsidRDefault="00903E67" w:rsidP="005636B6">
      <w:pPr>
        <w:spacing w:before="240" w:after="240"/>
      </w:pPr>
      <w:r>
        <w:t>sobre ellos se movían con el viento.</w:t>
      </w:r>
    </w:p>
    <w:p w14:paraId="4DA55D8E" w14:textId="77777777" w:rsidR="00903E67" w:rsidRDefault="00903E67" w:rsidP="005636B6">
      <w:pPr>
        <w:spacing w:before="240" w:after="240"/>
      </w:pPr>
      <w:r>
        <w:t>La pobrecilla entre todos aquellos</w:t>
      </w:r>
    </w:p>
    <w:p w14:paraId="5C02FF7A" w14:textId="77777777" w:rsidR="00903E67" w:rsidRDefault="00903E67" w:rsidP="005636B6">
      <w:pPr>
        <w:spacing w:before="240" w:after="240"/>
      </w:pPr>
      <w:r>
        <w:t>parecía decir: «Dame venganza,</w:t>
      </w:r>
    </w:p>
    <w:p w14:paraId="7A0FE4ED" w14:textId="77777777" w:rsidR="00903E67" w:rsidRDefault="00903E67" w:rsidP="005636B6">
      <w:pPr>
        <w:spacing w:before="240" w:after="240"/>
      </w:pPr>
      <w:r>
        <w:t>señor, de mi hijo muerto, que me aflige.»</w:t>
      </w:r>
    </w:p>
    <w:p w14:paraId="4ECE50BB" w14:textId="77777777" w:rsidR="00903E67" w:rsidRDefault="00903E67" w:rsidP="005636B6">
      <w:pPr>
        <w:spacing w:before="240" w:after="240"/>
      </w:pPr>
      <w:r>
        <w:t>Y él que le contestaba: «Aguarda ahora</w:t>
      </w:r>
    </w:p>
    <w:p w14:paraId="5BFC00DB" w14:textId="77777777" w:rsidR="00903E67" w:rsidRDefault="00903E67" w:rsidP="005636B6">
      <w:pPr>
        <w:spacing w:before="240" w:after="240"/>
      </w:pPr>
      <w:r>
        <w:t>a mi regreso»; y ella: « Señor mío</w:t>
      </w:r>
    </w:p>
    <w:p w14:paraId="6DB9B31D" w14:textId="77777777" w:rsidR="00903E67" w:rsidRDefault="00903E67" w:rsidP="005636B6">
      <w:pPr>
        <w:spacing w:before="240" w:after="240"/>
      </w:pPr>
      <w:r>
        <w:t>-como alguien del dolor impacientado-,</w:t>
      </w:r>
    </w:p>
    <w:p w14:paraId="08194C69" w14:textId="77777777" w:rsidR="00903E67" w:rsidRDefault="00903E67" w:rsidP="005636B6">
      <w:pPr>
        <w:spacing w:before="240" w:after="240"/>
      </w:pPr>
      <w:r>
        <w:t>¿y si no vuelves?» y él: «Quien en mi puesto</w:t>
      </w:r>
    </w:p>
    <w:p w14:paraId="4D9508C6" w14:textId="77777777" w:rsidR="00903E67" w:rsidRDefault="00903E67" w:rsidP="005636B6">
      <w:pPr>
        <w:spacing w:before="240" w:after="240"/>
      </w:pPr>
      <w:r>
        <w:t>esté, lo hará»; y ella: « El bien que otro haga</w:t>
      </w:r>
    </w:p>
    <w:p w14:paraId="697E6959" w14:textId="77777777" w:rsidR="00903E67" w:rsidRDefault="00903E67" w:rsidP="005636B6">
      <w:pPr>
        <w:spacing w:before="240" w:after="240"/>
      </w:pPr>
      <w:r>
        <w:t>¿qué te importa si el tuyo has olvidado?»</w:t>
      </w:r>
    </w:p>
    <w:p w14:paraId="319C57DF" w14:textId="77777777" w:rsidR="00903E67" w:rsidRDefault="00903E67" w:rsidP="005636B6">
      <w:pPr>
        <w:spacing w:before="240" w:after="240"/>
      </w:pPr>
      <w:r>
        <w:t>Por lo cual él: «Consuélate; es preciso</w:t>
      </w:r>
    </w:p>
    <w:p w14:paraId="55E3C600" w14:textId="77777777" w:rsidR="00903E67" w:rsidRDefault="00903E67" w:rsidP="005636B6">
      <w:pPr>
        <w:spacing w:before="240" w:after="240"/>
      </w:pPr>
      <w:r>
        <w:t>que cumpla mi deber antes de irme:</w:t>
      </w:r>
    </w:p>
    <w:p w14:paraId="1E2FCC7D" w14:textId="77777777" w:rsidR="00903E67" w:rsidRDefault="00903E67" w:rsidP="005636B6">
      <w:pPr>
        <w:spacing w:before="240" w:after="240"/>
      </w:pPr>
      <w:r>
        <w:t>la piedad y justicia me retienen.»</w:t>
      </w:r>
    </w:p>
    <w:p w14:paraId="2AC48CC3" w14:textId="77777777" w:rsidR="00903E67" w:rsidRDefault="00903E67" w:rsidP="005636B6">
      <w:pPr>
        <w:spacing w:before="240" w:after="240"/>
      </w:pPr>
      <w:r>
        <w:t>Aquel que nunca ha visto cosas nuevas</w:t>
      </w:r>
    </w:p>
    <w:p w14:paraId="5158D4E7" w14:textId="77777777" w:rsidR="00903E67" w:rsidRDefault="00903E67" w:rsidP="005636B6">
      <w:pPr>
        <w:spacing w:before="240" w:after="240"/>
      </w:pPr>
      <w:r>
        <w:t>fue quien produjo aquel hablar visible,</w:t>
      </w:r>
    </w:p>
    <w:p w14:paraId="57EC875F" w14:textId="77777777" w:rsidR="00903E67" w:rsidRDefault="00903E67" w:rsidP="005636B6">
      <w:pPr>
        <w:spacing w:before="240" w:after="240"/>
      </w:pPr>
      <w:r>
        <w:lastRenderedPageBreak/>
        <w:t>nuevo a nosotros pues que aquí no se halla.</w:t>
      </w:r>
    </w:p>
    <w:p w14:paraId="28121F1B" w14:textId="77777777" w:rsidR="00903E67" w:rsidRDefault="00903E67" w:rsidP="005636B6">
      <w:pPr>
        <w:spacing w:before="240" w:after="240"/>
      </w:pPr>
      <w:r>
        <w:t>Mientras yo me gozaba contemplando</w:t>
      </w:r>
    </w:p>
    <w:p w14:paraId="5A400F3F" w14:textId="77777777" w:rsidR="00903E67" w:rsidRDefault="00903E67" w:rsidP="005636B6">
      <w:pPr>
        <w:spacing w:before="240" w:after="240"/>
      </w:pPr>
      <w:r>
        <w:t>los simulacros de humildad tan grande,</w:t>
      </w:r>
    </w:p>
    <w:p w14:paraId="6695C5D1" w14:textId="77777777" w:rsidR="00903E67" w:rsidRDefault="00903E67" w:rsidP="005636B6">
      <w:pPr>
        <w:spacing w:before="240" w:after="240"/>
      </w:pPr>
      <w:r>
        <w:t>más gratos aún de ver por su artesano,</w:t>
      </w:r>
    </w:p>
    <w:p w14:paraId="1AD2CC47" w14:textId="77777777" w:rsidR="00903E67" w:rsidRDefault="00903E67" w:rsidP="005636B6">
      <w:pPr>
        <w:spacing w:before="240" w:after="240"/>
      </w:pPr>
      <w:r>
        <w:t>«Por acá vienen, mas con lentos pasos</w:t>
      </w:r>
    </w:p>
    <w:p w14:paraId="23F3821B" w14:textId="77777777" w:rsidR="00903E67" w:rsidRDefault="00903E67" w:rsidP="005636B6">
      <w:pPr>
        <w:spacing w:before="240" w:after="240"/>
      </w:pPr>
      <w:r>
        <w:t>-murmuraba el poeta- muchas gentes:</w:t>
      </w:r>
    </w:p>
    <w:p w14:paraId="4FD31622" w14:textId="77777777" w:rsidR="00903E67" w:rsidRDefault="00903E67" w:rsidP="005636B6">
      <w:pPr>
        <w:spacing w:before="240" w:after="240"/>
      </w:pPr>
      <w:r>
        <w:t>éstas podrán llevamos más arriba.»</w:t>
      </w:r>
    </w:p>
    <w:p w14:paraId="7004E566" w14:textId="77777777" w:rsidR="00903E67" w:rsidRDefault="00903E67" w:rsidP="005636B6">
      <w:pPr>
        <w:spacing w:before="240" w:after="240"/>
      </w:pPr>
      <w:r>
        <w:t>Mis ojos, que en mirar se complacían</w:t>
      </w:r>
    </w:p>
    <w:p w14:paraId="06E16C19" w14:textId="77777777" w:rsidR="00903E67" w:rsidRDefault="00903E67" w:rsidP="005636B6">
      <w:pPr>
        <w:spacing w:before="240" w:after="240"/>
      </w:pPr>
      <w:r>
        <w:t>por ver lá novedad que deseaban,</w:t>
      </w:r>
    </w:p>
    <w:p w14:paraId="10FCC03E" w14:textId="77777777" w:rsidR="00903E67" w:rsidRDefault="00903E67" w:rsidP="005636B6">
      <w:pPr>
        <w:spacing w:before="240" w:after="240"/>
      </w:pPr>
      <w:r>
        <w:t>en volverse hacia él no fueron lentos.</w:t>
      </w:r>
    </w:p>
    <w:p w14:paraId="4B67D71A" w14:textId="77777777" w:rsidR="00903E67" w:rsidRDefault="00903E67" w:rsidP="005636B6">
      <w:pPr>
        <w:spacing w:before="240" w:after="240"/>
      </w:pPr>
      <w:r>
        <w:t>Mas no quiero lector desanimarte</w:t>
      </w:r>
    </w:p>
    <w:p w14:paraId="69B3CC58" w14:textId="77777777" w:rsidR="00903E67" w:rsidRDefault="00903E67" w:rsidP="005636B6">
      <w:pPr>
        <w:spacing w:before="240" w:after="240"/>
      </w:pPr>
      <w:r>
        <w:t>de tus buenos propósitos si escuchas</w:t>
      </w:r>
    </w:p>
    <w:p w14:paraId="31B34C3F" w14:textId="77777777" w:rsidR="00903E67" w:rsidRDefault="00903E67" w:rsidP="005636B6">
      <w:pPr>
        <w:spacing w:before="240" w:after="240"/>
      </w:pPr>
      <w:r>
        <w:t>cómo desea Dios cobrar las deudas.</w:t>
      </w:r>
    </w:p>
    <w:p w14:paraId="4680E587" w14:textId="77777777" w:rsidR="00903E67" w:rsidRDefault="00903E67" w:rsidP="005636B6">
      <w:pPr>
        <w:spacing w:before="240" w:after="240"/>
      </w:pPr>
      <w:r>
        <w:t>No atiendas a la forma del martirio:</w:t>
      </w:r>
    </w:p>
    <w:p w14:paraId="59F2414F" w14:textId="77777777" w:rsidR="00903E67" w:rsidRDefault="00903E67" w:rsidP="005636B6">
      <w:pPr>
        <w:spacing w:before="240" w:after="240"/>
      </w:pPr>
      <w:r>
        <w:t>piensa en lo que vendrá; y que en el peor caso,</w:t>
      </w:r>
    </w:p>
    <w:p w14:paraId="3DC068AA" w14:textId="77777777" w:rsidR="00903E67" w:rsidRDefault="00903E67" w:rsidP="005636B6">
      <w:pPr>
        <w:spacing w:before="240" w:after="240"/>
      </w:pPr>
      <w:r>
        <w:t>no irá más lejos de la gran sentencia.</w:t>
      </w:r>
    </w:p>
    <w:p w14:paraId="197C09FE" w14:textId="77777777" w:rsidR="00903E67" w:rsidRDefault="00903E67" w:rsidP="005636B6">
      <w:pPr>
        <w:spacing w:before="240" w:after="240"/>
      </w:pPr>
      <w:r>
        <w:t>Yo comencé: «Maestro, lo que veo</w:t>
      </w:r>
    </w:p>
    <w:p w14:paraId="46980CA5" w14:textId="77777777" w:rsidR="00903E67" w:rsidRDefault="00903E67" w:rsidP="005636B6">
      <w:pPr>
        <w:spacing w:before="240" w:after="240"/>
      </w:pPr>
      <w:r>
        <w:t>venir aquí, personas no parecen,</w:t>
      </w:r>
    </w:p>
    <w:p w14:paraId="5229F8B2" w14:textId="77777777" w:rsidR="00903E67" w:rsidRDefault="00903E67" w:rsidP="005636B6">
      <w:pPr>
        <w:spacing w:before="240" w:after="240"/>
      </w:pPr>
      <w:r>
        <w:t>y no sé qué es: turbada está mi vista.»</w:t>
      </w:r>
    </w:p>
    <w:p w14:paraId="2F36ADF1" w14:textId="77777777" w:rsidR="00903E67" w:rsidRDefault="00903E67" w:rsidP="005636B6">
      <w:pPr>
        <w:spacing w:before="240" w:after="240"/>
      </w:pPr>
      <w:r>
        <w:lastRenderedPageBreak/>
        <w:t>Y aquel: «La condición abrumadora</w:t>
      </w:r>
    </w:p>
    <w:p w14:paraId="5FBBB1E4" w14:textId="77777777" w:rsidR="00903E67" w:rsidRDefault="00903E67" w:rsidP="005636B6">
      <w:pPr>
        <w:spacing w:before="240" w:after="240"/>
      </w:pPr>
      <w:r>
        <w:t>de su martirio a tierra les inclina,</w:t>
      </w:r>
    </w:p>
    <w:p w14:paraId="3EA472A3" w14:textId="77777777" w:rsidR="00903E67" w:rsidRDefault="00903E67" w:rsidP="005636B6">
      <w:pPr>
        <w:spacing w:before="240" w:after="240"/>
      </w:pPr>
      <w:r>
        <w:t>y aun mis ojos dudaron al principio.</w:t>
      </w:r>
    </w:p>
    <w:p w14:paraId="45CEA5E4" w14:textId="77777777" w:rsidR="00903E67" w:rsidRDefault="00903E67" w:rsidP="005636B6">
      <w:pPr>
        <w:spacing w:before="240" w:after="240"/>
      </w:pPr>
      <w:r>
        <w:t>Mas mira fijamente, y desentraña</w:t>
      </w:r>
    </w:p>
    <w:p w14:paraId="23BEEB08" w14:textId="77777777" w:rsidR="00903E67" w:rsidRDefault="00903E67" w:rsidP="005636B6">
      <w:pPr>
        <w:spacing w:before="240" w:after="240"/>
      </w:pPr>
      <w:r>
        <w:t>quiénes vienen debajo de esas peñas:</w:t>
      </w:r>
    </w:p>
    <w:p w14:paraId="6E4B4528" w14:textId="77777777" w:rsidR="00903E67" w:rsidRDefault="00903E67" w:rsidP="005636B6">
      <w:pPr>
        <w:spacing w:before="240" w:after="240"/>
      </w:pPr>
      <w:r>
        <w:t>podrás verlos a todos doblegados.»</w:t>
      </w:r>
    </w:p>
    <w:p w14:paraId="58A8F2A9" w14:textId="77777777" w:rsidR="00903E67" w:rsidRDefault="00903E67" w:rsidP="005636B6">
      <w:pPr>
        <w:spacing w:before="240" w:after="240"/>
      </w:pPr>
      <w:r>
        <w:t>Oh soberbios cristianos, infelices,</w:t>
      </w:r>
    </w:p>
    <w:p w14:paraId="64722338" w14:textId="77777777" w:rsidR="00903E67" w:rsidRDefault="00903E67" w:rsidP="005636B6">
      <w:pPr>
        <w:spacing w:before="240" w:after="240"/>
      </w:pPr>
      <w:r>
        <w:t>que enfermos de la vista de la mente,</w:t>
      </w:r>
    </w:p>
    <w:p w14:paraId="09BE15C8" w14:textId="77777777" w:rsidR="00903E67" w:rsidRDefault="00903E67" w:rsidP="005636B6">
      <w:pPr>
        <w:spacing w:before="240" w:after="240"/>
      </w:pPr>
      <w:r>
        <w:t>la fe ponéis en pasos que atrás vuelven,</w:t>
      </w:r>
    </w:p>
    <w:p w14:paraId="5C56457D" w14:textId="77777777" w:rsidR="00903E67" w:rsidRDefault="00903E67" w:rsidP="005636B6">
      <w:pPr>
        <w:spacing w:before="240" w:after="240"/>
      </w:pPr>
      <w:r>
        <w:t>¿no comprendéis que somos los gusanos</w:t>
      </w:r>
    </w:p>
    <w:p w14:paraId="74B4B036" w14:textId="77777777" w:rsidR="00903E67" w:rsidRDefault="00903E67" w:rsidP="005636B6">
      <w:pPr>
        <w:spacing w:before="240" w:after="240"/>
      </w:pPr>
      <w:r>
        <w:t>de quien saldrá la mariposa angélica</w:t>
      </w:r>
    </w:p>
    <w:p w14:paraId="52D905B8" w14:textId="77777777" w:rsidR="00903E67" w:rsidRDefault="00903E67" w:rsidP="005636B6">
      <w:pPr>
        <w:spacing w:before="240" w:after="240"/>
      </w:pPr>
      <w:r>
        <w:t>que a la justicia sin reparos vuela?</w:t>
      </w:r>
    </w:p>
    <w:p w14:paraId="6ABD58A8" w14:textId="77777777" w:rsidR="00903E67" w:rsidRDefault="00903E67" w:rsidP="005636B6">
      <w:pPr>
        <w:spacing w:before="240" w:after="240"/>
      </w:pPr>
      <w:r>
        <w:t>¿de qué se ensorberbecen vuestras almas,</w:t>
      </w:r>
    </w:p>
    <w:p w14:paraId="7CFF05AF" w14:textId="77777777" w:rsidR="00903E67" w:rsidRDefault="00903E67" w:rsidP="005636B6">
      <w:pPr>
        <w:spacing w:before="240" w:after="240"/>
      </w:pPr>
      <w:r>
        <w:t>si cual insectos sois defectuosos,</w:t>
      </w:r>
    </w:p>
    <w:p w14:paraId="5E8A16EA" w14:textId="77777777" w:rsidR="00903E67" w:rsidRDefault="00903E67" w:rsidP="005636B6">
      <w:pPr>
        <w:spacing w:before="240" w:after="240"/>
      </w:pPr>
      <w:r>
        <w:t>gusanos que no llegan a formarse?</w:t>
      </w:r>
    </w:p>
    <w:p w14:paraId="729DF116" w14:textId="77777777" w:rsidR="00903E67" w:rsidRDefault="00903E67" w:rsidP="005636B6">
      <w:pPr>
        <w:spacing w:before="240" w:after="240"/>
      </w:pPr>
      <w:r>
        <w:t>Como por sustentar suelo o tejado,</w:t>
      </w:r>
    </w:p>
    <w:p w14:paraId="3036D048" w14:textId="77777777" w:rsidR="00903E67" w:rsidRDefault="00903E67" w:rsidP="005636B6">
      <w:pPr>
        <w:spacing w:before="240" w:after="240"/>
      </w:pPr>
      <w:r>
        <w:t>por ménsulas a veces hay figuras</w:t>
      </w:r>
    </w:p>
    <w:p w14:paraId="41E1143A" w14:textId="77777777" w:rsidR="00903E67" w:rsidRDefault="00903E67" w:rsidP="005636B6">
      <w:pPr>
        <w:spacing w:before="240" w:after="240"/>
      </w:pPr>
      <w:r>
        <w:t>cuyas rodillas llegan hasta el pecho,</w:t>
      </w:r>
    </w:p>
    <w:p w14:paraId="72D1C624" w14:textId="77777777" w:rsidR="00903E67" w:rsidRDefault="00903E67" w:rsidP="005636B6">
      <w:pPr>
        <w:spacing w:before="240" w:after="240"/>
      </w:pPr>
      <w:r>
        <w:t>que sin ser de verdad causan angustia</w:t>
      </w:r>
    </w:p>
    <w:p w14:paraId="74AB4172" w14:textId="77777777" w:rsidR="00903E67" w:rsidRDefault="00903E67" w:rsidP="005636B6">
      <w:pPr>
        <w:spacing w:before="240" w:after="240"/>
      </w:pPr>
      <w:r>
        <w:lastRenderedPageBreak/>
        <w:t>verdadera en aquellos que las miran;</w:t>
      </w:r>
    </w:p>
    <w:p w14:paraId="68FAA1AE" w14:textId="77777777" w:rsidR="00903E67" w:rsidRDefault="00903E67" w:rsidP="005636B6">
      <w:pPr>
        <w:spacing w:before="240" w:after="240"/>
      </w:pPr>
      <w:r>
        <w:t>así los vi al mirarles más atento.</w:t>
      </w:r>
    </w:p>
    <w:p w14:paraId="7219865F" w14:textId="77777777" w:rsidR="00903E67" w:rsidRDefault="00903E67" w:rsidP="005636B6">
      <w:pPr>
        <w:spacing w:before="240" w:after="240"/>
      </w:pPr>
      <w:r>
        <w:t>Cierto que más o menos contraídas,</w:t>
      </w:r>
    </w:p>
    <w:p w14:paraId="5844D582" w14:textId="77777777" w:rsidR="00903E67" w:rsidRDefault="00903E67" w:rsidP="005636B6">
      <w:pPr>
        <w:spacing w:before="240" w:after="240"/>
      </w:pPr>
      <w:r>
        <w:t>según el peso que portando estaban;</w:t>
      </w:r>
    </w:p>
    <w:p w14:paraId="63BFC4C0" w14:textId="77777777" w:rsidR="00903E67" w:rsidRDefault="00903E67" w:rsidP="005636B6">
      <w:pPr>
        <w:spacing w:before="240" w:after="240"/>
      </w:pPr>
      <w:r>
        <w:t>y aún aquel más paciente parecía</w:t>
      </w:r>
    </w:p>
    <w:p w14:paraId="4EEBE280" w14:textId="77777777" w:rsidR="00903E67" w:rsidRDefault="00903E67" w:rsidP="005636B6">
      <w:pPr>
        <w:spacing w:before="240" w:after="240"/>
      </w:pPr>
      <w:r>
        <w:t>decir llorando: «Ya no lo resisto.»</w:t>
      </w:r>
    </w:p>
    <w:p w14:paraId="719979AC" w14:textId="33D24728" w:rsidR="00903E67" w:rsidRDefault="00903E67" w:rsidP="005636B6">
      <w:pPr>
        <w:pStyle w:val="Ttulo2"/>
        <w:spacing w:before="240" w:after="240"/>
      </w:pPr>
      <w:r>
        <w:br w:type="page"/>
      </w:r>
      <w:bookmarkStart w:id="50" w:name="_Toc196140973"/>
      <w:r>
        <w:lastRenderedPageBreak/>
        <w:t>CANTO XI</w:t>
      </w:r>
      <w:bookmarkEnd w:id="50"/>
    </w:p>
    <w:p w14:paraId="27DDADE7" w14:textId="77777777" w:rsidR="00903E67" w:rsidRDefault="00903E67" w:rsidP="005636B6">
      <w:pPr>
        <w:spacing w:before="240" w:after="240"/>
      </w:pPr>
      <w:r>
        <w:t>«Oh padre nuestro, que estás en los cielos,</w:t>
      </w:r>
    </w:p>
    <w:p w14:paraId="7E65387A" w14:textId="77777777" w:rsidR="00903E67" w:rsidRDefault="00903E67" w:rsidP="005636B6">
      <w:pPr>
        <w:spacing w:before="240" w:after="240"/>
      </w:pPr>
      <w:r>
        <w:t>no circunscrito, sino por más grande</w:t>
      </w:r>
    </w:p>
    <w:p w14:paraId="0C349E0E" w14:textId="77777777" w:rsidR="00903E67" w:rsidRDefault="00903E67" w:rsidP="005636B6">
      <w:pPr>
        <w:spacing w:before="240" w:after="240"/>
      </w:pPr>
      <w:r>
        <w:t>amor que a tus primeras obras tienes,</w:t>
      </w:r>
    </w:p>
    <w:p w14:paraId="59A02AC5" w14:textId="77777777" w:rsidR="00903E67" w:rsidRDefault="00903E67" w:rsidP="005636B6">
      <w:pPr>
        <w:spacing w:before="240" w:after="240"/>
      </w:pPr>
      <w:r>
        <w:t>alabados tu nombre y tu potencia</w:t>
      </w:r>
    </w:p>
    <w:p w14:paraId="70959D6E" w14:textId="77777777" w:rsidR="00903E67" w:rsidRDefault="00903E67" w:rsidP="005636B6">
      <w:pPr>
        <w:spacing w:before="240" w:after="240"/>
      </w:pPr>
      <w:r>
        <w:t>sean de cualquier hombre, como es justo</w:t>
      </w:r>
    </w:p>
    <w:p w14:paraId="36C58B4F" w14:textId="77777777" w:rsidR="00903E67" w:rsidRDefault="00903E67" w:rsidP="005636B6">
      <w:pPr>
        <w:spacing w:before="240" w:after="240"/>
      </w:pPr>
      <w:r>
        <w:t>darle gracias a tu dulce vapor.</w:t>
      </w:r>
    </w:p>
    <w:p w14:paraId="537E2366" w14:textId="77777777" w:rsidR="00903E67" w:rsidRDefault="00903E67" w:rsidP="005636B6">
      <w:pPr>
        <w:spacing w:before="240" w:after="240"/>
      </w:pPr>
      <w:r>
        <w:t>De tu reino la paz venga a nosotros,</w:t>
      </w:r>
    </w:p>
    <w:p w14:paraId="2920E7C2" w14:textId="77777777" w:rsidR="00903E67" w:rsidRDefault="00903E67" w:rsidP="005636B6">
      <w:pPr>
        <w:spacing w:before="240" w:after="240"/>
      </w:pPr>
      <w:r>
        <w:t>que nosotros a ella no alcanzarnos,</w:t>
      </w:r>
    </w:p>
    <w:p w14:paraId="6E67BFEF" w14:textId="77777777" w:rsidR="00903E67" w:rsidRDefault="00903E67" w:rsidP="005636B6">
      <w:pPr>
        <w:spacing w:before="240" w:after="240"/>
      </w:pPr>
      <w:r>
        <w:t>si no viene, con todo nuestro esfuerzo.</w:t>
      </w:r>
    </w:p>
    <w:p w14:paraId="1D3B3873" w14:textId="77777777" w:rsidR="00903E67" w:rsidRDefault="00903E67" w:rsidP="005636B6">
      <w:pPr>
        <w:spacing w:before="240" w:after="240"/>
      </w:pPr>
      <w:r>
        <w:t>Como por gusto suyo hacen los ángeles,</w:t>
      </w:r>
    </w:p>
    <w:p w14:paraId="03F15ABD" w14:textId="77777777" w:rsidR="00903E67" w:rsidRDefault="00903E67" w:rsidP="005636B6">
      <w:pPr>
        <w:spacing w:before="240" w:after="240"/>
      </w:pPr>
      <w:r>
        <w:t>cantando osanna, a ti los sacrificios,</w:t>
      </w:r>
    </w:p>
    <w:p w14:paraId="5D32B8A9" w14:textId="77777777" w:rsidR="00903E67" w:rsidRDefault="00903E67" w:rsidP="005636B6">
      <w:pPr>
        <w:spacing w:before="240" w:after="240"/>
      </w:pPr>
      <w:r>
        <w:t>hagan así gustosos los humanos.</w:t>
      </w:r>
    </w:p>
    <w:p w14:paraId="7DE3077A" w14:textId="77777777" w:rsidR="00903E67" w:rsidRDefault="00903E67" w:rsidP="005636B6">
      <w:pPr>
        <w:spacing w:before="240" w:after="240"/>
      </w:pPr>
      <w:r>
        <w:t>El maná cotidiano danos hoy,</w:t>
      </w:r>
    </w:p>
    <w:p w14:paraId="09A2DC98" w14:textId="77777777" w:rsidR="00903E67" w:rsidRDefault="00903E67" w:rsidP="005636B6">
      <w:pPr>
        <w:spacing w:before="240" w:after="240"/>
      </w:pPr>
      <w:r>
        <w:t>sin el cual por este áspero desierto</w:t>
      </w:r>
    </w:p>
    <w:p w14:paraId="47F55DB4" w14:textId="77777777" w:rsidR="00903E67" w:rsidRDefault="00903E67" w:rsidP="005636B6">
      <w:pPr>
        <w:spacing w:before="240" w:after="240"/>
      </w:pPr>
      <w:r>
        <w:t>quien más quiere avanzar más retrocede.</w:t>
      </w:r>
    </w:p>
    <w:p w14:paraId="2B189BDB" w14:textId="77777777" w:rsidR="00903E67" w:rsidRDefault="00903E67" w:rsidP="005636B6">
      <w:pPr>
        <w:spacing w:before="240" w:after="240"/>
      </w:pPr>
      <w:r>
        <w:t>Y al igual que nosotros las ofensas</w:t>
      </w:r>
    </w:p>
    <w:p w14:paraId="6A1FF5C0" w14:textId="77777777" w:rsidR="00903E67" w:rsidRDefault="00903E67" w:rsidP="005636B6">
      <w:pPr>
        <w:spacing w:before="240" w:after="240"/>
      </w:pPr>
      <w:r>
        <w:t>perdonamos a todos, sin que mires</w:t>
      </w:r>
    </w:p>
    <w:p w14:paraId="6723B4BE" w14:textId="77777777" w:rsidR="00903E67" w:rsidRDefault="00903E67" w:rsidP="005636B6">
      <w:pPr>
        <w:spacing w:before="240" w:after="240"/>
      </w:pPr>
      <w:r>
        <w:t>el mérito, perdónanos, benigno.</w:t>
      </w:r>
    </w:p>
    <w:p w14:paraId="5FD9CFBD" w14:textId="77777777" w:rsidR="00903E67" w:rsidRDefault="00903E67" w:rsidP="005636B6">
      <w:pPr>
        <w:spacing w:before="240" w:after="240"/>
      </w:pPr>
      <w:r>
        <w:lastRenderedPageBreak/>
        <w:t>Nuestra virtud que cae tan prontamente</w:t>
      </w:r>
    </w:p>
    <w:p w14:paraId="42036305" w14:textId="77777777" w:rsidR="00903E67" w:rsidRDefault="00903E67" w:rsidP="005636B6">
      <w:pPr>
        <w:spacing w:before="240" w:after="240"/>
      </w:pPr>
      <w:r>
        <w:t>no ponga a prueba el antiguo enemigo,</w:t>
      </w:r>
    </w:p>
    <w:p w14:paraId="16FA9D19" w14:textId="77777777" w:rsidR="00903E67" w:rsidRDefault="00903E67" w:rsidP="005636B6">
      <w:pPr>
        <w:spacing w:before="240" w:after="240"/>
      </w:pPr>
      <w:r>
        <w:t>mas líbranos de aquel que así la hostiga.</w:t>
      </w:r>
    </w:p>
    <w:p w14:paraId="2769793D" w14:textId="77777777" w:rsidR="00903E67" w:rsidRDefault="00903E67" w:rsidP="005636B6">
      <w:pPr>
        <w:spacing w:before="240" w:after="240"/>
      </w:pPr>
      <w:r>
        <w:t>Esta última plegaria, amado Dueño.</w:t>
      </w:r>
    </w:p>
    <w:p w14:paraId="145CD2A2" w14:textId="77777777" w:rsidR="00903E67" w:rsidRDefault="00903E67" w:rsidP="005636B6">
      <w:pPr>
        <w:spacing w:before="240" w:after="240"/>
      </w:pPr>
      <w:r>
        <w:t>no se hace por nosotros, ni hace falta,</w:t>
      </w:r>
    </w:p>
    <w:p w14:paraId="4809508A" w14:textId="77777777" w:rsidR="00903E67" w:rsidRDefault="00903E67" w:rsidP="005636B6">
      <w:pPr>
        <w:spacing w:before="240" w:after="240"/>
      </w:pPr>
      <w:r>
        <w:t>mas por aquellos que detrás quedaron.»</w:t>
      </w:r>
    </w:p>
    <w:p w14:paraId="2863A71C" w14:textId="77777777" w:rsidR="00903E67" w:rsidRDefault="00903E67" w:rsidP="005636B6">
      <w:pPr>
        <w:spacing w:before="240" w:after="240"/>
      </w:pPr>
      <w:r>
        <w:t>Para ellas y nosotros buen camino</w:t>
      </w:r>
    </w:p>
    <w:p w14:paraId="120EA302" w14:textId="77777777" w:rsidR="00903E67" w:rsidRDefault="00903E67" w:rsidP="005636B6">
      <w:pPr>
        <w:spacing w:before="240" w:after="240"/>
      </w:pPr>
      <w:r>
        <w:t>pidiendo andaban esas sombras, bajo</w:t>
      </w:r>
    </w:p>
    <w:p w14:paraId="5690424A" w14:textId="77777777" w:rsidR="00903E67" w:rsidRDefault="00903E67" w:rsidP="005636B6">
      <w:pPr>
        <w:spacing w:before="240" w:after="240"/>
      </w:pPr>
      <w:r>
        <w:t>un peso igual al que a veces se sueña,</w:t>
      </w:r>
    </w:p>
    <w:p w14:paraId="774C046B" w14:textId="77777777" w:rsidR="00903E67" w:rsidRDefault="00903E67" w:rsidP="005636B6">
      <w:pPr>
        <w:spacing w:before="240" w:after="240"/>
      </w:pPr>
      <w:r>
        <w:t>angustiadas en formas desiguales</w:t>
      </w:r>
    </w:p>
    <w:p w14:paraId="3A528085" w14:textId="77777777" w:rsidR="00903E67" w:rsidRDefault="00903E67" w:rsidP="005636B6">
      <w:pPr>
        <w:spacing w:before="240" w:after="240"/>
      </w:pPr>
      <w:r>
        <w:t>y en la primera cornisa cansadas,</w:t>
      </w:r>
    </w:p>
    <w:p w14:paraId="0A194DB4" w14:textId="77777777" w:rsidR="00903E67" w:rsidRDefault="00903E67" w:rsidP="005636B6">
      <w:pPr>
        <w:spacing w:before="240" w:after="240"/>
      </w:pPr>
      <w:r>
        <w:t>purgando las calígines del mundo.</w:t>
      </w:r>
    </w:p>
    <w:p w14:paraId="07C6AEA3" w14:textId="77777777" w:rsidR="00903E67" w:rsidRDefault="00903E67" w:rsidP="005636B6">
      <w:pPr>
        <w:spacing w:before="240" w:after="240"/>
      </w:pPr>
      <w:r>
        <w:t>Si allí bien piden siempre por nosotros,</w:t>
      </w:r>
    </w:p>
    <w:p w14:paraId="6C265830" w14:textId="77777777" w:rsidR="00903E67" w:rsidRDefault="00903E67" w:rsidP="005636B6">
      <w:pPr>
        <w:spacing w:before="240" w:after="240"/>
      </w:pPr>
      <w:r>
        <w:t>¿aquí qué hacer y qué pedir podrían</w:t>
      </w:r>
    </w:p>
    <w:p w14:paraId="16121364" w14:textId="77777777" w:rsidR="00903E67" w:rsidRDefault="00903E67" w:rsidP="005636B6">
      <w:pPr>
        <w:spacing w:before="240" w:after="240"/>
      </w:pPr>
      <w:r>
        <w:t>los que en Dios han echado sus raíces?</w:t>
      </w:r>
    </w:p>
    <w:p w14:paraId="4E7E90CF" w14:textId="77777777" w:rsidR="00903E67" w:rsidRDefault="00903E67" w:rsidP="005636B6">
      <w:pPr>
        <w:spacing w:before="240" w:after="240"/>
      </w:pPr>
      <w:r>
        <w:t>Debemos ayudarles a lavarse</w:t>
      </w:r>
    </w:p>
    <w:p w14:paraId="688638DA" w14:textId="77777777" w:rsidR="00903E67" w:rsidRDefault="00903E67" w:rsidP="005636B6">
      <w:pPr>
        <w:spacing w:before="240" w:after="240"/>
      </w:pPr>
      <w:r>
        <w:t>las manchas, tal que puros y ligeros</w:t>
      </w:r>
    </w:p>
    <w:p w14:paraId="003FF35E" w14:textId="77777777" w:rsidR="00903E67" w:rsidRDefault="00903E67" w:rsidP="005636B6">
      <w:pPr>
        <w:spacing w:before="240" w:after="240"/>
      </w:pPr>
      <w:r>
        <w:t>puedan ganar las estrelladas ruedas.</w:t>
      </w:r>
    </w:p>
    <w:p w14:paraId="30680D67" w14:textId="77777777" w:rsidR="00903E67" w:rsidRDefault="00903E67" w:rsidP="005636B6">
      <w:pPr>
        <w:spacing w:before="240" w:after="240"/>
      </w:pPr>
      <w:r>
        <w:t>«Ah, la justicia y la Piedad os libren</w:t>
      </w:r>
    </w:p>
    <w:p w14:paraId="22D7015D" w14:textId="77777777" w:rsidR="00903E67" w:rsidRDefault="00903E67" w:rsidP="005636B6">
      <w:pPr>
        <w:spacing w:before="240" w:after="240"/>
      </w:pPr>
      <w:r>
        <w:lastRenderedPageBreak/>
        <w:t>pronto, tal que podáis mover las alas,</w:t>
      </w:r>
    </w:p>
    <w:p w14:paraId="2D5BFF97" w14:textId="77777777" w:rsidR="00903E67" w:rsidRDefault="00903E67" w:rsidP="005636B6">
      <w:pPr>
        <w:spacing w:before="240" w:after="240"/>
      </w:pPr>
      <w:r>
        <w:t>que os conduzcan según vuestros deseos:</w:t>
      </w:r>
    </w:p>
    <w:p w14:paraId="3D68FD2D" w14:textId="77777777" w:rsidR="00903E67" w:rsidRDefault="00903E67" w:rsidP="005636B6">
      <w:pPr>
        <w:spacing w:before="240" w:after="240"/>
      </w:pPr>
      <w:r>
        <w:t>mostradnos por qué parte a la escalera</w:t>
      </w:r>
    </w:p>
    <w:p w14:paraId="7FC57F76" w14:textId="77777777" w:rsidR="00903E67" w:rsidRDefault="00903E67" w:rsidP="005636B6">
      <w:pPr>
        <w:spacing w:before="240" w:after="240"/>
      </w:pPr>
      <w:r>
        <w:t>más rápido se va; y, si hay más caminos,</w:t>
      </w:r>
    </w:p>
    <w:p w14:paraId="56B7C315" w14:textId="77777777" w:rsidR="00903E67" w:rsidRDefault="00903E67" w:rsidP="005636B6">
      <w:pPr>
        <w:spacing w:before="240" w:after="240"/>
      </w:pPr>
      <w:r>
        <w:t>enseñadnos aquel menos pendiente;</w:t>
      </w:r>
    </w:p>
    <w:p w14:paraId="62C3E826" w14:textId="77777777" w:rsidR="00903E67" w:rsidRDefault="00903E67" w:rsidP="005636B6">
      <w:pPr>
        <w:spacing w:before="240" w:after="240"/>
      </w:pPr>
      <w:r>
        <w:t>pues a quien me acompaña, por la carga</w:t>
      </w:r>
    </w:p>
    <w:p w14:paraId="10ADECBF" w14:textId="77777777" w:rsidR="00903E67" w:rsidRDefault="00903E67" w:rsidP="005636B6">
      <w:pPr>
        <w:spacing w:before="240" w:after="240"/>
      </w:pPr>
      <w:r>
        <w:t>de la carne de Adán con que se viste,</w:t>
      </w:r>
    </w:p>
    <w:p w14:paraId="7B602749" w14:textId="77777777" w:rsidR="00903E67" w:rsidRDefault="00903E67" w:rsidP="005636B6">
      <w:pPr>
        <w:spacing w:before="240" w:after="240"/>
      </w:pPr>
      <w:r>
        <w:t>contra su voluntad, subir le cuesta.»</w:t>
      </w:r>
    </w:p>
    <w:p w14:paraId="32D01BCC" w14:textId="77777777" w:rsidR="00903E67" w:rsidRDefault="00903E67" w:rsidP="005636B6">
      <w:pPr>
        <w:spacing w:before="240" w:after="240"/>
      </w:pPr>
      <w:r>
        <w:t>Las palabras que respondieron a éstas</w:t>
      </w:r>
    </w:p>
    <w:p w14:paraId="74C739BF" w14:textId="77777777" w:rsidR="00903E67" w:rsidRDefault="00903E67" w:rsidP="005636B6">
      <w:pPr>
        <w:spacing w:before="240" w:after="240"/>
      </w:pPr>
      <w:r>
        <w:t>que había dicho aquel que yo seguía,</w:t>
      </w:r>
    </w:p>
    <w:p w14:paraId="19FF5005" w14:textId="77777777" w:rsidR="00903E67" w:rsidRDefault="00903E67" w:rsidP="005636B6">
      <w:pPr>
        <w:spacing w:before="240" w:after="240"/>
      </w:pPr>
      <w:r>
        <w:t>de quién vinieran no lo supe; pero</w:t>
      </w:r>
    </w:p>
    <w:p w14:paraId="72AD9E90" w14:textId="77777777" w:rsidR="00903E67" w:rsidRDefault="00903E67" w:rsidP="005636B6">
      <w:pPr>
        <w:spacing w:before="240" w:after="240"/>
      </w:pPr>
      <w:r>
        <w:t>dijeron: «Por la orilla a la derecha</w:t>
      </w:r>
    </w:p>
    <w:p w14:paraId="09A8F6D9" w14:textId="77777777" w:rsidR="00903E67" w:rsidRDefault="00903E67" w:rsidP="005636B6">
      <w:pPr>
        <w:spacing w:before="240" w:after="240"/>
      </w:pPr>
      <w:r>
        <w:t>veniros, y hallaremos algún paso</w:t>
      </w:r>
    </w:p>
    <w:p w14:paraId="3212921D" w14:textId="77777777" w:rsidR="00903E67" w:rsidRDefault="00903E67" w:rsidP="005636B6">
      <w:pPr>
        <w:spacing w:before="240" w:after="240"/>
      </w:pPr>
      <w:r>
        <w:t>que lo pueda subir un hombre vivo.</w:t>
      </w:r>
    </w:p>
    <w:p w14:paraId="0D7C2D9E" w14:textId="77777777" w:rsidR="00903E67" w:rsidRDefault="00903E67" w:rsidP="005636B6">
      <w:pPr>
        <w:spacing w:before="240" w:after="240"/>
      </w:pPr>
      <w:r>
        <w:t>Y si no fuese un estorbo la piedra</w:t>
      </w:r>
    </w:p>
    <w:p w14:paraId="6FEEBA05" w14:textId="77777777" w:rsidR="00903E67" w:rsidRDefault="00903E67" w:rsidP="005636B6">
      <w:pPr>
        <w:spacing w:before="240" w:after="240"/>
      </w:pPr>
      <w:r>
        <w:t>que mi cerviz soberbia doma, y tengo</w:t>
      </w:r>
    </w:p>
    <w:p w14:paraId="346357CA" w14:textId="77777777" w:rsidR="00903E67" w:rsidRDefault="00903E67" w:rsidP="005636B6">
      <w:pPr>
        <w:spacing w:before="240" w:after="240"/>
      </w:pPr>
      <w:r>
        <w:t>por esto que llevar el rostro gacho,</w:t>
      </w:r>
    </w:p>
    <w:p w14:paraId="622BB187" w14:textId="77777777" w:rsidR="00903E67" w:rsidRDefault="00903E67" w:rsidP="005636B6">
      <w:pPr>
        <w:spacing w:before="240" w:after="240"/>
      </w:pPr>
      <w:r>
        <w:t>a aquel que vive aún y no se nombra,</w:t>
      </w:r>
    </w:p>
    <w:p w14:paraId="41467D62" w14:textId="77777777" w:rsidR="00903E67" w:rsidRDefault="00903E67" w:rsidP="005636B6">
      <w:pPr>
        <w:spacing w:before="240" w:after="240"/>
      </w:pPr>
      <w:r>
        <w:t>miraría por ver si lo conozco,</w:t>
      </w:r>
    </w:p>
    <w:p w14:paraId="4844DD50" w14:textId="77777777" w:rsidR="00903E67" w:rsidRDefault="00903E67" w:rsidP="005636B6">
      <w:pPr>
        <w:spacing w:before="240" w:after="240"/>
      </w:pPr>
      <w:r>
        <w:lastRenderedPageBreak/>
        <w:t>para hacer que este peso compadezca.</w:t>
      </w:r>
    </w:p>
    <w:p w14:paraId="14EB0F32" w14:textId="77777777" w:rsidR="00903E67" w:rsidRDefault="00903E67" w:rsidP="005636B6">
      <w:pPr>
        <w:spacing w:before="240" w:after="240"/>
      </w:pPr>
      <w:r>
        <w:t>Latino fui, de un gran toscano hijo:</w:t>
      </w:r>
    </w:p>
    <w:p w14:paraId="18B2AF6F" w14:textId="77777777" w:rsidR="00903E67" w:rsidRDefault="00903E67" w:rsidP="005636B6">
      <w:pPr>
        <w:spacing w:before="240" w:after="240"/>
      </w:pPr>
      <w:r>
        <w:t>Giuglielrno Aldobrandeschi fue mi padre;</w:t>
      </w:r>
    </w:p>
    <w:p w14:paraId="1A00E6A1" w14:textId="77777777" w:rsidR="00903E67" w:rsidRDefault="00903E67" w:rsidP="005636B6">
      <w:pPr>
        <w:spacing w:before="240" w:after="240"/>
      </w:pPr>
      <w:r>
        <w:t>no sé si conocéis el nombre suyo.</w:t>
      </w:r>
    </w:p>
    <w:p w14:paraId="2F9C75E5" w14:textId="77777777" w:rsidR="00903E67" w:rsidRDefault="00903E67" w:rsidP="005636B6">
      <w:pPr>
        <w:spacing w:before="240" w:after="240"/>
      </w:pPr>
      <w:r>
        <w:t>La sangre antigua y las gloriosas obras</w:t>
      </w:r>
    </w:p>
    <w:p w14:paraId="2063B001" w14:textId="77777777" w:rsidR="00903E67" w:rsidRDefault="00903E67" w:rsidP="005636B6">
      <w:pPr>
        <w:spacing w:before="240" w:after="240"/>
      </w:pPr>
      <w:r>
        <w:t>de mis mayores, arrogancia tanta</w:t>
      </w:r>
    </w:p>
    <w:p w14:paraId="2B63D9BA" w14:textId="77777777" w:rsidR="00903E67" w:rsidRDefault="00903E67" w:rsidP="005636B6">
      <w:pPr>
        <w:spacing w:before="240" w:after="240"/>
      </w:pPr>
      <w:r>
        <w:t>me dieron, que ignorando a nuestra madre</w:t>
      </w:r>
    </w:p>
    <w:p w14:paraId="30A4735D" w14:textId="77777777" w:rsidR="00903E67" w:rsidRDefault="00903E67" w:rsidP="005636B6">
      <w:pPr>
        <w:spacing w:before="240" w:after="240"/>
      </w:pPr>
      <w:r>
        <w:t>común, todos los hombres despreciaba</w:t>
      </w:r>
    </w:p>
    <w:p w14:paraId="2FEA7281" w14:textId="77777777" w:rsidR="00903E67" w:rsidRDefault="00903E67" w:rsidP="005636B6">
      <w:pPr>
        <w:spacing w:before="240" w:after="240"/>
      </w:pPr>
      <w:r>
        <w:t>y por ello morí; sábenlo en Siena,</w:t>
      </w:r>
    </w:p>
    <w:p w14:paraId="50378FC9" w14:textId="77777777" w:rsidR="00903E67" w:rsidRDefault="00903E67" w:rsidP="005636B6">
      <w:pPr>
        <w:spacing w:before="240" w:after="240"/>
      </w:pPr>
      <w:r>
        <w:t>y en Campagnático todos los niños.</w:t>
      </w:r>
    </w:p>
    <w:p w14:paraId="7E93F273" w14:textId="77777777" w:rsidR="00903E67" w:rsidRDefault="00903E67" w:rsidP="005636B6">
      <w:pPr>
        <w:spacing w:before="240" w:after="240"/>
      </w:pPr>
      <w:r>
        <w:t>Soy Omberto; y no sólo la soberbia</w:t>
      </w:r>
    </w:p>
    <w:p w14:paraId="0CC91D37" w14:textId="77777777" w:rsidR="00903E67" w:rsidRDefault="00903E67" w:rsidP="005636B6">
      <w:pPr>
        <w:spacing w:before="240" w:after="240"/>
      </w:pPr>
      <w:r>
        <w:t>me dañó a mí-, que a todos mis parientes</w:t>
      </w:r>
    </w:p>
    <w:p w14:paraId="1A728F24" w14:textId="77777777" w:rsidR="00903E67" w:rsidRDefault="00903E67" w:rsidP="005636B6">
      <w:pPr>
        <w:spacing w:before="240" w:after="240"/>
      </w:pPr>
      <w:r>
        <w:t>ha arrastrado consigo a la desgracia.</w:t>
      </w:r>
    </w:p>
    <w:p w14:paraId="37EA087C" w14:textId="77777777" w:rsidR="00903E67" w:rsidRDefault="00903E67" w:rsidP="005636B6">
      <w:pPr>
        <w:spacing w:before="240" w:after="240"/>
      </w:pPr>
      <w:r>
        <w:t>Y aquí es preciso que este peso lleve</w:t>
      </w:r>
    </w:p>
    <w:p w14:paraId="28543D90" w14:textId="77777777" w:rsidR="00903E67" w:rsidRDefault="00903E67" w:rsidP="005636B6">
      <w:pPr>
        <w:spacing w:before="240" w:after="240"/>
      </w:pPr>
      <w:r>
        <w:t>por ella, hasta que Dios se satisfaga:</w:t>
      </w:r>
    </w:p>
    <w:p w14:paraId="42CA7FD9" w14:textId="77777777" w:rsidR="00903E67" w:rsidRDefault="00903E67" w:rsidP="005636B6">
      <w:pPr>
        <w:spacing w:before="240" w:after="240"/>
      </w:pPr>
      <w:r>
        <w:t>Pues no lo hice de vivo, lo hago muerto.»</w:t>
      </w:r>
    </w:p>
    <w:p w14:paraId="6D978D0F" w14:textId="77777777" w:rsidR="00903E67" w:rsidRDefault="00903E67" w:rsidP="005636B6">
      <w:pPr>
        <w:spacing w:before="240" w:after="240"/>
      </w:pPr>
      <w:r>
        <w:t>Incliné al escucharle la cabeza;</w:t>
      </w:r>
    </w:p>
    <w:p w14:paraId="6A0B617F" w14:textId="77777777" w:rsidR="00903E67" w:rsidRDefault="00903E67" w:rsidP="005636B6">
      <w:pPr>
        <w:spacing w:before="240" w:after="240"/>
      </w:pPr>
      <w:r>
        <w:t>y uno de ellos, no aquel que había hablado,</w:t>
      </w:r>
    </w:p>
    <w:p w14:paraId="51A83873" w14:textId="77777777" w:rsidR="00903E67" w:rsidRDefault="00903E67" w:rsidP="005636B6">
      <w:pPr>
        <w:spacing w:before="240" w:after="240"/>
      </w:pPr>
      <w:r>
        <w:t>se volvió bajo el peso que llevaba,</w:t>
      </w:r>
    </w:p>
    <w:p w14:paraId="3D8A8286" w14:textId="77777777" w:rsidR="00903E67" w:rsidRDefault="00903E67" w:rsidP="005636B6">
      <w:pPr>
        <w:spacing w:before="240" w:after="240"/>
      </w:pPr>
      <w:r>
        <w:lastRenderedPageBreak/>
        <w:t>y me llamó al mirarme y conocerme,</w:t>
      </w:r>
    </w:p>
    <w:p w14:paraId="05BE13FE" w14:textId="77777777" w:rsidR="00903E67" w:rsidRDefault="00903E67" w:rsidP="005636B6">
      <w:pPr>
        <w:spacing w:before="240" w:after="240"/>
      </w:pPr>
      <w:r>
        <w:t>con los ojos fijados con gran pena,</w:t>
      </w:r>
    </w:p>
    <w:p w14:paraId="6811AB6C" w14:textId="77777777" w:rsidR="00903E67" w:rsidRDefault="00903E67" w:rsidP="005636B6">
      <w:pPr>
        <w:spacing w:before="240" w:after="240"/>
      </w:pPr>
      <w:r>
        <w:t>pues andaba inclinado junto a ellos.</w:t>
      </w:r>
    </w:p>
    <w:p w14:paraId="08EA3843" w14:textId="77777777" w:rsidR="00903E67" w:rsidRDefault="00903E67" w:rsidP="005636B6">
      <w:pPr>
        <w:spacing w:before="240" w:after="240"/>
      </w:pPr>
      <w:r>
        <w:t>«Oh -yo le dije-- ¿No eres Oderisi,</w:t>
      </w:r>
    </w:p>
    <w:p w14:paraId="1C7D16A4" w14:textId="77777777" w:rsidR="00903E67" w:rsidRDefault="00903E67" w:rsidP="005636B6">
      <w:pPr>
        <w:spacing w:before="240" w:after="240"/>
      </w:pPr>
      <w:r>
        <w:t>honra de Gubbio, y honra de aquel arte</w:t>
      </w:r>
    </w:p>
    <w:p w14:paraId="05DA632E" w14:textId="77777777" w:rsidR="00903E67" w:rsidRDefault="00903E67" w:rsidP="005636B6">
      <w:pPr>
        <w:spacing w:before="240" w:after="240"/>
      </w:pPr>
      <w:r>
        <w:t>que se llama en París iluminar?»</w:t>
      </w:r>
    </w:p>
    <w:p w14:paraId="261B87C5" w14:textId="77777777" w:rsidR="00903E67" w:rsidRDefault="00903E67" w:rsidP="005636B6">
      <w:pPr>
        <w:spacing w:before="240" w:after="240"/>
      </w:pPr>
      <w:r>
        <w:t>«Hermano --dijo--- ríen más las cartas</w:t>
      </w:r>
    </w:p>
    <w:p w14:paraId="093462EB" w14:textId="77777777" w:rsidR="00903E67" w:rsidRDefault="00903E67" w:rsidP="005636B6">
      <w:pPr>
        <w:spacing w:before="240" w:after="240"/>
      </w:pPr>
      <w:r>
        <w:t>que ahora ilumina Franco, el de Bolonia;</w:t>
      </w:r>
    </w:p>
    <w:p w14:paraId="39C37663" w14:textId="77777777" w:rsidR="00903E67" w:rsidRDefault="00903E67" w:rsidP="005636B6">
      <w:pPr>
        <w:spacing w:before="240" w:after="240"/>
      </w:pPr>
      <w:r>
        <w:t>suyo es todo el honor, y en parte, mío.</w:t>
      </w:r>
    </w:p>
    <w:p w14:paraId="1AA18377" w14:textId="77777777" w:rsidR="00903E67" w:rsidRDefault="00903E67" w:rsidP="005636B6">
      <w:pPr>
        <w:spacing w:before="240" w:after="240"/>
      </w:pPr>
      <w:r>
        <w:t>No hubiera sido yo tan generoso</w:t>
      </w:r>
    </w:p>
    <w:p w14:paraId="413D3B5B" w14:textId="77777777" w:rsidR="00903E67" w:rsidRDefault="00903E67" w:rsidP="005636B6">
      <w:pPr>
        <w:spacing w:before="240" w:after="240"/>
      </w:pPr>
      <w:r>
        <w:t>mientras vivía, por el gran deseo</w:t>
      </w:r>
    </w:p>
    <w:p w14:paraId="651AE4B4" w14:textId="77777777" w:rsidR="00903E67" w:rsidRDefault="00903E67" w:rsidP="005636B6">
      <w:pPr>
        <w:spacing w:before="240" w:after="240"/>
      </w:pPr>
      <w:r>
        <w:t>de superar a todos que albergaba.</w:t>
      </w:r>
    </w:p>
    <w:p w14:paraId="53C4B4A4" w14:textId="77777777" w:rsidR="00903E67" w:rsidRDefault="00903E67" w:rsidP="005636B6">
      <w:pPr>
        <w:spacing w:before="240" w:after="240"/>
      </w:pPr>
      <w:r>
        <w:t>De tal soberbia pago aquí la pena;</w:t>
      </w:r>
    </w:p>
    <w:p w14:paraId="3C52DCF5" w14:textId="77777777" w:rsidR="00903E67" w:rsidRDefault="00903E67" w:rsidP="005636B6">
      <w:pPr>
        <w:spacing w:before="240" w:after="240"/>
      </w:pPr>
      <w:r>
        <w:t>y aun no estaría aquí de no haber sido</w:t>
      </w:r>
    </w:p>
    <w:p w14:paraId="51F373A0" w14:textId="77777777" w:rsidR="00903E67" w:rsidRDefault="00903E67" w:rsidP="005636B6">
      <w:pPr>
        <w:spacing w:before="240" w:after="240"/>
      </w:pPr>
      <w:r>
        <w:t>que, pudiendo pecar, volvíme a Dios.</w:t>
      </w:r>
    </w:p>
    <w:p w14:paraId="03A7AC0D" w14:textId="77777777" w:rsidR="00903E67" w:rsidRDefault="00903E67" w:rsidP="005636B6">
      <w:pPr>
        <w:spacing w:before="240" w:after="240"/>
      </w:pPr>
      <w:r>
        <w:t>¡Oh, vana gloria del poder humano!</w:t>
      </w:r>
    </w:p>
    <w:p w14:paraId="528029EA" w14:textId="77777777" w:rsidR="00903E67" w:rsidRDefault="00903E67" w:rsidP="005636B6">
      <w:pPr>
        <w:spacing w:before="240" w:after="240"/>
      </w:pPr>
      <w:r>
        <w:t>¡qué poco dura el verde de la cumbre,</w:t>
      </w:r>
    </w:p>
    <w:p w14:paraId="19D4E2E2" w14:textId="77777777" w:rsidR="00903E67" w:rsidRDefault="00903E67" w:rsidP="005636B6">
      <w:pPr>
        <w:spacing w:before="240" w:after="240"/>
      </w:pPr>
      <w:r>
        <w:t>si no le sigue un tiempo decadente!</w:t>
      </w:r>
    </w:p>
    <w:p w14:paraId="1710A8A8" w14:textId="77777777" w:rsidR="00903E67" w:rsidRDefault="00903E67" w:rsidP="005636B6">
      <w:pPr>
        <w:spacing w:before="240" w:after="240"/>
      </w:pPr>
      <w:r>
        <w:t>Creisteis que en pintura Cimabue</w:t>
      </w:r>
    </w:p>
    <w:p w14:paraId="7523037A" w14:textId="77777777" w:rsidR="00903E67" w:rsidRDefault="00903E67" w:rsidP="005636B6">
      <w:pPr>
        <w:spacing w:before="240" w:after="240"/>
      </w:pPr>
      <w:r>
        <w:lastRenderedPageBreak/>
        <w:t>tuviese el campo, y es de Giotto ahora,</w:t>
      </w:r>
    </w:p>
    <w:p w14:paraId="5B496657" w14:textId="77777777" w:rsidR="00903E67" w:rsidRDefault="00903E67" w:rsidP="005636B6">
      <w:pPr>
        <w:spacing w:before="240" w:after="240"/>
      </w:pPr>
      <w:r>
        <w:t>y la fama de aquel ha oscurecido.</w:t>
      </w:r>
    </w:p>
    <w:p w14:paraId="29E7FDBC" w14:textId="77777777" w:rsidR="00903E67" w:rsidRDefault="00903E67" w:rsidP="005636B6">
      <w:pPr>
        <w:spacing w:before="240" w:after="240"/>
      </w:pPr>
      <w:r>
        <w:t>Igual un Guido al otro le arrebata</w:t>
      </w:r>
    </w:p>
    <w:p w14:paraId="43FDDEE0" w14:textId="77777777" w:rsidR="00903E67" w:rsidRDefault="00903E67" w:rsidP="005636B6">
      <w:pPr>
        <w:spacing w:before="240" w:after="240"/>
      </w:pPr>
      <w:r>
        <w:t>la gloria de la lengua; y nació acaso</w:t>
      </w:r>
    </w:p>
    <w:p w14:paraId="7D5C1F72" w14:textId="77777777" w:rsidR="00903E67" w:rsidRDefault="00903E67" w:rsidP="005636B6">
      <w:pPr>
        <w:spacing w:before="240" w:after="240"/>
      </w:pPr>
      <w:r>
        <w:t>el que arroje del nido a uno y a otro.</w:t>
      </w:r>
    </w:p>
    <w:p w14:paraId="522F6414" w14:textId="77777777" w:rsidR="00903E67" w:rsidRDefault="00903E67" w:rsidP="005636B6">
      <w:pPr>
        <w:spacing w:before="240" w:after="240"/>
      </w:pPr>
      <w:r>
        <w:t>No es el ruido mundano más que un soplo</w:t>
      </w:r>
    </w:p>
    <w:p w14:paraId="7F1F4348" w14:textId="77777777" w:rsidR="00903E67" w:rsidRDefault="00903E67" w:rsidP="005636B6">
      <w:pPr>
        <w:spacing w:before="240" w:after="240"/>
      </w:pPr>
      <w:r>
        <w:t>de viento, ahora de un lado, ahora del otro,</w:t>
      </w:r>
    </w:p>
    <w:p w14:paraId="6D651033" w14:textId="77777777" w:rsidR="00903E67" w:rsidRDefault="00903E67" w:rsidP="005636B6">
      <w:pPr>
        <w:spacing w:before="240" w:after="240"/>
      </w:pPr>
      <w:r>
        <w:t>y muda el nombre como cambia el rumbo.</w:t>
      </w:r>
    </w:p>
    <w:p w14:paraId="592B55DC" w14:textId="77777777" w:rsidR="00903E67" w:rsidRDefault="00903E67" w:rsidP="005636B6">
      <w:pPr>
        <w:spacing w:before="240" w:after="240"/>
      </w:pPr>
      <w:r>
        <w:t>¿Qué fama has de tener, si viejo apartas</w:t>
      </w:r>
    </w:p>
    <w:p w14:paraId="6E89B0F6" w14:textId="77777777" w:rsidR="00903E67" w:rsidRDefault="00903E67" w:rsidP="005636B6">
      <w:pPr>
        <w:spacing w:before="240" w:after="240"/>
      </w:pPr>
      <w:r>
        <w:t>de ti la carne, como si murieras</w:t>
      </w:r>
    </w:p>
    <w:p w14:paraId="3356B79E" w14:textId="77777777" w:rsidR="00903E67" w:rsidRDefault="00903E67" w:rsidP="005636B6">
      <w:pPr>
        <w:spacing w:before="240" w:after="240"/>
      </w:pPr>
      <w:r>
        <w:t>antes de abandonar el sonajero,</w:t>
      </w:r>
    </w:p>
    <w:p w14:paraId="20CEF1C1" w14:textId="77777777" w:rsidR="00903E67" w:rsidRDefault="00903E67" w:rsidP="005636B6">
      <w:pPr>
        <w:spacing w:before="240" w:after="240"/>
      </w:pPr>
      <w:r>
        <w:t>cuando pasen mil años? Pues es corto</w:t>
      </w:r>
    </w:p>
    <w:p w14:paraId="3E1D4C49" w14:textId="77777777" w:rsidR="00903E67" w:rsidRDefault="00903E67" w:rsidP="005636B6">
      <w:pPr>
        <w:spacing w:before="240" w:after="240"/>
      </w:pPr>
      <w:r>
        <w:t>ese espacio en lo eterno, más que un guiño</w:t>
      </w:r>
    </w:p>
    <w:p w14:paraId="050457D4" w14:textId="77777777" w:rsidR="00903E67" w:rsidRDefault="00903E67" w:rsidP="005636B6">
      <w:pPr>
        <w:spacing w:before="240" w:after="240"/>
      </w:pPr>
      <w:r>
        <w:t>en el más tardo giro de los cielos.</w:t>
      </w:r>
    </w:p>
    <w:p w14:paraId="12AA0230" w14:textId="77777777" w:rsidR="00903E67" w:rsidRDefault="00903E67" w:rsidP="005636B6">
      <w:pPr>
        <w:spacing w:before="240" w:after="240"/>
      </w:pPr>
      <w:r>
        <w:t>Aquel que va delante tan despacio</w:t>
      </w:r>
    </w:p>
    <w:p w14:paraId="1F229852" w14:textId="77777777" w:rsidR="00903E67" w:rsidRDefault="00903E67" w:rsidP="005636B6">
      <w:pPr>
        <w:spacing w:before="240" w:after="240"/>
      </w:pPr>
      <w:r>
        <w:t>de mí, en Toscana entera era famoso;</w:t>
      </w:r>
    </w:p>
    <w:p w14:paraId="0D3A5410" w14:textId="77777777" w:rsidR="00903E67" w:rsidRDefault="00903E67" w:rsidP="005636B6">
      <w:pPr>
        <w:spacing w:before="240" w:after="240"/>
      </w:pPr>
      <w:r>
        <w:t>y de él en Siena apenas cuchichean,</w:t>
      </w:r>
    </w:p>
    <w:p w14:paraId="11B7AE3A" w14:textId="77777777" w:rsidR="00903E67" w:rsidRDefault="00903E67" w:rsidP="005636B6">
      <w:pPr>
        <w:spacing w:before="240" w:after="240"/>
      </w:pPr>
      <w:r>
        <w:t>en donde era señor cuando abatieron</w:t>
      </w:r>
    </w:p>
    <w:p w14:paraId="4EA39454" w14:textId="77777777" w:rsidR="00903E67" w:rsidRDefault="00903E67" w:rsidP="005636B6">
      <w:pPr>
        <w:spacing w:before="240" w:after="240"/>
      </w:pPr>
      <w:r>
        <w:t>la rabia florentina, que soberbia</w:t>
      </w:r>
    </w:p>
    <w:p w14:paraId="747E2943" w14:textId="77777777" w:rsidR="00903E67" w:rsidRDefault="00903E67" w:rsidP="005636B6">
      <w:pPr>
        <w:spacing w:before="240" w:after="240"/>
      </w:pPr>
      <w:r>
        <w:lastRenderedPageBreak/>
        <w:t>fue en aquel tiempo tal como ahora es puta.</w:t>
      </w:r>
    </w:p>
    <w:p w14:paraId="2701EBDF" w14:textId="77777777" w:rsidR="00903E67" w:rsidRDefault="00903E67" w:rsidP="005636B6">
      <w:pPr>
        <w:spacing w:before="240" w:after="240"/>
      </w:pPr>
      <w:r>
        <w:t>Color de hierba es vuestra nombradía,</w:t>
      </w:r>
    </w:p>
    <w:p w14:paraId="0FC29FA8" w14:textId="77777777" w:rsidR="00903E67" w:rsidRDefault="00903E67" w:rsidP="005636B6">
      <w:pPr>
        <w:spacing w:before="240" w:after="240"/>
      </w:pPr>
      <w:r>
        <w:t>que viene y va, y el mismo la marchita</w:t>
      </w:r>
    </w:p>
    <w:p w14:paraId="3873BB1C" w14:textId="77777777" w:rsidR="00903E67" w:rsidRDefault="00903E67" w:rsidP="005636B6">
      <w:pPr>
        <w:spacing w:before="240" w:after="240"/>
      </w:pPr>
      <w:r>
        <w:t>que la hace brotar verde de la tierra.»</w:t>
      </w:r>
    </w:p>
    <w:p w14:paraId="4ADDFB29" w14:textId="77777777" w:rsidR="00903E67" w:rsidRDefault="00903E67" w:rsidP="005636B6">
      <w:pPr>
        <w:spacing w:before="240" w:after="240"/>
      </w:pPr>
      <w:r>
        <w:t>Y yo le dije: «Tu verdad me empuja</w:t>
      </w:r>
    </w:p>
    <w:p w14:paraId="40F93381" w14:textId="77777777" w:rsidR="00903E67" w:rsidRDefault="00903E67" w:rsidP="005636B6">
      <w:pPr>
        <w:spacing w:before="240" w:after="240"/>
      </w:pPr>
      <w:r>
        <w:t>a la humildad, y abate mi soberbia;</w:t>
      </w:r>
    </w:p>
    <w:p w14:paraId="3339AD03" w14:textId="77777777" w:rsidR="00903E67" w:rsidRDefault="00903E67" w:rsidP="005636B6">
      <w:pPr>
        <w:spacing w:before="240" w:after="240"/>
      </w:pPr>
      <w:r>
        <w:t>pero quién es aquel de quien hablabas?»</w:t>
      </w:r>
    </w:p>
    <w:p w14:paraId="46AF1B10" w14:textId="77777777" w:rsidR="00903E67" w:rsidRDefault="00903E67" w:rsidP="005636B6">
      <w:pPr>
        <w:spacing w:before="240" w:after="240"/>
      </w:pPr>
      <w:r>
        <w:t>«Es -respondió-- Provenzano Salviati:</w:t>
      </w:r>
    </w:p>
    <w:p w14:paraId="46AE1FE3" w14:textId="77777777" w:rsidR="00903E67" w:rsidRDefault="00903E67" w:rsidP="005636B6">
      <w:pPr>
        <w:spacing w:before="240" w:after="240"/>
      </w:pPr>
      <w:r>
        <w:t>y está aquí porque tuvo pretensiones</w:t>
      </w:r>
    </w:p>
    <w:p w14:paraId="210A1099" w14:textId="77777777" w:rsidR="00903E67" w:rsidRDefault="00903E67" w:rsidP="005636B6">
      <w:pPr>
        <w:spacing w:before="240" w:after="240"/>
      </w:pPr>
      <w:r>
        <w:t>de llevar Siena entera entre sus manos.</w:t>
      </w:r>
    </w:p>
    <w:p w14:paraId="1A2B7BDA" w14:textId="77777777" w:rsidR="00903E67" w:rsidRDefault="00903E67" w:rsidP="005636B6">
      <w:pPr>
        <w:spacing w:before="240" w:after="240"/>
      </w:pPr>
      <w:r>
        <w:t>Anduvo así y aún anda, sin descanso,</w:t>
      </w:r>
    </w:p>
    <w:p w14:paraId="113B0B80" w14:textId="77777777" w:rsidR="00903E67" w:rsidRDefault="00903E67" w:rsidP="005636B6">
      <w:pPr>
        <w:spacing w:before="240" w:after="240"/>
      </w:pPr>
      <w:r>
        <w:t>desde su muerte: tal moneda paga</w:t>
      </w:r>
    </w:p>
    <w:p w14:paraId="2134F4E9" w14:textId="77777777" w:rsidR="00903E67" w:rsidRDefault="00903E67" w:rsidP="005636B6">
      <w:pPr>
        <w:spacing w:before="240" w:after="240"/>
      </w:pPr>
      <w:r>
        <w:t>aquel que en vida a demasiado aspira.»</w:t>
      </w:r>
    </w:p>
    <w:p w14:paraId="07A44618" w14:textId="77777777" w:rsidR="00903E67" w:rsidRDefault="00903E67" w:rsidP="005636B6">
      <w:pPr>
        <w:spacing w:before="240" w:after="240"/>
      </w:pPr>
      <w:r>
        <w:t>Y yo: «Si aquel espíritu que deja</w:t>
      </w:r>
    </w:p>
    <w:p w14:paraId="4421CA14" w14:textId="77777777" w:rsidR="00903E67" w:rsidRDefault="00903E67" w:rsidP="005636B6">
      <w:pPr>
        <w:spacing w:before="240" w:after="240"/>
      </w:pPr>
      <w:r>
        <w:t>arrepentirse al fin de su existencia,</w:t>
      </w:r>
    </w:p>
    <w:p w14:paraId="5F52466B" w14:textId="77777777" w:rsidR="00903E67" w:rsidRDefault="00903E67" w:rsidP="005636B6">
      <w:pPr>
        <w:spacing w:before="240" w:after="240"/>
      </w:pPr>
      <w:r>
        <w:t>queda abajo y no sube sin la ayuda</w:t>
      </w:r>
    </w:p>
    <w:p w14:paraId="726458F3" w14:textId="77777777" w:rsidR="00903E67" w:rsidRDefault="00903E67" w:rsidP="005636B6">
      <w:pPr>
        <w:spacing w:before="240" w:after="240"/>
      </w:pPr>
      <w:r>
        <w:t>de una buena oración, antes que pase</w:t>
      </w:r>
    </w:p>
    <w:p w14:paraId="0EB55991" w14:textId="77777777" w:rsidR="00903E67" w:rsidRDefault="00903E67" w:rsidP="005636B6">
      <w:pPr>
        <w:spacing w:before="240" w:after="240"/>
      </w:pPr>
      <w:r>
        <w:t>un tiempo semejante al que ha vivido,</w:t>
      </w:r>
    </w:p>
    <w:p w14:paraId="5E39C9BE" w14:textId="77777777" w:rsidR="00903E67" w:rsidRDefault="00903E67" w:rsidP="005636B6">
      <w:pPr>
        <w:spacing w:before="240" w:after="240"/>
      </w:pPr>
      <w:r>
        <w:t>¿Cómo le consintieron que viniese?»</w:t>
      </w:r>
    </w:p>
    <w:p w14:paraId="69FD7575" w14:textId="77777777" w:rsidR="00903E67" w:rsidRDefault="00903E67" w:rsidP="005636B6">
      <w:pPr>
        <w:spacing w:before="240" w:after="240"/>
      </w:pPr>
      <w:r>
        <w:lastRenderedPageBreak/>
        <w:t>«Cuando vivía más glorioso -dijo-,</w:t>
      </w:r>
    </w:p>
    <w:p w14:paraId="3B8FF7E0" w14:textId="77777777" w:rsidR="00903E67" w:rsidRDefault="00903E67" w:rsidP="005636B6">
      <w:pPr>
        <w:spacing w:before="240" w:after="240"/>
      </w:pPr>
      <w:r>
        <w:t>en la plaza de Siena libremente</w:t>
      </w:r>
    </w:p>
    <w:p w14:paraId="1D251535" w14:textId="77777777" w:rsidR="00903E67" w:rsidRDefault="00903E67" w:rsidP="005636B6">
      <w:pPr>
        <w:spacing w:before="240" w:after="240"/>
      </w:pPr>
      <w:r>
        <w:t>vencida su vergüenza, se plantó</w:t>
      </w:r>
    </w:p>
    <w:p w14:paraId="32AB5B03" w14:textId="77777777" w:rsidR="00903E67" w:rsidRDefault="00903E67" w:rsidP="005636B6">
      <w:pPr>
        <w:spacing w:before="240" w:after="240"/>
      </w:pPr>
      <w:r>
        <w:t>y allí para salvar a cierto amigo,</w:t>
      </w:r>
    </w:p>
    <w:p w14:paraId="72CF43E0" w14:textId="77777777" w:rsidR="00903E67" w:rsidRDefault="00903E67" w:rsidP="005636B6">
      <w:pPr>
        <w:spacing w:before="240" w:after="240"/>
      </w:pPr>
      <w:r>
        <w:t>en la prisión de Carlos condenado,</w:t>
      </w:r>
    </w:p>
    <w:p w14:paraId="146BD4A6" w14:textId="77777777" w:rsidR="00903E67" w:rsidRDefault="00903E67" w:rsidP="005636B6">
      <w:pPr>
        <w:spacing w:before="240" w:after="240"/>
      </w:pPr>
      <w:r>
        <w:t>de tal modo actuó que tembló entero.</w:t>
      </w:r>
    </w:p>
    <w:p w14:paraId="07C9A9EB" w14:textId="77777777" w:rsidR="00903E67" w:rsidRDefault="00903E67" w:rsidP="005636B6">
      <w:pPr>
        <w:spacing w:before="240" w:after="240"/>
      </w:pPr>
      <w:r>
        <w:t>Más no diré y oscuro sé que hablo;</w:t>
      </w:r>
    </w:p>
    <w:p w14:paraId="5E884608" w14:textId="77777777" w:rsidR="00903E67" w:rsidRDefault="00903E67" w:rsidP="005636B6">
      <w:pPr>
        <w:spacing w:before="240" w:after="240"/>
      </w:pPr>
      <w:r>
        <w:t>pero dentro de poco, tus vecinos</w:t>
      </w:r>
    </w:p>
    <w:p w14:paraId="2CF37A72" w14:textId="77777777" w:rsidR="00903E67" w:rsidRDefault="00903E67" w:rsidP="005636B6">
      <w:pPr>
        <w:spacing w:before="240" w:after="240"/>
      </w:pPr>
      <w:r>
        <w:t>harán de modo que glosarlo puedas.</w:t>
      </w:r>
    </w:p>
    <w:p w14:paraId="13AD4394" w14:textId="77777777" w:rsidR="00903E67" w:rsidRDefault="00903E67" w:rsidP="005636B6">
      <w:pPr>
        <w:spacing w:before="240" w:after="240"/>
      </w:pPr>
      <w:r>
        <w:t>Esta acción le sacó de esos confines.»</w:t>
      </w:r>
    </w:p>
    <w:p w14:paraId="010F9886" w14:textId="2C1F522C" w:rsidR="00903E67" w:rsidRDefault="00903E67" w:rsidP="005636B6">
      <w:pPr>
        <w:pStyle w:val="Ttulo2"/>
        <w:spacing w:before="240" w:after="240"/>
      </w:pPr>
      <w:r>
        <w:br w:type="page"/>
      </w:r>
      <w:bookmarkStart w:id="51" w:name="_Toc196140974"/>
      <w:r>
        <w:lastRenderedPageBreak/>
        <w:t>CANTO XII</w:t>
      </w:r>
      <w:bookmarkEnd w:id="51"/>
    </w:p>
    <w:p w14:paraId="4E5B0028" w14:textId="77777777" w:rsidR="00903E67" w:rsidRDefault="00903E67" w:rsidP="005636B6">
      <w:pPr>
        <w:spacing w:before="240" w:after="240"/>
      </w:pPr>
      <w:r>
        <w:t>A la par, como bueyes en la yunta,</w:t>
      </w:r>
    </w:p>
    <w:p w14:paraId="1421D035" w14:textId="77777777" w:rsidR="00903E67" w:rsidRDefault="00903E67" w:rsidP="005636B6">
      <w:pPr>
        <w:spacing w:before="240" w:after="240"/>
      </w:pPr>
      <w:r>
        <w:t>con el alma cargada caminaba,</w:t>
      </w:r>
    </w:p>
    <w:p w14:paraId="703D3FBE" w14:textId="77777777" w:rsidR="00903E67" w:rsidRDefault="00903E67" w:rsidP="005636B6">
      <w:pPr>
        <w:spacing w:before="240" w:after="240"/>
      </w:pPr>
      <w:r>
        <w:t>mientras lo consintió mi pedagogo.</w:t>
      </w:r>
    </w:p>
    <w:p w14:paraId="78C34897" w14:textId="77777777" w:rsidR="00903E67" w:rsidRDefault="00903E67" w:rsidP="005636B6">
      <w:pPr>
        <w:spacing w:before="240" w:after="240"/>
      </w:pPr>
      <w:r>
        <w:t>Mas cuando dijo: «Déjale y avanza;</w:t>
      </w:r>
    </w:p>
    <w:p w14:paraId="76C4D0B3" w14:textId="77777777" w:rsidR="00903E67" w:rsidRDefault="00903E67" w:rsidP="005636B6">
      <w:pPr>
        <w:spacing w:before="240" w:after="240"/>
      </w:pPr>
      <w:r>
        <w:t>que es menester que con alas y remos</w:t>
      </w:r>
    </w:p>
    <w:p w14:paraId="77874900" w14:textId="77777777" w:rsidR="00903E67" w:rsidRDefault="00903E67" w:rsidP="005636B6">
      <w:pPr>
        <w:spacing w:before="240" w:after="240"/>
      </w:pPr>
      <w:r>
        <w:t>empuje su navío cada uno»,</w:t>
      </w:r>
    </w:p>
    <w:p w14:paraId="1C088D72" w14:textId="77777777" w:rsidR="00903E67" w:rsidRDefault="00903E67" w:rsidP="005636B6">
      <w:pPr>
        <w:spacing w:before="240" w:after="240"/>
      </w:pPr>
      <w:r>
        <w:t>enderecé, cual para andar conviene</w:t>
      </w:r>
    </w:p>
    <w:p w14:paraId="0F271F6A" w14:textId="77777777" w:rsidR="00903E67" w:rsidRDefault="00903E67" w:rsidP="005636B6">
      <w:pPr>
        <w:spacing w:before="240" w:after="240"/>
      </w:pPr>
      <w:r>
        <w:t>el cuerpo todo, mas los pensamientos</w:t>
      </w:r>
    </w:p>
    <w:p w14:paraId="6AECE68B" w14:textId="77777777" w:rsidR="00903E67" w:rsidRDefault="00903E67" w:rsidP="005636B6">
      <w:pPr>
        <w:spacing w:before="240" w:after="240"/>
      </w:pPr>
      <w:r>
        <w:t>se me quedaron sencillos y humildes.</w:t>
      </w:r>
    </w:p>
    <w:p w14:paraId="1D5555D0" w14:textId="77777777" w:rsidR="00903E67" w:rsidRDefault="00903E67" w:rsidP="005636B6">
      <w:pPr>
        <w:spacing w:before="240" w:after="240"/>
      </w:pPr>
      <w:r>
        <w:t>Me puse a andar, y seguía con gusto</w:t>
      </w:r>
    </w:p>
    <w:p w14:paraId="6DC9D504" w14:textId="77777777" w:rsidR="00903E67" w:rsidRDefault="00903E67" w:rsidP="005636B6">
      <w:pPr>
        <w:spacing w:before="240" w:after="240"/>
      </w:pPr>
      <w:r>
        <w:t>los pasos del maestro, y ambos dos</w:t>
      </w:r>
    </w:p>
    <w:p w14:paraId="72FDED17" w14:textId="77777777" w:rsidR="00903E67" w:rsidRDefault="00903E67" w:rsidP="005636B6">
      <w:pPr>
        <w:spacing w:before="240" w:after="240"/>
      </w:pPr>
      <w:r>
        <w:t>de ligereza hacíamos alarde;</w:t>
      </w:r>
    </w:p>
    <w:p w14:paraId="127D8844" w14:textId="77777777" w:rsidR="00903E67" w:rsidRDefault="00903E67" w:rsidP="005636B6">
      <w:pPr>
        <w:spacing w:before="240" w:after="240"/>
      </w:pPr>
      <w:r>
        <w:t>y él dijo: «vuelve al suelo la mirada,</w:t>
      </w:r>
    </w:p>
    <w:p w14:paraId="74E14462" w14:textId="77777777" w:rsidR="00903E67" w:rsidRDefault="00903E67" w:rsidP="005636B6">
      <w:pPr>
        <w:spacing w:before="240" w:after="240"/>
      </w:pPr>
      <w:r>
        <w:t>pues para caminar seguro es bueno</w:t>
      </w:r>
    </w:p>
    <w:p w14:paraId="01095FD6" w14:textId="77777777" w:rsidR="00903E67" w:rsidRDefault="00903E67" w:rsidP="005636B6">
      <w:pPr>
        <w:spacing w:before="240" w:after="240"/>
      </w:pPr>
      <w:r>
        <w:t>ver el lugar donde las plantas pones».</w:t>
      </w:r>
    </w:p>
    <w:p w14:paraId="5FAE4E83" w14:textId="77777777" w:rsidR="00903E67" w:rsidRDefault="00903E67" w:rsidP="005636B6">
      <w:pPr>
        <w:spacing w:before="240" w:after="240"/>
      </w:pPr>
      <w:r>
        <w:t>Como, para dejar memoria de ellos,</w:t>
      </w:r>
    </w:p>
    <w:p w14:paraId="3D06D327" w14:textId="77777777" w:rsidR="00903E67" w:rsidRDefault="00903E67" w:rsidP="005636B6">
      <w:pPr>
        <w:spacing w:before="240" w:after="240"/>
      </w:pPr>
      <w:r>
        <w:t>sobre las tumbas en tierra excavadas</w:t>
      </w:r>
    </w:p>
    <w:p w14:paraId="49DF631F" w14:textId="77777777" w:rsidR="00903E67" w:rsidRDefault="00903E67" w:rsidP="005636B6">
      <w:pPr>
        <w:spacing w:before="240" w:after="240"/>
      </w:pPr>
      <w:r>
        <w:t>está escrito quién era cuando vivo,</w:t>
      </w:r>
    </w:p>
    <w:p w14:paraId="19EA81F1" w14:textId="77777777" w:rsidR="00903E67" w:rsidRDefault="00903E67" w:rsidP="005636B6">
      <w:pPr>
        <w:spacing w:before="240" w:after="240"/>
      </w:pPr>
      <w:r>
        <w:lastRenderedPageBreak/>
        <w:t>y de nuevo se llora muchas veces</w:t>
      </w:r>
    </w:p>
    <w:p w14:paraId="5487C0AF" w14:textId="77777777" w:rsidR="00903E67" w:rsidRDefault="00903E67" w:rsidP="005636B6">
      <w:pPr>
        <w:spacing w:before="240" w:after="240"/>
      </w:pPr>
      <w:r>
        <w:t>por el aguijoneo del recuerdo,</w:t>
      </w:r>
    </w:p>
    <w:p w14:paraId="76F7D402" w14:textId="77777777" w:rsidR="00903E67" w:rsidRDefault="00903E67" w:rsidP="005636B6">
      <w:pPr>
        <w:spacing w:before="240" w:after="240"/>
      </w:pPr>
      <w:r>
        <w:t>que tan sólo espolea a los piadosos;</w:t>
      </w:r>
    </w:p>
    <w:p w14:paraId="1C8D5A26" w14:textId="77777777" w:rsidR="00903E67" w:rsidRDefault="00903E67" w:rsidP="005636B6">
      <w:pPr>
        <w:spacing w:before="240" w:after="240"/>
      </w:pPr>
      <w:r>
        <w:t>con mayor semejanza, pues tal era</w:t>
      </w:r>
    </w:p>
    <w:p w14:paraId="75C81C5F" w14:textId="77777777" w:rsidR="00903E67" w:rsidRDefault="00903E67" w:rsidP="005636B6">
      <w:pPr>
        <w:spacing w:before="240" w:after="240"/>
      </w:pPr>
      <w:r>
        <w:t>el artificio, lleno de figuras</w:t>
      </w:r>
    </w:p>
    <w:p w14:paraId="18F56E09" w14:textId="77777777" w:rsidR="00903E67" w:rsidRDefault="00903E67" w:rsidP="005636B6">
      <w:pPr>
        <w:spacing w:before="240" w:after="240"/>
      </w:pPr>
      <w:r>
        <w:t>vi aquel camino que en el monte avanza.</w:t>
      </w:r>
    </w:p>
    <w:p w14:paraId="1A8B1D1F" w14:textId="77777777" w:rsidR="00903E67" w:rsidRDefault="00903E67" w:rsidP="005636B6">
      <w:pPr>
        <w:spacing w:before="240" w:after="240"/>
      </w:pPr>
      <w:r>
        <w:t>Veía a aquél que noble fue creado</w:t>
      </w:r>
    </w:p>
    <w:p w14:paraId="65E8FD89" w14:textId="77777777" w:rsidR="00903E67" w:rsidRDefault="00903E67" w:rsidP="005636B6">
      <w:pPr>
        <w:spacing w:before="240" w:after="240"/>
      </w:pPr>
      <w:r>
        <w:t>más que criatura alguna, de los cielos</w:t>
      </w:r>
    </w:p>
    <w:p w14:paraId="3653515A" w14:textId="77777777" w:rsidR="00903E67" w:rsidRDefault="00903E67" w:rsidP="005636B6">
      <w:pPr>
        <w:spacing w:before="240" w:after="240"/>
      </w:pPr>
      <w:r>
        <w:t>como un rayo caer, por una parte.</w:t>
      </w:r>
    </w:p>
    <w:p w14:paraId="3564C8B5" w14:textId="77777777" w:rsidR="00903E67" w:rsidRDefault="00903E67" w:rsidP="005636B6">
      <w:pPr>
        <w:spacing w:before="240" w:after="240"/>
      </w:pPr>
      <w:r>
        <w:t>Veía a Briareo, que yacía</w:t>
      </w:r>
    </w:p>
    <w:p w14:paraId="76748784" w14:textId="77777777" w:rsidR="00903E67" w:rsidRDefault="00903E67" w:rsidP="005636B6">
      <w:pPr>
        <w:spacing w:before="240" w:after="240"/>
      </w:pPr>
      <w:r>
        <w:t>en otra, de celeste flecha herido,</w:t>
      </w:r>
    </w:p>
    <w:p w14:paraId="6F7FC2E5" w14:textId="77777777" w:rsidR="00903E67" w:rsidRDefault="00903E67" w:rsidP="005636B6">
      <w:pPr>
        <w:spacing w:before="240" w:after="240"/>
      </w:pPr>
      <w:r>
        <w:t>por su hielo mortal grave a la tierra.</w:t>
      </w:r>
    </w:p>
    <w:p w14:paraId="1364B36B" w14:textId="77777777" w:rsidR="00903E67" w:rsidRDefault="00903E67" w:rsidP="005636B6">
      <w:pPr>
        <w:spacing w:before="240" w:after="240"/>
      </w:pPr>
      <w:r>
        <w:t>Veía a Marte, a Palas y a Timbreo,</w:t>
      </w:r>
    </w:p>
    <w:p w14:paraId="1943DCD3" w14:textId="77777777" w:rsidR="00903E67" w:rsidRDefault="00903E67" w:rsidP="005636B6">
      <w:pPr>
        <w:spacing w:before="240" w:after="240"/>
      </w:pPr>
      <w:r>
        <w:t>aún armados en tomo de su padre,</w:t>
      </w:r>
    </w:p>
    <w:p w14:paraId="5B7B5308" w14:textId="77777777" w:rsidR="00903E67" w:rsidRDefault="00903E67" w:rsidP="005636B6">
      <w:pPr>
        <w:spacing w:before="240" w:after="240"/>
      </w:pPr>
      <w:r>
        <w:t>mirando a los Gigantes desmembrados.</w:t>
      </w:r>
    </w:p>
    <w:p w14:paraId="252D4595" w14:textId="77777777" w:rsidR="00903E67" w:rsidRDefault="00903E67" w:rsidP="005636B6">
      <w:pPr>
        <w:spacing w:before="240" w:after="240"/>
      </w:pPr>
      <w:r>
        <w:t>Veía al pie, a Nemrot, de la gran obra</w:t>
      </w:r>
    </w:p>
    <w:p w14:paraId="54D31947" w14:textId="77777777" w:rsidR="00903E67" w:rsidRDefault="00903E67" w:rsidP="005636B6">
      <w:pPr>
        <w:spacing w:before="240" w:after="240"/>
      </w:pPr>
      <w:r>
        <w:t>ya casi enloquecido, contemplando</w:t>
      </w:r>
    </w:p>
    <w:p w14:paraId="417DA2D1" w14:textId="77777777" w:rsidR="00903E67" w:rsidRDefault="00903E67" w:rsidP="005636B6">
      <w:pPr>
        <w:spacing w:before="240" w:after="240"/>
      </w:pPr>
      <w:r>
        <w:t>los que en Senar con él fueron soberbios.</w:t>
      </w:r>
    </w:p>
    <w:p w14:paraId="0BDC0698" w14:textId="77777777" w:rsidR="00903E67" w:rsidRDefault="00903E67" w:rsidP="005636B6">
      <w:pPr>
        <w:spacing w:before="240" w:after="240"/>
      </w:pPr>
      <w:r>
        <w:t>¡Oh Niobe, con qué dolientes ojos</w:t>
      </w:r>
    </w:p>
    <w:p w14:paraId="12F5A075" w14:textId="77777777" w:rsidR="00903E67" w:rsidRDefault="00903E67" w:rsidP="005636B6">
      <w:pPr>
        <w:spacing w:before="240" w:after="240"/>
      </w:pPr>
      <w:r>
        <w:lastRenderedPageBreak/>
        <w:t>te veía grabada en el sendero,</w:t>
      </w:r>
    </w:p>
    <w:p w14:paraId="7419548F" w14:textId="77777777" w:rsidR="00903E67" w:rsidRDefault="00903E67" w:rsidP="005636B6">
      <w:pPr>
        <w:spacing w:before="240" w:after="240"/>
      </w:pPr>
      <w:r>
        <w:t>entre tus muertos siete y siete hijos!</w:t>
      </w:r>
    </w:p>
    <w:p w14:paraId="0ACDEAAA" w14:textId="77777777" w:rsidR="00903E67" w:rsidRDefault="00903E67" w:rsidP="005636B6">
      <w:pPr>
        <w:spacing w:before="240" w:after="240"/>
      </w:pPr>
      <w:r>
        <w:t>¡Oh Saúl, cómo con la propia espada</w:t>
      </w:r>
    </w:p>
    <w:p w14:paraId="18B020DA" w14:textId="77777777" w:rsidR="00903E67" w:rsidRDefault="00903E67" w:rsidP="005636B6">
      <w:pPr>
        <w:spacing w:before="240" w:after="240"/>
      </w:pPr>
      <w:r>
        <w:t>en Gelboé ya muerto aparecías,</w:t>
      </w:r>
    </w:p>
    <w:p w14:paraId="37E8FB4D" w14:textId="77777777" w:rsidR="00903E67" w:rsidRDefault="00903E67" w:rsidP="005636B6">
      <w:pPr>
        <w:spacing w:before="240" w:after="240"/>
      </w:pPr>
      <w:r>
        <w:t>que no sentiste lluvia ni rocío!</w:t>
      </w:r>
    </w:p>
    <w:p w14:paraId="7FFD83F9" w14:textId="77777777" w:rsidR="00903E67" w:rsidRDefault="00903E67" w:rsidP="005636B6">
      <w:pPr>
        <w:spacing w:before="240" w:after="240"/>
      </w:pPr>
      <w:r>
        <w:t>Oh loca Aracne, así pude mirarte</w:t>
      </w:r>
    </w:p>
    <w:p w14:paraId="3BBCE0D7" w14:textId="77777777" w:rsidR="00903E67" w:rsidRDefault="00903E67" w:rsidP="005636B6">
      <w:pPr>
        <w:spacing w:before="240" w:after="240"/>
      </w:pPr>
      <w:r>
        <w:t>ya medio araña, triste entre los restos</w:t>
      </w:r>
    </w:p>
    <w:p w14:paraId="580A7BD5" w14:textId="77777777" w:rsidR="00903E67" w:rsidRDefault="00903E67" w:rsidP="005636B6">
      <w:pPr>
        <w:spacing w:before="240" w:after="240"/>
      </w:pPr>
      <w:r>
        <w:t>de la obra que por tu mal hiciste.</w:t>
      </w:r>
    </w:p>
    <w:p w14:paraId="253D9184" w14:textId="77777777" w:rsidR="00903E67" w:rsidRDefault="00903E67" w:rsidP="005636B6">
      <w:pPr>
        <w:spacing w:before="240" w:after="240"/>
      </w:pPr>
      <w:r>
        <w:t>Oh Roboán, no parece que asuste</w:t>
      </w:r>
    </w:p>
    <w:p w14:paraId="46044773" w14:textId="77777777" w:rsidR="00903E67" w:rsidRDefault="00903E67" w:rsidP="005636B6">
      <w:pPr>
        <w:spacing w:before="240" w:after="240"/>
      </w:pPr>
      <w:r>
        <w:t>aquí tu efigie; mas lleno de espanto</w:t>
      </w:r>
    </w:p>
    <w:p w14:paraId="2D35E018" w14:textId="77777777" w:rsidR="00903E67" w:rsidRDefault="00903E67" w:rsidP="005636B6">
      <w:pPr>
        <w:spacing w:before="240" w:after="240"/>
      </w:pPr>
      <w:r>
        <w:t>le lleva un carro, sin que le eche nadie.</w:t>
      </w:r>
    </w:p>
    <w:p w14:paraId="06E2BFFB" w14:textId="77777777" w:rsidR="00903E67" w:rsidRDefault="00903E67" w:rsidP="005636B6">
      <w:pPr>
        <w:spacing w:before="240" w:after="240"/>
      </w:pPr>
      <w:r>
        <w:t>Mostraba aún el duro pavimento</w:t>
      </w:r>
    </w:p>
    <w:p w14:paraId="43EBA9B2" w14:textId="77777777" w:rsidR="00903E67" w:rsidRDefault="00903E67" w:rsidP="005636B6">
      <w:pPr>
        <w:spacing w:before="240" w:after="240"/>
      </w:pPr>
      <w:r>
        <w:t>como Alcmeón a su madre hizo caro</w:t>
      </w:r>
    </w:p>
    <w:p w14:paraId="42D9DD44" w14:textId="77777777" w:rsidR="00903E67" w:rsidRDefault="00903E67" w:rsidP="005636B6">
      <w:pPr>
        <w:spacing w:before="240" w:after="240"/>
      </w:pPr>
      <w:r>
        <w:t>aquel adorno tan desventurado.</w:t>
      </w:r>
    </w:p>
    <w:p w14:paraId="3B0A5E1C" w14:textId="77777777" w:rsidR="00903E67" w:rsidRDefault="00903E67" w:rsidP="005636B6">
      <w:pPr>
        <w:spacing w:before="240" w:after="240"/>
      </w:pPr>
      <w:r>
        <w:t>Mostraba cómo se lanzaron sobre</w:t>
      </w:r>
    </w:p>
    <w:p w14:paraId="17C91AF0" w14:textId="77777777" w:rsidR="00903E67" w:rsidRDefault="00903E67" w:rsidP="005636B6">
      <w:pPr>
        <w:spacing w:before="240" w:after="240"/>
      </w:pPr>
      <w:r>
        <w:t>Senaquerib sus hijos en el templo,</w:t>
      </w:r>
    </w:p>
    <w:p w14:paraId="191B1699" w14:textId="77777777" w:rsidR="00903E67" w:rsidRDefault="00903E67" w:rsidP="005636B6">
      <w:pPr>
        <w:spacing w:before="240" w:after="240"/>
      </w:pPr>
      <w:r>
        <w:t>y cómo, muerto, allí lo abandonaron.</w:t>
      </w:r>
    </w:p>
    <w:p w14:paraId="3F3EA1E8" w14:textId="77777777" w:rsidR="00903E67" w:rsidRDefault="00903E67" w:rsidP="005636B6">
      <w:pPr>
        <w:spacing w:before="240" w:after="240"/>
      </w:pPr>
      <w:r>
        <w:t>Mostraba el crudo ejemplo y la ruina</w:t>
      </w:r>
    </w:p>
    <w:p w14:paraId="60D60F34" w14:textId="77777777" w:rsidR="00903E67" w:rsidRDefault="00903E67" w:rsidP="005636B6">
      <w:pPr>
        <w:spacing w:before="240" w:after="240"/>
      </w:pPr>
      <w:r>
        <w:t>que hizo Tamiris cuando dijo a Ciro:</w:t>
      </w:r>
    </w:p>
    <w:p w14:paraId="0F123A80" w14:textId="77777777" w:rsidR="00903E67" w:rsidRDefault="00903E67" w:rsidP="005636B6">
      <w:pPr>
        <w:spacing w:before="240" w:after="240"/>
      </w:pPr>
      <w:r>
        <w:lastRenderedPageBreak/>
        <w:t>«tuviste sed de sangre y te doy sangre».</w:t>
      </w:r>
    </w:p>
    <w:p w14:paraId="495AF699" w14:textId="77777777" w:rsidR="00903E67" w:rsidRDefault="00903E67" w:rsidP="005636B6">
      <w:pPr>
        <w:spacing w:before="240" w:after="240"/>
      </w:pPr>
      <w:r>
        <w:t>Mostraba cómo huyeron derrotados,</w:t>
      </w:r>
    </w:p>
    <w:p w14:paraId="41B32AF7" w14:textId="77777777" w:rsidR="00903E67" w:rsidRDefault="00903E67" w:rsidP="005636B6">
      <w:pPr>
        <w:spacing w:before="240" w:after="240"/>
      </w:pPr>
      <w:r>
        <w:t>tras morir Holofernes, los asirios,</w:t>
      </w:r>
    </w:p>
    <w:p w14:paraId="11842857" w14:textId="77777777" w:rsidR="00903E67" w:rsidRDefault="00903E67" w:rsidP="005636B6">
      <w:pPr>
        <w:spacing w:before="240" w:after="240"/>
      </w:pPr>
      <w:r>
        <w:t>y también de su muerte los despojos.</w:t>
      </w:r>
    </w:p>
    <w:p w14:paraId="160C4695" w14:textId="77777777" w:rsidR="00903E67" w:rsidRDefault="00903E67" w:rsidP="005636B6">
      <w:pPr>
        <w:spacing w:before="240" w:after="240"/>
      </w:pPr>
      <w:r>
        <w:t>Veía a Troya en ruinas y en cenizas;</w:t>
      </w:r>
    </w:p>
    <w:p w14:paraId="6FFC85B6" w14:textId="77777777" w:rsidR="00903E67" w:rsidRDefault="00903E67" w:rsidP="005636B6">
      <w:pPr>
        <w:spacing w:before="240" w:after="240"/>
      </w:pPr>
      <w:r>
        <w:t>¡oh Ilión, cuán abatida y despreciable</w:t>
      </w:r>
    </w:p>
    <w:p w14:paraId="45A2912D" w14:textId="77777777" w:rsidR="00903E67" w:rsidRDefault="00903E67" w:rsidP="005636B6">
      <w:pPr>
        <w:spacing w:before="240" w:after="240"/>
      </w:pPr>
      <w:r>
        <w:t>mostrábate el relieve que veíal</w:t>
      </w:r>
    </w:p>
    <w:p w14:paraId="08A84125" w14:textId="77777777" w:rsidR="00903E67" w:rsidRDefault="00903E67" w:rsidP="005636B6">
      <w:pPr>
        <w:spacing w:before="240" w:after="240"/>
      </w:pPr>
      <w:r>
        <w:t>¿Qué pincel o buril allí trazara</w:t>
      </w:r>
    </w:p>
    <w:p w14:paraId="39D7DB18" w14:textId="77777777" w:rsidR="00903E67" w:rsidRDefault="00903E67" w:rsidP="005636B6">
      <w:pPr>
        <w:spacing w:before="240" w:after="240"/>
      </w:pPr>
      <w:r>
        <w:t>las sombras y los rasgos, que admirarse</w:t>
      </w:r>
    </w:p>
    <w:p w14:paraId="28FCF978" w14:textId="77777777" w:rsidR="00903E67" w:rsidRDefault="00903E67" w:rsidP="005636B6">
      <w:pPr>
        <w:spacing w:before="240" w:after="240"/>
      </w:pPr>
      <w:r>
        <w:t>harían a cualquier sutil ingenio?</w:t>
      </w:r>
    </w:p>
    <w:p w14:paraId="0BFB2A97" w14:textId="77777777" w:rsidR="00903E67" w:rsidRDefault="00903E67" w:rsidP="005636B6">
      <w:pPr>
        <w:spacing w:before="240" w:after="240"/>
      </w:pPr>
      <w:r>
        <w:t>Muertos tal muertos, vivos como vivos:</w:t>
      </w:r>
    </w:p>
    <w:p w14:paraId="3D9DACF6" w14:textId="77777777" w:rsidR="00903E67" w:rsidRDefault="00903E67" w:rsidP="005636B6">
      <w:pPr>
        <w:spacing w:before="240" w:after="240"/>
      </w:pPr>
      <w:r>
        <w:t>no vio mejor que yo quien vio de veras,</w:t>
      </w:r>
    </w:p>
    <w:p w14:paraId="6501257E" w14:textId="77777777" w:rsidR="00903E67" w:rsidRDefault="00903E67" w:rsidP="005636B6">
      <w:pPr>
        <w:spacing w:before="240" w:after="240"/>
      </w:pPr>
      <w:r>
        <w:t>cuanto pisaba, al ir mirando el suelo.</w:t>
      </w:r>
    </w:p>
    <w:p w14:paraId="78084197" w14:textId="77777777" w:rsidR="00903E67" w:rsidRDefault="00903E67" w:rsidP="005636B6">
      <w:pPr>
        <w:spacing w:before="240" w:after="240"/>
      </w:pPr>
      <w:r>
        <w:t>¡Ah, caminad soberbios y altaneros,</w:t>
      </w:r>
    </w:p>
    <w:p w14:paraId="6FC9307E" w14:textId="77777777" w:rsidR="00903E67" w:rsidRDefault="00903E67" w:rsidP="005636B6">
      <w:pPr>
        <w:spacing w:before="240" w:after="240"/>
      </w:pPr>
      <w:r>
        <w:t>hijos de Eva, y no inclinéis el rostro</w:t>
      </w:r>
    </w:p>
    <w:p w14:paraId="14564EAF" w14:textId="77777777" w:rsidR="00903E67" w:rsidRDefault="00903E67" w:rsidP="005636B6">
      <w:pPr>
        <w:spacing w:before="240" w:after="240"/>
      </w:pPr>
      <w:r>
        <w:t>para poder mirar el mal camino!</w:t>
      </w:r>
    </w:p>
    <w:p w14:paraId="4E153B42" w14:textId="77777777" w:rsidR="00903E67" w:rsidRDefault="00903E67" w:rsidP="005636B6">
      <w:pPr>
        <w:spacing w:before="240" w:after="240"/>
      </w:pPr>
      <w:r>
        <w:t>Mas al monte la vuelta habíamos dado,</w:t>
      </w:r>
    </w:p>
    <w:p w14:paraId="1F8F28D9" w14:textId="77777777" w:rsidR="00903E67" w:rsidRDefault="00903E67" w:rsidP="005636B6">
      <w:pPr>
        <w:spacing w:before="240" w:after="240"/>
      </w:pPr>
      <w:r>
        <w:t>y su camino el sol más recorrido</w:t>
      </w:r>
    </w:p>
    <w:p w14:paraId="521EC673" w14:textId="77777777" w:rsidR="00903E67" w:rsidRDefault="00903E67" w:rsidP="005636B6">
      <w:pPr>
        <w:spacing w:before="240" w:after="240"/>
      </w:pPr>
      <w:r>
        <w:t>de lo que mi alma absorta calculaba,</w:t>
      </w:r>
    </w:p>
    <w:p w14:paraId="01B01DC5" w14:textId="77777777" w:rsidR="00903E67" w:rsidRDefault="00903E67" w:rsidP="005636B6">
      <w:pPr>
        <w:spacing w:before="240" w:after="240"/>
      </w:pPr>
      <w:r>
        <w:lastRenderedPageBreak/>
        <w:t>cuando el que atento siempre caminaba</w:t>
      </w:r>
    </w:p>
    <w:p w14:paraId="5C72C8EF" w14:textId="77777777" w:rsidR="00903E67" w:rsidRDefault="00903E67" w:rsidP="005636B6">
      <w:pPr>
        <w:spacing w:before="240" w:after="240"/>
      </w:pPr>
      <w:r>
        <w:t>delante, dijo: «Alza la cabeza,</w:t>
      </w:r>
    </w:p>
    <w:p w14:paraId="3A9365C6" w14:textId="77777777" w:rsidR="00903E67" w:rsidRDefault="00903E67" w:rsidP="005636B6">
      <w:pPr>
        <w:spacing w:before="240" w:after="240"/>
      </w:pPr>
      <w:r>
        <w:t>ya no hay más tiempo para ir tan absorto.</w:t>
      </w:r>
    </w:p>
    <w:p w14:paraId="43B42B74" w14:textId="77777777" w:rsidR="00903E67" w:rsidRDefault="00903E67" w:rsidP="005636B6">
      <w:pPr>
        <w:spacing w:before="240" w:after="240"/>
      </w:pPr>
      <w:r>
        <w:t>Mira un ángel allí que se apresura</w:t>
      </w:r>
    </w:p>
    <w:p w14:paraId="71F3E8C4" w14:textId="77777777" w:rsidR="00903E67" w:rsidRDefault="00903E67" w:rsidP="005636B6">
      <w:pPr>
        <w:spacing w:before="240" w:after="240"/>
      </w:pPr>
      <w:r>
        <w:t>por venir a nosotros; ve que vuelve</w:t>
      </w:r>
    </w:p>
    <w:p w14:paraId="3535890F" w14:textId="77777777" w:rsidR="00903E67" w:rsidRDefault="00903E67" w:rsidP="005636B6">
      <w:pPr>
        <w:spacing w:before="240" w:after="240"/>
      </w:pPr>
      <w:r>
        <w:t>la esclava sexta del diario oficio.</w:t>
      </w:r>
    </w:p>
    <w:p w14:paraId="61D7E6FA" w14:textId="77777777" w:rsidR="00903E67" w:rsidRDefault="00903E67" w:rsidP="005636B6">
      <w:pPr>
        <w:spacing w:before="240" w:after="240"/>
      </w:pPr>
      <w:r>
        <w:t>De reverencia adorna rostro y porte,</w:t>
      </w:r>
    </w:p>
    <w:p w14:paraId="32C4FF8E" w14:textId="77777777" w:rsidR="00903E67" w:rsidRDefault="00903E67" w:rsidP="005636B6">
      <w:pPr>
        <w:spacing w:before="240" w:after="240"/>
      </w:pPr>
      <w:r>
        <w:t>para que guste arriba conducirnos;</w:t>
      </w:r>
    </w:p>
    <w:p w14:paraId="4A8CB24B" w14:textId="77777777" w:rsidR="00903E67" w:rsidRDefault="00903E67" w:rsidP="005636B6">
      <w:pPr>
        <w:spacing w:before="240" w:after="240"/>
      </w:pPr>
      <w:r>
        <w:t>piensa que ya este día nunca vuelve.»</w:t>
      </w:r>
    </w:p>
    <w:p w14:paraId="12A0BA92" w14:textId="77777777" w:rsidR="00903E67" w:rsidRDefault="00903E67" w:rsidP="005636B6">
      <w:pPr>
        <w:spacing w:before="240" w:after="240"/>
      </w:pPr>
      <w:r>
        <w:t>Acostumbrado estaba a sus mandatos</w:t>
      </w:r>
    </w:p>
    <w:p w14:paraId="3B2225EA" w14:textId="77777777" w:rsidR="00903E67" w:rsidRDefault="00903E67" w:rsidP="005636B6">
      <w:pPr>
        <w:spacing w:before="240" w:after="240"/>
      </w:pPr>
      <w:r>
        <w:t>de no perder el tiempo, así que en esa</w:t>
      </w:r>
    </w:p>
    <w:p w14:paraId="281568A9" w14:textId="77777777" w:rsidR="00903E67" w:rsidRDefault="00903E67" w:rsidP="005636B6">
      <w:pPr>
        <w:spacing w:before="240" w:after="240"/>
      </w:pPr>
      <w:r>
        <w:t>materia no me hablaba oscuramente.</w:t>
      </w:r>
    </w:p>
    <w:p w14:paraId="585CEF63" w14:textId="77777777" w:rsidR="00903E67" w:rsidRDefault="00903E67" w:rsidP="005636B6">
      <w:pPr>
        <w:spacing w:before="240" w:after="240"/>
      </w:pPr>
      <w:r>
        <w:t>El bello ser, de blanco, se acercaba,</w:t>
      </w:r>
    </w:p>
    <w:p w14:paraId="00589A8F" w14:textId="77777777" w:rsidR="00903E67" w:rsidRDefault="00903E67" w:rsidP="005636B6">
      <w:pPr>
        <w:spacing w:before="240" w:after="240"/>
      </w:pPr>
      <w:r>
        <w:t>con el rostro cual suele aparecer</w:t>
      </w:r>
    </w:p>
    <w:p w14:paraId="622E2182" w14:textId="77777777" w:rsidR="00903E67" w:rsidRDefault="00903E67" w:rsidP="005636B6">
      <w:pPr>
        <w:spacing w:before="240" w:after="240"/>
      </w:pPr>
      <w:r>
        <w:t>tremolando la estrella matutina.</w:t>
      </w:r>
    </w:p>
    <w:p w14:paraId="1EC875F6" w14:textId="77777777" w:rsidR="00903E67" w:rsidRDefault="00903E67" w:rsidP="005636B6">
      <w:pPr>
        <w:spacing w:before="240" w:after="240"/>
      </w:pPr>
      <w:r>
        <w:t>Abrió los brazos, y después las alas;</w:t>
      </w:r>
    </w:p>
    <w:p w14:paraId="0B62184A" w14:textId="77777777" w:rsidR="00903E67" w:rsidRDefault="00903E67" w:rsidP="005636B6">
      <w:pPr>
        <w:spacing w:before="240" w:after="240"/>
      </w:pPr>
      <w:r>
        <w:t>dijo: «Venid, cercanos los peldaños</w:t>
      </w:r>
    </w:p>
    <w:p w14:paraId="4D4A9205" w14:textId="77777777" w:rsidR="00903E67" w:rsidRDefault="00903E67" w:rsidP="005636B6">
      <w:pPr>
        <w:spacing w:before="240" w:after="240"/>
      </w:pPr>
      <w:r>
        <w:t>están y ya se sube fácilmente.</w:t>
      </w:r>
    </w:p>
    <w:p w14:paraId="40D09A11" w14:textId="77777777" w:rsidR="00903E67" w:rsidRDefault="00903E67" w:rsidP="005636B6">
      <w:pPr>
        <w:spacing w:before="240" w:after="240"/>
      </w:pPr>
      <w:r>
        <w:t>Muy pocos a esta invitación alcanzan:</w:t>
      </w:r>
    </w:p>
    <w:p w14:paraId="1DB34642" w14:textId="77777777" w:rsidR="00903E67" w:rsidRDefault="00903E67" w:rsidP="005636B6">
      <w:pPr>
        <w:spacing w:before="240" w:after="240"/>
      </w:pPr>
      <w:r>
        <w:lastRenderedPageBreak/>
        <w:t>oh humanos que nacisteis a altos vuelos,</w:t>
      </w:r>
    </w:p>
    <w:p w14:paraId="019B21C8" w14:textId="77777777" w:rsidR="00903E67" w:rsidRDefault="00903E67" w:rsidP="005636B6">
      <w:pPr>
        <w:spacing w:before="240" w:after="240"/>
      </w:pPr>
      <w:r>
        <w:t>¿cómo un poco de viento os echa a tierra?»</w:t>
      </w:r>
    </w:p>
    <w:p w14:paraId="376B93EE" w14:textId="77777777" w:rsidR="00903E67" w:rsidRDefault="00903E67" w:rsidP="005636B6">
      <w:pPr>
        <w:spacing w:before="240" w:after="240"/>
      </w:pPr>
      <w:r>
        <w:t>A la roca cortada nos condujo;</w:t>
      </w:r>
    </w:p>
    <w:p w14:paraId="3516D3A0" w14:textId="77777777" w:rsidR="00903E67" w:rsidRDefault="00903E67" w:rsidP="005636B6">
      <w:pPr>
        <w:spacing w:before="240" w:after="240"/>
      </w:pPr>
      <w:r>
        <w:t>allí batió las alas por mi frente,</w:t>
      </w:r>
    </w:p>
    <w:p w14:paraId="47C16EFA" w14:textId="77777777" w:rsidR="00903E67" w:rsidRDefault="00903E67" w:rsidP="005636B6">
      <w:pPr>
        <w:spacing w:before="240" w:after="240"/>
      </w:pPr>
      <w:r>
        <w:t>y prometió ya la marcha segura.</w:t>
      </w:r>
    </w:p>
    <w:p w14:paraId="62CB3C18" w14:textId="77777777" w:rsidR="00903E67" w:rsidRDefault="00903E67" w:rsidP="005636B6">
      <w:pPr>
        <w:spacing w:before="240" w:after="240"/>
      </w:pPr>
      <w:r>
        <w:t>Como al subir al monte, a la derecha,</w:t>
      </w:r>
    </w:p>
    <w:p w14:paraId="29CD454E" w14:textId="77777777" w:rsidR="00903E67" w:rsidRDefault="00903E67" w:rsidP="005636B6">
      <w:pPr>
        <w:spacing w:before="240" w:after="240"/>
      </w:pPr>
      <w:r>
        <w:t>en donde está la iglesia que domina</w:t>
      </w:r>
    </w:p>
    <w:p w14:paraId="42E879FB" w14:textId="77777777" w:rsidR="00903E67" w:rsidRDefault="00903E67" w:rsidP="005636B6">
      <w:pPr>
        <w:spacing w:before="240" w:after="240"/>
      </w:pPr>
      <w:r>
        <w:t>la bien guiada sobre el Rubaconte,</w:t>
      </w:r>
    </w:p>
    <w:p w14:paraId="6B9C784F" w14:textId="77777777" w:rsidR="00903E67" w:rsidRDefault="00903E67" w:rsidP="005636B6">
      <w:pPr>
        <w:spacing w:before="240" w:after="240"/>
      </w:pPr>
      <w:r>
        <w:t>del subir se interrumpe la fatiga</w:t>
      </w:r>
    </w:p>
    <w:p w14:paraId="6CC05EA4" w14:textId="77777777" w:rsidR="00903E67" w:rsidRDefault="00903E67" w:rsidP="005636B6">
      <w:pPr>
        <w:spacing w:before="240" w:after="240"/>
      </w:pPr>
      <w:r>
        <w:t>por escalones que se construyeron</w:t>
      </w:r>
    </w:p>
    <w:p w14:paraId="2AFBA1CE" w14:textId="77777777" w:rsidR="00903E67" w:rsidRDefault="00903E67" w:rsidP="005636B6">
      <w:pPr>
        <w:spacing w:before="240" w:after="240"/>
      </w:pPr>
      <w:r>
        <w:t>cuando sumario y pesas eran ciertos;</w:t>
      </w:r>
    </w:p>
    <w:p w14:paraId="127B28CA" w14:textId="77777777" w:rsidR="00903E67" w:rsidRDefault="00903E67" w:rsidP="005636B6">
      <w:pPr>
        <w:spacing w:before="240" w:after="240"/>
      </w:pPr>
      <w:r>
        <w:t>tal se suaviza aquella ladera</w:t>
      </w:r>
    </w:p>
    <w:p w14:paraId="19D895C4" w14:textId="77777777" w:rsidR="00903E67" w:rsidRDefault="00903E67" w:rsidP="005636B6">
      <w:pPr>
        <w:spacing w:before="240" w:after="240"/>
      </w:pPr>
      <w:r>
        <w:t>que cae a plomo del otro repecho;</w:t>
      </w:r>
    </w:p>
    <w:p w14:paraId="24F64584" w14:textId="77777777" w:rsidR="00903E67" w:rsidRDefault="00903E67" w:rsidP="005636B6">
      <w:pPr>
        <w:spacing w:before="240" w:after="240"/>
      </w:pPr>
      <w:r>
        <w:t>mas rozando la piedra a un lado y otro.</w:t>
      </w:r>
    </w:p>
    <w:p w14:paraId="16D58D1B" w14:textId="77777777" w:rsidR="00903E67" w:rsidRDefault="00903E67" w:rsidP="005636B6">
      <w:pPr>
        <w:spacing w:before="240" w:after="240"/>
      </w:pPr>
      <w:r>
        <w:t>Al dirigirnos por ese camino</w:t>
      </w:r>
    </w:p>
    <w:p w14:paraId="19930879" w14:textId="77777777" w:rsidR="00903E67" w:rsidRDefault="00903E67" w:rsidP="005636B6">
      <w:pPr>
        <w:spacing w:before="240" w:after="240"/>
      </w:pPr>
      <w:r>
        <w:t>Beati pauperes spiritu, de un modo</w:t>
      </w:r>
    </w:p>
    <w:p w14:paraId="38B8BE42" w14:textId="77777777" w:rsidR="00903E67" w:rsidRDefault="00903E67" w:rsidP="005636B6">
      <w:pPr>
        <w:spacing w:before="240" w:after="240"/>
      </w:pPr>
      <w:r>
        <w:t>inefable cantaban unas voces.</w:t>
      </w:r>
    </w:p>
    <w:p w14:paraId="2267BB93" w14:textId="77777777" w:rsidR="00903E67" w:rsidRDefault="00903E67" w:rsidP="005636B6">
      <w:pPr>
        <w:spacing w:before="240" w:after="240"/>
      </w:pPr>
      <w:r>
        <w:t>Ah qué distintos eran estos pasos</w:t>
      </w:r>
    </w:p>
    <w:p w14:paraId="0093C8D4" w14:textId="77777777" w:rsidR="00903E67" w:rsidRDefault="00903E67" w:rsidP="005636B6">
      <w:pPr>
        <w:spacing w:before="240" w:after="240"/>
      </w:pPr>
      <w:r>
        <w:t>de aquellos del infierno: aquí con cantos</w:t>
      </w:r>
    </w:p>
    <w:p w14:paraId="408C1900" w14:textId="77777777" w:rsidR="00903E67" w:rsidRDefault="00903E67" w:rsidP="005636B6">
      <w:pPr>
        <w:spacing w:before="240" w:after="240"/>
      </w:pPr>
      <w:r>
        <w:lastRenderedPageBreak/>
        <w:t>se entra y allí con feroces lamentos.</w:t>
      </w:r>
    </w:p>
    <w:p w14:paraId="59A7E061" w14:textId="77777777" w:rsidR="00903E67" w:rsidRDefault="00903E67" w:rsidP="005636B6">
      <w:pPr>
        <w:spacing w:before="240" w:after="240"/>
      </w:pPr>
      <w:r>
        <w:t>Por los santos peldaños ya subíarnos</w:t>
      </w:r>
    </w:p>
    <w:p w14:paraId="1857C434" w14:textId="77777777" w:rsidR="00903E67" w:rsidRDefault="00903E67" w:rsidP="005636B6">
      <w:pPr>
        <w:spacing w:before="240" w:after="240"/>
      </w:pPr>
      <w:r>
        <w:t>y bastante más leve me encontraba,</w:t>
      </w:r>
    </w:p>
    <w:p w14:paraId="7A0EC5FF" w14:textId="77777777" w:rsidR="00903E67" w:rsidRDefault="00903E67" w:rsidP="005636B6">
      <w:pPr>
        <w:spacing w:before="240" w:after="240"/>
      </w:pPr>
      <w:r>
        <w:t>de lo que en la llanura parecía.</w:t>
      </w:r>
    </w:p>
    <w:p w14:paraId="23CEAFF0" w14:textId="77777777" w:rsidR="00903E67" w:rsidRDefault="00903E67" w:rsidP="005636B6">
      <w:pPr>
        <w:spacing w:before="240" w:after="240"/>
      </w:pPr>
      <w:r>
        <w:t>Por lo que yo: «Maestro ¿qué pesada</w:t>
      </w:r>
    </w:p>
    <w:p w14:paraId="4B405E08" w14:textId="77777777" w:rsidR="00903E67" w:rsidRDefault="00903E67" w:rsidP="005636B6">
      <w:pPr>
        <w:spacing w:before="240" w:after="240"/>
      </w:pPr>
      <w:r>
        <w:t>carga me han levantado, que ninguna</w:t>
      </w:r>
    </w:p>
    <w:p w14:paraId="7F643C8F" w14:textId="77777777" w:rsidR="00903E67" w:rsidRDefault="00903E67" w:rsidP="005636B6">
      <w:pPr>
        <w:spacing w:before="240" w:after="240"/>
      </w:pPr>
      <w:r>
        <w:t>fatiga casi tengo caminando?»</w:t>
      </w:r>
    </w:p>
    <w:p w14:paraId="43742A1E" w14:textId="77777777" w:rsidR="00903E67" w:rsidRDefault="00903E67" w:rsidP="005636B6">
      <w:pPr>
        <w:spacing w:before="240" w:after="240"/>
      </w:pPr>
      <w:r>
        <w:t>Él respondió: «Cuando las P que quedan</w:t>
      </w:r>
    </w:p>
    <w:p w14:paraId="5A809797" w14:textId="77777777" w:rsidR="00903E67" w:rsidRDefault="00903E67" w:rsidP="005636B6">
      <w:pPr>
        <w:spacing w:before="240" w:after="240"/>
      </w:pPr>
      <w:r>
        <w:t>aún en tu rostro a punto de borrarse,</w:t>
      </w:r>
    </w:p>
    <w:p w14:paraId="12445BC4" w14:textId="77777777" w:rsidR="00903E67" w:rsidRDefault="00903E67" w:rsidP="005636B6">
      <w:pPr>
        <w:spacing w:before="240" w:after="240"/>
      </w:pPr>
      <w:r>
        <w:t>estén, como una de ellas, apagadas,</w:t>
      </w:r>
    </w:p>
    <w:p w14:paraId="638134DC" w14:textId="77777777" w:rsidR="00903E67" w:rsidRDefault="00903E67" w:rsidP="005636B6">
      <w:pPr>
        <w:spacing w:before="240" w:after="240"/>
      </w:pPr>
      <w:r>
        <w:t>tan vencidos los pies de tus deseos</w:t>
      </w:r>
    </w:p>
    <w:p w14:paraId="6ED5C0C6" w14:textId="77777777" w:rsidR="00903E67" w:rsidRDefault="00903E67" w:rsidP="005636B6">
      <w:pPr>
        <w:spacing w:before="240" w:after="240"/>
      </w:pPr>
      <w:r>
        <w:t>estarán, que no sólo sin fatiga,</w:t>
      </w:r>
    </w:p>
    <w:p w14:paraId="19515881" w14:textId="77777777" w:rsidR="00903E67" w:rsidRDefault="00903E67" w:rsidP="005636B6">
      <w:pPr>
        <w:spacing w:before="240" w:after="240"/>
      </w:pPr>
      <w:r>
        <w:t>sino con gozo arriba han de llevarte.»</w:t>
      </w:r>
    </w:p>
    <w:p w14:paraId="60BD07FB" w14:textId="77777777" w:rsidR="00903E67" w:rsidRDefault="00903E67" w:rsidP="005636B6">
      <w:pPr>
        <w:spacing w:before="240" w:after="240"/>
      </w:pPr>
      <w:r>
        <w:t>Entonces hice como los que llevan</w:t>
      </w:r>
    </w:p>
    <w:p w14:paraId="4EE80E16" w14:textId="77777777" w:rsidR="00903E67" w:rsidRDefault="00903E67" w:rsidP="005636B6">
      <w:pPr>
        <w:spacing w:before="240" w:after="240"/>
      </w:pPr>
      <w:r>
        <w:t>en la cabeza un algo que no saben,</w:t>
      </w:r>
    </w:p>
    <w:p w14:paraId="37713D08" w14:textId="77777777" w:rsidR="00903E67" w:rsidRDefault="00903E67" w:rsidP="005636B6">
      <w:pPr>
        <w:spacing w:before="240" w:after="240"/>
      </w:pPr>
      <w:r>
        <w:t>y sospechan por gestos de los otros;</w:t>
      </w:r>
    </w:p>
    <w:p w14:paraId="0E3F29FC" w14:textId="77777777" w:rsidR="00903E67" w:rsidRDefault="00903E67" w:rsidP="005636B6">
      <w:pPr>
        <w:spacing w:before="240" w:after="240"/>
      </w:pPr>
      <w:r>
        <w:t>y por lo cual se ayudan con la mano,</w:t>
      </w:r>
    </w:p>
    <w:p w14:paraId="283A665D" w14:textId="77777777" w:rsidR="00903E67" w:rsidRDefault="00903E67" w:rsidP="005636B6">
      <w:pPr>
        <w:spacing w:before="240" w:after="240"/>
      </w:pPr>
      <w:r>
        <w:t>que busca y halla y cumple así el oficio</w:t>
      </w:r>
    </w:p>
    <w:p w14:paraId="6375D201" w14:textId="77777777" w:rsidR="00903E67" w:rsidRDefault="00903E67" w:rsidP="005636B6">
      <w:pPr>
        <w:spacing w:before="240" w:after="240"/>
      </w:pPr>
      <w:r>
        <w:t>que no pudiera hacerlo con la vista;</w:t>
      </w:r>
    </w:p>
    <w:p w14:paraId="3A06507F" w14:textId="77777777" w:rsidR="00903E67" w:rsidRDefault="00903E67" w:rsidP="005636B6">
      <w:pPr>
        <w:spacing w:before="240" w:after="240"/>
      </w:pPr>
      <w:r>
        <w:lastRenderedPageBreak/>
        <w:t>extendiendo los dedos de la diestra,</w:t>
      </w:r>
    </w:p>
    <w:p w14:paraId="1F4AF3B4" w14:textId="77777777" w:rsidR="00903E67" w:rsidRDefault="00903E67" w:rsidP="005636B6">
      <w:pPr>
        <w:spacing w:before="240" w:after="240"/>
      </w:pPr>
      <w:r>
        <w:t>sólo encontré seis letras, que en mi frente</w:t>
      </w:r>
    </w:p>
    <w:p w14:paraId="1973F285" w14:textId="77777777" w:rsidR="00903E67" w:rsidRDefault="00903E67" w:rsidP="005636B6">
      <w:pPr>
        <w:spacing w:before="240" w:after="240"/>
      </w:pPr>
      <w:r>
        <w:t>el de la llave habíame grabado:</w:t>
      </w:r>
    </w:p>
    <w:p w14:paraId="102B9FA7" w14:textId="77777777" w:rsidR="00903E67" w:rsidRDefault="00903E67" w:rsidP="005636B6">
      <w:pPr>
        <w:spacing w:before="240" w:after="240"/>
      </w:pPr>
      <w:r>
        <w:t>y viendo esto sonrió mi guía.</w:t>
      </w:r>
    </w:p>
    <w:p w14:paraId="1892CB4A" w14:textId="052F3470" w:rsidR="00903E67" w:rsidRDefault="00903E67" w:rsidP="005636B6">
      <w:pPr>
        <w:pStyle w:val="Ttulo2"/>
        <w:spacing w:before="240" w:after="240"/>
      </w:pPr>
      <w:r>
        <w:br w:type="page"/>
      </w:r>
      <w:bookmarkStart w:id="52" w:name="_Toc196140975"/>
      <w:r>
        <w:lastRenderedPageBreak/>
        <w:t>CANTO XIII</w:t>
      </w:r>
      <w:bookmarkEnd w:id="52"/>
    </w:p>
    <w:p w14:paraId="528D9472" w14:textId="77777777" w:rsidR="00903E67" w:rsidRDefault="00903E67" w:rsidP="005636B6">
      <w:pPr>
        <w:spacing w:before="240" w:after="240"/>
      </w:pPr>
      <w:r>
        <w:t>Llegarnos al final de la escalera,</w:t>
      </w:r>
    </w:p>
    <w:p w14:paraId="1C84CCF5" w14:textId="77777777" w:rsidR="00903E67" w:rsidRDefault="00903E67" w:rsidP="005636B6">
      <w:pPr>
        <w:spacing w:before="240" w:after="240"/>
      </w:pPr>
      <w:r>
        <w:t>donde por vez segunda se recoge</w:t>
      </w:r>
    </w:p>
    <w:p w14:paraId="2DB789EE" w14:textId="77777777" w:rsidR="00903E67" w:rsidRDefault="00903E67" w:rsidP="005636B6">
      <w:pPr>
        <w:spacing w:before="240" w:after="240"/>
      </w:pPr>
      <w:r>
        <w:t>el monte, que subiendo purifica.</w:t>
      </w:r>
    </w:p>
    <w:p w14:paraId="75332867" w14:textId="77777777" w:rsidR="00903E67" w:rsidRDefault="00903E67" w:rsidP="005636B6">
      <w:pPr>
        <w:spacing w:before="240" w:after="240"/>
      </w:pPr>
      <w:r>
        <w:t>Allí del núsmo modo una cornisa,</w:t>
      </w:r>
    </w:p>
    <w:p w14:paraId="46A1F96B" w14:textId="77777777" w:rsidR="00903E67" w:rsidRDefault="00903E67" w:rsidP="005636B6">
      <w:pPr>
        <w:spacing w:before="240" w:after="240"/>
      </w:pPr>
      <w:r>
        <w:t>igual que la primera, lo rodea;</w:t>
      </w:r>
    </w:p>
    <w:p w14:paraId="4EEA5D67" w14:textId="77777777" w:rsidR="00903E67" w:rsidRDefault="00903E67" w:rsidP="005636B6">
      <w:pPr>
        <w:spacing w:before="240" w:after="240"/>
      </w:pPr>
      <w:r>
        <w:t>sólo que el giro se completa antes.</w:t>
      </w:r>
    </w:p>
    <w:p w14:paraId="100E28F7" w14:textId="77777777" w:rsidR="00903E67" w:rsidRDefault="00903E67" w:rsidP="005636B6">
      <w:pPr>
        <w:spacing w:before="240" w:after="240"/>
      </w:pPr>
      <w:r>
        <w:t>No había sombras ni señales de ellas:</w:t>
      </w:r>
    </w:p>
    <w:p w14:paraId="0A463877" w14:textId="77777777" w:rsidR="00903E67" w:rsidRDefault="00903E67" w:rsidP="005636B6">
      <w:pPr>
        <w:spacing w:before="240" w:after="240"/>
      </w:pPr>
      <w:r>
        <w:t>liso el camino y lisa la muralla,</w:t>
      </w:r>
    </w:p>
    <w:p w14:paraId="42F0F191" w14:textId="77777777" w:rsidR="00903E67" w:rsidRDefault="00903E67" w:rsidP="005636B6">
      <w:pPr>
        <w:spacing w:before="240" w:after="240"/>
      </w:pPr>
      <w:r>
        <w:t>del lívido color de los roquedos.</w:t>
      </w:r>
    </w:p>
    <w:p w14:paraId="30701454" w14:textId="77777777" w:rsidR="00903E67" w:rsidRDefault="00903E67" w:rsidP="005636B6">
      <w:pPr>
        <w:spacing w:before="240" w:after="240"/>
      </w:pPr>
      <w:r>
        <w:t>«Si, para preguntar, gente esperarnos</w:t>
      </w:r>
    </w:p>
    <w:p w14:paraId="56C8AD63" w14:textId="77777777" w:rsidR="00903E67" w:rsidRDefault="00903E67" w:rsidP="005636B6">
      <w:pPr>
        <w:spacing w:before="240" w:after="240"/>
      </w:pPr>
      <w:r>
        <w:t>--me decía el poeta-- mucho temo</w:t>
      </w:r>
    </w:p>
    <w:p w14:paraId="6BB084C1" w14:textId="77777777" w:rsidR="00903E67" w:rsidRDefault="00903E67" w:rsidP="005636B6">
      <w:pPr>
        <w:spacing w:before="240" w:after="240"/>
      </w:pPr>
      <w:r>
        <w:t>que se retrase nuestra decisión.»</w:t>
      </w:r>
    </w:p>
    <w:p w14:paraId="6DE1DF7D" w14:textId="77777777" w:rsidR="00903E67" w:rsidRDefault="00903E67" w:rsidP="005636B6">
      <w:pPr>
        <w:spacing w:before="240" w:after="240"/>
      </w:pPr>
      <w:r>
        <w:t>Luego en el sol clavó los ojos fijos;</w:t>
      </w:r>
    </w:p>
    <w:p w14:paraId="0D47B686" w14:textId="77777777" w:rsidR="00903E67" w:rsidRDefault="00903E67" w:rsidP="005636B6">
      <w:pPr>
        <w:spacing w:before="240" w:after="240"/>
      </w:pPr>
      <w:r>
        <w:t>de su diestra hizo centro al movimiento,</w:t>
      </w:r>
    </w:p>
    <w:p w14:paraId="1331ECC1" w14:textId="77777777" w:rsidR="00903E67" w:rsidRDefault="00903E67" w:rsidP="005636B6">
      <w:pPr>
        <w:spacing w:before="240" w:after="240"/>
      </w:pPr>
      <w:r>
        <w:t>y se volvió después hacia la izquierda.</w:t>
      </w:r>
    </w:p>
    <w:p w14:paraId="7D5452D2" w14:textId="77777777" w:rsidR="00903E67" w:rsidRDefault="00903E67" w:rsidP="005636B6">
      <w:pPr>
        <w:spacing w:before="240" w:after="240"/>
      </w:pPr>
      <w:r>
        <w:t>«Oh dulce luz en quien confiado entro</w:t>
      </w:r>
    </w:p>
    <w:p w14:paraId="26FA30A9" w14:textId="77777777" w:rsidR="00903E67" w:rsidRDefault="00903E67" w:rsidP="005636B6">
      <w:pPr>
        <w:spacing w:before="240" w:after="240"/>
      </w:pPr>
      <w:r>
        <w:t>por el nuevo camino, llévanos</w:t>
      </w:r>
    </w:p>
    <w:p w14:paraId="67298C4C" w14:textId="77777777" w:rsidR="00903E67" w:rsidRDefault="00903E67" w:rsidP="005636B6">
      <w:pPr>
        <w:spacing w:before="240" w:after="240"/>
      </w:pPr>
      <w:r>
        <w:t>-decía- cual requiere este paraje.</w:t>
      </w:r>
    </w:p>
    <w:p w14:paraId="3FF835B2" w14:textId="77777777" w:rsidR="00903E67" w:rsidRDefault="00903E67" w:rsidP="005636B6">
      <w:pPr>
        <w:spacing w:before="240" w:after="240"/>
      </w:pPr>
      <w:r>
        <w:lastRenderedPageBreak/>
        <w:t>Tú calientas el mundo, y sobre él luces:</w:t>
      </w:r>
    </w:p>
    <w:p w14:paraId="3030D1B2" w14:textId="77777777" w:rsidR="00903E67" w:rsidRDefault="00903E67" w:rsidP="005636B6">
      <w:pPr>
        <w:spacing w:before="240" w:after="240"/>
      </w:pPr>
      <w:r>
        <w:t>si otra razón lo contrario no manda,</w:t>
      </w:r>
    </w:p>
    <w:p w14:paraId="5BE95FF2" w14:textId="77777777" w:rsidR="00903E67" w:rsidRDefault="00903E67" w:rsidP="005636B6">
      <w:pPr>
        <w:spacing w:before="240" w:after="240"/>
      </w:pPr>
      <w:r>
        <w:t>serán siempre tus rayos nuestro guía.»</w:t>
      </w:r>
    </w:p>
    <w:p w14:paraId="2312AF4B" w14:textId="77777777" w:rsidR="00903E67" w:rsidRDefault="00903E67" w:rsidP="005636B6">
      <w:pPr>
        <w:spacing w:before="240" w:after="240"/>
      </w:pPr>
      <w:r>
        <w:t>Cuanto por una milla aquí se cuenta,</w:t>
      </w:r>
    </w:p>
    <w:p w14:paraId="1EDB84B3" w14:textId="77777777" w:rsidR="00903E67" w:rsidRDefault="00903E67" w:rsidP="005636B6">
      <w:pPr>
        <w:spacing w:before="240" w:after="240"/>
      </w:pPr>
      <w:r>
        <w:t>tanto en aquella parte caminamos</w:t>
      </w:r>
    </w:p>
    <w:p w14:paraId="667E8032" w14:textId="77777777" w:rsidR="00903E67" w:rsidRDefault="00903E67" w:rsidP="005636B6">
      <w:pPr>
        <w:spacing w:before="240" w:after="240"/>
      </w:pPr>
      <w:r>
        <w:t>al poco, pues las ganas acuciaban;</w:t>
      </w:r>
    </w:p>
    <w:p w14:paraId="1E08EEB5" w14:textId="77777777" w:rsidR="00903E67" w:rsidRDefault="00903E67" w:rsidP="005636B6">
      <w:pPr>
        <w:spacing w:before="240" w:after="240"/>
      </w:pPr>
      <w:r>
        <w:t>y sentimos volar hacia nosotros</w:t>
      </w:r>
    </w:p>
    <w:p w14:paraId="57BA68D9" w14:textId="77777777" w:rsidR="00903E67" w:rsidRDefault="00903E67" w:rsidP="005636B6">
      <w:pPr>
        <w:spacing w:before="240" w:after="240"/>
      </w:pPr>
      <w:r>
        <w:t>espíritus sin verlos, que invitaban</w:t>
      </w:r>
    </w:p>
    <w:p w14:paraId="25553788" w14:textId="77777777" w:rsidR="00903E67" w:rsidRDefault="00903E67" w:rsidP="005636B6">
      <w:pPr>
        <w:spacing w:before="240" w:after="240"/>
      </w:pPr>
      <w:r>
        <w:t>cortésmente a la mesa del amor.</w:t>
      </w:r>
    </w:p>
    <w:p w14:paraId="5140290F" w14:textId="77777777" w:rsidR="00903E67" w:rsidRDefault="00903E67" w:rsidP="005636B6">
      <w:pPr>
        <w:spacing w:before="240" w:after="240"/>
      </w:pPr>
      <w:r>
        <w:t>La voz primera que pasó volando</w:t>
      </w:r>
    </w:p>
    <w:p w14:paraId="2573F752" w14:textId="77777777" w:rsidR="00903E67" w:rsidRDefault="00903E67" w:rsidP="005636B6">
      <w:pPr>
        <w:spacing w:before="240" w:after="240"/>
      </w:pPr>
      <w:r>
        <w:t>"Vinum non habent" dijo claramente,</w:t>
      </w:r>
    </w:p>
    <w:p w14:paraId="6CE3DA94" w14:textId="77777777" w:rsidR="00903E67" w:rsidRDefault="00903E67" w:rsidP="005636B6">
      <w:pPr>
        <w:spacing w:before="240" w:after="240"/>
      </w:pPr>
      <w:r>
        <w:t>y tras nosotros lo iba repitiendo.</w:t>
      </w:r>
    </w:p>
    <w:p w14:paraId="7C455F24" w14:textId="77777777" w:rsidR="00903E67" w:rsidRDefault="00903E67" w:rsidP="005636B6">
      <w:pPr>
        <w:spacing w:before="240" w:after="240"/>
      </w:pPr>
      <w:r>
        <w:t>Y aún antes de perderse por completo</w:t>
      </w:r>
    </w:p>
    <w:p w14:paraId="0C5FE031" w14:textId="77777777" w:rsidR="00903E67" w:rsidRDefault="00903E67" w:rsidP="005636B6">
      <w:pPr>
        <w:spacing w:before="240" w:after="240"/>
      </w:pPr>
      <w:r>
        <w:t>al alejarse, otra: «Soy Orestes»</w:t>
      </w:r>
    </w:p>
    <w:p w14:paraId="552871DF" w14:textId="77777777" w:rsidR="00903E67" w:rsidRDefault="00903E67" w:rsidP="005636B6">
      <w:pPr>
        <w:spacing w:before="240" w:after="240"/>
      </w:pPr>
      <w:r>
        <w:t>pasó gritando igual sin detenerse.</w:t>
      </w:r>
    </w:p>
    <w:p w14:paraId="0BA54916" w14:textId="77777777" w:rsidR="00903E67" w:rsidRDefault="00903E67" w:rsidP="005636B6">
      <w:pPr>
        <w:spacing w:before="240" w:after="240"/>
      </w:pPr>
      <w:r>
        <w:t>Yo dije: «Oh padre ¿qué voces son éstas?»</w:t>
      </w:r>
    </w:p>
    <w:p w14:paraId="5EF198FF" w14:textId="77777777" w:rsidR="00903E67" w:rsidRDefault="00903E67" w:rsidP="005636B6">
      <w:pPr>
        <w:spacing w:before="240" w:after="240"/>
      </w:pPr>
      <w:r>
        <w:t>Y escuché al preguntarlo una tercera</w:t>
      </w:r>
    </w:p>
    <w:p w14:paraId="75875DD4" w14:textId="77777777" w:rsidR="00903E67" w:rsidRDefault="00903E67" w:rsidP="005636B6">
      <w:pPr>
        <w:spacing w:before="240" w:after="240"/>
      </w:pPr>
      <w:r>
        <w:t>diciendo: «Amad a quien el mal os hizo.»</w:t>
      </w:r>
    </w:p>
    <w:p w14:paraId="65277D22" w14:textId="77777777" w:rsidR="00903E67" w:rsidRDefault="00903E67" w:rsidP="005636B6">
      <w:pPr>
        <w:spacing w:before="240" w:after="240"/>
      </w:pPr>
      <w:r>
        <w:t>Y el buen maestro «Azota esta cornisa</w:t>
      </w:r>
    </w:p>
    <w:p w14:paraId="36F86994" w14:textId="77777777" w:rsidR="00903E67" w:rsidRDefault="00903E67" w:rsidP="005636B6">
      <w:pPr>
        <w:spacing w:before="240" w:after="240"/>
      </w:pPr>
      <w:r>
        <w:lastRenderedPageBreak/>
        <w:t>la culpa de la envidia, mas dirige</w:t>
      </w:r>
    </w:p>
    <w:p w14:paraId="72F71FA4" w14:textId="77777777" w:rsidR="00903E67" w:rsidRDefault="00903E67" w:rsidP="005636B6">
      <w:pPr>
        <w:spacing w:before="240" w:after="240"/>
      </w:pPr>
      <w:r>
        <w:t>la caridad las cuerdas del flagelo.</w:t>
      </w:r>
    </w:p>
    <w:p w14:paraId="0D85BE5B" w14:textId="77777777" w:rsidR="00903E67" w:rsidRDefault="00903E67" w:rsidP="005636B6">
      <w:pPr>
        <w:spacing w:before="240" w:after="240"/>
      </w:pPr>
      <w:r>
        <w:t>Su freno quiere ser la voz contraria:</w:t>
      </w:r>
    </w:p>
    <w:p w14:paraId="5EE47290" w14:textId="77777777" w:rsidR="00903E67" w:rsidRDefault="00903E67" w:rsidP="005636B6">
      <w:pPr>
        <w:spacing w:before="240" w:after="240"/>
      </w:pPr>
      <w:r>
        <w:t>y podrás escucharla, según creo,</w:t>
      </w:r>
    </w:p>
    <w:p w14:paraId="7D0BDF6B" w14:textId="77777777" w:rsidR="00903E67" w:rsidRDefault="00903E67" w:rsidP="005636B6">
      <w:pPr>
        <w:spacing w:before="240" w:after="240"/>
      </w:pPr>
      <w:r>
        <w:t>antes que el paso del perdón alcances.</w:t>
      </w:r>
    </w:p>
    <w:p w14:paraId="4B86F54B" w14:textId="77777777" w:rsidR="00903E67" w:rsidRDefault="00903E67" w:rsidP="005636B6">
      <w:pPr>
        <w:spacing w:before="240" w:after="240"/>
      </w:pPr>
      <w:r>
        <w:t>Mas con fijeza mira, y verás gente</w:t>
      </w:r>
    </w:p>
    <w:p w14:paraId="137D2DF8" w14:textId="77777777" w:rsidR="00903E67" w:rsidRDefault="00903E67" w:rsidP="005636B6">
      <w:pPr>
        <w:spacing w:before="240" w:after="240"/>
      </w:pPr>
      <w:r>
        <w:t>que está sentada enfrente de nosotros,</w:t>
      </w:r>
    </w:p>
    <w:p w14:paraId="44592FE7" w14:textId="77777777" w:rsidR="00903E67" w:rsidRDefault="00903E67" w:rsidP="005636B6">
      <w:pPr>
        <w:spacing w:before="240" w:after="240"/>
      </w:pPr>
      <w:r>
        <w:t>apoyada a lo largo de la roca.»</w:t>
      </w:r>
    </w:p>
    <w:p w14:paraId="2C8F7C39" w14:textId="77777777" w:rsidR="00903E67" w:rsidRDefault="00903E67" w:rsidP="005636B6">
      <w:pPr>
        <w:spacing w:before="240" w:after="240"/>
      </w:pPr>
      <w:r>
        <w:t>Abrí entonces los ojos más que antes;</w:t>
      </w:r>
    </w:p>
    <w:p w14:paraId="179D5F3E" w14:textId="77777777" w:rsidR="00903E67" w:rsidRDefault="00903E67" w:rsidP="005636B6">
      <w:pPr>
        <w:spacing w:before="240" w:after="240"/>
      </w:pPr>
      <w:r>
        <w:t>miré delante y sombras vi con mantos</w:t>
      </w:r>
    </w:p>
    <w:p w14:paraId="0B5B7A69" w14:textId="77777777" w:rsidR="00903E67" w:rsidRDefault="00903E67" w:rsidP="005636B6">
      <w:pPr>
        <w:spacing w:before="240" w:after="240"/>
      </w:pPr>
      <w:r>
        <w:t>del color de la piedra no distintos.</w:t>
      </w:r>
    </w:p>
    <w:p w14:paraId="4F73BA0D" w14:textId="77777777" w:rsidR="00903E67" w:rsidRDefault="00903E67" w:rsidP="005636B6">
      <w:pPr>
        <w:spacing w:before="240" w:after="240"/>
      </w:pPr>
      <w:r>
        <w:t>Y al haber avanzado un poco más,</w:t>
      </w:r>
    </w:p>
    <w:p w14:paraId="25B56F7F" w14:textId="77777777" w:rsidR="00903E67" w:rsidRDefault="00903E67" w:rsidP="005636B6">
      <w:pPr>
        <w:spacing w:before="240" w:after="240"/>
      </w:pPr>
      <w:r>
        <w:t>oí gritar: «María, por nosotros</w:t>
      </w:r>
    </w:p>
    <w:p w14:paraId="3C832EC2" w14:textId="77777777" w:rsidR="00903E67" w:rsidRDefault="00903E67" w:rsidP="005636B6">
      <w:pPr>
        <w:spacing w:before="240" w:after="240"/>
      </w:pPr>
      <w:r>
        <w:t>ruega» y «Miguel» y «Pedro» y «Santos todos».</w:t>
      </w:r>
    </w:p>
    <w:p w14:paraId="0FA5973B" w14:textId="77777777" w:rsidR="00903E67" w:rsidRDefault="00903E67" w:rsidP="005636B6">
      <w:pPr>
        <w:spacing w:before="240" w:after="240"/>
      </w:pPr>
      <w:r>
        <w:t>No creo que ahora existe por la tierra</w:t>
      </w:r>
    </w:p>
    <w:p w14:paraId="5EA7623C" w14:textId="77777777" w:rsidR="00903E67" w:rsidRDefault="00903E67" w:rsidP="005636B6">
      <w:pPr>
        <w:spacing w:before="240" w:after="240"/>
      </w:pPr>
      <w:r>
        <w:t>hombre tan duro, a quien no le moviese</w:t>
      </w:r>
    </w:p>
    <w:p w14:paraId="567093A7" w14:textId="77777777" w:rsidR="00903E67" w:rsidRDefault="00903E67" w:rsidP="005636B6">
      <w:pPr>
        <w:spacing w:before="240" w:after="240"/>
      </w:pPr>
      <w:r>
        <w:t>a compasión lo que después yo vi;</w:t>
      </w:r>
    </w:p>
    <w:p w14:paraId="37DD512C" w14:textId="77777777" w:rsidR="00903E67" w:rsidRDefault="00903E67" w:rsidP="005636B6">
      <w:pPr>
        <w:spacing w:before="240" w:after="240"/>
      </w:pPr>
      <w:r>
        <w:t>pues cuando estuve tan cercano de ellos</w:t>
      </w:r>
    </w:p>
    <w:p w14:paraId="407FE737" w14:textId="77777777" w:rsidR="00903E67" w:rsidRDefault="00903E67" w:rsidP="005636B6">
      <w:pPr>
        <w:spacing w:before="240" w:after="240"/>
      </w:pPr>
      <w:r>
        <w:t>que sus gestos veía claramente,</w:t>
      </w:r>
    </w:p>
    <w:p w14:paraId="05D607D8" w14:textId="77777777" w:rsidR="00903E67" w:rsidRDefault="00903E67" w:rsidP="005636B6">
      <w:pPr>
        <w:spacing w:before="240" w:after="240"/>
      </w:pPr>
      <w:r>
        <w:lastRenderedPageBreak/>
        <w:t>grave dolor me vino por los ojos.</w:t>
      </w:r>
    </w:p>
    <w:p w14:paraId="7EF79B4B" w14:textId="77777777" w:rsidR="00903E67" w:rsidRDefault="00903E67" w:rsidP="005636B6">
      <w:pPr>
        <w:spacing w:before="240" w:after="240"/>
      </w:pPr>
      <w:r>
        <w:t>De cilicio cubiertos parecían</w:t>
      </w:r>
    </w:p>
    <w:p w14:paraId="7C0D846D" w14:textId="77777777" w:rsidR="00903E67" w:rsidRDefault="00903E67" w:rsidP="005636B6">
      <w:pPr>
        <w:spacing w:before="240" w:after="240"/>
      </w:pPr>
      <w:r>
        <w:t>y uno aguantaba con la espalda al otro,</w:t>
      </w:r>
    </w:p>
    <w:p w14:paraId="2D9E574A" w14:textId="77777777" w:rsidR="00903E67" w:rsidRDefault="00903E67" w:rsidP="005636B6">
      <w:pPr>
        <w:spacing w:before="240" w:after="240"/>
      </w:pPr>
      <w:r>
        <w:t>y el muro a todas ellas aguantaba.</w:t>
      </w:r>
    </w:p>
    <w:p w14:paraId="2E8777F1" w14:textId="77777777" w:rsidR="00903E67" w:rsidRDefault="00903E67" w:rsidP="005636B6">
      <w:pPr>
        <w:spacing w:before="240" w:after="240"/>
      </w:pPr>
      <w:r>
        <w:t>Así los ciegos faltos de sustento,</w:t>
      </w:r>
    </w:p>
    <w:p w14:paraId="1E112C06" w14:textId="77777777" w:rsidR="00903E67" w:rsidRDefault="00903E67" w:rsidP="005636B6">
      <w:pPr>
        <w:spacing w:before="240" w:after="240"/>
      </w:pPr>
      <w:r>
        <w:t>piden limosna en días de indulgencia,</w:t>
      </w:r>
    </w:p>
    <w:p w14:paraId="13D2A2FF" w14:textId="77777777" w:rsidR="00903E67" w:rsidRDefault="00903E67" w:rsidP="005636B6">
      <w:pPr>
        <w:spacing w:before="240" w:after="240"/>
      </w:pPr>
      <w:r>
        <w:t>y la cabeza inclina uno sobre otro,</w:t>
      </w:r>
    </w:p>
    <w:p w14:paraId="12C3C8B0" w14:textId="77777777" w:rsidR="00903E67" w:rsidRDefault="00903E67" w:rsidP="005636B6">
      <w:pPr>
        <w:spacing w:before="240" w:after="240"/>
      </w:pPr>
      <w:r>
        <w:t>por despertar piedad más prontamente,</w:t>
      </w:r>
    </w:p>
    <w:p w14:paraId="7BF6B651" w14:textId="77777777" w:rsidR="00903E67" w:rsidRDefault="00903E67" w:rsidP="005636B6">
      <w:pPr>
        <w:spacing w:before="240" w:after="240"/>
      </w:pPr>
      <w:r>
        <w:t>no sólo por el son de las palabras,</w:t>
      </w:r>
    </w:p>
    <w:p w14:paraId="42BD2BF9" w14:textId="77777777" w:rsidR="00903E67" w:rsidRDefault="00903E67" w:rsidP="005636B6">
      <w:pPr>
        <w:spacing w:before="240" w:after="240"/>
      </w:pPr>
      <w:r>
        <w:t>mas por la vista que no menos pide.</w:t>
      </w:r>
    </w:p>
    <w:p w14:paraId="6E4CD4AF" w14:textId="77777777" w:rsidR="00903E67" w:rsidRDefault="00903E67" w:rsidP="005636B6">
      <w:pPr>
        <w:spacing w:before="240" w:after="240"/>
      </w:pPr>
      <w:r>
        <w:t>Y como el sol no llega hasta los ciegos,</w:t>
      </w:r>
    </w:p>
    <w:p w14:paraId="148826A0" w14:textId="77777777" w:rsidR="00903E67" w:rsidRDefault="00903E67" w:rsidP="005636B6">
      <w:pPr>
        <w:spacing w:before="240" w:after="240"/>
      </w:pPr>
      <w:r>
        <w:t>lo mismo aquí a las sombras de las que hablo</w:t>
      </w:r>
    </w:p>
    <w:p w14:paraId="463E9514" w14:textId="77777777" w:rsidR="00903E67" w:rsidRDefault="00903E67" w:rsidP="005636B6">
      <w:pPr>
        <w:spacing w:before="240" w:after="240"/>
      </w:pPr>
      <w:r>
        <w:t>no quería llegar la luz del cielo;</w:t>
      </w:r>
    </w:p>
    <w:p w14:paraId="69E9E8A5" w14:textId="77777777" w:rsidR="00903E67" w:rsidRDefault="00903E67" w:rsidP="005636B6">
      <w:pPr>
        <w:spacing w:before="240" w:after="240"/>
      </w:pPr>
      <w:r>
        <w:t>pues un alambre a todos les cosía</w:t>
      </w:r>
    </w:p>
    <w:p w14:paraId="4D8EED9D" w14:textId="77777777" w:rsidR="00903E67" w:rsidRDefault="00903E67" w:rsidP="005636B6">
      <w:pPr>
        <w:spacing w:before="240" w:after="240"/>
      </w:pPr>
      <w:r>
        <w:t>y horadaba los párpados, del modo</w:t>
      </w:r>
    </w:p>
    <w:p w14:paraId="7F3E7A8C" w14:textId="77777777" w:rsidR="00903E67" w:rsidRDefault="00903E67" w:rsidP="005636B6">
      <w:pPr>
        <w:spacing w:before="240" w:after="240"/>
      </w:pPr>
      <w:r>
        <w:t>que al gavilán que nunca se está quieto.</w:t>
      </w:r>
    </w:p>
    <w:p w14:paraId="1AF036E3" w14:textId="77777777" w:rsidR="00903E67" w:rsidRDefault="00903E67" w:rsidP="005636B6">
      <w:pPr>
        <w:spacing w:before="240" w:after="240"/>
      </w:pPr>
      <w:r>
        <w:t>Al andar, parecía que ultrajaba</w:t>
      </w:r>
    </w:p>
    <w:p w14:paraId="0C7656D8" w14:textId="77777777" w:rsidR="00903E67" w:rsidRDefault="00903E67" w:rsidP="005636B6">
      <w:pPr>
        <w:spacing w:before="240" w:after="240"/>
      </w:pPr>
      <w:r>
        <w:t>a aquellos que sin venne yo veía;</w:t>
      </w:r>
    </w:p>
    <w:p w14:paraId="32EE4EAC" w14:textId="77777777" w:rsidR="00903E67" w:rsidRDefault="00903E67" w:rsidP="005636B6">
      <w:pPr>
        <w:spacing w:before="240" w:after="240"/>
      </w:pPr>
      <w:r>
        <w:t>por lo cual me volví al sabio maestro.</w:t>
      </w:r>
    </w:p>
    <w:p w14:paraId="7B4CEAC8" w14:textId="77777777" w:rsidR="00903E67" w:rsidRDefault="00903E67" w:rsidP="005636B6">
      <w:pPr>
        <w:spacing w:before="240" w:after="240"/>
      </w:pPr>
      <w:r>
        <w:lastRenderedPageBreak/>
        <w:t>Él sabía que, aun mudo, deseaba</w:t>
      </w:r>
    </w:p>
    <w:p w14:paraId="50D7F3BD" w14:textId="77777777" w:rsidR="00903E67" w:rsidRDefault="00903E67" w:rsidP="005636B6">
      <w:pPr>
        <w:spacing w:before="240" w:after="240"/>
      </w:pPr>
      <w:r>
        <w:t>hablarle; y no esperando mi pregunta,</w:t>
      </w:r>
    </w:p>
    <w:p w14:paraId="07AE87E2" w14:textId="77777777" w:rsidR="00903E67" w:rsidRDefault="00903E67" w:rsidP="005636B6">
      <w:pPr>
        <w:spacing w:before="240" w:after="240"/>
      </w:pPr>
      <w:r>
        <w:t>él me dijo: «Habla breve y claramente.»</w:t>
      </w:r>
    </w:p>
    <w:p w14:paraId="4D9FA3FF" w14:textId="77777777" w:rsidR="00903E67" w:rsidRDefault="00903E67" w:rsidP="005636B6">
      <w:pPr>
        <w:spacing w:before="240" w:after="240"/>
      </w:pPr>
      <w:r>
        <w:t>Virgilio caminaba por la parte</w:t>
      </w:r>
    </w:p>
    <w:p w14:paraId="00633EA3" w14:textId="77777777" w:rsidR="00903E67" w:rsidRDefault="00903E67" w:rsidP="005636B6">
      <w:pPr>
        <w:spacing w:before="240" w:after="240"/>
      </w:pPr>
      <w:r>
        <w:t>de la cornisa en que caer se puede,</w:t>
      </w:r>
    </w:p>
    <w:p w14:paraId="7A66B440" w14:textId="77777777" w:rsidR="00903E67" w:rsidRDefault="00903E67" w:rsidP="005636B6">
      <w:pPr>
        <w:spacing w:before="240" w:after="240"/>
      </w:pPr>
      <w:r>
        <w:t>pues ninguna baranda la rodea;</w:t>
      </w:r>
    </w:p>
    <w:p w14:paraId="511DEE91" w14:textId="77777777" w:rsidR="00903E67" w:rsidRDefault="00903E67" w:rsidP="005636B6">
      <w:pPr>
        <w:spacing w:before="240" w:after="240"/>
      </w:pPr>
      <w:r>
        <w:t>por la otra parte estaban las devotas</w:t>
      </w:r>
    </w:p>
    <w:p w14:paraId="04560786" w14:textId="77777777" w:rsidR="00903E67" w:rsidRDefault="00903E67" w:rsidP="005636B6">
      <w:pPr>
        <w:spacing w:before="240" w:after="240"/>
      </w:pPr>
      <w:r>
        <w:t>sombras, que por su horrible cosedura</w:t>
      </w:r>
    </w:p>
    <w:p w14:paraId="736B40CC" w14:textId="77777777" w:rsidR="00903E67" w:rsidRDefault="00903E67" w:rsidP="005636B6">
      <w:pPr>
        <w:spacing w:before="240" w:after="240"/>
      </w:pPr>
      <w:r>
        <w:t>lloraban y mojaban sus mejillas.</w:t>
      </w:r>
    </w:p>
    <w:p w14:paraId="74A1B6E3" w14:textId="77777777" w:rsidR="00903E67" w:rsidRDefault="00903E67" w:rsidP="005636B6">
      <w:pPr>
        <w:spacing w:before="240" w:after="240"/>
      </w:pPr>
      <w:r>
        <w:t>Me volví a ellas y: «Oh, gentes confiadas</w:t>
      </w:r>
    </w:p>
    <w:p w14:paraId="7AF20824" w14:textId="77777777" w:rsidR="00903E67" w:rsidRDefault="00903E67" w:rsidP="005636B6">
      <w:pPr>
        <w:spacing w:before="240" w:after="240"/>
      </w:pPr>
      <w:r>
        <w:t>-yo comencé-- de ver la luz suprema</w:t>
      </w:r>
    </w:p>
    <w:p w14:paraId="322F39A7" w14:textId="77777777" w:rsidR="00903E67" w:rsidRDefault="00903E67" w:rsidP="005636B6">
      <w:pPr>
        <w:spacing w:before="240" w:after="240"/>
      </w:pPr>
      <w:r>
        <w:t>que vuestro desear sólo procura,</w:t>
      </w:r>
    </w:p>
    <w:p w14:paraId="58C376C9" w14:textId="77777777" w:rsidR="00903E67" w:rsidRDefault="00903E67" w:rsidP="005636B6">
      <w:pPr>
        <w:spacing w:before="240" w:after="240"/>
      </w:pPr>
      <w:r>
        <w:t>así pronto la gracia os vuelva limpia</w:t>
      </w:r>
    </w:p>
    <w:p w14:paraId="5DB0E2EC" w14:textId="77777777" w:rsidR="00903E67" w:rsidRDefault="00903E67" w:rsidP="005636B6">
      <w:pPr>
        <w:spacing w:before="240" w:after="240"/>
      </w:pPr>
      <w:r>
        <w:t>vuestra conciencia, tal que claramente</w:t>
      </w:r>
    </w:p>
    <w:p w14:paraId="65FE52C5" w14:textId="77777777" w:rsidR="00903E67" w:rsidRDefault="00903E67" w:rsidP="005636B6">
      <w:pPr>
        <w:spacing w:before="240" w:after="240"/>
      </w:pPr>
      <w:r>
        <w:t>por ella baje de la mente el río,</w:t>
      </w:r>
    </w:p>
    <w:p w14:paraId="68BA4401" w14:textId="77777777" w:rsidR="00903E67" w:rsidRDefault="00903E67" w:rsidP="005636B6">
      <w:pPr>
        <w:spacing w:before="240" w:after="240"/>
      </w:pPr>
      <w:r>
        <w:t>decidme, pues será grato y amable,</w:t>
      </w:r>
    </w:p>
    <w:p w14:paraId="4CCFBE8B" w14:textId="77777777" w:rsidR="00903E67" w:rsidRDefault="00903E67" w:rsidP="005636B6">
      <w:pPr>
        <w:spacing w:before="240" w:after="240"/>
      </w:pPr>
      <w:r>
        <w:t>si hay un alma latina entre vosotros,</w:t>
      </w:r>
    </w:p>
    <w:p w14:paraId="58CDAEB7" w14:textId="77777777" w:rsidR="00903E67" w:rsidRDefault="00903E67" w:rsidP="005636B6">
      <w:pPr>
        <w:spacing w:before="240" w:after="240"/>
      </w:pPr>
      <w:r>
        <w:t>que acaso útil le sea el conocerla.»</w:t>
      </w:r>
    </w:p>
    <w:p w14:paraId="65B4829D" w14:textId="77777777" w:rsidR="00903E67" w:rsidRDefault="00903E67" w:rsidP="005636B6">
      <w:pPr>
        <w:spacing w:before="240" w:after="240"/>
      </w:pPr>
      <w:r>
        <w:t>«Oh hermano todos somos ciudadanos</w:t>
      </w:r>
    </w:p>
    <w:p w14:paraId="59039C99" w14:textId="77777777" w:rsidR="00903E67" w:rsidRDefault="00903E67" w:rsidP="005636B6">
      <w:pPr>
        <w:spacing w:before="240" w:after="240"/>
      </w:pPr>
      <w:r>
        <w:lastRenderedPageBreak/>
        <w:t>de una Ciudad auténtica; tú dices</w:t>
      </w:r>
    </w:p>
    <w:p w14:paraId="7A9B7212" w14:textId="77777777" w:rsidR="00903E67" w:rsidRDefault="00903E67" w:rsidP="005636B6">
      <w:pPr>
        <w:spacing w:before="240" w:after="240"/>
      </w:pPr>
      <w:r>
        <w:t>que viviese en Italia peregrina.»</w:t>
      </w:r>
    </w:p>
    <w:p w14:paraId="38740A3C" w14:textId="77777777" w:rsidR="00903E67" w:rsidRDefault="00903E67" w:rsidP="005636B6">
      <w:pPr>
        <w:spacing w:before="240" w:after="240"/>
      </w:pPr>
      <w:r>
        <w:t>Esto creí escuchar como respuesta</w:t>
      </w:r>
    </w:p>
    <w:p w14:paraId="56B976A3" w14:textId="77777777" w:rsidR="00903E67" w:rsidRDefault="00903E67" w:rsidP="005636B6">
      <w:pPr>
        <w:spacing w:before="240" w:after="240"/>
      </w:pPr>
      <w:r>
        <w:t>un poco más allá de donde estaba,</w:t>
      </w:r>
    </w:p>
    <w:p w14:paraId="24093910" w14:textId="77777777" w:rsidR="00903E67" w:rsidRDefault="00903E67" w:rsidP="005636B6">
      <w:pPr>
        <w:spacing w:before="240" w:after="240"/>
      </w:pPr>
      <w:r>
        <w:t>por lo que procuré seguir oyendo.</w:t>
      </w:r>
    </w:p>
    <w:p w14:paraId="10DED93B" w14:textId="77777777" w:rsidR="00903E67" w:rsidRDefault="00903E67" w:rsidP="005636B6">
      <w:pPr>
        <w:spacing w:before="240" w:after="240"/>
      </w:pPr>
      <w:r>
        <w:t>Entre otras vi a una sombra que en su aspecto</w:t>
      </w:r>
    </w:p>
    <w:p w14:paraId="50406BAC" w14:textId="77777777" w:rsidR="00903E67" w:rsidRDefault="00903E67" w:rsidP="005636B6">
      <w:pPr>
        <w:spacing w:before="240" w:after="240"/>
      </w:pPr>
      <w:r>
        <w:t>esperaba; y si alguno dice "¿Cómo?",</w:t>
      </w:r>
    </w:p>
    <w:p w14:paraId="526F8B03" w14:textId="77777777" w:rsidR="00903E67" w:rsidRDefault="00903E67" w:rsidP="005636B6">
      <w:pPr>
        <w:spacing w:before="240" w:after="240"/>
      </w:pPr>
      <w:r>
        <w:t>alzaba la barbilla como un ciego.</w:t>
      </w:r>
    </w:p>
    <w:p w14:paraId="1C34D0A7" w14:textId="77777777" w:rsidR="00903E67" w:rsidRDefault="00903E67" w:rsidP="005636B6">
      <w:pPr>
        <w:spacing w:before="240" w:after="240"/>
      </w:pPr>
      <w:r>
        <w:t>«Alma que por subir te estás domando,</w:t>
      </w:r>
    </w:p>
    <w:p w14:paraId="313552FD" w14:textId="77777777" w:rsidR="00903E67" w:rsidRDefault="00903E67" w:rsidP="005636B6">
      <w:pPr>
        <w:spacing w:before="240" w:after="240"/>
      </w:pPr>
      <w:r>
        <w:t>si eres -le dije ~ me respondiste,</w:t>
      </w:r>
    </w:p>
    <w:p w14:paraId="65BD6FDA" w14:textId="77777777" w:rsidR="00903E67" w:rsidRDefault="00903E67" w:rsidP="005636B6">
      <w:pPr>
        <w:spacing w:before="240" w:after="240"/>
      </w:pPr>
      <w:r>
        <w:t>haz que conozca tu nombre o tu patria.»</w:t>
      </w:r>
    </w:p>
    <w:p w14:paraId="2F78E406" w14:textId="77777777" w:rsidR="00903E67" w:rsidRDefault="00903E67" w:rsidP="005636B6">
      <w:pPr>
        <w:spacing w:before="240" w:after="240"/>
      </w:pPr>
      <w:r>
        <w:t>«Yo fui Sienesa -repuso-- y con estos</w:t>
      </w:r>
    </w:p>
    <w:p w14:paraId="4BD08E40" w14:textId="77777777" w:rsidR="00903E67" w:rsidRDefault="00903E67" w:rsidP="005636B6">
      <w:pPr>
        <w:spacing w:before="240" w:after="240"/>
      </w:pPr>
      <w:r>
        <w:t>otros enmiendo aquí la mala vida,</w:t>
      </w:r>
    </w:p>
    <w:p w14:paraId="1AEDFF73" w14:textId="77777777" w:rsidR="00903E67" w:rsidRDefault="00903E67" w:rsidP="005636B6">
      <w:pPr>
        <w:spacing w:before="240" w:after="240"/>
      </w:pPr>
      <w:r>
        <w:t>pidiendo a Aquél que nos conceda el verle.</w:t>
      </w:r>
    </w:p>
    <w:p w14:paraId="376D9C38" w14:textId="77777777" w:rsidR="00903E67" w:rsidRDefault="00903E67" w:rsidP="005636B6">
      <w:pPr>
        <w:spacing w:before="240" w:after="240"/>
      </w:pPr>
      <w:r>
        <w:t>No fui sabia, aunque Sapia me llamaron,</w:t>
      </w:r>
    </w:p>
    <w:p w14:paraId="030EE817" w14:textId="77777777" w:rsidR="00903E67" w:rsidRDefault="00903E67" w:rsidP="005636B6">
      <w:pPr>
        <w:spacing w:before="240" w:after="240"/>
      </w:pPr>
      <w:r>
        <w:t>y fui con las desgracias de los otros</w:t>
      </w:r>
    </w:p>
    <w:p w14:paraId="6DEA625D" w14:textId="77777777" w:rsidR="00903E67" w:rsidRDefault="00903E67" w:rsidP="005636B6">
      <w:pPr>
        <w:spacing w:before="240" w:after="240"/>
      </w:pPr>
      <w:r>
        <w:t>aún más feliz que con las dichas mías.</w:t>
      </w:r>
    </w:p>
    <w:p w14:paraId="53CC89D7" w14:textId="77777777" w:rsidR="00903E67" w:rsidRDefault="00903E67" w:rsidP="005636B6">
      <w:pPr>
        <w:spacing w:before="240" w:after="240"/>
      </w:pPr>
      <w:r>
        <w:t>Y para que no creas que te miento,</w:t>
      </w:r>
    </w:p>
    <w:p w14:paraId="68D0D7D7" w14:textId="77777777" w:rsidR="00903E67" w:rsidRDefault="00903E67" w:rsidP="005636B6">
      <w:pPr>
        <w:spacing w:before="240" w:after="240"/>
      </w:pPr>
      <w:r>
        <w:t>oye si fui, como te digo, loca,</w:t>
      </w:r>
    </w:p>
    <w:p w14:paraId="2EF55209" w14:textId="77777777" w:rsidR="00903E67" w:rsidRDefault="00903E67" w:rsidP="005636B6">
      <w:pPr>
        <w:spacing w:before="240" w:after="240"/>
      </w:pPr>
      <w:r>
        <w:lastRenderedPageBreak/>
        <w:t>ya descendiendo el arco de mis años.</w:t>
      </w:r>
    </w:p>
    <w:p w14:paraId="1458F193" w14:textId="77777777" w:rsidR="00903E67" w:rsidRDefault="00903E67" w:rsidP="005636B6">
      <w:pPr>
        <w:spacing w:before="240" w:after="240"/>
      </w:pPr>
      <w:r>
        <w:t>Mis paisanos estaban junto a Colle</w:t>
      </w:r>
    </w:p>
    <w:p w14:paraId="333840C3" w14:textId="77777777" w:rsidR="00903E67" w:rsidRDefault="00903E67" w:rsidP="005636B6">
      <w:pPr>
        <w:spacing w:before="240" w:after="240"/>
      </w:pPr>
      <w:r>
        <w:t>cerca del campo de sus enemigos,</w:t>
      </w:r>
    </w:p>
    <w:p w14:paraId="101940B3" w14:textId="77777777" w:rsidR="00903E67" w:rsidRDefault="00903E67" w:rsidP="005636B6">
      <w:pPr>
        <w:spacing w:before="240" w:after="240"/>
      </w:pPr>
      <w:r>
        <w:t>y yo pedía a Dios lo que El quería.</w:t>
      </w:r>
    </w:p>
    <w:p w14:paraId="33D3CDEC" w14:textId="77777777" w:rsidR="00903E67" w:rsidRDefault="00903E67" w:rsidP="005636B6">
      <w:pPr>
        <w:spacing w:before="240" w:after="240"/>
      </w:pPr>
      <w:r>
        <w:t>Vencidos y obligados a los pasos</w:t>
      </w:r>
    </w:p>
    <w:p w14:paraId="5F8FA7BB" w14:textId="77777777" w:rsidR="00903E67" w:rsidRDefault="00903E67" w:rsidP="005636B6">
      <w:pPr>
        <w:spacing w:before="240" w:after="240"/>
      </w:pPr>
      <w:r>
        <w:t>amargos de la fuga, al yo saberlo,</w:t>
      </w:r>
    </w:p>
    <w:p w14:paraId="25229856" w14:textId="77777777" w:rsidR="00903E67" w:rsidRDefault="00903E67" w:rsidP="005636B6">
      <w:pPr>
        <w:spacing w:before="240" w:after="240"/>
      </w:pPr>
      <w:r>
        <w:t>gocé de una alegría incomparable,</w:t>
      </w:r>
    </w:p>
    <w:p w14:paraId="3B3AE832" w14:textId="77777777" w:rsidR="00903E67" w:rsidRDefault="00903E67" w:rsidP="005636B6">
      <w:pPr>
        <w:spacing w:before="240" w:after="240"/>
      </w:pPr>
      <w:r>
        <w:t>tanto que arriba alcé atrevido el rostro</w:t>
      </w:r>
    </w:p>
    <w:p w14:paraId="5DEA8E8B" w14:textId="77777777" w:rsidR="00903E67" w:rsidRDefault="00903E67" w:rsidP="005636B6">
      <w:pPr>
        <w:spacing w:before="240" w:after="240"/>
      </w:pPr>
      <w:r>
        <w:t>gritando a Dios: «De ahora no te temo»</w:t>
      </w:r>
    </w:p>
    <w:p w14:paraId="0A6B562C" w14:textId="77777777" w:rsidR="00903E67" w:rsidRDefault="00903E67" w:rsidP="005636B6">
      <w:pPr>
        <w:spacing w:before="240" w:after="240"/>
      </w:pPr>
      <w:r>
        <w:t>como hace el mirlo con poca bonanza.</w:t>
      </w:r>
    </w:p>
    <w:p w14:paraId="52D58A22" w14:textId="77777777" w:rsidR="00903E67" w:rsidRDefault="00903E67" w:rsidP="005636B6">
      <w:pPr>
        <w:spacing w:before="240" w:after="240"/>
      </w:pPr>
      <w:r>
        <w:t>La paz quise con Dios ya en el extremo</w:t>
      </w:r>
    </w:p>
    <w:p w14:paraId="65212460" w14:textId="77777777" w:rsidR="00903E67" w:rsidRDefault="00903E67" w:rsidP="005636B6">
      <w:pPr>
        <w:spacing w:before="240" w:after="240"/>
      </w:pPr>
      <w:r>
        <w:t>de mi vivir; y por la penitencia</w:t>
      </w:r>
    </w:p>
    <w:p w14:paraId="437D518A" w14:textId="77777777" w:rsidR="00903E67" w:rsidRDefault="00903E67" w:rsidP="005636B6">
      <w:pPr>
        <w:spacing w:before="240" w:after="240"/>
      </w:pPr>
      <w:r>
        <w:t>no estaría cumplida ya mi deuda,</w:t>
      </w:r>
    </w:p>
    <w:p w14:paraId="39ADECBB" w14:textId="77777777" w:rsidR="00903E67" w:rsidRDefault="00903E67" w:rsidP="005636B6">
      <w:pPr>
        <w:spacing w:before="240" w:after="240"/>
      </w:pPr>
      <w:r>
        <w:t>si no me hubiese Piero Pettinaio</w:t>
      </w:r>
    </w:p>
    <w:p w14:paraId="605F945A" w14:textId="77777777" w:rsidR="00903E67" w:rsidRDefault="00903E67" w:rsidP="005636B6">
      <w:pPr>
        <w:spacing w:before="240" w:after="240"/>
      </w:pPr>
      <w:r>
        <w:t>recordado en sus santas oraciones,</w:t>
      </w:r>
    </w:p>
    <w:p w14:paraId="4DCB3967" w14:textId="77777777" w:rsidR="00903E67" w:rsidRDefault="00903E67" w:rsidP="005636B6">
      <w:pPr>
        <w:spacing w:before="240" w:after="240"/>
      </w:pPr>
      <w:r>
        <w:t>quien se apiadó de mí caritativo.</w:t>
      </w:r>
    </w:p>
    <w:p w14:paraId="0866162A" w14:textId="77777777" w:rsidR="00903E67" w:rsidRDefault="00903E67" w:rsidP="005636B6">
      <w:pPr>
        <w:spacing w:before="240" w:after="240"/>
      </w:pPr>
      <w:r>
        <w:t>¿Tú quién eres, que nuestra condición</w:t>
      </w:r>
    </w:p>
    <w:p w14:paraId="4F6CF265" w14:textId="77777777" w:rsidR="00903E67" w:rsidRDefault="00903E67" w:rsidP="005636B6">
      <w:pPr>
        <w:spacing w:before="240" w:after="240"/>
      </w:pPr>
      <w:r>
        <w:t>vas preguntando, con los ojos libres,</w:t>
      </w:r>
    </w:p>
    <w:p w14:paraId="219BDBD1" w14:textId="77777777" w:rsidR="00903E67" w:rsidRDefault="00903E67" w:rsidP="005636B6">
      <w:pPr>
        <w:spacing w:before="240" w:after="240"/>
      </w:pPr>
      <w:r>
        <w:t>como yo creo, y respirando hablas?»</w:t>
      </w:r>
    </w:p>
    <w:p w14:paraId="734CB392" w14:textId="77777777" w:rsidR="00903E67" w:rsidRDefault="00903E67" w:rsidP="005636B6">
      <w:pPr>
        <w:spacing w:before="240" w:after="240"/>
      </w:pPr>
      <w:r>
        <w:lastRenderedPageBreak/>
        <w:t>«Los ojos ---dije acaso aquí me cierren,</w:t>
      </w:r>
    </w:p>
    <w:p w14:paraId="6091CF4A" w14:textId="77777777" w:rsidR="00903E67" w:rsidRDefault="00903E67" w:rsidP="005636B6">
      <w:pPr>
        <w:spacing w:before="240" w:after="240"/>
      </w:pPr>
      <w:r>
        <w:t>mas poco tiempo, pues escasamente</w:t>
      </w:r>
    </w:p>
    <w:p w14:paraId="54CA2F69" w14:textId="77777777" w:rsidR="00903E67" w:rsidRDefault="00903E67" w:rsidP="005636B6">
      <w:pPr>
        <w:spacing w:before="240" w:after="240"/>
      </w:pPr>
      <w:r>
        <w:t>he pecado de haber tenido envidia.</w:t>
      </w:r>
    </w:p>
    <w:p w14:paraId="6B89ADB4" w14:textId="77777777" w:rsidR="00903E67" w:rsidRDefault="00903E67" w:rsidP="005636B6">
      <w:pPr>
        <w:spacing w:before="240" w:after="240"/>
      </w:pPr>
      <w:r>
        <w:t>Mucho es mayor el miedo que suspende</w:t>
      </w:r>
    </w:p>
    <w:p w14:paraId="1BD9B513" w14:textId="77777777" w:rsidR="00903E67" w:rsidRDefault="00903E67" w:rsidP="005636B6">
      <w:pPr>
        <w:spacing w:before="240" w:after="240"/>
      </w:pPr>
      <w:r>
        <w:t>mi alma del tormento de allí abajo,</w:t>
      </w:r>
    </w:p>
    <w:p w14:paraId="0A0455EC" w14:textId="77777777" w:rsidR="00903E67" w:rsidRDefault="00903E67" w:rsidP="005636B6">
      <w:pPr>
        <w:spacing w:before="240" w:after="240"/>
      </w:pPr>
      <w:r>
        <w:t>que ya parece pesarme esa carga.»</w:t>
      </w:r>
    </w:p>
    <w:p w14:paraId="6361052A" w14:textId="77777777" w:rsidR="00903E67" w:rsidRDefault="00903E67" w:rsidP="005636B6">
      <w:pPr>
        <w:spacing w:before="240" w:after="240"/>
      </w:pPr>
      <w:r>
        <w:t>Y ella me dijo: «¿Quién te ha conducido</w:t>
      </w:r>
    </w:p>
    <w:p w14:paraId="1C101292" w14:textId="77777777" w:rsidR="00903E67" w:rsidRDefault="00903E67" w:rsidP="005636B6">
      <w:pPr>
        <w:spacing w:before="240" w:after="240"/>
      </w:pPr>
      <w:r>
        <w:t>entre nosotros, que volver esperas?»</w:t>
      </w:r>
    </w:p>
    <w:p w14:paraId="2FA53D9D" w14:textId="77777777" w:rsidR="00903E67" w:rsidRDefault="00903E67" w:rsidP="005636B6">
      <w:pPr>
        <w:spacing w:before="240" w:after="240"/>
      </w:pPr>
      <w:r>
        <w:t>Y yo: «Este que está aquí sin decir nada.</w:t>
      </w:r>
    </w:p>
    <w:p w14:paraId="713969F4" w14:textId="77777777" w:rsidR="00903E67" w:rsidRDefault="00903E67" w:rsidP="005636B6">
      <w:pPr>
        <w:spacing w:before="240" w:after="240"/>
      </w:pPr>
      <w:r>
        <w:t>Vivo estoy; por lo cual puedes pedirrne,</w:t>
      </w:r>
    </w:p>
    <w:p w14:paraId="42A29F24" w14:textId="77777777" w:rsidR="00903E67" w:rsidRDefault="00903E67" w:rsidP="005636B6">
      <w:pPr>
        <w:spacing w:before="240" w:after="240"/>
      </w:pPr>
      <w:r>
        <w:t>espíritu elegido, si es preciso</w:t>
      </w:r>
    </w:p>
    <w:p w14:paraId="73BFF853" w14:textId="77777777" w:rsidR="00903E67" w:rsidRDefault="00903E67" w:rsidP="005636B6">
      <w:pPr>
        <w:spacing w:before="240" w:after="240"/>
      </w:pPr>
      <w:r>
        <w:t>que allí mueva por ti mis pies mortales.»</w:t>
      </w:r>
    </w:p>
    <w:p w14:paraId="26A67699" w14:textId="77777777" w:rsidR="00903E67" w:rsidRDefault="00903E67" w:rsidP="005636B6">
      <w:pPr>
        <w:spacing w:before="240" w:after="240"/>
      </w:pPr>
      <w:r>
        <w:t>«Tan rara cosa de escuchar es ésta,</w:t>
      </w:r>
    </w:p>
    <w:p w14:paraId="5B209B87" w14:textId="77777777" w:rsidR="00903E67" w:rsidRDefault="00903E67" w:rsidP="005636B6">
      <w:pPr>
        <w:spacing w:before="240" w:after="240"/>
      </w:pPr>
      <w:r>
        <w:t>que es signo --dije,- de que Dios te ama;</w:t>
      </w:r>
    </w:p>
    <w:p w14:paraId="0CFB82FB" w14:textId="77777777" w:rsidR="00903E67" w:rsidRDefault="00903E67" w:rsidP="005636B6">
      <w:pPr>
        <w:spacing w:before="240" w:after="240"/>
      </w:pPr>
      <w:r>
        <w:t>con tus plegarias puedes ayudarme.</w:t>
      </w:r>
    </w:p>
    <w:p w14:paraId="27DC911B" w14:textId="77777777" w:rsidR="00903E67" w:rsidRDefault="00903E67" w:rsidP="005636B6">
      <w:pPr>
        <w:spacing w:before="240" w:after="240"/>
      </w:pPr>
      <w:r>
        <w:t>Y te suplico, por lo que más quieras,</w:t>
      </w:r>
    </w:p>
    <w:p w14:paraId="53B77BF2" w14:textId="77777777" w:rsidR="00903E67" w:rsidRDefault="00903E67" w:rsidP="005636B6">
      <w:pPr>
        <w:spacing w:before="240" w:after="240"/>
      </w:pPr>
      <w:r>
        <w:t>que si pisas la tierra de Toscana,</w:t>
      </w:r>
    </w:p>
    <w:p w14:paraId="411AC32A" w14:textId="77777777" w:rsidR="00903E67" w:rsidRDefault="00903E67" w:rsidP="005636B6">
      <w:pPr>
        <w:spacing w:before="240" w:after="240"/>
      </w:pPr>
      <w:r>
        <w:t>que a mis parientes mi fama devuelvas.</w:t>
      </w:r>
    </w:p>
    <w:p w14:paraId="3ABDEA57" w14:textId="77777777" w:rsidR="00903E67" w:rsidRDefault="00903E67" w:rsidP="005636B6">
      <w:pPr>
        <w:spacing w:before="240" w:after="240"/>
      </w:pPr>
      <w:r>
        <w:t>Están entre los necios que ahora esperan</w:t>
      </w:r>
    </w:p>
    <w:p w14:paraId="22D3DB68" w14:textId="77777777" w:rsidR="00903E67" w:rsidRDefault="00903E67" w:rsidP="005636B6">
      <w:pPr>
        <w:spacing w:before="240" w:after="240"/>
      </w:pPr>
      <w:r>
        <w:lastRenderedPageBreak/>
        <w:t>en Talamón, y allí más esperanzas</w:t>
      </w:r>
    </w:p>
    <w:p w14:paraId="3494E96B" w14:textId="77777777" w:rsidR="00903E67" w:rsidRDefault="00903E67" w:rsidP="005636B6">
      <w:pPr>
        <w:spacing w:before="240" w:after="240"/>
      </w:pPr>
      <w:r>
        <w:t>perderán que en la busca de la Diana.</w:t>
      </w:r>
    </w:p>
    <w:p w14:paraId="4FCB7008" w14:textId="77777777" w:rsidR="00903E67" w:rsidRDefault="00903E67" w:rsidP="005636B6">
      <w:pPr>
        <w:spacing w:before="240" w:after="240"/>
      </w:pPr>
      <w:r>
        <w:t>Pero más perderán los almirantes.</w:t>
      </w:r>
    </w:p>
    <w:p w14:paraId="6FB2C352" w14:textId="2BD20876" w:rsidR="00903E67" w:rsidRDefault="00903E67" w:rsidP="005636B6">
      <w:pPr>
        <w:pStyle w:val="Ttulo2"/>
        <w:spacing w:before="240" w:after="240"/>
      </w:pPr>
      <w:r>
        <w:br w:type="page"/>
      </w:r>
      <w:bookmarkStart w:id="53" w:name="_Toc196140976"/>
      <w:r>
        <w:lastRenderedPageBreak/>
        <w:t>CANTO XIV</w:t>
      </w:r>
      <w:bookmarkEnd w:id="53"/>
    </w:p>
    <w:p w14:paraId="37FC1215" w14:textId="77777777" w:rsidR="00903E67" w:rsidRDefault="00903E67" w:rsidP="005636B6">
      <w:pPr>
        <w:spacing w:before="240" w:after="240"/>
      </w:pPr>
      <w:r>
        <w:t>«¿Quién es éste que sube nuestro monte</w:t>
      </w:r>
    </w:p>
    <w:p w14:paraId="5C4E7BAE" w14:textId="77777777" w:rsidR="00903E67" w:rsidRDefault="00903E67" w:rsidP="005636B6">
      <w:pPr>
        <w:spacing w:before="240" w:after="240"/>
      </w:pPr>
      <w:r>
        <w:t>antes de que la muerte alas le diera,</w:t>
      </w:r>
    </w:p>
    <w:p w14:paraId="49EBAA10" w14:textId="77777777" w:rsidR="00903E67" w:rsidRDefault="00903E67" w:rsidP="005636B6">
      <w:pPr>
        <w:spacing w:before="240" w:after="240"/>
      </w:pPr>
      <w:r>
        <w:t>y abre los ojos y los cierra a gusto?»</w:t>
      </w:r>
    </w:p>
    <w:p w14:paraId="70E7F835" w14:textId="77777777" w:rsidR="00903E67" w:rsidRDefault="00903E67" w:rsidP="005636B6">
      <w:pPr>
        <w:spacing w:before="240" w:after="240"/>
      </w:pPr>
      <w:r>
        <w:t>«No sé quién es, mas sé que no está sólo;</w:t>
      </w:r>
    </w:p>
    <w:p w14:paraId="0E2A05A3" w14:textId="77777777" w:rsidR="00903E67" w:rsidRDefault="00903E67" w:rsidP="005636B6">
      <w:pPr>
        <w:spacing w:before="240" w:after="240"/>
      </w:pPr>
      <w:r>
        <w:t>interrógale tú que estás más cerca,</w:t>
      </w:r>
    </w:p>
    <w:p w14:paraId="7D2705C5" w14:textId="77777777" w:rsidR="00903E67" w:rsidRDefault="00903E67" w:rsidP="005636B6">
      <w:pPr>
        <w:spacing w:before="240" w:after="240"/>
      </w:pPr>
      <w:r>
        <w:t>y recíbelo bien, para que hable.»</w:t>
      </w:r>
    </w:p>
    <w:p w14:paraId="5D154250" w14:textId="77777777" w:rsidR="00903E67" w:rsidRDefault="00903E67" w:rsidP="005636B6">
      <w:pPr>
        <w:spacing w:before="240" w:after="240"/>
      </w:pPr>
      <w:r>
        <w:t>Así dos, apoyado uno en el otro,</w:t>
      </w:r>
    </w:p>
    <w:p w14:paraId="139DD8B2" w14:textId="77777777" w:rsidR="00903E67" w:rsidRDefault="00903E67" w:rsidP="005636B6">
      <w:pPr>
        <w:spacing w:before="240" w:after="240"/>
      </w:pPr>
      <w:r>
        <w:t>conversaban de mí a mano derecha;</w:t>
      </w:r>
    </w:p>
    <w:p w14:paraId="298EF224" w14:textId="77777777" w:rsidR="00903E67" w:rsidRDefault="00903E67" w:rsidP="005636B6">
      <w:pPr>
        <w:spacing w:before="240" w:after="240"/>
      </w:pPr>
      <w:r>
        <w:t>luego los rostros, para hablar alzaron.</w:t>
      </w:r>
    </w:p>
    <w:p w14:paraId="6BEC21DF" w14:textId="77777777" w:rsidR="00903E67" w:rsidRDefault="00903E67" w:rsidP="005636B6">
      <w:pPr>
        <w:spacing w:before="240" w:after="240"/>
      </w:pPr>
      <w:r>
        <w:t>Y dijo uno: «Oh alma que ligada</w:t>
      </w:r>
    </w:p>
    <w:p w14:paraId="5CDC5D33" w14:textId="77777777" w:rsidR="00903E67" w:rsidRDefault="00903E67" w:rsidP="005636B6">
      <w:pPr>
        <w:spacing w:before="240" w:after="240"/>
      </w:pPr>
      <w:r>
        <w:t>al cuerpo todavía, al cielo marchas,</w:t>
      </w:r>
    </w:p>
    <w:p w14:paraId="0CF04AAB" w14:textId="77777777" w:rsidR="00903E67" w:rsidRDefault="00903E67" w:rsidP="005636B6">
      <w:pPr>
        <w:spacing w:before="240" w:after="240"/>
      </w:pPr>
      <w:r>
        <w:t>por caridad consuélanos y dinos</w:t>
      </w:r>
    </w:p>
    <w:p w14:paraId="796D2D20" w14:textId="77777777" w:rsidR="00903E67" w:rsidRDefault="00903E67" w:rsidP="005636B6">
      <w:pPr>
        <w:spacing w:before="240" w:after="240"/>
      </w:pPr>
      <w:r>
        <w:t>quién eres y de dónde, pues nos causas</w:t>
      </w:r>
    </w:p>
    <w:p w14:paraId="6C692EDE" w14:textId="77777777" w:rsidR="00903E67" w:rsidRDefault="00903E67" w:rsidP="005636B6">
      <w:pPr>
        <w:spacing w:before="240" w:after="240"/>
      </w:pPr>
      <w:r>
        <w:t>con tu gracia tan grande maravilla,</w:t>
      </w:r>
    </w:p>
    <w:p w14:paraId="1A37D96F" w14:textId="77777777" w:rsidR="00903E67" w:rsidRDefault="00903E67" w:rsidP="005636B6">
      <w:pPr>
        <w:spacing w:before="240" w:after="240"/>
      </w:pPr>
      <w:r>
        <w:t>cuanto pide una cosa inusitada.»</w:t>
      </w:r>
    </w:p>
    <w:p w14:paraId="6B9D489E" w14:textId="77777777" w:rsidR="00903E67" w:rsidRDefault="00903E67" w:rsidP="005636B6">
      <w:pPr>
        <w:spacing w:before="240" w:after="240"/>
      </w:pPr>
      <w:r>
        <w:t>Y yo: «Se extiende en medio de Toscana</w:t>
      </w:r>
    </w:p>
    <w:p w14:paraId="0BF7D8AD" w14:textId="77777777" w:rsidR="00903E67" w:rsidRDefault="00903E67" w:rsidP="005636B6">
      <w:pPr>
        <w:spacing w:before="240" w:after="240"/>
      </w:pPr>
      <w:r>
        <w:t>un riachuelo que nace en Falterona,</w:t>
      </w:r>
    </w:p>
    <w:p w14:paraId="3E402151" w14:textId="77777777" w:rsidR="00903E67" w:rsidRDefault="00903E67" w:rsidP="005636B6">
      <w:pPr>
        <w:spacing w:before="240" w:after="240"/>
      </w:pPr>
      <w:r>
        <w:t>y no le sacian cien millas de curso.</w:t>
      </w:r>
    </w:p>
    <w:p w14:paraId="3D4AEA4E" w14:textId="77777777" w:rsidR="00903E67" w:rsidRDefault="00903E67" w:rsidP="005636B6">
      <w:pPr>
        <w:spacing w:before="240" w:after="240"/>
      </w:pPr>
      <w:r>
        <w:lastRenderedPageBreak/>
        <w:t>junto a él este cuerpo me fue dado;</w:t>
      </w:r>
    </w:p>
    <w:p w14:paraId="7E0B8FEB" w14:textId="77777777" w:rsidR="00903E67" w:rsidRDefault="00903E67" w:rsidP="005636B6">
      <w:pPr>
        <w:spacing w:before="240" w:after="240"/>
      </w:pPr>
      <w:r>
        <w:t>decir quién soy sería hablar en balde,</w:t>
      </w:r>
    </w:p>
    <w:p w14:paraId="1C9D258E" w14:textId="77777777" w:rsidR="00903E67" w:rsidRDefault="00903E67" w:rsidP="005636B6">
      <w:pPr>
        <w:spacing w:before="240" w:after="240"/>
      </w:pPr>
      <w:r>
        <w:t>pues mi nombre es aún poco conocido.»</w:t>
      </w:r>
    </w:p>
    <w:p w14:paraId="53B683BD" w14:textId="77777777" w:rsidR="00903E67" w:rsidRDefault="00903E67" w:rsidP="005636B6">
      <w:pPr>
        <w:spacing w:before="240" w:after="240"/>
      </w:pPr>
      <w:r>
        <w:t>«Si he penetrado bien lo que me has dicho</w:t>
      </w:r>
    </w:p>
    <w:p w14:paraId="1BE8CA9F" w14:textId="77777777" w:rsidR="00903E67" w:rsidRDefault="00903E67" w:rsidP="005636B6">
      <w:pPr>
        <w:spacing w:before="240" w:after="240"/>
      </w:pPr>
      <w:r>
        <w:t>con mi intelecto -me repuso entonces</w:t>
      </w:r>
    </w:p>
    <w:p w14:paraId="4CB1EAE3" w14:textId="77777777" w:rsidR="00903E67" w:rsidRDefault="00903E67" w:rsidP="005636B6">
      <w:pPr>
        <w:spacing w:before="240" w:after="240"/>
      </w:pPr>
      <w:r>
        <w:t>el que dijo primero- hablas del Arno.»</w:t>
      </w:r>
    </w:p>
    <w:p w14:paraId="608CD7FC" w14:textId="77777777" w:rsidR="00903E67" w:rsidRDefault="00903E67" w:rsidP="005636B6">
      <w:pPr>
        <w:spacing w:before="240" w:after="240"/>
      </w:pPr>
      <w:r>
        <w:t>Y el otro le repuso: «¿Por qué esconde</w:t>
      </w:r>
    </w:p>
    <w:p w14:paraId="1646D05E" w14:textId="77777777" w:rsidR="00903E67" w:rsidRDefault="00903E67" w:rsidP="005636B6">
      <w:pPr>
        <w:spacing w:before="240" w:after="240"/>
      </w:pPr>
      <w:r>
        <w:t>éste cuál es el nombre de aquel río,</w:t>
      </w:r>
    </w:p>
    <w:p w14:paraId="35B45641" w14:textId="77777777" w:rsidR="00903E67" w:rsidRDefault="00903E67" w:rsidP="005636B6">
      <w:pPr>
        <w:spacing w:before="240" w:after="240"/>
      </w:pPr>
      <w:r>
        <w:t>cual hace el hombre con cosas horribles?»</w:t>
      </w:r>
    </w:p>
    <w:p w14:paraId="625DC69D" w14:textId="77777777" w:rsidR="00903E67" w:rsidRDefault="00903E67" w:rsidP="005636B6">
      <w:pPr>
        <w:spacing w:before="240" w:after="240"/>
      </w:pPr>
      <w:r>
        <w:t>y la sombra de aquello preguntada</w:t>
      </w:r>
    </w:p>
    <w:p w14:paraId="42996E6B" w14:textId="77777777" w:rsidR="00903E67" w:rsidRDefault="00903E67" w:rsidP="005636B6">
      <w:pPr>
        <w:spacing w:before="240" w:after="240"/>
      </w:pPr>
      <w:r>
        <w:t>así le replicó: «No sé, mas justo</w:t>
      </w:r>
    </w:p>
    <w:p w14:paraId="132DE29B" w14:textId="77777777" w:rsidR="00903E67" w:rsidRDefault="00903E67" w:rsidP="005636B6">
      <w:pPr>
        <w:spacing w:before="240" w:after="240"/>
      </w:pPr>
      <w:r>
        <w:t>es que perezca de tal valle el nombre;</w:t>
      </w:r>
    </w:p>
    <w:p w14:paraId="625AFEB7" w14:textId="77777777" w:rsidR="00903E67" w:rsidRDefault="00903E67" w:rsidP="005636B6">
      <w:pPr>
        <w:spacing w:before="240" w:after="240"/>
      </w:pPr>
      <w:r>
        <w:t>porque desde su cuna, en que el macizo</w:t>
      </w:r>
    </w:p>
    <w:p w14:paraId="57EAAB57" w14:textId="77777777" w:rsidR="00903E67" w:rsidRDefault="00903E67" w:rsidP="005636B6">
      <w:pPr>
        <w:spacing w:before="240" w:after="240"/>
      </w:pPr>
      <w:r>
        <w:t>del que es trunco el Peloro, tan preñado</w:t>
      </w:r>
    </w:p>
    <w:p w14:paraId="60BC01EB" w14:textId="77777777" w:rsidR="00903E67" w:rsidRDefault="00903E67" w:rsidP="005636B6">
      <w:pPr>
        <w:spacing w:before="240" w:after="240"/>
      </w:pPr>
      <w:r>
        <w:t>está, que en pocos sitios le superan,</w:t>
      </w:r>
    </w:p>
    <w:p w14:paraId="27A281FE" w14:textId="77777777" w:rsidR="00903E67" w:rsidRDefault="00903E67" w:rsidP="005636B6">
      <w:pPr>
        <w:spacing w:before="240" w:after="240"/>
      </w:pPr>
      <w:r>
        <w:t>hasta el lugar aquel donde devuelve</w:t>
      </w:r>
    </w:p>
    <w:p w14:paraId="2061BD26" w14:textId="77777777" w:rsidR="00903E67" w:rsidRDefault="00903E67" w:rsidP="005636B6">
      <w:pPr>
        <w:spacing w:before="240" w:after="240"/>
      </w:pPr>
      <w:r>
        <w:t>lo que el sol ha secado en la marina,</w:t>
      </w:r>
    </w:p>
    <w:p w14:paraId="60A22668" w14:textId="77777777" w:rsidR="00903E67" w:rsidRDefault="00903E67" w:rsidP="005636B6">
      <w:pPr>
        <w:spacing w:before="240" w:after="240"/>
      </w:pPr>
      <w:r>
        <w:t>de donde toman su caudal los ríos,</w:t>
      </w:r>
    </w:p>
    <w:p w14:paraId="47A8482F" w14:textId="77777777" w:rsidR="00903E67" w:rsidRDefault="00903E67" w:rsidP="005636B6">
      <w:pPr>
        <w:spacing w:before="240" w:after="240"/>
      </w:pPr>
      <w:r>
        <w:t>es la virtud enemiga de todos</w:t>
      </w:r>
    </w:p>
    <w:p w14:paraId="1DE61C33" w14:textId="77777777" w:rsidR="00903E67" w:rsidRDefault="00903E67" w:rsidP="005636B6">
      <w:pPr>
        <w:spacing w:before="240" w:after="240"/>
      </w:pPr>
      <w:r>
        <w:lastRenderedPageBreak/>
        <w:t>y la huyen cual la bicha, o por desgracia</w:t>
      </w:r>
    </w:p>
    <w:p w14:paraId="1FD4A44D" w14:textId="77777777" w:rsidR="00903E67" w:rsidRDefault="00903E67" w:rsidP="005636B6">
      <w:pPr>
        <w:spacing w:before="240" w:after="240"/>
      </w:pPr>
      <w:r>
        <w:t>del sitio, o por mal uso que los mueve:</w:t>
      </w:r>
    </w:p>
    <w:p w14:paraId="3BAFD44C" w14:textId="77777777" w:rsidR="00903E67" w:rsidRDefault="00903E67" w:rsidP="005636B6">
      <w:pPr>
        <w:spacing w:before="240" w:after="240"/>
      </w:pPr>
      <w:r>
        <w:t>tanto han cambiado su naturaleza</w:t>
      </w:r>
    </w:p>
    <w:p w14:paraId="63703588" w14:textId="77777777" w:rsidR="00903E67" w:rsidRDefault="00903E67" w:rsidP="005636B6">
      <w:pPr>
        <w:spacing w:before="240" w:after="240"/>
      </w:pPr>
      <w:r>
        <w:t>los habitantes del mísero valle,</w:t>
      </w:r>
    </w:p>
    <w:p w14:paraId="62C29F03" w14:textId="77777777" w:rsidR="00903E67" w:rsidRDefault="00903E67" w:rsidP="005636B6">
      <w:pPr>
        <w:spacing w:before="240" w:after="240"/>
      </w:pPr>
      <w:r>
        <w:t>cual si hechizados por Circe estuvieran.</w:t>
      </w:r>
    </w:p>
    <w:p w14:paraId="5F5B128D" w14:textId="77777777" w:rsidR="00903E67" w:rsidRDefault="00903E67" w:rsidP="005636B6">
      <w:pPr>
        <w:spacing w:before="240" w:after="240"/>
      </w:pPr>
      <w:r>
        <w:t>Entre cerdos, más dignos de bellotas</w:t>
      </w:r>
    </w:p>
    <w:p w14:paraId="43E38A9B" w14:textId="77777777" w:rsidR="00903E67" w:rsidRDefault="00903E67" w:rsidP="005636B6">
      <w:pPr>
        <w:spacing w:before="240" w:after="240"/>
      </w:pPr>
      <w:r>
        <w:t>que de ningún otro alimento humano,</w:t>
      </w:r>
    </w:p>
    <w:p w14:paraId="0B493EEB" w14:textId="77777777" w:rsidR="00903E67" w:rsidRDefault="00903E67" w:rsidP="005636B6">
      <w:pPr>
        <w:spacing w:before="240" w:after="240"/>
      </w:pPr>
      <w:r>
        <w:t>su pobre curso primero endereza.</w:t>
      </w:r>
    </w:p>
    <w:p w14:paraId="13FF7259" w14:textId="77777777" w:rsidR="00903E67" w:rsidRDefault="00903E67" w:rsidP="005636B6">
      <w:pPr>
        <w:spacing w:before="240" w:after="240"/>
      </w:pPr>
      <w:r>
        <w:t>Chuchos encuentra luego, en la bajada,</w:t>
      </w:r>
    </w:p>
    <w:p w14:paraId="49D283EB" w14:textId="77777777" w:rsidR="00903E67" w:rsidRDefault="00903E67" w:rsidP="005636B6">
      <w:pPr>
        <w:spacing w:before="240" w:after="240"/>
      </w:pPr>
      <w:r>
        <w:t>pero tienen más rabia que fiereza,</w:t>
      </w:r>
    </w:p>
    <w:p w14:paraId="2C1BA211" w14:textId="77777777" w:rsidR="00903E67" w:rsidRDefault="00903E67" w:rsidP="005636B6">
      <w:pPr>
        <w:spacing w:before="240" w:after="240"/>
      </w:pPr>
      <w:r>
        <w:t>y desdeñosa de ellos tuerce el morro.</w:t>
      </w:r>
    </w:p>
    <w:p w14:paraId="3B253BE5" w14:textId="77777777" w:rsidR="00903E67" w:rsidRDefault="00903E67" w:rsidP="005636B6">
      <w:pPr>
        <w:spacing w:before="240" w:after="240"/>
      </w:pPr>
      <w:r>
        <w:t>Va descendiendo; y cuanto más se acrece,</w:t>
      </w:r>
    </w:p>
    <w:p w14:paraId="1E77923E" w14:textId="77777777" w:rsidR="00903E67" w:rsidRDefault="00903E67" w:rsidP="005636B6">
      <w:pPr>
        <w:spacing w:before="240" w:after="240"/>
      </w:pPr>
      <w:r>
        <w:t>halla que lobos se hicieron los perros,</w:t>
      </w:r>
    </w:p>
    <w:p w14:paraId="6C320407" w14:textId="77777777" w:rsidR="00903E67" w:rsidRDefault="00903E67" w:rsidP="005636B6">
      <w:pPr>
        <w:spacing w:before="240" w:after="240"/>
      </w:pPr>
      <w:r>
        <w:t>esa maldita y desgraciada fosa.</w:t>
      </w:r>
    </w:p>
    <w:p w14:paraId="55D16086" w14:textId="77777777" w:rsidR="00903E67" w:rsidRDefault="00903E67" w:rsidP="005636B6">
      <w:pPr>
        <w:spacing w:before="240" w:after="240"/>
      </w:pPr>
      <w:r>
        <w:t>Bajando luego en más profundos cauces,</w:t>
      </w:r>
    </w:p>
    <w:p w14:paraId="5C70E8BE" w14:textId="77777777" w:rsidR="00903E67" w:rsidRDefault="00903E67" w:rsidP="005636B6">
      <w:pPr>
        <w:spacing w:before="240" w:after="240"/>
      </w:pPr>
      <w:r>
        <w:t>halla vulpejas llenas de artimañas,</w:t>
      </w:r>
    </w:p>
    <w:p w14:paraId="729DA8B9" w14:textId="77777777" w:rsidR="00903E67" w:rsidRDefault="00903E67" w:rsidP="005636B6">
      <w:pPr>
        <w:spacing w:before="240" w:after="240"/>
      </w:pPr>
      <w:r>
        <w:t>que no temen las trampas que las cacen.</w:t>
      </w:r>
    </w:p>
    <w:p w14:paraId="255EAA09" w14:textId="77777777" w:rsidR="00903E67" w:rsidRDefault="00903E67" w:rsidP="005636B6">
      <w:pPr>
        <w:spacing w:before="240" w:after="240"/>
      </w:pPr>
      <w:r>
        <w:t>No callaré por más que éste me oiga;</w:t>
      </w:r>
    </w:p>
    <w:p w14:paraId="3BADD33E" w14:textId="77777777" w:rsidR="00903E67" w:rsidRDefault="00903E67" w:rsidP="005636B6">
      <w:pPr>
        <w:spacing w:before="240" w:after="240"/>
      </w:pPr>
      <w:r>
        <w:t>y será al otro útil, si recuerda</w:t>
      </w:r>
    </w:p>
    <w:p w14:paraId="168DBF4D" w14:textId="77777777" w:rsidR="00903E67" w:rsidRDefault="00903E67" w:rsidP="005636B6">
      <w:pPr>
        <w:spacing w:before="240" w:after="240"/>
      </w:pPr>
      <w:r>
        <w:lastRenderedPageBreak/>
        <w:t>lo que un veraz espíritu me ha dicho.</w:t>
      </w:r>
    </w:p>
    <w:p w14:paraId="56F0B547" w14:textId="77777777" w:rsidR="00903E67" w:rsidRDefault="00903E67" w:rsidP="005636B6">
      <w:pPr>
        <w:spacing w:before="240" w:after="240"/>
      </w:pPr>
      <w:r>
        <w:t>Yo veo a tu sobrino que se vuelve</w:t>
      </w:r>
    </w:p>
    <w:p w14:paraId="6B67497F" w14:textId="77777777" w:rsidR="00903E67" w:rsidRDefault="00903E67" w:rsidP="005636B6">
      <w:pPr>
        <w:spacing w:before="240" w:after="240"/>
      </w:pPr>
      <w:r>
        <w:t>cazador de los lobos en la orilla</w:t>
      </w:r>
    </w:p>
    <w:p w14:paraId="747B6BC5" w14:textId="77777777" w:rsidR="00903E67" w:rsidRDefault="00903E67" w:rsidP="005636B6">
      <w:pPr>
        <w:spacing w:before="240" w:after="240"/>
      </w:pPr>
      <w:r>
        <w:t>del fiero río, y los espanta a todos.</w:t>
      </w:r>
    </w:p>
    <w:p w14:paraId="3DE24E4A" w14:textId="77777777" w:rsidR="00903E67" w:rsidRDefault="00903E67" w:rsidP="005636B6">
      <w:pPr>
        <w:spacing w:before="240" w:after="240"/>
      </w:pPr>
      <w:r>
        <w:t>Vende su carne todavía viva;</w:t>
      </w:r>
    </w:p>
    <w:p w14:paraId="2DE2521D" w14:textId="77777777" w:rsidR="00903E67" w:rsidRDefault="00903E67" w:rsidP="005636B6">
      <w:pPr>
        <w:spacing w:before="240" w:after="240"/>
      </w:pPr>
      <w:r>
        <w:t>luego los mata como antigua fiera;</w:t>
      </w:r>
    </w:p>
    <w:p w14:paraId="5E74E538" w14:textId="77777777" w:rsidR="00903E67" w:rsidRDefault="00903E67" w:rsidP="005636B6">
      <w:pPr>
        <w:spacing w:before="240" w:after="240"/>
      </w:pPr>
      <w:r>
        <w:t>la vida a muchos, y él la honra se quita.</w:t>
      </w:r>
    </w:p>
    <w:p w14:paraId="458A8882" w14:textId="77777777" w:rsidR="00903E67" w:rsidRDefault="00903E67" w:rsidP="005636B6">
      <w:pPr>
        <w:spacing w:before="240" w:after="240"/>
      </w:pPr>
      <w:r>
        <w:t>Sangriento sale de la triste selva;</w:t>
      </w:r>
    </w:p>
    <w:p w14:paraId="6EA3C408" w14:textId="77777777" w:rsidR="00903E67" w:rsidRDefault="00903E67" w:rsidP="005636B6">
      <w:pPr>
        <w:spacing w:before="240" w:after="240"/>
      </w:pPr>
      <w:r>
        <w:t>y en tal modo la deja, que en mil años</w:t>
      </w:r>
    </w:p>
    <w:p w14:paraId="1BA45AD3" w14:textId="77777777" w:rsidR="00903E67" w:rsidRDefault="00903E67" w:rsidP="005636B6">
      <w:pPr>
        <w:spacing w:before="240" w:after="240"/>
      </w:pPr>
      <w:r>
        <w:t>no tomará a su estado floreciente.»</w:t>
      </w:r>
    </w:p>
    <w:p w14:paraId="0B3D0422" w14:textId="77777777" w:rsidR="00903E67" w:rsidRDefault="00903E67" w:rsidP="005636B6">
      <w:pPr>
        <w:spacing w:before="240" w:after="240"/>
      </w:pPr>
      <w:r>
        <w:t>Como al anuncio de penosos males</w:t>
      </w:r>
    </w:p>
    <w:p w14:paraId="3ED437A9" w14:textId="77777777" w:rsidR="00903E67" w:rsidRDefault="00903E67" w:rsidP="005636B6">
      <w:pPr>
        <w:spacing w:before="240" w:after="240"/>
      </w:pPr>
      <w:r>
        <w:t>se turba el rostro del que está escuchando</w:t>
      </w:r>
    </w:p>
    <w:p w14:paraId="6E6827C8" w14:textId="77777777" w:rsidR="00903E67" w:rsidRDefault="00903E67" w:rsidP="005636B6">
      <w:pPr>
        <w:spacing w:before="240" w:after="240"/>
      </w:pPr>
      <w:r>
        <w:t>de cualquier parte que venga el peligro,</w:t>
      </w:r>
    </w:p>
    <w:p w14:paraId="2CCB183F" w14:textId="77777777" w:rsidR="00903E67" w:rsidRDefault="00903E67" w:rsidP="005636B6">
      <w:pPr>
        <w:spacing w:before="240" w:after="240"/>
      </w:pPr>
      <w:r>
        <w:t>así yo vi turbar y entristecerse</w:t>
      </w:r>
    </w:p>
    <w:p w14:paraId="066DF4A5" w14:textId="77777777" w:rsidR="00903E67" w:rsidRDefault="00903E67" w:rsidP="005636B6">
      <w:pPr>
        <w:spacing w:before="240" w:after="240"/>
      </w:pPr>
      <w:r>
        <w:t>a la otra alma, que vuelta estaba oyendo,</w:t>
      </w:r>
    </w:p>
    <w:p w14:paraId="434F038E" w14:textId="77777777" w:rsidR="00903E67" w:rsidRDefault="00903E67" w:rsidP="005636B6">
      <w:pPr>
        <w:spacing w:before="240" w:after="240"/>
      </w:pPr>
      <w:r>
        <w:t>cuando hubo comprendido las palabras.</w:t>
      </w:r>
    </w:p>
    <w:p w14:paraId="49483F78" w14:textId="77777777" w:rsidR="00903E67" w:rsidRDefault="00903E67" w:rsidP="005636B6">
      <w:pPr>
        <w:spacing w:before="240" w:after="240"/>
      </w:pPr>
      <w:r>
        <w:t>A una al oírla y a la otra al mirarla,</w:t>
      </w:r>
    </w:p>
    <w:p w14:paraId="73B7B31C" w14:textId="77777777" w:rsidR="00903E67" w:rsidRDefault="00903E67" w:rsidP="005636B6">
      <w:pPr>
        <w:spacing w:before="240" w:after="240"/>
      </w:pPr>
      <w:r>
        <w:t>me dieron ganas de saber sus nombres,</w:t>
      </w:r>
    </w:p>
    <w:p w14:paraId="695F352D" w14:textId="77777777" w:rsidR="00903E67" w:rsidRDefault="00903E67" w:rsidP="005636B6">
      <w:pPr>
        <w:spacing w:before="240" w:after="240"/>
      </w:pPr>
      <w:r>
        <w:t>e híceles suplicante mi pregunta;</w:t>
      </w:r>
    </w:p>
    <w:p w14:paraId="0487F0DE" w14:textId="77777777" w:rsidR="00903E67" w:rsidRDefault="00903E67" w:rsidP="005636B6">
      <w:pPr>
        <w:spacing w:before="240" w:after="240"/>
      </w:pPr>
      <w:r>
        <w:lastRenderedPageBreak/>
        <w:t>por lo que el alma que me habló primero</w:t>
      </w:r>
    </w:p>
    <w:p w14:paraId="6E302F3D" w14:textId="77777777" w:rsidR="00903E67" w:rsidRDefault="00903E67" w:rsidP="005636B6">
      <w:pPr>
        <w:spacing w:before="240" w:after="240"/>
      </w:pPr>
      <w:r>
        <w:t>volvió a decir: «Que condescienda quieres</w:t>
      </w:r>
    </w:p>
    <w:p w14:paraId="49913903" w14:textId="77777777" w:rsidR="00903E67" w:rsidRDefault="00903E67" w:rsidP="005636B6">
      <w:pPr>
        <w:spacing w:before="240" w:after="240"/>
      </w:pPr>
      <w:r>
        <w:t>y haga por ti lo que por mí tú no haces.</w:t>
      </w:r>
    </w:p>
    <w:p w14:paraId="6344F9AF" w14:textId="77777777" w:rsidR="00903E67" w:rsidRDefault="00903E67" w:rsidP="005636B6">
      <w:pPr>
        <w:spacing w:before="240" w:after="240"/>
      </w:pPr>
      <w:r>
        <w:t>Mas porque quiere Dios que en ti se muestre</w:t>
      </w:r>
    </w:p>
    <w:p w14:paraId="682BA75B" w14:textId="77777777" w:rsidR="00903E67" w:rsidRDefault="00903E67" w:rsidP="005636B6">
      <w:pPr>
        <w:spacing w:before="240" w:after="240"/>
      </w:pPr>
      <w:r>
        <w:t>tanto su gracia, no seré tacaño;</w:t>
      </w:r>
    </w:p>
    <w:p w14:paraId="6DC046C4" w14:textId="77777777" w:rsidR="00903E67" w:rsidRDefault="00903E67" w:rsidP="005636B6">
      <w:pPr>
        <w:spacing w:before="240" w:after="240"/>
      </w:pPr>
      <w:r>
        <w:t>y así sabrás que fui Guido del Duca.</w:t>
      </w:r>
    </w:p>
    <w:p w14:paraId="0467BEF3" w14:textId="77777777" w:rsidR="00903E67" w:rsidRDefault="00903E67" w:rsidP="005636B6">
      <w:pPr>
        <w:spacing w:before="240" w:after="240"/>
      </w:pPr>
      <w:r>
        <w:t>Tan quemada de envidia fue mi sangre.</w:t>
      </w:r>
    </w:p>
    <w:p w14:paraId="1B151991" w14:textId="77777777" w:rsidR="00903E67" w:rsidRDefault="00903E67" w:rsidP="005636B6">
      <w:pPr>
        <w:spacing w:before="240" w:after="240"/>
      </w:pPr>
      <w:r>
        <w:t>que si dichoso hubiese visto a alguno,</w:t>
      </w:r>
    </w:p>
    <w:p w14:paraId="13828660" w14:textId="77777777" w:rsidR="00903E67" w:rsidRDefault="00903E67" w:rsidP="005636B6">
      <w:pPr>
        <w:spacing w:before="240" w:after="240"/>
      </w:pPr>
      <w:r>
        <w:t>cubierto de livor me hubieras visto.</w:t>
      </w:r>
    </w:p>
    <w:p w14:paraId="1169DB48" w14:textId="77777777" w:rsidR="00903E67" w:rsidRDefault="00903E67" w:rsidP="005636B6">
      <w:pPr>
        <w:spacing w:before="240" w:after="240"/>
      </w:pPr>
      <w:r>
        <w:t>De mi simiente recojo tal grano;</w:t>
      </w:r>
    </w:p>
    <w:p w14:paraId="250E1ACC" w14:textId="77777777" w:rsidR="00903E67" w:rsidRDefault="00903E67" w:rsidP="005636B6">
      <w:pPr>
        <w:spacing w:before="240" w:after="240"/>
      </w:pPr>
      <w:r>
        <w:t>¡Oh humano corazón, ¿por qué te vuelcas</w:t>
      </w:r>
    </w:p>
    <w:p w14:paraId="2926BC15" w14:textId="77777777" w:rsidR="00903E67" w:rsidRDefault="00903E67" w:rsidP="005636B6">
      <w:pPr>
        <w:spacing w:before="240" w:after="240"/>
      </w:pPr>
      <w:r>
        <w:t>en bienes que no admiten compañía?</w:t>
      </w:r>
    </w:p>
    <w:p w14:paraId="4E0A3F67" w14:textId="77777777" w:rsidR="00903E67" w:rsidRDefault="00903E67" w:rsidP="005636B6">
      <w:pPr>
        <w:spacing w:before="240" w:after="240"/>
      </w:pPr>
      <w:r>
        <w:t>Este es Rinieri, prez y mayor honra</w:t>
      </w:r>
    </w:p>
    <w:p w14:paraId="7A2F4115" w14:textId="77777777" w:rsidR="00903E67" w:rsidRDefault="00903E67" w:rsidP="005636B6">
      <w:pPr>
        <w:spacing w:before="240" w:after="240"/>
      </w:pPr>
      <w:r>
        <w:t>de la casa de Cálboli, y ninguno</w:t>
      </w:r>
    </w:p>
    <w:p w14:paraId="01E0CDB3" w14:textId="77777777" w:rsidR="00903E67" w:rsidRDefault="00903E67" w:rsidP="005636B6">
      <w:pPr>
        <w:spacing w:before="240" w:after="240"/>
      </w:pPr>
      <w:r>
        <w:t>de sus virtudes es el heredero.</w:t>
      </w:r>
    </w:p>
    <w:p w14:paraId="2840044D" w14:textId="77777777" w:rsidR="00903E67" w:rsidRDefault="00903E67" w:rsidP="005636B6">
      <w:pPr>
        <w:spacing w:before="240" w:after="240"/>
      </w:pPr>
      <w:r>
        <w:t>Y no sólo su sangre se ha privado,</w:t>
      </w:r>
    </w:p>
    <w:p w14:paraId="3AF1C143" w14:textId="77777777" w:rsidR="00903E67" w:rsidRDefault="00903E67" w:rsidP="005636B6">
      <w:pPr>
        <w:spacing w:before="240" w:after="240"/>
      </w:pPr>
      <w:r>
        <w:t>entre el monte y el Po y el mar y el Reno,</w:t>
      </w:r>
    </w:p>
    <w:p w14:paraId="678FF62A" w14:textId="77777777" w:rsidR="00903E67" w:rsidRDefault="00903E67" w:rsidP="005636B6">
      <w:pPr>
        <w:spacing w:before="240" w:after="240"/>
      </w:pPr>
      <w:r>
        <w:t>del bien pedido a la verdad y al gozo;</w:t>
      </w:r>
    </w:p>
    <w:p w14:paraId="18E38665" w14:textId="77777777" w:rsidR="00903E67" w:rsidRDefault="00903E67" w:rsidP="005636B6">
      <w:pPr>
        <w:spacing w:before="240" w:after="240"/>
      </w:pPr>
      <w:r>
        <w:t>pues están estos límites tan llenos</w:t>
      </w:r>
    </w:p>
    <w:p w14:paraId="6BA7A210" w14:textId="77777777" w:rsidR="00903E67" w:rsidRDefault="00903E67" w:rsidP="005636B6">
      <w:pPr>
        <w:spacing w:before="240" w:after="240"/>
      </w:pPr>
      <w:r>
        <w:lastRenderedPageBreak/>
        <w:t>de plantas venenosas, que muy tarde,</w:t>
      </w:r>
    </w:p>
    <w:p w14:paraId="190123B2" w14:textId="77777777" w:rsidR="00903E67" w:rsidRDefault="00903E67" w:rsidP="005636B6">
      <w:pPr>
        <w:spacing w:before="240" w:after="240"/>
      </w:pPr>
      <w:r>
        <w:t>aun labrando, serían arrancadas.</w:t>
      </w:r>
    </w:p>
    <w:p w14:paraId="5BC31C15" w14:textId="77777777" w:rsidR="00903E67" w:rsidRDefault="00903E67" w:rsidP="005636B6">
      <w:pPr>
        <w:spacing w:before="240" w:after="240"/>
      </w:pPr>
      <w:r>
        <w:t>¿Dónde están Lizio, y Arrigo Mainardi,</w:t>
      </w:r>
    </w:p>
    <w:p w14:paraId="67194936" w14:textId="77777777" w:rsidR="00903E67" w:rsidRDefault="00903E67" w:rsidP="005636B6">
      <w:pPr>
        <w:spacing w:before="240" w:after="240"/>
      </w:pPr>
      <w:r>
        <w:t>Pier Traversaro y Guido de Carpigna?</w:t>
      </w:r>
    </w:p>
    <w:p w14:paraId="501A98EC" w14:textId="77777777" w:rsidR="00903E67" w:rsidRDefault="00903E67" w:rsidP="005636B6">
      <w:pPr>
        <w:spacing w:before="240" w:after="240"/>
      </w:pPr>
      <w:r>
        <w:t>¡Bastardos os hicisteis, romañoles!</w:t>
      </w:r>
    </w:p>
    <w:p w14:paraId="27697CB0" w14:textId="77777777" w:rsidR="00903E67" w:rsidRDefault="00903E67" w:rsidP="005636B6">
      <w:pPr>
        <w:spacing w:before="240" w:after="240"/>
      </w:pPr>
      <w:r>
        <w:t>¿Cuando renacerá un Fabbro en Bolonia?</w:t>
      </w:r>
    </w:p>
    <w:p w14:paraId="14E13572" w14:textId="77777777" w:rsidR="00903E67" w:rsidRDefault="00903E67" w:rsidP="005636B6">
      <w:pPr>
        <w:spacing w:before="240" w:after="240"/>
      </w:pPr>
      <w:r>
        <w:t>¿cuando en Faenza un Bernardín de Fosco,</w:t>
      </w:r>
    </w:p>
    <w:p w14:paraId="1ECC1129" w14:textId="77777777" w:rsidR="00903E67" w:rsidRDefault="00903E67" w:rsidP="005636B6">
      <w:pPr>
        <w:spacing w:before="240" w:after="240"/>
      </w:pPr>
      <w:r>
        <w:t>rama gentil aun de simiente humilde?</w:t>
      </w:r>
    </w:p>
    <w:p w14:paraId="15BB14F5" w14:textId="77777777" w:rsidR="00903E67" w:rsidRDefault="00903E67" w:rsidP="005636B6">
      <w:pPr>
        <w:spacing w:before="240" w:after="240"/>
      </w:pPr>
      <w:r>
        <w:t>No te asombres, toscano, si es que lloro</w:t>
      </w:r>
    </w:p>
    <w:p w14:paraId="451FC449" w14:textId="77777777" w:rsidR="00903E67" w:rsidRDefault="00903E67" w:rsidP="005636B6">
      <w:pPr>
        <w:spacing w:before="240" w:after="240"/>
      </w:pPr>
      <w:r>
        <w:t>cuando recuerdo, con Guido da Prata,</w:t>
      </w:r>
    </w:p>
    <w:p w14:paraId="6EB9F0B8" w14:textId="77777777" w:rsidR="00903E67" w:rsidRDefault="00903E67" w:rsidP="005636B6">
      <w:pPr>
        <w:spacing w:before="240" w:after="240"/>
      </w:pPr>
      <w:r>
        <w:t>a Ugolin d'Azzo que vivió en Romagna,</w:t>
      </w:r>
    </w:p>
    <w:p w14:paraId="6E54B8A1" w14:textId="77777777" w:rsidR="00903E67" w:rsidRDefault="00903E67" w:rsidP="005636B6">
      <w:pPr>
        <w:spacing w:before="240" w:after="240"/>
      </w:pPr>
      <w:r>
        <w:t>Federico Tignoso y sus amigos,</w:t>
      </w:r>
    </w:p>
    <w:p w14:paraId="433BE702" w14:textId="77777777" w:rsidR="00903E67" w:rsidRDefault="00903E67" w:rsidP="005636B6">
      <w:pPr>
        <w:spacing w:before="240" w:after="240"/>
      </w:pPr>
      <w:r>
        <w:t>a los de Traversara y Anartagi</w:t>
      </w:r>
    </w:p>
    <w:p w14:paraId="6C1A0E91" w14:textId="77777777" w:rsidR="00903E67" w:rsidRDefault="00903E67" w:rsidP="005636B6">
      <w:pPr>
        <w:spacing w:before="240" w:after="240"/>
      </w:pPr>
      <w:r>
        <w:t>(sin descendientes unos y los otros),</w:t>
      </w:r>
    </w:p>
    <w:p w14:paraId="3EADBE85" w14:textId="77777777" w:rsidR="00903E67" w:rsidRDefault="00903E67" w:rsidP="005636B6">
      <w:pPr>
        <w:spacing w:before="240" w:after="240"/>
      </w:pPr>
      <w:r>
        <w:t>a damas y a galanes, las hazañas,</w:t>
      </w:r>
    </w:p>
    <w:p w14:paraId="2A72D93F" w14:textId="77777777" w:rsidR="00903E67" w:rsidRDefault="00903E67" w:rsidP="005636B6">
      <w:pPr>
        <w:spacing w:before="240" w:after="240"/>
      </w:pPr>
      <w:r>
        <w:t>los afanes de amor y cortesía,</w:t>
      </w:r>
    </w:p>
    <w:p w14:paraId="13051311" w14:textId="77777777" w:rsidR="00903E67" w:rsidRDefault="00903E67" w:rsidP="005636B6">
      <w:pPr>
        <w:spacing w:before="240" w:after="240"/>
      </w:pPr>
      <w:r>
        <w:t>donde ya tan malvadas son las gentes.</w:t>
      </w:r>
    </w:p>
    <w:p w14:paraId="44B92A19" w14:textId="77777777" w:rsidR="00903E67" w:rsidRDefault="00903E67" w:rsidP="005636B6">
      <w:pPr>
        <w:spacing w:before="240" w:after="240"/>
      </w:pPr>
      <w:r>
        <w:t>¿Por qué no te esfumaste, oh Brettinoro,</w:t>
      </w:r>
    </w:p>
    <w:p w14:paraId="0E90E065" w14:textId="77777777" w:rsidR="00903E67" w:rsidRDefault="00903E67" w:rsidP="005636B6">
      <w:pPr>
        <w:spacing w:before="240" w:after="240"/>
      </w:pPr>
      <w:r>
        <w:t>cuando se hubo marchado tu familia,</w:t>
      </w:r>
    </w:p>
    <w:p w14:paraId="66FD37F7" w14:textId="77777777" w:rsidR="00903E67" w:rsidRDefault="00903E67" w:rsidP="005636B6">
      <w:pPr>
        <w:spacing w:before="240" w:after="240"/>
      </w:pPr>
      <w:r>
        <w:lastRenderedPageBreak/>
        <w:t>y mucha gente por no ser perversa?</w:t>
      </w:r>
    </w:p>
    <w:p w14:paraId="1B58DE31" w14:textId="77777777" w:rsidR="00903E67" w:rsidRDefault="00903E67" w:rsidP="005636B6">
      <w:pPr>
        <w:spacing w:before="240" w:after="240"/>
      </w:pPr>
      <w:r>
        <w:t>Bien hizo Bagnacaval, ya sin hijos;</w:t>
      </w:r>
    </w:p>
    <w:p w14:paraId="3B50C103" w14:textId="77777777" w:rsidR="00903E67" w:rsidRDefault="00903E67" w:rsidP="005636B6">
      <w:pPr>
        <w:spacing w:before="240" w:after="240"/>
      </w:pPr>
      <w:r>
        <w:t>e hizo mal Castrocaro, y peor Conio,</w:t>
      </w:r>
    </w:p>
    <w:p w14:paraId="2409674F" w14:textId="77777777" w:rsidR="00903E67" w:rsidRDefault="00903E67" w:rsidP="005636B6">
      <w:pPr>
        <w:spacing w:before="240" w:after="240"/>
      </w:pPr>
      <w:r>
        <w:t>que tales condes en prohijar se empeña.</w:t>
      </w:r>
    </w:p>
    <w:p w14:paraId="17CD05A9" w14:textId="77777777" w:rsidR="00903E67" w:rsidRDefault="00903E67" w:rsidP="005636B6">
      <w:pPr>
        <w:spacing w:before="240" w:after="240"/>
      </w:pPr>
      <w:r>
        <w:t>Bien harán los Pagan, cuando al fin pierdan</w:t>
      </w:r>
    </w:p>
    <w:p w14:paraId="2F5EF492" w14:textId="77777777" w:rsidR="00903E67" w:rsidRDefault="00903E67" w:rsidP="005636B6">
      <w:pPr>
        <w:spacing w:before="240" w:after="240"/>
      </w:pPr>
      <w:r>
        <w:t>su demonio; si bien ya nunca puro</w:t>
      </w:r>
    </w:p>
    <w:p w14:paraId="68D94626" w14:textId="77777777" w:rsidR="00903E67" w:rsidRDefault="00903E67" w:rsidP="005636B6">
      <w:pPr>
        <w:spacing w:before="240" w:after="240"/>
      </w:pPr>
      <w:r>
        <w:t>ha de quedar de aquellos el recuerdo.</w:t>
      </w:r>
    </w:p>
    <w:p w14:paraId="72651A16" w14:textId="77777777" w:rsidR="00903E67" w:rsidRDefault="00903E67" w:rsidP="005636B6">
      <w:pPr>
        <w:spacing w:before="240" w:after="240"/>
      </w:pPr>
      <w:r>
        <w:t>Oh Ugolino dei Fantolín, seguro</w:t>
      </w:r>
    </w:p>
    <w:p w14:paraId="2BA6A89E" w14:textId="77777777" w:rsidR="00903E67" w:rsidRDefault="00903E67" w:rsidP="005636B6">
      <w:pPr>
        <w:spacing w:before="240" w:after="240"/>
      </w:pPr>
      <w:r>
        <w:t>está tu nombre y no se espera a nadie</w:t>
      </w:r>
    </w:p>
    <w:p w14:paraId="339F7B28" w14:textId="77777777" w:rsidR="00903E67" w:rsidRDefault="00903E67" w:rsidP="005636B6">
      <w:pPr>
        <w:spacing w:before="240" w:after="240"/>
      </w:pPr>
      <w:r>
        <w:t>que, corrompido, oscurecerlo pueda.</w:t>
      </w:r>
    </w:p>
    <w:p w14:paraId="08448B7F" w14:textId="77777777" w:rsidR="00903E67" w:rsidRDefault="00903E67" w:rsidP="005636B6">
      <w:pPr>
        <w:spacing w:before="240" w:after="240"/>
      </w:pPr>
      <w:r>
        <w:t>Y ahora vete, toscano, que deseo</w:t>
      </w:r>
    </w:p>
    <w:p w14:paraId="48A83212" w14:textId="77777777" w:rsidR="00903E67" w:rsidRDefault="00903E67" w:rsidP="005636B6">
      <w:pPr>
        <w:spacing w:before="240" w:after="240"/>
      </w:pPr>
      <w:r>
        <w:t>más que hablarte, llorar; así la mente</w:t>
      </w:r>
    </w:p>
    <w:p w14:paraId="7795B972" w14:textId="77777777" w:rsidR="00903E67" w:rsidRDefault="00903E67" w:rsidP="005636B6">
      <w:pPr>
        <w:spacing w:before="240" w:after="240"/>
      </w:pPr>
      <w:r>
        <w:t>nuestra conversación me ha obnubilado.»</w:t>
      </w:r>
    </w:p>
    <w:p w14:paraId="45F8539C" w14:textId="77777777" w:rsidR="00903E67" w:rsidRDefault="00903E67" w:rsidP="005636B6">
      <w:pPr>
        <w:spacing w:before="240" w:after="240"/>
      </w:pPr>
      <w:r>
        <w:t>Sabíamos que aquellas caras almas</w:t>
      </w:r>
    </w:p>
    <w:p w14:paraId="62AC51A0" w14:textId="77777777" w:rsidR="00903E67" w:rsidRDefault="00903E67" w:rsidP="005636B6">
      <w:pPr>
        <w:spacing w:before="240" w:after="240"/>
      </w:pPr>
      <w:r>
        <w:t>nos oían andar, y así, callando,</w:t>
      </w:r>
    </w:p>
    <w:p w14:paraId="07C44BAF" w14:textId="77777777" w:rsidR="00903E67" w:rsidRDefault="00903E67" w:rsidP="005636B6">
      <w:pPr>
        <w:spacing w:before="240" w:after="240"/>
      </w:pPr>
      <w:r>
        <w:t>hacían confiarnos del camino.</w:t>
      </w:r>
    </w:p>
    <w:p w14:paraId="109822E9" w14:textId="77777777" w:rsidR="00903E67" w:rsidRDefault="00903E67" w:rsidP="005636B6">
      <w:pPr>
        <w:spacing w:before="240" w:after="240"/>
      </w:pPr>
      <w:r>
        <w:t>Nada más avanzar, ya los dos solos,</w:t>
      </w:r>
    </w:p>
    <w:p w14:paraId="3780102C" w14:textId="77777777" w:rsidR="00903E67" w:rsidRDefault="00903E67" w:rsidP="005636B6">
      <w:pPr>
        <w:spacing w:before="240" w:after="240"/>
      </w:pPr>
      <w:r>
        <w:t>igual que un rayo que en el aire hiende,</w:t>
      </w:r>
    </w:p>
    <w:p w14:paraId="46F9456B" w14:textId="77777777" w:rsidR="00903E67" w:rsidRDefault="00903E67" w:rsidP="005636B6">
      <w:pPr>
        <w:spacing w:before="240" w:after="240"/>
      </w:pPr>
      <w:r>
        <w:t>se oyó una voz venir en contra nuestra:</w:t>
      </w:r>
    </w:p>
    <w:p w14:paraId="63E9071D" w14:textId="77777777" w:rsidR="00903E67" w:rsidRDefault="00903E67" w:rsidP="005636B6">
      <w:pPr>
        <w:spacing w:before="240" w:after="240"/>
      </w:pPr>
      <w:r>
        <w:lastRenderedPageBreak/>
        <w:t>«Que me mate el primero que me encuentre»;</w:t>
      </w:r>
    </w:p>
    <w:p w14:paraId="7DC2DD4A" w14:textId="77777777" w:rsidR="00903E67" w:rsidRDefault="00903E67" w:rsidP="005636B6">
      <w:pPr>
        <w:spacing w:before="240" w:after="240"/>
      </w:pPr>
      <w:r>
        <w:t>y huyó como hace un trueno que se escapa,</w:t>
      </w:r>
    </w:p>
    <w:p w14:paraId="37B06674" w14:textId="77777777" w:rsidR="00903E67" w:rsidRDefault="00903E67" w:rsidP="005636B6">
      <w:pPr>
        <w:spacing w:before="240" w:after="240"/>
      </w:pPr>
      <w:r>
        <w:t>si la nube de súbito se parte.</w:t>
      </w:r>
    </w:p>
    <w:p w14:paraId="055752AD" w14:textId="77777777" w:rsidR="00903E67" w:rsidRDefault="00903E67" w:rsidP="005636B6">
      <w:pPr>
        <w:spacing w:before="240" w:after="240"/>
      </w:pPr>
      <w:r>
        <w:t>Apenas tregua tuvo nuestro oído,</w:t>
      </w:r>
    </w:p>
    <w:p w14:paraId="020B64DC" w14:textId="77777777" w:rsidR="00903E67" w:rsidRDefault="00903E67" w:rsidP="005636B6">
      <w:pPr>
        <w:spacing w:before="240" w:after="240"/>
      </w:pPr>
      <w:r>
        <w:t>y otra escuchamos con tan grande estrépito,</w:t>
      </w:r>
    </w:p>
    <w:p w14:paraId="0A28ED45" w14:textId="77777777" w:rsidR="00903E67" w:rsidRDefault="00903E67" w:rsidP="005636B6">
      <w:pPr>
        <w:spacing w:before="240" w:after="240"/>
      </w:pPr>
      <w:r>
        <w:t>que pareció un tronar que al rayo sigue.</w:t>
      </w:r>
    </w:p>
    <w:p w14:paraId="5F231D06" w14:textId="77777777" w:rsidR="00903E67" w:rsidRDefault="00903E67" w:rsidP="005636B6">
      <w:pPr>
        <w:spacing w:before="240" w:after="240"/>
      </w:pPr>
      <w:r>
        <w:t>«Yo soy Aglauro, que tornóse en piedra»,</w:t>
      </w:r>
    </w:p>
    <w:p w14:paraId="611D5F69" w14:textId="77777777" w:rsidR="00903E67" w:rsidRDefault="00903E67" w:rsidP="005636B6">
      <w:pPr>
        <w:spacing w:before="240" w:after="240"/>
      </w:pPr>
      <w:r>
        <w:t>y por juntarme entonces al poeta,</w:t>
      </w:r>
    </w:p>
    <w:p w14:paraId="3EE233CF" w14:textId="77777777" w:rsidR="00903E67" w:rsidRDefault="00903E67" w:rsidP="005636B6">
      <w:pPr>
        <w:spacing w:before="240" w:after="240"/>
      </w:pPr>
      <w:r>
        <w:t>un paso di hacia atrás, y no adelante.</w:t>
      </w:r>
    </w:p>
    <w:p w14:paraId="06EA5EED" w14:textId="77777777" w:rsidR="00903E67" w:rsidRDefault="00903E67" w:rsidP="005636B6">
      <w:pPr>
        <w:spacing w:before="240" w:after="240"/>
      </w:pPr>
      <w:r>
        <w:t>Quieto ya el aire estaba en todas partes;</w:t>
      </w:r>
    </w:p>
    <w:p w14:paraId="68484B97" w14:textId="77777777" w:rsidR="00903E67" w:rsidRDefault="00903E67" w:rsidP="005636B6">
      <w:pPr>
        <w:spacing w:before="240" w:after="240"/>
      </w:pPr>
      <w:r>
        <w:t>y me dijo: «Aquel debe ser el freno</w:t>
      </w:r>
    </w:p>
    <w:p w14:paraId="3888C11D" w14:textId="77777777" w:rsidR="00903E67" w:rsidRDefault="00903E67" w:rsidP="005636B6">
      <w:pPr>
        <w:spacing w:before="240" w:after="240"/>
      </w:pPr>
      <w:r>
        <w:t>que contenga en sus límites al hombre.</w:t>
      </w:r>
    </w:p>
    <w:p w14:paraId="71654688" w14:textId="77777777" w:rsidR="00903E67" w:rsidRDefault="00903E67" w:rsidP="005636B6">
      <w:pPr>
        <w:spacing w:before="240" w:after="240"/>
      </w:pPr>
      <w:r>
        <w:t>Pero mordéis el cebo, y el anzuelo</w:t>
      </w:r>
    </w:p>
    <w:p w14:paraId="554FB6CE" w14:textId="77777777" w:rsidR="00903E67" w:rsidRDefault="00903E67" w:rsidP="005636B6">
      <w:pPr>
        <w:spacing w:before="240" w:after="240"/>
      </w:pPr>
      <w:r>
        <w:t>del antiguo adversario, y os atrapa;</w:t>
      </w:r>
    </w:p>
    <w:p w14:paraId="6E24F026" w14:textId="77777777" w:rsidR="00903E67" w:rsidRDefault="00903E67" w:rsidP="005636B6">
      <w:pPr>
        <w:spacing w:before="240" w:after="240"/>
      </w:pPr>
      <w:r>
        <w:t>y poco vale el freno y el reclamo.</w:t>
      </w:r>
    </w:p>
    <w:p w14:paraId="1A1DD08D" w14:textId="77777777" w:rsidR="00903E67" w:rsidRDefault="00903E67" w:rsidP="005636B6">
      <w:pPr>
        <w:spacing w:before="240" w:after="240"/>
      </w:pPr>
      <w:r>
        <w:t>El cielo os llama y gira en torno vuestro,</w:t>
      </w:r>
    </w:p>
    <w:p w14:paraId="04D676AF" w14:textId="77777777" w:rsidR="00903E67" w:rsidRDefault="00903E67" w:rsidP="005636B6">
      <w:pPr>
        <w:spacing w:before="240" w:after="240"/>
      </w:pPr>
      <w:r>
        <w:t>mostrando sus bellezas inmortales,</w:t>
      </w:r>
    </w:p>
    <w:p w14:paraId="3293D9AA" w14:textId="77777777" w:rsidR="00903E67" w:rsidRDefault="00903E67" w:rsidP="005636B6">
      <w:pPr>
        <w:spacing w:before="240" w:after="240"/>
      </w:pPr>
      <w:r>
        <w:t>y poneis en la tierra la mirada;</w:t>
      </w:r>
    </w:p>
    <w:p w14:paraId="6D120A2C" w14:textId="77777777" w:rsidR="00903E67" w:rsidRDefault="00903E67" w:rsidP="005636B6">
      <w:pPr>
        <w:spacing w:before="240" w:after="240"/>
      </w:pPr>
      <w:r>
        <w:t>y así os castiga quien todo conoce.»</w:t>
      </w:r>
    </w:p>
    <w:p w14:paraId="448A7265" w14:textId="4BD7B35D" w:rsidR="00903E67" w:rsidRDefault="00903E67" w:rsidP="005636B6">
      <w:pPr>
        <w:pStyle w:val="Ttulo2"/>
        <w:spacing w:before="240" w:after="240"/>
      </w:pPr>
      <w:r>
        <w:br w:type="page"/>
      </w:r>
      <w:bookmarkStart w:id="54" w:name="_Toc196140977"/>
      <w:r>
        <w:lastRenderedPageBreak/>
        <w:t>CANTO XV</w:t>
      </w:r>
      <w:bookmarkEnd w:id="54"/>
    </w:p>
    <w:p w14:paraId="0E535C45" w14:textId="77777777" w:rsidR="00903E67" w:rsidRDefault="00903E67" w:rsidP="005636B6">
      <w:pPr>
        <w:spacing w:before="240" w:after="240"/>
      </w:pPr>
      <w:r>
        <w:t>Cuanto hay entre el final de la hora tercia</w:t>
      </w:r>
    </w:p>
    <w:p w14:paraId="2F0772CC" w14:textId="77777777" w:rsidR="00903E67" w:rsidRDefault="00903E67" w:rsidP="005636B6">
      <w:pPr>
        <w:spacing w:before="240" w:after="240"/>
      </w:pPr>
      <w:r>
        <w:t>y el principio de día en esa esfera,</w:t>
      </w:r>
    </w:p>
    <w:p w14:paraId="4BCBCAA2" w14:textId="77777777" w:rsidR="00903E67" w:rsidRDefault="00903E67" w:rsidP="005636B6">
      <w:pPr>
        <w:spacing w:before="240" w:after="240"/>
      </w:pPr>
      <w:r>
        <w:t>que al igual que un chiquillo juega siempre</w:t>
      </w:r>
    </w:p>
    <w:p w14:paraId="6429907A" w14:textId="77777777" w:rsidR="00903E67" w:rsidRDefault="00903E67" w:rsidP="005636B6">
      <w:pPr>
        <w:spacing w:before="240" w:after="240"/>
      </w:pPr>
      <w:r>
        <w:t>tanto ya parecía que hacia el véspero</w:t>
      </w:r>
    </w:p>
    <w:p w14:paraId="29987A2E" w14:textId="77777777" w:rsidR="00903E67" w:rsidRDefault="00903E67" w:rsidP="005636B6">
      <w:pPr>
        <w:spacing w:before="240" w:after="240"/>
      </w:pPr>
      <w:r>
        <w:t>aún le faltaba al sol de su camino:</w:t>
      </w:r>
    </w:p>
    <w:p w14:paraId="5993F2BA" w14:textId="77777777" w:rsidR="00903E67" w:rsidRDefault="00903E67" w:rsidP="005636B6">
      <w:pPr>
        <w:spacing w:before="240" w:after="240"/>
      </w:pPr>
      <w:r>
        <w:t>allí la tarde, aquí era medianoche.</w:t>
      </w:r>
    </w:p>
    <w:p w14:paraId="1BD3B65E" w14:textId="77777777" w:rsidR="00903E67" w:rsidRDefault="00903E67" w:rsidP="005636B6">
      <w:pPr>
        <w:spacing w:before="240" w:after="240"/>
      </w:pPr>
      <w:r>
        <w:t>En plena cara heríannos los rayos,</w:t>
      </w:r>
    </w:p>
    <w:p w14:paraId="24080419" w14:textId="77777777" w:rsidR="00903E67" w:rsidRDefault="00903E67" w:rsidP="005636B6">
      <w:pPr>
        <w:spacing w:before="240" w:after="240"/>
      </w:pPr>
      <w:r>
        <w:t>pues giramos el monte de tal forma,</w:t>
      </w:r>
    </w:p>
    <w:p w14:paraId="629205A7" w14:textId="77777777" w:rsidR="00903E67" w:rsidRDefault="00903E67" w:rsidP="005636B6">
      <w:pPr>
        <w:spacing w:before="240" w:after="240"/>
      </w:pPr>
      <w:r>
        <w:t>que al ocaso derechos caminábamos,</w:t>
      </w:r>
    </w:p>
    <w:p w14:paraId="16EFB7F4" w14:textId="77777777" w:rsidR="00903E67" w:rsidRDefault="00903E67" w:rsidP="005636B6">
      <w:pPr>
        <w:spacing w:before="240" w:after="240"/>
      </w:pPr>
      <w:r>
        <w:t>cuando sentí en mi frente pesadumbre</w:t>
      </w:r>
    </w:p>
    <w:p w14:paraId="0570CEC8" w14:textId="77777777" w:rsidR="00903E67" w:rsidRDefault="00903E67" w:rsidP="005636B6">
      <w:pPr>
        <w:spacing w:before="240" w:after="240"/>
      </w:pPr>
      <w:r>
        <w:t>de un resplandor mucho mayor que el de antes,</w:t>
      </w:r>
    </w:p>
    <w:p w14:paraId="53B9788A" w14:textId="77777777" w:rsidR="00903E67" w:rsidRDefault="00903E67" w:rsidP="005636B6">
      <w:pPr>
        <w:spacing w:before="240" w:after="240"/>
      </w:pPr>
      <w:r>
        <w:t>y me asombró tan extraño suceso;</w:t>
      </w:r>
    </w:p>
    <w:p w14:paraId="0D523495" w14:textId="77777777" w:rsidR="00903E67" w:rsidRDefault="00903E67" w:rsidP="005636B6">
      <w:pPr>
        <w:spacing w:before="240" w:after="240"/>
      </w:pPr>
      <w:r>
        <w:t>por lo que alcé las manos por encima</w:t>
      </w:r>
    </w:p>
    <w:p w14:paraId="25B7E191" w14:textId="77777777" w:rsidR="00903E67" w:rsidRDefault="00903E67" w:rsidP="005636B6">
      <w:pPr>
        <w:spacing w:before="240" w:after="240"/>
      </w:pPr>
      <w:r>
        <w:t>de las cejas, haciéndome visera</w:t>
      </w:r>
    </w:p>
    <w:p w14:paraId="1A553C50" w14:textId="77777777" w:rsidR="00903E67" w:rsidRDefault="00903E67" w:rsidP="005636B6">
      <w:pPr>
        <w:spacing w:before="240" w:after="240"/>
      </w:pPr>
      <w:r>
        <w:t>que del exceso de luz nos protege.</w:t>
      </w:r>
    </w:p>
    <w:p w14:paraId="52F78B39" w14:textId="77777777" w:rsidR="00903E67" w:rsidRDefault="00903E67" w:rsidP="005636B6">
      <w:pPr>
        <w:spacing w:before="240" w:after="240"/>
      </w:pPr>
      <w:r>
        <w:t>Como cuando del agua o del espejo</w:t>
      </w:r>
    </w:p>
    <w:p w14:paraId="7DA4F274" w14:textId="77777777" w:rsidR="00903E67" w:rsidRDefault="00903E67" w:rsidP="005636B6">
      <w:pPr>
        <w:spacing w:before="240" w:after="240"/>
      </w:pPr>
      <w:r>
        <w:t>el rayo salta a la parte contraria,</w:t>
      </w:r>
    </w:p>
    <w:p w14:paraId="3BF649CC" w14:textId="77777777" w:rsidR="00903E67" w:rsidRDefault="00903E67" w:rsidP="005636B6">
      <w:pPr>
        <w:spacing w:before="240" w:after="240"/>
      </w:pPr>
      <w:r>
        <w:t>ascendiendo de un modo parecido</w:t>
      </w:r>
    </w:p>
    <w:p w14:paraId="7279E21C" w14:textId="77777777" w:rsidR="00903E67" w:rsidRDefault="00903E67" w:rsidP="005636B6">
      <w:pPr>
        <w:spacing w:before="240" w:after="240"/>
      </w:pPr>
      <w:r>
        <w:lastRenderedPageBreak/>
        <w:t>al que ha bajado, y es tan diferente</w:t>
      </w:r>
    </w:p>
    <w:p w14:paraId="48E4458E" w14:textId="77777777" w:rsidR="00903E67" w:rsidRDefault="00903E67" w:rsidP="005636B6">
      <w:pPr>
        <w:spacing w:before="240" w:after="240"/>
      </w:pPr>
      <w:r>
        <w:t>del caer de la piedra en igual caso,</w:t>
      </w:r>
    </w:p>
    <w:p w14:paraId="784D3C50" w14:textId="77777777" w:rsidR="00903E67" w:rsidRDefault="00903E67" w:rsidP="005636B6">
      <w:pPr>
        <w:spacing w:before="240" w:after="240"/>
      </w:pPr>
      <w:r>
        <w:t>como experiencia y arte lo demuestran;</w:t>
      </w:r>
    </w:p>
    <w:p w14:paraId="460FC033" w14:textId="77777777" w:rsidR="00903E67" w:rsidRDefault="00903E67" w:rsidP="005636B6">
      <w:pPr>
        <w:spacing w:before="240" w:after="240"/>
      </w:pPr>
      <w:r>
        <w:t>así creí que la luz reflejada</w:t>
      </w:r>
    </w:p>
    <w:p w14:paraId="654D372C" w14:textId="77777777" w:rsidR="00903E67" w:rsidRDefault="00903E67" w:rsidP="005636B6">
      <w:pPr>
        <w:spacing w:before="240" w:after="240"/>
      </w:pPr>
      <w:r>
        <w:t>por delante de mí me golpease;</w:t>
      </w:r>
    </w:p>
    <w:p w14:paraId="5E4A7A3C" w14:textId="77777777" w:rsidR="00903E67" w:rsidRDefault="00903E67" w:rsidP="005636B6">
      <w:pPr>
        <w:spacing w:before="240" w:after="240"/>
      </w:pPr>
      <w:r>
        <w:t>y en apartarse fue rauda mi vista.</w:t>
      </w:r>
    </w:p>
    <w:p w14:paraId="6A40352C" w14:textId="77777777" w:rsidR="00903E67" w:rsidRDefault="00903E67" w:rsidP="005636B6">
      <w:pPr>
        <w:spacing w:before="240" w:after="240"/>
      </w:pPr>
      <w:r>
        <w:t>«¿Quién es, de quien no puedo, dulce padre,</w:t>
      </w:r>
    </w:p>
    <w:p w14:paraId="3C44CFF9" w14:textId="77777777" w:rsidR="00903E67" w:rsidRDefault="00903E67" w:rsidP="005636B6">
      <w:pPr>
        <w:spacing w:before="240" w:after="240"/>
      </w:pPr>
      <w:r>
        <w:t>la vista resguardar, por más que hago,</w:t>
      </w:r>
    </w:p>
    <w:p w14:paraId="36EB4804" w14:textId="77777777" w:rsidR="00903E67" w:rsidRDefault="00903E67" w:rsidP="005636B6">
      <w:pPr>
        <w:spacing w:before="240" w:after="240"/>
      </w:pPr>
      <w:r>
        <w:t>y parece venir hacia nosotros?»</w:t>
      </w:r>
    </w:p>
    <w:p w14:paraId="7B36A302" w14:textId="77777777" w:rsidR="00903E67" w:rsidRDefault="00903E67" w:rsidP="005636B6">
      <w:pPr>
        <w:spacing w:before="240" w:after="240"/>
      </w:pPr>
      <w:r>
        <w:t>«Si celestial familia aún te deslumbra</w:t>
      </w:r>
    </w:p>
    <w:p w14:paraId="7A187098" w14:textId="77777777" w:rsidR="00903E67" w:rsidRDefault="00903E67" w:rsidP="005636B6">
      <w:pPr>
        <w:spacing w:before="240" w:after="240"/>
      </w:pPr>
      <w:r>
        <w:t>-respondió-- no te asombres: mensajero</w:t>
      </w:r>
    </w:p>
    <w:p w14:paraId="16A47494" w14:textId="77777777" w:rsidR="00903E67" w:rsidRDefault="00903E67" w:rsidP="005636B6">
      <w:pPr>
        <w:spacing w:before="240" w:after="240"/>
      </w:pPr>
      <w:r>
        <w:t>es que viene a invitar a que subamos.</w:t>
      </w:r>
    </w:p>
    <w:p w14:paraId="3E1900E5" w14:textId="77777777" w:rsidR="00903E67" w:rsidRDefault="00903E67" w:rsidP="005636B6">
      <w:pPr>
        <w:spacing w:before="240" w:after="240"/>
      </w:pPr>
      <w:r>
        <w:t>Dentro de poco el mirar estas cosas</w:t>
      </w:r>
    </w:p>
    <w:p w14:paraId="604434B2" w14:textId="77777777" w:rsidR="00903E67" w:rsidRDefault="00903E67" w:rsidP="005636B6">
      <w:pPr>
        <w:spacing w:before="240" w:after="240"/>
      </w:pPr>
      <w:r>
        <w:t>no será grave, mas será gozoso</w:t>
      </w:r>
    </w:p>
    <w:p w14:paraId="33A672E5" w14:textId="77777777" w:rsidR="00903E67" w:rsidRDefault="00903E67" w:rsidP="005636B6">
      <w:pPr>
        <w:spacing w:before="240" w:after="240"/>
      </w:pPr>
      <w:r>
        <w:t>cuanto natura dispuso que sientas.»</w:t>
      </w:r>
    </w:p>
    <w:p w14:paraId="13929A0E" w14:textId="77777777" w:rsidR="00903E67" w:rsidRDefault="00903E67" w:rsidP="005636B6">
      <w:pPr>
        <w:spacing w:before="240" w:after="240"/>
      </w:pPr>
      <w:r>
        <w:t>Cuando cerca del ángel estuvimos</w:t>
      </w:r>
    </w:p>
    <w:p w14:paraId="7A2CBCE9" w14:textId="77777777" w:rsidR="00903E67" w:rsidRDefault="00903E67" w:rsidP="005636B6">
      <w:pPr>
        <w:spacing w:before="240" w:after="240"/>
      </w:pPr>
      <w:r>
        <w:t>«Entrad aquí -nos dijo dulcemente-</w:t>
      </w:r>
    </w:p>
    <w:p w14:paraId="21582ED5" w14:textId="77777777" w:rsidR="00903E67" w:rsidRDefault="00903E67" w:rsidP="005636B6">
      <w:pPr>
        <w:spacing w:before="240" w:after="240"/>
      </w:pPr>
      <w:r>
        <w:t>donde hay una escalera menos dura.»</w:t>
      </w:r>
    </w:p>
    <w:p w14:paraId="4F096257" w14:textId="77777777" w:rsidR="00903E67" w:rsidRDefault="00903E67" w:rsidP="005636B6">
      <w:pPr>
        <w:spacing w:before="240" w:after="240"/>
      </w:pPr>
      <w:r>
        <w:t>Subíamos, dejando el sitio aquel</w:t>
      </w:r>
    </w:p>
    <w:p w14:paraId="360E8FF4" w14:textId="77777777" w:rsidR="00903E67" w:rsidRDefault="00903E67" w:rsidP="005636B6">
      <w:pPr>
        <w:spacing w:before="240" w:after="240"/>
      </w:pPr>
      <w:r>
        <w:lastRenderedPageBreak/>
        <w:t>y cantar "Beati misericordes"</w:t>
      </w:r>
    </w:p>
    <w:p w14:paraId="67B55024" w14:textId="77777777" w:rsidR="00903E67" w:rsidRDefault="00903E67" w:rsidP="005636B6">
      <w:pPr>
        <w:spacing w:before="240" w:after="240"/>
      </w:pPr>
      <w:r>
        <w:t>escuchamos, y "Goza tú que vences"</w:t>
      </w:r>
    </w:p>
    <w:p w14:paraId="31D06060" w14:textId="77777777" w:rsidR="00903E67" w:rsidRDefault="00903E67" w:rsidP="005636B6">
      <w:pPr>
        <w:spacing w:before="240" w:after="240"/>
      </w:pPr>
      <w:r>
        <w:t>Mi maestro y yo solos caminábamos</w:t>
      </w:r>
    </w:p>
    <w:p w14:paraId="220E20EA" w14:textId="77777777" w:rsidR="00903E67" w:rsidRDefault="00903E67" w:rsidP="005636B6">
      <w:pPr>
        <w:spacing w:before="240" w:after="240"/>
      </w:pPr>
      <w:r>
        <w:t>hacia la altura; y yo al andar pensaba</w:t>
      </w:r>
    </w:p>
    <w:p w14:paraId="131162EA" w14:textId="77777777" w:rsidR="00903E67" w:rsidRDefault="00903E67" w:rsidP="005636B6">
      <w:pPr>
        <w:spacing w:before="240" w:after="240"/>
      </w:pPr>
      <w:r>
        <w:t>sacar de su palabra algún provecho;</w:t>
      </w:r>
    </w:p>
    <w:p w14:paraId="1D0C5D70" w14:textId="77777777" w:rsidR="00903E67" w:rsidRDefault="00903E67" w:rsidP="005636B6">
      <w:pPr>
        <w:spacing w:before="240" w:after="240"/>
      </w:pPr>
      <w:r>
        <w:t>y a él me dirigí y le pregunté:</w:t>
      </w:r>
    </w:p>
    <w:p w14:paraId="7E694E87" w14:textId="77777777" w:rsidR="00903E67" w:rsidRDefault="00903E67" w:rsidP="005636B6">
      <w:pPr>
        <w:spacing w:before="240" w:after="240"/>
      </w:pPr>
      <w:r>
        <w:t>«¿Qué ha querido decir el de Romaña.</w:t>
      </w:r>
    </w:p>
    <w:p w14:paraId="28F67DC4" w14:textId="77777777" w:rsidR="00903E67" w:rsidRDefault="00903E67" w:rsidP="005636B6">
      <w:pPr>
        <w:spacing w:before="240" w:after="240"/>
      </w:pPr>
      <w:r>
        <w:t>con bienes que no admiten compañía?»</w:t>
      </w:r>
    </w:p>
    <w:p w14:paraId="13439143" w14:textId="77777777" w:rsidR="00903E67" w:rsidRDefault="00903E67" w:rsidP="005636B6">
      <w:pPr>
        <w:spacing w:before="240" w:after="240"/>
      </w:pPr>
      <w:r>
        <w:t>Y él contestó: «De su mayor defecto</w:t>
      </w:r>
    </w:p>
    <w:p w14:paraId="22286EA4" w14:textId="77777777" w:rsidR="00903E67" w:rsidRDefault="00903E67" w:rsidP="005636B6">
      <w:pPr>
        <w:spacing w:before="240" w:after="240"/>
      </w:pPr>
      <w:r>
        <w:t>conoce el daño, así que no te admires</w:t>
      </w:r>
    </w:p>
    <w:p w14:paraId="04293F02" w14:textId="77777777" w:rsidR="00903E67" w:rsidRDefault="00903E67" w:rsidP="005636B6">
      <w:pPr>
        <w:spacing w:before="240" w:after="240"/>
      </w:pPr>
      <w:r>
        <w:t>si es reprendido por que más no llore.</w:t>
      </w:r>
    </w:p>
    <w:p w14:paraId="3D62D065" w14:textId="77777777" w:rsidR="00903E67" w:rsidRDefault="00903E67" w:rsidP="005636B6">
      <w:pPr>
        <w:spacing w:before="240" w:after="240"/>
      </w:pPr>
      <w:r>
        <w:t>Porque si vuestro anhelo se dirige</w:t>
      </w:r>
    </w:p>
    <w:p w14:paraId="12E19407" w14:textId="77777777" w:rsidR="00903E67" w:rsidRDefault="00903E67" w:rsidP="005636B6">
      <w:pPr>
        <w:spacing w:before="240" w:after="240"/>
      </w:pPr>
      <w:r>
        <w:t>a lo que compartido disminuye,</w:t>
      </w:r>
    </w:p>
    <w:p w14:paraId="72F88225" w14:textId="77777777" w:rsidR="00903E67" w:rsidRDefault="00903E67" w:rsidP="005636B6">
      <w:pPr>
        <w:spacing w:before="240" w:after="240"/>
      </w:pPr>
      <w:r>
        <w:t>hace la envidia que suspire el fuelle.</w:t>
      </w:r>
    </w:p>
    <w:p w14:paraId="42A5A8B9" w14:textId="77777777" w:rsidR="00903E67" w:rsidRDefault="00903E67" w:rsidP="005636B6">
      <w:pPr>
        <w:spacing w:before="240" w:after="240"/>
      </w:pPr>
      <w:r>
        <w:t>Mas si el amor de la esfera suprema</w:t>
      </w:r>
    </w:p>
    <w:p w14:paraId="68468E9B" w14:textId="77777777" w:rsidR="00903E67" w:rsidRDefault="00903E67" w:rsidP="005636B6">
      <w:pPr>
        <w:spacing w:before="240" w:after="240"/>
      </w:pPr>
      <w:r>
        <w:t>los deseos volviera hacia lo alto,</w:t>
      </w:r>
    </w:p>
    <w:p w14:paraId="75D9C27F" w14:textId="77777777" w:rsidR="00903E67" w:rsidRDefault="00903E67" w:rsidP="005636B6">
      <w:pPr>
        <w:spacing w:before="240" w:after="240"/>
      </w:pPr>
      <w:r>
        <w:t>tal temor no tendría vuestro pecho;</w:t>
      </w:r>
    </w:p>
    <w:p w14:paraId="3E077B72" w14:textId="77777777" w:rsidR="00903E67" w:rsidRDefault="00903E67" w:rsidP="005636B6">
      <w:pPr>
        <w:spacing w:before="240" w:after="240"/>
      </w:pPr>
      <w:r>
        <w:t>pues, cuanto más allí se dice "nuestro",</w:t>
      </w:r>
    </w:p>
    <w:p w14:paraId="4017A140" w14:textId="77777777" w:rsidR="00903E67" w:rsidRDefault="00903E67" w:rsidP="005636B6">
      <w:pPr>
        <w:spacing w:before="240" w:after="240"/>
      </w:pPr>
      <w:r>
        <w:t>tanto del bien disfruta cada uno,</w:t>
      </w:r>
    </w:p>
    <w:p w14:paraId="6591F01C" w14:textId="77777777" w:rsidR="00903E67" w:rsidRDefault="00903E67" w:rsidP="005636B6">
      <w:pPr>
        <w:spacing w:before="240" w:after="240"/>
      </w:pPr>
      <w:r>
        <w:lastRenderedPageBreak/>
        <w:t>y más amor aún arde en ese claustro.»</w:t>
      </w:r>
    </w:p>
    <w:p w14:paraId="2AB5568A" w14:textId="77777777" w:rsidR="00903E67" w:rsidRDefault="00903E67" w:rsidP="005636B6">
      <w:pPr>
        <w:spacing w:before="240" w:after="240"/>
      </w:pPr>
      <w:r>
        <w:t>«Estoy de estar contento más ayuno</w:t>
      </w:r>
    </w:p>
    <w:p w14:paraId="09C5A2FC" w14:textId="77777777" w:rsidR="00903E67" w:rsidRDefault="00903E67" w:rsidP="005636B6">
      <w:pPr>
        <w:spacing w:before="240" w:after="240"/>
      </w:pPr>
      <w:r>
        <w:t>-dije- que si no hubiera preguntado,</w:t>
      </w:r>
    </w:p>
    <w:p w14:paraId="7E0A4F85" w14:textId="77777777" w:rsidR="00903E67" w:rsidRDefault="00903E67" w:rsidP="005636B6">
      <w:pPr>
        <w:spacing w:before="240" w:after="240"/>
      </w:pPr>
      <w:r>
        <w:t>y aún más dudas me asaltan en la mente.</w:t>
      </w:r>
    </w:p>
    <w:p w14:paraId="6C99A770" w14:textId="77777777" w:rsidR="00903E67" w:rsidRDefault="00903E67" w:rsidP="005636B6">
      <w:pPr>
        <w:spacing w:before="240" w:after="240"/>
      </w:pPr>
      <w:r>
        <w:t>¿Cómo puede algún bien, distribuido</w:t>
      </w:r>
    </w:p>
    <w:p w14:paraId="5DB952EB" w14:textId="77777777" w:rsidR="00903E67" w:rsidRDefault="00903E67" w:rsidP="005636B6">
      <w:pPr>
        <w:spacing w:before="240" w:after="240"/>
      </w:pPr>
      <w:r>
        <w:t>en muchos poseedores, aún más ricos</w:t>
      </w:r>
    </w:p>
    <w:p w14:paraId="29AEFC7B" w14:textId="77777777" w:rsidR="00903E67" w:rsidRDefault="00903E67" w:rsidP="005636B6">
      <w:pPr>
        <w:spacing w:before="240" w:after="240"/>
      </w:pPr>
      <w:r>
        <w:t>hacer de él, que si pocos lo tuvieran?»</w:t>
      </w:r>
    </w:p>
    <w:p w14:paraId="3918BEDE" w14:textId="77777777" w:rsidR="00903E67" w:rsidRDefault="00903E67" w:rsidP="005636B6">
      <w:pPr>
        <w:spacing w:before="240" w:after="240"/>
      </w:pPr>
      <w:r>
        <w:t>Y aquel me contestó: «Como no pones</w:t>
      </w:r>
    </w:p>
    <w:p w14:paraId="055F2FBB" w14:textId="77777777" w:rsidR="00903E67" w:rsidRDefault="00903E67" w:rsidP="005636B6">
      <w:pPr>
        <w:spacing w:before="240" w:after="240"/>
      </w:pPr>
      <w:r>
        <w:t>la mente más que en cosas terrenales,</w:t>
      </w:r>
    </w:p>
    <w:p w14:paraId="2FB6CDAF" w14:textId="77777777" w:rsidR="00903E67" w:rsidRDefault="00903E67" w:rsidP="005636B6">
      <w:pPr>
        <w:spacing w:before="240" w:after="240"/>
      </w:pPr>
      <w:r>
        <w:t>sacas tinieblas de luz verdadera.</w:t>
      </w:r>
    </w:p>
    <w:p w14:paraId="12FD879F" w14:textId="77777777" w:rsidR="00903E67" w:rsidRDefault="00903E67" w:rsidP="005636B6">
      <w:pPr>
        <w:spacing w:before="240" w:after="240"/>
      </w:pPr>
      <w:r>
        <w:t>Ese bien inefable e infinito</w:t>
      </w:r>
    </w:p>
    <w:p w14:paraId="23489875" w14:textId="77777777" w:rsidR="00903E67" w:rsidRDefault="00903E67" w:rsidP="005636B6">
      <w:pPr>
        <w:spacing w:before="240" w:after="240"/>
      </w:pPr>
      <w:r>
        <w:t>que arriba está, al amor tal se apresura</w:t>
      </w:r>
    </w:p>
    <w:p w14:paraId="330D9519" w14:textId="77777777" w:rsidR="00903E67" w:rsidRDefault="00903E67" w:rsidP="005636B6">
      <w:pPr>
        <w:spacing w:before="240" w:after="240"/>
      </w:pPr>
      <w:r>
        <w:t>corno a un lúcido cuerpo viene el rayo.</w:t>
      </w:r>
    </w:p>
    <w:p w14:paraId="2B1DBCB2" w14:textId="77777777" w:rsidR="00903E67" w:rsidRDefault="00903E67" w:rsidP="005636B6">
      <w:pPr>
        <w:spacing w:before="240" w:after="240"/>
      </w:pPr>
      <w:r>
        <w:t>Tanto se da cuanto encuentra de ardor;</w:t>
      </w:r>
    </w:p>
    <w:p w14:paraId="2EDCBF9F" w14:textId="77777777" w:rsidR="00903E67" w:rsidRDefault="00903E67" w:rsidP="005636B6">
      <w:pPr>
        <w:spacing w:before="240" w:after="240"/>
      </w:pPr>
      <w:r>
        <w:t>y al aumentarse así la caridad,</w:t>
      </w:r>
    </w:p>
    <w:p w14:paraId="65B01120" w14:textId="77777777" w:rsidR="00903E67" w:rsidRDefault="00903E67" w:rsidP="005636B6">
      <w:pPr>
        <w:spacing w:before="240" w:after="240"/>
      </w:pPr>
      <w:r>
        <w:t>sobre ella crece la eterna virtud.</w:t>
      </w:r>
    </w:p>
    <w:p w14:paraId="2E8DD4B7" w14:textId="77777777" w:rsidR="00903E67" w:rsidRDefault="00903E67" w:rsidP="005636B6">
      <w:pPr>
        <w:spacing w:before="240" w:after="240"/>
      </w:pPr>
      <w:r>
        <w:t>Y así cuanta más gente ama allá arriba,</w:t>
      </w:r>
    </w:p>
    <w:p w14:paraId="12262D07" w14:textId="77777777" w:rsidR="00903E67" w:rsidRDefault="00903E67" w:rsidP="005636B6">
      <w:pPr>
        <w:spacing w:before="240" w:after="240"/>
      </w:pPr>
      <w:r>
        <w:t>hay allí más amor, y más se ama,</w:t>
      </w:r>
    </w:p>
    <w:p w14:paraId="5D9A1007" w14:textId="77777777" w:rsidR="00903E67" w:rsidRDefault="00903E67" w:rsidP="005636B6">
      <w:pPr>
        <w:spacing w:before="240" w:after="240"/>
      </w:pPr>
      <w:r>
        <w:t>y unos y otros son como los espejos.</w:t>
      </w:r>
    </w:p>
    <w:p w14:paraId="7A65B601" w14:textId="77777777" w:rsidR="00903E67" w:rsidRDefault="00903E67" w:rsidP="005636B6">
      <w:pPr>
        <w:spacing w:before="240" w:after="240"/>
      </w:pPr>
      <w:r>
        <w:lastRenderedPageBreak/>
        <w:t>Y si lo que te digo no te sacia,</w:t>
      </w:r>
    </w:p>
    <w:p w14:paraId="2B043FEC" w14:textId="77777777" w:rsidR="00903E67" w:rsidRDefault="00903E67" w:rsidP="005636B6">
      <w:pPr>
        <w:spacing w:before="240" w:after="240"/>
      </w:pPr>
      <w:r>
        <w:t>verás a Beatriz que plenamente</w:t>
      </w:r>
    </w:p>
    <w:p w14:paraId="5D150870" w14:textId="77777777" w:rsidR="00903E67" w:rsidRDefault="00903E67" w:rsidP="005636B6">
      <w:pPr>
        <w:spacing w:before="240" w:after="240"/>
      </w:pPr>
      <w:r>
        <w:t>este o cualquier deseo ha de quitarte.</w:t>
      </w:r>
    </w:p>
    <w:p w14:paraId="0AF1AA60" w14:textId="77777777" w:rsidR="00903E67" w:rsidRDefault="00903E67" w:rsidP="005636B6">
      <w:pPr>
        <w:spacing w:before="240" w:after="240"/>
      </w:pPr>
      <w:r>
        <w:t>Procura pues que pronto se te extingan,</w:t>
      </w:r>
    </w:p>
    <w:p w14:paraId="7421D7C0" w14:textId="77777777" w:rsidR="00903E67" w:rsidRDefault="00903E67" w:rsidP="005636B6">
      <w:pPr>
        <w:spacing w:before="240" w:after="240"/>
      </w:pPr>
      <w:r>
        <w:t>como han sido ya dos, las cinco heridas</w:t>
      </w:r>
    </w:p>
    <w:p w14:paraId="515EC767" w14:textId="77777777" w:rsidR="00903E67" w:rsidRDefault="00903E67" w:rsidP="005636B6">
      <w:pPr>
        <w:spacing w:before="240" w:after="240"/>
      </w:pPr>
      <w:r>
        <w:t>que cicatrizan al estar contrito.»</w:t>
      </w:r>
    </w:p>
    <w:p w14:paraId="3C148E90" w14:textId="77777777" w:rsidR="00903E67" w:rsidRDefault="00903E67" w:rsidP="005636B6">
      <w:pPr>
        <w:spacing w:before="240" w:after="240"/>
      </w:pPr>
      <w:r>
        <w:t>Cuando decir quería: «Me aplacaste»,</w:t>
      </w:r>
    </w:p>
    <w:p w14:paraId="7BAE0379" w14:textId="77777777" w:rsidR="00903E67" w:rsidRDefault="00903E67" w:rsidP="005636B6">
      <w:pPr>
        <w:spacing w:before="240" w:after="240"/>
      </w:pPr>
      <w:r>
        <w:t>me vi llegado al círculo de arriba,</w:t>
      </w:r>
    </w:p>
    <w:p w14:paraId="5DC83F01" w14:textId="77777777" w:rsidR="00903E67" w:rsidRDefault="00903E67" w:rsidP="005636B6">
      <w:pPr>
        <w:spacing w:before="240" w:after="240"/>
      </w:pPr>
      <w:r>
        <w:t>y me hizo callar la vista ansiosa.</w:t>
      </w:r>
    </w:p>
    <w:p w14:paraId="6625E18D" w14:textId="77777777" w:rsidR="00903E67" w:rsidRDefault="00903E67" w:rsidP="005636B6">
      <w:pPr>
        <w:spacing w:before="240" w:after="240"/>
      </w:pPr>
      <w:r>
        <w:t>Allí me pareció en una visión</w:t>
      </w:r>
    </w:p>
    <w:p w14:paraId="564AD668" w14:textId="77777777" w:rsidR="00903E67" w:rsidRDefault="00903E67" w:rsidP="005636B6">
      <w:pPr>
        <w:spacing w:before="240" w:after="240"/>
      </w:pPr>
      <w:r>
        <w:t>estática de súbito estar puesto,</w:t>
      </w:r>
    </w:p>
    <w:p w14:paraId="10103B1C" w14:textId="77777777" w:rsidR="00903E67" w:rsidRDefault="00903E67" w:rsidP="005636B6">
      <w:pPr>
        <w:spacing w:before="240" w:after="240"/>
      </w:pPr>
      <w:r>
        <w:t>y ver muchas personas en un templo;</w:t>
      </w:r>
    </w:p>
    <w:p w14:paraId="59B86727" w14:textId="77777777" w:rsidR="00903E67" w:rsidRDefault="00903E67" w:rsidP="005636B6">
      <w:pPr>
        <w:spacing w:before="240" w:after="240"/>
      </w:pPr>
      <w:r>
        <w:t>y una mujer decía en los umbrales,</w:t>
      </w:r>
    </w:p>
    <w:p w14:paraId="125A3609" w14:textId="77777777" w:rsidR="00903E67" w:rsidRDefault="00903E67" w:rsidP="005636B6">
      <w:pPr>
        <w:spacing w:before="240" w:after="240"/>
      </w:pPr>
      <w:r>
        <w:t>con dulce gesto maternal: «Oh hijo,</w:t>
      </w:r>
    </w:p>
    <w:p w14:paraId="29D7BC35" w14:textId="77777777" w:rsidR="00903E67" w:rsidRDefault="00903E67" w:rsidP="005636B6">
      <w:pPr>
        <w:spacing w:before="240" w:after="240"/>
      </w:pPr>
      <w:r>
        <w:t>¿por qué has obrado esto con nosotros?</w:t>
      </w:r>
    </w:p>
    <w:p w14:paraId="545BF4ED" w14:textId="77777777" w:rsidR="00903E67" w:rsidRDefault="00903E67" w:rsidP="005636B6">
      <w:pPr>
        <w:spacing w:before="240" w:after="240"/>
      </w:pPr>
      <w:r>
        <w:t>Tu padre y yo angustiados estuvimos</w:t>
      </w:r>
    </w:p>
    <w:p w14:paraId="66D0005C" w14:textId="77777777" w:rsidR="00903E67" w:rsidRDefault="00903E67" w:rsidP="005636B6">
      <w:pPr>
        <w:spacing w:before="240" w:after="240"/>
      </w:pPr>
      <w:r>
        <w:t>buscándote.» Y como ella se callara,</w:t>
      </w:r>
    </w:p>
    <w:p w14:paraId="54AAC893" w14:textId="77777777" w:rsidR="00903E67" w:rsidRDefault="00903E67" w:rsidP="005636B6">
      <w:pPr>
        <w:spacing w:before="240" w:after="240"/>
      </w:pPr>
      <w:r>
        <w:t>se me borró lo que veía antes.</w:t>
      </w:r>
    </w:p>
    <w:p w14:paraId="36DD929C" w14:textId="77777777" w:rsidR="00903E67" w:rsidRDefault="00903E67" w:rsidP="005636B6">
      <w:pPr>
        <w:spacing w:before="240" w:after="240"/>
      </w:pPr>
      <w:r>
        <w:t>Después me vino otra, con el agua</w:t>
      </w:r>
    </w:p>
    <w:p w14:paraId="6D4E3107" w14:textId="77777777" w:rsidR="00903E67" w:rsidRDefault="00903E67" w:rsidP="005636B6">
      <w:pPr>
        <w:spacing w:before="240" w:after="240"/>
      </w:pPr>
      <w:r>
        <w:lastRenderedPageBreak/>
        <w:t>que en sus mejillas el dolor destila,</w:t>
      </w:r>
    </w:p>
    <w:p w14:paraId="6BBBC8E2" w14:textId="77777777" w:rsidR="00903E67" w:rsidRDefault="00903E67" w:rsidP="005636B6">
      <w:pPr>
        <w:spacing w:before="240" w:after="240"/>
      </w:pPr>
      <w:r>
        <w:t>que un gran despecho hacia otros nos provoca</w:t>
      </w:r>
    </w:p>
    <w:p w14:paraId="1E16834F" w14:textId="77777777" w:rsidR="00903E67" w:rsidRDefault="00903E67" w:rsidP="005636B6">
      <w:pPr>
        <w:spacing w:before="240" w:after="240"/>
      </w:pPr>
      <w:r>
        <w:t>diciendo: «Si eres sir de la ciudad,</w:t>
      </w:r>
    </w:p>
    <w:p w14:paraId="60B83541" w14:textId="77777777" w:rsidR="00903E67" w:rsidRDefault="00903E67" w:rsidP="005636B6">
      <w:pPr>
        <w:spacing w:before="240" w:after="240"/>
      </w:pPr>
      <w:r>
        <w:t>por cuyo nombre dioses contendieron,</w:t>
      </w:r>
    </w:p>
    <w:p w14:paraId="15DFEA5D" w14:textId="77777777" w:rsidR="00903E67" w:rsidRDefault="00903E67" w:rsidP="005636B6">
      <w:pPr>
        <w:spacing w:before="240" w:after="240"/>
      </w:pPr>
      <w:r>
        <w:t>y donde toda ciencia resplandece,</w:t>
      </w:r>
    </w:p>
    <w:p w14:paraId="4A2EACE7" w14:textId="77777777" w:rsidR="00903E67" w:rsidRDefault="00903E67" w:rsidP="005636B6">
      <w:pPr>
        <w:spacing w:before="240" w:after="240"/>
      </w:pPr>
      <w:r>
        <w:t>véngate de esos brazos atrevidos</w:t>
      </w:r>
    </w:p>
    <w:p w14:paraId="7BABFFD1" w14:textId="77777777" w:rsidR="00903E67" w:rsidRDefault="00903E67" w:rsidP="005636B6">
      <w:pPr>
        <w:spacing w:before="240" w:after="240"/>
      </w:pPr>
      <w:r>
        <w:t>que a mi hija abrazaron, Pisistrato.»</w:t>
      </w:r>
    </w:p>
    <w:p w14:paraId="1081F655" w14:textId="77777777" w:rsidR="00903E67" w:rsidRDefault="00903E67" w:rsidP="005636B6">
      <w:pPr>
        <w:spacing w:before="240" w:after="240"/>
      </w:pPr>
      <w:r>
        <w:t>Y el Señor, que benigno parecía,</w:t>
      </w:r>
    </w:p>
    <w:p w14:paraId="64D3C2AA" w14:textId="77777777" w:rsidR="00903E67" w:rsidRDefault="00903E67" w:rsidP="005636B6">
      <w:pPr>
        <w:spacing w:before="240" w:after="240"/>
      </w:pPr>
      <w:r>
        <w:t>le respondía con templado rostro:</w:t>
      </w:r>
    </w:p>
    <w:p w14:paraId="2ADFDEE8" w14:textId="77777777" w:rsidR="00903E67" w:rsidRDefault="00903E67" w:rsidP="005636B6">
      <w:pPr>
        <w:spacing w:before="240" w:after="240"/>
      </w:pPr>
      <w:r>
        <w:t>«¿Qué haremos a quien males nos desea,</w:t>
      </w:r>
    </w:p>
    <w:p w14:paraId="69773A61" w14:textId="77777777" w:rsidR="00903E67" w:rsidRDefault="00903E67" w:rsidP="005636B6">
      <w:pPr>
        <w:spacing w:before="240" w:after="240"/>
      </w:pPr>
      <w:r>
        <w:t>si a aquellos que nos aman condenarnos?»</w:t>
      </w:r>
    </w:p>
    <w:p w14:paraId="1E077BC0" w14:textId="77777777" w:rsidR="00903E67" w:rsidRDefault="00903E67" w:rsidP="005636B6">
      <w:pPr>
        <w:spacing w:before="240" w:after="240"/>
      </w:pPr>
      <w:r>
        <w:t>Luego vi gente ardiendo en fuego de ira,</w:t>
      </w:r>
    </w:p>
    <w:p w14:paraId="2023266E" w14:textId="77777777" w:rsidR="00903E67" w:rsidRDefault="00903E67" w:rsidP="005636B6">
      <w:pPr>
        <w:spacing w:before="240" w:after="240"/>
      </w:pPr>
      <w:r>
        <w:t>a pedradas matando a un jovencito,</w:t>
      </w:r>
    </w:p>
    <w:p w14:paraId="7F860DD8" w14:textId="77777777" w:rsidR="00903E67" w:rsidRDefault="00903E67" w:rsidP="005636B6">
      <w:pPr>
        <w:spacing w:before="240" w:after="240"/>
      </w:pPr>
      <w:r>
        <w:t>gritando: «Martiriza, martiriza»,</w:t>
      </w:r>
    </w:p>
    <w:p w14:paraId="54CE0709" w14:textId="77777777" w:rsidR="00903E67" w:rsidRDefault="00903E67" w:rsidP="005636B6">
      <w:pPr>
        <w:spacing w:before="240" w:after="240"/>
      </w:pPr>
      <w:r>
        <w:t>y al joven inclinarse, por la muerte</w:t>
      </w:r>
    </w:p>
    <w:p w14:paraId="7EF0CFF0" w14:textId="77777777" w:rsidR="00903E67" w:rsidRDefault="00903E67" w:rsidP="005636B6">
      <w:pPr>
        <w:spacing w:before="240" w:after="240"/>
      </w:pPr>
      <w:r>
        <w:t>que le apesadumbraba, hacia la tierra,</w:t>
      </w:r>
    </w:p>
    <w:p w14:paraId="77662B10" w14:textId="77777777" w:rsidR="00903E67" w:rsidRDefault="00903E67" w:rsidP="005636B6">
      <w:pPr>
        <w:spacing w:before="240" w:after="240"/>
      </w:pPr>
      <w:r>
        <w:t>mas sus ojos alzaba siempre al cielo,</w:t>
      </w:r>
    </w:p>
    <w:p w14:paraId="258EEED7" w14:textId="77777777" w:rsidR="00903E67" w:rsidRDefault="00903E67" w:rsidP="005636B6">
      <w:pPr>
        <w:spacing w:before="240" w:after="240"/>
      </w:pPr>
      <w:r>
        <w:t>pidiendo al alto Sir, en guerra tanta,</w:t>
      </w:r>
    </w:p>
    <w:p w14:paraId="776D627A" w14:textId="77777777" w:rsidR="00903E67" w:rsidRDefault="00903E67" w:rsidP="005636B6">
      <w:pPr>
        <w:spacing w:before="240" w:after="240"/>
      </w:pPr>
      <w:r>
        <w:t>que perdonase a sus perseguidores,</w:t>
      </w:r>
    </w:p>
    <w:p w14:paraId="3A67E140" w14:textId="77777777" w:rsidR="00903E67" w:rsidRDefault="00903E67" w:rsidP="005636B6">
      <w:pPr>
        <w:spacing w:before="240" w:after="240"/>
      </w:pPr>
      <w:r>
        <w:lastRenderedPageBreak/>
        <w:t>con ese aspecto que a piedad nos mueve.</w:t>
      </w:r>
    </w:p>
    <w:p w14:paraId="3E3922B3" w14:textId="77777777" w:rsidR="00903E67" w:rsidRDefault="00903E67" w:rsidP="005636B6">
      <w:pPr>
        <w:spacing w:before="240" w:after="240"/>
      </w:pPr>
      <w:r>
        <w:t>Cuando volvió mi alma hacia las cosas</w:t>
      </w:r>
    </w:p>
    <w:p w14:paraId="30F50DB0" w14:textId="77777777" w:rsidR="00903E67" w:rsidRDefault="00903E67" w:rsidP="005636B6">
      <w:pPr>
        <w:spacing w:before="240" w:after="240"/>
      </w:pPr>
      <w:r>
        <w:t>que son, fuera de ella, verdaderas,</w:t>
      </w:r>
    </w:p>
    <w:p w14:paraId="441AD88D" w14:textId="77777777" w:rsidR="00903E67" w:rsidRDefault="00903E67" w:rsidP="005636B6">
      <w:pPr>
        <w:spacing w:before="240" w:after="240"/>
      </w:pPr>
      <w:r>
        <w:t>supe que mis errores no eran falsos.</w:t>
      </w:r>
    </w:p>
    <w:p w14:paraId="54F27B3A" w14:textId="77777777" w:rsidR="00903E67" w:rsidRDefault="00903E67" w:rsidP="005636B6">
      <w:pPr>
        <w:spacing w:before="240" w:after="240"/>
      </w:pPr>
      <w:r>
        <w:t>Mi guía entonces, que me contemplaba</w:t>
      </w:r>
    </w:p>
    <w:p w14:paraId="756E5063" w14:textId="77777777" w:rsidR="00903E67" w:rsidRDefault="00903E67" w:rsidP="005636B6">
      <w:pPr>
        <w:spacing w:before="240" w:after="240"/>
      </w:pPr>
      <w:r>
        <w:t>como a aquel que del sueño se despierta,</w:t>
      </w:r>
    </w:p>
    <w:p w14:paraId="240ECA85" w14:textId="77777777" w:rsidR="00903E67" w:rsidRDefault="00903E67" w:rsidP="005636B6">
      <w:pPr>
        <w:spacing w:before="240" w:after="240"/>
      </w:pPr>
      <w:r>
        <w:t>dijo: «¿Qué tienes que te tambaleas,</w:t>
      </w:r>
    </w:p>
    <w:p w14:paraId="667C2129" w14:textId="77777777" w:rsidR="00903E67" w:rsidRDefault="00903E67" w:rsidP="005636B6">
      <w:pPr>
        <w:spacing w:before="240" w:after="240"/>
      </w:pPr>
      <w:r>
        <w:t>y has caminado más de media legua</w:t>
      </w:r>
    </w:p>
    <w:p w14:paraId="431121B9" w14:textId="77777777" w:rsidR="00903E67" w:rsidRDefault="00903E67" w:rsidP="005636B6">
      <w:pPr>
        <w:spacing w:before="240" w:after="240"/>
      </w:pPr>
      <w:r>
        <w:t>con los ojos cerrados, dando tumbos,</w:t>
      </w:r>
    </w:p>
    <w:p w14:paraId="03478B68" w14:textId="77777777" w:rsidR="00903E67" w:rsidRDefault="00903E67" w:rsidP="005636B6">
      <w:pPr>
        <w:spacing w:before="240" w:after="240"/>
      </w:pPr>
      <w:r>
        <w:t>a guisa de quien turban sueño o vino?»</w:t>
      </w:r>
    </w:p>
    <w:p w14:paraId="6ABBB60C" w14:textId="77777777" w:rsidR="00903E67" w:rsidRDefault="00903E67" w:rsidP="005636B6">
      <w:pPr>
        <w:spacing w:before="240" w:after="240"/>
      </w:pPr>
      <w:r>
        <w:t>«Oh dulce padre mío, si me escuchas</w:t>
      </w:r>
    </w:p>
    <w:p w14:paraId="3E43DD14" w14:textId="77777777" w:rsidR="00903E67" w:rsidRDefault="00903E67" w:rsidP="005636B6">
      <w:pPr>
        <w:spacing w:before="240" w:after="240"/>
      </w:pPr>
      <w:r>
        <w:t>te contaré -le dije lo que he visto,</w:t>
      </w:r>
    </w:p>
    <w:p w14:paraId="4C851644" w14:textId="77777777" w:rsidR="00903E67" w:rsidRDefault="00903E67" w:rsidP="005636B6">
      <w:pPr>
        <w:spacing w:before="240" w:after="240"/>
      </w:pPr>
      <w:r>
        <w:t>cuando las piernas me fueron tan flojas.»</w:t>
      </w:r>
    </w:p>
    <w:p w14:paraId="28B40BEA" w14:textId="77777777" w:rsidR="00903E67" w:rsidRDefault="00903E67" w:rsidP="005636B6">
      <w:pPr>
        <w:spacing w:before="240" w:after="240"/>
      </w:pPr>
      <w:r>
        <w:t>Y él dijo: «Si cien máscaras tuvieses</w:t>
      </w:r>
    </w:p>
    <w:p w14:paraId="1E39E85A" w14:textId="77777777" w:rsidR="00903E67" w:rsidRDefault="00903E67" w:rsidP="005636B6">
      <w:pPr>
        <w:spacing w:before="240" w:after="240"/>
      </w:pPr>
      <w:r>
        <w:t>sobre el rostro, cerrados no tendría</w:t>
      </w:r>
    </w:p>
    <w:p w14:paraId="2E937E17" w14:textId="77777777" w:rsidR="00903E67" w:rsidRDefault="00903E67" w:rsidP="005636B6">
      <w:pPr>
        <w:spacing w:before="240" w:after="240"/>
      </w:pPr>
      <w:r>
        <w:t>tus pensamientos, aun los más pequeños.</w:t>
      </w:r>
    </w:p>
    <w:p w14:paraId="6B591770" w14:textId="77777777" w:rsidR="00903E67" w:rsidRDefault="00903E67" w:rsidP="005636B6">
      <w:pPr>
        <w:spacing w:before="240" w:after="240"/>
      </w:pPr>
      <w:r>
        <w:t>Es lo que viste para que no excuses</w:t>
      </w:r>
    </w:p>
    <w:p w14:paraId="53E510C8" w14:textId="77777777" w:rsidR="00903E67" w:rsidRDefault="00903E67" w:rsidP="005636B6">
      <w:pPr>
        <w:spacing w:before="240" w:after="240"/>
      </w:pPr>
      <w:r>
        <w:t>al agua de la paz abrir el pecho,</w:t>
      </w:r>
    </w:p>
    <w:p w14:paraId="15C1B47B" w14:textId="77777777" w:rsidR="00903E67" w:rsidRDefault="00903E67" w:rsidP="005636B6">
      <w:pPr>
        <w:spacing w:before="240" w:after="240"/>
      </w:pPr>
      <w:r>
        <w:t>que de la eterna fuente se derrama.</w:t>
      </w:r>
    </w:p>
    <w:p w14:paraId="433594C5" w14:textId="77777777" w:rsidR="00903E67" w:rsidRDefault="00903E67" w:rsidP="005636B6">
      <w:pPr>
        <w:spacing w:before="240" w:after="240"/>
      </w:pPr>
      <w:r>
        <w:lastRenderedPageBreak/>
        <w:t>No pregunté "qué tienes", como hiciera</w:t>
      </w:r>
    </w:p>
    <w:p w14:paraId="79992B58" w14:textId="77777777" w:rsidR="00903E67" w:rsidRDefault="00903E67" w:rsidP="005636B6">
      <w:pPr>
        <w:spacing w:before="240" w:after="240"/>
      </w:pPr>
      <w:r>
        <w:t>quien mira, sin ver nada, con los ojos,</w:t>
      </w:r>
    </w:p>
    <w:p w14:paraId="0420D0C0" w14:textId="77777777" w:rsidR="00903E67" w:rsidRDefault="00903E67" w:rsidP="005636B6">
      <w:pPr>
        <w:spacing w:before="240" w:after="240"/>
      </w:pPr>
      <w:r>
        <w:t>cuando desanimado el cuerpo yace;</w:t>
      </w:r>
    </w:p>
    <w:p w14:paraId="79F4F9F0" w14:textId="77777777" w:rsidR="00903E67" w:rsidRDefault="00903E67" w:rsidP="005636B6">
      <w:pPr>
        <w:spacing w:before="240" w:after="240"/>
      </w:pPr>
      <w:r>
        <w:t>mas pregunté para animar tus pasos</w:t>
      </w:r>
    </w:p>
    <w:p w14:paraId="46256220" w14:textId="77777777" w:rsidR="00903E67" w:rsidRDefault="00903E67" w:rsidP="005636B6">
      <w:pPr>
        <w:spacing w:before="240" w:after="240"/>
      </w:pPr>
      <w:r>
        <w:t>tal conviene avivar al perezoso,</w:t>
      </w:r>
    </w:p>
    <w:p w14:paraId="23323BDF" w14:textId="77777777" w:rsidR="00903E67" w:rsidRDefault="00903E67" w:rsidP="005636B6">
      <w:pPr>
        <w:spacing w:before="240" w:after="240"/>
      </w:pPr>
      <w:r>
        <w:t>que tardo emplea al despertar su tiempo.»</w:t>
      </w:r>
    </w:p>
    <w:p w14:paraId="592F901C" w14:textId="77777777" w:rsidR="00903E67" w:rsidRDefault="00903E67" w:rsidP="005636B6">
      <w:pPr>
        <w:spacing w:before="240" w:after="240"/>
      </w:pPr>
      <w:r>
        <w:t>Por el ocaso andábamos, mirando</w:t>
      </w:r>
    </w:p>
    <w:p w14:paraId="10B8618F" w14:textId="77777777" w:rsidR="00903E67" w:rsidRDefault="00903E67" w:rsidP="005636B6">
      <w:pPr>
        <w:spacing w:before="240" w:after="240"/>
      </w:pPr>
      <w:r>
        <w:t>hasta donde alcanzaba nuestra vista</w:t>
      </w:r>
    </w:p>
    <w:p w14:paraId="0C836732" w14:textId="77777777" w:rsidR="00903E67" w:rsidRDefault="00903E67" w:rsidP="005636B6">
      <w:pPr>
        <w:spacing w:before="240" w:after="240"/>
      </w:pPr>
      <w:r>
        <w:t>contra la luz radiante y vespertina.</w:t>
      </w:r>
    </w:p>
    <w:p w14:paraId="281A9E24" w14:textId="77777777" w:rsidR="00903E67" w:rsidRDefault="00903E67" w:rsidP="005636B6">
      <w:pPr>
        <w:spacing w:before="240" w:after="240"/>
      </w:pPr>
      <w:r>
        <w:t>Y vimos poco a poco una humareda</w:t>
      </w:r>
    </w:p>
    <w:p w14:paraId="20318EAA" w14:textId="77777777" w:rsidR="00903E67" w:rsidRDefault="00903E67" w:rsidP="005636B6">
      <w:pPr>
        <w:spacing w:before="240" w:after="240"/>
      </w:pPr>
      <w:r>
        <w:t>venir hacia nosotros, cual la noche;</w:t>
      </w:r>
    </w:p>
    <w:p w14:paraId="283AE374" w14:textId="77777777" w:rsidR="00903E67" w:rsidRDefault="00903E67" w:rsidP="005636B6">
      <w:pPr>
        <w:spacing w:before="240" w:after="240"/>
      </w:pPr>
      <w:r>
        <w:t>ni un sitio había para resguardarnos:</w:t>
      </w:r>
    </w:p>
    <w:p w14:paraId="7634AEDB" w14:textId="77777777" w:rsidR="00903E67" w:rsidRDefault="00903E67" w:rsidP="005636B6">
      <w:pPr>
        <w:spacing w:before="240" w:after="240"/>
      </w:pPr>
      <w:r>
        <w:t>el aire puro nos quitó y la vista.</w:t>
      </w:r>
    </w:p>
    <w:p w14:paraId="4C7CA309" w14:textId="74FF4D67" w:rsidR="00903E67" w:rsidRDefault="00903E67" w:rsidP="005636B6">
      <w:pPr>
        <w:pStyle w:val="Ttulo2"/>
        <w:spacing w:before="240" w:after="240"/>
      </w:pPr>
      <w:r>
        <w:br w:type="page"/>
      </w:r>
      <w:bookmarkStart w:id="55" w:name="_Toc196140978"/>
      <w:r>
        <w:lastRenderedPageBreak/>
        <w:t>CANTO XVI</w:t>
      </w:r>
      <w:bookmarkEnd w:id="55"/>
    </w:p>
    <w:p w14:paraId="64877738" w14:textId="77777777" w:rsidR="00903E67" w:rsidRDefault="00903E67" w:rsidP="005636B6">
      <w:pPr>
        <w:spacing w:before="240" w:after="240"/>
      </w:pPr>
      <w:r>
        <w:t>Negror de infierno y de noche privada</w:t>
      </w:r>
    </w:p>
    <w:p w14:paraId="3BF58F36" w14:textId="77777777" w:rsidR="00903E67" w:rsidRDefault="00903E67" w:rsidP="005636B6">
      <w:pPr>
        <w:spacing w:before="240" w:after="240"/>
      </w:pPr>
      <w:r>
        <w:t>de estrella alguna, bajo un pobre cielo,</w:t>
      </w:r>
    </w:p>
    <w:p w14:paraId="5683EBB9" w14:textId="77777777" w:rsidR="00903E67" w:rsidRDefault="00903E67" w:rsidP="005636B6">
      <w:pPr>
        <w:spacing w:before="240" w:after="240"/>
      </w:pPr>
      <w:r>
        <w:t>hasta el sumo de nubes tenebroso,</w:t>
      </w:r>
    </w:p>
    <w:p w14:paraId="1DF701A2" w14:textId="77777777" w:rsidR="00903E67" w:rsidRDefault="00903E67" w:rsidP="005636B6">
      <w:pPr>
        <w:spacing w:before="240" w:after="240"/>
      </w:pPr>
      <w:r>
        <w:t>tan denso velo no tendió en mi rostro</w:t>
      </w:r>
    </w:p>
    <w:p w14:paraId="28066D22" w14:textId="77777777" w:rsidR="00903E67" w:rsidRDefault="00903E67" w:rsidP="005636B6">
      <w:pPr>
        <w:spacing w:before="240" w:after="240"/>
      </w:pPr>
      <w:r>
        <w:t>como aquel humo que nos envolvió,</w:t>
      </w:r>
    </w:p>
    <w:p w14:paraId="19957D8E" w14:textId="77777777" w:rsidR="00903E67" w:rsidRDefault="00903E67" w:rsidP="005636B6">
      <w:pPr>
        <w:spacing w:before="240" w:after="240"/>
      </w:pPr>
      <w:r>
        <w:t>y nunca sentí tan áspero pelo.</w:t>
      </w:r>
    </w:p>
    <w:p w14:paraId="16FE8003" w14:textId="77777777" w:rsidR="00903E67" w:rsidRDefault="00903E67" w:rsidP="005636B6">
      <w:pPr>
        <w:spacing w:before="240" w:after="240"/>
      </w:pPr>
      <w:r>
        <w:t>No podía siquiera abrir los ojos</w:t>
      </w:r>
    </w:p>
    <w:p w14:paraId="3C81BB3F" w14:textId="77777777" w:rsidR="00903E67" w:rsidRDefault="00903E67" w:rsidP="005636B6">
      <w:pPr>
        <w:spacing w:before="240" w:after="240"/>
      </w:pPr>
      <w:r>
        <w:t>por lo que, sabia y fiel, la escolta mía</w:t>
      </w:r>
    </w:p>
    <w:p w14:paraId="57F936A7" w14:textId="77777777" w:rsidR="00903E67" w:rsidRDefault="00903E67" w:rsidP="005636B6">
      <w:pPr>
        <w:spacing w:before="240" w:after="240"/>
      </w:pPr>
      <w:r>
        <w:t>vino hacia mí ofreciéndome su hombro.</w:t>
      </w:r>
    </w:p>
    <w:p w14:paraId="0EB28B8C" w14:textId="77777777" w:rsidR="00903E67" w:rsidRDefault="00903E67" w:rsidP="005636B6">
      <w:pPr>
        <w:spacing w:before="240" w:after="240"/>
      </w:pPr>
      <w:r>
        <w:t>Como el ciego que va tras de su guía</w:t>
      </w:r>
    </w:p>
    <w:p w14:paraId="72A03C65" w14:textId="77777777" w:rsidR="00903E67" w:rsidRDefault="00903E67" w:rsidP="005636B6">
      <w:pPr>
        <w:spacing w:before="240" w:after="240"/>
      </w:pPr>
      <w:r>
        <w:t>para que no se pierda ni tropiece</w:t>
      </w:r>
    </w:p>
    <w:p w14:paraId="0839D3EC" w14:textId="77777777" w:rsidR="00903E67" w:rsidRDefault="00903E67" w:rsidP="005636B6">
      <w:pPr>
        <w:spacing w:before="240" w:after="240"/>
      </w:pPr>
      <w:r>
        <w:t>en obstáculo alguno, o tal vez muera,</w:t>
      </w:r>
    </w:p>
    <w:p w14:paraId="2D83C77F" w14:textId="77777777" w:rsidR="00903E67" w:rsidRDefault="00903E67" w:rsidP="005636B6">
      <w:pPr>
        <w:spacing w:before="240" w:after="240"/>
      </w:pPr>
      <w:r>
        <w:t>andaba por el aire amargo y sucio,</w:t>
      </w:r>
    </w:p>
    <w:p w14:paraId="338926E8" w14:textId="77777777" w:rsidR="00903E67" w:rsidRDefault="00903E67" w:rsidP="005636B6">
      <w:pPr>
        <w:spacing w:before="240" w:after="240"/>
      </w:pPr>
      <w:r>
        <w:t>escuchando a Virgilio aconsejarme:</w:t>
      </w:r>
    </w:p>
    <w:p w14:paraId="2FA66EF8" w14:textId="77777777" w:rsidR="00903E67" w:rsidRDefault="00903E67" w:rsidP="005636B6">
      <w:pPr>
        <w:spacing w:before="240" w:after="240"/>
      </w:pPr>
      <w:r>
        <w:t>«Ten cuidado y de mí no te separes».</w:t>
      </w:r>
    </w:p>
    <w:p w14:paraId="1EFBEE06" w14:textId="77777777" w:rsidR="00903E67" w:rsidRDefault="00903E67" w:rsidP="005636B6">
      <w:pPr>
        <w:spacing w:before="240" w:after="240"/>
      </w:pPr>
      <w:r>
        <w:t>Oía voces como que implorasen</w:t>
      </w:r>
    </w:p>
    <w:p w14:paraId="41E70C0F" w14:textId="77777777" w:rsidR="00903E67" w:rsidRDefault="00903E67" w:rsidP="005636B6">
      <w:pPr>
        <w:spacing w:before="240" w:after="240"/>
      </w:pPr>
      <w:r>
        <w:t>la paz y la clemencia del Cordero</w:t>
      </w:r>
    </w:p>
    <w:p w14:paraId="57C677E9" w14:textId="77777777" w:rsidR="00903E67" w:rsidRDefault="00903E67" w:rsidP="005636B6">
      <w:pPr>
        <w:spacing w:before="240" w:after="240"/>
      </w:pPr>
      <w:r>
        <w:t>de Dios que borra todos los pecados.</w:t>
      </w:r>
    </w:p>
    <w:p w14:paraId="73F30507" w14:textId="77777777" w:rsidR="00903E67" w:rsidRDefault="00903E67" w:rsidP="005636B6">
      <w:pPr>
        <w:spacing w:before="240" w:after="240"/>
      </w:pPr>
      <w:r>
        <w:lastRenderedPageBreak/>
        <w:t>Agnus Deí, era, pues, como empezaban</w:t>
      </w:r>
    </w:p>
    <w:p w14:paraId="4D14C026" w14:textId="77777777" w:rsidR="00903E67" w:rsidRDefault="00903E67" w:rsidP="005636B6">
      <w:pPr>
        <w:spacing w:before="240" w:after="240"/>
      </w:pPr>
      <w:r>
        <w:t>todos a un tiempo y en el mismo modo,</w:t>
      </w:r>
    </w:p>
    <w:p w14:paraId="301C4D25" w14:textId="77777777" w:rsidR="00903E67" w:rsidRDefault="00903E67" w:rsidP="005636B6">
      <w:pPr>
        <w:spacing w:before="240" w:after="240"/>
      </w:pPr>
      <w:r>
        <w:t>y en completa concordia parecían.</w:t>
      </w:r>
    </w:p>
    <w:p w14:paraId="48C84807" w14:textId="77777777" w:rsidR="00903E67" w:rsidRDefault="00903E67" w:rsidP="005636B6">
      <w:pPr>
        <w:spacing w:before="240" w:after="240"/>
      </w:pPr>
      <w:r>
        <w:t>«Maestro, lo que oigo ¿son espíritus?»</w:t>
      </w:r>
    </w:p>
    <w:p w14:paraId="4680083D" w14:textId="77777777" w:rsidR="00903E67" w:rsidRDefault="00903E67" w:rsidP="005636B6">
      <w:pPr>
        <w:spacing w:before="240" w:after="240"/>
      </w:pPr>
      <w:r>
        <w:t>le dije. Y él a mí: «Bien lo pensaste;</w:t>
      </w:r>
    </w:p>
    <w:p w14:paraId="38C8E1E1" w14:textId="77777777" w:rsidR="00903E67" w:rsidRDefault="00903E67" w:rsidP="005636B6">
      <w:pPr>
        <w:spacing w:before="240" w:after="240"/>
      </w:pPr>
      <w:r>
        <w:t>de la iracundia van soltando el nudo.»</w:t>
      </w:r>
    </w:p>
    <w:p w14:paraId="0D8E46CA" w14:textId="77777777" w:rsidR="00903E67" w:rsidRDefault="00903E67" w:rsidP="005636B6">
      <w:pPr>
        <w:spacing w:before="240" w:after="240"/>
      </w:pPr>
      <w:r>
        <w:t>«¿Quién eres tú que cortas nuestro humo,</w:t>
      </w:r>
    </w:p>
    <w:p w14:paraId="263E62E4" w14:textId="77777777" w:rsidR="00903E67" w:rsidRDefault="00903E67" w:rsidP="005636B6">
      <w:pPr>
        <w:spacing w:before="240" w:after="240"/>
      </w:pPr>
      <w:r>
        <w:t>y de nosotros hablas como si</w:t>
      </w:r>
    </w:p>
    <w:p w14:paraId="42647E73" w14:textId="77777777" w:rsidR="00903E67" w:rsidRDefault="00903E67" w:rsidP="005636B6">
      <w:pPr>
        <w:spacing w:before="240" w:after="240"/>
      </w:pPr>
      <w:r>
        <w:t>aún midieses el tiempo por calendas?»</w:t>
      </w:r>
    </w:p>
    <w:p w14:paraId="2453CF68" w14:textId="77777777" w:rsidR="00903E67" w:rsidRDefault="00903E67" w:rsidP="005636B6">
      <w:pPr>
        <w:spacing w:before="240" w:after="240"/>
      </w:pPr>
      <w:r>
        <w:t>Esto por una voz fue preguntado;</w:t>
      </w:r>
    </w:p>
    <w:p w14:paraId="3E488327" w14:textId="77777777" w:rsidR="00903E67" w:rsidRDefault="00903E67" w:rsidP="005636B6">
      <w:pPr>
        <w:spacing w:before="240" w:after="240"/>
      </w:pPr>
      <w:r>
        <w:t>«Contéstale --me dijo mi maestro-</w:t>
      </w:r>
    </w:p>
    <w:p w14:paraId="7EDC35BF" w14:textId="77777777" w:rsidR="00903E67" w:rsidRDefault="00903E67" w:rsidP="005636B6">
      <w:pPr>
        <w:spacing w:before="240" w:after="240"/>
      </w:pPr>
      <w:r>
        <w:t>y si hay subida por aquí pregunta.»</w:t>
      </w:r>
    </w:p>
    <w:p w14:paraId="6106E4A2" w14:textId="77777777" w:rsidR="00903E67" w:rsidRDefault="00903E67" w:rsidP="005636B6">
      <w:pPr>
        <w:spacing w:before="240" w:after="240"/>
      </w:pPr>
      <w:r>
        <w:t>«Oh, criatura -le dije que te limpias</w:t>
      </w:r>
    </w:p>
    <w:p w14:paraId="607E0B9E" w14:textId="77777777" w:rsidR="00903E67" w:rsidRDefault="00903E67" w:rsidP="005636B6">
      <w:pPr>
        <w:spacing w:before="240" w:after="240"/>
      </w:pPr>
      <w:r>
        <w:t>para volver hermosa a quien te hizo,</w:t>
      </w:r>
    </w:p>
    <w:p w14:paraId="5E909466" w14:textId="77777777" w:rsidR="00903E67" w:rsidRDefault="00903E67" w:rsidP="005636B6">
      <w:pPr>
        <w:spacing w:before="240" w:after="240"/>
      </w:pPr>
      <w:r>
        <w:t>maravillas oirás si me acompañas.»</w:t>
      </w:r>
    </w:p>
    <w:p w14:paraId="6B99EB63" w14:textId="77777777" w:rsidR="00903E67" w:rsidRDefault="00903E67" w:rsidP="005636B6">
      <w:pPr>
        <w:spacing w:before="240" w:after="240"/>
      </w:pPr>
      <w:r>
        <w:t>«Cuanto me es permitido he de seguirte;</w:t>
      </w:r>
    </w:p>
    <w:p w14:paraId="0AE8291B" w14:textId="77777777" w:rsidR="00903E67" w:rsidRDefault="00903E67" w:rsidP="005636B6">
      <w:pPr>
        <w:spacing w:before="240" w:after="240"/>
      </w:pPr>
      <w:r>
        <w:t>y si vernos el humo no nos deja,</w:t>
      </w:r>
    </w:p>
    <w:p w14:paraId="077DB945" w14:textId="77777777" w:rsidR="00903E67" w:rsidRDefault="00903E67" w:rsidP="005636B6">
      <w:pPr>
        <w:spacing w:before="240" w:after="240"/>
      </w:pPr>
      <w:r>
        <w:t>nos mantendrá cercanos el oírnos.»</w:t>
      </w:r>
    </w:p>
    <w:p w14:paraId="7D3931FA" w14:textId="77777777" w:rsidR="00903E67" w:rsidRDefault="00903E67" w:rsidP="005636B6">
      <w:pPr>
        <w:spacing w:before="240" w:after="240"/>
      </w:pPr>
      <w:r>
        <w:t>Entonces comencé: «Con este rostro</w:t>
      </w:r>
    </w:p>
    <w:p w14:paraId="163F4094" w14:textId="77777777" w:rsidR="00903E67" w:rsidRDefault="00903E67" w:rsidP="005636B6">
      <w:pPr>
        <w:spacing w:before="240" w:after="240"/>
      </w:pPr>
      <w:r>
        <w:lastRenderedPageBreak/>
        <w:t>que destruye la muerte, voy arriba,</w:t>
      </w:r>
    </w:p>
    <w:p w14:paraId="139D31E1" w14:textId="77777777" w:rsidR="00903E67" w:rsidRDefault="00903E67" w:rsidP="005636B6">
      <w:pPr>
        <w:spacing w:before="240" w:after="240"/>
      </w:pPr>
      <w:r>
        <w:t>y he llegado hasta aquí desde el infierno.</w:t>
      </w:r>
    </w:p>
    <w:p w14:paraId="108F3C7D" w14:textId="77777777" w:rsidR="00903E67" w:rsidRDefault="00903E67" w:rsidP="005636B6">
      <w:pPr>
        <w:spacing w:before="240" w:after="240"/>
      </w:pPr>
      <w:r>
        <w:t>Y si Dios en su gracia me ha tomado,</w:t>
      </w:r>
    </w:p>
    <w:p w14:paraId="62104047" w14:textId="77777777" w:rsidR="00903E67" w:rsidRDefault="00903E67" w:rsidP="005636B6">
      <w:pPr>
        <w:spacing w:before="240" w:after="240"/>
      </w:pPr>
      <w:r>
        <w:t>tanto que quiere que su corte vea</w:t>
      </w:r>
    </w:p>
    <w:p w14:paraId="247EDED4" w14:textId="77777777" w:rsidR="00903E67" w:rsidRDefault="00903E67" w:rsidP="005636B6">
      <w:pPr>
        <w:spacing w:before="240" w:after="240"/>
      </w:pPr>
      <w:r>
        <w:t>de modo inusitado en estos tiempos,</w:t>
      </w:r>
    </w:p>
    <w:p w14:paraId="3237283C" w14:textId="77777777" w:rsidR="00903E67" w:rsidRDefault="00903E67" w:rsidP="005636B6">
      <w:pPr>
        <w:spacing w:before="240" w:after="240"/>
      </w:pPr>
      <w:r>
        <w:t>no me ocultes quién fuiste antes de muerto;</w:t>
      </w:r>
    </w:p>
    <w:p w14:paraId="090F48A3" w14:textId="77777777" w:rsidR="00903E67" w:rsidRDefault="00903E67" w:rsidP="005636B6">
      <w:pPr>
        <w:spacing w:before="240" w:after="240"/>
      </w:pPr>
      <w:r>
        <w:t>dímelo, y dime si el camino es éste;</w:t>
      </w:r>
    </w:p>
    <w:p w14:paraId="2A624997" w14:textId="77777777" w:rsidR="00903E67" w:rsidRDefault="00903E67" w:rsidP="005636B6">
      <w:pPr>
        <w:spacing w:before="240" w:after="240"/>
      </w:pPr>
      <w:r>
        <w:t>y tus palabras sean nuestra escolta.»</w:t>
      </w:r>
    </w:p>
    <w:p w14:paraId="17ADFE6C" w14:textId="77777777" w:rsidR="00903E67" w:rsidRDefault="00903E67" w:rsidP="005636B6">
      <w:pPr>
        <w:spacing w:before="240" w:after="240"/>
      </w:pPr>
      <w:r>
        <w:t>«Yo fui lombardo y Marco me llamaban;</w:t>
      </w:r>
    </w:p>
    <w:p w14:paraId="0906438A" w14:textId="77777777" w:rsidR="00903E67" w:rsidRDefault="00903E67" w:rsidP="005636B6">
      <w:pPr>
        <w:spacing w:before="240" w:after="240"/>
      </w:pPr>
      <w:r>
        <w:t>del mundo supe, y amé esa virtud</w:t>
      </w:r>
    </w:p>
    <w:p w14:paraId="5059B17D" w14:textId="77777777" w:rsidR="00903E67" w:rsidRDefault="00903E67" w:rsidP="005636B6">
      <w:pPr>
        <w:spacing w:before="240" w:after="240"/>
      </w:pPr>
      <w:r>
        <w:t>a la que nadie tiende ya su arco.</w:t>
      </w:r>
    </w:p>
    <w:p w14:paraId="1BFAF6A2" w14:textId="77777777" w:rsidR="00903E67" w:rsidRDefault="00903E67" w:rsidP="005636B6">
      <w:pPr>
        <w:spacing w:before="240" w:after="240"/>
      </w:pPr>
      <w:r>
        <w:t>Para subir camina siempre recto»</w:t>
      </w:r>
    </w:p>
    <w:p w14:paraId="05D45FC0" w14:textId="77777777" w:rsidR="00903E67" w:rsidRDefault="00903E67" w:rsidP="005636B6">
      <w:pPr>
        <w:spacing w:before="240" w:after="240"/>
      </w:pPr>
      <w:r>
        <w:t>Me respondió y dijo luego: «Te pido</w:t>
      </w:r>
    </w:p>
    <w:p w14:paraId="3F69F362" w14:textId="77777777" w:rsidR="00903E67" w:rsidRDefault="00903E67" w:rsidP="005636B6">
      <w:pPr>
        <w:spacing w:before="240" w:after="240"/>
      </w:pPr>
      <w:r>
        <w:t>que por mí implores cuando estés arriba.»</w:t>
      </w:r>
    </w:p>
    <w:p w14:paraId="5EAADE00" w14:textId="77777777" w:rsidR="00903E67" w:rsidRDefault="00903E67" w:rsidP="005636B6">
      <w:pPr>
        <w:spacing w:before="240" w:after="240"/>
      </w:pPr>
      <w:r>
        <w:t>«Por mi fe -yo le dije- te prometo</w:t>
      </w:r>
    </w:p>
    <w:p w14:paraId="5C139950" w14:textId="77777777" w:rsidR="00903E67" w:rsidRDefault="00903E67" w:rsidP="005636B6">
      <w:pPr>
        <w:spacing w:before="240" w:after="240"/>
      </w:pPr>
      <w:r>
        <w:t>que haré lo que me pides; mas me estalla</w:t>
      </w:r>
    </w:p>
    <w:p w14:paraId="76ED80CE" w14:textId="77777777" w:rsidR="00903E67" w:rsidRDefault="00903E67" w:rsidP="005636B6">
      <w:pPr>
        <w:spacing w:before="240" w:after="240"/>
      </w:pPr>
      <w:r>
        <w:t>dentro una duda, y tengo que aclararla.</w:t>
      </w:r>
    </w:p>
    <w:p w14:paraId="10734A83" w14:textId="77777777" w:rsidR="00903E67" w:rsidRDefault="00903E67" w:rsidP="005636B6">
      <w:pPr>
        <w:spacing w:before="240" w:after="240"/>
      </w:pPr>
      <w:r>
        <w:t>Era antes simple y ahora se ha hecho doble</w:t>
      </w:r>
    </w:p>
    <w:p w14:paraId="31FE37D1" w14:textId="77777777" w:rsidR="00903E67" w:rsidRDefault="00903E67" w:rsidP="005636B6">
      <w:pPr>
        <w:spacing w:before="240" w:after="240"/>
      </w:pPr>
      <w:r>
        <w:t>con tus palabras, que me dan certeza</w:t>
      </w:r>
    </w:p>
    <w:p w14:paraId="00B0178F" w14:textId="77777777" w:rsidR="00903E67" w:rsidRDefault="00903E67" w:rsidP="005636B6">
      <w:pPr>
        <w:spacing w:before="240" w:after="240"/>
      </w:pPr>
      <w:r>
        <w:lastRenderedPageBreak/>
        <w:t>de lo otro, con la cual las relaciono.</w:t>
      </w:r>
    </w:p>
    <w:p w14:paraId="7E847920" w14:textId="77777777" w:rsidR="00903E67" w:rsidRDefault="00903E67" w:rsidP="005636B6">
      <w:pPr>
        <w:spacing w:before="240" w:after="240"/>
      </w:pPr>
      <w:r>
        <w:t>El mundo por completo está desierto</w:t>
      </w:r>
    </w:p>
    <w:p w14:paraId="3B27B8F6" w14:textId="77777777" w:rsidR="00903E67" w:rsidRDefault="00903E67" w:rsidP="005636B6">
      <w:pPr>
        <w:spacing w:before="240" w:after="240"/>
      </w:pPr>
      <w:r>
        <w:t>de cualquiera virtud, como tú dices,</w:t>
      </w:r>
    </w:p>
    <w:p w14:paraId="7DEF8FCD" w14:textId="77777777" w:rsidR="00903E67" w:rsidRDefault="00903E67" w:rsidP="005636B6">
      <w:pPr>
        <w:spacing w:before="240" w:after="240"/>
      </w:pPr>
      <w:r>
        <w:t>y de maldad cubierto y agravado;</w:t>
      </w:r>
    </w:p>
    <w:p w14:paraId="6A6CB4E4" w14:textId="77777777" w:rsidR="00903E67" w:rsidRDefault="00903E67" w:rsidP="005636B6">
      <w:pPr>
        <w:spacing w:before="240" w:after="240"/>
      </w:pPr>
      <w:r>
        <w:t>mas la razón te pido que me digas,</w:t>
      </w:r>
    </w:p>
    <w:p w14:paraId="67646DC3" w14:textId="77777777" w:rsidR="00903E67" w:rsidRDefault="00903E67" w:rsidP="005636B6">
      <w:pPr>
        <w:spacing w:before="240" w:after="240"/>
      </w:pPr>
      <w:r>
        <w:t>tal que la vea y que la enserle a otros;</w:t>
      </w:r>
    </w:p>
    <w:p w14:paraId="12D3B100" w14:textId="77777777" w:rsidR="00903E67" w:rsidRDefault="00903E67" w:rsidP="005636B6">
      <w:pPr>
        <w:spacing w:before="240" w:after="240"/>
      </w:pPr>
      <w:r>
        <w:t>que a la tierra o al cielo lo atribuyen.»</w:t>
      </w:r>
    </w:p>
    <w:p w14:paraId="5E3A1AB3" w14:textId="77777777" w:rsidR="00903E67" w:rsidRDefault="00903E67" w:rsidP="005636B6">
      <w:pPr>
        <w:spacing w:before="240" w:after="240"/>
      </w:pPr>
      <w:r>
        <w:t>Un gran suspiro que acabó en un ¡ay!</w:t>
      </w:r>
    </w:p>
    <w:p w14:paraId="761F2CBA" w14:textId="77777777" w:rsidR="00903E67" w:rsidRDefault="00903E67" w:rsidP="005636B6">
      <w:pPr>
        <w:spacing w:before="240" w:after="240"/>
      </w:pPr>
      <w:r>
        <w:t>lanzó primero; y luego dijo: «Herrnano,</w:t>
      </w:r>
    </w:p>
    <w:p w14:paraId="2503C466" w14:textId="77777777" w:rsidR="00903E67" w:rsidRDefault="00903E67" w:rsidP="005636B6">
      <w:pPr>
        <w:spacing w:before="240" w:after="240"/>
      </w:pPr>
      <w:r>
        <w:t>el mundo es ciego, y tú de él has venido.</w:t>
      </w:r>
    </w:p>
    <w:p w14:paraId="1C923507" w14:textId="77777777" w:rsidR="00903E67" w:rsidRDefault="00903E67" w:rsidP="005636B6">
      <w:pPr>
        <w:spacing w:before="240" w:after="240"/>
      </w:pPr>
      <w:r>
        <w:t>Cualquier causa achacáis los que estáis vivos</w:t>
      </w:r>
    </w:p>
    <w:p w14:paraId="30091B52" w14:textId="77777777" w:rsidR="00903E67" w:rsidRDefault="00903E67" w:rsidP="005636B6">
      <w:pPr>
        <w:spacing w:before="240" w:after="240"/>
      </w:pPr>
      <w:r>
        <w:t>al cielo, igual que si moviese todas</w:t>
      </w:r>
    </w:p>
    <w:p w14:paraId="6869E118" w14:textId="77777777" w:rsidR="00903E67" w:rsidRDefault="00903E67" w:rsidP="005636B6">
      <w:pPr>
        <w:spacing w:before="240" w:after="240"/>
      </w:pPr>
      <w:r>
        <w:t>las cosas él obligatoriamente.</w:t>
      </w:r>
    </w:p>
    <w:p w14:paraId="40ED3A6C" w14:textId="77777777" w:rsidR="00903E67" w:rsidRDefault="00903E67" w:rsidP="005636B6">
      <w:pPr>
        <w:spacing w:before="240" w:after="240"/>
      </w:pPr>
      <w:r>
        <w:t>Destruido sería así en vosotros</w:t>
      </w:r>
    </w:p>
    <w:p w14:paraId="67E71FDE" w14:textId="77777777" w:rsidR="00903E67" w:rsidRDefault="00903E67" w:rsidP="005636B6">
      <w:pPr>
        <w:spacing w:before="240" w:after="240"/>
      </w:pPr>
      <w:r>
        <w:t>el libre arbitrio, y no sería justo</w:t>
      </w:r>
    </w:p>
    <w:p w14:paraId="28BE714D" w14:textId="77777777" w:rsidR="00903E67" w:rsidRDefault="00903E67" w:rsidP="005636B6">
      <w:pPr>
        <w:spacing w:before="240" w:after="240"/>
      </w:pPr>
      <w:r>
        <w:t>dar la alegría al bien, y al mal dar luto.</w:t>
      </w:r>
    </w:p>
    <w:p w14:paraId="2D0D4ECC" w14:textId="77777777" w:rsidR="00903E67" w:rsidRDefault="00903E67" w:rsidP="005636B6">
      <w:pPr>
        <w:spacing w:before="240" w:after="240"/>
      </w:pPr>
      <w:r>
        <w:t>El cielo inicia vuestros movimientos;</w:t>
      </w:r>
    </w:p>
    <w:p w14:paraId="7294A7F2" w14:textId="77777777" w:rsidR="00903E67" w:rsidRDefault="00903E67" w:rsidP="005636B6">
      <w:pPr>
        <w:spacing w:before="240" w:after="240"/>
      </w:pPr>
      <w:r>
        <w:t>no digo todos, mas aunque lo diga,</w:t>
      </w:r>
    </w:p>
    <w:p w14:paraId="4BFBE5D3" w14:textId="77777777" w:rsidR="00903E67" w:rsidRDefault="00903E67" w:rsidP="005636B6">
      <w:pPr>
        <w:spacing w:before="240" w:after="240"/>
      </w:pPr>
      <w:r>
        <w:t>una luz para el bien o el mal os dieron,</w:t>
      </w:r>
    </w:p>
    <w:p w14:paraId="19ACB3AF" w14:textId="77777777" w:rsidR="00903E67" w:rsidRDefault="00903E67" w:rsidP="005636B6">
      <w:pPr>
        <w:spacing w:before="240" w:after="240"/>
      </w:pPr>
      <w:r>
        <w:lastRenderedPageBreak/>
        <w:t>Y libre voluntad; que si se cansa</w:t>
      </w:r>
    </w:p>
    <w:p w14:paraId="117606DC" w14:textId="77777777" w:rsidR="00903E67" w:rsidRDefault="00903E67" w:rsidP="005636B6">
      <w:pPr>
        <w:spacing w:before="240" w:after="240"/>
      </w:pPr>
      <w:r>
        <w:t>en el primer combate contra el cielo,</w:t>
      </w:r>
    </w:p>
    <w:p w14:paraId="77F1E7EE" w14:textId="77777777" w:rsidR="00903E67" w:rsidRDefault="00903E67" w:rsidP="005636B6">
      <w:pPr>
        <w:spacing w:before="240" w:after="240"/>
      </w:pPr>
      <w:r>
        <w:t>luego lo vence si bien se sustenta.</w:t>
      </w:r>
    </w:p>
    <w:p w14:paraId="165B96A4" w14:textId="77777777" w:rsidR="00903E67" w:rsidRDefault="00903E67" w:rsidP="005636B6">
      <w:pPr>
        <w:spacing w:before="240" w:after="240"/>
      </w:pPr>
      <w:r>
        <w:t>A mayor fuerza y a mejor natura</w:t>
      </w:r>
    </w:p>
    <w:p w14:paraId="52AECABF" w14:textId="77777777" w:rsidR="00903E67" w:rsidRDefault="00903E67" w:rsidP="005636B6">
      <w:pPr>
        <w:spacing w:before="240" w:after="240"/>
      </w:pPr>
      <w:r>
        <w:t>libres estáis sujetos; y ella cría</w:t>
      </w:r>
    </w:p>
    <w:p w14:paraId="16A4F1EF" w14:textId="77777777" w:rsidR="00903E67" w:rsidRDefault="00903E67" w:rsidP="005636B6">
      <w:pPr>
        <w:spacing w:before="240" w:after="240"/>
      </w:pPr>
      <w:r>
        <w:t>vuestra mente, en que el cielo nada puede.</w:t>
      </w:r>
    </w:p>
    <w:p w14:paraId="50E20A8E" w14:textId="77777777" w:rsidR="00903E67" w:rsidRDefault="00903E67" w:rsidP="005636B6">
      <w:pPr>
        <w:spacing w:before="240" w:after="240"/>
      </w:pPr>
      <w:r>
        <w:t>Y por esto, si el mundo os descamina,</w:t>
      </w:r>
    </w:p>
    <w:p w14:paraId="0ABBD44A" w14:textId="77777777" w:rsidR="00903E67" w:rsidRDefault="00903E67" w:rsidP="005636B6">
      <w:pPr>
        <w:spacing w:before="240" w:after="240"/>
      </w:pPr>
      <w:r>
        <w:t>la causa que buscáis está en vosotros:</w:t>
      </w:r>
    </w:p>
    <w:p w14:paraId="62CBC12B" w14:textId="77777777" w:rsidR="00903E67" w:rsidRDefault="00903E67" w:rsidP="005636B6">
      <w:pPr>
        <w:spacing w:before="240" w:after="240"/>
      </w:pPr>
      <w:r>
        <w:t>y verdaderamente he de explicártelo:</w:t>
      </w:r>
    </w:p>
    <w:p w14:paraId="3DBE87DB" w14:textId="77777777" w:rsidR="00903E67" w:rsidRDefault="00903E67" w:rsidP="005636B6">
      <w:pPr>
        <w:spacing w:before="240" w:after="240"/>
      </w:pPr>
      <w:r>
        <w:t>De la mano de Aquél que la acaricia,</w:t>
      </w:r>
    </w:p>
    <w:p w14:paraId="516EB25A" w14:textId="77777777" w:rsidR="00903E67" w:rsidRDefault="00903E67" w:rsidP="005636B6">
      <w:pPr>
        <w:spacing w:before="240" w:after="240"/>
      </w:pPr>
      <w:r>
        <w:t>aun antes de existir, cual la muchacha</w:t>
      </w:r>
    </w:p>
    <w:p w14:paraId="1EBCFFB6" w14:textId="77777777" w:rsidR="00903E67" w:rsidRDefault="00903E67" w:rsidP="005636B6">
      <w:pPr>
        <w:spacing w:before="240" w:after="240"/>
      </w:pPr>
      <w:r>
        <w:t>que llorando y riendo juguetea,</w:t>
      </w:r>
    </w:p>
    <w:p w14:paraId="53AABADD" w14:textId="77777777" w:rsidR="00903E67" w:rsidRDefault="00903E67" w:rsidP="005636B6">
      <w:pPr>
        <w:spacing w:before="240" w:after="240"/>
      </w:pPr>
      <w:r>
        <w:t>sale sencilla el alma y nada sabe,</w:t>
      </w:r>
    </w:p>
    <w:p w14:paraId="57CF90A4" w14:textId="77777777" w:rsidR="00903E67" w:rsidRDefault="00903E67" w:rsidP="005636B6">
      <w:pPr>
        <w:spacing w:before="240" w:after="240"/>
      </w:pPr>
      <w:r>
        <w:t>salvo que, obra de un gozoso artista,</w:t>
      </w:r>
    </w:p>
    <w:p w14:paraId="50ECD40B" w14:textId="77777777" w:rsidR="00903E67" w:rsidRDefault="00903E67" w:rsidP="005636B6">
      <w:pPr>
        <w:spacing w:before="240" w:after="240"/>
      </w:pPr>
      <w:r>
        <w:t>gustosa vuelve a aquello que la alegra.</w:t>
      </w:r>
    </w:p>
    <w:p w14:paraId="288F9C7D" w14:textId="77777777" w:rsidR="00903E67" w:rsidRDefault="00903E67" w:rsidP="005636B6">
      <w:pPr>
        <w:spacing w:before="240" w:after="240"/>
      </w:pPr>
      <w:r>
        <w:t>Primero saborea el bien pequeño;</w:t>
      </w:r>
    </w:p>
    <w:p w14:paraId="28732FDE" w14:textId="77777777" w:rsidR="00903E67" w:rsidRDefault="00903E67" w:rsidP="005636B6">
      <w:pPr>
        <w:spacing w:before="240" w:after="240"/>
      </w:pPr>
      <w:r>
        <w:t>aquí se engaña y corre detrás de él,</w:t>
      </w:r>
    </w:p>
    <w:p w14:paraId="660023EC" w14:textId="77777777" w:rsidR="00903E67" w:rsidRDefault="00903E67" w:rsidP="005636B6">
      <w:pPr>
        <w:spacing w:before="240" w:after="240"/>
      </w:pPr>
      <w:r>
        <w:t>si no tuerce su amor freno ni guía.</w:t>
      </w:r>
    </w:p>
    <w:p w14:paraId="2E6F117E" w14:textId="77777777" w:rsidR="00903E67" w:rsidRDefault="00903E67" w:rsidP="005636B6">
      <w:pPr>
        <w:spacing w:before="240" w:after="240"/>
      </w:pPr>
      <w:r>
        <w:t>Y es necesario el freno de las leyes;</w:t>
      </w:r>
    </w:p>
    <w:p w14:paraId="75FED2CE" w14:textId="77777777" w:rsidR="00903E67" w:rsidRDefault="00903E67" w:rsidP="005636B6">
      <w:pPr>
        <w:spacing w:before="240" w:after="240"/>
      </w:pPr>
      <w:r>
        <w:lastRenderedPageBreak/>
        <w:t>y es necesario un rey, que al menos vea</w:t>
      </w:r>
    </w:p>
    <w:p w14:paraId="4BEA2657" w14:textId="77777777" w:rsidR="00903E67" w:rsidRDefault="00903E67" w:rsidP="005636B6">
      <w:pPr>
        <w:spacing w:before="240" w:after="240"/>
      </w:pPr>
      <w:r>
        <w:t>de la ciudad auténtica la torre.</w:t>
      </w:r>
    </w:p>
    <w:p w14:paraId="70CDBB08" w14:textId="77777777" w:rsidR="00903E67" w:rsidRDefault="00903E67" w:rsidP="005636B6">
      <w:pPr>
        <w:spacing w:before="240" w:after="240"/>
      </w:pPr>
      <w:r>
        <w:t>Hay leyes, pero ¿quién las administra?</w:t>
      </w:r>
    </w:p>
    <w:p w14:paraId="1F8D2389" w14:textId="77777777" w:rsidR="00903E67" w:rsidRDefault="00903E67" w:rsidP="005636B6">
      <w:pPr>
        <w:spacing w:before="240" w:after="240"/>
      </w:pPr>
      <w:r>
        <w:t>Nadie, pues su pastor acaso rumie,</w:t>
      </w:r>
    </w:p>
    <w:p w14:paraId="0498FB8A" w14:textId="77777777" w:rsidR="00903E67" w:rsidRDefault="00903E67" w:rsidP="005636B6">
      <w:pPr>
        <w:spacing w:before="240" w:after="240"/>
      </w:pPr>
      <w:r>
        <w:t>mas no tiene partida la pezuña;</w:t>
      </w:r>
    </w:p>
    <w:p w14:paraId="7BF69C85" w14:textId="77777777" w:rsidR="00903E67" w:rsidRDefault="00903E67" w:rsidP="005636B6">
      <w:pPr>
        <w:spacing w:before="240" w:after="240"/>
      </w:pPr>
      <w:r>
        <w:t>y la gente, que sabe que su guía</w:t>
      </w:r>
    </w:p>
    <w:p w14:paraId="3EDF8DC8" w14:textId="77777777" w:rsidR="00903E67" w:rsidRDefault="00903E67" w:rsidP="005636B6">
      <w:pPr>
        <w:spacing w:before="240" w:after="240"/>
      </w:pPr>
      <w:r>
        <w:t>sólo tiende a aquel bien del que ella come,</w:t>
      </w:r>
    </w:p>
    <w:p w14:paraId="214F080D" w14:textId="77777777" w:rsidR="00903E67" w:rsidRDefault="00903E67" w:rsidP="005636B6">
      <w:pPr>
        <w:spacing w:before="240" w:after="240"/>
      </w:pPr>
      <w:r>
        <w:t>pace de aquel, y no busca otra cosa.</w:t>
      </w:r>
    </w:p>
    <w:p w14:paraId="6FF49EC1" w14:textId="77777777" w:rsidR="00903E67" w:rsidRDefault="00903E67" w:rsidP="005636B6">
      <w:pPr>
        <w:spacing w:before="240" w:after="240"/>
      </w:pPr>
      <w:r>
        <w:t>Bien puedes ver que la mala conducta</w:t>
      </w:r>
    </w:p>
    <w:p w14:paraId="167B4F9F" w14:textId="77777777" w:rsidR="00903E67" w:rsidRDefault="00903E67" w:rsidP="005636B6">
      <w:pPr>
        <w:spacing w:before="240" w:after="240"/>
      </w:pPr>
      <w:r>
        <w:t>es la razón que al mundo ha condenado,</w:t>
      </w:r>
    </w:p>
    <w:p w14:paraId="13AA43D5" w14:textId="77777777" w:rsidR="00903E67" w:rsidRDefault="00903E67" w:rsidP="005636B6">
      <w:pPr>
        <w:spacing w:before="240" w:after="240"/>
      </w:pPr>
      <w:r>
        <w:t>y no vuestra natura corrompida.</w:t>
      </w:r>
    </w:p>
    <w:p w14:paraId="05F8F748" w14:textId="77777777" w:rsidR="00903E67" w:rsidRDefault="00903E67" w:rsidP="005636B6">
      <w:pPr>
        <w:spacing w:before="240" w:after="240"/>
      </w:pPr>
      <w:r>
        <w:t>Solía Roma, que hizo bueno el mundo,</w:t>
      </w:r>
    </w:p>
    <w:p w14:paraId="3B3341C6" w14:textId="77777777" w:rsidR="00903E67" w:rsidRDefault="00903E67" w:rsidP="005636B6">
      <w:pPr>
        <w:spacing w:before="240" w:after="240"/>
      </w:pPr>
      <w:r>
        <w:t>tener dos soles que una y otra senda,</w:t>
      </w:r>
    </w:p>
    <w:p w14:paraId="386F20BF" w14:textId="77777777" w:rsidR="00903E67" w:rsidRDefault="00903E67" w:rsidP="005636B6">
      <w:pPr>
        <w:spacing w:before="240" w:after="240"/>
      </w:pPr>
      <w:r>
        <w:t>la humana y la divina, les mostraban.</w:t>
      </w:r>
    </w:p>
    <w:p w14:paraId="1A4814BC" w14:textId="77777777" w:rsidR="00903E67" w:rsidRDefault="00903E67" w:rsidP="005636B6">
      <w:pPr>
        <w:spacing w:before="240" w:after="240"/>
      </w:pPr>
      <w:r>
        <w:t>Uno a otro apagó; y está la espada</w:t>
      </w:r>
    </w:p>
    <w:p w14:paraId="5A501F80" w14:textId="77777777" w:rsidR="00903E67" w:rsidRDefault="00903E67" w:rsidP="005636B6">
      <w:pPr>
        <w:spacing w:before="240" w:after="240"/>
      </w:pPr>
      <w:r>
        <w:t>junto al báculo; y una y otro unidos</w:t>
      </w:r>
    </w:p>
    <w:p w14:paraId="4ED55BF9" w14:textId="77777777" w:rsidR="00903E67" w:rsidRDefault="00903E67" w:rsidP="005636B6">
      <w:pPr>
        <w:spacing w:before="240" w:after="240"/>
      </w:pPr>
      <w:r>
        <w:t>forzosamente, marchan mal las cosas;</w:t>
      </w:r>
    </w:p>
    <w:p w14:paraId="6A363D91" w14:textId="77777777" w:rsidR="00903E67" w:rsidRDefault="00903E67" w:rsidP="005636B6">
      <w:pPr>
        <w:spacing w:before="240" w:after="240"/>
      </w:pPr>
      <w:r>
        <w:t>porque juntos no temen uno al otro:</w:t>
      </w:r>
    </w:p>
    <w:p w14:paraId="3DE4C2E9" w14:textId="77777777" w:rsidR="00903E67" w:rsidRDefault="00903E67" w:rsidP="005636B6">
      <w:pPr>
        <w:spacing w:before="240" w:after="240"/>
      </w:pPr>
      <w:r>
        <w:t>Si no me crees, recuerda las espigas,</w:t>
      </w:r>
    </w:p>
    <w:p w14:paraId="0C163951" w14:textId="77777777" w:rsidR="00903E67" w:rsidRDefault="00903E67" w:rsidP="005636B6">
      <w:pPr>
        <w:spacing w:before="240" w:after="240"/>
      </w:pPr>
      <w:r>
        <w:lastRenderedPageBreak/>
        <w:t>pues distingue las hierbas la simiente.</w:t>
      </w:r>
    </w:p>
    <w:p w14:paraId="4BA195A4" w14:textId="77777777" w:rsidR="00903E67" w:rsidRDefault="00903E67" w:rsidP="005636B6">
      <w:pPr>
        <w:spacing w:before="240" w:after="240"/>
      </w:pPr>
      <w:r>
        <w:t>En la tierra que riegan Po y Adige,</w:t>
      </w:r>
    </w:p>
    <w:p w14:paraId="10F69DC8" w14:textId="77777777" w:rsidR="00903E67" w:rsidRDefault="00903E67" w:rsidP="005636B6">
      <w:pPr>
        <w:spacing w:before="240" w:after="240"/>
      </w:pPr>
      <w:r>
        <w:t>valor y cortesía se encontraban,</w:t>
      </w:r>
    </w:p>
    <w:p w14:paraId="600FB608" w14:textId="77777777" w:rsidR="00903E67" w:rsidRDefault="00903E67" w:rsidP="005636B6">
      <w:pPr>
        <w:spacing w:before="240" w:after="240"/>
      </w:pPr>
      <w:r>
        <w:t>antes de entrar en liza Federico.</w:t>
      </w:r>
    </w:p>
    <w:p w14:paraId="55C72978" w14:textId="77777777" w:rsidR="00903E67" w:rsidRDefault="00903E67" w:rsidP="005636B6">
      <w:pPr>
        <w:spacing w:before="240" w:after="240"/>
      </w:pPr>
      <w:r>
        <w:t>Ahora puede cruzar sin miedo alguno</w:t>
      </w:r>
    </w:p>
    <w:p w14:paraId="548ED542" w14:textId="77777777" w:rsidR="00903E67" w:rsidRDefault="00903E67" w:rsidP="005636B6">
      <w:pPr>
        <w:spacing w:before="240" w:after="240"/>
      </w:pPr>
      <w:r>
        <w:t>cualquiera que dejase, por vergüenza,</w:t>
      </w:r>
    </w:p>
    <w:p w14:paraId="069817B4" w14:textId="77777777" w:rsidR="00903E67" w:rsidRDefault="00903E67" w:rsidP="005636B6">
      <w:pPr>
        <w:spacing w:before="240" w:after="240"/>
      </w:pPr>
      <w:r>
        <w:t>de acercarse a los buenos o de hablarlos.</w:t>
      </w:r>
    </w:p>
    <w:p w14:paraId="13D1F5E3" w14:textId="77777777" w:rsidR="00903E67" w:rsidRDefault="00903E67" w:rsidP="005636B6">
      <w:pPr>
        <w:spacing w:before="240" w:after="240"/>
      </w:pPr>
      <w:r>
        <w:t>Tres viejos hay aún con quien reprende</w:t>
      </w:r>
    </w:p>
    <w:p w14:paraId="78D2C05B" w14:textId="77777777" w:rsidR="00903E67" w:rsidRDefault="00903E67" w:rsidP="005636B6">
      <w:pPr>
        <w:spacing w:before="240" w:after="240"/>
      </w:pPr>
      <w:r>
        <w:t>a la nueva la antigua edad, y tardo</w:t>
      </w:r>
    </w:p>
    <w:p w14:paraId="482A5A6B" w14:textId="77777777" w:rsidR="00903E67" w:rsidRDefault="00903E67" w:rsidP="005636B6">
      <w:pPr>
        <w:spacing w:before="240" w:after="240"/>
      </w:pPr>
      <w:r>
        <w:t>Dios les parece en que con él les llame:</w:t>
      </w:r>
    </w:p>
    <w:p w14:paraId="1BDBA259" w14:textId="77777777" w:rsidR="00903E67" w:rsidRDefault="00903E67" w:rsidP="005636B6">
      <w:pPr>
        <w:spacing w:before="240" w:after="240"/>
      </w:pPr>
      <w:r>
        <w:t>Corrado de Palazzo, el buen Gherardo,</w:t>
      </w:r>
    </w:p>
    <w:p w14:paraId="53F00440" w14:textId="77777777" w:rsidR="00903E67" w:rsidRDefault="00903E67" w:rsidP="005636B6">
      <w:pPr>
        <w:spacing w:before="240" w:after="240"/>
      </w:pPr>
      <w:r>
        <w:t>y Guido de Castel, mejor llamado</w:t>
      </w:r>
    </w:p>
    <w:p w14:paraId="39DFF5E0" w14:textId="77777777" w:rsidR="00903E67" w:rsidRDefault="00903E67" w:rsidP="005636B6">
      <w:pPr>
        <w:spacing w:before="240" w:after="240"/>
      </w:pPr>
      <w:r>
        <w:t>el sencillo lombardo, a la francesa.</w:t>
      </w:r>
    </w:p>
    <w:p w14:paraId="5FE8580F" w14:textId="77777777" w:rsidR="00903E67" w:rsidRDefault="00903E67" w:rsidP="005636B6">
      <w:pPr>
        <w:spacing w:before="240" w:after="240"/>
      </w:pPr>
      <w:r>
        <w:t>Puedes decir que la Iglesia de Roma,</w:t>
      </w:r>
    </w:p>
    <w:p w14:paraId="6F870E70" w14:textId="77777777" w:rsidR="00903E67" w:rsidRDefault="00903E67" w:rsidP="005636B6">
      <w:pPr>
        <w:spacing w:before="240" w:after="240"/>
      </w:pPr>
      <w:r>
        <w:t>por confundir en ella dos poderes</w:t>
      </w:r>
    </w:p>
    <w:p w14:paraId="2B41DA78" w14:textId="77777777" w:rsidR="00903E67" w:rsidRDefault="00903E67" w:rsidP="005636B6">
      <w:pPr>
        <w:spacing w:before="240" w:after="240"/>
      </w:pPr>
      <w:r>
        <w:t>ella y su carga en el fango se ensucian.»</w:t>
      </w:r>
    </w:p>
    <w:p w14:paraId="18670A22" w14:textId="77777777" w:rsidR="00903E67" w:rsidRDefault="00903E67" w:rsidP="005636B6">
      <w:pPr>
        <w:spacing w:before="240" w:after="240"/>
      </w:pPr>
      <w:r>
        <w:t>«Oh Marco mío -dije- bien hablaste;</w:t>
      </w:r>
    </w:p>
    <w:p w14:paraId="43FC7A57" w14:textId="77777777" w:rsidR="00903E67" w:rsidRDefault="00903E67" w:rsidP="005636B6">
      <w:pPr>
        <w:spacing w:before="240" w:after="240"/>
      </w:pPr>
      <w:r>
        <w:t>y ahora discierno por qué de la herencia</w:t>
      </w:r>
    </w:p>
    <w:p w14:paraId="47EE3A17" w14:textId="77777777" w:rsidR="00903E67" w:rsidRDefault="00903E67" w:rsidP="005636B6">
      <w:pPr>
        <w:spacing w:before="240" w:after="240"/>
      </w:pPr>
      <w:r>
        <w:t>los hijos de Leví privados fueron.</w:t>
      </w:r>
    </w:p>
    <w:p w14:paraId="19376012" w14:textId="77777777" w:rsidR="00903E67" w:rsidRDefault="00903E67" w:rsidP="005636B6">
      <w:pPr>
        <w:spacing w:before="240" w:after="240"/>
      </w:pPr>
      <w:r>
        <w:lastRenderedPageBreak/>
        <w:t>Más qué Gherardo es ése que, por sabio,</w:t>
      </w:r>
    </w:p>
    <w:p w14:paraId="7C6D5299" w14:textId="77777777" w:rsidR="00903E67" w:rsidRDefault="00903E67" w:rsidP="005636B6">
      <w:pPr>
        <w:spacing w:before="240" w:after="240"/>
      </w:pPr>
      <w:r>
        <w:t>dices, quedó de aquella raza extinta</w:t>
      </w:r>
    </w:p>
    <w:p w14:paraId="0906C367" w14:textId="77777777" w:rsidR="00903E67" w:rsidRDefault="00903E67" w:rsidP="005636B6">
      <w:pPr>
        <w:spacing w:before="240" w:after="240"/>
      </w:pPr>
      <w:r>
        <w:t>corno reproche del siglo salvaje?»</w:t>
      </w:r>
    </w:p>
    <w:p w14:paraId="6382F7CB" w14:textId="77777777" w:rsidR="00903E67" w:rsidRDefault="00903E67" w:rsidP="005636B6">
      <w:pPr>
        <w:spacing w:before="240" w:after="240"/>
      </w:pPr>
      <w:r>
        <w:t>«Me engañan tus palabras o me tientan,</w:t>
      </w:r>
    </w:p>
    <w:p w14:paraId="32691B7C" w14:textId="77777777" w:rsidR="00903E67" w:rsidRDefault="00903E67" w:rsidP="005636B6">
      <w:pPr>
        <w:spacing w:before="240" w:after="240"/>
      </w:pPr>
      <w:r>
        <w:t>-me respondió- pues, hablando toscano,</w:t>
      </w:r>
    </w:p>
    <w:p w14:paraId="05503DBD" w14:textId="77777777" w:rsidR="00903E67" w:rsidRDefault="00903E67" w:rsidP="005636B6">
      <w:pPr>
        <w:spacing w:before="240" w:after="240"/>
      </w:pPr>
      <w:r>
        <w:t>del buen Gherardo nunca hayas oído.</w:t>
      </w:r>
    </w:p>
    <w:p w14:paraId="725D3F65" w14:textId="77777777" w:rsidR="00903E67" w:rsidRDefault="00903E67" w:rsidP="005636B6">
      <w:pPr>
        <w:spacing w:before="240" w:after="240"/>
      </w:pPr>
      <w:r>
        <w:t>Por ningún otro nombre le conozco,</w:t>
      </w:r>
    </w:p>
    <w:p w14:paraId="7E55E752" w14:textId="77777777" w:rsidR="00903E67" w:rsidRDefault="00903E67" w:rsidP="005636B6">
      <w:pPr>
        <w:spacing w:before="240" w:after="240"/>
      </w:pPr>
      <w:r>
        <w:t>si de Gaya, su hija, no lo saco.</w:t>
      </w:r>
    </w:p>
    <w:p w14:paraId="409828B4" w14:textId="77777777" w:rsidR="00903E67" w:rsidRDefault="00903E67" w:rsidP="005636B6">
      <w:pPr>
        <w:spacing w:before="240" w:after="240"/>
      </w:pPr>
      <w:r>
        <w:t>Quedad con Dios, pues más no os acompaño</w:t>
      </w:r>
    </w:p>
    <w:p w14:paraId="285E5B3B" w14:textId="77777777" w:rsidR="00903E67" w:rsidRDefault="00903E67" w:rsidP="005636B6">
      <w:pPr>
        <w:spacing w:before="240" w:after="240"/>
      </w:pPr>
      <w:r>
        <w:t>Ved el albor, que irradia por el humo</w:t>
      </w:r>
    </w:p>
    <w:p w14:paraId="46DEB81B" w14:textId="77777777" w:rsidR="00903E67" w:rsidRDefault="00903E67" w:rsidP="005636B6">
      <w:pPr>
        <w:spacing w:before="240" w:after="240"/>
      </w:pPr>
      <w:r>
        <w:t>ya clareando; debo retirarme</w:t>
      </w:r>
    </w:p>
    <w:p w14:paraId="6949BD32" w14:textId="77777777" w:rsidR="00903E67" w:rsidRDefault="00903E67" w:rsidP="005636B6">
      <w:pPr>
        <w:spacing w:before="240" w:after="240"/>
      </w:pPr>
      <w:r>
        <w:t>(allí está el ángel) antes que me vea.»</w:t>
      </w:r>
    </w:p>
    <w:p w14:paraId="4CEC1BC1" w14:textId="77777777" w:rsidR="00903E67" w:rsidRDefault="00903E67" w:rsidP="005636B6">
      <w:pPr>
        <w:spacing w:before="240" w:after="240"/>
      </w:pPr>
      <w:r>
        <w:t>De este modo se fue y no quiso oírme.</w:t>
      </w:r>
    </w:p>
    <w:p w14:paraId="04CFBEA1" w14:textId="0E349C08" w:rsidR="00903E67" w:rsidRDefault="00903E67" w:rsidP="005636B6">
      <w:pPr>
        <w:pStyle w:val="Ttulo2"/>
        <w:spacing w:before="240" w:after="240"/>
      </w:pPr>
      <w:r>
        <w:br w:type="page"/>
      </w:r>
      <w:bookmarkStart w:id="56" w:name="_Toc196140979"/>
      <w:r>
        <w:lastRenderedPageBreak/>
        <w:t>CANTO XVII</w:t>
      </w:r>
      <w:bookmarkEnd w:id="56"/>
    </w:p>
    <w:p w14:paraId="30D0E102" w14:textId="77777777" w:rsidR="00903E67" w:rsidRDefault="00903E67" w:rsidP="005636B6">
      <w:pPr>
        <w:spacing w:before="240" w:after="240"/>
      </w:pPr>
      <w:r>
        <w:t>Acuérdate, lector, si es que en los Alpes</w:t>
      </w:r>
    </w:p>
    <w:p w14:paraId="5854DE3F" w14:textId="77777777" w:rsidR="00903E67" w:rsidRDefault="00903E67" w:rsidP="005636B6">
      <w:pPr>
        <w:spacing w:before="240" w:after="240"/>
      </w:pPr>
      <w:r>
        <w:t>te sorprendió la niebla, y no veías</w:t>
      </w:r>
    </w:p>
    <w:p w14:paraId="4ADEEC88" w14:textId="77777777" w:rsidR="00903E67" w:rsidRDefault="00903E67" w:rsidP="005636B6">
      <w:pPr>
        <w:spacing w:before="240" w:after="240"/>
      </w:pPr>
      <w:r>
        <w:t>sino como los topos por la piel,</w:t>
      </w:r>
    </w:p>
    <w:p w14:paraId="6524E87C" w14:textId="77777777" w:rsidR="00903E67" w:rsidRDefault="00903E67" w:rsidP="005636B6">
      <w:pPr>
        <w:spacing w:before="240" w:after="240"/>
      </w:pPr>
      <w:r>
        <w:t>cómo, cuando los húmedos y espesos</w:t>
      </w:r>
    </w:p>
    <w:p w14:paraId="53F7B709" w14:textId="77777777" w:rsidR="00903E67" w:rsidRDefault="00903E67" w:rsidP="005636B6">
      <w:pPr>
        <w:spacing w:before="240" w:after="240"/>
      </w:pPr>
      <w:r>
        <w:t>vapores se dispersan ya, la esfera</w:t>
      </w:r>
    </w:p>
    <w:p w14:paraId="6135B3E0" w14:textId="77777777" w:rsidR="00903E67" w:rsidRDefault="00903E67" w:rsidP="005636B6">
      <w:pPr>
        <w:spacing w:before="240" w:after="240"/>
      </w:pPr>
      <w:r>
        <w:t>del sol por ellos entra débilmente;</w:t>
      </w:r>
    </w:p>
    <w:p w14:paraId="64428FE2" w14:textId="77777777" w:rsidR="00903E67" w:rsidRDefault="00903E67" w:rsidP="005636B6">
      <w:pPr>
        <w:spacing w:before="240" w:after="240"/>
      </w:pPr>
      <w:r>
        <w:t>y tu imaginación será ligera</w:t>
      </w:r>
    </w:p>
    <w:p w14:paraId="6896C670" w14:textId="77777777" w:rsidR="00903E67" w:rsidRDefault="00903E67" w:rsidP="005636B6">
      <w:pPr>
        <w:spacing w:before="240" w:after="240"/>
      </w:pPr>
      <w:r>
        <w:t>en alcanzar a ver cómo de nuevo</w:t>
      </w:r>
    </w:p>
    <w:p w14:paraId="7B47A1C2" w14:textId="77777777" w:rsidR="00903E67" w:rsidRDefault="00903E67" w:rsidP="005636B6">
      <w:pPr>
        <w:spacing w:before="240" w:after="240"/>
      </w:pPr>
      <w:r>
        <w:t>contemplé el sol, que estaba ya en su ocaso.</w:t>
      </w:r>
    </w:p>
    <w:p w14:paraId="06157EF9" w14:textId="77777777" w:rsidR="00903E67" w:rsidRDefault="00903E67" w:rsidP="005636B6">
      <w:pPr>
        <w:spacing w:before="240" w:after="240"/>
      </w:pPr>
      <w:r>
        <w:t>Mis pasos a los fieles del maestro</w:t>
      </w:r>
    </w:p>
    <w:p w14:paraId="01B4D4BA" w14:textId="77777777" w:rsidR="00903E67" w:rsidRDefault="00903E67" w:rsidP="005636B6">
      <w:pPr>
        <w:spacing w:before="240" w:after="240"/>
      </w:pPr>
      <w:r>
        <w:t>emparejando, fuera de tal nube</w:t>
      </w:r>
    </w:p>
    <w:p w14:paraId="115194E0" w14:textId="77777777" w:rsidR="00903E67" w:rsidRDefault="00903E67" w:rsidP="005636B6">
      <w:pPr>
        <w:spacing w:before="240" w:after="240"/>
      </w:pPr>
      <w:r>
        <w:t>salí a los rayos muertos ya en lo bajo.</w:t>
      </w:r>
    </w:p>
    <w:p w14:paraId="01C91CCA" w14:textId="77777777" w:rsidR="00903E67" w:rsidRDefault="00903E67" w:rsidP="005636B6">
      <w:pPr>
        <w:spacing w:before="240" w:after="240"/>
      </w:pPr>
      <w:r>
        <w:t>Oh fantasía que le sacas tantas</w:t>
      </w:r>
    </w:p>
    <w:p w14:paraId="1B621979" w14:textId="77777777" w:rsidR="00903E67" w:rsidRDefault="00903E67" w:rsidP="005636B6">
      <w:pPr>
        <w:spacing w:before="240" w:after="240"/>
      </w:pPr>
      <w:r>
        <w:t>veces de sí, que el hombre nada advierte,</w:t>
      </w:r>
    </w:p>
    <w:p w14:paraId="1D77F142" w14:textId="77777777" w:rsidR="00903E67" w:rsidRDefault="00903E67" w:rsidP="005636B6">
      <w:pPr>
        <w:spacing w:before="240" w:after="240"/>
      </w:pPr>
      <w:r>
        <w:t>aunque suenen en torno mil trompetas,</w:t>
      </w:r>
    </w:p>
    <w:p w14:paraId="1D6F213C" w14:textId="77777777" w:rsidR="00903E67" w:rsidRDefault="00903E67" w:rsidP="005636B6">
      <w:pPr>
        <w:spacing w:before="240" w:after="240"/>
      </w:pPr>
      <w:r>
        <w:t>¿si no son los sentidos, quién te mueve?</w:t>
      </w:r>
    </w:p>
    <w:p w14:paraId="4B5AAD60" w14:textId="77777777" w:rsidR="00903E67" w:rsidRDefault="00903E67" w:rsidP="005636B6">
      <w:pPr>
        <w:spacing w:before="240" w:after="240"/>
      </w:pPr>
      <w:r>
        <w:t>Una luz que en cielo se conforma,</w:t>
      </w:r>
    </w:p>
    <w:p w14:paraId="70BA06A7" w14:textId="77777777" w:rsidR="00903E67" w:rsidRDefault="00903E67" w:rsidP="005636B6">
      <w:pPr>
        <w:spacing w:before="240" w:after="240"/>
      </w:pPr>
      <w:r>
        <w:t>por sí o por el Querer que aquí la empuja.</w:t>
      </w:r>
    </w:p>
    <w:p w14:paraId="2B9E1926" w14:textId="77777777" w:rsidR="00903E67" w:rsidRDefault="00903E67" w:rsidP="005636B6">
      <w:pPr>
        <w:spacing w:before="240" w:after="240"/>
      </w:pPr>
      <w:r>
        <w:lastRenderedPageBreak/>
        <w:t>De la impiedad de aquella que se hizo</w:t>
      </w:r>
    </w:p>
    <w:p w14:paraId="6B37909B" w14:textId="77777777" w:rsidR="00903E67" w:rsidRDefault="00903E67" w:rsidP="005636B6">
      <w:pPr>
        <w:spacing w:before="240" w:after="240"/>
      </w:pPr>
      <w:r>
        <w:t>el ave que en cantar más nos deleita,</w:t>
      </w:r>
    </w:p>
    <w:p w14:paraId="4DB3874A" w14:textId="77777777" w:rsidR="00903E67" w:rsidRDefault="00903E67" w:rsidP="005636B6">
      <w:pPr>
        <w:spacing w:before="240" w:after="240"/>
      </w:pPr>
      <w:r>
        <w:t>a mi imaginación vino la huella;</w:t>
      </w:r>
    </w:p>
    <w:p w14:paraId="7B59FAD2" w14:textId="77777777" w:rsidR="00903E67" w:rsidRDefault="00903E67" w:rsidP="005636B6">
      <w:pPr>
        <w:spacing w:before="240" w:after="240"/>
      </w:pPr>
      <w:r>
        <w:t>y entonces tanto se encerró mi mente</w:t>
      </w:r>
    </w:p>
    <w:p w14:paraId="45F83B6E" w14:textId="77777777" w:rsidR="00903E67" w:rsidRDefault="00903E67" w:rsidP="005636B6">
      <w:pPr>
        <w:spacing w:before="240" w:after="240"/>
      </w:pPr>
      <w:r>
        <w:t>en si misma, que nada le llegaba</w:t>
      </w:r>
    </w:p>
    <w:p w14:paraId="5F0CCF97" w14:textId="77777777" w:rsidR="00903E67" w:rsidRDefault="00903E67" w:rsidP="005636B6">
      <w:pPr>
        <w:spacing w:before="240" w:after="240"/>
      </w:pPr>
      <w:r>
        <w:t>del exterior que recibir pudiese.</w:t>
      </w:r>
    </w:p>
    <w:p w14:paraId="0984AB86" w14:textId="77777777" w:rsidR="00903E67" w:rsidRDefault="00903E67" w:rsidP="005636B6">
      <w:pPr>
        <w:spacing w:before="240" w:after="240"/>
      </w:pPr>
      <w:r>
        <w:t>Luego llovió en mi fantasía uno</w:t>
      </w:r>
    </w:p>
    <w:p w14:paraId="41B4FB16" w14:textId="77777777" w:rsidR="00903E67" w:rsidRDefault="00903E67" w:rsidP="005636B6">
      <w:pPr>
        <w:spacing w:before="240" w:after="240"/>
      </w:pPr>
      <w:r>
        <w:t>crucificado, fiero y desdeñoso</w:t>
      </w:r>
    </w:p>
    <w:p w14:paraId="571158CD" w14:textId="77777777" w:rsidR="00903E67" w:rsidRDefault="00903E67" w:rsidP="005636B6">
      <w:pPr>
        <w:spacing w:before="240" w:after="240"/>
      </w:pPr>
      <w:r>
        <w:t>en su apariencia, y así se moría;</w:t>
      </w:r>
    </w:p>
    <w:p w14:paraId="4F889A32" w14:textId="77777777" w:rsidR="00903E67" w:rsidRDefault="00903E67" w:rsidP="005636B6">
      <w:pPr>
        <w:spacing w:before="240" w:after="240"/>
      </w:pPr>
      <w:r>
        <w:t>alrededor estaba el gran Asuero,</w:t>
      </w:r>
    </w:p>
    <w:p w14:paraId="46905551" w14:textId="77777777" w:rsidR="00903E67" w:rsidRDefault="00903E67" w:rsidP="005636B6">
      <w:pPr>
        <w:spacing w:before="240" w:after="240"/>
      </w:pPr>
      <w:r>
        <w:t>Ester su esposa, Mardoqueo el justo,</w:t>
      </w:r>
    </w:p>
    <w:p w14:paraId="2A25E682" w14:textId="77777777" w:rsidR="00903E67" w:rsidRDefault="00903E67" w:rsidP="005636B6">
      <w:pPr>
        <w:spacing w:before="240" w:after="240"/>
      </w:pPr>
      <w:r>
        <w:t>tan íntegro en sus obras y palabras.</w:t>
      </w:r>
    </w:p>
    <w:p w14:paraId="0B08DA27" w14:textId="77777777" w:rsidR="00903E67" w:rsidRDefault="00903E67" w:rsidP="005636B6">
      <w:pPr>
        <w:spacing w:before="240" w:after="240"/>
      </w:pPr>
      <w:r>
        <w:t>Y como se rompiera aquella imagen</w:t>
      </w:r>
    </w:p>
    <w:p w14:paraId="6DA5C43C" w14:textId="77777777" w:rsidR="00903E67" w:rsidRDefault="00903E67" w:rsidP="005636B6">
      <w:pPr>
        <w:spacing w:before="240" w:after="240"/>
      </w:pPr>
      <w:r>
        <w:t>por ella misma, igual que una burbuja</w:t>
      </w:r>
    </w:p>
    <w:p w14:paraId="0B66293C" w14:textId="77777777" w:rsidR="00903E67" w:rsidRDefault="00903E67" w:rsidP="005636B6">
      <w:pPr>
        <w:spacing w:before="240" w:after="240"/>
      </w:pPr>
      <w:r>
        <w:t>a la que falta el agua que la hizo,</w:t>
      </w:r>
    </w:p>
    <w:p w14:paraId="6948AAF3" w14:textId="77777777" w:rsidR="00903E67" w:rsidRDefault="00903E67" w:rsidP="005636B6">
      <w:pPr>
        <w:spacing w:before="240" w:after="240"/>
      </w:pPr>
      <w:r>
        <w:t>surgió de mi visión una muchacha</w:t>
      </w:r>
    </w:p>
    <w:p w14:paraId="23D32969" w14:textId="77777777" w:rsidR="00903E67" w:rsidRDefault="00903E67" w:rsidP="005636B6">
      <w:pPr>
        <w:spacing w:before="240" w:after="240"/>
      </w:pPr>
      <w:r>
        <w:t>llorando, y dijo: «Oh reina, ¿por qué airada</w:t>
      </w:r>
    </w:p>
    <w:p w14:paraId="76E861A8" w14:textId="77777777" w:rsidR="00903E67" w:rsidRDefault="00903E67" w:rsidP="005636B6">
      <w:pPr>
        <w:spacing w:before="240" w:after="240"/>
      </w:pPr>
      <w:r>
        <w:t>te quisiste matar? Ahora estás muerta</w:t>
      </w:r>
    </w:p>
    <w:p w14:paraId="4BF752EE" w14:textId="77777777" w:rsidR="00903E67" w:rsidRDefault="00903E67" w:rsidP="005636B6">
      <w:pPr>
        <w:spacing w:before="240" w:after="240"/>
      </w:pPr>
      <w:r>
        <w:t>por no querer perder a tu Lavinia;</w:t>
      </w:r>
    </w:p>
    <w:p w14:paraId="6A3559B0" w14:textId="77777777" w:rsidR="00903E67" w:rsidRDefault="00903E67" w:rsidP="005636B6">
      <w:pPr>
        <w:spacing w:before="240" w:after="240"/>
      </w:pPr>
      <w:r>
        <w:lastRenderedPageBreak/>
        <w:t>¡Y me has perdido! soy la que lamento</w:t>
      </w:r>
    </w:p>
    <w:p w14:paraId="1BBE9DFD" w14:textId="77777777" w:rsidR="00903E67" w:rsidRDefault="00903E67" w:rsidP="005636B6">
      <w:pPr>
        <w:spacing w:before="240" w:after="240"/>
      </w:pPr>
      <w:r>
        <w:t>antes, madre, los tuyos, que otros males.»</w:t>
      </w:r>
    </w:p>
    <w:p w14:paraId="7ABFBFB5" w14:textId="77777777" w:rsidR="00903E67" w:rsidRDefault="00903E67" w:rsidP="005636B6">
      <w:pPr>
        <w:spacing w:before="240" w:after="240"/>
      </w:pPr>
      <w:r>
        <w:t>Como se rompe el sueño de repente</w:t>
      </w:r>
    </w:p>
    <w:p w14:paraId="292A89ED" w14:textId="77777777" w:rsidR="00903E67" w:rsidRDefault="00903E67" w:rsidP="005636B6">
      <w:pPr>
        <w:spacing w:before="240" w:after="240"/>
      </w:pPr>
      <w:r>
        <w:t>cuando hiere en los ojos la luz nueva,</w:t>
      </w:r>
    </w:p>
    <w:p w14:paraId="5FFA16A6" w14:textId="77777777" w:rsidR="00903E67" w:rsidRDefault="00903E67" w:rsidP="005636B6">
      <w:pPr>
        <w:spacing w:before="240" w:after="240"/>
      </w:pPr>
      <w:r>
        <w:t>que aún antes de morir roto se agita;</w:t>
      </w:r>
    </w:p>
    <w:p w14:paraId="1843B812" w14:textId="77777777" w:rsidR="00903E67" w:rsidRDefault="00903E67" w:rsidP="005636B6">
      <w:pPr>
        <w:spacing w:before="240" w:after="240"/>
      </w:pPr>
      <w:r>
        <w:t>así mi imaginar cayó por tierra</w:t>
      </w:r>
    </w:p>
    <w:p w14:paraId="78F9553D" w14:textId="77777777" w:rsidR="00903E67" w:rsidRDefault="00903E67" w:rsidP="005636B6">
      <w:pPr>
        <w:spacing w:before="240" w:after="240"/>
      </w:pPr>
      <w:r>
        <w:t>en cuanto que una luz hirió en mis ojos,</w:t>
      </w:r>
    </w:p>
    <w:p w14:paraId="1048090A" w14:textId="77777777" w:rsidR="00903E67" w:rsidRDefault="00903E67" w:rsidP="005636B6">
      <w:pPr>
        <w:spacing w:before="240" w:after="240"/>
      </w:pPr>
      <w:r>
        <w:t>mucho mayor de la que se acostumbra.</w:t>
      </w:r>
    </w:p>
    <w:p w14:paraId="368F6C1F" w14:textId="77777777" w:rsidR="00903E67" w:rsidRDefault="00903E67" w:rsidP="005636B6">
      <w:pPr>
        <w:spacing w:before="240" w:after="240"/>
      </w:pPr>
      <w:r>
        <w:t>Yo me volví para mirar qué fuese,</w:t>
      </w:r>
    </w:p>
    <w:p w14:paraId="3733B089" w14:textId="77777777" w:rsidR="00903E67" w:rsidRDefault="00903E67" w:rsidP="005636B6">
      <w:pPr>
        <w:spacing w:before="240" w:after="240"/>
      </w:pPr>
      <w:r>
        <w:t>cuando una voz me dijo: «Aquí se sube»,</w:t>
      </w:r>
    </w:p>
    <w:p w14:paraId="5508585A" w14:textId="77777777" w:rsidR="00903E67" w:rsidRDefault="00903E67" w:rsidP="005636B6">
      <w:pPr>
        <w:spacing w:before="240" w:after="240"/>
      </w:pPr>
      <w:r>
        <w:t>que me apartó de otro cualquier intento;</w:t>
      </w:r>
    </w:p>
    <w:p w14:paraId="3C3253B4" w14:textId="77777777" w:rsidR="00903E67" w:rsidRDefault="00903E67" w:rsidP="005636B6">
      <w:pPr>
        <w:spacing w:before="240" w:after="240"/>
      </w:pPr>
      <w:r>
        <w:t>y tan prestas las ganas se me hicieron</w:t>
      </w:r>
    </w:p>
    <w:p w14:paraId="71C20684" w14:textId="77777777" w:rsidR="00903E67" w:rsidRDefault="00903E67" w:rsidP="005636B6">
      <w:pPr>
        <w:spacing w:before="240" w:after="240"/>
      </w:pPr>
      <w:r>
        <w:t>para mirar quién era el que me hablaba,</w:t>
      </w:r>
    </w:p>
    <w:p w14:paraId="3B80E5E6" w14:textId="77777777" w:rsidR="00903E67" w:rsidRDefault="00903E67" w:rsidP="005636B6">
      <w:pPr>
        <w:spacing w:before="240" w:after="240"/>
      </w:pPr>
      <w:r>
        <w:t>que no cejara hasta no contemplarlo.</w:t>
      </w:r>
    </w:p>
    <w:p w14:paraId="5B006A6A" w14:textId="77777777" w:rsidR="00903E67" w:rsidRDefault="00903E67" w:rsidP="005636B6">
      <w:pPr>
        <w:spacing w:before="240" w:after="240"/>
      </w:pPr>
      <w:r>
        <w:t>Mas como al sol que ciega nuestra vista</w:t>
      </w:r>
    </w:p>
    <w:p w14:paraId="39FF57C0" w14:textId="77777777" w:rsidR="00903E67" w:rsidRDefault="00903E67" w:rsidP="005636B6">
      <w:pPr>
        <w:spacing w:before="240" w:after="240"/>
      </w:pPr>
      <w:r>
        <w:t>y por sobrado vela su figura,</w:t>
      </w:r>
    </w:p>
    <w:p w14:paraId="13D6222A" w14:textId="77777777" w:rsidR="00903E67" w:rsidRDefault="00903E67" w:rsidP="005636B6">
      <w:pPr>
        <w:spacing w:before="240" w:after="240"/>
      </w:pPr>
      <w:r>
        <w:t>me faltaban así mis facultades.</w:t>
      </w:r>
    </w:p>
    <w:p w14:paraId="18E96EB1" w14:textId="77777777" w:rsidR="00903E67" w:rsidRDefault="00903E67" w:rsidP="005636B6">
      <w:pPr>
        <w:spacing w:before="240" w:after="240"/>
      </w:pPr>
      <w:r>
        <w:t>«Es un divino espíritu que muestra</w:t>
      </w:r>
    </w:p>
    <w:p w14:paraId="4E483013" w14:textId="77777777" w:rsidR="00903E67" w:rsidRDefault="00903E67" w:rsidP="005636B6">
      <w:pPr>
        <w:spacing w:before="240" w:after="240"/>
      </w:pPr>
      <w:r>
        <w:t>el camino de arriba sin pedirlo,</w:t>
      </w:r>
    </w:p>
    <w:p w14:paraId="42693673" w14:textId="77777777" w:rsidR="00903E67" w:rsidRDefault="00903E67" w:rsidP="005636B6">
      <w:pPr>
        <w:spacing w:before="240" w:after="240"/>
      </w:pPr>
      <w:r>
        <w:lastRenderedPageBreak/>
        <w:t>y él a sí mismo con su luz esconde.</w:t>
      </w:r>
    </w:p>
    <w:p w14:paraId="595AA2AE" w14:textId="77777777" w:rsidR="00903E67" w:rsidRDefault="00903E67" w:rsidP="005636B6">
      <w:pPr>
        <w:spacing w:before="240" w:after="240"/>
      </w:pPr>
      <w:r>
        <w:t>Nos hace igual que un hombre hace consigo;</w:t>
      </w:r>
    </w:p>
    <w:p w14:paraId="051FE34D" w14:textId="77777777" w:rsidR="00903E67" w:rsidRDefault="00903E67" w:rsidP="005636B6">
      <w:pPr>
        <w:spacing w:before="240" w:after="240"/>
      </w:pPr>
      <w:r>
        <w:t>que quien se hace rogar, viendo un deseo,</w:t>
      </w:r>
    </w:p>
    <w:p w14:paraId="335FBEA4" w14:textId="77777777" w:rsidR="00903E67" w:rsidRDefault="00903E67" w:rsidP="005636B6">
      <w:pPr>
        <w:spacing w:before="240" w:after="240"/>
      </w:pPr>
      <w:r>
        <w:t>su negativa con maldad prepara.</w:t>
      </w:r>
    </w:p>
    <w:p w14:paraId="7B215FDC" w14:textId="77777777" w:rsidR="00903E67" w:rsidRDefault="00903E67" w:rsidP="005636B6">
      <w:pPr>
        <w:spacing w:before="240" w:after="240"/>
      </w:pPr>
      <w:r>
        <w:t>A tal invitación el paso unamos;</w:t>
      </w:r>
    </w:p>
    <w:p w14:paraId="4A67634C" w14:textId="77777777" w:rsidR="00903E67" w:rsidRDefault="00903E67" w:rsidP="005636B6">
      <w:pPr>
        <w:spacing w:before="240" w:after="240"/>
      </w:pPr>
      <w:r>
        <w:t>procuremos subir antes que venga</w:t>
      </w:r>
    </w:p>
    <w:p w14:paraId="7B59357E" w14:textId="77777777" w:rsidR="00903E67" w:rsidRDefault="00903E67" w:rsidP="005636B6">
      <w:pPr>
        <w:spacing w:before="240" w:after="240"/>
      </w:pPr>
      <w:r>
        <w:t>la noche y hasta el alba no se pueda.»</w:t>
      </w:r>
    </w:p>
    <w:p w14:paraId="28662FA4" w14:textId="77777777" w:rsidR="00903E67" w:rsidRDefault="00903E67" w:rsidP="005636B6">
      <w:pPr>
        <w:spacing w:before="240" w:after="240"/>
      </w:pPr>
      <w:r>
        <w:t>Así dijo mi guía, y yo con él</w:t>
      </w:r>
    </w:p>
    <w:p w14:paraId="733E6CA2" w14:textId="77777777" w:rsidR="00903E67" w:rsidRDefault="00903E67" w:rsidP="005636B6">
      <w:pPr>
        <w:spacing w:before="240" w:after="240"/>
      </w:pPr>
      <w:r>
        <w:t>nos dirigimos hacia la escalera;</w:t>
      </w:r>
    </w:p>
    <w:p w14:paraId="3CDA7CAF" w14:textId="77777777" w:rsidR="00903E67" w:rsidRDefault="00903E67" w:rsidP="005636B6">
      <w:pPr>
        <w:spacing w:before="240" w:after="240"/>
      </w:pPr>
      <w:r>
        <w:t>y cuando estuve en el primer peldaño,</w:t>
      </w:r>
    </w:p>
    <w:p w14:paraId="24EE2CE7" w14:textId="77777777" w:rsidR="00903E67" w:rsidRDefault="00903E67" w:rsidP="005636B6">
      <w:pPr>
        <w:spacing w:before="240" w:after="240"/>
      </w:pPr>
      <w:r>
        <w:t>sentí cerca de mí que un ala el rostro</w:t>
      </w:r>
    </w:p>
    <w:p w14:paraId="603D5FE6" w14:textId="77777777" w:rsidR="00903E67" w:rsidRDefault="00903E67" w:rsidP="005636B6">
      <w:pPr>
        <w:spacing w:before="240" w:after="240"/>
      </w:pPr>
      <w:r>
        <w:t>me abanicaba y escuché: «Beati</w:t>
      </w:r>
    </w:p>
    <w:p w14:paraId="2D94ED6C" w14:textId="77777777" w:rsidR="00903E67" w:rsidRDefault="00903E67" w:rsidP="005636B6">
      <w:pPr>
        <w:spacing w:before="240" w:after="240"/>
      </w:pPr>
      <w:r>
        <w:t>pacifici, que están sin mala ira.»</w:t>
      </w:r>
    </w:p>
    <w:p w14:paraId="45650D2B" w14:textId="77777777" w:rsidR="00903E67" w:rsidRDefault="00903E67" w:rsidP="005636B6">
      <w:pPr>
        <w:spacing w:before="240" w:after="240"/>
      </w:pPr>
      <w:r>
        <w:t>Estaban ya tan altos los postreros</w:t>
      </w:r>
    </w:p>
    <w:p w14:paraId="50B708A8" w14:textId="77777777" w:rsidR="00903E67" w:rsidRDefault="00903E67" w:rsidP="005636B6">
      <w:pPr>
        <w:spacing w:before="240" w:after="240"/>
      </w:pPr>
      <w:r>
        <w:t>rayos de los que va detrás la noche,</w:t>
      </w:r>
    </w:p>
    <w:p w14:paraId="18D3ED4D" w14:textId="77777777" w:rsidR="00903E67" w:rsidRDefault="00903E67" w:rsidP="005636B6">
      <w:pPr>
        <w:spacing w:before="240" w:after="240"/>
      </w:pPr>
      <w:r>
        <w:t>que en torno aparecían las estrellas.</w:t>
      </w:r>
    </w:p>
    <w:p w14:paraId="15435567" w14:textId="77777777" w:rsidR="00903E67" w:rsidRDefault="00903E67" w:rsidP="005636B6">
      <w:pPr>
        <w:spacing w:before="240" w:after="240"/>
      </w:pPr>
      <w:r>
        <w:t>«¡Oh, por qué me abandonas, valor mío!»</w:t>
      </w:r>
    </w:p>
    <w:p w14:paraId="53300D42" w14:textId="77777777" w:rsidR="00903E67" w:rsidRDefault="00903E67" w:rsidP="005636B6">
      <w:pPr>
        <w:spacing w:before="240" w:after="240"/>
      </w:pPr>
      <w:r>
        <w:t>-decía para mí, porque sentía</w:t>
      </w:r>
    </w:p>
    <w:p w14:paraId="757989B2" w14:textId="77777777" w:rsidR="00903E67" w:rsidRDefault="00903E67" w:rsidP="005636B6">
      <w:pPr>
        <w:spacing w:before="240" w:after="240"/>
      </w:pPr>
      <w:r>
        <w:t>la fuerza de las piernas flaqueartne.</w:t>
      </w:r>
    </w:p>
    <w:p w14:paraId="52A46102" w14:textId="77777777" w:rsidR="00903E67" w:rsidRDefault="00903E67" w:rsidP="005636B6">
      <w:pPr>
        <w:spacing w:before="240" w:after="240"/>
      </w:pPr>
      <w:r>
        <w:lastRenderedPageBreak/>
        <w:t>Ya donde más no subía llegamos</w:t>
      </w:r>
    </w:p>
    <w:p w14:paraId="072A6092" w14:textId="77777777" w:rsidR="00903E67" w:rsidRDefault="00903E67" w:rsidP="005636B6">
      <w:pPr>
        <w:spacing w:before="240" w:after="240"/>
      </w:pPr>
      <w:r>
        <w:t>la escalera, y allí nos detuvimos,</w:t>
      </w:r>
    </w:p>
    <w:p w14:paraId="7FC78884" w14:textId="77777777" w:rsidR="00903E67" w:rsidRDefault="00903E67" w:rsidP="005636B6">
      <w:pPr>
        <w:spacing w:before="240" w:after="240"/>
      </w:pPr>
      <w:r>
        <w:t>como la nave que ha llegado al puerto.</w:t>
      </w:r>
    </w:p>
    <w:p w14:paraId="24CD3B19" w14:textId="77777777" w:rsidR="00903E67" w:rsidRDefault="00903E67" w:rsidP="005636B6">
      <w:pPr>
        <w:spacing w:before="240" w:after="240"/>
      </w:pPr>
      <w:r>
        <w:t>Puse atención un poco, por si oía</w:t>
      </w:r>
    </w:p>
    <w:p w14:paraId="7060ED65" w14:textId="77777777" w:rsidR="00903E67" w:rsidRDefault="00903E67" w:rsidP="005636B6">
      <w:pPr>
        <w:spacing w:before="240" w:after="240"/>
      </w:pPr>
      <w:r>
        <w:t>alguna cosa en este nuevo círculo;</w:t>
      </w:r>
    </w:p>
    <w:p w14:paraId="51802830" w14:textId="77777777" w:rsidR="00903E67" w:rsidRDefault="00903E67" w:rsidP="005636B6">
      <w:pPr>
        <w:spacing w:before="240" w:after="240"/>
      </w:pPr>
      <w:r>
        <w:t>luego al maestro me volví y le dije:</w:t>
      </w:r>
    </w:p>
    <w:p w14:paraId="3C9293E0" w14:textId="77777777" w:rsidR="00903E67" w:rsidRDefault="00903E67" w:rsidP="005636B6">
      <w:pPr>
        <w:spacing w:before="240" w:after="240"/>
      </w:pPr>
      <w:r>
        <w:t>«Mi dulce padre, dime, ¿qué pecado</w:t>
      </w:r>
    </w:p>
    <w:p w14:paraId="5E3FDB6E" w14:textId="77777777" w:rsidR="00903E67" w:rsidRDefault="00903E67" w:rsidP="005636B6">
      <w:pPr>
        <w:spacing w:before="240" w:after="240"/>
      </w:pPr>
      <w:r>
        <w:t>se purga en este círculo? Si quedos</w:t>
      </w:r>
    </w:p>
    <w:p w14:paraId="52D1E9BF" w14:textId="77777777" w:rsidR="00903E67" w:rsidRDefault="00903E67" w:rsidP="005636B6">
      <w:pPr>
        <w:spacing w:before="240" w:after="240"/>
      </w:pPr>
      <w:r>
        <w:t>están los pies, no lo estén las palabras.»</w:t>
      </w:r>
    </w:p>
    <w:p w14:paraId="5A01159C" w14:textId="77777777" w:rsidR="00903E67" w:rsidRDefault="00903E67" w:rsidP="005636B6">
      <w:pPr>
        <w:spacing w:before="240" w:after="240"/>
      </w:pPr>
      <w:r>
        <w:t>Y él me dijo: «El amor del bien, escaso</w:t>
      </w:r>
    </w:p>
    <w:p w14:paraId="76A6D79D" w14:textId="77777777" w:rsidR="00903E67" w:rsidRDefault="00903E67" w:rsidP="005636B6">
      <w:pPr>
        <w:spacing w:before="240" w:after="240"/>
      </w:pPr>
      <w:r>
        <w:t>de sus deberes, aquí se repara;</w:t>
      </w:r>
    </w:p>
    <w:p w14:paraId="79AA88FC" w14:textId="77777777" w:rsidR="00903E67" w:rsidRDefault="00903E67" w:rsidP="005636B6">
      <w:pPr>
        <w:spacing w:before="240" w:after="240"/>
      </w:pPr>
      <w:r>
        <w:t>aquí se arregla el remo perezoso.</w:t>
      </w:r>
    </w:p>
    <w:p w14:paraId="1E561B91" w14:textId="77777777" w:rsidR="00903E67" w:rsidRDefault="00903E67" w:rsidP="005636B6">
      <w:pPr>
        <w:spacing w:before="240" w:after="240"/>
      </w:pPr>
      <w:r>
        <w:t>Y para que lo entiendas aún más claro,</w:t>
      </w:r>
    </w:p>
    <w:p w14:paraId="686C526E" w14:textId="77777777" w:rsidR="00903E67" w:rsidRDefault="00903E67" w:rsidP="005636B6">
      <w:pPr>
        <w:spacing w:before="240" w:after="240"/>
      </w:pPr>
      <w:r>
        <w:t>vuelve hacia mí la mente, y sacarás</w:t>
      </w:r>
    </w:p>
    <w:p w14:paraId="1EA32E1D" w14:textId="77777777" w:rsidR="00903E67" w:rsidRDefault="00903E67" w:rsidP="005636B6">
      <w:pPr>
        <w:spacing w:before="240" w:after="240"/>
      </w:pPr>
      <w:r>
        <w:t>algún buen fruto de nuestra dernora.»</w:t>
      </w:r>
    </w:p>
    <w:p w14:paraId="752CD471" w14:textId="77777777" w:rsidR="00903E67" w:rsidRDefault="00903E67" w:rsidP="005636B6">
      <w:pPr>
        <w:spacing w:before="240" w:after="240"/>
      </w:pPr>
      <w:r>
        <w:t>Ni el Creador ni la criatura, nunca</w:t>
      </w:r>
    </w:p>
    <w:p w14:paraId="53DEDEF2" w14:textId="77777777" w:rsidR="00903E67" w:rsidRDefault="00903E67" w:rsidP="005636B6">
      <w:pPr>
        <w:spacing w:before="240" w:after="240"/>
      </w:pPr>
      <w:r>
        <w:t>sin amor estuvieron -él me dijo-</w:t>
      </w:r>
    </w:p>
    <w:p w14:paraId="281BD956" w14:textId="77777777" w:rsidR="00903E67" w:rsidRDefault="00903E67" w:rsidP="005636B6">
      <w:pPr>
        <w:spacing w:before="240" w:after="240"/>
      </w:pPr>
      <w:r>
        <w:t>o natural o de ánimo; ya sabes.</w:t>
      </w:r>
    </w:p>
    <w:p w14:paraId="4F6D6F8A" w14:textId="77777777" w:rsidR="00903E67" w:rsidRDefault="00903E67" w:rsidP="005636B6">
      <w:pPr>
        <w:spacing w:before="240" w:after="240"/>
      </w:pPr>
      <w:r>
        <w:t>El natural no se equivoca nunca,</w:t>
      </w:r>
    </w:p>
    <w:p w14:paraId="345CDCEC" w14:textId="77777777" w:rsidR="00903E67" w:rsidRDefault="00903E67" w:rsidP="005636B6">
      <w:pPr>
        <w:spacing w:before="240" w:after="240"/>
      </w:pPr>
      <w:r>
        <w:lastRenderedPageBreak/>
        <w:t>mas puede el otro equivocar su objeto,</w:t>
      </w:r>
    </w:p>
    <w:p w14:paraId="699410C4" w14:textId="77777777" w:rsidR="00903E67" w:rsidRDefault="00903E67" w:rsidP="005636B6">
      <w:pPr>
        <w:spacing w:before="240" w:after="240"/>
      </w:pPr>
      <w:r>
        <w:t>porque el vigor o poco o mucho sea.</w:t>
      </w:r>
    </w:p>
    <w:p w14:paraId="70541088" w14:textId="77777777" w:rsidR="00903E67" w:rsidRDefault="00903E67" w:rsidP="005636B6">
      <w:pPr>
        <w:spacing w:before="240" w:after="240"/>
      </w:pPr>
      <w:r>
        <w:t>Mientras que se dirige al bien primero,</w:t>
      </w:r>
    </w:p>
    <w:p w14:paraId="640B2FBC" w14:textId="77777777" w:rsidR="00903E67" w:rsidRDefault="00903E67" w:rsidP="005636B6">
      <w:pPr>
        <w:spacing w:before="240" w:after="240"/>
      </w:pPr>
      <w:r>
        <w:t>y en el segundo él mismo se controla,</w:t>
      </w:r>
    </w:p>
    <w:p w14:paraId="1C3322BB" w14:textId="77777777" w:rsidR="00903E67" w:rsidRDefault="00903E67" w:rsidP="005636B6">
      <w:pPr>
        <w:spacing w:before="240" w:after="240"/>
      </w:pPr>
      <w:r>
        <w:t>no puede ser razón de mal deleite;</w:t>
      </w:r>
    </w:p>
    <w:p w14:paraId="70C814D5" w14:textId="77777777" w:rsidR="00903E67" w:rsidRDefault="00903E67" w:rsidP="005636B6">
      <w:pPr>
        <w:spacing w:before="240" w:after="240"/>
      </w:pPr>
      <w:r>
        <w:t>mas cuando al mal se tuerce, o con cuidado</w:t>
      </w:r>
    </w:p>
    <w:p w14:paraId="46D4125C" w14:textId="77777777" w:rsidR="00903E67" w:rsidRDefault="00903E67" w:rsidP="005636B6">
      <w:pPr>
        <w:spacing w:before="240" w:after="240"/>
      </w:pPr>
      <w:r>
        <w:t>más o menos al bien de lo que debe,</w:t>
      </w:r>
    </w:p>
    <w:p w14:paraId="50D12B50" w14:textId="77777777" w:rsidR="00903E67" w:rsidRDefault="00903E67" w:rsidP="005636B6">
      <w:pPr>
        <w:spacing w:before="240" w:after="240"/>
      </w:pPr>
      <w:r>
        <w:t>contra el Autor se vuelven sus acciones.</w:t>
      </w:r>
    </w:p>
    <w:p w14:paraId="03777861" w14:textId="77777777" w:rsidR="00903E67" w:rsidRDefault="00903E67" w:rsidP="005636B6">
      <w:pPr>
        <w:spacing w:before="240" w:after="240"/>
      </w:pPr>
      <w:r>
        <w:t>Entenderás por ello que el amor</w:t>
      </w:r>
    </w:p>
    <w:p w14:paraId="1951CC53" w14:textId="77777777" w:rsidR="00903E67" w:rsidRDefault="00903E67" w:rsidP="005636B6">
      <w:pPr>
        <w:spacing w:before="240" w:after="240"/>
      </w:pPr>
      <w:r>
        <w:t>es semilla de todas las virtudes</w:t>
      </w:r>
    </w:p>
    <w:p w14:paraId="721850A2" w14:textId="77777777" w:rsidR="00903E67" w:rsidRDefault="00903E67" w:rsidP="005636B6">
      <w:pPr>
        <w:spacing w:before="240" w:after="240"/>
      </w:pPr>
      <w:r>
        <w:t>y de todos los actos condenables.</w:t>
      </w:r>
    </w:p>
    <w:p w14:paraId="29DA57CE" w14:textId="77777777" w:rsidR="00903E67" w:rsidRDefault="00903E67" w:rsidP="005636B6">
      <w:pPr>
        <w:spacing w:before="240" w:after="240"/>
      </w:pPr>
      <w:r>
        <w:t>Ahora bien, como nunca de la dicha</w:t>
      </w:r>
    </w:p>
    <w:p w14:paraId="3867448A" w14:textId="77777777" w:rsidR="00903E67" w:rsidRDefault="00903E67" w:rsidP="005636B6">
      <w:pPr>
        <w:spacing w:before="240" w:after="240"/>
      </w:pPr>
      <w:r>
        <w:t>de su sujeto amor la vista aparta,</w:t>
      </w:r>
    </w:p>
    <w:p w14:paraId="6CBD3FA4" w14:textId="77777777" w:rsidR="00903E67" w:rsidRDefault="00903E67" w:rsidP="005636B6">
      <w:pPr>
        <w:spacing w:before="240" w:after="240"/>
      </w:pPr>
      <w:r>
        <w:t>del propio odio las cosas están libres;</w:t>
      </w:r>
    </w:p>
    <w:p w14:paraId="333F6ACB" w14:textId="77777777" w:rsidR="00903E67" w:rsidRDefault="00903E67" w:rsidP="005636B6">
      <w:pPr>
        <w:spacing w:before="240" w:after="240"/>
      </w:pPr>
      <w:r>
        <w:t>y como dividido no se entiende,</w:t>
      </w:r>
    </w:p>
    <w:p w14:paraId="22F0BD19" w14:textId="77777777" w:rsidR="00903E67" w:rsidRDefault="00903E67" w:rsidP="005636B6">
      <w:pPr>
        <w:spacing w:before="240" w:after="240"/>
      </w:pPr>
      <w:r>
        <w:t>ni por sí mismo, a nadie del Principio,</w:t>
      </w:r>
    </w:p>
    <w:p w14:paraId="08932946" w14:textId="77777777" w:rsidR="00903E67" w:rsidRDefault="00903E67" w:rsidP="005636B6">
      <w:pPr>
        <w:spacing w:before="240" w:after="240"/>
      </w:pPr>
      <w:r>
        <w:t>odiar a aquel ninguno puede hacerlo.</w:t>
      </w:r>
    </w:p>
    <w:p w14:paraId="10A316F5" w14:textId="77777777" w:rsidR="00903E67" w:rsidRDefault="00903E67" w:rsidP="005636B6">
      <w:pPr>
        <w:spacing w:before="240" w:after="240"/>
      </w:pPr>
      <w:r>
        <w:t>Resta, si bien divido, que se ama</w:t>
      </w:r>
    </w:p>
    <w:p w14:paraId="5BB47524" w14:textId="77777777" w:rsidR="00903E67" w:rsidRDefault="00903E67" w:rsidP="005636B6">
      <w:pPr>
        <w:spacing w:before="240" w:after="240"/>
      </w:pPr>
      <w:r>
        <w:t>el mal del prójimo; y que dicho amor</w:t>
      </w:r>
    </w:p>
    <w:p w14:paraId="34FED280" w14:textId="77777777" w:rsidR="00903E67" w:rsidRDefault="00903E67" w:rsidP="005636B6">
      <w:pPr>
        <w:spacing w:before="240" w:after="240"/>
      </w:pPr>
      <w:r>
        <w:lastRenderedPageBreak/>
        <w:t>de vuestro fango nace en tres maneras:</w:t>
      </w:r>
    </w:p>
    <w:p w14:paraId="2EDE4BF9" w14:textId="77777777" w:rsidR="00903E67" w:rsidRDefault="00903E67" w:rsidP="005636B6">
      <w:pPr>
        <w:spacing w:before="240" w:after="240"/>
      </w:pPr>
      <w:r>
        <w:t>Quién, suprimido su vecino, aguarda</w:t>
      </w:r>
    </w:p>
    <w:p w14:paraId="21155046" w14:textId="77777777" w:rsidR="00903E67" w:rsidRDefault="00903E67" w:rsidP="005636B6">
      <w:pPr>
        <w:spacing w:before="240" w:after="240"/>
      </w:pPr>
      <w:r>
        <w:t>elevarse, y por esto sólo quiere</w:t>
      </w:r>
    </w:p>
    <w:p w14:paraId="49B5457A" w14:textId="77777777" w:rsidR="00903E67" w:rsidRDefault="00903E67" w:rsidP="005636B6">
      <w:pPr>
        <w:spacing w:before="240" w:after="240"/>
      </w:pPr>
      <w:r>
        <w:t>que derriben a aquel de su grandeza;</w:t>
      </w:r>
    </w:p>
    <w:p w14:paraId="4A372E10" w14:textId="77777777" w:rsidR="00903E67" w:rsidRDefault="00903E67" w:rsidP="005636B6">
      <w:pPr>
        <w:spacing w:before="240" w:after="240"/>
      </w:pPr>
      <w:r>
        <w:t>quién que el poder, la gracia, honor y fama</w:t>
      </w:r>
    </w:p>
    <w:p w14:paraId="41EF065C" w14:textId="77777777" w:rsidR="00903E67" w:rsidRDefault="00903E67" w:rsidP="005636B6">
      <w:pPr>
        <w:spacing w:before="240" w:after="240"/>
      </w:pPr>
      <w:r>
        <w:t>teme perder porque otro le supere,</w:t>
      </w:r>
    </w:p>
    <w:p w14:paraId="09D3DC81" w14:textId="77777777" w:rsidR="00903E67" w:rsidRDefault="00903E67" w:rsidP="005636B6">
      <w:pPr>
        <w:spacing w:before="240" w:after="240"/>
      </w:pPr>
      <w:r>
        <w:t>y se entristece y quiere lo contrario;</w:t>
      </w:r>
    </w:p>
    <w:p w14:paraId="1FBEF59D" w14:textId="77777777" w:rsidR="00903E67" w:rsidRDefault="00903E67" w:rsidP="005636B6">
      <w:pPr>
        <w:spacing w:before="240" w:after="240"/>
      </w:pPr>
      <w:r>
        <w:t>y hay quien por las injurias se enfurece,</w:t>
      </w:r>
    </w:p>
    <w:p w14:paraId="7BE15D13" w14:textId="77777777" w:rsidR="00903E67" w:rsidRDefault="00903E67" w:rsidP="005636B6">
      <w:pPr>
        <w:spacing w:before="240" w:after="240"/>
      </w:pPr>
      <w:r>
        <w:t>de la venganza se hace deseoso,</w:t>
      </w:r>
    </w:p>
    <w:p w14:paraId="0FBCA854" w14:textId="77777777" w:rsidR="00903E67" w:rsidRDefault="00903E67" w:rsidP="005636B6">
      <w:pPr>
        <w:spacing w:before="240" w:after="240"/>
      </w:pPr>
      <w:r>
        <w:t>y necesita urdir el mal ajeno.</w:t>
      </w:r>
    </w:p>
    <w:p w14:paraId="53924CE5" w14:textId="77777777" w:rsidR="00903E67" w:rsidRDefault="00903E67" w:rsidP="005636B6">
      <w:pPr>
        <w:spacing w:before="240" w:after="240"/>
      </w:pPr>
      <w:r>
        <w:t>Este triforme amor aquí debajo</w:t>
      </w:r>
    </w:p>
    <w:p w14:paraId="2E9CD7BE" w14:textId="77777777" w:rsidR="00903E67" w:rsidRDefault="00903E67" w:rsidP="005636B6">
      <w:pPr>
        <w:spacing w:before="240" w:after="240"/>
      </w:pPr>
      <w:r>
        <w:t>se llora; y ahora quiero que conozcas,</w:t>
      </w:r>
    </w:p>
    <w:p w14:paraId="520D52BD" w14:textId="77777777" w:rsidR="00903E67" w:rsidRDefault="00903E67" w:rsidP="005636B6">
      <w:pPr>
        <w:spacing w:before="240" w:after="240"/>
      </w:pPr>
      <w:r>
        <w:t>el que corre hacia el bien corruptamente.</w:t>
      </w:r>
    </w:p>
    <w:p w14:paraId="642BF7C5" w14:textId="77777777" w:rsidR="00903E67" w:rsidRDefault="00903E67" w:rsidP="005636B6">
      <w:pPr>
        <w:spacing w:before="240" w:after="240"/>
      </w:pPr>
      <w:r>
        <w:t>Todos confusamente un bien seguimos</w:t>
      </w:r>
    </w:p>
    <w:p w14:paraId="05CD3BFA" w14:textId="77777777" w:rsidR="00903E67" w:rsidRDefault="00903E67" w:rsidP="005636B6">
      <w:pPr>
        <w:spacing w:before="240" w:after="240"/>
      </w:pPr>
      <w:r>
        <w:t>donde se aquiete el ánimo, y lo ansiamos;</w:t>
      </w:r>
    </w:p>
    <w:p w14:paraId="2D829F84" w14:textId="77777777" w:rsidR="00903E67" w:rsidRDefault="00903E67" w:rsidP="005636B6">
      <w:pPr>
        <w:spacing w:before="240" w:after="240"/>
      </w:pPr>
      <w:r>
        <w:t>y por lograrlo combatimos todos.</w:t>
      </w:r>
    </w:p>
    <w:p w14:paraId="072E5F8D" w14:textId="77777777" w:rsidR="00903E67" w:rsidRDefault="00903E67" w:rsidP="005636B6">
      <w:pPr>
        <w:spacing w:before="240" w:after="240"/>
      </w:pPr>
      <w:r>
        <w:t>Si lento es ese amor en dirigirse</w:t>
      </w:r>
    </w:p>
    <w:p w14:paraId="19145A79" w14:textId="77777777" w:rsidR="00903E67" w:rsidRDefault="00903E67" w:rsidP="005636B6">
      <w:pPr>
        <w:spacing w:before="240" w:after="240"/>
      </w:pPr>
      <w:r>
        <w:t>o en conquistar a Aquel, esta cornisa,</w:t>
      </w:r>
    </w:p>
    <w:p w14:paraId="3CDF9AEA" w14:textId="77777777" w:rsidR="00903E67" w:rsidRDefault="00903E67" w:rsidP="005636B6">
      <w:pPr>
        <w:spacing w:before="240" w:after="240"/>
      </w:pPr>
      <w:r>
        <w:t>tras justo arrepentirse, le atormenta.</w:t>
      </w:r>
    </w:p>
    <w:p w14:paraId="6946DD5E" w14:textId="77777777" w:rsidR="00903E67" w:rsidRDefault="00903E67" w:rsidP="005636B6">
      <w:pPr>
        <w:spacing w:before="240" w:after="240"/>
      </w:pPr>
      <w:r>
        <w:lastRenderedPageBreak/>
        <w:t>Hay otro bien que hace infeliz al hombre;</w:t>
      </w:r>
    </w:p>
    <w:p w14:paraId="5EA76199" w14:textId="77777777" w:rsidR="00903E67" w:rsidRDefault="00903E67" w:rsidP="005636B6">
      <w:pPr>
        <w:spacing w:before="240" w:after="240"/>
      </w:pPr>
      <w:r>
        <w:t>no es la felicidad, la buena esencia,</w:t>
      </w:r>
    </w:p>
    <w:p w14:paraId="56580D7D" w14:textId="77777777" w:rsidR="00903E67" w:rsidRDefault="00903E67" w:rsidP="005636B6">
      <w:pPr>
        <w:spacing w:before="240" w:after="240"/>
      </w:pPr>
      <w:r>
        <w:t>que es el fruto y raíz de todo bien.</w:t>
      </w:r>
    </w:p>
    <w:p w14:paraId="0B0A4543" w14:textId="77777777" w:rsidR="00903E67" w:rsidRDefault="00903E67" w:rsidP="005636B6">
      <w:pPr>
        <w:spacing w:before="240" w:after="240"/>
      </w:pPr>
      <w:r>
        <w:t>El amor que a este bien se ha abandonado,</w:t>
      </w:r>
    </w:p>
    <w:p w14:paraId="240FCE71" w14:textId="77777777" w:rsidR="00903E67" w:rsidRDefault="00903E67" w:rsidP="005636B6">
      <w:pPr>
        <w:spacing w:before="240" w:after="240"/>
      </w:pPr>
      <w:r>
        <w:t>sobre nosotros se purga en tres círculos;</w:t>
      </w:r>
    </w:p>
    <w:p w14:paraId="0D6F9A3F" w14:textId="77777777" w:rsidR="00903E67" w:rsidRDefault="00903E67" w:rsidP="005636B6">
      <w:pPr>
        <w:spacing w:before="240" w:after="240"/>
      </w:pPr>
      <w:r>
        <w:t>mas cómo tripartito se organiza,</w:t>
      </w:r>
    </w:p>
    <w:p w14:paraId="0D7D2A86" w14:textId="77777777" w:rsidR="00903E67" w:rsidRDefault="00903E67" w:rsidP="005636B6">
      <w:pPr>
        <w:spacing w:before="240" w:after="240"/>
      </w:pPr>
      <w:r>
        <w:t>para que tú lo encuentres, me lo callo.</w:t>
      </w:r>
    </w:p>
    <w:p w14:paraId="26EE097C" w14:textId="377C2FEB" w:rsidR="00903E67" w:rsidRDefault="00903E67" w:rsidP="005636B6">
      <w:pPr>
        <w:pStyle w:val="Ttulo2"/>
        <w:spacing w:before="240" w:after="240"/>
      </w:pPr>
      <w:r>
        <w:br w:type="page"/>
      </w:r>
      <w:bookmarkStart w:id="57" w:name="_Toc196140980"/>
      <w:r>
        <w:lastRenderedPageBreak/>
        <w:t>CANTO XVIII</w:t>
      </w:r>
      <w:bookmarkEnd w:id="57"/>
    </w:p>
    <w:p w14:paraId="209549E3" w14:textId="03E56198" w:rsidR="00903E67" w:rsidRDefault="00903E67" w:rsidP="005636B6">
      <w:pPr>
        <w:spacing w:before="240" w:after="240"/>
      </w:pPr>
      <w:r>
        <w:t>Había terminado sus razones</w:t>
      </w:r>
      <w:r w:rsidR="002001D4">
        <w:t xml:space="preserve"> </w:t>
      </w:r>
      <w:r>
        <w:t>mi alto doctor, mirando atentamente</w:t>
      </w:r>
    </w:p>
    <w:p w14:paraId="1A4042F0" w14:textId="77777777" w:rsidR="00903E67" w:rsidRDefault="00903E67" w:rsidP="005636B6">
      <w:pPr>
        <w:spacing w:before="240" w:after="240"/>
      </w:pPr>
      <w:r>
        <w:t>si en mis ojos mostraba mi contento;</w:t>
      </w:r>
    </w:p>
    <w:p w14:paraId="2E54B0E1" w14:textId="77777777" w:rsidR="00903E67" w:rsidRDefault="00903E67" w:rsidP="005636B6">
      <w:pPr>
        <w:spacing w:before="240" w:after="240"/>
      </w:pPr>
      <w:r>
        <w:t>y yo, a quien nueva sed atormentaba,</w:t>
      </w:r>
    </w:p>
    <w:p w14:paraId="02126A5B" w14:textId="77777777" w:rsidR="00903E67" w:rsidRDefault="00903E67" w:rsidP="005636B6">
      <w:pPr>
        <w:spacing w:before="240" w:after="240"/>
      </w:pPr>
      <w:r>
        <w:t>callaba, mas por dentro me decía:</w:t>
      </w:r>
    </w:p>
    <w:p w14:paraId="1786C488" w14:textId="77777777" w:rsidR="00903E67" w:rsidRDefault="00903E67" w:rsidP="005636B6">
      <w:pPr>
        <w:spacing w:before="240" w:after="240"/>
      </w:pPr>
      <w:r>
        <w:t>«mi preguntar acaso le molesta».</w:t>
      </w:r>
    </w:p>
    <w:p w14:paraId="282E53FA" w14:textId="77777777" w:rsidR="00903E67" w:rsidRDefault="00903E67" w:rsidP="005636B6">
      <w:pPr>
        <w:spacing w:before="240" w:after="240"/>
      </w:pPr>
      <w:r>
        <w:t>Mas el padre veraz, que se dio cuenta</w:t>
      </w:r>
    </w:p>
    <w:p w14:paraId="14585BA4" w14:textId="77777777" w:rsidR="00903E67" w:rsidRDefault="00903E67" w:rsidP="005636B6">
      <w:pPr>
        <w:spacing w:before="240" w:after="240"/>
      </w:pPr>
      <w:r>
        <w:t>del medroso deseo que ocultaba</w:t>
      </w:r>
    </w:p>
    <w:p w14:paraId="1CC05070" w14:textId="77777777" w:rsidR="00903E67" w:rsidRDefault="00903E67" w:rsidP="005636B6">
      <w:pPr>
        <w:spacing w:before="240" w:after="240"/>
      </w:pPr>
      <w:r>
        <w:t>sin hablar, me alentó a que preguntase.</w:t>
      </w:r>
    </w:p>
    <w:p w14:paraId="18DA9276" w14:textId="77777777" w:rsidR="00903E67" w:rsidRDefault="00903E67" w:rsidP="005636B6">
      <w:pPr>
        <w:spacing w:before="240" w:after="240"/>
      </w:pPr>
      <w:r>
        <w:t>Y yo: «Maestro, mi visión se aviva</w:t>
      </w:r>
    </w:p>
    <w:p w14:paraId="14316E12" w14:textId="77777777" w:rsidR="00903E67" w:rsidRDefault="00903E67" w:rsidP="005636B6">
      <w:pPr>
        <w:spacing w:before="240" w:after="240"/>
      </w:pPr>
      <w:r>
        <w:t>tanto en tu luz, que ya distingo claro</w:t>
      </w:r>
    </w:p>
    <w:p w14:paraId="47585AAA" w14:textId="77777777" w:rsidR="00903E67" w:rsidRDefault="00903E67" w:rsidP="005636B6">
      <w:pPr>
        <w:spacing w:before="240" w:after="240"/>
      </w:pPr>
      <w:r>
        <w:t>lo que tu ciencia abarca o me describe:</w:t>
      </w:r>
    </w:p>
    <w:p w14:paraId="239B1974" w14:textId="77777777" w:rsidR="00903E67" w:rsidRDefault="00903E67" w:rsidP="005636B6">
      <w:pPr>
        <w:spacing w:before="240" w:after="240"/>
      </w:pPr>
      <w:r>
        <w:t>Y así te pido, caro y dulce padre,</w:t>
      </w:r>
    </w:p>
    <w:p w14:paraId="102C4DFC" w14:textId="77777777" w:rsidR="00903E67" w:rsidRDefault="00903E67" w:rsidP="005636B6">
      <w:pPr>
        <w:spacing w:before="240" w:after="240"/>
      </w:pPr>
      <w:r>
        <w:t>me expliques ese Amor al que reduces</w:t>
      </w:r>
    </w:p>
    <w:p w14:paraId="0EB88408" w14:textId="77777777" w:rsidR="00903E67" w:rsidRDefault="00903E67" w:rsidP="005636B6">
      <w:pPr>
        <w:spacing w:before="240" w:after="240"/>
      </w:pPr>
      <w:r>
        <w:t>cualquiera bien obrar o su contrario.»</w:t>
      </w:r>
    </w:p>
    <w:p w14:paraId="57ADE552" w14:textId="77777777" w:rsidR="00903E67" w:rsidRDefault="00903E67" w:rsidP="005636B6">
      <w:pPr>
        <w:spacing w:before="240" w:after="240"/>
      </w:pPr>
      <w:r>
        <w:t>«Dirige -dijo- a mí las claras luces</w:t>
      </w:r>
    </w:p>
    <w:p w14:paraId="45436064" w14:textId="77777777" w:rsidR="00903E67" w:rsidRDefault="00903E67" w:rsidP="005636B6">
      <w:pPr>
        <w:spacing w:before="240" w:after="240"/>
      </w:pPr>
      <w:r>
        <w:t>del intelecto, y el error verás</w:t>
      </w:r>
    </w:p>
    <w:p w14:paraId="44D5C1DB" w14:textId="77777777" w:rsidR="00903E67" w:rsidRDefault="00903E67" w:rsidP="005636B6">
      <w:pPr>
        <w:spacing w:before="240" w:after="240"/>
      </w:pPr>
      <w:r>
        <w:t>de los ciegos que en guía se convierten.</w:t>
      </w:r>
    </w:p>
    <w:p w14:paraId="577ACD1E" w14:textId="77777777" w:rsidR="00903E67" w:rsidRDefault="00903E67" w:rsidP="005636B6">
      <w:pPr>
        <w:spacing w:before="240" w:after="240"/>
      </w:pPr>
      <w:r>
        <w:t>El alma, que a amar presta fue creada,</w:t>
      </w:r>
    </w:p>
    <w:p w14:paraId="1D1BDA95" w14:textId="77777777" w:rsidR="00903E67" w:rsidRDefault="00903E67" w:rsidP="005636B6">
      <w:pPr>
        <w:spacing w:before="240" w:after="240"/>
      </w:pPr>
      <w:r>
        <w:lastRenderedPageBreak/>
        <w:t>se mueve a cualquier cosa que le place,</w:t>
      </w:r>
    </w:p>
    <w:p w14:paraId="509D4212" w14:textId="77777777" w:rsidR="00903E67" w:rsidRDefault="00903E67" w:rsidP="005636B6">
      <w:pPr>
        <w:spacing w:before="240" w:after="240"/>
      </w:pPr>
      <w:r>
        <w:t>tan pronto del placer es puesta en acto.</w:t>
      </w:r>
    </w:p>
    <w:p w14:paraId="3BFC925E" w14:textId="77777777" w:rsidR="00903E67" w:rsidRDefault="00903E67" w:rsidP="005636B6">
      <w:pPr>
        <w:spacing w:before="240" w:after="240"/>
      </w:pPr>
      <w:r>
        <w:t>La percepción, de seres verdaderos</w:t>
      </w:r>
    </w:p>
    <w:p w14:paraId="6387F437" w14:textId="77777777" w:rsidR="00903E67" w:rsidRDefault="00903E67" w:rsidP="005636B6">
      <w:pPr>
        <w:spacing w:before="240" w:after="240"/>
      </w:pPr>
      <w:r>
        <w:t>saca la imagen que despliega dentro,</w:t>
      </w:r>
    </w:p>
    <w:p w14:paraId="71B0DA8A" w14:textId="77777777" w:rsidR="00903E67" w:rsidRDefault="00903E67" w:rsidP="005636B6">
      <w:pPr>
        <w:spacing w:before="240" w:after="240"/>
      </w:pPr>
      <w:r>
        <w:t>e impulsa al alma a que se vuelva a ésta;</w:t>
      </w:r>
    </w:p>
    <w:p w14:paraId="28BCC3F0" w14:textId="77777777" w:rsidR="00903E67" w:rsidRDefault="00903E67" w:rsidP="005636B6">
      <w:pPr>
        <w:spacing w:before="240" w:after="240"/>
      </w:pPr>
      <w:r>
        <w:t>y si, vuelta hacia ella, se doblega,</w:t>
      </w:r>
    </w:p>
    <w:p w14:paraId="6CB5A5ED" w14:textId="77777777" w:rsidR="00903E67" w:rsidRDefault="00903E67" w:rsidP="005636B6">
      <w:pPr>
        <w:spacing w:before="240" w:after="240"/>
      </w:pPr>
      <w:r>
        <w:t>Amor se llama ese doblegarniento,</w:t>
      </w:r>
    </w:p>
    <w:p w14:paraId="0FAB69D7" w14:textId="77777777" w:rsidR="00903E67" w:rsidRDefault="00903E67" w:rsidP="005636B6">
      <w:pPr>
        <w:spacing w:before="240" w:after="240"/>
      </w:pPr>
      <w:r>
        <w:t>que por gozar de nuevo entra en vosotros.</w:t>
      </w:r>
    </w:p>
    <w:p w14:paraId="3E081095" w14:textId="77777777" w:rsidR="00903E67" w:rsidRDefault="00903E67" w:rsidP="005636B6">
      <w:pPr>
        <w:spacing w:before="240" w:after="240"/>
      </w:pPr>
      <w:r>
        <w:t>Y, como el fuego a lo alto se dirige,</w:t>
      </w:r>
    </w:p>
    <w:p w14:paraId="5670F5CD" w14:textId="77777777" w:rsidR="00903E67" w:rsidRDefault="00903E67" w:rsidP="005636B6">
      <w:pPr>
        <w:spacing w:before="240" w:after="240"/>
      </w:pPr>
      <w:r>
        <w:t>porque su forma a subir fue creada</w:t>
      </w:r>
    </w:p>
    <w:p w14:paraId="469292DD" w14:textId="77777777" w:rsidR="00903E67" w:rsidRDefault="00903E67" w:rsidP="005636B6">
      <w:pPr>
        <w:spacing w:before="240" w:after="240"/>
      </w:pPr>
      <w:r>
        <w:t>donde más se conserva en su materia,</w:t>
      </w:r>
    </w:p>
    <w:p w14:paraId="0018F684" w14:textId="77777777" w:rsidR="00903E67" w:rsidRDefault="00903E67" w:rsidP="005636B6">
      <w:pPr>
        <w:spacing w:before="240" w:after="240"/>
      </w:pPr>
      <w:r>
        <w:t>presa el alma se entrega así al deseo,</w:t>
      </w:r>
    </w:p>
    <w:p w14:paraId="58B5CB57" w14:textId="77777777" w:rsidR="00903E67" w:rsidRDefault="00903E67" w:rsidP="005636B6">
      <w:pPr>
        <w:spacing w:before="240" w:after="240"/>
      </w:pPr>
      <w:r>
        <w:t>impulso espiritual, y no reposa</w:t>
      </w:r>
    </w:p>
    <w:p w14:paraId="5146BAF2" w14:textId="77777777" w:rsidR="00903E67" w:rsidRDefault="00903E67" w:rsidP="005636B6">
      <w:pPr>
        <w:spacing w:before="240" w:after="240"/>
      </w:pPr>
      <w:r>
        <w:t>hasta que goza de la cosa amada.</w:t>
      </w:r>
    </w:p>
    <w:p w14:paraId="217EC46F" w14:textId="77777777" w:rsidR="00903E67" w:rsidRDefault="00903E67" w:rsidP="005636B6">
      <w:pPr>
        <w:spacing w:before="240" w:after="240"/>
      </w:pPr>
      <w:r>
        <w:t>Ahora comprenderás cuánto está oculta</w:t>
      </w:r>
    </w:p>
    <w:p w14:paraId="1742AD18" w14:textId="77777777" w:rsidR="00903E67" w:rsidRDefault="00903E67" w:rsidP="005636B6">
      <w:pPr>
        <w:spacing w:before="240" w:after="240"/>
      </w:pPr>
      <w:r>
        <w:t>esta verdad a la gente que dice</w:t>
      </w:r>
    </w:p>
    <w:p w14:paraId="73F7323B" w14:textId="77777777" w:rsidR="00903E67" w:rsidRDefault="00903E67" w:rsidP="005636B6">
      <w:pPr>
        <w:spacing w:before="240" w:after="240"/>
      </w:pPr>
      <w:r>
        <w:t>que todo amor sea loable cosa;</w:t>
      </w:r>
    </w:p>
    <w:p w14:paraId="6D4EEA55" w14:textId="77777777" w:rsidR="00903E67" w:rsidRDefault="00903E67" w:rsidP="005636B6">
      <w:pPr>
        <w:spacing w:before="240" w:after="240"/>
      </w:pPr>
      <w:r>
        <w:t>porque acaso parece su materia</w:t>
      </w:r>
    </w:p>
    <w:p w14:paraId="0780A41C" w14:textId="77777777" w:rsidR="00903E67" w:rsidRDefault="00903E67" w:rsidP="005636B6">
      <w:pPr>
        <w:spacing w:before="240" w:after="240"/>
      </w:pPr>
      <w:r>
        <w:t>que es siempre buena, mas no todo sello</w:t>
      </w:r>
    </w:p>
    <w:p w14:paraId="6D2488EE" w14:textId="77777777" w:rsidR="00903E67" w:rsidRDefault="00903E67" w:rsidP="005636B6">
      <w:pPr>
        <w:spacing w:before="240" w:after="240"/>
      </w:pPr>
      <w:r>
        <w:lastRenderedPageBreak/>
        <w:t>es bueno aunque la cera sea buena.»</w:t>
      </w:r>
    </w:p>
    <w:p w14:paraId="2DA60C98" w14:textId="77777777" w:rsidR="00903E67" w:rsidRDefault="00903E67" w:rsidP="005636B6">
      <w:pPr>
        <w:spacing w:before="240" w:after="240"/>
      </w:pPr>
      <w:r>
        <w:t>«Con tus palabras y mi ingenio atento</w:t>
      </w:r>
    </w:p>
    <w:p w14:paraId="563E000E" w14:textId="77777777" w:rsidR="00903E67" w:rsidRDefault="00903E67" w:rsidP="005636B6">
      <w:pPr>
        <w:spacing w:before="240" w:after="240"/>
      </w:pPr>
      <w:r>
        <w:t>-le respondí- ya sé qué es el amor,</w:t>
      </w:r>
    </w:p>
    <w:p w14:paraId="2394F4F3" w14:textId="77777777" w:rsidR="00903E67" w:rsidRDefault="00903E67" w:rsidP="005636B6">
      <w:pPr>
        <w:spacing w:before="240" w:after="240"/>
      </w:pPr>
      <w:r>
        <w:t>pero esto de otras dudas me ha llenado;</w:t>
      </w:r>
    </w:p>
    <w:p w14:paraId="2485DC48" w14:textId="77777777" w:rsidR="00903E67" w:rsidRDefault="00903E67" w:rsidP="005636B6">
      <w:pPr>
        <w:spacing w:before="240" w:after="240"/>
      </w:pPr>
      <w:r>
        <w:t>pues si el amor se ofrece desde fuera,</w:t>
      </w:r>
    </w:p>
    <w:p w14:paraId="3E606D01" w14:textId="77777777" w:rsidR="00903E67" w:rsidRDefault="00903E67" w:rsidP="005636B6">
      <w:pPr>
        <w:spacing w:before="240" w:after="240"/>
      </w:pPr>
      <w:r>
        <w:t>y el alma no procede de otro modo,</w:t>
      </w:r>
    </w:p>
    <w:p w14:paraId="144297B5" w14:textId="77777777" w:rsidR="00903E67" w:rsidRDefault="00903E67" w:rsidP="005636B6">
      <w:pPr>
        <w:spacing w:before="240" w:after="240"/>
      </w:pPr>
      <w:r>
        <w:t>no es mérito si va torcida o recta. »</w:t>
      </w:r>
    </w:p>
    <w:p w14:paraId="59C2B426" w14:textId="77777777" w:rsidR="00903E67" w:rsidRDefault="00903E67" w:rsidP="005636B6">
      <w:pPr>
        <w:spacing w:before="240" w:after="240"/>
      </w:pPr>
      <w:r>
        <w:t>«Cuanto ve la razón puedo decirte</w:t>
      </w:r>
    </w:p>
    <w:p w14:paraId="1D85F4E4" w14:textId="77777777" w:rsidR="00903E67" w:rsidRDefault="00903E67" w:rsidP="005636B6">
      <w:pPr>
        <w:spacing w:before="240" w:after="240"/>
      </w:pPr>
      <w:r>
        <w:t>-dijo-; si quieres más, aguarda entonces</w:t>
      </w:r>
    </w:p>
    <w:p w14:paraId="37109590" w14:textId="77777777" w:rsidR="00903E67" w:rsidRDefault="00903E67" w:rsidP="005636B6">
      <w:pPr>
        <w:spacing w:before="240" w:after="240"/>
      </w:pPr>
      <w:r>
        <w:t>a Beatriz, pues que de fe es materia.</w:t>
      </w:r>
    </w:p>
    <w:p w14:paraId="12467AC6" w14:textId="77777777" w:rsidR="00903E67" w:rsidRDefault="00903E67" w:rsidP="005636B6">
      <w:pPr>
        <w:spacing w:before="240" w:after="240"/>
      </w:pPr>
      <w:r>
        <w:t>Cualquiera fortna sustancial, que aparte</w:t>
      </w:r>
    </w:p>
    <w:p w14:paraId="34E0C004" w14:textId="77777777" w:rsidR="00903E67" w:rsidRDefault="00903E67" w:rsidP="005636B6">
      <w:pPr>
        <w:spacing w:before="240" w:after="240"/>
      </w:pPr>
      <w:r>
        <w:t>de la materia está, y está a ella unida,</w:t>
      </w:r>
    </w:p>
    <w:p w14:paraId="2D333B3C" w14:textId="77777777" w:rsidR="00903E67" w:rsidRDefault="00903E67" w:rsidP="005636B6">
      <w:pPr>
        <w:spacing w:before="240" w:after="240"/>
      </w:pPr>
      <w:r>
        <w:t>una específica virtud contiene,</w:t>
      </w:r>
    </w:p>
    <w:p w14:paraId="21744836" w14:textId="77777777" w:rsidR="00903E67" w:rsidRDefault="00903E67" w:rsidP="005636B6">
      <w:pPr>
        <w:spacing w:before="240" w:after="240"/>
      </w:pPr>
      <w:r>
        <w:t>la cual no es perceptible sino obrando,</w:t>
      </w:r>
    </w:p>
    <w:p w14:paraId="05030A2D" w14:textId="77777777" w:rsidR="00903E67" w:rsidRDefault="00903E67" w:rsidP="005636B6">
      <w:pPr>
        <w:spacing w:before="240" w:after="240"/>
      </w:pPr>
      <w:r>
        <w:t>ni se demuestra más que por efectos,</w:t>
      </w:r>
    </w:p>
    <w:p w14:paraId="60AA098E" w14:textId="77777777" w:rsidR="00903E67" w:rsidRDefault="00903E67" w:rsidP="005636B6">
      <w:pPr>
        <w:spacing w:before="240" w:after="240"/>
      </w:pPr>
      <w:r>
        <w:t>cual la vida en las plantas por sus frondas</w:t>
      </w:r>
    </w:p>
    <w:p w14:paraId="763D890A" w14:textId="77777777" w:rsidR="00903E67" w:rsidRDefault="00903E67" w:rsidP="005636B6">
      <w:pPr>
        <w:spacing w:before="240" w:after="240"/>
      </w:pPr>
      <w:r>
        <w:t>Mas de dónde nos vengan las primeras</w:t>
      </w:r>
    </w:p>
    <w:p w14:paraId="31BF3986" w14:textId="77777777" w:rsidR="00903E67" w:rsidRDefault="00903E67" w:rsidP="005636B6">
      <w:pPr>
        <w:spacing w:before="240" w:after="240"/>
      </w:pPr>
      <w:r>
        <w:t>nociones a la mente, lo ignorarnos,</w:t>
      </w:r>
    </w:p>
    <w:p w14:paraId="100E8AF2" w14:textId="77777777" w:rsidR="00903E67" w:rsidRDefault="00903E67" w:rsidP="005636B6">
      <w:pPr>
        <w:spacing w:before="240" w:after="240"/>
      </w:pPr>
      <w:r>
        <w:t>y del primer apetecer las causas,</w:t>
      </w:r>
    </w:p>
    <w:p w14:paraId="18F52169" w14:textId="77777777" w:rsidR="00903E67" w:rsidRDefault="00903E67" w:rsidP="005636B6">
      <w:pPr>
        <w:spacing w:before="240" w:after="240"/>
      </w:pPr>
      <w:r>
        <w:lastRenderedPageBreak/>
        <w:t>que en vosotros están, como en la abeja</w:t>
      </w:r>
    </w:p>
    <w:p w14:paraId="0F0F752A" w14:textId="77777777" w:rsidR="00903E67" w:rsidRDefault="00903E67" w:rsidP="005636B6">
      <w:pPr>
        <w:spacing w:before="240" w:after="240"/>
      </w:pPr>
      <w:r>
        <w:t>el arte de hacer miel; y este deseo</w:t>
      </w:r>
    </w:p>
    <w:p w14:paraId="5F0E92B0" w14:textId="77777777" w:rsidR="00903E67" w:rsidRDefault="00903E67" w:rsidP="005636B6">
      <w:pPr>
        <w:spacing w:before="240" w:after="240"/>
      </w:pPr>
      <w:r>
        <w:t>no merece desprecio ni alabanza.</w:t>
      </w:r>
    </w:p>
    <w:p w14:paraId="4D1E6040" w14:textId="77777777" w:rsidR="00903E67" w:rsidRDefault="00903E67" w:rsidP="005636B6">
      <w:pPr>
        <w:spacing w:before="240" w:after="240"/>
      </w:pPr>
      <w:r>
        <w:t>Mas porque a éste aún otros se añaden,</w:t>
      </w:r>
    </w:p>
    <w:p w14:paraId="215F49D3" w14:textId="77777777" w:rsidR="00903E67" w:rsidRDefault="00903E67" w:rsidP="005636B6">
      <w:pPr>
        <w:spacing w:before="240" w:after="240"/>
      </w:pPr>
      <w:r>
        <w:t>innata os es la virtud que aconseja,</w:t>
      </w:r>
    </w:p>
    <w:p w14:paraId="5F9FDD92" w14:textId="77777777" w:rsidR="00903E67" w:rsidRDefault="00903E67" w:rsidP="005636B6">
      <w:pPr>
        <w:spacing w:before="240" w:after="240"/>
      </w:pPr>
      <w:r>
        <w:t>y el umbral guarda del consentimiento.</w:t>
      </w:r>
    </w:p>
    <w:p w14:paraId="1304138B" w14:textId="77777777" w:rsidR="00903E67" w:rsidRDefault="00903E67" w:rsidP="005636B6">
      <w:pPr>
        <w:spacing w:before="240" w:after="240"/>
      </w:pPr>
      <w:r>
        <w:t>Este es pues el principio del que parte</w:t>
      </w:r>
    </w:p>
    <w:p w14:paraId="1E6E6562" w14:textId="77777777" w:rsidR="00903E67" w:rsidRDefault="00903E67" w:rsidP="005636B6">
      <w:pPr>
        <w:spacing w:before="240" w:after="240"/>
      </w:pPr>
      <w:r>
        <w:t>en vosotros el mérito, según</w:t>
      </w:r>
    </w:p>
    <w:p w14:paraId="0C3428B0" w14:textId="77777777" w:rsidR="00903E67" w:rsidRDefault="00903E67" w:rsidP="005636B6">
      <w:pPr>
        <w:spacing w:before="240" w:after="240"/>
      </w:pPr>
      <w:r>
        <w:t>que buen o mal amor tome o desdeñe.</w:t>
      </w:r>
    </w:p>
    <w:p w14:paraId="4809915F" w14:textId="77777777" w:rsidR="00903E67" w:rsidRDefault="00903E67" w:rsidP="005636B6">
      <w:pPr>
        <w:spacing w:before="240" w:after="240"/>
      </w:pPr>
      <w:r>
        <w:t>Los que al fondo llegaron razonando,</w:t>
      </w:r>
    </w:p>
    <w:p w14:paraId="321AD483" w14:textId="77777777" w:rsidR="00903E67" w:rsidRDefault="00903E67" w:rsidP="005636B6">
      <w:pPr>
        <w:spacing w:before="240" w:after="240"/>
      </w:pPr>
      <w:r>
        <w:t>se dieron cuenta de esta libertad;</w:t>
      </w:r>
    </w:p>
    <w:p w14:paraId="4A5767C0" w14:textId="77777777" w:rsidR="00903E67" w:rsidRDefault="00903E67" w:rsidP="005636B6">
      <w:pPr>
        <w:spacing w:before="240" w:after="240"/>
      </w:pPr>
      <w:r>
        <w:t>y al mundo le dejaron sus morales.</w:t>
      </w:r>
    </w:p>
    <w:p w14:paraId="16341981" w14:textId="77777777" w:rsidR="00903E67" w:rsidRDefault="00903E67" w:rsidP="005636B6">
      <w:pPr>
        <w:spacing w:before="240" w:after="240"/>
      </w:pPr>
      <w:r>
        <w:t>Aun suponiendo que obligadamente</w:t>
      </w:r>
    </w:p>
    <w:p w14:paraId="67C31ACA" w14:textId="77777777" w:rsidR="00903E67" w:rsidRDefault="00903E67" w:rsidP="005636B6">
      <w:pPr>
        <w:spacing w:before="240" w:after="240"/>
      </w:pPr>
      <w:r>
        <w:t>surja el amor que dentro se os encienda,</w:t>
      </w:r>
    </w:p>
    <w:p w14:paraId="42E7A8AD" w14:textId="77777777" w:rsidR="00903E67" w:rsidRDefault="00903E67" w:rsidP="005636B6">
      <w:pPr>
        <w:spacing w:before="240" w:after="240"/>
      </w:pPr>
      <w:r>
        <w:t>la potestad tenéis de refrenarlo.</w:t>
      </w:r>
    </w:p>
    <w:p w14:paraId="4C3EC0E6" w14:textId="77777777" w:rsidR="00903E67" w:rsidRDefault="00903E67" w:rsidP="005636B6">
      <w:pPr>
        <w:spacing w:before="240" w:after="240"/>
      </w:pPr>
      <w:r>
        <w:t>A esta noble virtud Beatriz la llama</w:t>
      </w:r>
    </w:p>
    <w:p w14:paraId="1E7B1F68" w14:textId="77777777" w:rsidR="00903E67" w:rsidRDefault="00903E67" w:rsidP="005636B6">
      <w:pPr>
        <w:spacing w:before="240" w:after="240"/>
      </w:pPr>
      <w:r>
        <w:t>libre albedrío, y procurar debieras</w:t>
      </w:r>
    </w:p>
    <w:p w14:paraId="7470A92D" w14:textId="77777777" w:rsidR="00903E67" w:rsidRDefault="00903E67" w:rsidP="005636B6">
      <w:pPr>
        <w:spacing w:before="240" w:after="240"/>
      </w:pPr>
      <w:r>
        <w:t>recordarlo por si ella te habla de esto.»</w:t>
      </w:r>
    </w:p>
    <w:p w14:paraId="21171FBB" w14:textId="77777777" w:rsidR="00903E67" w:rsidRDefault="00903E67" w:rsidP="005636B6">
      <w:pPr>
        <w:spacing w:before="240" w:after="240"/>
      </w:pPr>
      <w:r>
        <w:t>La luna, casi a media noche tarda,</w:t>
      </w:r>
    </w:p>
    <w:p w14:paraId="0F29107E" w14:textId="77777777" w:rsidR="00903E67" w:rsidRDefault="00903E67" w:rsidP="005636B6">
      <w:pPr>
        <w:spacing w:before="240" w:after="240"/>
      </w:pPr>
      <w:r>
        <w:lastRenderedPageBreak/>
        <w:t>más raras las estrellas nos hacía,</w:t>
      </w:r>
    </w:p>
    <w:p w14:paraId="356A7728" w14:textId="77777777" w:rsidR="00903E67" w:rsidRDefault="00903E67" w:rsidP="005636B6">
      <w:pPr>
        <w:spacing w:before="240" w:after="240"/>
      </w:pPr>
      <w:r>
        <w:t>como un caldero ardiendo por completo;</w:t>
      </w:r>
    </w:p>
    <w:p w14:paraId="506A1B03" w14:textId="77777777" w:rsidR="00903E67" w:rsidRDefault="00903E67" w:rsidP="005636B6">
      <w:pPr>
        <w:spacing w:before="240" w:after="240"/>
      </w:pPr>
      <w:r>
        <w:t>corriendo por el cielo los caminos</w:t>
      </w:r>
    </w:p>
    <w:p w14:paraId="119B27FF" w14:textId="77777777" w:rsidR="00903E67" w:rsidRDefault="00903E67" w:rsidP="005636B6">
      <w:pPr>
        <w:spacing w:before="240" w:after="240"/>
      </w:pPr>
      <w:r>
        <w:t>que el sol inflama cuando los de Roma</w:t>
      </w:r>
    </w:p>
    <w:p w14:paraId="085A1651" w14:textId="77777777" w:rsidR="00903E67" w:rsidRDefault="00903E67" w:rsidP="005636B6">
      <w:pPr>
        <w:spacing w:before="240" w:after="240"/>
      </w:pPr>
      <w:r>
        <w:t>lo ven caer entre Corsos y Sardos.</w:t>
      </w:r>
    </w:p>
    <w:p w14:paraId="0316C924" w14:textId="77777777" w:rsidR="00903E67" w:rsidRDefault="00903E67" w:rsidP="005636B6">
      <w:pPr>
        <w:spacing w:before="240" w:after="240"/>
      </w:pPr>
      <w:r>
        <w:t>Y la sombra gentil, por quien a Piétola</w:t>
      </w:r>
    </w:p>
    <w:p w14:paraId="1C2F27E5" w14:textId="77777777" w:rsidR="00903E67" w:rsidRDefault="00903E67" w:rsidP="005636B6">
      <w:pPr>
        <w:spacing w:before="240" w:after="240"/>
      </w:pPr>
      <w:r>
        <w:t>más que a la propia Mantua se celebra</w:t>
      </w:r>
    </w:p>
    <w:p w14:paraId="581A5069" w14:textId="77777777" w:rsidR="00903E67" w:rsidRDefault="00903E67" w:rsidP="005636B6">
      <w:pPr>
        <w:spacing w:before="240" w:after="240"/>
      </w:pPr>
      <w:r>
        <w:t>me había liberado de mi peso;</w:t>
      </w:r>
    </w:p>
    <w:p w14:paraId="048BC349" w14:textId="77777777" w:rsidR="00903E67" w:rsidRDefault="00903E67" w:rsidP="005636B6">
      <w:pPr>
        <w:spacing w:before="240" w:after="240"/>
      </w:pPr>
      <w:r>
        <w:t>y yo, que la razón abierta y llana</w:t>
      </w:r>
    </w:p>
    <w:p w14:paraId="00CF73A8" w14:textId="77777777" w:rsidR="00903E67" w:rsidRDefault="00903E67" w:rsidP="005636B6">
      <w:pPr>
        <w:spacing w:before="240" w:after="240"/>
      </w:pPr>
      <w:r>
        <w:t>tenía ya después de mis preguntas,</w:t>
      </w:r>
    </w:p>
    <w:p w14:paraId="3194A6FC" w14:textId="77777777" w:rsidR="00903E67" w:rsidRDefault="00903E67" w:rsidP="005636B6">
      <w:pPr>
        <w:spacing w:before="240" w:after="240"/>
      </w:pPr>
      <w:r>
        <w:t>divagaba cual hombre adormilado;</w:t>
      </w:r>
    </w:p>
    <w:p w14:paraId="2ED6D8CE" w14:textId="77777777" w:rsidR="00903E67" w:rsidRDefault="00903E67" w:rsidP="005636B6">
      <w:pPr>
        <w:spacing w:before="240" w:after="240"/>
      </w:pPr>
      <w:r>
        <w:t>mas fue esta soñolencia interrumpida</w:t>
      </w:r>
    </w:p>
    <w:p w14:paraId="03483237" w14:textId="77777777" w:rsidR="00903E67" w:rsidRDefault="00903E67" w:rsidP="005636B6">
      <w:pPr>
        <w:spacing w:before="240" w:after="240"/>
      </w:pPr>
      <w:r>
        <w:t>súbitamente por gentes que a espaldas</w:t>
      </w:r>
    </w:p>
    <w:p w14:paraId="03BB1BDF" w14:textId="77777777" w:rsidR="00903E67" w:rsidRDefault="00903E67" w:rsidP="005636B6">
      <w:pPr>
        <w:spacing w:before="240" w:after="240"/>
      </w:pPr>
      <w:r>
        <w:t>nuestras, hacia nosotros caminaban.</w:t>
      </w:r>
    </w:p>
    <w:p w14:paraId="3C28F878" w14:textId="77777777" w:rsidR="00903E67" w:rsidRDefault="00903E67" w:rsidP="005636B6">
      <w:pPr>
        <w:spacing w:before="240" w:after="240"/>
      </w:pPr>
      <w:r>
        <w:t>Como el Ismeno y el Asopo vieron</w:t>
      </w:r>
    </w:p>
    <w:p w14:paraId="0AD0DA22" w14:textId="77777777" w:rsidR="00903E67" w:rsidRDefault="00903E67" w:rsidP="005636B6">
      <w:pPr>
        <w:spacing w:before="240" w:after="240"/>
      </w:pPr>
      <w:r>
        <w:t>furia y turbas de noche en sus orillas,</w:t>
      </w:r>
    </w:p>
    <w:p w14:paraId="094D0254" w14:textId="77777777" w:rsidR="00903E67" w:rsidRDefault="00903E67" w:rsidP="005636B6">
      <w:pPr>
        <w:spacing w:before="240" w:after="240"/>
      </w:pPr>
      <w:r>
        <w:t>cuando a Baco imploraban los tebanos,</w:t>
      </w:r>
    </w:p>
    <w:p w14:paraId="6A5EF7ED" w14:textId="77777777" w:rsidR="00903E67" w:rsidRDefault="00903E67" w:rsidP="005636B6">
      <w:pPr>
        <w:spacing w:before="240" w:after="240"/>
      </w:pPr>
      <w:r>
        <w:t>así por aquel círculo avanzaban,</w:t>
      </w:r>
    </w:p>
    <w:p w14:paraId="585A2DC4" w14:textId="77777777" w:rsidR="00903E67" w:rsidRDefault="00903E67" w:rsidP="005636B6">
      <w:pPr>
        <w:spacing w:before="240" w:after="240"/>
      </w:pPr>
      <w:r>
        <w:t>por lo que pude ver, quienes venían</w:t>
      </w:r>
    </w:p>
    <w:p w14:paraId="169A9CE9" w14:textId="77777777" w:rsidR="00903E67" w:rsidRDefault="00903E67" w:rsidP="005636B6">
      <w:pPr>
        <w:spacing w:before="240" w:after="240"/>
      </w:pPr>
      <w:r>
        <w:lastRenderedPageBreak/>
        <w:t>del buen querer y justo amor llevados.</w:t>
      </w:r>
    </w:p>
    <w:p w14:paraId="44824EEA" w14:textId="77777777" w:rsidR="00903E67" w:rsidRDefault="00903E67" w:rsidP="005636B6">
      <w:pPr>
        <w:spacing w:before="240" w:after="240"/>
      </w:pPr>
      <w:r>
        <w:t>Enseguida llegaron, pues corriendo</w:t>
      </w:r>
    </w:p>
    <w:p w14:paraId="561A50A8" w14:textId="77777777" w:rsidR="00903E67" w:rsidRDefault="00903E67" w:rsidP="005636B6">
      <w:pPr>
        <w:spacing w:before="240" w:after="240"/>
      </w:pPr>
      <w:r>
        <w:t>aquella magna turba se movía,</w:t>
      </w:r>
    </w:p>
    <w:p w14:paraId="4A951B37" w14:textId="77777777" w:rsidR="00903E67" w:rsidRDefault="00903E67" w:rsidP="005636B6">
      <w:pPr>
        <w:spacing w:before="240" w:after="240"/>
      </w:pPr>
      <w:r>
        <w:t>y dos gritaban llorando delante:</w:t>
      </w:r>
    </w:p>
    <w:p w14:paraId="5541F32F" w14:textId="77777777" w:rsidR="00903E67" w:rsidRDefault="00903E67" w:rsidP="005636B6">
      <w:pPr>
        <w:spacing w:before="240" w:after="240"/>
      </w:pPr>
      <w:r>
        <w:t>«Corrió María apresurada al monte;</w:t>
      </w:r>
    </w:p>
    <w:p w14:paraId="5E1B229F" w14:textId="77777777" w:rsidR="00903E67" w:rsidRDefault="00903E67" w:rsidP="005636B6">
      <w:pPr>
        <w:spacing w:before="240" w:after="240"/>
      </w:pPr>
      <w:r>
        <w:t>y para sojuzgar Lérida César,</w:t>
      </w:r>
    </w:p>
    <w:p w14:paraId="520C11B7" w14:textId="77777777" w:rsidR="00903E67" w:rsidRDefault="00903E67" w:rsidP="005636B6">
      <w:pPr>
        <w:spacing w:before="240" w:after="240"/>
      </w:pPr>
      <w:r>
        <w:t>tocó en Marsella y luego corrió a España.»</w:t>
      </w:r>
    </w:p>
    <w:p w14:paraId="34107F29" w14:textId="77777777" w:rsidR="00903E67" w:rsidRDefault="00903E67" w:rsidP="005636B6">
      <w:pPr>
        <w:spacing w:before="240" w:after="240"/>
      </w:pPr>
      <w:r>
        <w:t>«Raudo, raudo, que el tiempo no se pierda</w:t>
      </w:r>
    </w:p>
    <w:p w14:paraId="77EB0E06" w14:textId="77777777" w:rsidR="00903E67" w:rsidRDefault="00903E67" w:rsidP="005636B6">
      <w:pPr>
        <w:spacing w:before="240" w:after="240"/>
      </w:pPr>
      <w:r>
        <w:t>por poco amor -gritaban los demás-;</w:t>
      </w:r>
    </w:p>
    <w:p w14:paraId="0F85FCFC" w14:textId="77777777" w:rsidR="00903E67" w:rsidRDefault="00903E67" w:rsidP="005636B6">
      <w:pPr>
        <w:spacing w:before="240" w:after="240"/>
      </w:pPr>
      <w:r>
        <w:t>que el arte de obrar bien torne la gracia.»</w:t>
      </w:r>
    </w:p>
    <w:p w14:paraId="22470C51" w14:textId="77777777" w:rsidR="00903E67" w:rsidRDefault="00903E67" w:rsidP="005636B6">
      <w:pPr>
        <w:spacing w:before="240" w:after="240"/>
      </w:pPr>
      <w:r>
        <w:t>«Oh gente a quien fervor agudo ahora</w:t>
      </w:r>
    </w:p>
    <w:p w14:paraId="1AB03ED1" w14:textId="77777777" w:rsidR="00903E67" w:rsidRDefault="00903E67" w:rsidP="005636B6">
      <w:pPr>
        <w:spacing w:before="240" w:after="240"/>
      </w:pPr>
      <w:r>
        <w:t>compensa neglilgencia o dilaciones</w:t>
      </w:r>
    </w:p>
    <w:p w14:paraId="7666A506" w14:textId="77777777" w:rsidR="00903E67" w:rsidRDefault="00903E67" w:rsidP="005636B6">
      <w:pPr>
        <w:spacing w:before="240" w:after="240"/>
      </w:pPr>
      <w:r>
        <w:t>que por tibieza en bien obrar pusisteis,</w:t>
      </w:r>
    </w:p>
    <w:p w14:paraId="5AD5D3DC" w14:textId="77777777" w:rsidR="00903E67" w:rsidRDefault="00903E67" w:rsidP="005636B6">
      <w:pPr>
        <w:spacing w:before="240" w:after="240"/>
      </w:pPr>
      <w:r>
        <w:t>éste que vive, y cierto no os engaño,</w:t>
      </w:r>
    </w:p>
    <w:p w14:paraId="582D825A" w14:textId="77777777" w:rsidR="00903E67" w:rsidRDefault="00903E67" w:rsidP="005636B6">
      <w:pPr>
        <w:spacing w:before="240" w:after="240"/>
      </w:pPr>
      <w:r>
        <w:t>en cuanto luzca el sol quiere ir arriba;</w:t>
      </w:r>
    </w:p>
    <w:p w14:paraId="64EE91F5" w14:textId="77777777" w:rsidR="00903E67" w:rsidRDefault="00903E67" w:rsidP="005636B6">
      <w:pPr>
        <w:spacing w:before="240" w:after="240"/>
      </w:pPr>
      <w:r>
        <w:t>decidnos pues dónde hay una abertura.»</w:t>
      </w:r>
    </w:p>
    <w:p w14:paraId="2F6246FC" w14:textId="77777777" w:rsidR="00903E67" w:rsidRDefault="00903E67" w:rsidP="005636B6">
      <w:pPr>
        <w:spacing w:before="240" w:after="240"/>
      </w:pPr>
      <w:r>
        <w:t>Estas palabras díjolas mi guía;</w:t>
      </w:r>
    </w:p>
    <w:p w14:paraId="684A095C" w14:textId="77777777" w:rsidR="00903E67" w:rsidRDefault="00903E67" w:rsidP="005636B6">
      <w:pPr>
        <w:spacing w:before="240" w:after="240"/>
      </w:pPr>
      <w:r>
        <w:t>y uno de estos espíritus: «Seguidnos</w:t>
      </w:r>
    </w:p>
    <w:p w14:paraId="7B560A20" w14:textId="77777777" w:rsidR="00903E67" w:rsidRDefault="00903E67" w:rsidP="005636B6">
      <w:pPr>
        <w:spacing w:before="240" w:after="240"/>
      </w:pPr>
      <w:r>
        <w:t>detrás --nos dijo-- y hallaréis el paso.</w:t>
      </w:r>
    </w:p>
    <w:p w14:paraId="2ECF698F" w14:textId="77777777" w:rsidR="00903E67" w:rsidRDefault="00903E67" w:rsidP="005636B6">
      <w:pPr>
        <w:spacing w:before="240" w:after="240"/>
      </w:pPr>
      <w:r>
        <w:lastRenderedPageBreak/>
        <w:t>De movernos estamos tan ansiosos</w:t>
      </w:r>
    </w:p>
    <w:p w14:paraId="66115735" w14:textId="77777777" w:rsidR="00903E67" w:rsidRDefault="00903E67" w:rsidP="005636B6">
      <w:pPr>
        <w:spacing w:before="240" w:after="240"/>
      </w:pPr>
      <w:r>
        <w:t>que parar no podemos; tú perdona</w:t>
      </w:r>
    </w:p>
    <w:p w14:paraId="424B784D" w14:textId="77777777" w:rsidR="00903E67" w:rsidRDefault="00903E67" w:rsidP="005636B6">
      <w:pPr>
        <w:spacing w:before="240" w:after="240"/>
      </w:pPr>
      <w:r>
        <w:t>si la justicia te es descortesía.</w:t>
      </w:r>
    </w:p>
    <w:p w14:paraId="6452F8F6" w14:textId="77777777" w:rsidR="00903E67" w:rsidRDefault="00903E67" w:rsidP="005636B6">
      <w:pPr>
        <w:spacing w:before="240" w:after="240"/>
      </w:pPr>
      <w:r>
        <w:t>Yo fui abad de San Zeno de Verona</w:t>
      </w:r>
    </w:p>
    <w:p w14:paraId="5E25F126" w14:textId="77777777" w:rsidR="00903E67" w:rsidRDefault="00903E67" w:rsidP="005636B6">
      <w:pPr>
        <w:spacing w:before="240" w:after="240"/>
      </w:pPr>
      <w:r>
        <w:t>bajo el imperio del buen Barbarroja,</w:t>
      </w:r>
    </w:p>
    <w:p w14:paraId="70A11B57" w14:textId="77777777" w:rsidR="00903E67" w:rsidRDefault="00903E67" w:rsidP="005636B6">
      <w:pPr>
        <w:spacing w:before="240" w:after="240"/>
      </w:pPr>
      <w:r>
        <w:t>del cual doliente aún Milán se acuerda.</w:t>
      </w:r>
    </w:p>
    <w:p w14:paraId="6FA2BEF4" w14:textId="77777777" w:rsidR="00903E67" w:rsidRDefault="00903E67" w:rsidP="005636B6">
      <w:pPr>
        <w:spacing w:before="240" w:after="240"/>
      </w:pPr>
      <w:r>
        <w:t>Y hay alguno con un pie ya en la fosa,</w:t>
      </w:r>
    </w:p>
    <w:p w14:paraId="51849BA3" w14:textId="77777777" w:rsidR="00903E67" w:rsidRDefault="00903E67" w:rsidP="005636B6">
      <w:pPr>
        <w:spacing w:before="240" w:after="240"/>
      </w:pPr>
      <w:r>
        <w:t>que pronto llorará aquel monasterio,</w:t>
      </w:r>
    </w:p>
    <w:p w14:paraId="6753A5F0" w14:textId="77777777" w:rsidR="00903E67" w:rsidRDefault="00903E67" w:rsidP="005636B6">
      <w:pPr>
        <w:spacing w:before="240" w:after="240"/>
      </w:pPr>
      <w:r>
        <w:t>y triste se hallará de haber mandado;</w:t>
      </w:r>
    </w:p>
    <w:p w14:paraId="0F11CD58" w14:textId="77777777" w:rsidR="00903E67" w:rsidRDefault="00903E67" w:rsidP="005636B6">
      <w:pPr>
        <w:spacing w:before="240" w:after="240"/>
      </w:pPr>
      <w:r>
        <w:t>porque a su hijo, mal del cuerpo entero,</w:t>
      </w:r>
    </w:p>
    <w:p w14:paraId="38FF64B0" w14:textId="77777777" w:rsidR="00903E67" w:rsidRDefault="00903E67" w:rsidP="005636B6">
      <w:pPr>
        <w:spacing w:before="240" w:after="240"/>
      </w:pPr>
      <w:r>
        <w:t>y peor de la mente, y malnacido,</w:t>
      </w:r>
    </w:p>
    <w:p w14:paraId="38C684DC" w14:textId="77777777" w:rsidR="00903E67" w:rsidRDefault="00903E67" w:rsidP="005636B6">
      <w:pPr>
        <w:spacing w:before="240" w:after="240"/>
      </w:pPr>
      <w:r>
        <w:t>ha puesto en vez de su pastor legal.»</w:t>
      </w:r>
    </w:p>
    <w:p w14:paraId="32E3CC5B" w14:textId="77777777" w:rsidR="00903E67" w:rsidRDefault="00903E67" w:rsidP="005636B6">
      <w:pPr>
        <w:spacing w:before="240" w:after="240"/>
      </w:pPr>
      <w:r>
        <w:t>Ignoro si calló o si más nos dijo,</w:t>
      </w:r>
    </w:p>
    <w:p w14:paraId="68239021" w14:textId="77777777" w:rsidR="00903E67" w:rsidRDefault="00903E67" w:rsidP="005636B6">
      <w:pPr>
        <w:spacing w:before="240" w:after="240"/>
      </w:pPr>
      <w:r>
        <w:t>tan lejos se encontraba de nosotros;</w:t>
      </w:r>
    </w:p>
    <w:p w14:paraId="375D305C" w14:textId="77777777" w:rsidR="00903E67" w:rsidRDefault="00903E67" w:rsidP="005636B6">
      <w:pPr>
        <w:spacing w:before="240" w:after="240"/>
      </w:pPr>
      <w:r>
        <w:t>esto escuché y me agrada el recordarlo.</w:t>
      </w:r>
    </w:p>
    <w:p w14:paraId="0D150241" w14:textId="77777777" w:rsidR="00903E67" w:rsidRDefault="00903E67" w:rsidP="005636B6">
      <w:pPr>
        <w:spacing w:before="240" w:after="240"/>
      </w:pPr>
      <w:r>
        <w:t>Y aquel que en todo trance me ayudaba</w:t>
      </w:r>
    </w:p>
    <w:p w14:paraId="7A04405E" w14:textId="77777777" w:rsidR="00903E67" w:rsidRDefault="00903E67" w:rsidP="005636B6">
      <w:pPr>
        <w:spacing w:before="240" w:after="240"/>
      </w:pPr>
      <w:r>
        <w:t>dijo: «Vuélvete aquí y mira esos dos</w:t>
      </w:r>
    </w:p>
    <w:p w14:paraId="10263E4D" w14:textId="77777777" w:rsidR="00903E67" w:rsidRDefault="00903E67" w:rsidP="005636B6">
      <w:pPr>
        <w:spacing w:before="240" w:after="240"/>
      </w:pPr>
      <w:r>
        <w:t>que vienen dando muerdos a la acidia.»</w:t>
      </w:r>
    </w:p>
    <w:p w14:paraId="2630D608" w14:textId="77777777" w:rsidR="00903E67" w:rsidRDefault="00903E67" w:rsidP="005636B6">
      <w:pPr>
        <w:spacing w:before="240" w:after="240"/>
      </w:pPr>
      <w:r>
        <w:t>Detrás todos decían: «Antes muerto</w:t>
      </w:r>
    </w:p>
    <w:p w14:paraId="3A8FC461" w14:textId="77777777" w:rsidR="00903E67" w:rsidRDefault="00903E67" w:rsidP="005636B6">
      <w:pPr>
        <w:spacing w:before="240" w:after="240"/>
      </w:pPr>
      <w:r>
        <w:lastRenderedPageBreak/>
        <w:t>estuvo el pueblo a quien el mar se abriera,</w:t>
      </w:r>
    </w:p>
    <w:p w14:paraId="386D7E0D" w14:textId="77777777" w:rsidR="00903E67" w:rsidRDefault="00903E67" w:rsidP="005636B6">
      <w:pPr>
        <w:spacing w:before="240" w:after="240"/>
      </w:pPr>
      <w:r>
        <w:t>de que el Jordán su descendencia viese.</w:t>
      </w:r>
    </w:p>
    <w:p w14:paraId="5B899722" w14:textId="77777777" w:rsidR="00903E67" w:rsidRDefault="00903E67" w:rsidP="005636B6">
      <w:pPr>
        <w:spacing w:before="240" w:after="240"/>
      </w:pPr>
      <w:r>
        <w:t>Y aquellos que la suerte no sufrieron</w:t>
      </w:r>
    </w:p>
    <w:p w14:paraId="4877C818" w14:textId="77777777" w:rsidR="00903E67" w:rsidRDefault="00903E67" w:rsidP="005636B6">
      <w:pPr>
        <w:spacing w:before="240" w:after="240"/>
      </w:pPr>
      <w:r>
        <w:t>del vástago de Anquises hasta el fin,</w:t>
      </w:r>
    </w:p>
    <w:p w14:paraId="36442B45" w14:textId="77777777" w:rsidR="00903E67" w:rsidRDefault="00903E67" w:rsidP="005636B6">
      <w:pPr>
        <w:spacing w:before="240" w:after="240"/>
      </w:pPr>
      <w:r>
        <w:t>a una vida sin gloria se ofrecieron.»</w:t>
      </w:r>
    </w:p>
    <w:p w14:paraId="703CB4C7" w14:textId="77777777" w:rsidR="00903E67" w:rsidRDefault="00903E67" w:rsidP="005636B6">
      <w:pPr>
        <w:spacing w:before="240" w:after="240"/>
      </w:pPr>
      <w:r>
        <w:t>Luego cuando esas sombras tan lejanas</w:t>
      </w:r>
    </w:p>
    <w:p w14:paraId="63F037C4" w14:textId="77777777" w:rsidR="00903E67" w:rsidRDefault="00903E67" w:rsidP="005636B6">
      <w:pPr>
        <w:spacing w:before="240" w:after="240"/>
      </w:pPr>
      <w:r>
        <w:t>estaban, que ya verse no podían,</w:t>
      </w:r>
    </w:p>
    <w:p w14:paraId="1198559D" w14:textId="77777777" w:rsidR="00903E67" w:rsidRDefault="00903E67" w:rsidP="005636B6">
      <w:pPr>
        <w:spacing w:before="240" w:after="240"/>
      </w:pPr>
      <w:r>
        <w:t>se me introdujo un nuevo pensanmiento,</w:t>
      </w:r>
    </w:p>
    <w:p w14:paraId="1C1921BC" w14:textId="77777777" w:rsidR="00903E67" w:rsidRDefault="00903E67" w:rsidP="005636B6">
      <w:pPr>
        <w:spacing w:before="240" w:after="240"/>
      </w:pPr>
      <w:r>
        <w:t>del que nacieron otros y diversos;</w:t>
      </w:r>
    </w:p>
    <w:p w14:paraId="0B2FD788" w14:textId="77777777" w:rsidR="00903E67" w:rsidRDefault="00903E67" w:rsidP="005636B6">
      <w:pPr>
        <w:spacing w:before="240" w:after="240"/>
      </w:pPr>
      <w:r>
        <w:t>y tanto de uno en otro divagaba,</w:t>
      </w:r>
    </w:p>
    <w:p w14:paraId="456C32A8" w14:textId="77777777" w:rsidR="00903E67" w:rsidRDefault="00903E67" w:rsidP="005636B6">
      <w:pPr>
        <w:spacing w:before="240" w:after="240"/>
      </w:pPr>
      <w:r>
        <w:t>que por divagación cerré los ojos,</w:t>
      </w:r>
    </w:p>
    <w:p w14:paraId="62E01DFD" w14:textId="77777777" w:rsidR="00903E67" w:rsidRDefault="00903E67" w:rsidP="005636B6">
      <w:pPr>
        <w:spacing w:before="240" w:after="240"/>
      </w:pPr>
      <w:r>
        <w:t>y en sueño convertí mi pensamiento.</w:t>
      </w:r>
    </w:p>
    <w:p w14:paraId="40005284" w14:textId="383DB3B3" w:rsidR="00903E67" w:rsidRDefault="00903E67" w:rsidP="005636B6">
      <w:pPr>
        <w:pStyle w:val="Ttulo2"/>
        <w:spacing w:before="240" w:after="240"/>
      </w:pPr>
      <w:r>
        <w:br w:type="page"/>
      </w:r>
      <w:bookmarkStart w:id="58" w:name="_Toc196140981"/>
      <w:r>
        <w:lastRenderedPageBreak/>
        <w:t>CANTO XIX</w:t>
      </w:r>
      <w:bookmarkEnd w:id="58"/>
    </w:p>
    <w:p w14:paraId="676A74DB" w14:textId="77777777" w:rsidR="00903E67" w:rsidRDefault="00903E67" w:rsidP="005636B6">
      <w:pPr>
        <w:spacing w:before="240" w:after="240"/>
      </w:pPr>
      <w:r>
        <w:t>Cuando el calor diurno no consigue</w:t>
      </w:r>
    </w:p>
    <w:p w14:paraId="7A11ECC4" w14:textId="77777777" w:rsidR="00903E67" w:rsidRDefault="00903E67" w:rsidP="005636B6">
      <w:pPr>
        <w:spacing w:before="240" w:after="240"/>
      </w:pPr>
      <w:r>
        <w:t>hacer ya tibio el frío de la luna,</w:t>
      </w:r>
    </w:p>
    <w:p w14:paraId="1CB51B09" w14:textId="77777777" w:rsidR="00903E67" w:rsidRDefault="00903E67" w:rsidP="005636B6">
      <w:pPr>
        <w:spacing w:before="240" w:after="240"/>
      </w:pPr>
      <w:r>
        <w:t>por la tierra vencido y por Saturno,</w:t>
      </w:r>
    </w:p>
    <w:p w14:paraId="6ADAD73F" w14:textId="77777777" w:rsidR="00903E67" w:rsidRDefault="00903E67" w:rsidP="005636B6">
      <w:pPr>
        <w:spacing w:before="240" w:after="240"/>
      </w:pPr>
      <w:r>
        <w:t>-que es cuando los geomantes la Fortuna</w:t>
      </w:r>
    </w:p>
    <w:p w14:paraId="688087D1" w14:textId="77777777" w:rsidR="00903E67" w:rsidRDefault="00903E67" w:rsidP="005636B6">
      <w:pPr>
        <w:spacing w:before="240" w:after="240"/>
      </w:pPr>
      <w:r>
        <w:t>Mayor ven en oriente antes del alba,</w:t>
      </w:r>
    </w:p>
    <w:p w14:paraId="25E7478D" w14:textId="77777777" w:rsidR="00903E67" w:rsidRDefault="00903E67" w:rsidP="005636B6">
      <w:pPr>
        <w:spacing w:before="240" w:after="240"/>
      </w:pPr>
      <w:r>
        <w:t>surgir por vía oscura poco tiempo-</w:t>
      </w:r>
    </w:p>
    <w:p w14:paraId="34B0B1E8" w14:textId="77777777" w:rsidR="00903E67" w:rsidRDefault="00903E67" w:rsidP="005636B6">
      <w:pPr>
        <w:spacing w:before="240" w:after="240"/>
      </w:pPr>
      <w:r>
        <w:t>me llegó en sueños una tartamuda,</w:t>
      </w:r>
    </w:p>
    <w:p w14:paraId="79A5E845" w14:textId="77777777" w:rsidR="00903E67" w:rsidRDefault="00903E67" w:rsidP="005636B6">
      <w:pPr>
        <w:spacing w:before="240" w:after="240"/>
      </w:pPr>
      <w:r>
        <w:t>bizca en los ojos, y en los pies torcida,</w:t>
      </w:r>
    </w:p>
    <w:p w14:paraId="6CCC9AD8" w14:textId="77777777" w:rsidR="00903E67" w:rsidRDefault="00903E67" w:rsidP="005636B6">
      <w:pPr>
        <w:spacing w:before="240" w:after="240"/>
      </w:pPr>
      <w:r>
        <w:t>descolorida y con las manos mancas.</w:t>
      </w:r>
    </w:p>
    <w:p w14:paraId="005D535F" w14:textId="77777777" w:rsidR="00903E67" w:rsidRDefault="00903E67" w:rsidP="005636B6">
      <w:pPr>
        <w:spacing w:before="240" w:after="240"/>
      </w:pPr>
      <w:r>
        <w:t>Yo la miraba; y como el sol conforta</w:t>
      </w:r>
    </w:p>
    <w:p w14:paraId="17542394" w14:textId="77777777" w:rsidR="00903E67" w:rsidRDefault="00903E67" w:rsidP="005636B6">
      <w:pPr>
        <w:spacing w:before="240" w:after="240"/>
      </w:pPr>
      <w:r>
        <w:t>los fríos miembros que la noche oprime,</w:t>
      </w:r>
    </w:p>
    <w:p w14:paraId="11E5A3DC" w14:textId="77777777" w:rsidR="00903E67" w:rsidRDefault="00903E67" w:rsidP="005636B6">
      <w:pPr>
        <w:spacing w:before="240" w:after="240"/>
      </w:pPr>
      <w:r>
        <w:t>así mi vista le volvía suelta</w:t>
      </w:r>
    </w:p>
    <w:p w14:paraId="31CBEE85" w14:textId="77777777" w:rsidR="00903E67" w:rsidRDefault="00903E67" w:rsidP="005636B6">
      <w:pPr>
        <w:spacing w:before="240" w:after="240"/>
      </w:pPr>
      <w:r>
        <w:t>la lengua, y bien derecha la ponía</w:t>
      </w:r>
    </w:p>
    <w:p w14:paraId="778A27CE" w14:textId="77777777" w:rsidR="00903E67" w:rsidRDefault="00903E67" w:rsidP="005636B6">
      <w:pPr>
        <w:spacing w:before="240" w:after="240"/>
      </w:pPr>
      <w:r>
        <w:t>al poco, y su semblante desmayado,</w:t>
      </w:r>
    </w:p>
    <w:p w14:paraId="0A2604CC" w14:textId="77777777" w:rsidR="00903E67" w:rsidRDefault="00903E67" w:rsidP="005636B6">
      <w:pPr>
        <w:spacing w:before="240" w:after="240"/>
      </w:pPr>
      <w:r>
        <w:t>como quiere el amor, coloreaba.</w:t>
      </w:r>
    </w:p>
    <w:p w14:paraId="6F92BC6E" w14:textId="77777777" w:rsidR="00903E67" w:rsidRDefault="00903E67" w:rsidP="005636B6">
      <w:pPr>
        <w:spacing w:before="240" w:after="240"/>
      </w:pPr>
      <w:r>
        <w:t>Después de haberse en el hablar soltado,</w:t>
      </w:r>
    </w:p>
    <w:p w14:paraId="6B53BC3F" w14:textId="77777777" w:rsidR="00903E67" w:rsidRDefault="00903E67" w:rsidP="005636B6">
      <w:pPr>
        <w:spacing w:before="240" w:after="240"/>
      </w:pPr>
      <w:r>
        <w:t>a cantar comenzó, tal que con pena</w:t>
      </w:r>
    </w:p>
    <w:p w14:paraId="0669B97F" w14:textId="77777777" w:rsidR="00903E67" w:rsidRDefault="00903E67" w:rsidP="005636B6">
      <w:pPr>
        <w:spacing w:before="240" w:after="240"/>
      </w:pPr>
      <w:r>
        <w:t>habría de ella apartado mi mente.</w:t>
      </w:r>
    </w:p>
    <w:p w14:paraId="20FDF350" w14:textId="77777777" w:rsidR="00903E67" w:rsidRDefault="00903E67" w:rsidP="005636B6">
      <w:pPr>
        <w:spacing w:before="240" w:after="240"/>
      </w:pPr>
      <w:r>
        <w:lastRenderedPageBreak/>
        <w:t>«Yo soy -cantaba- la dulce sirena,</w:t>
      </w:r>
    </w:p>
    <w:p w14:paraId="496C040D" w14:textId="77777777" w:rsidR="00903E67" w:rsidRDefault="00903E67" w:rsidP="005636B6">
      <w:pPr>
        <w:spacing w:before="240" w:after="240"/>
      </w:pPr>
      <w:r>
        <w:t>que en la mar enloquece a los marinos;</w:t>
      </w:r>
    </w:p>
    <w:p w14:paraId="4FE44535" w14:textId="77777777" w:rsidR="00903E67" w:rsidRDefault="00903E67" w:rsidP="005636B6">
      <w:pPr>
        <w:spacing w:before="240" w:after="240"/>
      </w:pPr>
      <w:r>
        <w:t>tan grande es el placer que da el oírme.</w:t>
      </w:r>
    </w:p>
    <w:p w14:paraId="033FDDF8" w14:textId="77777777" w:rsidR="00903E67" w:rsidRDefault="00903E67" w:rsidP="005636B6">
      <w:pPr>
        <w:spacing w:before="240" w:after="240"/>
      </w:pPr>
      <w:r>
        <w:t>Yo aparté a Ulises de su incierta ruta</w:t>
      </w:r>
    </w:p>
    <w:p w14:paraId="44333328" w14:textId="77777777" w:rsidR="00903E67" w:rsidRDefault="00903E67" w:rsidP="005636B6">
      <w:pPr>
        <w:spacing w:before="240" w:after="240"/>
      </w:pPr>
      <w:r>
        <w:t>con mi cantar; y quien se me habitúa,</w:t>
      </w:r>
    </w:p>
    <w:p w14:paraId="7B3E6AFC" w14:textId="77777777" w:rsidR="00903E67" w:rsidRDefault="00903E67" w:rsidP="005636B6">
      <w:pPr>
        <w:spacing w:before="240" w:after="240"/>
      </w:pPr>
      <w:r>
        <w:t>raramente me deja: ¡Así lo atraigo!»</w:t>
      </w:r>
    </w:p>
    <w:p w14:paraId="249B3425" w14:textId="77777777" w:rsidR="00903E67" w:rsidRDefault="00903E67" w:rsidP="005636B6">
      <w:pPr>
        <w:spacing w:before="240" w:after="240"/>
      </w:pPr>
      <w:r>
        <w:t>Aún no se había cerrado su boca,</w:t>
      </w:r>
    </w:p>
    <w:p w14:paraId="712C26D0" w14:textId="77777777" w:rsidR="00903E67" w:rsidRDefault="00903E67" w:rsidP="005636B6">
      <w:pPr>
        <w:spacing w:before="240" w:after="240"/>
      </w:pPr>
      <w:r>
        <w:t>cuando yo vi una dama santa y presta</w:t>
      </w:r>
    </w:p>
    <w:p w14:paraId="45D9DC51" w14:textId="77777777" w:rsidR="00903E67" w:rsidRDefault="00903E67" w:rsidP="005636B6">
      <w:pPr>
        <w:spacing w:before="240" w:after="240"/>
      </w:pPr>
      <w:r>
        <w:t>al lado de mí para confundirla.</w:t>
      </w:r>
    </w:p>
    <w:p w14:paraId="51E5F8D9" w14:textId="77777777" w:rsidR="00903E67" w:rsidRDefault="00903E67" w:rsidP="005636B6">
      <w:pPr>
        <w:spacing w:before="240" w:after="240"/>
      </w:pPr>
      <w:r>
        <w:t>«Oh, Virgilio, Virgilio, ¿quién es ésta?»</w:t>
      </w:r>
    </w:p>
    <w:p w14:paraId="7E888C79" w14:textId="77777777" w:rsidR="00903E67" w:rsidRDefault="00903E67" w:rsidP="005636B6">
      <w:pPr>
        <w:spacing w:before="240" w:after="240"/>
      </w:pPr>
      <w:r>
        <w:t>-fieramente decía,---; y él llegaba</w:t>
      </w:r>
    </w:p>
    <w:p w14:paraId="5781F085" w14:textId="77777777" w:rsidR="00903E67" w:rsidRDefault="00903E67" w:rsidP="005636B6">
      <w:pPr>
        <w:spacing w:before="240" w:after="240"/>
      </w:pPr>
      <w:r>
        <w:t>en la honesta fijándose tan sólo.</w:t>
      </w:r>
    </w:p>
    <w:p w14:paraId="2EF5142E" w14:textId="77777777" w:rsidR="00903E67" w:rsidRDefault="00903E67" w:rsidP="005636B6">
      <w:pPr>
        <w:spacing w:before="240" w:after="240"/>
      </w:pPr>
      <w:r>
        <w:t>Cogió a la otra, y le abrió por delante,</w:t>
      </w:r>
    </w:p>
    <w:p w14:paraId="0B13F7D7" w14:textId="77777777" w:rsidR="00903E67" w:rsidRDefault="00903E67" w:rsidP="005636B6">
      <w:pPr>
        <w:spacing w:before="240" w:after="240"/>
      </w:pPr>
      <w:r>
        <w:t>rasgándole el traje, y mostrándole el vientre;</w:t>
      </w:r>
    </w:p>
    <w:p w14:paraId="18179F64" w14:textId="77777777" w:rsidR="00903E67" w:rsidRDefault="00903E67" w:rsidP="005636B6">
      <w:pPr>
        <w:spacing w:before="240" w:after="240"/>
      </w:pPr>
      <w:r>
        <w:t>me despertó el hedor que desprendía.</w:t>
      </w:r>
    </w:p>
    <w:p w14:paraId="5D4A8037" w14:textId="77777777" w:rsidR="00903E67" w:rsidRDefault="00903E67" w:rsidP="005636B6">
      <w:pPr>
        <w:spacing w:before="240" w:after="240"/>
      </w:pPr>
      <w:r>
        <w:t>Miré, y el buen maestro: «¡Al menos tres</w:t>
      </w:r>
    </w:p>
    <w:p w14:paraId="0E25A35D" w14:textId="77777777" w:rsidR="00903E67" w:rsidRDefault="00903E67" w:rsidP="005636B6">
      <w:pPr>
        <w:spacing w:before="240" w:after="240"/>
      </w:pPr>
      <w:r>
        <w:t>voces te he dado! ---dijo-, ven, levanta;</w:t>
      </w:r>
    </w:p>
    <w:p w14:paraId="54F8D10B" w14:textId="77777777" w:rsidR="00903E67" w:rsidRDefault="00903E67" w:rsidP="005636B6">
      <w:pPr>
        <w:spacing w:before="240" w:after="240"/>
      </w:pPr>
      <w:r>
        <w:t>hallaremos la entrada para que entres.»</w:t>
      </w:r>
    </w:p>
    <w:p w14:paraId="68787DEB" w14:textId="77777777" w:rsidR="00903E67" w:rsidRDefault="00903E67" w:rsidP="005636B6">
      <w:pPr>
        <w:spacing w:before="240" w:after="240"/>
      </w:pPr>
      <w:r>
        <w:t>Me levanté, y estaban ya colmados</w:t>
      </w:r>
    </w:p>
    <w:p w14:paraId="718381ED" w14:textId="77777777" w:rsidR="00903E67" w:rsidRDefault="00903E67" w:rsidP="005636B6">
      <w:pPr>
        <w:spacing w:before="240" w:after="240"/>
      </w:pPr>
      <w:r>
        <w:lastRenderedPageBreak/>
        <w:t>de pleno día el monte y sus recintos;</w:t>
      </w:r>
    </w:p>
    <w:p w14:paraId="5D1C4DF8" w14:textId="77777777" w:rsidR="00903E67" w:rsidRDefault="00903E67" w:rsidP="005636B6">
      <w:pPr>
        <w:spacing w:before="240" w:after="240"/>
      </w:pPr>
      <w:r>
        <w:t>con sol nuevo a la espalda caminábamos.</w:t>
      </w:r>
    </w:p>
    <w:p w14:paraId="21E7FA16" w14:textId="77777777" w:rsidR="00903E67" w:rsidRDefault="00903E67" w:rsidP="005636B6">
      <w:pPr>
        <w:spacing w:before="240" w:after="240"/>
      </w:pPr>
      <w:r>
        <w:t>Siguiéndole, llevaba la cabeza</w:t>
      </w:r>
    </w:p>
    <w:p w14:paraId="5B71F369" w14:textId="77777777" w:rsidR="00903E67" w:rsidRDefault="00903E67" w:rsidP="005636B6">
      <w:pPr>
        <w:spacing w:before="240" w:after="240"/>
      </w:pPr>
      <w:r>
        <w:t>tal quien de pensanúentos va cargado,</w:t>
      </w:r>
    </w:p>
    <w:p w14:paraId="3D93DFAE" w14:textId="77777777" w:rsidR="00903E67" w:rsidRDefault="00903E67" w:rsidP="005636B6">
      <w:pPr>
        <w:spacing w:before="240" w:after="240"/>
      </w:pPr>
      <w:r>
        <w:t>que hace de sí un medio arco de puente;</w:t>
      </w:r>
    </w:p>
    <w:p w14:paraId="6CF8FC90" w14:textId="77777777" w:rsidR="00903E67" w:rsidRDefault="00903E67" w:rsidP="005636B6">
      <w:pPr>
        <w:spacing w:before="240" w:after="240"/>
      </w:pPr>
      <w:r>
        <w:t>Cuando escuché «Venid, aquí se cruza»</w:t>
      </w:r>
    </w:p>
    <w:p w14:paraId="26FDFECD" w14:textId="77777777" w:rsidR="00903E67" w:rsidRDefault="00903E67" w:rsidP="005636B6">
      <w:pPr>
        <w:spacing w:before="240" w:after="240"/>
      </w:pPr>
      <w:r>
        <w:t>dicho de un modo suave y benigno,</w:t>
      </w:r>
    </w:p>
    <w:p w14:paraId="7924B3E5" w14:textId="77777777" w:rsidR="00903E67" w:rsidRDefault="00903E67" w:rsidP="005636B6">
      <w:pPr>
        <w:spacing w:before="240" w:after="240"/>
      </w:pPr>
      <w:r>
        <w:t>que no se escucha en esta mortal marca.</w:t>
      </w:r>
    </w:p>
    <w:p w14:paraId="10164597" w14:textId="77777777" w:rsidR="00903E67" w:rsidRDefault="00903E67" w:rsidP="005636B6">
      <w:pPr>
        <w:spacing w:before="240" w:after="240"/>
      </w:pPr>
      <w:r>
        <w:t>Con alas, que de cisne parecían,</w:t>
      </w:r>
    </w:p>
    <w:p w14:paraId="41786CD3" w14:textId="77777777" w:rsidR="00903E67" w:rsidRDefault="00903E67" w:rsidP="005636B6">
      <w:pPr>
        <w:spacing w:before="240" w:after="240"/>
      </w:pPr>
      <w:r>
        <w:t>arriba nos condujo quien hablaba</w:t>
      </w:r>
    </w:p>
    <w:p w14:paraId="43F3B29E" w14:textId="77777777" w:rsidR="00903E67" w:rsidRDefault="00903E67" w:rsidP="005636B6">
      <w:pPr>
        <w:spacing w:before="240" w:after="240"/>
      </w:pPr>
      <w:r>
        <w:t>entre dos caras del duro macizo.</w:t>
      </w:r>
    </w:p>
    <w:p w14:paraId="77183AAD" w14:textId="77777777" w:rsidR="00903E67" w:rsidRDefault="00903E67" w:rsidP="005636B6">
      <w:pPr>
        <w:spacing w:before="240" w:after="240"/>
      </w:pPr>
      <w:r>
        <w:t>Movió luego las plumas dando aire,</w:t>
      </w:r>
    </w:p>
    <w:p w14:paraId="778FF289" w14:textId="77777777" w:rsidR="00903E67" w:rsidRDefault="00903E67" w:rsidP="005636B6">
      <w:pPr>
        <w:spacing w:before="240" w:after="240"/>
      </w:pPr>
      <w:r>
        <w:t>Qui lugent afirmando ser dichosos,</w:t>
      </w:r>
    </w:p>
    <w:p w14:paraId="68585CFD" w14:textId="77777777" w:rsidR="00903E67" w:rsidRDefault="00903E67" w:rsidP="005636B6">
      <w:pPr>
        <w:spacing w:before="240" w:after="240"/>
      </w:pPr>
      <w:r>
        <w:t>pues tendrán dueña el alma del consuelo.</w:t>
      </w:r>
    </w:p>
    <w:p w14:paraId="20F4536B" w14:textId="77777777" w:rsidR="00903E67" w:rsidRDefault="00903E67" w:rsidP="005636B6">
      <w:pPr>
        <w:spacing w:before="240" w:after="240"/>
      </w:pPr>
      <w:r>
        <w:t>«¿Qué tienes que a la tierra sólo miras?»</w:t>
      </w:r>
    </w:p>
    <w:p w14:paraId="5830ECDD" w14:textId="77777777" w:rsidR="00903E67" w:rsidRDefault="00903E67" w:rsidP="005636B6">
      <w:pPr>
        <w:spacing w:before="240" w:after="240"/>
      </w:pPr>
      <w:r>
        <w:t>mi guía comenzó a decirme, apenas</w:t>
      </w:r>
    </w:p>
    <w:p w14:paraId="67FBAE94" w14:textId="77777777" w:rsidR="00903E67" w:rsidRDefault="00903E67" w:rsidP="005636B6">
      <w:pPr>
        <w:spacing w:before="240" w:after="240"/>
      </w:pPr>
      <w:r>
        <w:t>sobrepasados fuimos por el ángel.</w:t>
      </w:r>
    </w:p>
    <w:p w14:paraId="3D654ADE" w14:textId="77777777" w:rsidR="00903E67" w:rsidRDefault="00903E67" w:rsidP="005636B6">
      <w:pPr>
        <w:spacing w:before="240" w:after="240"/>
      </w:pPr>
      <w:r>
        <w:t>Y yo: «Me hace marchar con tantas dudas</w:t>
      </w:r>
    </w:p>
    <w:p w14:paraId="71F5FE16" w14:textId="77777777" w:rsidR="00903E67" w:rsidRDefault="00903E67" w:rsidP="005636B6">
      <w:pPr>
        <w:spacing w:before="240" w:after="240"/>
      </w:pPr>
      <w:r>
        <w:t>esa nueva visión, que a ella me inclina,</w:t>
      </w:r>
    </w:p>
    <w:p w14:paraId="05219139" w14:textId="77777777" w:rsidR="00903E67" w:rsidRDefault="00903E67" w:rsidP="005636B6">
      <w:pPr>
        <w:spacing w:before="240" w:after="240"/>
      </w:pPr>
      <w:r>
        <w:lastRenderedPageBreak/>
        <w:t>y no puedo apartar del pensamiento.»</w:t>
      </w:r>
    </w:p>
    <w:p w14:paraId="73CCFBAA" w14:textId="77777777" w:rsidR="00903E67" w:rsidRDefault="00903E67" w:rsidP="005636B6">
      <w:pPr>
        <w:spacing w:before="240" w:after="240"/>
      </w:pPr>
      <w:r>
        <w:t>«Has visto --dijo- aquella antigua bruja</w:t>
      </w:r>
    </w:p>
    <w:p w14:paraId="19DF9F4C" w14:textId="77777777" w:rsidR="00903E67" w:rsidRDefault="00903E67" w:rsidP="005636B6">
      <w:pPr>
        <w:spacing w:before="240" w:after="240"/>
      </w:pPr>
      <w:r>
        <w:t>por quien se llora encima de nosotros;</w:t>
      </w:r>
    </w:p>
    <w:p w14:paraId="32EEE7DF" w14:textId="77777777" w:rsidR="00903E67" w:rsidRDefault="00903E67" w:rsidP="005636B6">
      <w:pPr>
        <w:spacing w:before="240" w:after="240"/>
      </w:pPr>
      <w:r>
        <w:t>y cómo de ella el hombre se libera.</w:t>
      </w:r>
    </w:p>
    <w:p w14:paraId="124237DF" w14:textId="77777777" w:rsidR="00903E67" w:rsidRDefault="00903E67" w:rsidP="005636B6">
      <w:pPr>
        <w:spacing w:before="240" w:after="240"/>
      </w:pPr>
      <w:r>
        <w:t>Bástete así, y camina más aprisa;</w:t>
      </w:r>
    </w:p>
    <w:p w14:paraId="11662208" w14:textId="77777777" w:rsidR="00903E67" w:rsidRDefault="00903E67" w:rsidP="005636B6">
      <w:pPr>
        <w:spacing w:before="240" w:after="240"/>
      </w:pPr>
      <w:r>
        <w:t>vuelve la vista al reclamo que mueve</w:t>
      </w:r>
    </w:p>
    <w:p w14:paraId="16345357" w14:textId="77777777" w:rsidR="00903E67" w:rsidRDefault="00903E67" w:rsidP="005636B6">
      <w:pPr>
        <w:spacing w:before="240" w:after="240"/>
      </w:pPr>
      <w:r>
        <w:t>el rey eterno con las grandes ruedas.»</w:t>
      </w:r>
    </w:p>
    <w:p w14:paraId="706E008D" w14:textId="77777777" w:rsidR="00903E67" w:rsidRDefault="00903E67" w:rsidP="005636B6">
      <w:pPr>
        <w:spacing w:before="240" w:after="240"/>
      </w:pPr>
      <w:r>
        <w:t>Cual primero el halcón sus patas mira,</w:t>
      </w:r>
    </w:p>
    <w:p w14:paraId="47181A28" w14:textId="77777777" w:rsidR="00903E67" w:rsidRDefault="00903E67" w:rsidP="005636B6">
      <w:pPr>
        <w:spacing w:before="240" w:after="240"/>
      </w:pPr>
      <w:r>
        <w:t>y luego vuelve al grito, y se apresura</w:t>
      </w:r>
    </w:p>
    <w:p w14:paraId="02B050F8" w14:textId="77777777" w:rsidR="00903E67" w:rsidRDefault="00903E67" w:rsidP="005636B6">
      <w:pPr>
        <w:spacing w:before="240" w:after="240"/>
      </w:pPr>
      <w:r>
        <w:t>por afán de la presa que le llama,</w:t>
      </w:r>
    </w:p>
    <w:p w14:paraId="411EE4CE" w14:textId="77777777" w:rsidR="00903E67" w:rsidRDefault="00903E67" w:rsidP="005636B6">
      <w:pPr>
        <w:spacing w:before="240" w:after="240"/>
      </w:pPr>
      <w:r>
        <w:t>así hice yo; y así, cuanto se parte</w:t>
      </w:r>
    </w:p>
    <w:p w14:paraId="593C7AD8" w14:textId="77777777" w:rsidR="00903E67" w:rsidRDefault="00903E67" w:rsidP="005636B6">
      <w:pPr>
        <w:spacing w:before="240" w:after="240"/>
      </w:pPr>
      <w:r>
        <w:t>la roca por dar paso a aquel que sube,</w:t>
      </w:r>
    </w:p>
    <w:p w14:paraId="0041904E" w14:textId="77777777" w:rsidR="00903E67" w:rsidRDefault="00903E67" w:rsidP="005636B6">
      <w:pPr>
        <w:spacing w:before="240" w:after="240"/>
      </w:pPr>
      <w:r>
        <w:t>anduve hasta llegar donde se cruza.</w:t>
      </w:r>
    </w:p>
    <w:p w14:paraId="6E49C006" w14:textId="77777777" w:rsidR="00903E67" w:rsidRDefault="00903E67" w:rsidP="005636B6">
      <w:pPr>
        <w:spacing w:before="240" w:after="240"/>
      </w:pPr>
      <w:r>
        <w:t>Cuando en el quinto círculo hube entrado,</w:t>
      </w:r>
    </w:p>
    <w:p w14:paraId="1E588F28" w14:textId="77777777" w:rsidR="00903E67" w:rsidRDefault="00903E67" w:rsidP="005636B6">
      <w:pPr>
        <w:spacing w:before="240" w:after="240"/>
      </w:pPr>
      <w:r>
        <w:t>vi por aquel a gentes que lloraban,</w:t>
      </w:r>
    </w:p>
    <w:p w14:paraId="4678C5D3" w14:textId="77777777" w:rsidR="00903E67" w:rsidRDefault="00903E67" w:rsidP="005636B6">
      <w:pPr>
        <w:spacing w:before="240" w:after="240"/>
      </w:pPr>
      <w:r>
        <w:t>tumbados en la tierra boca abajo.</w:t>
      </w:r>
    </w:p>
    <w:p w14:paraId="224A16C1" w14:textId="77777777" w:rsidR="00903E67" w:rsidRDefault="00903E67" w:rsidP="005636B6">
      <w:pPr>
        <w:spacing w:before="240" w:after="240"/>
      </w:pPr>
      <w:r>
        <w:t>Adhaesit pavimento anima mea'</w:t>
      </w:r>
    </w:p>
    <w:p w14:paraId="0F57C18F" w14:textId="77777777" w:rsidR="00903E67" w:rsidRDefault="00903E67" w:rsidP="005636B6">
      <w:pPr>
        <w:spacing w:before="240" w:after="240"/>
      </w:pPr>
      <w:r>
        <w:t>oí decir con tan altos suspiros,</w:t>
      </w:r>
    </w:p>
    <w:p w14:paraId="34A93D74" w14:textId="77777777" w:rsidR="00903E67" w:rsidRDefault="00903E67" w:rsidP="005636B6">
      <w:pPr>
        <w:spacing w:before="240" w:after="240"/>
      </w:pPr>
      <w:r>
        <w:t>que apenas se entendían las palabras.</w:t>
      </w:r>
    </w:p>
    <w:p w14:paraId="5BA74EF3" w14:textId="77777777" w:rsidR="00903E67" w:rsidRDefault="00903E67" w:rsidP="005636B6">
      <w:pPr>
        <w:spacing w:before="240" w:after="240"/>
      </w:pPr>
      <w:r>
        <w:lastRenderedPageBreak/>
        <w:t>«Oh elegidos de Dios, cuyos sufrires</w:t>
      </w:r>
    </w:p>
    <w:p w14:paraId="3C8CA8E1" w14:textId="77777777" w:rsidR="00903E67" w:rsidRDefault="00903E67" w:rsidP="005636B6">
      <w:pPr>
        <w:spacing w:before="240" w:after="240"/>
      </w:pPr>
      <w:r>
        <w:t>justicia y esperanza hacen más blandos,</w:t>
      </w:r>
    </w:p>
    <w:p w14:paraId="7B378917" w14:textId="77777777" w:rsidR="00903E67" w:rsidRDefault="00903E67" w:rsidP="005636B6">
      <w:pPr>
        <w:spacing w:before="240" w:after="240"/>
      </w:pPr>
      <w:r>
        <w:t>hacia la alta subida dirigirnos.»</w:t>
      </w:r>
    </w:p>
    <w:p w14:paraId="1C9330E4" w14:textId="77777777" w:rsidR="00903E67" w:rsidRDefault="00903E67" w:rsidP="005636B6">
      <w:pPr>
        <w:spacing w:before="240" w:after="240"/>
      </w:pPr>
      <w:r>
        <w:t>«Si venís de yacer aquí librados,</w:t>
      </w:r>
    </w:p>
    <w:p w14:paraId="55C76648" w14:textId="77777777" w:rsidR="00903E67" w:rsidRDefault="00903E67" w:rsidP="005636B6">
      <w:pPr>
        <w:spacing w:before="240" w:after="240"/>
      </w:pPr>
      <w:r>
        <w:t>y queréis pronto hallar vuestro camino,</w:t>
      </w:r>
    </w:p>
    <w:p w14:paraId="5DABAE9F" w14:textId="77777777" w:rsidR="00903E67" w:rsidRDefault="00903E67" w:rsidP="005636B6">
      <w:pPr>
        <w:spacing w:before="240" w:after="240"/>
      </w:pPr>
      <w:r>
        <w:t>llevad siempre por fuera la derecha.»</w:t>
      </w:r>
    </w:p>
    <w:p w14:paraId="1E56FB21" w14:textId="77777777" w:rsidR="00903E67" w:rsidRDefault="00903E67" w:rsidP="005636B6">
      <w:pPr>
        <w:spacing w:before="240" w:after="240"/>
      </w:pPr>
      <w:r>
        <w:t>Así rogó el poeta, y contestado</w:t>
      </w:r>
    </w:p>
    <w:p w14:paraId="09ECF403" w14:textId="77777777" w:rsidR="00903E67" w:rsidRDefault="00903E67" w:rsidP="005636B6">
      <w:pPr>
        <w:spacing w:before="240" w:after="240"/>
      </w:pPr>
      <w:r>
        <w:t>fue así poco delante de nosotros; y yo</w:t>
      </w:r>
    </w:p>
    <w:p w14:paraId="6259D474" w14:textId="77777777" w:rsidR="00903E67" w:rsidRDefault="00903E67" w:rsidP="005636B6">
      <w:pPr>
        <w:spacing w:before="240" w:after="240"/>
      </w:pPr>
      <w:r>
        <w:t>descubrí en el hablar a un escondido;</w:t>
      </w:r>
    </w:p>
    <w:p w14:paraId="2B385D47" w14:textId="77777777" w:rsidR="00903E67" w:rsidRDefault="00903E67" w:rsidP="005636B6">
      <w:pPr>
        <w:spacing w:before="240" w:after="240"/>
      </w:pPr>
      <w:r>
        <w:t>y a los de mi sefíor volví los ojos:</w:t>
      </w:r>
    </w:p>
    <w:p w14:paraId="2C5F3F4A" w14:textId="77777777" w:rsidR="00903E67" w:rsidRDefault="00903E67" w:rsidP="005636B6">
      <w:pPr>
        <w:spacing w:before="240" w:after="240"/>
      </w:pPr>
      <w:r>
        <w:t>él asintió con ceño placentero,</w:t>
      </w:r>
    </w:p>
    <w:p w14:paraId="5D0BD332" w14:textId="77777777" w:rsidR="00903E67" w:rsidRDefault="00903E67" w:rsidP="005636B6">
      <w:pPr>
        <w:spacing w:before="240" w:after="240"/>
      </w:pPr>
      <w:r>
        <w:t>a aquello que mi vista le pedía.</w:t>
      </w:r>
    </w:p>
    <w:p w14:paraId="29B212C9" w14:textId="77777777" w:rsidR="00903E67" w:rsidRDefault="00903E67" w:rsidP="005636B6">
      <w:pPr>
        <w:spacing w:before="240" w:after="240"/>
      </w:pPr>
      <w:r>
        <w:t>Luego que pude hacer lo que gustaba,</w:t>
      </w:r>
    </w:p>
    <w:p w14:paraId="2F8778E5" w14:textId="77777777" w:rsidR="00903E67" w:rsidRDefault="00903E67" w:rsidP="005636B6">
      <w:pPr>
        <w:spacing w:before="240" w:after="240"/>
      </w:pPr>
      <w:r>
        <w:t>me puse sobre aquella criatura,</w:t>
      </w:r>
    </w:p>
    <w:p w14:paraId="7B35B4CA" w14:textId="77777777" w:rsidR="00903E67" w:rsidRDefault="00903E67" w:rsidP="005636B6">
      <w:pPr>
        <w:spacing w:before="240" w:after="240"/>
      </w:pPr>
      <w:r>
        <w:t>cuyas palabras mi atención movieron,</w:t>
      </w:r>
    </w:p>
    <w:p w14:paraId="5665B426" w14:textId="77777777" w:rsidR="00903E67" w:rsidRDefault="00903E67" w:rsidP="005636B6">
      <w:pPr>
        <w:spacing w:before="240" w:after="240"/>
      </w:pPr>
      <w:r>
        <w:t>«Alma ---diciendo-- en cuyo llanto eso</w:t>
      </w:r>
    </w:p>
    <w:p w14:paraId="16BCFEEF" w14:textId="77777777" w:rsidR="00903E67" w:rsidRDefault="00903E67" w:rsidP="005636B6">
      <w:pPr>
        <w:spacing w:before="240" w:after="240"/>
      </w:pPr>
      <w:r>
        <w:t>que no puede volver a Dios madura,</w:t>
      </w:r>
    </w:p>
    <w:p w14:paraId="6B8CC43A" w14:textId="77777777" w:rsidR="00903E67" w:rsidRDefault="00903E67" w:rsidP="005636B6">
      <w:pPr>
        <w:spacing w:before="240" w:after="240"/>
      </w:pPr>
      <w:r>
        <w:t>deja un poco por mí el mayor cuidado.</w:t>
      </w:r>
    </w:p>
    <w:p w14:paraId="1250E81F" w14:textId="77777777" w:rsidR="00903E67" w:rsidRDefault="00903E67" w:rsidP="005636B6">
      <w:pPr>
        <w:spacing w:before="240" w:after="240"/>
      </w:pPr>
      <w:r>
        <w:t>¿Quién fuisteis, y por qué vuelta la espalda</w:t>
      </w:r>
    </w:p>
    <w:p w14:paraId="44E5BB43" w14:textId="77777777" w:rsidR="00903E67" w:rsidRDefault="00903E67" w:rsidP="005636B6">
      <w:pPr>
        <w:spacing w:before="240" w:after="240"/>
      </w:pPr>
      <w:r>
        <w:lastRenderedPageBreak/>
        <w:t>tenéis arriba.P ¿Quieres que te pida</w:t>
      </w:r>
    </w:p>
    <w:p w14:paraId="3C4DD68D" w14:textId="77777777" w:rsidR="00903E67" w:rsidRDefault="00903E67" w:rsidP="005636B6">
      <w:pPr>
        <w:spacing w:before="240" w:after="240"/>
      </w:pPr>
      <w:r>
        <w:t>algo de allí de donde vengo vivo?»</w:t>
      </w:r>
    </w:p>
    <w:p w14:paraId="112CB791" w14:textId="77777777" w:rsidR="00903E67" w:rsidRDefault="00903E67" w:rsidP="005636B6">
      <w:pPr>
        <w:spacing w:before="240" w:after="240"/>
      </w:pPr>
      <w:r>
        <w:t>Y él me dijo: «El porqué nuestras espaldas</w:t>
      </w:r>
    </w:p>
    <w:p w14:paraId="7B8AEF11" w14:textId="77777777" w:rsidR="00903E67" w:rsidRDefault="00903E67" w:rsidP="005636B6">
      <w:pPr>
        <w:spacing w:before="240" w:after="240"/>
      </w:pPr>
      <w:r>
        <w:t>vuelve el cielo hacia sí, sabrás; mas antes</w:t>
      </w:r>
    </w:p>
    <w:p w14:paraId="1C0264A0" w14:textId="77777777" w:rsidR="00903E67" w:rsidRDefault="00903E67" w:rsidP="005636B6">
      <w:pPr>
        <w:spacing w:before="240" w:after="240"/>
      </w:pPr>
      <w:r>
        <w:t>scías quod ego fui succesor Petri</w:t>
      </w:r>
    </w:p>
    <w:p w14:paraId="22DB14EF" w14:textId="77777777" w:rsidR="00903E67" w:rsidRDefault="00903E67" w:rsidP="005636B6">
      <w:pPr>
        <w:spacing w:before="240" w:after="240"/>
      </w:pPr>
      <w:r>
        <w:t>Entre Siestri y Chiavani va corriendo</w:t>
      </w:r>
    </w:p>
    <w:p w14:paraId="49BEE140" w14:textId="77777777" w:rsidR="00903E67" w:rsidRDefault="00903E67" w:rsidP="005636B6">
      <w:pPr>
        <w:spacing w:before="240" w:after="240"/>
      </w:pPr>
      <w:r>
        <w:t>un río hermoso, y en su nombre tiene</w:t>
      </w:r>
    </w:p>
    <w:p w14:paraId="3AD43894" w14:textId="77777777" w:rsidR="00903E67" w:rsidRDefault="00903E67" w:rsidP="005636B6">
      <w:pPr>
        <w:spacing w:before="240" w:after="240"/>
      </w:pPr>
      <w:r>
        <w:t>el título mi estirpe más preciado.</w:t>
      </w:r>
    </w:p>
    <w:p w14:paraId="7A8B67EB" w14:textId="77777777" w:rsidR="00903E67" w:rsidRDefault="00903E67" w:rsidP="005636B6">
      <w:pPr>
        <w:spacing w:before="240" w:after="240"/>
      </w:pPr>
      <w:r>
        <w:t>Cómo pesa el gran manto a quien lo guarda</w:t>
      </w:r>
    </w:p>
    <w:p w14:paraId="511EA0A0" w14:textId="77777777" w:rsidR="00903E67" w:rsidRDefault="00903E67" w:rsidP="005636B6">
      <w:pPr>
        <w:spacing w:before="240" w:after="240"/>
      </w:pPr>
      <w:r>
        <w:t>del fango, provee un mes y poco más;</w:t>
      </w:r>
    </w:p>
    <w:p w14:paraId="1F04F684" w14:textId="77777777" w:rsidR="00903E67" w:rsidRDefault="00903E67" w:rsidP="005636B6">
      <w:pPr>
        <w:spacing w:before="240" w:after="240"/>
      </w:pPr>
      <w:r>
        <w:t>plumas parecen todas otras cargas.</w:t>
      </w:r>
    </w:p>
    <w:p w14:paraId="1C71D802" w14:textId="77777777" w:rsidR="00903E67" w:rsidRDefault="00903E67" w:rsidP="005636B6">
      <w:pPr>
        <w:spacing w:before="240" w:after="240"/>
      </w:pPr>
      <w:r>
        <w:t>Mi conversión tardía fue, ¡Ay de mí!;</w:t>
      </w:r>
    </w:p>
    <w:p w14:paraId="56788517" w14:textId="77777777" w:rsidR="00903E67" w:rsidRDefault="00903E67" w:rsidP="005636B6">
      <w:pPr>
        <w:spacing w:before="240" w:after="240"/>
      </w:pPr>
      <w:r>
        <w:t>pero cuando elegido fui romano</w:t>
      </w:r>
    </w:p>
    <w:p w14:paraId="68969E51" w14:textId="77777777" w:rsidR="00903E67" w:rsidRDefault="00903E67" w:rsidP="005636B6">
      <w:pPr>
        <w:spacing w:before="240" w:after="240"/>
      </w:pPr>
      <w:r>
        <w:t>pastor, vi que la vida era mentira.</w:t>
      </w:r>
    </w:p>
    <w:p w14:paraId="754476E5" w14:textId="77777777" w:rsidR="00903E67" w:rsidRDefault="00903E67" w:rsidP="005636B6">
      <w:pPr>
        <w:spacing w:before="240" w:after="240"/>
      </w:pPr>
      <w:r>
        <w:t>Vi que allí el corazón no se aquietaba,</w:t>
      </w:r>
    </w:p>
    <w:p w14:paraId="5E92177D" w14:textId="77777777" w:rsidR="00903E67" w:rsidRDefault="00903E67" w:rsidP="005636B6">
      <w:pPr>
        <w:spacing w:before="240" w:after="240"/>
      </w:pPr>
      <w:r>
        <w:t>ni subir más podía en esa vida;</w:t>
      </w:r>
    </w:p>
    <w:p w14:paraId="259C109F" w14:textId="77777777" w:rsidR="00903E67" w:rsidRDefault="00903E67" w:rsidP="005636B6">
      <w:pPr>
        <w:spacing w:before="240" w:after="240"/>
      </w:pPr>
      <w:r>
        <w:t>por lo cual me encendí de amor por ésta.</w:t>
      </w:r>
    </w:p>
    <w:p w14:paraId="6F36610D" w14:textId="77777777" w:rsidR="00903E67" w:rsidRDefault="00903E67" w:rsidP="005636B6">
      <w:pPr>
        <w:spacing w:before="240" w:after="240"/>
      </w:pPr>
      <w:r>
        <w:t>Hasta aquel punto, mísera, apartada</w:t>
      </w:r>
    </w:p>
    <w:p w14:paraId="14361FE5" w14:textId="77777777" w:rsidR="00903E67" w:rsidRDefault="00903E67" w:rsidP="005636B6">
      <w:pPr>
        <w:spacing w:before="240" w:after="240"/>
      </w:pPr>
      <w:r>
        <w:t>de Dios estuvo mi alma avariciosa;</w:t>
      </w:r>
    </w:p>
    <w:p w14:paraId="7B724484" w14:textId="77777777" w:rsidR="00903E67" w:rsidRDefault="00903E67" w:rsidP="005636B6">
      <w:pPr>
        <w:spacing w:before="240" w:after="240"/>
      </w:pPr>
      <w:r>
        <w:lastRenderedPageBreak/>
        <w:t>y, como ves, aquí estoy castigado.</w:t>
      </w:r>
    </w:p>
    <w:p w14:paraId="69BB8239" w14:textId="77777777" w:rsidR="00903E67" w:rsidRDefault="00903E67" w:rsidP="005636B6">
      <w:pPr>
        <w:spacing w:before="240" w:after="240"/>
      </w:pPr>
      <w:r>
        <w:t>Lo que hace la avaricia, se declara</w:t>
      </w:r>
    </w:p>
    <w:p w14:paraId="597FB1BA" w14:textId="77777777" w:rsidR="00903E67" w:rsidRDefault="00903E67" w:rsidP="005636B6">
      <w:pPr>
        <w:spacing w:before="240" w:after="240"/>
      </w:pPr>
      <w:r>
        <w:t>en la purga del alma convertida;</w:t>
      </w:r>
    </w:p>
    <w:p w14:paraId="12D2116D" w14:textId="77777777" w:rsidR="00903E67" w:rsidRDefault="00903E67" w:rsidP="005636B6">
      <w:pPr>
        <w:spacing w:before="240" w:after="240"/>
      </w:pPr>
      <w:r>
        <w:t>no hay en el monte más amarga pena.</w:t>
      </w:r>
    </w:p>
    <w:p w14:paraId="1FF348CF" w14:textId="77777777" w:rsidR="00903E67" w:rsidRDefault="00903E67" w:rsidP="005636B6">
      <w:pPr>
        <w:spacing w:before="240" w:after="240"/>
      </w:pPr>
      <w:r>
        <w:t>Y como nuestros ojos no pusimos</w:t>
      </w:r>
    </w:p>
    <w:p w14:paraId="533CE83E" w14:textId="77777777" w:rsidR="00903E67" w:rsidRDefault="00903E67" w:rsidP="005636B6">
      <w:pPr>
        <w:spacing w:before="240" w:after="240"/>
      </w:pPr>
      <w:r>
        <w:t>en alto, fijos sólo en lo terreno,</w:t>
      </w:r>
    </w:p>
    <w:p w14:paraId="62A67175" w14:textId="77777777" w:rsidR="00903E67" w:rsidRDefault="00903E67" w:rsidP="005636B6">
      <w:pPr>
        <w:spacing w:before="240" w:after="240"/>
      </w:pPr>
      <w:r>
        <w:t>la justicia en la tierra aquí los clava.</w:t>
      </w:r>
    </w:p>
    <w:p w14:paraId="265B74AA" w14:textId="77777777" w:rsidR="00903E67" w:rsidRDefault="00903E67" w:rsidP="005636B6">
      <w:pPr>
        <w:spacing w:before="240" w:after="240"/>
      </w:pPr>
      <w:r>
        <w:t>Y como la avaricia a cualquier bien</w:t>
      </w:r>
    </w:p>
    <w:p w14:paraId="1D976B76" w14:textId="77777777" w:rsidR="00903E67" w:rsidRDefault="00903E67" w:rsidP="005636B6">
      <w:pPr>
        <w:spacing w:before="240" w:after="240"/>
      </w:pPr>
      <w:r>
        <w:t>apagó nuestro amor, y nuestras obras</w:t>
      </w:r>
    </w:p>
    <w:p w14:paraId="55024F34" w14:textId="77777777" w:rsidR="00903E67" w:rsidRDefault="00903E67" w:rsidP="005636B6">
      <w:pPr>
        <w:spacing w:before="240" w:after="240"/>
      </w:pPr>
      <w:r>
        <w:t>se perdieron, nos tiene la Justicia</w:t>
      </w:r>
    </w:p>
    <w:p w14:paraId="54A566B7" w14:textId="77777777" w:rsidR="00903E67" w:rsidRDefault="00903E67" w:rsidP="005636B6">
      <w:pPr>
        <w:spacing w:before="240" w:after="240"/>
      </w:pPr>
      <w:r>
        <w:t>de pies y manos presos y amarrados:</w:t>
      </w:r>
    </w:p>
    <w:p w14:paraId="686258BD" w14:textId="77777777" w:rsidR="00903E67" w:rsidRDefault="00903E67" w:rsidP="005636B6">
      <w:pPr>
        <w:spacing w:before="240" w:after="240"/>
      </w:pPr>
      <w:r>
        <w:t>y cuanto le complazca al justo Sir</w:t>
      </w:r>
    </w:p>
    <w:p w14:paraId="1FF337D5" w14:textId="77777777" w:rsidR="00903E67" w:rsidRDefault="00903E67" w:rsidP="005636B6">
      <w:pPr>
        <w:spacing w:before="240" w:after="240"/>
      </w:pPr>
      <w:r>
        <w:t>inmóviles, tumbados estaremos».</w:t>
      </w:r>
    </w:p>
    <w:p w14:paraId="50B1B2CE" w14:textId="77777777" w:rsidR="00903E67" w:rsidRDefault="00903E67" w:rsidP="005636B6">
      <w:pPr>
        <w:spacing w:before="240" w:after="240"/>
      </w:pPr>
      <w:r>
        <w:t>Me había arrodillado y quise hablarle;</w:t>
      </w:r>
    </w:p>
    <w:p w14:paraId="4C256D2A" w14:textId="77777777" w:rsidR="00903E67" w:rsidRDefault="00903E67" w:rsidP="005636B6">
      <w:pPr>
        <w:spacing w:before="240" w:after="240"/>
      </w:pPr>
      <w:r>
        <w:t>mas cuanto comencé, y él se dio cuenta,</w:t>
      </w:r>
    </w:p>
    <w:p w14:paraId="52D9C66A" w14:textId="77777777" w:rsidR="00903E67" w:rsidRDefault="00903E67" w:rsidP="005636B6">
      <w:pPr>
        <w:spacing w:before="240" w:after="240"/>
      </w:pPr>
      <w:r>
        <w:t>de mi respeto, sólo al escucharle,</w:t>
      </w:r>
    </w:p>
    <w:p w14:paraId="079DA867" w14:textId="77777777" w:rsidR="00903E67" w:rsidRDefault="00903E67" w:rsidP="005636B6">
      <w:pPr>
        <w:spacing w:before="240" w:after="240"/>
      </w:pPr>
      <w:r>
        <w:t>«¿Por qué te inclinas ---dijo- de ese modo?»</w:t>
      </w:r>
    </w:p>
    <w:p w14:paraId="46522D5E" w14:textId="77777777" w:rsidR="00903E67" w:rsidRDefault="00903E67" w:rsidP="005636B6">
      <w:pPr>
        <w:spacing w:before="240" w:after="240"/>
      </w:pPr>
      <w:r>
        <w:t>y le dije: «Por vuestra dignidad</w:t>
      </w:r>
    </w:p>
    <w:p w14:paraId="59A34098" w14:textId="77777777" w:rsidR="00903E67" w:rsidRDefault="00903E67" w:rsidP="005636B6">
      <w:pPr>
        <w:spacing w:before="240" w:after="240"/>
      </w:pPr>
      <w:r>
        <w:t>estar de pie me impide mi conciencia.»</w:t>
      </w:r>
    </w:p>
    <w:p w14:paraId="66F1F210" w14:textId="77777777" w:rsidR="00903E67" w:rsidRDefault="00903E67" w:rsidP="005636B6">
      <w:pPr>
        <w:spacing w:before="240" w:after="240"/>
      </w:pPr>
      <w:r>
        <w:lastRenderedPageBreak/>
        <w:t>«¡Endereza las piernas y levanta,</w:t>
      </w:r>
    </w:p>
    <w:p w14:paraId="6AE050C3" w14:textId="77777777" w:rsidR="00903E67" w:rsidRDefault="00903E67" w:rsidP="005636B6">
      <w:pPr>
        <w:spacing w:before="240" w:after="240"/>
      </w:pPr>
      <w:r>
        <w:t>hermano! -respondió--, no te equivoques:</w:t>
      </w:r>
    </w:p>
    <w:p w14:paraId="3A8739D5" w14:textId="77777777" w:rsidR="00903E67" w:rsidRDefault="00903E67" w:rsidP="005636B6">
      <w:pPr>
        <w:spacing w:before="240" w:after="240"/>
      </w:pPr>
      <w:r>
        <w:t>de un poder mismo todos somos siervos.</w:t>
      </w:r>
    </w:p>
    <w:p w14:paraId="70C276EB" w14:textId="77777777" w:rsidR="00903E67" w:rsidRDefault="00903E67" w:rsidP="005636B6">
      <w:pPr>
        <w:spacing w:before="240" w:after="240"/>
      </w:pPr>
      <w:r>
        <w:t>Y si aquel santo evangélico texto</w:t>
      </w:r>
    </w:p>
    <w:p w14:paraId="6F590DB4" w14:textId="77777777" w:rsidR="00903E67" w:rsidRDefault="00903E67" w:rsidP="005636B6">
      <w:pPr>
        <w:spacing w:before="240" w:after="240"/>
      </w:pPr>
      <w:r>
        <w:t>que dice necque nubent, entendiste,</w:t>
      </w:r>
    </w:p>
    <w:p w14:paraId="466FA7CE" w14:textId="77777777" w:rsidR="00903E67" w:rsidRDefault="00903E67" w:rsidP="005636B6">
      <w:pPr>
        <w:spacing w:before="240" w:after="240"/>
      </w:pPr>
      <w:r>
        <w:t>comprenderás por qué hablo de este modo</w:t>
      </w:r>
    </w:p>
    <w:p w14:paraId="44855597" w14:textId="77777777" w:rsidR="00903E67" w:rsidRDefault="00903E67" w:rsidP="005636B6">
      <w:pPr>
        <w:spacing w:before="240" w:after="240"/>
      </w:pPr>
      <w:r>
        <w:t>Ahora vete, no quiero que te pares</w:t>
      </w:r>
    </w:p>
    <w:p w14:paraId="4A314DD5" w14:textId="77777777" w:rsidR="00903E67" w:rsidRDefault="00903E67" w:rsidP="005636B6">
      <w:pPr>
        <w:spacing w:before="240" w:after="240"/>
      </w:pPr>
      <w:r>
        <w:t>más, pues turbas mi llanto con tu estancia,</w:t>
      </w:r>
    </w:p>
    <w:p w14:paraId="6083C542" w14:textId="77777777" w:rsidR="00903E67" w:rsidRDefault="00903E67" w:rsidP="005636B6">
      <w:pPr>
        <w:spacing w:before="240" w:after="240"/>
      </w:pPr>
      <w:r>
        <w:t>con el cual se madura lo que has dicho.</w:t>
      </w:r>
    </w:p>
    <w:p w14:paraId="3A336FDC" w14:textId="77777777" w:rsidR="00903E67" w:rsidRDefault="00903E67" w:rsidP="005636B6">
      <w:pPr>
        <w:spacing w:before="240" w:after="240"/>
      </w:pPr>
      <w:r>
        <w:t>Tan sólo una sobrina, Alagia, tengo,</w:t>
      </w:r>
    </w:p>
    <w:p w14:paraId="62572090" w14:textId="77777777" w:rsidR="00903E67" w:rsidRDefault="00903E67" w:rsidP="005636B6">
      <w:pPr>
        <w:spacing w:before="240" w:after="240"/>
      </w:pPr>
      <w:r>
        <w:t>buena de suyo, si es que nuestra casa</w:t>
      </w:r>
    </w:p>
    <w:p w14:paraId="438925C1" w14:textId="77777777" w:rsidR="00903E67" w:rsidRDefault="00903E67" w:rsidP="005636B6">
      <w:pPr>
        <w:spacing w:before="240" w:after="240"/>
      </w:pPr>
      <w:r>
        <w:t>no la haya hecho a su ejemplo malvada;</w:t>
      </w:r>
    </w:p>
    <w:p w14:paraId="7F7A3719" w14:textId="77777777" w:rsidR="00903E67" w:rsidRDefault="00903E67" w:rsidP="005636B6">
      <w:pPr>
        <w:spacing w:before="240" w:after="240"/>
      </w:pPr>
      <w:r>
        <w:t>y ésta tan sólo de allí me ha quedado.»</w:t>
      </w:r>
    </w:p>
    <w:p w14:paraId="47F4AA3C" w14:textId="3DA14BDC" w:rsidR="00903E67" w:rsidRDefault="00903E67" w:rsidP="005636B6">
      <w:pPr>
        <w:pStyle w:val="Ttulo2"/>
        <w:spacing w:before="240" w:after="240"/>
      </w:pPr>
      <w:r>
        <w:br w:type="page"/>
      </w:r>
      <w:bookmarkStart w:id="59" w:name="_Toc196140982"/>
      <w:r>
        <w:lastRenderedPageBreak/>
        <w:t>CANTO XX</w:t>
      </w:r>
      <w:bookmarkEnd w:id="59"/>
    </w:p>
    <w:p w14:paraId="10338EC6" w14:textId="77777777" w:rsidR="00903E67" w:rsidRDefault="00903E67" w:rsidP="005636B6">
      <w:pPr>
        <w:spacing w:before="240" w:after="240"/>
      </w:pPr>
      <w:r>
        <w:t>Contra un mejor querer otro no lucha;</w:t>
      </w:r>
    </w:p>
    <w:p w14:paraId="24F906A4" w14:textId="77777777" w:rsidR="00903E67" w:rsidRDefault="00903E67" w:rsidP="005636B6">
      <w:pPr>
        <w:spacing w:before="240" w:after="240"/>
      </w:pPr>
      <w:r>
        <w:t>y contra mi placer, por complacerle,</w:t>
      </w:r>
    </w:p>
    <w:p w14:paraId="00808AB6" w14:textId="77777777" w:rsidR="00903E67" w:rsidRDefault="00903E67" w:rsidP="005636B6">
      <w:pPr>
        <w:spacing w:before="240" w:after="240"/>
      </w:pPr>
      <w:r>
        <w:t>saqué del agua la esponja aún sedienta.</w:t>
      </w:r>
    </w:p>
    <w:p w14:paraId="5E562662" w14:textId="77777777" w:rsidR="00903E67" w:rsidRDefault="00903E67" w:rsidP="005636B6">
      <w:pPr>
        <w:spacing w:before="240" w:after="240"/>
      </w:pPr>
      <w:r>
        <w:t>Eché a andar y mi guía echó a andar por los</w:t>
      </w:r>
    </w:p>
    <w:p w14:paraId="2A0B5545" w14:textId="77777777" w:rsidR="00903E67" w:rsidRDefault="00903E67" w:rsidP="005636B6">
      <w:pPr>
        <w:spacing w:before="240" w:after="240"/>
      </w:pPr>
      <w:r>
        <w:t>lugares libres, siguiendo la roca,</w:t>
      </w:r>
    </w:p>
    <w:p w14:paraId="0FD30AF1" w14:textId="77777777" w:rsidR="00903E67" w:rsidRDefault="00903E67" w:rsidP="005636B6">
      <w:pPr>
        <w:spacing w:before="240" w:after="240"/>
      </w:pPr>
      <w:r>
        <w:t>cual pegados de un muro a las almenas;</w:t>
      </w:r>
    </w:p>
    <w:p w14:paraId="2E576EFB" w14:textId="77777777" w:rsidR="00903E67" w:rsidRDefault="00903E67" w:rsidP="005636B6">
      <w:pPr>
        <w:spacing w:before="240" w:after="240"/>
      </w:pPr>
      <w:r>
        <w:t>pues la gente que vierte gota a gota</w:t>
      </w:r>
    </w:p>
    <w:p w14:paraId="6B496C32" w14:textId="77777777" w:rsidR="00903E67" w:rsidRDefault="00903E67" w:rsidP="005636B6">
      <w:pPr>
        <w:spacing w:before="240" w:after="240"/>
      </w:pPr>
      <w:r>
        <w:t>por los ojos el mal que el mundo llena,</w:t>
      </w:r>
    </w:p>
    <w:p w14:paraId="7AC8B245" w14:textId="77777777" w:rsidR="00903E67" w:rsidRDefault="00903E67" w:rsidP="005636B6">
      <w:pPr>
        <w:spacing w:before="240" w:after="240"/>
      </w:pPr>
      <w:r>
        <w:t>al borde se acercaba demasiado.</w:t>
      </w:r>
    </w:p>
    <w:p w14:paraId="006C07DE" w14:textId="77777777" w:rsidR="00903E67" w:rsidRDefault="00903E67" w:rsidP="005636B6">
      <w:pPr>
        <w:spacing w:before="240" w:after="240"/>
      </w:pPr>
      <w:r>
        <w:t>¡Maldita seas tú, oh antigua loba,</w:t>
      </w:r>
    </w:p>
    <w:p w14:paraId="4B767A6F" w14:textId="77777777" w:rsidR="00903E67" w:rsidRDefault="00903E67" w:rsidP="005636B6">
      <w:pPr>
        <w:spacing w:before="240" w:after="240"/>
      </w:pPr>
      <w:r>
        <w:t>que más que el resto de las bestias matas,</w:t>
      </w:r>
    </w:p>
    <w:p w14:paraId="1B43C34D" w14:textId="77777777" w:rsidR="00903E67" w:rsidRDefault="00903E67" w:rsidP="005636B6">
      <w:pPr>
        <w:spacing w:before="240" w:after="240"/>
      </w:pPr>
      <w:r>
        <w:t>a causa de tus hambres desmedidas!</w:t>
      </w:r>
    </w:p>
    <w:p w14:paraId="11A83126" w14:textId="77777777" w:rsidR="00903E67" w:rsidRDefault="00903E67" w:rsidP="005636B6">
      <w:pPr>
        <w:spacing w:before="240" w:after="240"/>
      </w:pPr>
      <w:r>
        <w:t>¡Oh, cielo, que se cree que cuando gira</w:t>
      </w:r>
    </w:p>
    <w:p w14:paraId="7C723FEA" w14:textId="77777777" w:rsidR="00903E67" w:rsidRDefault="00903E67" w:rsidP="005636B6">
      <w:pPr>
        <w:spacing w:before="240" w:after="240"/>
      </w:pPr>
      <w:r>
        <w:t>puede cambiar las leyes de aquí abajo!,</w:t>
      </w:r>
    </w:p>
    <w:p w14:paraId="460AEE4A" w14:textId="77777777" w:rsidR="00903E67" w:rsidRDefault="00903E67" w:rsidP="005636B6">
      <w:pPr>
        <w:spacing w:before="240" w:after="240"/>
      </w:pPr>
      <w:r>
        <w:t>¿cuándo vendrá quien a ésta le haga huir?</w:t>
      </w:r>
    </w:p>
    <w:p w14:paraId="2C647782" w14:textId="77777777" w:rsidR="00903E67" w:rsidRDefault="00903E67" w:rsidP="005636B6">
      <w:pPr>
        <w:spacing w:before="240" w:after="240"/>
      </w:pPr>
      <w:r>
        <w:t>A paso lento y corto caminábamos,</w:t>
      </w:r>
    </w:p>
    <w:p w14:paraId="25497BE9" w14:textId="77777777" w:rsidR="00903E67" w:rsidRDefault="00903E67" w:rsidP="005636B6">
      <w:pPr>
        <w:spacing w:before="240" w:after="240"/>
      </w:pPr>
      <w:r>
        <w:t>atento yo a las sombras, que sentía</w:t>
      </w:r>
    </w:p>
    <w:p w14:paraId="0F2370A4" w14:textId="77777777" w:rsidR="00903E67" w:rsidRDefault="00903E67" w:rsidP="005636B6">
      <w:pPr>
        <w:spacing w:before="240" w:after="240"/>
      </w:pPr>
      <w:r>
        <w:t>llorar piadosamente y lamentarse</w:t>
      </w:r>
    </w:p>
    <w:p w14:paraId="5DA4F2A2" w14:textId="77777777" w:rsidR="00903E67" w:rsidRDefault="00903E67" w:rsidP="005636B6">
      <w:pPr>
        <w:spacing w:before="240" w:after="240"/>
      </w:pPr>
      <w:r>
        <w:lastRenderedPageBreak/>
        <w:t>y por ventura oí. «¡Dulce María!»</w:t>
      </w:r>
    </w:p>
    <w:p w14:paraId="1BFD0D64" w14:textId="77777777" w:rsidR="00903E67" w:rsidRDefault="00903E67" w:rsidP="005636B6">
      <w:pPr>
        <w:spacing w:before="240" w:after="240"/>
      </w:pPr>
      <w:r>
        <w:t>clamar así en el llanto ante nosotros,</w:t>
      </w:r>
    </w:p>
    <w:p w14:paraId="55F77551" w14:textId="77777777" w:rsidR="00903E67" w:rsidRDefault="00903E67" w:rsidP="005636B6">
      <w:pPr>
        <w:spacing w:before="240" w:after="240"/>
      </w:pPr>
      <w:r>
        <w:t>como hace una mujer que esté pariendo;</w:t>
      </w:r>
    </w:p>
    <w:p w14:paraId="115C82EA" w14:textId="77777777" w:rsidR="00903E67" w:rsidRDefault="00903E67" w:rsidP="005636B6">
      <w:pPr>
        <w:spacing w:before="240" w:after="240"/>
      </w:pPr>
      <w:r>
        <w:t>y que seguía- «Fuiste tú tan pobre</w:t>
      </w:r>
    </w:p>
    <w:p w14:paraId="2517005C" w14:textId="77777777" w:rsidR="00903E67" w:rsidRDefault="00903E67" w:rsidP="005636B6">
      <w:pPr>
        <w:spacing w:before="240" w:after="240"/>
      </w:pPr>
      <w:r>
        <w:t>cuanto se puede ver por el cobijo</w:t>
      </w:r>
    </w:p>
    <w:p w14:paraId="7E75897B" w14:textId="77777777" w:rsidR="00903E67" w:rsidRDefault="00903E67" w:rsidP="005636B6">
      <w:pPr>
        <w:spacing w:before="240" w:after="240"/>
      </w:pPr>
      <w:r>
        <w:t>donte tu santa carga depusiste.»</w:t>
      </w:r>
    </w:p>
    <w:p w14:paraId="7E283F7F" w14:textId="77777777" w:rsidR="00903E67" w:rsidRDefault="00903E67" w:rsidP="005636B6">
      <w:pPr>
        <w:spacing w:before="240" w:after="240"/>
      </w:pPr>
      <w:r>
        <w:t>Oí seguidamente: «Oh buen Fabricio,</w:t>
      </w:r>
    </w:p>
    <w:p w14:paraId="6918E93D" w14:textId="77777777" w:rsidR="00903E67" w:rsidRDefault="00903E67" w:rsidP="005636B6">
      <w:pPr>
        <w:spacing w:before="240" w:after="240"/>
      </w:pPr>
      <w:r>
        <w:t>antes virtud quisiste en la pobreza,</w:t>
      </w:r>
    </w:p>
    <w:p w14:paraId="7BB8BDF8" w14:textId="77777777" w:rsidR="00903E67" w:rsidRDefault="00903E67" w:rsidP="005636B6">
      <w:pPr>
        <w:spacing w:before="240" w:after="240"/>
      </w:pPr>
      <w:r>
        <w:t>que gran riqueza poseer vicioso.»</w:t>
      </w:r>
    </w:p>
    <w:p w14:paraId="795CDA1D" w14:textId="77777777" w:rsidR="00903E67" w:rsidRDefault="00903E67" w:rsidP="005636B6">
      <w:pPr>
        <w:spacing w:before="240" w:after="240"/>
      </w:pPr>
      <w:r>
        <w:t>Estas palabras tanto me placían,</w:t>
      </w:r>
    </w:p>
    <w:p w14:paraId="7A2870A9" w14:textId="77777777" w:rsidR="00903E67" w:rsidRDefault="00903E67" w:rsidP="005636B6">
      <w:pPr>
        <w:spacing w:before="240" w:after="240"/>
      </w:pPr>
      <w:r>
        <w:t>que avancé un poco más por conocer</w:t>
      </w:r>
    </w:p>
    <w:p w14:paraId="7C76F369" w14:textId="77777777" w:rsidR="00903E67" w:rsidRDefault="00903E67" w:rsidP="005636B6">
      <w:pPr>
        <w:spacing w:before="240" w:after="240"/>
      </w:pPr>
      <w:r>
        <w:t>a aquel que parecía proferirlas.</w:t>
      </w:r>
    </w:p>
    <w:p w14:paraId="7A64F243" w14:textId="77777777" w:rsidR="00903E67" w:rsidRDefault="00903E67" w:rsidP="005636B6">
      <w:pPr>
        <w:spacing w:before="240" w:after="240"/>
      </w:pPr>
      <w:r>
        <w:t>Aquel hablaba aún del generoso</w:t>
      </w:r>
    </w:p>
    <w:p w14:paraId="0DAEDC92" w14:textId="77777777" w:rsidR="00903E67" w:rsidRDefault="00903E67" w:rsidP="005636B6">
      <w:pPr>
        <w:spacing w:before="240" w:after="240"/>
      </w:pPr>
      <w:r>
        <w:t>trato de Nicolás con las doncellas</w:t>
      </w:r>
    </w:p>
    <w:p w14:paraId="085073A2" w14:textId="77777777" w:rsidR="00903E67" w:rsidRDefault="00903E67" w:rsidP="005636B6">
      <w:pPr>
        <w:spacing w:before="240" w:after="240"/>
      </w:pPr>
      <w:r>
        <w:t>para guardar su juventud honesta.</w:t>
      </w:r>
    </w:p>
    <w:p w14:paraId="1170AFDF" w14:textId="77777777" w:rsidR="00903E67" w:rsidRDefault="00903E67" w:rsidP="005636B6">
      <w:pPr>
        <w:spacing w:before="240" w:after="240"/>
      </w:pPr>
      <w:r>
        <w:t>«Oh espíritu que tanto bien proclamas,</w:t>
      </w:r>
    </w:p>
    <w:p w14:paraId="2B17C352" w14:textId="77777777" w:rsidR="00903E67" w:rsidRDefault="00903E67" w:rsidP="005636B6">
      <w:pPr>
        <w:spacing w:before="240" w:after="240"/>
      </w:pPr>
      <w:r>
        <w:t>dime quién fuiste --dije y por qué sólo</w:t>
      </w:r>
    </w:p>
    <w:p w14:paraId="49ACFB4D" w14:textId="77777777" w:rsidR="00903E67" w:rsidRDefault="00903E67" w:rsidP="005636B6">
      <w:pPr>
        <w:spacing w:before="240" w:after="240"/>
      </w:pPr>
      <w:r>
        <w:t>repites estas dignas alabanzas.</w:t>
      </w:r>
    </w:p>
    <w:p w14:paraId="0C31A300" w14:textId="77777777" w:rsidR="00903E67" w:rsidRDefault="00903E67" w:rsidP="005636B6">
      <w:pPr>
        <w:spacing w:before="240" w:after="240"/>
      </w:pPr>
      <w:r>
        <w:t>No quedarán tus palabras sin premio,</w:t>
      </w:r>
    </w:p>
    <w:p w14:paraId="6746EB4C" w14:textId="77777777" w:rsidR="00903E67" w:rsidRDefault="00903E67" w:rsidP="005636B6">
      <w:pPr>
        <w:spacing w:before="240" w:after="240"/>
      </w:pPr>
      <w:r>
        <w:lastRenderedPageBreak/>
        <w:t>si vuelvo a completar la corta senda,</w:t>
      </w:r>
    </w:p>
    <w:p w14:paraId="26BDBA92" w14:textId="77777777" w:rsidR="00903E67" w:rsidRDefault="00903E67" w:rsidP="005636B6">
      <w:pPr>
        <w:spacing w:before="240" w:after="240"/>
      </w:pPr>
      <w:r>
        <w:t>de aquella vida que al término vuela.»</w:t>
      </w:r>
    </w:p>
    <w:p w14:paraId="57AB4576" w14:textId="77777777" w:rsidR="00903E67" w:rsidRDefault="00903E67" w:rsidP="005636B6">
      <w:pPr>
        <w:spacing w:before="240" w:after="240"/>
      </w:pPr>
      <w:r>
        <w:t>Y aquél: «Te lo diré, no porque espere</w:t>
      </w:r>
    </w:p>
    <w:p w14:paraId="60949236" w14:textId="77777777" w:rsidR="00903E67" w:rsidRDefault="00903E67" w:rsidP="005636B6">
      <w:pPr>
        <w:spacing w:before="240" w:after="240"/>
      </w:pPr>
      <w:r>
        <w:t>consuelo en ello, sino porque tanta</w:t>
      </w:r>
    </w:p>
    <w:p w14:paraId="3EBA135C" w14:textId="77777777" w:rsidR="00903E67" w:rsidRDefault="00903E67" w:rsidP="005636B6">
      <w:pPr>
        <w:spacing w:before="240" w:after="240"/>
      </w:pPr>
      <w:r>
        <w:t>gracia en ti luce aun antes de estar muerto.</w:t>
      </w:r>
    </w:p>
    <w:p w14:paraId="03857FED" w14:textId="77777777" w:rsidR="00903E67" w:rsidRDefault="00903E67" w:rsidP="005636B6">
      <w:pPr>
        <w:spacing w:before="240" w:after="240"/>
      </w:pPr>
      <w:r>
        <w:t>Yo fui raíz de aquella mala planta</w:t>
      </w:r>
    </w:p>
    <w:p w14:paraId="33894FDC" w14:textId="77777777" w:rsidR="00903E67" w:rsidRDefault="00903E67" w:rsidP="005636B6">
      <w:pPr>
        <w:spacing w:before="240" w:after="240"/>
      </w:pPr>
      <w:r>
        <w:t>que la tierra cristiana ha ensombrecido,</w:t>
      </w:r>
    </w:p>
    <w:p w14:paraId="35C97D92" w14:textId="77777777" w:rsidR="00903E67" w:rsidRDefault="00903E67" w:rsidP="005636B6">
      <w:pPr>
        <w:spacing w:before="240" w:after="240"/>
      </w:pPr>
      <w:r>
        <w:t>tal que buen fruto rara vez se coge.</w:t>
      </w:r>
    </w:p>
    <w:p w14:paraId="0DE30AEE" w14:textId="77777777" w:rsidR="00903E67" w:rsidRDefault="00903E67" w:rsidP="005636B6">
      <w:pPr>
        <w:spacing w:before="240" w:after="240"/>
      </w:pPr>
      <w:r>
        <w:t>Mas si Duay y Gante, Lila y Brujas</w:t>
      </w:r>
    </w:p>
    <w:p w14:paraId="5A270B79" w14:textId="77777777" w:rsidR="00903E67" w:rsidRDefault="00903E67" w:rsidP="005636B6">
      <w:pPr>
        <w:spacing w:before="240" w:after="240"/>
      </w:pPr>
      <w:r>
        <w:t>pudieran, su venganza encontrarían;</w:t>
      </w:r>
    </w:p>
    <w:p w14:paraId="26F017F2" w14:textId="77777777" w:rsidR="00903E67" w:rsidRDefault="00903E67" w:rsidP="005636B6">
      <w:pPr>
        <w:spacing w:before="240" w:after="240"/>
      </w:pPr>
      <w:r>
        <w:t>yo la suplico a aquel que todo juzga.</w:t>
      </w:r>
    </w:p>
    <w:p w14:paraId="63D36379" w14:textId="77777777" w:rsidR="00903E67" w:rsidRDefault="00903E67" w:rsidP="005636B6">
      <w:pPr>
        <w:spacing w:before="240" w:after="240"/>
      </w:pPr>
      <w:r>
        <w:t>Hugo Capeto fui llamado abajo;</w:t>
      </w:r>
    </w:p>
    <w:p w14:paraId="3F9BFA84" w14:textId="77777777" w:rsidR="00903E67" w:rsidRDefault="00903E67" w:rsidP="005636B6">
      <w:pPr>
        <w:spacing w:before="240" w:after="240"/>
      </w:pPr>
      <w:r>
        <w:t>de mí nacieron Felipes y Luises</w:t>
      </w:r>
    </w:p>
    <w:p w14:paraId="5DE66076" w14:textId="77777777" w:rsidR="00903E67" w:rsidRDefault="00903E67" w:rsidP="005636B6">
      <w:pPr>
        <w:spacing w:before="240" w:after="240"/>
      </w:pPr>
      <w:r>
        <w:t>por quien Francia regida fue de nuevo.</w:t>
      </w:r>
    </w:p>
    <w:p w14:paraId="6A0F65C8" w14:textId="77777777" w:rsidR="00903E67" w:rsidRDefault="00903E67" w:rsidP="005636B6">
      <w:pPr>
        <w:spacing w:before="240" w:after="240"/>
      </w:pPr>
      <w:r>
        <w:t>De un carnicero de París fui hijo:</w:t>
      </w:r>
    </w:p>
    <w:p w14:paraId="6BC09E78" w14:textId="77777777" w:rsidR="00903E67" w:rsidRDefault="00903E67" w:rsidP="005636B6">
      <w:pPr>
        <w:spacing w:before="240" w:after="240"/>
      </w:pPr>
      <w:r>
        <w:t>al extinguirse ya los viejos reyes,</w:t>
      </w:r>
    </w:p>
    <w:p w14:paraId="578C4240" w14:textId="77777777" w:rsidR="00903E67" w:rsidRDefault="00903E67" w:rsidP="005636B6">
      <w:pPr>
        <w:spacing w:before="240" w:after="240"/>
      </w:pPr>
      <w:r>
        <w:t>salvo el que en paños grises envolvieron,</w:t>
      </w:r>
    </w:p>
    <w:p w14:paraId="3AD67761" w14:textId="77777777" w:rsidR="00903E67" w:rsidRDefault="00903E67" w:rsidP="005636B6">
      <w:pPr>
        <w:spacing w:before="240" w:after="240"/>
      </w:pPr>
      <w:r>
        <w:t>me encontré entre las manos con las riendas</w:t>
      </w:r>
    </w:p>
    <w:p w14:paraId="50AE8DD1" w14:textId="77777777" w:rsidR="00903E67" w:rsidRDefault="00903E67" w:rsidP="005636B6">
      <w:pPr>
        <w:spacing w:before="240" w:after="240"/>
      </w:pPr>
      <w:r>
        <w:t>del gobierno, y con tanto poderío</w:t>
      </w:r>
    </w:p>
    <w:p w14:paraId="53837300" w14:textId="77777777" w:rsidR="00903E67" w:rsidRDefault="00903E67" w:rsidP="005636B6">
      <w:pPr>
        <w:spacing w:before="240" w:after="240"/>
      </w:pPr>
      <w:r>
        <w:lastRenderedPageBreak/>
        <w:t>adquirido, y con tantos partidarios,</w:t>
      </w:r>
    </w:p>
    <w:p w14:paraId="74DFAC4D" w14:textId="77777777" w:rsidR="00903E67" w:rsidRDefault="00903E67" w:rsidP="005636B6">
      <w:pPr>
        <w:spacing w:before="240" w:after="240"/>
      </w:pPr>
      <w:r>
        <w:t>que a la corona viuda promovida</w:t>
      </w:r>
    </w:p>
    <w:p w14:paraId="43E1F5FE" w14:textId="77777777" w:rsidR="00903E67" w:rsidRDefault="00903E67" w:rsidP="005636B6">
      <w:pPr>
        <w:spacing w:before="240" w:after="240"/>
      </w:pPr>
      <w:r>
        <w:t>fue la cabeza de mi hijo, el cual</w:t>
      </w:r>
    </w:p>
    <w:p w14:paraId="4EA6DA07" w14:textId="77777777" w:rsidR="00903E67" w:rsidRDefault="00903E67" w:rsidP="005636B6">
      <w:pPr>
        <w:spacing w:before="240" w:after="240"/>
      </w:pPr>
      <w:r>
        <w:t>hizo nacer los consagrados huesos.</w:t>
      </w:r>
    </w:p>
    <w:p w14:paraId="720726B1" w14:textId="77777777" w:rsidR="00903E67" w:rsidRDefault="00903E67" w:rsidP="005636B6">
      <w:pPr>
        <w:spacing w:before="240" w:after="240"/>
      </w:pPr>
      <w:r>
        <w:t>Mientras que la gran dote de Provenza</w:t>
      </w:r>
    </w:p>
    <w:p w14:paraId="17644093" w14:textId="77777777" w:rsidR="00903E67" w:rsidRDefault="00903E67" w:rsidP="005636B6">
      <w:pPr>
        <w:spacing w:before="240" w:after="240"/>
      </w:pPr>
      <w:r>
        <w:t>no quitó la vergüenza de mi estirpe,</w:t>
      </w:r>
    </w:p>
    <w:p w14:paraId="7C0E0D02" w14:textId="77777777" w:rsidR="00903E67" w:rsidRDefault="00903E67" w:rsidP="005636B6">
      <w:pPr>
        <w:spacing w:before="240" w:after="240"/>
      </w:pPr>
      <w:r>
        <w:t>valía poco, pero mal no hacía.</w:t>
      </w:r>
    </w:p>
    <w:p w14:paraId="4215FC1D" w14:textId="77777777" w:rsidR="00903E67" w:rsidRDefault="00903E67" w:rsidP="005636B6">
      <w:pPr>
        <w:spacing w:before="240" w:after="240"/>
      </w:pPr>
      <w:r>
        <w:t>Allí empezó con fuerza y con mentira</w:t>
      </w:r>
    </w:p>
    <w:p w14:paraId="6075BE13" w14:textId="77777777" w:rsidR="00903E67" w:rsidRDefault="00903E67" w:rsidP="005636B6">
      <w:pPr>
        <w:spacing w:before="240" w:after="240"/>
      </w:pPr>
      <w:r>
        <w:t>su rapiña; mas luego, por enmienda,</w:t>
      </w:r>
    </w:p>
    <w:p w14:paraId="2009BB11" w14:textId="77777777" w:rsidR="00903E67" w:rsidRDefault="00903E67" w:rsidP="005636B6">
      <w:pPr>
        <w:spacing w:before="240" w:after="240"/>
      </w:pPr>
      <w:r>
        <w:t>Ponthieu tomó, Gascuña y Normandía.</w:t>
      </w:r>
    </w:p>
    <w:p w14:paraId="305A3EB0" w14:textId="77777777" w:rsidR="00903E67" w:rsidRDefault="00903E67" w:rsidP="005636B6">
      <w:pPr>
        <w:spacing w:before="240" w:after="240"/>
      </w:pPr>
      <w:r>
        <w:t>Carlos a Italia vino y, por enmienda,</w:t>
      </w:r>
    </w:p>
    <w:p w14:paraId="1123B2AB" w14:textId="77777777" w:rsidR="00903E67" w:rsidRDefault="00903E67" w:rsidP="005636B6">
      <w:pPr>
        <w:spacing w:before="240" w:after="240"/>
      </w:pPr>
      <w:r>
        <w:t>víctima hizo a Corradino; y luego</w:t>
      </w:r>
    </w:p>
    <w:p w14:paraId="2189FD99" w14:textId="77777777" w:rsidR="00903E67" w:rsidRDefault="00903E67" w:rsidP="005636B6">
      <w:pPr>
        <w:spacing w:before="240" w:after="240"/>
      </w:pPr>
      <w:r>
        <w:t>a Tomás, por enmienda, empujó al cielo.</w:t>
      </w:r>
    </w:p>
    <w:p w14:paraId="45D2A841" w14:textId="77777777" w:rsidR="00903E67" w:rsidRDefault="00903E67" w:rsidP="005636B6">
      <w:pPr>
        <w:spacing w:before="240" w:after="240"/>
      </w:pPr>
      <w:r>
        <w:t>Un tiempo veo, no muy lejos de ese,</w:t>
      </w:r>
    </w:p>
    <w:p w14:paraId="3D8D9F01" w14:textId="77777777" w:rsidR="00903E67" w:rsidRDefault="00903E67" w:rsidP="005636B6">
      <w:pPr>
        <w:spacing w:before="240" w:after="240"/>
      </w:pPr>
      <w:r>
        <w:t>en que saldrá de Francia aún otro Carlos,</w:t>
      </w:r>
    </w:p>
    <w:p w14:paraId="7D19B796" w14:textId="77777777" w:rsidR="00903E67" w:rsidRDefault="00903E67" w:rsidP="005636B6">
      <w:pPr>
        <w:spacing w:before="240" w:after="240"/>
      </w:pPr>
      <w:r>
        <w:t>para que sepan más de él y los suyos.</w:t>
      </w:r>
    </w:p>
    <w:p w14:paraId="5EA4E79B" w14:textId="77777777" w:rsidR="00903E67" w:rsidRDefault="00903E67" w:rsidP="005636B6">
      <w:pPr>
        <w:spacing w:before="240" w:after="240"/>
      </w:pPr>
      <w:r>
        <w:t>Sale sin armas, con la lanza sólo</w:t>
      </w:r>
    </w:p>
    <w:p w14:paraId="775617B9" w14:textId="77777777" w:rsidR="00903E67" w:rsidRDefault="00903E67" w:rsidP="005636B6">
      <w:pPr>
        <w:spacing w:before="240" w:after="240"/>
      </w:pPr>
      <w:r>
        <w:t>con la que judas contendió, y la clava</w:t>
      </w:r>
    </w:p>
    <w:p w14:paraId="3CD8FC0F" w14:textId="77777777" w:rsidR="00903E67" w:rsidRDefault="00903E67" w:rsidP="005636B6">
      <w:pPr>
        <w:spacing w:before="240" w:after="240"/>
      </w:pPr>
      <w:r>
        <w:t>en Florencia, y el vientre le desgarra.</w:t>
      </w:r>
    </w:p>
    <w:p w14:paraId="6B4A9BFF" w14:textId="77777777" w:rsidR="00903E67" w:rsidRDefault="00903E67" w:rsidP="005636B6">
      <w:pPr>
        <w:spacing w:before="240" w:after="240"/>
      </w:pPr>
      <w:r>
        <w:lastRenderedPageBreak/>
        <w:t>Tierras no, mas pecados y deshonra,</w:t>
      </w:r>
    </w:p>
    <w:p w14:paraId="284F6998" w14:textId="77777777" w:rsidR="00903E67" w:rsidRDefault="00903E67" w:rsidP="005636B6">
      <w:pPr>
        <w:spacing w:before="240" w:after="240"/>
      </w:pPr>
      <w:r>
        <w:t>para él adquirirá, tanto más graves,</w:t>
      </w:r>
    </w:p>
    <w:p w14:paraId="0992ABB0" w14:textId="77777777" w:rsidR="00903E67" w:rsidRDefault="00903E67" w:rsidP="005636B6">
      <w:pPr>
        <w:spacing w:before="240" w:after="240"/>
      </w:pPr>
      <w:r>
        <w:t>cuanto más leve el daño le parezca.</w:t>
      </w:r>
    </w:p>
    <w:p w14:paraId="5AD12CA4" w14:textId="77777777" w:rsidR="00903E67" w:rsidRDefault="00903E67" w:rsidP="005636B6">
      <w:pPr>
        <w:spacing w:before="240" w:after="240"/>
      </w:pPr>
      <w:r>
        <w:t>A otro, que sale preso de una nave,</w:t>
      </w:r>
    </w:p>
    <w:p w14:paraId="25AA8824" w14:textId="77777777" w:rsidR="00903E67" w:rsidRDefault="00903E67" w:rsidP="005636B6">
      <w:pPr>
        <w:spacing w:before="240" w:after="240"/>
      </w:pPr>
      <w:r>
        <w:t>a su hija vender regateando</w:t>
      </w:r>
    </w:p>
    <w:p w14:paraId="1A358A86" w14:textId="77777777" w:rsidR="00903E67" w:rsidRDefault="00903E67" w:rsidP="005636B6">
      <w:pPr>
        <w:spacing w:before="240" w:after="240"/>
      </w:pPr>
      <w:r>
        <w:t>veo cual los corsarios las esclavas.</w:t>
      </w:r>
    </w:p>
    <w:p w14:paraId="130FE80F" w14:textId="77777777" w:rsidR="00903E67" w:rsidRDefault="00903E67" w:rsidP="005636B6">
      <w:pPr>
        <w:spacing w:before="240" w:after="240"/>
      </w:pPr>
      <w:r>
        <w:t>¡Oh avaricia! ¿qué más hacer puedes,</w:t>
      </w:r>
    </w:p>
    <w:p w14:paraId="644655D3" w14:textId="77777777" w:rsidR="00903E67" w:rsidRDefault="00903E67" w:rsidP="005636B6">
      <w:pPr>
        <w:spacing w:before="240" w:after="240"/>
      </w:pPr>
      <w:r>
        <w:t>si de mi sangre así te has adueñado,</w:t>
      </w:r>
    </w:p>
    <w:p w14:paraId="79575957" w14:textId="77777777" w:rsidR="00903E67" w:rsidRDefault="00903E67" w:rsidP="005636B6">
      <w:pPr>
        <w:spacing w:before="240" w:after="240"/>
      </w:pPr>
      <w:r>
        <w:t>que no se cuida de su propia carne?</w:t>
      </w:r>
    </w:p>
    <w:p w14:paraId="270B48B5" w14:textId="77777777" w:rsidR="00903E67" w:rsidRDefault="00903E67" w:rsidP="005636B6">
      <w:pPr>
        <w:spacing w:before="240" w:after="240"/>
      </w:pPr>
      <w:r>
        <w:t>Por remediar lo hecho y lo futuro,</w:t>
      </w:r>
    </w:p>
    <w:p w14:paraId="76F10305" w14:textId="77777777" w:rsidR="00903E67" w:rsidRDefault="00903E67" w:rsidP="005636B6">
      <w:pPr>
        <w:spacing w:before="240" w:after="240"/>
      </w:pPr>
      <w:r>
        <w:t>veo en Anagi entrar la flor de lis,</w:t>
      </w:r>
    </w:p>
    <w:p w14:paraId="170DCAA9" w14:textId="77777777" w:rsidR="00903E67" w:rsidRDefault="00903E67" w:rsidP="005636B6">
      <w:pPr>
        <w:spacing w:before="240" w:after="240"/>
      </w:pPr>
      <w:r>
        <w:t>y en su vicario hacer cautivo a Cristo.</w:t>
      </w:r>
    </w:p>
    <w:p w14:paraId="072461FB" w14:textId="77777777" w:rsidR="00903E67" w:rsidRDefault="00903E67" w:rsidP="005636B6">
      <w:pPr>
        <w:spacing w:before="240" w:after="240"/>
      </w:pPr>
      <w:r>
        <w:t>Le veo nuevamente escarnecido;</w:t>
      </w:r>
    </w:p>
    <w:p w14:paraId="19CF9096" w14:textId="77777777" w:rsidR="00903E67" w:rsidRDefault="00903E67" w:rsidP="005636B6">
      <w:pPr>
        <w:spacing w:before="240" w:after="240"/>
      </w:pPr>
      <w:r>
        <w:t>hiel y vinagre renovar le veo,</w:t>
      </w:r>
    </w:p>
    <w:p w14:paraId="4AEA7906" w14:textId="77777777" w:rsidR="00903E67" w:rsidRDefault="00903E67" w:rsidP="005636B6">
      <w:pPr>
        <w:spacing w:before="240" w:after="240"/>
      </w:pPr>
      <w:r>
        <w:t>y entre vivos ladrones darle muerte.</w:t>
      </w:r>
    </w:p>
    <w:p w14:paraId="2031AD4E" w14:textId="77777777" w:rsidR="00903E67" w:rsidRDefault="00903E67" w:rsidP="005636B6">
      <w:pPr>
        <w:spacing w:before="240" w:after="240"/>
      </w:pPr>
      <w:r>
        <w:t>Veo al nuevo Pilatos tan cruel,</w:t>
      </w:r>
    </w:p>
    <w:p w14:paraId="2CD23FCF" w14:textId="77777777" w:rsidR="00903E67" w:rsidRDefault="00903E67" w:rsidP="005636B6">
      <w:pPr>
        <w:spacing w:before="240" w:after="240"/>
      </w:pPr>
      <w:r>
        <w:t>que no le sacia esto, y sin decreto</w:t>
      </w:r>
    </w:p>
    <w:p w14:paraId="18E6C410" w14:textId="77777777" w:rsidR="00903E67" w:rsidRDefault="00903E67" w:rsidP="005636B6">
      <w:pPr>
        <w:spacing w:before="240" w:after="240"/>
      </w:pPr>
      <w:r>
        <w:t>lleva las velas avaras al Templo.</w:t>
      </w:r>
    </w:p>
    <w:p w14:paraId="67FC67D0" w14:textId="77777777" w:rsidR="00903E67" w:rsidRDefault="00903E67" w:rsidP="005636B6">
      <w:pPr>
        <w:spacing w:before="240" w:after="240"/>
      </w:pPr>
      <w:r>
        <w:t>¿Cuándo podré alegrarme, Señor mío,</w:t>
      </w:r>
    </w:p>
    <w:p w14:paraId="592773C6" w14:textId="77777777" w:rsidR="00903E67" w:rsidRDefault="00903E67" w:rsidP="005636B6">
      <w:pPr>
        <w:spacing w:before="240" w:after="240"/>
      </w:pPr>
      <w:r>
        <w:lastRenderedPageBreak/>
        <w:t>mirando la venganza que, escondida,</w:t>
      </w:r>
    </w:p>
    <w:p w14:paraId="59914B45" w14:textId="77777777" w:rsidR="00903E67" w:rsidRDefault="00903E67" w:rsidP="005636B6">
      <w:pPr>
        <w:spacing w:before="240" w:after="240"/>
      </w:pPr>
      <w:r>
        <w:t>hace dulce el secreto de tu ira?</w:t>
      </w:r>
    </w:p>
    <w:p w14:paraId="360175D3" w14:textId="77777777" w:rsidR="00903E67" w:rsidRDefault="00903E67" w:rsidP="005636B6">
      <w:pPr>
        <w:spacing w:before="240" w:after="240"/>
      </w:pPr>
      <w:r>
        <w:t>Lo que decía de la única esposa</w:t>
      </w:r>
    </w:p>
    <w:p w14:paraId="7111FEBC" w14:textId="77777777" w:rsidR="00903E67" w:rsidRDefault="00903E67" w:rsidP="005636B6">
      <w:pPr>
        <w:spacing w:before="240" w:after="240"/>
      </w:pPr>
      <w:r>
        <w:t>del Espíritu Santo, y que te hizo</w:t>
      </w:r>
    </w:p>
    <w:p w14:paraId="5A665F64" w14:textId="77777777" w:rsidR="00903E67" w:rsidRDefault="00903E67" w:rsidP="005636B6">
      <w:pPr>
        <w:spacing w:before="240" w:after="240"/>
      </w:pPr>
      <w:r>
        <w:t>volverte a mí para que te explicara,</w:t>
      </w:r>
    </w:p>
    <w:p w14:paraId="24666B27" w14:textId="77777777" w:rsidR="00903E67" w:rsidRDefault="00903E67" w:rsidP="005636B6">
      <w:pPr>
        <w:spacing w:before="240" w:after="240"/>
      </w:pPr>
      <w:r>
        <w:t>la letanía es de nuestras preces</w:t>
      </w:r>
    </w:p>
    <w:p w14:paraId="08297942" w14:textId="77777777" w:rsidR="00903E67" w:rsidRDefault="00903E67" w:rsidP="005636B6">
      <w:pPr>
        <w:spacing w:before="240" w:after="240"/>
      </w:pPr>
      <w:r>
        <w:t>mientras el día dura; y cuando marcha</w:t>
      </w:r>
    </w:p>
    <w:p w14:paraId="3A1D9465" w14:textId="77777777" w:rsidR="00903E67" w:rsidRDefault="00903E67" w:rsidP="005636B6">
      <w:pPr>
        <w:spacing w:before="240" w:after="240"/>
      </w:pPr>
      <w:r>
        <w:t>es un contrario son el que entonarnos.</w:t>
      </w:r>
    </w:p>
    <w:p w14:paraId="1BD2C21B" w14:textId="77777777" w:rsidR="00903E67" w:rsidRDefault="00903E67" w:rsidP="005636B6">
      <w:pPr>
        <w:spacing w:before="240" w:after="240"/>
      </w:pPr>
      <w:r>
        <w:t>A Pigmalión recordarnos entonces,</w:t>
      </w:r>
    </w:p>
    <w:p w14:paraId="7F6D505C" w14:textId="77777777" w:rsidR="00903E67" w:rsidRDefault="00903E67" w:rsidP="005636B6">
      <w:pPr>
        <w:spacing w:before="240" w:after="240"/>
      </w:pPr>
      <w:r>
        <w:t>a quien traidor, ladrón y parricida</w:t>
      </w:r>
    </w:p>
    <w:p w14:paraId="1FB0CF5C" w14:textId="77777777" w:rsidR="00903E67" w:rsidRDefault="00903E67" w:rsidP="005636B6">
      <w:pPr>
        <w:spacing w:before="240" w:after="240"/>
      </w:pPr>
      <w:r>
        <w:t>hizo su desmedido afán de oro;</w:t>
      </w:r>
    </w:p>
    <w:p w14:paraId="5D0FD2AA" w14:textId="77777777" w:rsidR="00903E67" w:rsidRDefault="00903E67" w:rsidP="005636B6">
      <w:pPr>
        <w:spacing w:before="240" w:after="240"/>
      </w:pPr>
      <w:r>
        <w:t>y del avaro Midas la miseria,</w:t>
      </w:r>
    </w:p>
    <w:p w14:paraId="4311A038" w14:textId="77777777" w:rsidR="00903E67" w:rsidRDefault="00903E67" w:rsidP="005636B6">
      <w:pPr>
        <w:spacing w:before="240" w:after="240"/>
      </w:pPr>
      <w:r>
        <w:t>que siguió a su pedir desmesurado,</w:t>
      </w:r>
    </w:p>
    <w:p w14:paraId="163C63BB" w14:textId="77777777" w:rsidR="00903E67" w:rsidRDefault="00903E67" w:rsidP="005636B6">
      <w:pPr>
        <w:spacing w:before="240" w:after="240"/>
      </w:pPr>
      <w:r>
        <w:t>que será bueno reírla por siempre;</w:t>
      </w:r>
    </w:p>
    <w:p w14:paraId="25CAB92E" w14:textId="77777777" w:rsidR="00903E67" w:rsidRDefault="00903E67" w:rsidP="005636B6">
      <w:pPr>
        <w:spacing w:before="240" w:after="240"/>
      </w:pPr>
      <w:r>
        <w:t>al loco Acán después nos referimos,</w:t>
      </w:r>
    </w:p>
    <w:p w14:paraId="6D2ECEAF" w14:textId="77777777" w:rsidR="00903E67" w:rsidRDefault="00903E67" w:rsidP="005636B6">
      <w:pPr>
        <w:spacing w:before="240" w:after="240"/>
      </w:pPr>
      <w:r>
        <w:t>cómo robó el botín, tal que la ira</w:t>
      </w:r>
    </w:p>
    <w:p w14:paraId="37BBF986" w14:textId="77777777" w:rsidR="00903E67" w:rsidRDefault="00903E67" w:rsidP="005636B6">
      <w:pPr>
        <w:spacing w:before="240" w:after="240"/>
      </w:pPr>
      <w:r>
        <w:t>de Josué parece que aún le muerda.</w:t>
      </w:r>
    </w:p>
    <w:p w14:paraId="41605D86" w14:textId="77777777" w:rsidR="00903E67" w:rsidRDefault="00903E67" w:rsidP="005636B6">
      <w:pPr>
        <w:spacing w:before="240" w:after="240"/>
      </w:pPr>
      <w:r>
        <w:t>A Safira acusamos y al marido;</w:t>
      </w:r>
    </w:p>
    <w:p w14:paraId="28F0C156" w14:textId="77777777" w:rsidR="00903E67" w:rsidRDefault="00903E67" w:rsidP="005636B6">
      <w:pPr>
        <w:spacing w:before="240" w:after="240"/>
      </w:pPr>
      <w:r>
        <w:t>de Eliodoro las coces alabamos;</w:t>
      </w:r>
    </w:p>
    <w:p w14:paraId="3735CA0C" w14:textId="77777777" w:rsidR="00903E67" w:rsidRDefault="00903E67" w:rsidP="005636B6">
      <w:pPr>
        <w:spacing w:before="240" w:after="240"/>
      </w:pPr>
      <w:r>
        <w:lastRenderedPageBreak/>
        <w:t>y gira en todo el monte por su infamia.</w:t>
      </w:r>
    </w:p>
    <w:p w14:paraId="259504FA" w14:textId="77777777" w:rsidR="00903E67" w:rsidRDefault="00903E67" w:rsidP="005636B6">
      <w:pPr>
        <w:spacing w:before="240" w:after="240"/>
      </w:pPr>
      <w:r>
        <w:t>Polinestor que mató a Polidoro;</w:t>
      </w:r>
    </w:p>
    <w:p w14:paraId="60ECC3C2" w14:textId="77777777" w:rsidR="00903E67" w:rsidRDefault="00903E67" w:rsidP="005636B6">
      <w:pPr>
        <w:spacing w:before="240" w:after="240"/>
      </w:pPr>
      <w:r>
        <w:t>y para terminar se grita: "Craso</w:t>
      </w:r>
    </w:p>
    <w:p w14:paraId="761EDA9E" w14:textId="77777777" w:rsidR="00903E67" w:rsidRDefault="00903E67" w:rsidP="005636B6">
      <w:pPr>
        <w:spacing w:before="240" w:after="240"/>
      </w:pPr>
      <w:r>
        <w:t>di, ¿cómo sabe el oro, pues lo sabes?"</w:t>
      </w:r>
    </w:p>
    <w:p w14:paraId="18B5C3E1" w14:textId="77777777" w:rsidR="00903E67" w:rsidRDefault="00903E67" w:rsidP="005636B6">
      <w:pPr>
        <w:spacing w:before="240" w:after="240"/>
      </w:pPr>
      <w:r>
        <w:t>Así habla en alto el uno, en bajo el otro;</w:t>
      </w:r>
    </w:p>
    <w:p w14:paraId="1028588C" w14:textId="77777777" w:rsidR="00903E67" w:rsidRDefault="00903E67" w:rsidP="005636B6">
      <w:pPr>
        <w:spacing w:before="240" w:after="240"/>
      </w:pPr>
      <w:r>
        <w:t>según la fuerza que nos espolea</w:t>
      </w:r>
    </w:p>
    <w:p w14:paraId="76D9A31C" w14:textId="77777777" w:rsidR="00903E67" w:rsidRDefault="00903E67" w:rsidP="005636B6">
      <w:pPr>
        <w:spacing w:before="240" w:after="240"/>
      </w:pPr>
      <w:r>
        <w:t>a andar a paso lento o más ligero:</w:t>
      </w:r>
    </w:p>
    <w:p w14:paraId="1653687A" w14:textId="77777777" w:rsidR="00903E67" w:rsidRDefault="00903E67" w:rsidP="005636B6">
      <w:pPr>
        <w:spacing w:before="240" w:after="240"/>
      </w:pPr>
      <w:r>
        <w:t>Mas proclamando la virtud diurna</w:t>
      </w:r>
    </w:p>
    <w:p w14:paraId="18DBDB2D" w14:textId="77777777" w:rsidR="00903E67" w:rsidRDefault="00903E67" w:rsidP="005636B6">
      <w:pPr>
        <w:spacing w:before="240" w:after="240"/>
      </w:pPr>
      <w:r>
        <w:t>no era el único; sólo que aquí cerca</w:t>
      </w:r>
    </w:p>
    <w:p w14:paraId="4574126E" w14:textId="77777777" w:rsidR="00903E67" w:rsidRDefault="00903E67" w:rsidP="005636B6">
      <w:pPr>
        <w:spacing w:before="240" w:after="240"/>
      </w:pPr>
      <w:r>
        <w:t>la voz no levantaba ningún otro.»</w:t>
      </w:r>
    </w:p>
    <w:p w14:paraId="10F3F1F0" w14:textId="77777777" w:rsidR="00903E67" w:rsidRDefault="00903E67" w:rsidP="005636B6">
      <w:pPr>
        <w:spacing w:before="240" w:after="240"/>
      </w:pPr>
      <w:r>
        <w:t>Nos habíamos ya ido de su lado,</w:t>
      </w:r>
    </w:p>
    <w:p w14:paraId="79952DD8" w14:textId="77777777" w:rsidR="00903E67" w:rsidRDefault="00903E67" w:rsidP="005636B6">
      <w:pPr>
        <w:spacing w:before="240" w:after="240"/>
      </w:pPr>
      <w:r>
        <w:t>procurando avanzar en el camino</w:t>
      </w:r>
    </w:p>
    <w:p w14:paraId="6B0CB75E" w14:textId="77777777" w:rsidR="00903E67" w:rsidRDefault="00903E67" w:rsidP="005636B6">
      <w:pPr>
        <w:spacing w:before="240" w:after="240"/>
      </w:pPr>
      <w:r>
        <w:t>lo que nuestros recursos permitían,</w:t>
      </w:r>
    </w:p>
    <w:p w14:paraId="61E393BF" w14:textId="77777777" w:rsidR="00903E67" w:rsidRDefault="00903E67" w:rsidP="005636B6">
      <w:pPr>
        <w:spacing w:before="240" w:after="240"/>
      </w:pPr>
      <w:r>
        <w:t>cuando escuché, como si algo se hundiera,</w:t>
      </w:r>
    </w:p>
    <w:p w14:paraId="72A7F74D" w14:textId="77777777" w:rsidR="00903E67" w:rsidRDefault="00903E67" w:rsidP="005636B6">
      <w:pPr>
        <w:spacing w:before="240" w:after="240"/>
      </w:pPr>
      <w:r>
        <w:t>temblar el monte, y me asaltó tal frío</w:t>
      </w:r>
    </w:p>
    <w:p w14:paraId="30C73AE9" w14:textId="77777777" w:rsidR="00903E67" w:rsidRDefault="00903E67" w:rsidP="005636B6">
      <w:pPr>
        <w:spacing w:before="240" w:after="240"/>
      </w:pPr>
      <w:r>
        <w:t>como le asalta a aquel que va a la muerte.</w:t>
      </w:r>
    </w:p>
    <w:p w14:paraId="662BD2E3" w14:textId="77777777" w:rsidR="00903E67" w:rsidRDefault="00903E67" w:rsidP="005636B6">
      <w:pPr>
        <w:spacing w:before="240" w:after="240"/>
      </w:pPr>
      <w:r>
        <w:t>De cierto no tembló tan fuerte Delos,</w:t>
      </w:r>
    </w:p>
    <w:p w14:paraId="3A462AED" w14:textId="77777777" w:rsidR="00903E67" w:rsidRDefault="00903E67" w:rsidP="005636B6">
      <w:pPr>
        <w:spacing w:before="240" w:after="240"/>
      </w:pPr>
      <w:r>
        <w:t>antes de que Latona hiciera el nido,</w:t>
      </w:r>
    </w:p>
    <w:p w14:paraId="30E9A57C" w14:textId="77777777" w:rsidR="00903E67" w:rsidRDefault="00903E67" w:rsidP="005636B6">
      <w:pPr>
        <w:spacing w:before="240" w:after="240"/>
      </w:pPr>
      <w:r>
        <w:t>para alumbrar del cielo los dos ojos.</w:t>
      </w:r>
    </w:p>
    <w:p w14:paraId="0E7E424B" w14:textId="77777777" w:rsidR="00903E67" w:rsidRDefault="00903E67" w:rsidP="005636B6">
      <w:pPr>
        <w:spacing w:before="240" w:after="240"/>
      </w:pPr>
      <w:r>
        <w:lastRenderedPageBreak/>
        <w:t>Luego un clamor se oyó por todas partes</w:t>
      </w:r>
    </w:p>
    <w:p w14:paraId="1CC1EC39" w14:textId="77777777" w:rsidR="00903E67" w:rsidRDefault="00903E67" w:rsidP="005636B6">
      <w:pPr>
        <w:spacing w:before="240" w:after="240"/>
      </w:pPr>
      <w:r>
        <w:t>tal, que el maestro se volvió hacia mí</w:t>
      </w:r>
    </w:p>
    <w:p w14:paraId="56900A4B" w14:textId="77777777" w:rsidR="00903E67" w:rsidRDefault="00903E67" w:rsidP="005636B6">
      <w:pPr>
        <w:spacing w:before="240" w:after="240"/>
      </w:pPr>
      <w:r>
        <w:t>«Mientras te guíe --dijo- no te asustes.»</w:t>
      </w:r>
    </w:p>
    <w:p w14:paraId="6EE7B2F0" w14:textId="77777777" w:rsidR="00903E67" w:rsidRDefault="00903E67" w:rsidP="005636B6">
      <w:pPr>
        <w:spacing w:before="240" w:after="240"/>
      </w:pPr>
      <w:r>
        <w:t>Gloria in excelsis todos deo</w:t>
      </w:r>
    </w:p>
    <w:p w14:paraId="49C89D45" w14:textId="77777777" w:rsidR="00903E67" w:rsidRDefault="00903E67" w:rsidP="005636B6">
      <w:pPr>
        <w:spacing w:before="240" w:after="240"/>
      </w:pPr>
      <w:r>
        <w:t>decían, por lo que escuché, de cerca,</w:t>
      </w:r>
    </w:p>
    <w:p w14:paraId="3046321D" w14:textId="77777777" w:rsidR="00903E67" w:rsidRDefault="00903E67" w:rsidP="005636B6">
      <w:pPr>
        <w:spacing w:before="240" w:after="240"/>
      </w:pPr>
      <w:r>
        <w:t>y pude comprender lo que gritaban.</w:t>
      </w:r>
    </w:p>
    <w:p w14:paraId="0FFD5868" w14:textId="77777777" w:rsidR="00903E67" w:rsidRDefault="00903E67" w:rsidP="005636B6">
      <w:pPr>
        <w:spacing w:before="240" w:after="240"/>
      </w:pPr>
      <w:r>
        <w:t>Suspendidos e inmóviles estábamos,</w:t>
      </w:r>
    </w:p>
    <w:p w14:paraId="05354768" w14:textId="77777777" w:rsidR="00903E67" w:rsidRDefault="00903E67" w:rsidP="005636B6">
      <w:pPr>
        <w:spacing w:before="240" w:after="240"/>
      </w:pPr>
      <w:r>
        <w:t>igual que los pastores al oírlo,</w:t>
      </w:r>
    </w:p>
    <w:p w14:paraId="6801080B" w14:textId="77777777" w:rsidR="00903E67" w:rsidRDefault="00903E67" w:rsidP="005636B6">
      <w:pPr>
        <w:spacing w:before="240" w:after="240"/>
      </w:pPr>
      <w:r>
        <w:t>hasta que terminó el temblor y el canto.</w:t>
      </w:r>
    </w:p>
    <w:p w14:paraId="0A9E6EBB" w14:textId="77777777" w:rsidR="00903E67" w:rsidRDefault="00903E67" w:rsidP="005636B6">
      <w:pPr>
        <w:spacing w:before="240" w:after="240"/>
      </w:pPr>
      <w:r>
        <w:t>Luego seguimos nuestra santa ruta,</w:t>
      </w:r>
    </w:p>
    <w:p w14:paraId="7B0AC283" w14:textId="77777777" w:rsidR="00903E67" w:rsidRDefault="00903E67" w:rsidP="005636B6">
      <w:pPr>
        <w:spacing w:before="240" w:after="240"/>
      </w:pPr>
      <w:r>
        <w:t>viendo yacer las sombras por la tierra,</w:t>
      </w:r>
    </w:p>
    <w:p w14:paraId="66D51FD6" w14:textId="77777777" w:rsidR="00903E67" w:rsidRDefault="00903E67" w:rsidP="005636B6">
      <w:pPr>
        <w:spacing w:before="240" w:after="240"/>
      </w:pPr>
      <w:r>
        <w:t>vueltas de nuevo al llanto acostumbrado.</w:t>
      </w:r>
    </w:p>
    <w:p w14:paraId="19334583" w14:textId="77777777" w:rsidR="00903E67" w:rsidRDefault="00903E67" w:rsidP="005636B6">
      <w:pPr>
        <w:spacing w:before="240" w:after="240"/>
      </w:pPr>
      <w:r>
        <w:t>Con tanta guerra nunca la ignorancia</w:t>
      </w:r>
    </w:p>
    <w:p w14:paraId="5EFE743A" w14:textId="77777777" w:rsidR="00903E67" w:rsidRDefault="00903E67" w:rsidP="005636B6">
      <w:pPr>
        <w:spacing w:before="240" w:after="240"/>
      </w:pPr>
      <w:r>
        <w:t>de conocer me hizo deseoso,</w:t>
      </w:r>
    </w:p>
    <w:p w14:paraId="62BDB367" w14:textId="77777777" w:rsidR="00903E67" w:rsidRDefault="00903E67" w:rsidP="005636B6">
      <w:pPr>
        <w:spacing w:before="240" w:after="240"/>
      </w:pPr>
      <w:r>
        <w:t>si es que no se equivoca mi memoria,</w:t>
      </w:r>
    </w:p>
    <w:p w14:paraId="22986A8F" w14:textId="77777777" w:rsidR="00903E67" w:rsidRDefault="00903E67" w:rsidP="005636B6">
      <w:pPr>
        <w:spacing w:before="240" w:after="240"/>
      </w:pPr>
      <w:r>
        <w:t>cuanta creí tener, pensando, entonces;</w:t>
      </w:r>
    </w:p>
    <w:p w14:paraId="4C3CB841" w14:textId="77777777" w:rsidR="00903E67" w:rsidRDefault="00903E67" w:rsidP="005636B6">
      <w:pPr>
        <w:spacing w:before="240" w:after="240"/>
      </w:pPr>
      <w:r>
        <w:t>ni a preguntar osaba por la prisa,</w:t>
      </w:r>
    </w:p>
    <w:p w14:paraId="50757A51" w14:textId="77777777" w:rsidR="00903E67" w:rsidRDefault="00903E67" w:rsidP="005636B6">
      <w:pPr>
        <w:spacing w:before="240" w:after="240"/>
      </w:pPr>
      <w:r>
        <w:t>ni comprendía nada por mí mismo:</w:t>
      </w:r>
    </w:p>
    <w:p w14:paraId="45E2540F" w14:textId="77777777" w:rsidR="00903E67" w:rsidRDefault="00903E67" w:rsidP="005636B6">
      <w:pPr>
        <w:spacing w:before="240" w:after="240"/>
      </w:pPr>
      <w:r>
        <w:t>y marchaba asustado y pensativo.</w:t>
      </w:r>
    </w:p>
    <w:p w14:paraId="52607644" w14:textId="27CBF71C" w:rsidR="00903E67" w:rsidRDefault="00903E67" w:rsidP="005636B6">
      <w:pPr>
        <w:pStyle w:val="Ttulo2"/>
        <w:spacing w:before="240" w:after="240"/>
      </w:pPr>
      <w:r>
        <w:br w:type="page"/>
      </w:r>
      <w:bookmarkStart w:id="60" w:name="_Toc196140983"/>
      <w:r>
        <w:lastRenderedPageBreak/>
        <w:t>CANTO XXI</w:t>
      </w:r>
      <w:bookmarkEnd w:id="60"/>
    </w:p>
    <w:p w14:paraId="59A5F4E7" w14:textId="77777777" w:rsidR="00903E67" w:rsidRDefault="00903E67" w:rsidP="005636B6">
      <w:pPr>
        <w:spacing w:before="240" w:after="240"/>
      </w:pPr>
      <w:r>
        <w:t>Esa sed natural que no se aplaca</w:t>
      </w:r>
    </w:p>
    <w:p w14:paraId="4EB138D4" w14:textId="77777777" w:rsidR="00903E67" w:rsidRDefault="00903E67" w:rsidP="005636B6">
      <w:pPr>
        <w:spacing w:before="240" w:after="240"/>
      </w:pPr>
      <w:r>
        <w:t>sino con aquel agua que la joven</w:t>
      </w:r>
    </w:p>
    <w:p w14:paraId="7FDE00F7" w14:textId="77777777" w:rsidR="00903E67" w:rsidRDefault="00903E67" w:rsidP="005636B6">
      <w:pPr>
        <w:spacing w:before="240" w:after="240"/>
      </w:pPr>
      <w:r>
        <w:t>samaritana pidió como gracia,</w:t>
      </w:r>
    </w:p>
    <w:p w14:paraId="02D80FC7" w14:textId="77777777" w:rsidR="00903E67" w:rsidRDefault="00903E67" w:rsidP="005636B6">
      <w:pPr>
        <w:spacing w:before="240" w:after="240"/>
      </w:pPr>
      <w:r>
        <w:t>me apenaba, y punzábarne la prisa</w:t>
      </w:r>
    </w:p>
    <w:p w14:paraId="35E1E523" w14:textId="77777777" w:rsidR="00903E67" w:rsidRDefault="00903E67" w:rsidP="005636B6">
      <w:pPr>
        <w:spacing w:before="240" w:after="240"/>
      </w:pPr>
      <w:r>
        <w:t>por la difícil senda tras mi guía</w:t>
      </w:r>
    </w:p>
    <w:p w14:paraId="36205120" w14:textId="77777777" w:rsidR="00903E67" w:rsidRDefault="00903E67" w:rsidP="005636B6">
      <w:pPr>
        <w:spacing w:before="240" w:after="240"/>
      </w:pPr>
      <w:r>
        <w:t>doliéndome con la justa venganza.</w:t>
      </w:r>
    </w:p>
    <w:p w14:paraId="10D50834" w14:textId="77777777" w:rsidR="00903E67" w:rsidRDefault="00903E67" w:rsidP="005636B6">
      <w:pPr>
        <w:spacing w:before="240" w:after="240"/>
      </w:pPr>
      <w:r>
        <w:t>Y he aquí que, como escribe Lucas</w:t>
      </w:r>
    </w:p>
    <w:p w14:paraId="57A8629E" w14:textId="77777777" w:rsidR="00903E67" w:rsidRDefault="00903E67" w:rsidP="005636B6">
      <w:pPr>
        <w:spacing w:before="240" w:after="240"/>
      </w:pPr>
      <w:r>
        <w:t>que a dos en el camino vino Cristo,</w:t>
      </w:r>
    </w:p>
    <w:p w14:paraId="71DC3C49" w14:textId="77777777" w:rsidR="00903E67" w:rsidRDefault="00903E67" w:rsidP="005636B6">
      <w:pPr>
        <w:spacing w:before="240" w:after="240"/>
      </w:pPr>
      <w:r>
        <w:t>salido de la boca del sepulcro,</w:t>
      </w:r>
    </w:p>
    <w:p w14:paraId="2901A426" w14:textId="77777777" w:rsidR="00903E67" w:rsidRDefault="00903E67" w:rsidP="005636B6">
      <w:pPr>
        <w:spacing w:before="240" w:after="240"/>
      </w:pPr>
      <w:r>
        <w:t>apareció una sombra detrás de nosotros,</w:t>
      </w:r>
    </w:p>
    <w:p w14:paraId="3F030160" w14:textId="77777777" w:rsidR="00903E67" w:rsidRDefault="00903E67" w:rsidP="005636B6">
      <w:pPr>
        <w:spacing w:before="240" w:after="240"/>
      </w:pPr>
      <w:r>
        <w:t>al pie mirando la turba yacente;</w:t>
      </w:r>
    </w:p>
    <w:p w14:paraId="715882DC" w14:textId="77777777" w:rsidR="00903E67" w:rsidRDefault="00903E67" w:rsidP="005636B6">
      <w:pPr>
        <w:spacing w:before="240" w:after="240"/>
      </w:pPr>
      <w:r>
        <w:t>y antes de percatamos de él, nos dijo:</w:t>
      </w:r>
    </w:p>
    <w:p w14:paraId="6BA11A98" w14:textId="77777777" w:rsidR="00903E67" w:rsidRDefault="00903E67" w:rsidP="005636B6">
      <w:pPr>
        <w:spacing w:before="240" w:after="240"/>
      </w:pPr>
      <w:r>
        <w:t>«Oh hermanos míos, Dios os de la paz».</w:t>
      </w:r>
    </w:p>
    <w:p w14:paraId="1E862FFC" w14:textId="77777777" w:rsidR="00903E67" w:rsidRDefault="00903E67" w:rsidP="005636B6">
      <w:pPr>
        <w:spacing w:before="240" w:after="240"/>
      </w:pPr>
      <w:r>
        <w:t>Nos volvimos de súbito, y Virgilio</w:t>
      </w:r>
    </w:p>
    <w:p w14:paraId="1CEB8647" w14:textId="77777777" w:rsidR="00903E67" w:rsidRDefault="00903E67" w:rsidP="005636B6">
      <w:pPr>
        <w:spacing w:before="240" w:after="240"/>
      </w:pPr>
      <w:r>
        <w:t>le devolvió el saludo que se debe.</w:t>
      </w:r>
    </w:p>
    <w:p w14:paraId="128B2052" w14:textId="77777777" w:rsidR="00903E67" w:rsidRDefault="00903E67" w:rsidP="005636B6">
      <w:pPr>
        <w:spacing w:before="240" w:after="240"/>
      </w:pPr>
      <w:r>
        <w:t>Dijo después: «En la corte beata,</w:t>
      </w:r>
    </w:p>
    <w:p w14:paraId="7E63AB0C" w14:textId="77777777" w:rsidR="00903E67" w:rsidRDefault="00903E67" w:rsidP="005636B6">
      <w:pPr>
        <w:spacing w:before="240" w:after="240"/>
      </w:pPr>
      <w:r>
        <w:t>en paz te ponga aquel veraz concilio,</w:t>
      </w:r>
    </w:p>
    <w:p w14:paraId="50A5F394" w14:textId="77777777" w:rsidR="00903E67" w:rsidRDefault="00903E67" w:rsidP="005636B6">
      <w:pPr>
        <w:spacing w:before="240" w:after="240"/>
      </w:pPr>
      <w:r>
        <w:t>que en el exilio eterno me relega.»</w:t>
      </w:r>
    </w:p>
    <w:p w14:paraId="097E574D" w14:textId="77777777" w:rsidR="00903E67" w:rsidRDefault="00903E67" w:rsidP="005636B6">
      <w:pPr>
        <w:spacing w:before="240" w:after="240"/>
      </w:pPr>
      <w:r>
        <w:lastRenderedPageBreak/>
        <w:t>«¡Cómo! -nos dijo, caminando aprisa-:</w:t>
      </w:r>
    </w:p>
    <w:p w14:paraId="4EE7D2FA" w14:textId="77777777" w:rsidR="00903E67" w:rsidRDefault="00903E67" w:rsidP="005636B6">
      <w:pPr>
        <w:spacing w:before="240" w:after="240"/>
      </w:pPr>
      <w:r>
        <w:t>¿si sombras sois que aquí Dios no destina,</w:t>
      </w:r>
    </w:p>
    <w:p w14:paraId="2E95AEE4" w14:textId="77777777" w:rsidR="00903E67" w:rsidRDefault="00903E67" w:rsidP="005636B6">
      <w:pPr>
        <w:spacing w:before="240" w:after="240"/>
      </w:pPr>
      <w:r>
        <w:t>quién os ha hecho subir por su escalera?»</w:t>
      </w:r>
    </w:p>
    <w:p w14:paraId="3F633426" w14:textId="77777777" w:rsidR="00903E67" w:rsidRDefault="00903E67" w:rsidP="005636B6">
      <w:pPr>
        <w:spacing w:before="240" w:after="240"/>
      </w:pPr>
      <w:r>
        <w:t>Y mi doctor: «Si miras las señales</w:t>
      </w:r>
    </w:p>
    <w:p w14:paraId="5BD46F0B" w14:textId="77777777" w:rsidR="00903E67" w:rsidRDefault="00903E67" w:rsidP="005636B6">
      <w:pPr>
        <w:spacing w:before="240" w:after="240"/>
      </w:pPr>
      <w:r>
        <w:t>que éste lleva, y que un ángel ha marcado</w:t>
      </w:r>
    </w:p>
    <w:p w14:paraId="7FB4DFA5" w14:textId="77777777" w:rsidR="00903E67" w:rsidRDefault="00903E67" w:rsidP="005636B6">
      <w:pPr>
        <w:spacing w:before="240" w:after="240"/>
      </w:pPr>
      <w:r>
        <w:t>verás que puede irse con los buenos.</w:t>
      </w:r>
    </w:p>
    <w:p w14:paraId="58F4B74C" w14:textId="77777777" w:rsidR="00903E67" w:rsidRDefault="00903E67" w:rsidP="005636B6">
      <w:pPr>
        <w:spacing w:before="240" w:after="240"/>
      </w:pPr>
      <w:r>
        <w:t>Mas como la que hila día y noche</w:t>
      </w:r>
    </w:p>
    <w:p w14:paraId="3F28D047" w14:textId="77777777" w:rsidR="00903E67" w:rsidRDefault="00903E67" w:rsidP="005636B6">
      <w:pPr>
        <w:spacing w:before="240" w:after="240"/>
      </w:pPr>
      <w:r>
        <w:t>no le había acabado aún la husada</w:t>
      </w:r>
    </w:p>
    <w:p w14:paraId="1BCAFC53" w14:textId="77777777" w:rsidR="00903E67" w:rsidRDefault="00903E67" w:rsidP="005636B6">
      <w:pPr>
        <w:spacing w:before="240" w:after="240"/>
      </w:pPr>
      <w:r>
        <w:t>que Cloto impone y a todos apresta,</w:t>
      </w:r>
    </w:p>
    <w:p w14:paraId="553ECF66" w14:textId="77777777" w:rsidR="00903E67" w:rsidRDefault="00903E67" w:rsidP="005636B6">
      <w:pPr>
        <w:spacing w:before="240" w:after="240"/>
      </w:pPr>
      <w:r>
        <w:t>su alma, que es hermana de las nuestras,</w:t>
      </w:r>
    </w:p>
    <w:p w14:paraId="65A74E53" w14:textId="77777777" w:rsidR="00903E67" w:rsidRDefault="00903E67" w:rsidP="005636B6">
      <w:pPr>
        <w:spacing w:before="240" w:after="240"/>
      </w:pPr>
      <w:r>
        <w:t>subiendo no podía venir sola,</w:t>
      </w:r>
    </w:p>
    <w:p w14:paraId="5E74B0EC" w14:textId="77777777" w:rsidR="00903E67" w:rsidRDefault="00903E67" w:rsidP="005636B6">
      <w:pPr>
        <w:spacing w:before="240" w:after="240"/>
      </w:pPr>
      <w:r>
        <w:t>porque no puede ver como nosotros.</w:t>
      </w:r>
    </w:p>
    <w:p w14:paraId="3DB447B8" w14:textId="77777777" w:rsidR="00903E67" w:rsidRDefault="00903E67" w:rsidP="005636B6">
      <w:pPr>
        <w:spacing w:before="240" w:after="240"/>
      </w:pPr>
      <w:r>
        <w:t>Y me sacaron de la gran garganta</w:t>
      </w:r>
    </w:p>
    <w:p w14:paraId="48302C98" w14:textId="77777777" w:rsidR="00903E67" w:rsidRDefault="00903E67" w:rsidP="005636B6">
      <w:pPr>
        <w:spacing w:before="240" w:after="240"/>
      </w:pPr>
      <w:r>
        <w:t>infernal, para guiarle, y guiarele</w:t>
      </w:r>
    </w:p>
    <w:p w14:paraId="7B2B9962" w14:textId="77777777" w:rsidR="00903E67" w:rsidRDefault="00903E67" w:rsidP="005636B6">
      <w:pPr>
        <w:spacing w:before="240" w:after="240"/>
      </w:pPr>
      <w:r>
        <w:t>hasta donde mi escuela pueda hacerlo.</w:t>
      </w:r>
    </w:p>
    <w:p w14:paraId="52A84075" w14:textId="77777777" w:rsidR="00903E67" w:rsidRDefault="00903E67" w:rsidP="005636B6">
      <w:pPr>
        <w:spacing w:before="240" w:after="240"/>
      </w:pPr>
      <w:r>
        <w:t>Mas, si lo sabes, dime, ¿por qué tales</w:t>
      </w:r>
    </w:p>
    <w:p w14:paraId="1BBDAC16" w14:textId="77777777" w:rsidR="00903E67" w:rsidRDefault="00903E67" w:rsidP="005636B6">
      <w:pPr>
        <w:spacing w:before="240" w:after="240"/>
      </w:pPr>
      <w:r>
        <w:t>sacudidas dio el monte, y por qué a una</w:t>
      </w:r>
    </w:p>
    <w:p w14:paraId="567F8AD4" w14:textId="77777777" w:rsidR="00903E67" w:rsidRDefault="00903E67" w:rsidP="005636B6">
      <w:pPr>
        <w:spacing w:before="240" w:after="240"/>
      </w:pPr>
      <w:r>
        <w:t>parecieron gritar hasta su base.?»</w:t>
      </w:r>
    </w:p>
    <w:p w14:paraId="75FDC1C0" w14:textId="77777777" w:rsidR="00903E67" w:rsidRDefault="00903E67" w:rsidP="005636B6">
      <w:pPr>
        <w:spacing w:before="240" w:after="240"/>
      </w:pPr>
      <w:r>
        <w:t>Así dio, preguntando, en todo el blanco</w:t>
      </w:r>
    </w:p>
    <w:p w14:paraId="22FEE1AE" w14:textId="77777777" w:rsidR="00903E67" w:rsidRDefault="00903E67" w:rsidP="005636B6">
      <w:pPr>
        <w:spacing w:before="240" w:after="240"/>
      </w:pPr>
      <w:r>
        <w:lastRenderedPageBreak/>
        <w:t>de mi deseo, y con las esperanzas</w:t>
      </w:r>
    </w:p>
    <w:p w14:paraId="27249EAA" w14:textId="77777777" w:rsidR="00903E67" w:rsidRDefault="00903E67" w:rsidP="005636B6">
      <w:pPr>
        <w:spacing w:before="240" w:after="240"/>
      </w:pPr>
      <w:r>
        <w:t>aquella sed sentí más satisfecha.</w:t>
      </w:r>
    </w:p>
    <w:p w14:paraId="42E79A0D" w14:textId="77777777" w:rsidR="00903E67" w:rsidRDefault="00903E67" w:rsidP="005636B6">
      <w:pPr>
        <w:spacing w:before="240" w:after="240"/>
      </w:pPr>
      <w:r>
        <w:t>Y aquel dijo: «No hay cosa que sin orden</w:t>
      </w:r>
    </w:p>
    <w:p w14:paraId="4A0DCAB3" w14:textId="77777777" w:rsidR="00903E67" w:rsidRDefault="00903E67" w:rsidP="005636B6">
      <w:pPr>
        <w:spacing w:before="240" w:after="240"/>
      </w:pPr>
      <w:r>
        <w:t>pase en la santidad de la montaña,</w:t>
      </w:r>
    </w:p>
    <w:p w14:paraId="0E261709" w14:textId="77777777" w:rsidR="00903E67" w:rsidRDefault="00903E67" w:rsidP="005636B6">
      <w:pPr>
        <w:spacing w:before="240" w:after="240"/>
      </w:pPr>
      <w:r>
        <w:t>o que suceda fuera de costumbre.</w:t>
      </w:r>
    </w:p>
    <w:p w14:paraId="664E7E39" w14:textId="77777777" w:rsidR="00903E67" w:rsidRDefault="00903E67" w:rsidP="005636B6">
      <w:pPr>
        <w:spacing w:before="240" w:after="240"/>
      </w:pPr>
      <w:r>
        <w:t>De toda alteración esto está libre:</w:t>
      </w:r>
    </w:p>
    <w:p w14:paraId="6C4D3542" w14:textId="77777777" w:rsidR="00903E67" w:rsidRDefault="00903E67" w:rsidP="005636B6">
      <w:pPr>
        <w:spacing w:before="240" w:after="240"/>
      </w:pPr>
      <w:r>
        <w:t>uno que el cielo dio y que en él recibe</w:t>
      </w:r>
    </w:p>
    <w:p w14:paraId="69011C09" w14:textId="77777777" w:rsidR="00903E67" w:rsidRDefault="00903E67" w:rsidP="005636B6">
      <w:pPr>
        <w:spacing w:before="240" w:after="240"/>
      </w:pPr>
      <w:r>
        <w:t>puede ser la razón, y no otra causa.</w:t>
      </w:r>
    </w:p>
    <w:p w14:paraId="6A9D773C" w14:textId="77777777" w:rsidR="00903E67" w:rsidRDefault="00903E67" w:rsidP="005636B6">
      <w:pPr>
        <w:spacing w:before="240" w:after="240"/>
      </w:pPr>
      <w:r>
        <w:t>Porque la lluvia, el granizo, la nieve,</w:t>
      </w:r>
    </w:p>
    <w:p w14:paraId="35F41D34" w14:textId="77777777" w:rsidR="00903E67" w:rsidRDefault="00903E67" w:rsidP="005636B6">
      <w:pPr>
        <w:spacing w:before="240" w:after="240"/>
      </w:pPr>
      <w:r>
        <w:t>el rocío y la escarcha más arriba</w:t>
      </w:r>
    </w:p>
    <w:p w14:paraId="711116A6" w14:textId="77777777" w:rsidR="00903E67" w:rsidRDefault="00903E67" w:rsidP="005636B6">
      <w:pPr>
        <w:spacing w:before="240" w:after="240"/>
      </w:pPr>
      <w:r>
        <w:t>no caen de la escalera de tres gradas;</w:t>
      </w:r>
    </w:p>
    <w:p w14:paraId="379ED870" w14:textId="77777777" w:rsidR="00903E67" w:rsidRDefault="00903E67" w:rsidP="005636B6">
      <w:pPr>
        <w:spacing w:before="240" w:after="240"/>
      </w:pPr>
      <w:r>
        <w:t>nubes espesas no hay ni enrarecidas,</w:t>
      </w:r>
    </w:p>
    <w:p w14:paraId="63E21D86" w14:textId="77777777" w:rsidR="00903E67" w:rsidRDefault="00903E67" w:rsidP="005636B6">
      <w:pPr>
        <w:spacing w:before="240" w:after="240"/>
      </w:pPr>
      <w:r>
        <w:t>ni rayos, ni la hija de Taumente,</w:t>
      </w:r>
    </w:p>
    <w:p w14:paraId="7493798A" w14:textId="77777777" w:rsidR="00903E67" w:rsidRDefault="00903E67" w:rsidP="005636B6">
      <w:pPr>
        <w:spacing w:before="240" w:after="240"/>
      </w:pPr>
      <w:r>
        <w:t>que abajo cambia a menudo de sitio;</w:t>
      </w:r>
    </w:p>
    <w:p w14:paraId="58AA977F" w14:textId="77777777" w:rsidR="00903E67" w:rsidRDefault="00903E67" w:rsidP="005636B6">
      <w:pPr>
        <w:spacing w:before="240" w:after="240"/>
      </w:pPr>
      <w:r>
        <w:t>no sigue el viento seco más arriba</w:t>
      </w:r>
    </w:p>
    <w:p w14:paraId="2382C06D" w14:textId="77777777" w:rsidR="00903E67" w:rsidRDefault="00903E67" w:rsidP="005636B6">
      <w:pPr>
        <w:spacing w:before="240" w:after="240"/>
      </w:pPr>
      <w:r>
        <w:t>que la más alta de las escaleras,</w:t>
      </w:r>
    </w:p>
    <w:p w14:paraId="6A1CCE8A" w14:textId="77777777" w:rsidR="00903E67" w:rsidRDefault="00903E67" w:rsidP="005636B6">
      <w:pPr>
        <w:spacing w:before="240" w:after="240"/>
      </w:pPr>
      <w:r>
        <w:t>donde se sienta el vicario de Pedro.</w:t>
      </w:r>
    </w:p>
    <w:p w14:paraId="6E2C8622" w14:textId="77777777" w:rsidR="00903E67" w:rsidRDefault="00903E67" w:rsidP="005636B6">
      <w:pPr>
        <w:spacing w:before="240" w:after="240"/>
      </w:pPr>
      <w:r>
        <w:t>Acaso tiemble abajo, poco o mucho,</w:t>
      </w:r>
    </w:p>
    <w:p w14:paraId="3D22A5D0" w14:textId="77777777" w:rsidR="00903E67" w:rsidRDefault="00903E67" w:rsidP="005636B6">
      <w:pPr>
        <w:spacing w:before="240" w:after="240"/>
      </w:pPr>
      <w:r>
        <w:t>mas por mucho que el viento allá se esconda,</w:t>
      </w:r>
    </w:p>
    <w:p w14:paraId="753FDFEC" w14:textId="77777777" w:rsidR="00903E67" w:rsidRDefault="00903E67" w:rsidP="005636B6">
      <w:pPr>
        <w:spacing w:before="240" w:after="240"/>
      </w:pPr>
      <w:r>
        <w:lastRenderedPageBreak/>
        <w:t>no sé cómo, aquí arriba nunca tiembla.</w:t>
      </w:r>
    </w:p>
    <w:p w14:paraId="2E7E45E4" w14:textId="77777777" w:rsidR="00903E67" w:rsidRDefault="00903E67" w:rsidP="005636B6">
      <w:pPr>
        <w:spacing w:before="240" w:after="240"/>
      </w:pPr>
      <w:r>
        <w:t>Tiembla cuando algún alma ya limpiada</w:t>
      </w:r>
    </w:p>
    <w:p w14:paraId="3D4BF7B2" w14:textId="77777777" w:rsidR="00903E67" w:rsidRDefault="00903E67" w:rsidP="005636B6">
      <w:pPr>
        <w:spacing w:before="240" w:after="240"/>
      </w:pPr>
      <w:r>
        <w:t>se siente, y se levanta o se encamina</w:t>
      </w:r>
    </w:p>
    <w:p w14:paraId="266A4686" w14:textId="77777777" w:rsidR="00903E67" w:rsidRDefault="00903E67" w:rsidP="005636B6">
      <w:pPr>
        <w:spacing w:before="240" w:after="240"/>
      </w:pPr>
      <w:r>
        <w:t>para subir; y tal grito la sigue.</w:t>
      </w:r>
    </w:p>
    <w:p w14:paraId="56205ADF" w14:textId="77777777" w:rsidR="00903E67" w:rsidRDefault="00903E67" w:rsidP="005636B6">
      <w:pPr>
        <w:spacing w:before="240" w:after="240"/>
      </w:pPr>
      <w:r>
        <w:t>Da prueba ese deseo de estar limpia,</w:t>
      </w:r>
    </w:p>
    <w:p w14:paraId="324AEED6" w14:textId="77777777" w:rsidR="00903E67" w:rsidRDefault="00903E67" w:rsidP="005636B6">
      <w:pPr>
        <w:spacing w:before="240" w:after="240"/>
      </w:pPr>
      <w:r>
        <w:t>que, libre ya para mudar de sitio,</w:t>
      </w:r>
    </w:p>
    <w:p w14:paraId="7FB948B4" w14:textId="77777777" w:rsidR="00903E67" w:rsidRDefault="00903E67" w:rsidP="005636B6">
      <w:pPr>
        <w:spacing w:before="240" w:after="240"/>
      </w:pPr>
      <w:r>
        <w:t>toma al alma y la empuja con deseo.</w:t>
      </w:r>
    </w:p>
    <w:p w14:paraId="02270DBE" w14:textId="77777777" w:rsidR="00903E67" w:rsidRDefault="00903E67" w:rsidP="005636B6">
      <w:pPr>
        <w:spacing w:before="240" w:after="240"/>
      </w:pPr>
      <w:r>
        <w:t>Antes lo quiso, y lo impidió el talento</w:t>
      </w:r>
    </w:p>
    <w:p w14:paraId="2F46D850" w14:textId="77777777" w:rsidR="00903E67" w:rsidRDefault="00903E67" w:rsidP="005636B6">
      <w:pPr>
        <w:spacing w:before="240" w:after="240"/>
      </w:pPr>
      <w:r>
        <w:t>pues contra ese deseo, la Justicia,</w:t>
      </w:r>
    </w:p>
    <w:p w14:paraId="4BE547EF" w14:textId="77777777" w:rsidR="00903E67" w:rsidRDefault="00903E67" w:rsidP="005636B6">
      <w:pPr>
        <w:spacing w:before="240" w:after="240"/>
      </w:pPr>
      <w:r>
        <w:t>como fue en el pecar, pone al castigo.</w:t>
      </w:r>
    </w:p>
    <w:p w14:paraId="3605889F" w14:textId="77777777" w:rsidR="00903E67" w:rsidRDefault="00903E67" w:rsidP="005636B6">
      <w:pPr>
        <w:spacing w:before="240" w:after="240"/>
      </w:pPr>
      <w:r>
        <w:t>Y yo que en estas penas he yacido</w:t>
      </w:r>
    </w:p>
    <w:p w14:paraId="0D570BB7" w14:textId="77777777" w:rsidR="00903E67" w:rsidRDefault="00903E67" w:rsidP="005636B6">
      <w:pPr>
        <w:spacing w:before="240" w:after="240"/>
      </w:pPr>
      <w:r>
        <w:t>más de quinientos años, sólo ahora</w:t>
      </w:r>
    </w:p>
    <w:p w14:paraId="5F6917B0" w14:textId="77777777" w:rsidR="00903E67" w:rsidRDefault="00903E67" w:rsidP="005636B6">
      <w:pPr>
        <w:spacing w:before="240" w:after="240"/>
      </w:pPr>
      <w:r>
        <w:t>anhelo libremente un mejor solio:</w:t>
      </w:r>
    </w:p>
    <w:p w14:paraId="5DBE9B38" w14:textId="77777777" w:rsidR="00903E67" w:rsidRDefault="00903E67" w:rsidP="005636B6">
      <w:pPr>
        <w:spacing w:before="240" w:after="240"/>
      </w:pPr>
      <w:r>
        <w:t>por eso el terremoto y los piadosos</w:t>
      </w:r>
    </w:p>
    <w:p w14:paraId="74559CD7" w14:textId="77777777" w:rsidR="00903E67" w:rsidRDefault="00903E67" w:rsidP="005636B6">
      <w:pPr>
        <w:spacing w:before="240" w:after="240"/>
      </w:pPr>
      <w:r>
        <w:t>espíritus oisteis, alabando</w:t>
      </w:r>
    </w:p>
    <w:p w14:paraId="136EDAB8" w14:textId="77777777" w:rsidR="00903E67" w:rsidRDefault="00903E67" w:rsidP="005636B6">
      <w:pPr>
        <w:spacing w:before="240" w:after="240"/>
      </w:pPr>
      <w:r>
        <w:t>a aquel Señor, que pronto los reclame.»</w:t>
      </w:r>
    </w:p>
    <w:p w14:paraId="1EC98D01" w14:textId="77777777" w:rsidR="00903E67" w:rsidRDefault="00903E67" w:rsidP="005636B6">
      <w:pPr>
        <w:spacing w:before="240" w:after="240"/>
      </w:pPr>
      <w:r>
        <w:t>Así nos dijo; y tal como disfruta</w:t>
      </w:r>
    </w:p>
    <w:p w14:paraId="35330FC5" w14:textId="77777777" w:rsidR="00903E67" w:rsidRDefault="00903E67" w:rsidP="005636B6">
      <w:pPr>
        <w:spacing w:before="240" w:after="240"/>
      </w:pPr>
      <w:r>
        <w:t>más del beber quien tiene sed más grande,</w:t>
      </w:r>
    </w:p>
    <w:p w14:paraId="02F0B915" w14:textId="77777777" w:rsidR="00903E67" w:rsidRDefault="00903E67" w:rsidP="005636B6">
      <w:pPr>
        <w:spacing w:before="240" w:after="240"/>
      </w:pPr>
      <w:r>
        <w:t>no podría explicar mi gran contento.</w:t>
      </w:r>
    </w:p>
    <w:p w14:paraId="67F91D2A" w14:textId="77777777" w:rsidR="00903E67" w:rsidRDefault="00903E67" w:rsidP="005636B6">
      <w:pPr>
        <w:spacing w:before="240" w:after="240"/>
      </w:pPr>
      <w:r>
        <w:lastRenderedPageBreak/>
        <w:t>Y el sabio guía: «Ya comprendo ahora</w:t>
      </w:r>
    </w:p>
    <w:p w14:paraId="5AE0B97D" w14:textId="77777777" w:rsidR="00903E67" w:rsidRDefault="00903E67" w:rsidP="005636B6">
      <w:pPr>
        <w:spacing w:before="240" w:after="240"/>
      </w:pPr>
      <w:r>
        <w:t>la red que os prende y cómo deslazarla,</w:t>
      </w:r>
    </w:p>
    <w:p w14:paraId="7A38CA19" w14:textId="77777777" w:rsidR="00903E67" w:rsidRDefault="00903E67" w:rsidP="005636B6">
      <w:pPr>
        <w:spacing w:before="240" w:after="240"/>
      </w:pPr>
      <w:r>
        <w:t>y por qué hay regocijos y temblores.</w:t>
      </w:r>
    </w:p>
    <w:p w14:paraId="6FAE0B2E" w14:textId="77777777" w:rsidR="00903E67" w:rsidRDefault="00903E67" w:rsidP="005636B6">
      <w:pPr>
        <w:spacing w:before="240" w:after="240"/>
      </w:pPr>
      <w:r>
        <w:t>Ahora quién fuiste plázcate contarme,</w:t>
      </w:r>
    </w:p>
    <w:p w14:paraId="02EFC559" w14:textId="77777777" w:rsidR="00903E67" w:rsidRDefault="00903E67" w:rsidP="005636B6">
      <w:pPr>
        <w:spacing w:before="240" w:after="240"/>
      </w:pPr>
      <w:r>
        <w:t>y por qué tantos siglos has yacido</w:t>
      </w:r>
    </w:p>
    <w:p w14:paraId="43728E85" w14:textId="77777777" w:rsidR="00903E67" w:rsidRDefault="00903E67" w:rsidP="005636B6">
      <w:pPr>
        <w:spacing w:before="240" w:after="240"/>
      </w:pPr>
      <w:r>
        <w:t>aquí, muéstramelo con tus palabras.»</w:t>
      </w:r>
    </w:p>
    <w:p w14:paraId="1CD25E16" w14:textId="77777777" w:rsidR="00903E67" w:rsidRDefault="00903E67" w:rsidP="005636B6">
      <w:pPr>
        <w:spacing w:before="240" w:after="240"/>
      </w:pPr>
      <w:r>
        <w:t>«En la edad que el buen Tito, con la ayuda</w:t>
      </w:r>
    </w:p>
    <w:p w14:paraId="4D702D56" w14:textId="77777777" w:rsidR="00903E67" w:rsidRDefault="00903E67" w:rsidP="005636B6">
      <w:pPr>
        <w:spacing w:before="240" w:after="240"/>
      </w:pPr>
      <w:r>
        <w:t>del sumo rey, vengó los agujeros</w:t>
      </w:r>
    </w:p>
    <w:p w14:paraId="638810AF" w14:textId="77777777" w:rsidR="00903E67" w:rsidRDefault="00903E67" w:rsidP="005636B6">
      <w:pPr>
        <w:spacing w:before="240" w:after="240"/>
      </w:pPr>
      <w:r>
        <w:t>de aquella sangre por Judas vendida,</w:t>
      </w:r>
    </w:p>
    <w:p w14:paraId="75F4FE9C" w14:textId="77777777" w:rsidR="00903E67" w:rsidRDefault="00903E67" w:rsidP="005636B6">
      <w:pPr>
        <w:spacing w:before="240" w:after="240"/>
      </w:pPr>
      <w:r>
        <w:t>con el nombre que más dura y más honra</w:t>
      </w:r>
    </w:p>
    <w:p w14:paraId="52D89C3C" w14:textId="77777777" w:rsidR="00903E67" w:rsidRDefault="00903E67" w:rsidP="005636B6">
      <w:pPr>
        <w:spacing w:before="240" w:after="240"/>
      </w:pPr>
      <w:r>
        <w:t>vivía yo» -repuso aquel espíritu-</w:t>
      </w:r>
    </w:p>
    <w:p w14:paraId="5AEE837C" w14:textId="77777777" w:rsidR="00903E67" w:rsidRDefault="00903E67" w:rsidP="005636B6">
      <w:pPr>
        <w:spacing w:before="240" w:after="240"/>
      </w:pPr>
      <w:r>
        <w:t>ya bastante famoso, mas sin fe.</w:t>
      </w:r>
    </w:p>
    <w:p w14:paraId="0B371626" w14:textId="77777777" w:rsidR="00903E67" w:rsidRDefault="00903E67" w:rsidP="005636B6">
      <w:pPr>
        <w:spacing w:before="240" w:after="240"/>
      </w:pPr>
      <w:r>
        <w:t>Tan grande fue lo dulce de mi canto,</w:t>
      </w:r>
    </w:p>
    <w:p w14:paraId="5B596B12" w14:textId="77777777" w:rsidR="00903E67" w:rsidRDefault="00903E67" w:rsidP="005636B6">
      <w:pPr>
        <w:spacing w:before="240" w:after="240"/>
      </w:pPr>
      <w:r>
        <w:t>que, tolosano, a Roma me trajeron,</w:t>
      </w:r>
    </w:p>
    <w:p w14:paraId="106D8562" w14:textId="77777777" w:rsidR="00903E67" w:rsidRDefault="00903E67" w:rsidP="005636B6">
      <w:pPr>
        <w:spacing w:before="240" w:after="240"/>
      </w:pPr>
      <w:r>
        <w:t>y merecí con mirto honrar mis sienes.</w:t>
      </w:r>
    </w:p>
    <w:p w14:paraId="54A2AD08" w14:textId="77777777" w:rsidR="00903E67" w:rsidRDefault="00903E67" w:rsidP="005636B6">
      <w:pPr>
        <w:spacing w:before="240" w:after="240"/>
      </w:pPr>
      <w:r>
        <w:t>Por Estacio aún la gente me conoce:</w:t>
      </w:r>
    </w:p>
    <w:p w14:paraId="7FD50117" w14:textId="77777777" w:rsidR="00903E67" w:rsidRDefault="00903E67" w:rsidP="005636B6">
      <w:pPr>
        <w:spacing w:before="240" w:after="240"/>
      </w:pPr>
      <w:r>
        <w:t>canté de Tebas y del gran Aquiles;</w:t>
      </w:r>
    </w:p>
    <w:p w14:paraId="2997D2DB" w14:textId="77777777" w:rsidR="00903E67" w:rsidRDefault="00903E67" w:rsidP="005636B6">
      <w:pPr>
        <w:spacing w:before="240" w:after="240"/>
      </w:pPr>
      <w:r>
        <w:t>mas quedó en el camino la segunda.</w:t>
      </w:r>
    </w:p>
    <w:p w14:paraId="4080ED02" w14:textId="77777777" w:rsidR="00903E67" w:rsidRDefault="00903E67" w:rsidP="005636B6">
      <w:pPr>
        <w:spacing w:before="240" w:after="240"/>
      </w:pPr>
      <w:r>
        <w:t>Semilla de mi ardor fueron las ascuas,</w:t>
      </w:r>
    </w:p>
    <w:p w14:paraId="2D112A36" w14:textId="77777777" w:rsidR="00903E67" w:rsidRDefault="00903E67" w:rsidP="005636B6">
      <w:pPr>
        <w:spacing w:before="240" w:after="240"/>
      </w:pPr>
      <w:r>
        <w:lastRenderedPageBreak/>
        <w:t>que me quemaron, de la llama santa</w:t>
      </w:r>
    </w:p>
    <w:p w14:paraId="068D3436" w14:textId="77777777" w:rsidR="00903E67" w:rsidRDefault="00903E67" w:rsidP="005636B6">
      <w:pPr>
        <w:spacing w:before="240" w:after="240"/>
      </w:pPr>
      <w:r>
        <w:t>en que han sido encendidos más de miles;</w:t>
      </w:r>
    </w:p>
    <w:p w14:paraId="72189FE1" w14:textId="77777777" w:rsidR="00903E67" w:rsidRDefault="00903E67" w:rsidP="005636B6">
      <w:pPr>
        <w:spacing w:before="240" w:after="240"/>
      </w:pPr>
      <w:r>
        <w:t>de la Eneida te hablo, la cual madre</w:t>
      </w:r>
    </w:p>
    <w:p w14:paraId="35BA77A5" w14:textId="77777777" w:rsidR="00903E67" w:rsidRDefault="00903E67" w:rsidP="005636B6">
      <w:pPr>
        <w:spacing w:before="240" w:after="240"/>
      </w:pPr>
      <w:r>
        <w:t>me fue, y me fue nodriza en la poesía:</w:t>
      </w:r>
    </w:p>
    <w:p w14:paraId="4D8CC6FD" w14:textId="77777777" w:rsidR="00903E67" w:rsidRDefault="00903E67" w:rsidP="005636B6">
      <w:pPr>
        <w:spacing w:before="240" w:after="240"/>
      </w:pPr>
      <w:r>
        <w:t>sin ella no valdría ni un adarme.</w:t>
      </w:r>
    </w:p>
    <w:p w14:paraId="2CBAADC8" w14:textId="77777777" w:rsidR="00903E67" w:rsidRDefault="00903E67" w:rsidP="005636B6">
      <w:pPr>
        <w:spacing w:before="240" w:after="240"/>
      </w:pPr>
      <w:r>
        <w:t>Y por haber vivido cuando allí</w:t>
      </w:r>
    </w:p>
    <w:p w14:paraId="10A98B48" w14:textId="77777777" w:rsidR="00903E67" w:rsidRDefault="00903E67" w:rsidP="005636B6">
      <w:pPr>
        <w:spacing w:before="240" w:after="240"/>
      </w:pPr>
      <w:r>
        <w:t>vivió Virgilio, un sol consentiría</w:t>
      </w:r>
    </w:p>
    <w:p w14:paraId="5350F06B" w14:textId="77777777" w:rsidR="00903E67" w:rsidRDefault="00903E67" w:rsidP="005636B6">
      <w:pPr>
        <w:spacing w:before="240" w:after="240"/>
      </w:pPr>
      <w:r>
        <w:t>más del debido aún antes de marcharme.»</w:t>
      </w:r>
    </w:p>
    <w:p w14:paraId="6324199A" w14:textId="77777777" w:rsidR="00903E67" w:rsidRDefault="00903E67" w:rsidP="005636B6">
      <w:pPr>
        <w:spacing w:before="240" w:after="240"/>
      </w:pPr>
      <w:r>
        <w:t>Se volvió a mí Virgilio a estas palabras</w:t>
      </w:r>
    </w:p>
    <w:p w14:paraId="7AF715E3" w14:textId="77777777" w:rsidR="00903E67" w:rsidRDefault="00903E67" w:rsidP="005636B6">
      <w:pPr>
        <w:spacing w:before="240" w:after="240"/>
      </w:pPr>
      <w:r>
        <w:t>con rostro que, callando, dijo: «Calla»;</w:t>
      </w:r>
    </w:p>
    <w:p w14:paraId="740FA9B6" w14:textId="77777777" w:rsidR="00903E67" w:rsidRDefault="00903E67" w:rsidP="005636B6">
      <w:pPr>
        <w:spacing w:before="240" w:after="240"/>
      </w:pPr>
      <w:r>
        <w:t>mas la virtud no puede cuanto quiere,</w:t>
      </w:r>
    </w:p>
    <w:p w14:paraId="17EE9BE3" w14:textId="77777777" w:rsidR="00903E67" w:rsidRDefault="00903E67" w:rsidP="005636B6">
      <w:pPr>
        <w:spacing w:before="240" w:after="240"/>
      </w:pPr>
      <w:r>
        <w:t>que risa y llanto siguen tan de cerca</w:t>
      </w:r>
    </w:p>
    <w:p w14:paraId="37DF152E" w14:textId="77777777" w:rsidR="00903E67" w:rsidRDefault="00903E67" w:rsidP="005636B6">
      <w:pPr>
        <w:spacing w:before="240" w:after="240"/>
      </w:pPr>
      <w:r>
        <w:t>la pasión que genera a cada uno,</w:t>
      </w:r>
    </w:p>
    <w:p w14:paraId="043C44A8" w14:textId="77777777" w:rsidR="00903E67" w:rsidRDefault="00903E67" w:rsidP="005636B6">
      <w:pPr>
        <w:spacing w:before="240" w:after="240"/>
      </w:pPr>
      <w:r>
        <w:t>que al querer menos sigue en los sinceros.</w:t>
      </w:r>
    </w:p>
    <w:p w14:paraId="17228453" w14:textId="77777777" w:rsidR="00903E67" w:rsidRDefault="00903E67" w:rsidP="005636B6">
      <w:pPr>
        <w:spacing w:before="240" w:after="240"/>
      </w:pPr>
      <w:r>
        <w:t>Así que sonreí como al secreto;</w:t>
      </w:r>
    </w:p>
    <w:p w14:paraId="223B2CD6" w14:textId="77777777" w:rsidR="00903E67" w:rsidRDefault="00903E67" w:rsidP="005636B6">
      <w:pPr>
        <w:spacing w:before="240" w:after="240"/>
      </w:pPr>
      <w:r>
        <w:t>y se calló la sombra, y me miró</w:t>
      </w:r>
    </w:p>
    <w:p w14:paraId="5333C88F" w14:textId="77777777" w:rsidR="00903E67" w:rsidRDefault="00903E67" w:rsidP="005636B6">
      <w:pPr>
        <w:spacing w:before="240" w:after="240"/>
      </w:pPr>
      <w:r>
        <w:t>los ojos que revelan más el alma;</w:t>
      </w:r>
    </w:p>
    <w:p w14:paraId="04A20658" w14:textId="77777777" w:rsidR="00903E67" w:rsidRDefault="00903E67" w:rsidP="005636B6">
      <w:pPr>
        <w:spacing w:before="240" w:after="240"/>
      </w:pPr>
      <w:r>
        <w:t>y: «así tanto trabajo en bien acabe</w:t>
      </w:r>
    </w:p>
    <w:p w14:paraId="56DA2320" w14:textId="77777777" w:rsidR="00903E67" w:rsidRDefault="00903E67" w:rsidP="005636B6">
      <w:pPr>
        <w:spacing w:before="240" w:after="240"/>
      </w:pPr>
      <w:r>
        <w:t>-dijo- ¿por qué hace un rato tu semblante</w:t>
      </w:r>
    </w:p>
    <w:p w14:paraId="09827592" w14:textId="77777777" w:rsidR="00903E67" w:rsidRDefault="00903E67" w:rsidP="005636B6">
      <w:pPr>
        <w:spacing w:before="240" w:after="240"/>
      </w:pPr>
      <w:r>
        <w:lastRenderedPageBreak/>
        <w:t>me ha mostrado un relámpago de risa?»</w:t>
      </w:r>
    </w:p>
    <w:p w14:paraId="6CE50793" w14:textId="77777777" w:rsidR="00903E67" w:rsidRDefault="00903E67" w:rsidP="005636B6">
      <w:pPr>
        <w:spacing w:before="240" w:after="240"/>
      </w:pPr>
      <w:r>
        <w:t>Ahora estaba cogido por dos partes</w:t>
      </w:r>
    </w:p>
    <w:p w14:paraId="296092AE" w14:textId="77777777" w:rsidR="00903E67" w:rsidRDefault="00903E67" w:rsidP="005636B6">
      <w:pPr>
        <w:spacing w:before="240" w:after="240"/>
      </w:pPr>
      <w:r>
        <w:t>una me hace callar, la otra me pide</w:t>
      </w:r>
    </w:p>
    <w:p w14:paraId="78E7F5D9" w14:textId="77777777" w:rsidR="00903E67" w:rsidRDefault="00903E67" w:rsidP="005636B6">
      <w:pPr>
        <w:spacing w:before="240" w:after="240"/>
      </w:pPr>
      <w:r>
        <w:t>que hable; y yo suspiro y me comprende</w:t>
      </w:r>
    </w:p>
    <w:p w14:paraId="75CF8176" w14:textId="77777777" w:rsidR="00903E67" w:rsidRDefault="00903E67" w:rsidP="005636B6">
      <w:pPr>
        <w:spacing w:before="240" w:after="240"/>
      </w:pPr>
      <w:r>
        <w:t>mi maestro, y «No tengas ningún miedo</w:t>
      </w:r>
    </w:p>
    <w:p w14:paraId="34A680FB" w14:textId="77777777" w:rsidR="00903E67" w:rsidRDefault="00903E67" w:rsidP="005636B6">
      <w:pPr>
        <w:spacing w:before="240" w:after="240"/>
      </w:pPr>
      <w:r>
        <w:t>de hablar --me dice-; háblale y revela</w:t>
      </w:r>
    </w:p>
    <w:p w14:paraId="72AEF36C" w14:textId="77777777" w:rsidR="00903E67" w:rsidRDefault="00903E67" w:rsidP="005636B6">
      <w:pPr>
        <w:spacing w:before="240" w:after="240"/>
      </w:pPr>
      <w:r>
        <w:t>lo que con tanto afán ha preguntado»</w:t>
      </w:r>
    </w:p>
    <w:p w14:paraId="3CBD790F" w14:textId="77777777" w:rsidR="00903E67" w:rsidRDefault="00903E67" w:rsidP="005636B6">
      <w:pPr>
        <w:spacing w:before="240" w:after="240"/>
      </w:pPr>
      <w:r>
        <w:t>Por lo que yo: «Quizás te maravilles</w:t>
      </w:r>
    </w:p>
    <w:p w14:paraId="4BDA13FB" w14:textId="77777777" w:rsidR="00903E67" w:rsidRDefault="00903E67" w:rsidP="005636B6">
      <w:pPr>
        <w:spacing w:before="240" w:after="240"/>
      </w:pPr>
      <w:r>
        <w:t>de por qué me reí, oh antiguo espíritu,</w:t>
      </w:r>
    </w:p>
    <w:p w14:paraId="083D74BB" w14:textId="77777777" w:rsidR="00903E67" w:rsidRDefault="00903E67" w:rsidP="005636B6">
      <w:pPr>
        <w:spacing w:before="240" w:after="240"/>
      </w:pPr>
      <w:r>
        <w:t>pero aún quedarás más admirado.</w:t>
      </w:r>
    </w:p>
    <w:p w14:paraId="38B3D6AB" w14:textId="77777777" w:rsidR="00903E67" w:rsidRDefault="00903E67" w:rsidP="005636B6">
      <w:pPr>
        <w:spacing w:before="240" w:after="240"/>
      </w:pPr>
      <w:r>
        <w:t>Este que arriba guía mi mirada,</w:t>
      </w:r>
    </w:p>
    <w:p w14:paraId="663F2274" w14:textId="77777777" w:rsidR="00903E67" w:rsidRDefault="00903E67" w:rsidP="005636B6">
      <w:pPr>
        <w:spacing w:before="240" w:after="240"/>
      </w:pPr>
      <w:r>
        <w:t>es el mismo Virgilio, en quien las fuerzas</w:t>
      </w:r>
    </w:p>
    <w:p w14:paraId="1F19AF28" w14:textId="77777777" w:rsidR="00903E67" w:rsidRDefault="00903E67" w:rsidP="005636B6">
      <w:pPr>
        <w:spacing w:before="240" w:after="240"/>
      </w:pPr>
      <w:r>
        <w:t>tomaste de cantar dioses y héroes.</w:t>
      </w:r>
    </w:p>
    <w:p w14:paraId="37616467" w14:textId="77777777" w:rsidR="00903E67" w:rsidRDefault="00903E67" w:rsidP="005636B6">
      <w:pPr>
        <w:spacing w:before="240" w:after="240"/>
      </w:pPr>
      <w:r>
        <w:t>Si de otra causa pareció mi risa,</w:t>
      </w:r>
    </w:p>
    <w:p w14:paraId="2E559936" w14:textId="77777777" w:rsidR="00903E67" w:rsidRDefault="00903E67" w:rsidP="005636B6">
      <w:pPr>
        <w:spacing w:before="240" w:after="240"/>
      </w:pPr>
      <w:r>
        <w:t>olvídala por falsa, y sólo vino</w:t>
      </w:r>
    </w:p>
    <w:p w14:paraId="24E385A2" w14:textId="77777777" w:rsidR="00903E67" w:rsidRDefault="00903E67" w:rsidP="005636B6">
      <w:pPr>
        <w:spacing w:before="240" w:after="240"/>
      </w:pPr>
      <w:r>
        <w:t>de las palabras que le prodigaste.»</w:t>
      </w:r>
    </w:p>
    <w:p w14:paraId="478A6999" w14:textId="77777777" w:rsidR="00903E67" w:rsidRDefault="00903E67" w:rsidP="005636B6">
      <w:pPr>
        <w:spacing w:before="240" w:after="240"/>
      </w:pPr>
      <w:r>
        <w:t>Para abrazar los pies ya se inclinaba</w:t>
      </w:r>
    </w:p>
    <w:p w14:paraId="2401F2F1" w14:textId="77777777" w:rsidR="00903E67" w:rsidRDefault="00903E67" w:rsidP="005636B6">
      <w:pPr>
        <w:spacing w:before="240" w:after="240"/>
      </w:pPr>
      <w:r>
        <w:t>a mi doctor, más él le dijo: «Hermano,</w:t>
      </w:r>
    </w:p>
    <w:p w14:paraId="79D1D1A7" w14:textId="77777777" w:rsidR="00903E67" w:rsidRDefault="00903E67" w:rsidP="005636B6">
      <w:pPr>
        <w:spacing w:before="240" w:after="240"/>
      </w:pPr>
      <w:r>
        <w:t>no lo hagas, porque somos los dos sombras.»</w:t>
      </w:r>
    </w:p>
    <w:p w14:paraId="0164E62A" w14:textId="77777777" w:rsidR="00903E67" w:rsidRDefault="00903E67" w:rsidP="005636B6">
      <w:pPr>
        <w:spacing w:before="240" w:after="240"/>
      </w:pPr>
      <w:r>
        <w:lastRenderedPageBreak/>
        <w:t>Y él alzando: «Ahora puedes comprender</w:t>
      </w:r>
    </w:p>
    <w:p w14:paraId="16DE7B5A" w14:textId="77777777" w:rsidR="00903E67" w:rsidRDefault="00903E67" w:rsidP="005636B6">
      <w:pPr>
        <w:spacing w:before="240" w:after="240"/>
      </w:pPr>
      <w:r>
        <w:t>la cantidad de amor en que me enciendes,</w:t>
      </w:r>
    </w:p>
    <w:p w14:paraId="702EF7F9" w14:textId="77777777" w:rsidR="00903E67" w:rsidRDefault="00903E67" w:rsidP="005636B6">
      <w:pPr>
        <w:spacing w:before="240" w:after="240"/>
      </w:pPr>
      <w:r>
        <w:t>cuando olvido que somos cosas vanas,</w:t>
      </w:r>
    </w:p>
    <w:p w14:paraId="54EBED5A" w14:textId="77777777" w:rsidR="00903E67" w:rsidRDefault="00903E67" w:rsidP="005636B6">
      <w:pPr>
        <w:spacing w:before="240" w:after="240"/>
      </w:pPr>
      <w:r>
        <w:t>y trato como sólidas las sombras.»</w:t>
      </w:r>
    </w:p>
    <w:p w14:paraId="099E789A" w14:textId="3767F6F1" w:rsidR="00903E67" w:rsidRDefault="00903E67" w:rsidP="005636B6">
      <w:pPr>
        <w:pStyle w:val="Ttulo2"/>
        <w:spacing w:before="240" w:after="240"/>
      </w:pPr>
      <w:r>
        <w:br w:type="page"/>
      </w:r>
      <w:bookmarkStart w:id="61" w:name="_Toc196140984"/>
      <w:r>
        <w:lastRenderedPageBreak/>
        <w:t>CANTO XXII</w:t>
      </w:r>
      <w:bookmarkEnd w:id="61"/>
    </w:p>
    <w:p w14:paraId="1F8562B8" w14:textId="77777777" w:rsidR="00903E67" w:rsidRDefault="00903E67" w:rsidP="005636B6">
      <w:pPr>
        <w:spacing w:before="240" w:after="240"/>
      </w:pPr>
      <w:r>
        <w:t>Ya el ángel se quedó tras de nosotros,</w:t>
      </w:r>
    </w:p>
    <w:p w14:paraId="5B28FE37" w14:textId="77777777" w:rsidR="00903E67" w:rsidRDefault="00903E67" w:rsidP="005636B6">
      <w:pPr>
        <w:spacing w:before="240" w:after="240"/>
      </w:pPr>
      <w:r>
        <w:t>aquel que al sexto círculo nos trajo,</w:t>
      </w:r>
    </w:p>
    <w:p w14:paraId="4EAD67DC" w14:textId="77777777" w:rsidR="00903E67" w:rsidRDefault="00903E67" w:rsidP="005636B6">
      <w:pPr>
        <w:spacing w:before="240" w:after="240"/>
      </w:pPr>
      <w:r>
        <w:t>una señal quitando de mi frente;</w:t>
      </w:r>
    </w:p>
    <w:p w14:paraId="6D7641A1" w14:textId="77777777" w:rsidR="00903E67" w:rsidRDefault="00903E67" w:rsidP="005636B6">
      <w:pPr>
        <w:spacing w:before="240" w:after="240"/>
      </w:pPr>
      <w:r>
        <w:t>y a los que tienen ansias de justicia</w:t>
      </w:r>
    </w:p>
    <w:p w14:paraId="6CC0AE1A" w14:textId="77777777" w:rsidR="00903E67" w:rsidRDefault="00903E67" w:rsidP="005636B6">
      <w:pPr>
        <w:spacing w:before="240" w:after="240"/>
      </w:pPr>
      <w:r>
        <w:t>llamó beatos, pero sus palabras</w:t>
      </w:r>
    </w:p>
    <w:p w14:paraId="36E41BF3" w14:textId="77777777" w:rsidR="00903E67" w:rsidRDefault="00903E67" w:rsidP="005636B6">
      <w:pPr>
        <w:spacing w:before="240" w:after="240"/>
      </w:pPr>
      <w:r>
        <w:t>hasta el sitiunt, no más, lo proclamaron.</w:t>
      </w:r>
    </w:p>
    <w:p w14:paraId="68110088" w14:textId="77777777" w:rsidR="00903E67" w:rsidRDefault="00903E67" w:rsidP="005636B6">
      <w:pPr>
        <w:spacing w:before="240" w:after="240"/>
      </w:pPr>
      <w:r>
        <w:t>Y yo más leve que en los otros pasos</w:t>
      </w:r>
    </w:p>
    <w:p w14:paraId="6F4E57A4" w14:textId="77777777" w:rsidR="00903E67" w:rsidRDefault="00903E67" w:rsidP="005636B6">
      <w:pPr>
        <w:spacing w:before="240" w:after="240"/>
      </w:pPr>
      <w:r>
        <w:t>caminaba, tal que sin pena alguna</w:t>
      </w:r>
    </w:p>
    <w:p w14:paraId="2B85208C" w14:textId="77777777" w:rsidR="00903E67" w:rsidRDefault="00903E67" w:rsidP="005636B6">
      <w:pPr>
        <w:spacing w:before="240" w:after="240"/>
      </w:pPr>
      <w:r>
        <w:t>seguía a los espíritus veloces;</w:t>
      </w:r>
    </w:p>
    <w:p w14:paraId="2D3E58FA" w14:textId="77777777" w:rsidR="00903E67" w:rsidRDefault="00903E67" w:rsidP="005636B6">
      <w:pPr>
        <w:spacing w:before="240" w:after="240"/>
      </w:pPr>
      <w:r>
        <w:t>cuando Virgilio comenzó: «El Amor</w:t>
      </w:r>
    </w:p>
    <w:p w14:paraId="4BE8388D" w14:textId="77777777" w:rsidR="00903E67" w:rsidRDefault="00903E67" w:rsidP="005636B6">
      <w:pPr>
        <w:spacing w:before="240" w:after="240"/>
      </w:pPr>
      <w:r>
        <w:t>prendido en la virtud, siempre a otro prende</w:t>
      </w:r>
    </w:p>
    <w:p w14:paraId="26CE48E0" w14:textId="77777777" w:rsidR="00903E67" w:rsidRDefault="00903E67" w:rsidP="005636B6">
      <w:pPr>
        <w:spacing w:before="240" w:after="240"/>
      </w:pPr>
      <w:r>
        <w:t>con tal de que su llama manifieste;</w:t>
      </w:r>
    </w:p>
    <w:p w14:paraId="52CE7012" w14:textId="77777777" w:rsidR="00903E67" w:rsidRDefault="00903E67" w:rsidP="005636B6">
      <w:pPr>
        <w:spacing w:before="240" w:after="240"/>
      </w:pPr>
      <w:r>
        <w:t>desde el punto en que vino con nosotros</w:t>
      </w:r>
    </w:p>
    <w:p w14:paraId="54AE534E" w14:textId="77777777" w:rsidR="00903E67" w:rsidRDefault="00903E67" w:rsidP="005636B6">
      <w:pPr>
        <w:spacing w:before="240" w:after="240"/>
      </w:pPr>
      <w:r>
        <w:t>Juvenal hasta el limbo del infierno,</w:t>
      </w:r>
    </w:p>
    <w:p w14:paraId="3EBEBF56" w14:textId="77777777" w:rsidR="00903E67" w:rsidRDefault="00903E67" w:rsidP="005636B6">
      <w:pPr>
        <w:spacing w:before="240" w:after="240"/>
      </w:pPr>
      <w:r>
        <w:t>y cuánto te admiraba me dijera,</w:t>
      </w:r>
    </w:p>
    <w:p w14:paraId="36BF2494" w14:textId="77777777" w:rsidR="00903E67" w:rsidRDefault="00903E67" w:rsidP="005636B6">
      <w:pPr>
        <w:spacing w:before="240" w:after="240"/>
      </w:pPr>
      <w:r>
        <w:t>yo fui contigo tan benevolente</w:t>
      </w:r>
    </w:p>
    <w:p w14:paraId="5DEB0F8A" w14:textId="77777777" w:rsidR="00903E67" w:rsidRDefault="00903E67" w:rsidP="005636B6">
      <w:pPr>
        <w:spacing w:before="240" w:after="240"/>
      </w:pPr>
      <w:r>
        <w:t>como nunca con alguien que no has visto,</w:t>
      </w:r>
    </w:p>
    <w:p w14:paraId="1DC00FCE" w14:textId="77777777" w:rsidR="00903E67" w:rsidRDefault="00903E67" w:rsidP="005636B6">
      <w:pPr>
        <w:spacing w:before="240" w:after="240"/>
      </w:pPr>
      <w:r>
        <w:t>y esta escalera me parece corta.</w:t>
      </w:r>
    </w:p>
    <w:p w14:paraId="6C2B102D" w14:textId="77777777" w:rsidR="00903E67" w:rsidRDefault="00903E67" w:rsidP="005636B6">
      <w:pPr>
        <w:spacing w:before="240" w:after="240"/>
      </w:pPr>
      <w:r>
        <w:lastRenderedPageBreak/>
        <w:t>Pero dime, y perdona como amigo</w:t>
      </w:r>
    </w:p>
    <w:p w14:paraId="4B186CFB" w14:textId="77777777" w:rsidR="00903E67" w:rsidRDefault="00903E67" w:rsidP="005636B6">
      <w:pPr>
        <w:spacing w:before="240" w:after="240"/>
      </w:pPr>
      <w:r>
        <w:t>si excesiva confianza alarga el freno,</w:t>
      </w:r>
    </w:p>
    <w:p w14:paraId="0319C2E9" w14:textId="77777777" w:rsidR="00903E67" w:rsidRDefault="00903E67" w:rsidP="005636B6">
      <w:pPr>
        <w:spacing w:before="240" w:after="240"/>
      </w:pPr>
      <w:r>
        <w:t>y como amigo explícame la causa:</w:t>
      </w:r>
    </w:p>
    <w:p w14:paraId="0E572370" w14:textId="77777777" w:rsidR="00903E67" w:rsidRDefault="00903E67" w:rsidP="005636B6">
      <w:pPr>
        <w:spacing w:before="240" w:after="240"/>
      </w:pPr>
      <w:r>
        <w:t>cómo pudo encontrar dentro de ti</w:t>
      </w:r>
    </w:p>
    <w:p w14:paraId="3FF73B68" w14:textId="77777777" w:rsidR="00903E67" w:rsidRDefault="00903E67" w:rsidP="005636B6">
      <w:pPr>
        <w:spacing w:before="240" w:after="240"/>
      </w:pPr>
      <w:r>
        <w:t>un sitio la avaricia, junto a tanto</w:t>
      </w:r>
    </w:p>
    <w:p w14:paraId="0AAEECB6" w14:textId="77777777" w:rsidR="00903E67" w:rsidRDefault="00903E67" w:rsidP="005636B6">
      <w:pPr>
        <w:spacing w:before="240" w:after="240"/>
      </w:pPr>
      <w:r>
        <w:t>saber que por estudios poseías?»</w:t>
      </w:r>
    </w:p>
    <w:p w14:paraId="73BBB31E" w14:textId="77777777" w:rsidR="00903E67" w:rsidRDefault="00903E67" w:rsidP="005636B6">
      <w:pPr>
        <w:spacing w:before="240" w:after="240"/>
      </w:pPr>
      <w:r>
        <w:t>A Estacio estas palabras le causaron</w:t>
      </w:r>
    </w:p>
    <w:p w14:paraId="02D37E2A" w14:textId="77777777" w:rsidR="00903E67" w:rsidRDefault="00903E67" w:rsidP="005636B6">
      <w:pPr>
        <w:spacing w:before="240" w:after="240"/>
      </w:pPr>
      <w:r>
        <w:t>primero una sonrisa, luego dijo:</w:t>
      </w:r>
    </w:p>
    <w:p w14:paraId="069BB2E8" w14:textId="77777777" w:rsidR="00903E67" w:rsidRDefault="00903E67" w:rsidP="005636B6">
      <w:pPr>
        <w:spacing w:before="240" w:after="240"/>
      </w:pPr>
      <w:r>
        <w:t>«Me prueba tu cariño lo que dices.</w:t>
      </w:r>
    </w:p>
    <w:p w14:paraId="1E2B10C1" w14:textId="77777777" w:rsidR="00903E67" w:rsidRDefault="00903E67" w:rsidP="005636B6">
      <w:pPr>
        <w:spacing w:before="240" w:after="240"/>
      </w:pPr>
      <w:r>
        <w:t>En verdad muchas veces pasan cosas</w:t>
      </w:r>
    </w:p>
    <w:p w14:paraId="752E757F" w14:textId="77777777" w:rsidR="00903E67" w:rsidRDefault="00903E67" w:rsidP="005636B6">
      <w:pPr>
        <w:spacing w:before="240" w:after="240"/>
      </w:pPr>
      <w:r>
        <w:t>que dan materia falsa a nuestras dudas,</w:t>
      </w:r>
    </w:p>
    <w:p w14:paraId="125E7F57" w14:textId="77777777" w:rsidR="00903E67" w:rsidRDefault="00903E67" w:rsidP="005636B6">
      <w:pPr>
        <w:spacing w:before="240" w:after="240"/>
      </w:pPr>
      <w:r>
        <w:t>porque la causa cierta está escondida.</w:t>
      </w:r>
    </w:p>
    <w:p w14:paraId="4E47E194" w14:textId="77777777" w:rsidR="00903E67" w:rsidRDefault="00903E67" w:rsidP="005636B6">
      <w:pPr>
        <w:spacing w:before="240" w:after="240"/>
      </w:pPr>
      <w:r>
        <w:t>Tu pregunta me muestra que pensabas</w:t>
      </w:r>
    </w:p>
    <w:p w14:paraId="36A5D4B7" w14:textId="77777777" w:rsidR="00903E67" w:rsidRDefault="00903E67" w:rsidP="005636B6">
      <w:pPr>
        <w:spacing w:before="240" w:after="240"/>
      </w:pPr>
      <w:r>
        <w:t>que en la otra vida hubiera sido avaro,</w:t>
      </w:r>
    </w:p>
    <w:p w14:paraId="12DE442E" w14:textId="77777777" w:rsidR="00903E67" w:rsidRDefault="00903E67" w:rsidP="005636B6">
      <w:pPr>
        <w:spacing w:before="240" w:after="240"/>
      </w:pPr>
      <w:r>
        <w:t>acaso pues me viste en aquel círculo.</w:t>
      </w:r>
    </w:p>
    <w:p w14:paraId="73EA4810" w14:textId="77777777" w:rsidR="00903E67" w:rsidRDefault="00903E67" w:rsidP="005636B6">
      <w:pPr>
        <w:spacing w:before="240" w:after="240"/>
      </w:pPr>
      <w:r>
        <w:t>Sabe pues que alejado de avaricia</w:t>
      </w:r>
    </w:p>
    <w:p w14:paraId="7DDB8638" w14:textId="77777777" w:rsidR="00903E67" w:rsidRDefault="00903E67" w:rsidP="005636B6">
      <w:pPr>
        <w:spacing w:before="240" w:after="240"/>
      </w:pPr>
      <w:r>
        <w:t>fui demasiado; y esta desmesura</w:t>
      </w:r>
    </w:p>
    <w:p w14:paraId="69B90EA6" w14:textId="77777777" w:rsidR="00903E67" w:rsidRDefault="00903E67" w:rsidP="005636B6">
      <w:pPr>
        <w:spacing w:before="240" w:after="240"/>
      </w:pPr>
      <w:r>
        <w:t>miles de lunas castigada ha sido.</w:t>
      </w:r>
    </w:p>
    <w:p w14:paraId="7B73DD54" w14:textId="77777777" w:rsidR="00903E67" w:rsidRDefault="00903E67" w:rsidP="005636B6">
      <w:pPr>
        <w:spacing w:before="240" w:after="240"/>
      </w:pPr>
      <w:r>
        <w:t>Y si el rumbo no hubiese enderezado,</w:t>
      </w:r>
    </w:p>
    <w:p w14:paraId="26FED65B" w14:textId="77777777" w:rsidR="00903E67" w:rsidRDefault="00903E67" w:rsidP="005636B6">
      <w:pPr>
        <w:spacing w:before="240" w:after="240"/>
      </w:pPr>
      <w:r>
        <w:lastRenderedPageBreak/>
        <w:t>al comprender allí donde escribías,</w:t>
      </w:r>
    </w:p>
    <w:p w14:paraId="197217D5" w14:textId="77777777" w:rsidR="00903E67" w:rsidRDefault="00903E67" w:rsidP="005636B6">
      <w:pPr>
        <w:spacing w:before="240" w:after="240"/>
      </w:pPr>
      <w:r>
        <w:t>casi irritado con el ser del hombre,</w:t>
      </w:r>
    </w:p>
    <w:p w14:paraId="490917C0" w14:textId="77777777" w:rsidR="00903E67" w:rsidRDefault="00903E67" w:rsidP="005636B6">
      <w:pPr>
        <w:spacing w:before="240" w:after="240"/>
      </w:pPr>
      <w:r>
        <w:t>«¿Por dónde no conduces tú, maldita</w:t>
      </w:r>
    </w:p>
    <w:p w14:paraId="7CE104A0" w14:textId="77777777" w:rsidR="00903E67" w:rsidRDefault="00903E67" w:rsidP="005636B6">
      <w:pPr>
        <w:spacing w:before="240" w:after="240"/>
      </w:pPr>
      <w:r>
        <w:t>hambre de oro, el afán de los mortales?»</w:t>
      </w:r>
    </w:p>
    <w:p w14:paraId="5F7B7332" w14:textId="77777777" w:rsidR="00903E67" w:rsidRDefault="00903E67" w:rsidP="005636B6">
      <w:pPr>
        <w:spacing w:before="240" w:after="240"/>
      </w:pPr>
      <w:r>
        <w:t>en los tristes torneos diera vueltas.</w:t>
      </w:r>
    </w:p>
    <w:p w14:paraId="1DFF35C9" w14:textId="77777777" w:rsidR="00903E67" w:rsidRDefault="00903E67" w:rsidP="005636B6">
      <w:pPr>
        <w:spacing w:before="240" w:after="240"/>
      </w:pPr>
      <w:r>
        <w:t>Supe entonces que mucho abrir las alas</w:t>
      </w:r>
    </w:p>
    <w:p w14:paraId="62BF13B8" w14:textId="77777777" w:rsidR="00903E67" w:rsidRDefault="00903E67" w:rsidP="005636B6">
      <w:pPr>
        <w:spacing w:before="240" w:after="240"/>
      </w:pPr>
      <w:r>
        <w:t>puede gastar las manos, y de esa</w:t>
      </w:r>
    </w:p>
    <w:p w14:paraId="5764606B" w14:textId="77777777" w:rsidR="00903E67" w:rsidRDefault="00903E67" w:rsidP="005636B6">
      <w:pPr>
        <w:spacing w:before="240" w:after="240"/>
      </w:pPr>
      <w:r>
        <w:t>falta me arrepentí cual de las otras.</w:t>
      </w:r>
    </w:p>
    <w:p w14:paraId="40D3DC43" w14:textId="77777777" w:rsidR="00903E67" w:rsidRDefault="00903E67" w:rsidP="005636B6">
      <w:pPr>
        <w:spacing w:before="240" w:after="240"/>
      </w:pPr>
      <w:r>
        <w:t>¿Cuántos renacerán todos pelados</w:t>
      </w:r>
    </w:p>
    <w:p w14:paraId="1AB5C5B1" w14:textId="77777777" w:rsidR="00903E67" w:rsidRDefault="00903E67" w:rsidP="005636B6">
      <w:pPr>
        <w:spacing w:before="240" w:after="240"/>
      </w:pPr>
      <w:r>
        <w:t>por ignorancia, pues quien peca en esto,</w:t>
      </w:r>
    </w:p>
    <w:p w14:paraId="4A6DD87D" w14:textId="77777777" w:rsidR="00903E67" w:rsidRDefault="00903E67" w:rsidP="005636B6">
      <w:pPr>
        <w:spacing w:before="240" w:after="240"/>
      </w:pPr>
      <w:r>
        <w:t>ni en vida, ni al extremo se arrepiente?</w:t>
      </w:r>
    </w:p>
    <w:p w14:paraId="73170E4C" w14:textId="77777777" w:rsidR="00903E67" w:rsidRDefault="00903E67" w:rsidP="005636B6">
      <w:pPr>
        <w:spacing w:before="240" w:after="240"/>
      </w:pPr>
      <w:r>
        <w:t>Y sabrás que la culpa que replica,</w:t>
      </w:r>
    </w:p>
    <w:p w14:paraId="568C601C" w14:textId="77777777" w:rsidR="00903E67" w:rsidRDefault="00903E67" w:rsidP="005636B6">
      <w:pPr>
        <w:spacing w:before="240" w:after="240"/>
      </w:pPr>
      <w:r>
        <w:t>y diametral se opone a algún pecado,</w:t>
      </w:r>
    </w:p>
    <w:p w14:paraId="624FFE97" w14:textId="77777777" w:rsidR="00903E67" w:rsidRDefault="00903E67" w:rsidP="005636B6">
      <w:pPr>
        <w:spacing w:before="240" w:after="240"/>
      </w:pPr>
      <w:r>
        <w:t>juntamente con él su verdor seca;</w:t>
      </w:r>
    </w:p>
    <w:p w14:paraId="31E6E0B1" w14:textId="77777777" w:rsidR="00903E67" w:rsidRDefault="00903E67" w:rsidP="005636B6">
      <w:pPr>
        <w:spacing w:before="240" w:after="240"/>
      </w:pPr>
      <w:r>
        <w:t>por lo cual si con esa gente estuve</w:t>
      </w:r>
    </w:p>
    <w:p w14:paraId="0146A71E" w14:textId="77777777" w:rsidR="00903E67" w:rsidRDefault="00903E67" w:rsidP="005636B6">
      <w:pPr>
        <w:spacing w:before="240" w:after="240"/>
      </w:pPr>
      <w:r>
        <w:t>que llora la avaricia, por purgarme</w:t>
      </w:r>
    </w:p>
    <w:p w14:paraId="0E85E1F3" w14:textId="77777777" w:rsidR="00903E67" w:rsidRDefault="00903E67" w:rsidP="005636B6">
      <w:pPr>
        <w:spacing w:before="240" w:after="240"/>
      </w:pPr>
      <w:r>
        <w:t>justo de lo contrario me encontraba.»</w:t>
      </w:r>
    </w:p>
    <w:p w14:paraId="4139D5A9" w14:textId="77777777" w:rsidR="00903E67" w:rsidRDefault="00903E67" w:rsidP="005636B6">
      <w:pPr>
        <w:spacing w:before="240" w:after="240"/>
      </w:pPr>
      <w:r>
        <w:t>«Cuando contaste las peleas crueles</w:t>
      </w:r>
    </w:p>
    <w:p w14:paraId="62C68414" w14:textId="77777777" w:rsidR="00903E67" w:rsidRDefault="00903E67" w:rsidP="005636B6">
      <w:pPr>
        <w:spacing w:before="240" w:after="240"/>
      </w:pPr>
      <w:r>
        <w:t>de la doble tristeza de Yocasta</w:t>
      </w:r>
    </w:p>
    <w:p w14:paraId="74C5E6F4" w14:textId="77777777" w:rsidR="00903E67" w:rsidRDefault="00903E67" w:rsidP="005636B6">
      <w:pPr>
        <w:spacing w:before="240" w:after="240"/>
      </w:pPr>
      <w:r>
        <w:lastRenderedPageBreak/>
        <w:t>-dijo el cantor de bucólicos versos-</w:t>
      </w:r>
    </w:p>
    <w:p w14:paraId="673A09DC" w14:textId="77777777" w:rsidR="00903E67" w:rsidRDefault="00903E67" w:rsidP="005636B6">
      <w:pPr>
        <w:spacing w:before="240" w:after="240"/>
      </w:pPr>
      <w:r>
        <w:t>por aquello que te inspirara Clío,</w:t>
      </w:r>
    </w:p>
    <w:p w14:paraId="38993A6D" w14:textId="77777777" w:rsidR="00903E67" w:rsidRDefault="00903E67" w:rsidP="005636B6">
      <w:pPr>
        <w:spacing w:before="240" w:after="240"/>
      </w:pPr>
      <w:r>
        <w:t>no parece que fueses todavía</w:t>
      </w:r>
    </w:p>
    <w:p w14:paraId="69634AF3" w14:textId="77777777" w:rsidR="00903E67" w:rsidRDefault="00903E67" w:rsidP="005636B6">
      <w:pPr>
        <w:spacing w:before="240" w:after="240"/>
      </w:pPr>
      <w:r>
        <w:t>fiel a la fe sin la que el bien no basta.</w:t>
      </w:r>
    </w:p>
    <w:p w14:paraId="213F46F0" w14:textId="77777777" w:rsidR="00903E67" w:rsidRDefault="00903E67" w:rsidP="005636B6">
      <w:pPr>
        <w:spacing w:before="240" w:after="240"/>
      </w:pPr>
      <w:r>
        <w:t>Si esto es así, ¿qué sol, qué luminarias,</w:t>
      </w:r>
    </w:p>
    <w:p w14:paraId="139125EE" w14:textId="77777777" w:rsidR="00903E67" w:rsidRDefault="00903E67" w:rsidP="005636B6">
      <w:pPr>
        <w:spacing w:before="240" w:after="240"/>
      </w:pPr>
      <w:r>
        <w:t>disipando la sombra, enderezaron</w:t>
      </w:r>
    </w:p>
    <w:p w14:paraId="4268CC8A" w14:textId="77777777" w:rsidR="00903E67" w:rsidRDefault="00903E67" w:rsidP="005636B6">
      <w:pPr>
        <w:spacing w:before="240" w:after="240"/>
      </w:pPr>
      <w:r>
        <w:t>detrás del pescador luego tus velas?»</w:t>
      </w:r>
    </w:p>
    <w:p w14:paraId="497BA2FF" w14:textId="77777777" w:rsidR="00903E67" w:rsidRDefault="00903E67" w:rsidP="005636B6">
      <w:pPr>
        <w:spacing w:before="240" w:after="240"/>
      </w:pPr>
      <w:r>
        <w:t>Y aquél a éste: «Tú me dirigiste</w:t>
      </w:r>
    </w:p>
    <w:p w14:paraId="2728FAD0" w14:textId="77777777" w:rsidR="00903E67" w:rsidRDefault="00903E67" w:rsidP="005636B6">
      <w:pPr>
        <w:spacing w:before="240" w:after="240"/>
      </w:pPr>
      <w:r>
        <w:t>a beber en las grutas del Parnaso;</w:t>
      </w:r>
    </w:p>
    <w:p w14:paraId="6A2ABFCC" w14:textId="77777777" w:rsidR="00903E67" w:rsidRDefault="00903E67" w:rsidP="005636B6">
      <w:pPr>
        <w:spacing w:before="240" w:after="240"/>
      </w:pPr>
      <w:r>
        <w:t>y luego junto a Dios me iluminaste.</w:t>
      </w:r>
    </w:p>
    <w:p w14:paraId="050CE4D5" w14:textId="77777777" w:rsidR="00903E67" w:rsidRDefault="00903E67" w:rsidP="005636B6">
      <w:pPr>
        <w:spacing w:before="240" w:after="240"/>
      </w:pPr>
      <w:r>
        <w:t>Hiciste como aquél que va de noche</w:t>
      </w:r>
    </w:p>
    <w:p w14:paraId="5AB36C2F" w14:textId="77777777" w:rsidR="00903E67" w:rsidRDefault="00903E67" w:rsidP="005636B6">
      <w:pPr>
        <w:spacing w:before="240" w:after="240"/>
      </w:pPr>
      <w:r>
        <w:t>con una luz detrás, que a él no le sirve,</w:t>
      </w:r>
    </w:p>
    <w:p w14:paraId="304A38BE" w14:textId="77777777" w:rsidR="00903E67" w:rsidRDefault="00903E67" w:rsidP="005636B6">
      <w:pPr>
        <w:spacing w:before="240" w:after="240"/>
      </w:pPr>
      <w:r>
        <w:t>mas hace tras de sí a la gente sabia,</w:t>
      </w:r>
    </w:p>
    <w:p w14:paraId="2A6F998E" w14:textId="77777777" w:rsidR="00903E67" w:rsidRDefault="00903E67" w:rsidP="005636B6">
      <w:pPr>
        <w:spacing w:before="240" w:after="240"/>
      </w:pPr>
      <w:r>
        <w:t>cuando dijiste: «El siglo se renueva,</w:t>
      </w:r>
    </w:p>
    <w:p w14:paraId="1662AFD6" w14:textId="77777777" w:rsidR="00903E67" w:rsidRDefault="00903E67" w:rsidP="005636B6">
      <w:pPr>
        <w:spacing w:before="240" w:after="240"/>
      </w:pPr>
      <w:r>
        <w:t>y el primer tiempo y la justicia vuelven,</w:t>
      </w:r>
    </w:p>
    <w:p w14:paraId="630050A6" w14:textId="77777777" w:rsidR="00903E67" w:rsidRDefault="00903E67" w:rsidP="005636B6">
      <w:pPr>
        <w:spacing w:before="240" w:after="240"/>
      </w:pPr>
      <w:r>
        <w:t>nueva progenie de los cielos baja.»</w:t>
      </w:r>
    </w:p>
    <w:p w14:paraId="1E22DB14" w14:textId="77777777" w:rsidR="00903E67" w:rsidRDefault="00903E67" w:rsidP="005636B6">
      <w:pPr>
        <w:spacing w:before="240" w:after="240"/>
      </w:pPr>
      <w:r>
        <w:t>Por ti poeta fui, por ti cristiano:</w:t>
      </w:r>
    </w:p>
    <w:p w14:paraId="3A3B61E3" w14:textId="77777777" w:rsidR="00903E67" w:rsidRDefault="00903E67" w:rsidP="005636B6">
      <w:pPr>
        <w:spacing w:before="240" w:after="240"/>
      </w:pPr>
      <w:r>
        <w:t>mas para ver mejor lo que dibujo,</w:t>
      </w:r>
    </w:p>
    <w:p w14:paraId="13271038" w14:textId="77777777" w:rsidR="00903E67" w:rsidRDefault="00903E67" w:rsidP="005636B6">
      <w:pPr>
        <w:spacing w:before="240" w:after="240"/>
      </w:pPr>
      <w:r>
        <w:t>para darle color la mano extiendo.</w:t>
      </w:r>
    </w:p>
    <w:p w14:paraId="5CA5E426" w14:textId="77777777" w:rsidR="00903E67" w:rsidRDefault="00903E67" w:rsidP="005636B6">
      <w:pPr>
        <w:spacing w:before="240" w:after="240"/>
      </w:pPr>
      <w:r>
        <w:lastRenderedPageBreak/>
        <w:t>Preñado estaba el mundo todo entero</w:t>
      </w:r>
    </w:p>
    <w:p w14:paraId="632E5B4C" w14:textId="77777777" w:rsidR="00903E67" w:rsidRDefault="00903E67" w:rsidP="005636B6">
      <w:pPr>
        <w:spacing w:before="240" w:after="240"/>
      </w:pPr>
      <w:r>
        <w:t>de la fe verdadera, que sembraron</w:t>
      </w:r>
    </w:p>
    <w:p w14:paraId="0471561E" w14:textId="77777777" w:rsidR="00903E67" w:rsidRDefault="00903E67" w:rsidP="005636B6">
      <w:pPr>
        <w:spacing w:before="240" w:after="240"/>
      </w:pPr>
      <w:r>
        <w:t>los mensajeros del eterno reino,</w:t>
      </w:r>
    </w:p>
    <w:p w14:paraId="0B0178C5" w14:textId="77777777" w:rsidR="00903E67" w:rsidRDefault="00903E67" w:rsidP="005636B6">
      <w:pPr>
        <w:spacing w:before="240" w:after="240"/>
      </w:pPr>
      <w:r>
        <w:t>y tus palabras que antes he citado</w:t>
      </w:r>
    </w:p>
    <w:p w14:paraId="5282D610" w14:textId="77777777" w:rsidR="00903E67" w:rsidRDefault="00903E67" w:rsidP="005636B6">
      <w:pPr>
        <w:spacing w:before="240" w:after="240"/>
      </w:pPr>
      <w:r>
        <w:t>con las prédicas nuevas concordaban;</w:t>
      </w:r>
    </w:p>
    <w:p w14:paraId="005AFC02" w14:textId="77777777" w:rsidR="00903E67" w:rsidRDefault="00903E67" w:rsidP="005636B6">
      <w:pPr>
        <w:spacing w:before="240" w:after="240"/>
      </w:pPr>
      <w:r>
        <w:t>y tomé por costumbre el visitarles.</w:t>
      </w:r>
    </w:p>
    <w:p w14:paraId="3D82842F" w14:textId="77777777" w:rsidR="00903E67" w:rsidRDefault="00903E67" w:rsidP="005636B6">
      <w:pPr>
        <w:spacing w:before="240" w:after="240"/>
      </w:pPr>
      <w:r>
        <w:t>Tan santos luego fueron pareciendo,</w:t>
      </w:r>
    </w:p>
    <w:p w14:paraId="5315E667" w14:textId="77777777" w:rsidR="00903E67" w:rsidRDefault="00903E67" w:rsidP="005636B6">
      <w:pPr>
        <w:spacing w:before="240" w:after="240"/>
      </w:pPr>
      <w:r>
        <w:t>que en la persecución de Domiciano,</w:t>
      </w:r>
    </w:p>
    <w:p w14:paraId="0A34D1CA" w14:textId="77777777" w:rsidR="00903E67" w:rsidRDefault="00903E67" w:rsidP="005636B6">
      <w:pPr>
        <w:spacing w:before="240" w:after="240"/>
      </w:pPr>
      <w:r>
        <w:t>sin mis lágrimas ellos no lloraban;</w:t>
      </w:r>
    </w:p>
    <w:p w14:paraId="2760FA17" w14:textId="77777777" w:rsidR="00903E67" w:rsidRDefault="00903E67" w:rsidP="005636B6">
      <w:pPr>
        <w:spacing w:before="240" w:after="240"/>
      </w:pPr>
      <w:r>
        <w:t>y mientras que en mi mano hacerlo estuvo</w:t>
      </w:r>
    </w:p>
    <w:p w14:paraId="4E6717AD" w14:textId="77777777" w:rsidR="00903E67" w:rsidRDefault="00903E67" w:rsidP="005636B6">
      <w:pPr>
        <w:spacing w:before="240" w:after="240"/>
      </w:pPr>
      <w:r>
        <w:t>les ayudaba, y con sus rectas vidas</w:t>
      </w:r>
    </w:p>
    <w:p w14:paraId="64042116" w14:textId="77777777" w:rsidR="00903E67" w:rsidRDefault="00903E67" w:rsidP="005636B6">
      <w:pPr>
        <w:spacing w:before="240" w:after="240"/>
      </w:pPr>
      <w:r>
        <w:t>me hicieron despreciar toda otra secta.</w:t>
      </w:r>
    </w:p>
    <w:p w14:paraId="0D762FA6" w14:textId="77777777" w:rsidR="00903E67" w:rsidRDefault="00903E67" w:rsidP="005636B6">
      <w:pPr>
        <w:spacing w:before="240" w:after="240"/>
      </w:pPr>
      <w:r>
        <w:t>Y antes de poetizar sobre los griegos</w:t>
      </w:r>
    </w:p>
    <w:p w14:paraId="0A0EA0F1" w14:textId="77777777" w:rsidR="00903E67" w:rsidRDefault="00903E67" w:rsidP="005636B6">
      <w:pPr>
        <w:spacing w:before="240" w:after="240"/>
      </w:pPr>
      <w:r>
        <w:t>y sobre Tebas, tuve mi bautismo;</w:t>
      </w:r>
    </w:p>
    <w:p w14:paraId="6E40E26A" w14:textId="77777777" w:rsidR="00903E67" w:rsidRDefault="00903E67" w:rsidP="005636B6">
      <w:pPr>
        <w:spacing w:before="240" w:after="240"/>
      </w:pPr>
      <w:r>
        <w:t>pero por miedo fui un cristiano oculto,</w:t>
      </w:r>
    </w:p>
    <w:p w14:paraId="4A3AE46F" w14:textId="77777777" w:rsidR="00903E67" w:rsidRDefault="00903E67" w:rsidP="005636B6">
      <w:pPr>
        <w:spacing w:before="240" w:after="240"/>
      </w:pPr>
      <w:r>
        <w:t>mostrándome pagano mucho tiempo;</w:t>
      </w:r>
    </w:p>
    <w:p w14:paraId="505A4DC4" w14:textId="77777777" w:rsidR="00903E67" w:rsidRDefault="00903E67" w:rsidP="005636B6">
      <w:pPr>
        <w:spacing w:before="240" w:after="240"/>
      </w:pPr>
      <w:r>
        <w:t>y esa tibieza en el recinto cuarto</w:t>
      </w:r>
    </w:p>
    <w:p w14:paraId="33663112" w14:textId="77777777" w:rsidR="00903E67" w:rsidRDefault="00903E67" w:rsidP="005636B6">
      <w:pPr>
        <w:spacing w:before="240" w:after="240"/>
      </w:pPr>
      <w:r>
        <w:t>me recluyó por más de cuatro siglos.</w:t>
      </w:r>
    </w:p>
    <w:p w14:paraId="72754359" w14:textId="77777777" w:rsidR="00903E67" w:rsidRDefault="00903E67" w:rsidP="005636B6">
      <w:pPr>
        <w:spacing w:before="240" w:after="240"/>
      </w:pPr>
      <w:r>
        <w:t>Tú pues, que ya este velo has levantado</w:t>
      </w:r>
    </w:p>
    <w:p w14:paraId="17A595EF" w14:textId="77777777" w:rsidR="00903E67" w:rsidRDefault="00903E67" w:rsidP="005636B6">
      <w:pPr>
        <w:spacing w:before="240" w:after="240"/>
      </w:pPr>
      <w:r>
        <w:lastRenderedPageBreak/>
        <w:t>que me escondía cuanto bien he dicho,</w:t>
      </w:r>
    </w:p>
    <w:p w14:paraId="4675BB2E" w14:textId="77777777" w:rsidR="00903E67" w:rsidRDefault="00903E67" w:rsidP="005636B6">
      <w:pPr>
        <w:spacing w:before="240" w:after="240"/>
      </w:pPr>
      <w:r>
        <w:t>mientras que de subir nos ocupamos,</w:t>
      </w:r>
    </w:p>
    <w:p w14:paraId="2D9AA6E2" w14:textId="77777777" w:rsidR="00903E67" w:rsidRDefault="00903E67" w:rsidP="005636B6">
      <w:pPr>
        <w:spacing w:before="240" w:after="240"/>
      </w:pPr>
      <w:r>
        <w:t>dónde está, dime, aquel Terencia antiguo,</w:t>
      </w:r>
    </w:p>
    <w:p w14:paraId="2100F768" w14:textId="77777777" w:rsidR="00903E67" w:rsidRDefault="00903E67" w:rsidP="005636B6">
      <w:pPr>
        <w:spacing w:before="240" w:after="240"/>
      </w:pPr>
      <w:r>
        <w:t>Varrón, Plauto, Cecilio, si lo sabes:</w:t>
      </w:r>
    </w:p>
    <w:p w14:paraId="3D201950" w14:textId="77777777" w:rsidR="00903E67" w:rsidRDefault="00903E67" w:rsidP="005636B6">
      <w:pPr>
        <w:spacing w:before="240" w:after="240"/>
      </w:pPr>
      <w:r>
        <w:t>y si están condenados y en qué círculo.»</w:t>
      </w:r>
    </w:p>
    <w:p w14:paraId="1377E550" w14:textId="77777777" w:rsidR="00903E67" w:rsidRDefault="00903E67" w:rsidP="005636B6">
      <w:pPr>
        <w:spacing w:before="240" w:after="240"/>
      </w:pPr>
      <w:r>
        <w:t>Esos y Persio, y yo, y bastantes otros</w:t>
      </w:r>
    </w:p>
    <w:p w14:paraId="79A4D9F8" w14:textId="77777777" w:rsidR="00903E67" w:rsidRDefault="00903E67" w:rsidP="005636B6">
      <w:pPr>
        <w:spacing w:before="240" w:after="240"/>
      </w:pPr>
      <w:r>
        <w:t>-le respondió- se encuentran con el Griego</w:t>
      </w:r>
    </w:p>
    <w:p w14:paraId="444AE9DE" w14:textId="77777777" w:rsidR="00903E67" w:rsidRDefault="00903E67" w:rsidP="005636B6">
      <w:pPr>
        <w:spacing w:before="240" w:after="240"/>
      </w:pPr>
      <w:r>
        <w:t>a quien las musas más amamantaron,</w:t>
      </w:r>
    </w:p>
    <w:p w14:paraId="08FABD59" w14:textId="77777777" w:rsidR="00903E67" w:rsidRDefault="00903E67" w:rsidP="005636B6">
      <w:pPr>
        <w:spacing w:before="240" w:after="240"/>
      </w:pPr>
      <w:r>
        <w:t>en el primer recinto de la cárcel;</w:t>
      </w:r>
    </w:p>
    <w:p w14:paraId="163EAEB1" w14:textId="77777777" w:rsidR="00903E67" w:rsidRDefault="00903E67" w:rsidP="005636B6">
      <w:pPr>
        <w:spacing w:before="240" w:after="240"/>
      </w:pPr>
      <w:r>
        <w:t>y hablarnos muchas veces de aquel monte</w:t>
      </w:r>
    </w:p>
    <w:p w14:paraId="7DC067FB" w14:textId="77777777" w:rsidR="00903E67" w:rsidRDefault="00903E67" w:rsidP="005636B6">
      <w:pPr>
        <w:spacing w:before="240" w:after="240"/>
      </w:pPr>
      <w:r>
        <w:t>donde nuestras nodrizas se hallan siempre.</w:t>
      </w:r>
    </w:p>
    <w:p w14:paraId="5962046A" w14:textId="77777777" w:rsidR="00903E67" w:rsidRDefault="00903E67" w:rsidP="005636B6">
      <w:pPr>
        <w:spacing w:before="240" w:after="240"/>
      </w:pPr>
      <w:r>
        <w:t>También están Simónides y Eurípides,</w:t>
      </w:r>
    </w:p>
    <w:p w14:paraId="205036A5" w14:textId="77777777" w:rsidR="00903E67" w:rsidRDefault="00903E67" w:rsidP="005636B6">
      <w:pPr>
        <w:spacing w:before="240" w:after="240"/>
      </w:pPr>
      <w:r>
        <w:t>Antifonte, Agatón y muchos otros</w:t>
      </w:r>
    </w:p>
    <w:p w14:paraId="404D0D24" w14:textId="77777777" w:rsidR="00903E67" w:rsidRDefault="00903E67" w:rsidP="005636B6">
      <w:pPr>
        <w:spacing w:before="240" w:after="240"/>
      </w:pPr>
      <w:r>
        <w:t>griegos que de laureles se coronan.</w:t>
      </w:r>
    </w:p>
    <w:p w14:paraId="66FDF691" w14:textId="77777777" w:rsidR="00903E67" w:rsidRDefault="00903E67" w:rsidP="005636B6">
      <w:pPr>
        <w:spacing w:before="240" w:after="240"/>
      </w:pPr>
      <w:r>
        <w:t>Allí se ven aquellas gentes tuyas,</w:t>
      </w:r>
    </w:p>
    <w:p w14:paraId="37E9065F" w14:textId="77777777" w:rsidR="00903E67" w:rsidRDefault="00903E67" w:rsidP="005636B6">
      <w:pPr>
        <w:spacing w:before="240" w:after="240"/>
      </w:pPr>
      <w:r>
        <w:t>Antígona, Deífile y Argía</w:t>
      </w:r>
    </w:p>
    <w:p w14:paraId="01A6415C" w14:textId="77777777" w:rsidR="00903E67" w:rsidRDefault="00903E67" w:rsidP="005636B6">
      <w:pPr>
        <w:spacing w:before="240" w:after="240"/>
      </w:pPr>
      <w:r>
        <w:t>y así como lo fue de triste, a Ismene.</w:t>
      </w:r>
    </w:p>
    <w:p w14:paraId="6226078A" w14:textId="77777777" w:rsidR="00903E67" w:rsidRDefault="00903E67" w:rsidP="005636B6">
      <w:pPr>
        <w:spacing w:before="240" w:after="240"/>
      </w:pPr>
      <w:r>
        <w:t>Vemos a aquella que mostró Langía,</w:t>
      </w:r>
    </w:p>
    <w:p w14:paraId="67FC1DE9" w14:textId="77777777" w:rsidR="00903E67" w:rsidRDefault="00903E67" w:rsidP="005636B6">
      <w:pPr>
        <w:spacing w:before="240" w:after="240"/>
      </w:pPr>
      <w:r>
        <w:t>a Tetis y la hija de Tiresias,</w:t>
      </w:r>
    </w:p>
    <w:p w14:paraId="4E1464B6" w14:textId="77777777" w:rsidR="00903E67" w:rsidRDefault="00903E67" w:rsidP="005636B6">
      <w:pPr>
        <w:spacing w:before="240" w:after="240"/>
      </w:pPr>
      <w:r>
        <w:lastRenderedPageBreak/>
        <w:t>y a Deidamia con todos sus hermanos.»</w:t>
      </w:r>
    </w:p>
    <w:p w14:paraId="7F6877A0" w14:textId="77777777" w:rsidR="00903E67" w:rsidRDefault="00903E67" w:rsidP="005636B6">
      <w:pPr>
        <w:spacing w:before="240" w:after="240"/>
      </w:pPr>
      <w:r>
        <w:t>Ya se callaban ambos dos poetas,</w:t>
      </w:r>
    </w:p>
    <w:p w14:paraId="65C22956" w14:textId="77777777" w:rsidR="00903E67" w:rsidRDefault="00903E67" w:rsidP="005636B6">
      <w:pPr>
        <w:spacing w:before="240" w:after="240"/>
      </w:pPr>
      <w:r>
        <w:t>de nuevo atentos a mirar en torno,</w:t>
      </w:r>
    </w:p>
    <w:p w14:paraId="64B8BDF4" w14:textId="77777777" w:rsidR="00903E67" w:rsidRDefault="00903E67" w:rsidP="005636B6">
      <w:pPr>
        <w:spacing w:before="240" w:after="240"/>
      </w:pPr>
      <w:r>
        <w:t>ya libres de subir y de paredes;</w:t>
      </w:r>
    </w:p>
    <w:p w14:paraId="1E5C2132" w14:textId="77777777" w:rsidR="00903E67" w:rsidRDefault="00903E67" w:rsidP="005636B6">
      <w:pPr>
        <w:spacing w:before="240" w:after="240"/>
      </w:pPr>
      <w:r>
        <w:t>y habían cuatro siervas ya del día</w:t>
      </w:r>
    </w:p>
    <w:p w14:paraId="4F722FB0" w14:textId="77777777" w:rsidR="00903E67" w:rsidRDefault="00903E67" w:rsidP="005636B6">
      <w:pPr>
        <w:spacing w:before="240" w:after="240"/>
      </w:pPr>
      <w:r>
        <w:t>atrás quedado, y al timón la quinta</w:t>
      </w:r>
    </w:p>
    <w:p w14:paraId="6A9C5970" w14:textId="77777777" w:rsidR="00903E67" w:rsidRDefault="00903E67" w:rsidP="005636B6">
      <w:pPr>
        <w:spacing w:before="240" w:after="240"/>
      </w:pPr>
      <w:r>
        <w:t>enderezaba a lo alto el carro ardiente,</w:t>
      </w:r>
    </w:p>
    <w:p w14:paraId="0B200A1D" w14:textId="77777777" w:rsidR="00903E67" w:rsidRDefault="00903E67" w:rsidP="005636B6">
      <w:pPr>
        <w:spacing w:before="240" w:after="240"/>
      </w:pPr>
      <w:r>
        <w:t>cuando mi guía: «Creo que hacia el borde</w:t>
      </w:r>
    </w:p>
    <w:p w14:paraId="6730A7A4" w14:textId="77777777" w:rsidR="00903E67" w:rsidRDefault="00903E67" w:rsidP="005636B6">
      <w:pPr>
        <w:spacing w:before="240" w:after="240"/>
      </w:pPr>
      <w:r>
        <w:t>volver el hombro diestro nos conviene,</w:t>
      </w:r>
    </w:p>
    <w:p w14:paraId="509C25C1" w14:textId="77777777" w:rsidR="00903E67" w:rsidRDefault="00903E67" w:rsidP="005636B6">
      <w:pPr>
        <w:spacing w:before="240" w:after="240"/>
      </w:pPr>
      <w:r>
        <w:t>dando la vuelta al monte cual solemos. »</w:t>
      </w:r>
    </w:p>
    <w:p w14:paraId="11613B87" w14:textId="77777777" w:rsidR="00903E67" w:rsidRDefault="00903E67" w:rsidP="005636B6">
      <w:pPr>
        <w:spacing w:before="240" w:after="240"/>
      </w:pPr>
      <w:r>
        <w:t>Así fue nuestro guía la costumbre,</w:t>
      </w:r>
    </w:p>
    <w:p w14:paraId="5A35586C" w14:textId="77777777" w:rsidR="00903E67" w:rsidRDefault="00903E67" w:rsidP="005636B6">
      <w:pPr>
        <w:spacing w:before="240" w:after="240"/>
      </w:pPr>
      <w:r>
        <w:t>y emprendimos la ruta más tranquilos</w:t>
      </w:r>
    </w:p>
    <w:p w14:paraId="4B8E11C8" w14:textId="77777777" w:rsidR="00903E67" w:rsidRDefault="00903E67" w:rsidP="005636B6">
      <w:pPr>
        <w:spacing w:before="240" w:after="240"/>
      </w:pPr>
      <w:r>
        <w:t>pues lo aprobaba aquel alma tan digna.</w:t>
      </w:r>
    </w:p>
    <w:p w14:paraId="244D0ABD" w14:textId="77777777" w:rsidR="00903E67" w:rsidRDefault="00903E67" w:rsidP="005636B6">
      <w:pPr>
        <w:spacing w:before="240" w:after="240"/>
      </w:pPr>
      <w:r>
        <w:t>Ellos iban delante, y solitario</w:t>
      </w:r>
    </w:p>
    <w:p w14:paraId="3AA1A969" w14:textId="77777777" w:rsidR="00903E67" w:rsidRDefault="00903E67" w:rsidP="005636B6">
      <w:pPr>
        <w:spacing w:before="240" w:after="240"/>
      </w:pPr>
      <w:r>
        <w:t>yo detrás, escuchando sus palabras,</w:t>
      </w:r>
    </w:p>
    <w:p w14:paraId="66ECF630" w14:textId="77777777" w:rsidR="00903E67" w:rsidRDefault="00903E67" w:rsidP="005636B6">
      <w:pPr>
        <w:spacing w:before="240" w:after="240"/>
      </w:pPr>
      <w:r>
        <w:t>que en poetizar me daban su intelecto.</w:t>
      </w:r>
    </w:p>
    <w:p w14:paraId="2BAD6F7F" w14:textId="77777777" w:rsidR="00903E67" w:rsidRDefault="00903E67" w:rsidP="005636B6">
      <w:pPr>
        <w:spacing w:before="240" w:after="240"/>
      </w:pPr>
      <w:r>
        <w:t>Mas pronto rompió las dulces razones</w:t>
      </w:r>
    </w:p>
    <w:p w14:paraId="379B2FBB" w14:textId="77777777" w:rsidR="00903E67" w:rsidRDefault="00903E67" w:rsidP="005636B6">
      <w:pPr>
        <w:spacing w:before="240" w:after="240"/>
      </w:pPr>
      <w:r>
        <w:t>un árbol puesto en medio del camino,</w:t>
      </w:r>
    </w:p>
    <w:p w14:paraId="5782F58B" w14:textId="77777777" w:rsidR="00903E67" w:rsidRDefault="00903E67" w:rsidP="005636B6">
      <w:pPr>
        <w:spacing w:before="240" w:after="240"/>
      </w:pPr>
      <w:r>
        <w:t>con manzanas de olor bueno y suave;</w:t>
      </w:r>
    </w:p>
    <w:p w14:paraId="5612C2D1" w14:textId="77777777" w:rsidR="00903E67" w:rsidRDefault="00903E67" w:rsidP="005636B6">
      <w:pPr>
        <w:spacing w:before="240" w:after="240"/>
      </w:pPr>
      <w:r>
        <w:lastRenderedPageBreak/>
        <w:t>y así corno el abeto se adelgaza</w:t>
      </w:r>
    </w:p>
    <w:p w14:paraId="28C8A64B" w14:textId="77777777" w:rsidR="00903E67" w:rsidRDefault="00903E67" w:rsidP="005636B6">
      <w:pPr>
        <w:spacing w:before="240" w:after="240"/>
      </w:pPr>
      <w:r>
        <w:t>de rama en rama, aquel abajo hacía,</w:t>
      </w:r>
    </w:p>
    <w:p w14:paraId="34A040F8" w14:textId="77777777" w:rsidR="00903E67" w:rsidRDefault="00903E67" w:rsidP="005636B6">
      <w:pPr>
        <w:spacing w:before="240" w:after="240"/>
      </w:pPr>
      <w:r>
        <w:t>para que nadie, pienso, lo subiera.</w:t>
      </w:r>
    </w:p>
    <w:p w14:paraId="02E94D01" w14:textId="77777777" w:rsidR="00903E67" w:rsidRDefault="00903E67" w:rsidP="005636B6">
      <w:pPr>
        <w:spacing w:before="240" w:after="240"/>
      </w:pPr>
      <w:r>
        <w:t>Del lado en que el camino se cortaba,</w:t>
      </w:r>
    </w:p>
    <w:p w14:paraId="4B3BC9D9" w14:textId="77777777" w:rsidR="00903E67" w:rsidRDefault="00903E67" w:rsidP="005636B6">
      <w:pPr>
        <w:spacing w:before="240" w:after="240"/>
      </w:pPr>
      <w:r>
        <w:t>caía de la roca un licor claro,</w:t>
      </w:r>
    </w:p>
    <w:p w14:paraId="4FBB634C" w14:textId="77777777" w:rsidR="00903E67" w:rsidRDefault="00903E67" w:rsidP="005636B6">
      <w:pPr>
        <w:spacing w:before="240" w:after="240"/>
      </w:pPr>
      <w:r>
        <w:t>que se extendía por las hojas altas.</w:t>
      </w:r>
    </w:p>
    <w:p w14:paraId="62DD46CE" w14:textId="77777777" w:rsidR="00903E67" w:rsidRDefault="00903E67" w:rsidP="005636B6">
      <w:pPr>
        <w:spacing w:before="240" w:after="240"/>
      </w:pPr>
      <w:r>
        <w:t>Al árbol se acercaron los poetas;</w:t>
      </w:r>
    </w:p>
    <w:p w14:paraId="5DF231C3" w14:textId="77777777" w:rsidR="00903E67" w:rsidRDefault="00903E67" w:rsidP="005636B6">
      <w:pPr>
        <w:spacing w:before="240" w:after="240"/>
      </w:pPr>
      <w:r>
        <w:t>y una voz desde dentro de la fronda</w:t>
      </w:r>
    </w:p>
    <w:p w14:paraId="2F6BF961" w14:textId="77777777" w:rsidR="00903E67" w:rsidRDefault="00903E67" w:rsidP="005636B6">
      <w:pPr>
        <w:spacing w:before="240" w:after="240"/>
      </w:pPr>
      <w:r>
        <w:t>gritó: «Muy caro cuesta este alimento.»</w:t>
      </w:r>
    </w:p>
    <w:p w14:paraId="5C4ADB86" w14:textId="77777777" w:rsidR="00903E67" w:rsidRDefault="00903E67" w:rsidP="005636B6">
      <w:pPr>
        <w:spacing w:before="240" w:after="240"/>
      </w:pPr>
      <w:r>
        <w:t>«Más pensaba María en que las bodas</w:t>
      </w:r>
    </w:p>
    <w:p w14:paraId="3ED482FD" w14:textId="77777777" w:rsidR="00903E67" w:rsidRDefault="00903E67" w:rsidP="005636B6">
      <w:pPr>
        <w:spacing w:before="240" w:after="240"/>
      </w:pPr>
      <w:r>
        <w:t>-siguió- fueran honradas, que en su boca,</w:t>
      </w:r>
    </w:p>
    <w:p w14:paraId="79B1FF8B" w14:textId="77777777" w:rsidR="00903E67" w:rsidRDefault="00903E67" w:rsidP="005636B6">
      <w:pPr>
        <w:spacing w:before="240" w:after="240"/>
      </w:pPr>
      <w:r>
        <w:t>esa que ahora intercede por vosotros.</w:t>
      </w:r>
    </w:p>
    <w:p w14:paraId="3CA57D52" w14:textId="77777777" w:rsidR="00903E67" w:rsidRDefault="00903E67" w:rsidP="005636B6">
      <w:pPr>
        <w:spacing w:before="240" w:after="240"/>
      </w:pPr>
      <w:r>
        <w:t>Las antiguas romanas sólo agua</w:t>
      </w:r>
    </w:p>
    <w:p w14:paraId="33C57627" w14:textId="77777777" w:rsidR="00903E67" w:rsidRDefault="00903E67" w:rsidP="005636B6">
      <w:pPr>
        <w:spacing w:before="240" w:after="240"/>
      </w:pPr>
      <w:r>
        <w:t>bebían; y Daniel, que despreciaba</w:t>
      </w:r>
    </w:p>
    <w:p w14:paraId="395274F5" w14:textId="77777777" w:rsidR="00903E67" w:rsidRDefault="00903E67" w:rsidP="005636B6">
      <w:pPr>
        <w:spacing w:before="240" w:after="240"/>
      </w:pPr>
      <w:r>
        <w:t>el alimento, conquistó la ciencia.</w:t>
      </w:r>
    </w:p>
    <w:p w14:paraId="2B5DBD16" w14:textId="77777777" w:rsidR="00903E67" w:rsidRDefault="00903E67" w:rsidP="005636B6">
      <w:pPr>
        <w:spacing w:before="240" w:after="240"/>
      </w:pPr>
      <w:r>
        <w:t>La edad primera, bella como el oro,</w:t>
      </w:r>
    </w:p>
    <w:p w14:paraId="462BC5EA" w14:textId="77777777" w:rsidR="00903E67" w:rsidRDefault="00903E67" w:rsidP="005636B6">
      <w:pPr>
        <w:spacing w:before="240" w:after="240"/>
      </w:pPr>
      <w:r>
        <w:t>hizo con hambre gustar las bellotas,</w:t>
      </w:r>
    </w:p>
    <w:p w14:paraId="18548271" w14:textId="77777777" w:rsidR="00903E67" w:rsidRDefault="00903E67" w:rsidP="005636B6">
      <w:pPr>
        <w:spacing w:before="240" w:after="240"/>
      </w:pPr>
      <w:r>
        <w:t>y néctar con la sed cualquier arroyo.</w:t>
      </w:r>
    </w:p>
    <w:p w14:paraId="7D1CFA1F" w14:textId="77777777" w:rsidR="00903E67" w:rsidRDefault="00903E67" w:rsidP="005636B6">
      <w:pPr>
        <w:spacing w:before="240" w:after="240"/>
      </w:pPr>
      <w:r>
        <w:t>Miel y langostas fueron las viandas</w:t>
      </w:r>
    </w:p>
    <w:p w14:paraId="5BB465A1" w14:textId="77777777" w:rsidR="00903E67" w:rsidRDefault="00903E67" w:rsidP="005636B6">
      <w:pPr>
        <w:spacing w:before="240" w:after="240"/>
      </w:pPr>
      <w:r>
        <w:lastRenderedPageBreak/>
        <w:t>que en el yermo nutrieron al Bautista;</w:t>
      </w:r>
    </w:p>
    <w:p w14:paraId="32ABC0C2" w14:textId="77777777" w:rsidR="00903E67" w:rsidRDefault="00903E67" w:rsidP="005636B6">
      <w:pPr>
        <w:spacing w:before="240" w:after="240"/>
      </w:pPr>
      <w:r>
        <w:t>por lo cual es tan grande y tan glorioso</w:t>
      </w:r>
    </w:p>
    <w:p w14:paraId="020EA234" w14:textId="77777777" w:rsidR="00903E67" w:rsidRDefault="00903E67" w:rsidP="005636B6">
      <w:pPr>
        <w:spacing w:before="240" w:after="240"/>
      </w:pPr>
      <w:r>
        <w:t>como en el Evangelio se demuestra.»</w:t>
      </w:r>
    </w:p>
    <w:p w14:paraId="46DECE3C" w14:textId="16E2DFAA" w:rsidR="00903E67" w:rsidRDefault="00903E67" w:rsidP="005636B6">
      <w:pPr>
        <w:pStyle w:val="Ttulo2"/>
        <w:spacing w:before="240" w:after="240"/>
      </w:pPr>
      <w:r>
        <w:br w:type="page"/>
      </w:r>
      <w:bookmarkStart w:id="62" w:name="_Toc196140985"/>
      <w:r>
        <w:lastRenderedPageBreak/>
        <w:t>CANTO XXIII</w:t>
      </w:r>
      <w:bookmarkEnd w:id="62"/>
    </w:p>
    <w:p w14:paraId="6C9AACCD" w14:textId="77777777" w:rsidR="00903E67" w:rsidRDefault="00903E67" w:rsidP="005636B6">
      <w:pPr>
        <w:spacing w:before="240" w:after="240"/>
      </w:pPr>
      <w:r>
        <w:t>Mientras los ojos por la verde fronda</w:t>
      </w:r>
    </w:p>
    <w:p w14:paraId="04E41D4D" w14:textId="77777777" w:rsidR="00903E67" w:rsidRDefault="00903E67" w:rsidP="005636B6">
      <w:pPr>
        <w:spacing w:before="240" w:after="240"/>
      </w:pPr>
      <w:r>
        <w:t>fijaba de igual modo que quien suele</w:t>
      </w:r>
    </w:p>
    <w:p w14:paraId="3E44CAF2" w14:textId="77777777" w:rsidR="00903E67" w:rsidRDefault="00903E67" w:rsidP="005636B6">
      <w:pPr>
        <w:spacing w:before="240" w:after="240"/>
      </w:pPr>
      <w:r>
        <w:t>del pajarillo en pos perder la vida,</w:t>
      </w:r>
    </w:p>
    <w:p w14:paraId="702A73B0" w14:textId="77777777" w:rsidR="00903E67" w:rsidRDefault="00903E67" w:rsidP="005636B6">
      <w:pPr>
        <w:spacing w:before="240" w:after="240"/>
      </w:pPr>
      <w:r>
        <w:t>el más que padre me decía: «Hijo,</w:t>
      </w:r>
    </w:p>
    <w:p w14:paraId="27A5159C" w14:textId="77777777" w:rsidR="00903E67" w:rsidRDefault="00903E67" w:rsidP="005636B6">
      <w:pPr>
        <w:spacing w:before="240" w:after="240"/>
      </w:pPr>
      <w:r>
        <w:t>ven pronto, pues el tiempo que nos dieron</w:t>
      </w:r>
    </w:p>
    <w:p w14:paraId="033AC017" w14:textId="77777777" w:rsidR="00903E67" w:rsidRDefault="00903E67" w:rsidP="005636B6">
      <w:pPr>
        <w:spacing w:before="240" w:after="240"/>
      </w:pPr>
      <w:r>
        <w:t>más útilmente aprovechar se debe.»</w:t>
      </w:r>
    </w:p>
    <w:p w14:paraId="7FE7F197" w14:textId="77777777" w:rsidR="00903E67" w:rsidRDefault="00903E67" w:rsidP="005636B6">
      <w:pPr>
        <w:spacing w:before="240" w:after="240"/>
      </w:pPr>
      <w:r>
        <w:t>Volví el rostro y el paso sin tardarme,</w:t>
      </w:r>
    </w:p>
    <w:p w14:paraId="002C39C1" w14:textId="77777777" w:rsidR="00903E67" w:rsidRDefault="00903E67" w:rsidP="005636B6">
      <w:pPr>
        <w:spacing w:before="240" w:after="240"/>
      </w:pPr>
      <w:r>
        <w:t>junto a los sabios, que en tal forma hablaban,</w:t>
      </w:r>
    </w:p>
    <w:p w14:paraId="3BB049F3" w14:textId="77777777" w:rsidR="00903E67" w:rsidRDefault="00903E67" w:rsidP="005636B6">
      <w:pPr>
        <w:spacing w:before="240" w:after="240"/>
      </w:pPr>
      <w:r>
        <w:t>que me hicieron andar sin pena alguna.</w:t>
      </w:r>
    </w:p>
    <w:p w14:paraId="7511C8E4" w14:textId="77777777" w:rsidR="00903E67" w:rsidRDefault="00903E67" w:rsidP="005636B6">
      <w:pPr>
        <w:spacing w:before="240" w:after="240"/>
      </w:pPr>
      <w:r>
        <w:t>Y en esto se escuchó llorar y un canto</w:t>
      </w:r>
    </w:p>
    <w:p w14:paraId="4654C458" w14:textId="77777777" w:rsidR="00903E67" w:rsidRDefault="00903E67" w:rsidP="005636B6">
      <w:pPr>
        <w:spacing w:before="240" w:after="240"/>
      </w:pPr>
      <w:r>
        <w:t>labia mea domine, en tal modo,</w:t>
      </w:r>
    </w:p>
    <w:p w14:paraId="3CFD4500" w14:textId="77777777" w:rsidR="00903E67" w:rsidRDefault="00903E67" w:rsidP="005636B6">
      <w:pPr>
        <w:spacing w:before="240" w:after="240"/>
      </w:pPr>
      <w:r>
        <w:t>cual si pariera gozo y pesadumbre.</w:t>
      </w:r>
    </w:p>
    <w:p w14:paraId="5B4CF374" w14:textId="77777777" w:rsidR="00903E67" w:rsidRDefault="00903E67" w:rsidP="005636B6">
      <w:pPr>
        <w:spacing w:before="240" w:after="240"/>
      </w:pPr>
      <w:r>
        <w:t>«Oh dulce padre, ¿qué es lo que ahora escucho?»,</w:t>
      </w:r>
    </w:p>
    <w:p w14:paraId="32249CE8" w14:textId="77777777" w:rsidR="00903E67" w:rsidRDefault="00903E67" w:rsidP="005636B6">
      <w:pPr>
        <w:spacing w:before="240" w:after="240"/>
      </w:pPr>
      <w:r>
        <w:t>yo comencé; y él: «Sombras que caminan</w:t>
      </w:r>
    </w:p>
    <w:p w14:paraId="41A43C1C" w14:textId="77777777" w:rsidR="00903E67" w:rsidRDefault="00903E67" w:rsidP="005636B6">
      <w:pPr>
        <w:spacing w:before="240" w:after="240"/>
      </w:pPr>
      <w:r>
        <w:t>de sus deudas el nudo desatando.»</w:t>
      </w:r>
    </w:p>
    <w:p w14:paraId="54A2D11E" w14:textId="77777777" w:rsidR="00903E67" w:rsidRDefault="00903E67" w:rsidP="005636B6">
      <w:pPr>
        <w:spacing w:before="240" w:after="240"/>
      </w:pPr>
      <w:r>
        <w:t>Como los pensativos peregrinos,</w:t>
      </w:r>
    </w:p>
    <w:p w14:paraId="053D48AA" w14:textId="77777777" w:rsidR="00903E67" w:rsidRDefault="00903E67" w:rsidP="005636B6">
      <w:pPr>
        <w:spacing w:before="240" w:after="240"/>
      </w:pPr>
      <w:r>
        <w:t>al encontrar extraños en su ruta,</w:t>
      </w:r>
    </w:p>
    <w:p w14:paraId="1B19504A" w14:textId="77777777" w:rsidR="00903E67" w:rsidRDefault="00903E67" w:rsidP="005636B6">
      <w:pPr>
        <w:spacing w:before="240" w:after="240"/>
      </w:pPr>
      <w:r>
        <w:t>que se vuelven a ellos sin pararse,</w:t>
      </w:r>
    </w:p>
    <w:p w14:paraId="3529F901" w14:textId="77777777" w:rsidR="00903E67" w:rsidRDefault="00903E67" w:rsidP="005636B6">
      <w:pPr>
        <w:spacing w:before="240" w:after="240"/>
      </w:pPr>
      <w:r>
        <w:lastRenderedPageBreak/>
        <w:t>así tras de nosotros, más aprisa,</w:t>
      </w:r>
    </w:p>
    <w:p w14:paraId="26427834" w14:textId="77777777" w:rsidR="00903E67" w:rsidRDefault="00903E67" w:rsidP="005636B6">
      <w:pPr>
        <w:spacing w:before="240" w:after="240"/>
      </w:pPr>
      <w:r>
        <w:t>al llegar y pasamos, se asombraba</w:t>
      </w:r>
    </w:p>
    <w:p w14:paraId="5F0A1863" w14:textId="77777777" w:rsidR="00903E67" w:rsidRDefault="00903E67" w:rsidP="005636B6">
      <w:pPr>
        <w:spacing w:before="240" w:after="240"/>
      </w:pPr>
      <w:r>
        <w:t>de ánimas turba tácita y devota.</w:t>
      </w:r>
    </w:p>
    <w:p w14:paraId="21568255" w14:textId="77777777" w:rsidR="00903E67" w:rsidRDefault="00903E67" w:rsidP="005636B6">
      <w:pPr>
        <w:spacing w:before="240" w:after="240"/>
      </w:pPr>
      <w:r>
        <w:t>Todos de ojos hundidos y apagados,</w:t>
      </w:r>
    </w:p>
    <w:p w14:paraId="0ED2ADBB" w14:textId="77777777" w:rsidR="00903E67" w:rsidRDefault="00903E67" w:rsidP="005636B6">
      <w:pPr>
        <w:spacing w:before="240" w:after="240"/>
      </w:pPr>
      <w:r>
        <w:t>de pálidos semblantes, y tan flacos</w:t>
      </w:r>
    </w:p>
    <w:p w14:paraId="435F90E9" w14:textId="77777777" w:rsidR="00903E67" w:rsidRDefault="00903E67" w:rsidP="005636B6">
      <w:pPr>
        <w:spacing w:before="240" w:after="240"/>
      </w:pPr>
      <w:r>
        <w:t>que del hueso la piel tomaba forma.</w:t>
      </w:r>
    </w:p>
    <w:p w14:paraId="44471A67" w14:textId="77777777" w:rsidR="00903E67" w:rsidRDefault="00903E67" w:rsidP="005636B6">
      <w:pPr>
        <w:spacing w:before="240" w:after="240"/>
      </w:pPr>
      <w:r>
        <w:t>No creo que a pellejo tan extremo</w:t>
      </w:r>
    </w:p>
    <w:p w14:paraId="76CCC080" w14:textId="77777777" w:rsidR="00903E67" w:rsidRDefault="00903E67" w:rsidP="005636B6">
      <w:pPr>
        <w:spacing w:before="240" w:after="240"/>
      </w:pPr>
      <w:r>
        <w:t>seco, hubiese llegado Erisitone,</w:t>
      </w:r>
    </w:p>
    <w:p w14:paraId="2801DB99" w14:textId="77777777" w:rsidR="00903E67" w:rsidRDefault="00903E67" w:rsidP="005636B6">
      <w:pPr>
        <w:spacing w:before="240" w:after="240"/>
      </w:pPr>
      <w:r>
        <w:t>ni cuando fue su ayuno más severo.</w:t>
      </w:r>
    </w:p>
    <w:p w14:paraId="6A52420A" w14:textId="77777777" w:rsidR="00903E67" w:rsidRDefault="00903E67" w:rsidP="005636B6">
      <w:pPr>
        <w:spacing w:before="240" w:after="240"/>
      </w:pPr>
      <w:r>
        <w:t>Y pensando decíame: «¡Aquí viene</w:t>
      </w:r>
    </w:p>
    <w:p w14:paraId="70BC6215" w14:textId="77777777" w:rsidR="00903E67" w:rsidRDefault="00903E67" w:rsidP="005636B6">
      <w:pPr>
        <w:spacing w:before="240" w:after="240"/>
      </w:pPr>
      <w:r>
        <w:t>la gente que perdió Jerusalén,</w:t>
      </w:r>
    </w:p>
    <w:p w14:paraId="060BA16A" w14:textId="77777777" w:rsidR="00903E67" w:rsidRDefault="00903E67" w:rsidP="005636B6">
      <w:pPr>
        <w:spacing w:before="240" w:after="240"/>
      </w:pPr>
      <w:r>
        <w:t>cuando María devoró a su hijo!</w:t>
      </w:r>
    </w:p>
    <w:p w14:paraId="073C14A3" w14:textId="77777777" w:rsidR="00903E67" w:rsidRDefault="00903E67" w:rsidP="005636B6">
      <w:pPr>
        <w:spacing w:before="240" w:after="240"/>
      </w:pPr>
      <w:r>
        <w:t>Parecían sus órbitas anillos</w:t>
      </w:r>
    </w:p>
    <w:p w14:paraId="26F05C60" w14:textId="77777777" w:rsidR="00903E67" w:rsidRDefault="00903E67" w:rsidP="005636B6">
      <w:pPr>
        <w:spacing w:before="240" w:after="240"/>
      </w:pPr>
      <w:r>
        <w:t>sin gemas: y quien lee en la cara "omo"</w:t>
      </w:r>
    </w:p>
    <w:p w14:paraId="6E149A53" w14:textId="77777777" w:rsidR="00903E67" w:rsidRDefault="00903E67" w:rsidP="005636B6">
      <w:pPr>
        <w:spacing w:before="240" w:after="240"/>
      </w:pPr>
      <w:r>
        <w:t>bien podría encontrar aquí la eme.</w:t>
      </w:r>
    </w:p>
    <w:p w14:paraId="27715EFC" w14:textId="77777777" w:rsidR="00903E67" w:rsidRDefault="00903E67" w:rsidP="005636B6">
      <w:pPr>
        <w:spacing w:before="240" w:after="240"/>
      </w:pPr>
      <w:r>
        <w:t>¿Quién pensaría que el olor de un fruto</w:t>
      </w:r>
    </w:p>
    <w:p w14:paraId="4355B4B3" w14:textId="77777777" w:rsidR="00903E67" w:rsidRDefault="00903E67" w:rsidP="005636B6">
      <w:pPr>
        <w:spacing w:before="240" w:after="240"/>
      </w:pPr>
      <w:r>
        <w:t>tal hiciese, el anhelo produciendo,</w:t>
      </w:r>
    </w:p>
    <w:p w14:paraId="4A0217FC" w14:textId="77777777" w:rsidR="00903E67" w:rsidRDefault="00903E67" w:rsidP="005636B6">
      <w:pPr>
        <w:spacing w:before="240" w:after="240"/>
      </w:pPr>
      <w:r>
        <w:t>o el de una fuente, no sabiendo cómo?</w:t>
      </w:r>
    </w:p>
    <w:p w14:paraId="4D5EFA09" w14:textId="77777777" w:rsidR="00903E67" w:rsidRDefault="00903E67" w:rsidP="005636B6">
      <w:pPr>
        <w:spacing w:before="240" w:after="240"/>
      </w:pPr>
      <w:r>
        <w:t>Maravillado estaba de tal hambre,</w:t>
      </w:r>
    </w:p>
    <w:p w14:paraId="4FAAFCCA" w14:textId="77777777" w:rsidR="00903E67" w:rsidRDefault="00903E67" w:rsidP="005636B6">
      <w:pPr>
        <w:spacing w:before="240" w:after="240"/>
      </w:pPr>
      <w:r>
        <w:lastRenderedPageBreak/>
        <w:t>pues la razón aún no conocía</w:t>
      </w:r>
    </w:p>
    <w:p w14:paraId="6DB0C332" w14:textId="77777777" w:rsidR="00903E67" w:rsidRDefault="00903E67" w:rsidP="005636B6">
      <w:pPr>
        <w:spacing w:before="240" w:after="240"/>
      </w:pPr>
      <w:r>
        <w:t>de su piel escarnada y su flaqueza,</w:t>
      </w:r>
    </w:p>
    <w:p w14:paraId="313D51FF" w14:textId="77777777" w:rsidR="00903E67" w:rsidRDefault="00903E67" w:rsidP="005636B6">
      <w:pPr>
        <w:spacing w:before="240" w:after="240"/>
      </w:pPr>
      <w:r>
        <w:t>cuando de lo más hondo de su rostro</w:t>
      </w:r>
    </w:p>
    <w:p w14:paraId="187F6ECB" w14:textId="77777777" w:rsidR="00903E67" w:rsidRDefault="00903E67" w:rsidP="005636B6">
      <w:pPr>
        <w:spacing w:before="240" w:after="240"/>
      </w:pPr>
      <w:r>
        <w:t>fija su vista me volvió una sombra;</w:t>
      </w:r>
    </w:p>
    <w:p w14:paraId="6BCA1C56" w14:textId="77777777" w:rsidR="00903E67" w:rsidRDefault="00903E67" w:rsidP="005636B6">
      <w:pPr>
        <w:spacing w:before="240" w:after="240"/>
      </w:pPr>
      <w:r>
        <w:t>luego fuerte exclamó: "¿Qué gracia es ésta?"</w:t>
      </w:r>
    </w:p>
    <w:p w14:paraId="43AE1118" w14:textId="77777777" w:rsidR="00903E67" w:rsidRDefault="00903E67" w:rsidP="005636B6">
      <w:pPr>
        <w:spacing w:before="240" w:after="240"/>
      </w:pPr>
      <w:r>
        <w:t>Nunca el rostro le hubiese conocido;</w:t>
      </w:r>
    </w:p>
    <w:p w14:paraId="07D29752" w14:textId="77777777" w:rsidR="00903E67" w:rsidRDefault="00903E67" w:rsidP="005636B6">
      <w:pPr>
        <w:spacing w:before="240" w:after="240"/>
      </w:pPr>
      <w:r>
        <w:t>pero en la voz se me hizo manifiesto</w:t>
      </w:r>
    </w:p>
    <w:p w14:paraId="3503D0D9" w14:textId="77777777" w:rsidR="00903E67" w:rsidRDefault="00903E67" w:rsidP="005636B6">
      <w:pPr>
        <w:spacing w:before="240" w:after="240"/>
      </w:pPr>
      <w:r>
        <w:t>lo que el aspecto había deformado.</w:t>
      </w:r>
    </w:p>
    <w:p w14:paraId="6E6FE72D" w14:textId="77777777" w:rsidR="00903E67" w:rsidRDefault="00903E67" w:rsidP="005636B6">
      <w:pPr>
        <w:spacing w:before="240" w:after="240"/>
      </w:pPr>
      <w:r>
        <w:t>Esta chispa encendió de aquel tan otro rostro</w:t>
      </w:r>
    </w:p>
    <w:p w14:paraId="56049B16" w14:textId="77777777" w:rsidR="00903E67" w:rsidRDefault="00903E67" w:rsidP="005636B6">
      <w:pPr>
        <w:spacing w:before="240" w:after="240"/>
      </w:pPr>
      <w:r>
        <w:t>del todo mi conocimiento,</w:t>
      </w:r>
    </w:p>
    <w:p w14:paraId="09BE9102" w14:textId="77777777" w:rsidR="00903E67" w:rsidRDefault="00903E67" w:rsidP="005636B6">
      <w:pPr>
        <w:spacing w:before="240" w:after="240"/>
      </w:pPr>
      <w:r>
        <w:t>y conocí la cara de Forese.»</w:t>
      </w:r>
    </w:p>
    <w:p w14:paraId="6ECDB06C" w14:textId="77777777" w:rsidR="00903E67" w:rsidRDefault="00903E67" w:rsidP="005636B6">
      <w:pPr>
        <w:spacing w:before="240" w:after="240"/>
      </w:pPr>
      <w:r>
        <w:t>«Ah, no te fijes en la seca roña</w:t>
      </w:r>
    </w:p>
    <w:p w14:paraId="63F61000" w14:textId="77777777" w:rsidR="00903E67" w:rsidRDefault="00903E67" w:rsidP="005636B6">
      <w:pPr>
        <w:spacing w:before="240" w:after="240"/>
      </w:pPr>
      <w:r>
        <w:t>que me destiñe -rogaba- la piel,</w:t>
      </w:r>
    </w:p>
    <w:p w14:paraId="71D0B813" w14:textId="77777777" w:rsidR="00903E67" w:rsidRDefault="00903E67" w:rsidP="005636B6">
      <w:pPr>
        <w:spacing w:before="240" w:after="240"/>
      </w:pPr>
      <w:r>
        <w:t>ni por la falta de carne que tenga;</w:t>
      </w:r>
    </w:p>
    <w:p w14:paraId="6F329634" w14:textId="77777777" w:rsidR="00903E67" w:rsidRDefault="00903E67" w:rsidP="005636B6">
      <w:pPr>
        <w:spacing w:before="240" w:after="240"/>
      </w:pPr>
      <w:r>
        <w:t>dime en verdad de ti, y de quién son esas</w:t>
      </w:r>
    </w:p>
    <w:p w14:paraId="02B938EA" w14:textId="77777777" w:rsidR="00903E67" w:rsidRDefault="00903E67" w:rsidP="005636B6">
      <w:pPr>
        <w:spacing w:before="240" w:after="240"/>
      </w:pPr>
      <w:r>
        <w:t>dos ánimas que allí te dan escolta;</w:t>
      </w:r>
    </w:p>
    <w:p w14:paraId="16C90B67" w14:textId="77777777" w:rsidR="00903E67" w:rsidRDefault="00903E67" w:rsidP="005636B6">
      <w:pPr>
        <w:spacing w:before="240" w:after="240"/>
      </w:pPr>
      <w:r>
        <w:t>¡no te quedes aquí sin que me hables!»</w:t>
      </w:r>
    </w:p>
    <w:p w14:paraId="39C73035" w14:textId="77777777" w:rsidR="00903E67" w:rsidRDefault="00903E67" w:rsidP="005636B6">
      <w:pPr>
        <w:spacing w:before="240" w:after="240"/>
      </w:pPr>
      <w:r>
        <w:t>«Tu cara, que lloré cuando moriste,</w:t>
      </w:r>
    </w:p>
    <w:p w14:paraId="29913E2B" w14:textId="77777777" w:rsidR="00903E67" w:rsidRDefault="00903E67" w:rsidP="005636B6">
      <w:pPr>
        <w:spacing w:before="240" w:after="240"/>
      </w:pPr>
      <w:r>
        <w:t>con no menos dolor ahora la lloro</w:t>
      </w:r>
    </w:p>
    <w:p w14:paraId="440AB417" w14:textId="77777777" w:rsidR="00903E67" w:rsidRDefault="00903E67" w:rsidP="005636B6">
      <w:pPr>
        <w:spacing w:before="240" w:after="240"/>
      </w:pPr>
      <w:r>
        <w:lastRenderedPageBreak/>
        <w:t>-le respondí- al mirarla tan cambiada.</w:t>
      </w:r>
    </w:p>
    <w:p w14:paraId="69ABA03C" w14:textId="77777777" w:rsidR="00903E67" w:rsidRDefault="00903E67" w:rsidP="005636B6">
      <w:pPr>
        <w:spacing w:before="240" w:after="240"/>
      </w:pPr>
      <w:r>
        <w:t>Pero dime, por Dios que así os deshoja;</w:t>
      </w:r>
    </w:p>
    <w:p w14:paraId="782EFB61" w14:textId="77777777" w:rsidR="00903E67" w:rsidRDefault="00903E67" w:rsidP="005636B6">
      <w:pPr>
        <w:spacing w:before="240" w:after="240"/>
      </w:pPr>
      <w:r>
        <w:t>no pidas que hable, pues estoy atónito;</w:t>
      </w:r>
    </w:p>
    <w:p w14:paraId="3D6EB36C" w14:textId="77777777" w:rsidR="00903E67" w:rsidRDefault="00903E67" w:rsidP="005636B6">
      <w:pPr>
        <w:spacing w:before="240" w:after="240"/>
      </w:pPr>
      <w:r>
        <w:t>mal podrá hablar quien otra cosa quiere.»</w:t>
      </w:r>
    </w:p>
    <w:p w14:paraId="5AE60163" w14:textId="77777777" w:rsidR="00903E67" w:rsidRDefault="00903E67" w:rsidP="005636B6">
      <w:pPr>
        <w:spacing w:before="240" w:after="240"/>
      </w:pPr>
      <w:r>
        <w:t>Y él a mí- «Del querer eterno baja</w:t>
      </w:r>
    </w:p>
    <w:p w14:paraId="44D013EC" w14:textId="77777777" w:rsidR="00903E67" w:rsidRDefault="00903E67" w:rsidP="005636B6">
      <w:pPr>
        <w:spacing w:before="240" w:after="240"/>
      </w:pPr>
      <w:r>
        <w:t>un efecto en el agua y en el árbol</w:t>
      </w:r>
    </w:p>
    <w:p w14:paraId="7D992038" w14:textId="77777777" w:rsidR="00903E67" w:rsidRDefault="00903E67" w:rsidP="005636B6">
      <w:pPr>
        <w:spacing w:before="240" w:after="240"/>
      </w:pPr>
      <w:r>
        <w:t>que dejasteis atrás, que así enflaquece.</w:t>
      </w:r>
    </w:p>
    <w:p w14:paraId="7675FC3A" w14:textId="77777777" w:rsidR="00903E67" w:rsidRDefault="00903E67" w:rsidP="005636B6">
      <w:pPr>
        <w:spacing w:before="240" w:after="240"/>
      </w:pPr>
      <w:r>
        <w:t>Toda esta gente que llorando canta,</w:t>
      </w:r>
    </w:p>
    <w:p w14:paraId="275A2EE3" w14:textId="77777777" w:rsidR="00903E67" w:rsidRDefault="00903E67" w:rsidP="005636B6">
      <w:pPr>
        <w:spacing w:before="240" w:after="240"/>
      </w:pPr>
      <w:r>
        <w:t>por seguir a la gula sin medida,</w:t>
      </w:r>
    </w:p>
    <w:p w14:paraId="49C59102" w14:textId="77777777" w:rsidR="00903E67" w:rsidRDefault="00903E67" w:rsidP="005636B6">
      <w:pPr>
        <w:spacing w:before="240" w:after="240"/>
      </w:pPr>
      <w:r>
        <w:t>santa se vuelve aquí con sed y hambre</w:t>
      </w:r>
    </w:p>
    <w:p w14:paraId="3B58CBB3" w14:textId="77777777" w:rsidR="00903E67" w:rsidRDefault="00903E67" w:rsidP="005636B6">
      <w:pPr>
        <w:spacing w:before="240" w:after="240"/>
      </w:pPr>
      <w:r>
        <w:t>De comer y beber nos da el deseo</w:t>
      </w:r>
    </w:p>
    <w:p w14:paraId="588B60ED" w14:textId="77777777" w:rsidR="00903E67" w:rsidRDefault="00903E67" w:rsidP="005636B6">
      <w:pPr>
        <w:spacing w:before="240" w:after="240"/>
      </w:pPr>
      <w:r>
        <w:t>el olor de la fruta y del rocío</w:t>
      </w:r>
    </w:p>
    <w:p w14:paraId="76124833" w14:textId="77777777" w:rsidR="00903E67" w:rsidRDefault="00903E67" w:rsidP="005636B6">
      <w:pPr>
        <w:spacing w:before="240" w:after="240"/>
      </w:pPr>
      <w:r>
        <w:t>que se extiende por sobre la verdura.</w:t>
      </w:r>
    </w:p>
    <w:p w14:paraId="3668C025" w14:textId="77777777" w:rsidR="00903E67" w:rsidRDefault="00903E67" w:rsidP="005636B6">
      <w:pPr>
        <w:spacing w:before="240" w:after="240"/>
      </w:pPr>
      <w:r>
        <w:t>Y ni un solo momento en este espacio</w:t>
      </w:r>
    </w:p>
    <w:p w14:paraId="6BA00968" w14:textId="77777777" w:rsidR="00903E67" w:rsidRDefault="00903E67" w:rsidP="005636B6">
      <w:pPr>
        <w:spacing w:before="240" w:after="240"/>
      </w:pPr>
      <w:r>
        <w:t>dando vueltas, mitiga nuestra pena:</w:t>
      </w:r>
    </w:p>
    <w:p w14:paraId="7595BCEF" w14:textId="77777777" w:rsidR="00903E67" w:rsidRDefault="00903E67" w:rsidP="005636B6">
      <w:pPr>
        <w:spacing w:before="240" w:after="240"/>
      </w:pPr>
      <w:r>
        <w:t>pena digo y debiera decir gozo,</w:t>
      </w:r>
    </w:p>
    <w:p w14:paraId="0C7E1B3B" w14:textId="77777777" w:rsidR="00903E67" w:rsidRDefault="00903E67" w:rsidP="005636B6">
      <w:pPr>
        <w:spacing w:before="240" w:after="240"/>
      </w:pPr>
      <w:r>
        <w:t>que aquel deseo al árbol nos conduce</w:t>
      </w:r>
    </w:p>
    <w:p w14:paraId="5CE76A64" w14:textId="77777777" w:rsidR="00903E67" w:rsidRDefault="00903E67" w:rsidP="005636B6">
      <w:pPr>
        <w:spacing w:before="240" w:after="240"/>
      </w:pPr>
      <w:r>
        <w:t>donde Cristo gozoso dijo 'Eli',</w:t>
      </w:r>
    </w:p>
    <w:p w14:paraId="34E974DE" w14:textId="77777777" w:rsidR="00903E67" w:rsidRDefault="00903E67" w:rsidP="005636B6">
      <w:pPr>
        <w:spacing w:before="240" w:after="240"/>
      </w:pPr>
      <w:r>
        <w:t>cuando nos redimió la sangre suya.»</w:t>
      </w:r>
    </w:p>
    <w:p w14:paraId="7B3529C2" w14:textId="77777777" w:rsidR="00903E67" w:rsidRDefault="00903E67" w:rsidP="005636B6">
      <w:pPr>
        <w:spacing w:before="240" w:after="240"/>
      </w:pPr>
      <w:r>
        <w:lastRenderedPageBreak/>
        <w:t>Yo contesté: «Forese, desde el día</w:t>
      </w:r>
    </w:p>
    <w:p w14:paraId="418FF1C2" w14:textId="77777777" w:rsidR="00903E67" w:rsidRDefault="00903E67" w:rsidP="005636B6">
      <w:pPr>
        <w:spacing w:before="240" w:after="240"/>
      </w:pPr>
      <w:r>
        <w:t>que el mundo por mejor vida trocaste,</w:t>
      </w:r>
    </w:p>
    <w:p w14:paraId="4A3A8A19" w14:textId="77777777" w:rsidR="00903E67" w:rsidRDefault="00903E67" w:rsidP="005636B6">
      <w:pPr>
        <w:spacing w:before="240" w:after="240"/>
      </w:pPr>
      <w:r>
        <w:t>cinco años aún no han transcurrido.</w:t>
      </w:r>
    </w:p>
    <w:p w14:paraId="42D0CD21" w14:textId="77777777" w:rsidR="00903E67" w:rsidRDefault="00903E67" w:rsidP="005636B6">
      <w:pPr>
        <w:spacing w:before="240" w:after="240"/>
      </w:pPr>
      <w:r>
        <w:t>Si antes se terminó el que tú pudieras</w:t>
      </w:r>
    </w:p>
    <w:p w14:paraId="5F5A41FA" w14:textId="77777777" w:rsidR="00903E67" w:rsidRDefault="00903E67" w:rsidP="005636B6">
      <w:pPr>
        <w:spacing w:before="240" w:after="240"/>
      </w:pPr>
      <w:r>
        <w:t>pecar aún más, de que llegase la hora</w:t>
      </w:r>
    </w:p>
    <w:p w14:paraId="24A20F9B" w14:textId="77777777" w:rsidR="00903E67" w:rsidRDefault="00903E67" w:rsidP="005636B6">
      <w:pPr>
        <w:spacing w:before="240" w:after="240"/>
      </w:pPr>
      <w:r>
        <w:t>del buen dolor que a Dios volver nos hace,</w:t>
      </w:r>
    </w:p>
    <w:p w14:paraId="783D637B" w14:textId="77777777" w:rsidR="00903E67" w:rsidRDefault="00903E67" w:rsidP="005636B6">
      <w:pPr>
        <w:spacing w:before="240" w:after="240"/>
      </w:pPr>
      <w:r>
        <w:t>¿cómo es que estás arriba ya tan pronto?</w:t>
      </w:r>
    </w:p>
    <w:p w14:paraId="661E4C09" w14:textId="77777777" w:rsidR="00903E67" w:rsidRDefault="00903E67" w:rsidP="005636B6">
      <w:pPr>
        <w:spacing w:before="240" w:after="240"/>
      </w:pPr>
      <w:r>
        <w:t>Yo pensaba encontrarte allí debajo,</w:t>
      </w:r>
    </w:p>
    <w:p w14:paraId="3357D3E8" w14:textId="77777777" w:rsidR="00903E67" w:rsidRDefault="00903E67" w:rsidP="005636B6">
      <w:pPr>
        <w:spacing w:before="240" w:after="240"/>
      </w:pPr>
      <w:r>
        <w:t>donde el tiempo con tiempo se repara.»</w:t>
      </w:r>
    </w:p>
    <w:p w14:paraId="4B692E91" w14:textId="77777777" w:rsidR="00903E67" w:rsidRDefault="00903E67" w:rsidP="005636B6">
      <w:pPr>
        <w:spacing w:before="240" w:after="240"/>
      </w:pPr>
      <w:r>
        <w:t>Y él respondió: «Tan pronto me ha logrado</w:t>
      </w:r>
    </w:p>
    <w:p w14:paraId="1D2C4EDD" w14:textId="77777777" w:rsidR="00903E67" w:rsidRDefault="00903E67" w:rsidP="005636B6">
      <w:pPr>
        <w:spacing w:before="240" w:after="240"/>
      </w:pPr>
      <w:r>
        <w:t>que beba el dulce ajenjo del martirio</w:t>
      </w:r>
    </w:p>
    <w:p w14:paraId="47DA3420" w14:textId="77777777" w:rsidR="00903E67" w:rsidRDefault="00903E67" w:rsidP="005636B6">
      <w:pPr>
        <w:spacing w:before="240" w:after="240"/>
      </w:pPr>
      <w:r>
        <w:t>mi Nela con su llanto sin fatiga.</w:t>
      </w:r>
    </w:p>
    <w:p w14:paraId="190E802D" w14:textId="77777777" w:rsidR="00903E67" w:rsidRDefault="00903E67" w:rsidP="005636B6">
      <w:pPr>
        <w:spacing w:before="240" w:after="240"/>
      </w:pPr>
      <w:r>
        <w:t>Con devotas plegarias y suspiros</w:t>
      </w:r>
    </w:p>
    <w:p w14:paraId="5C57FBF0" w14:textId="77777777" w:rsidR="00903E67" w:rsidRDefault="00903E67" w:rsidP="005636B6">
      <w:pPr>
        <w:spacing w:before="240" w:after="240"/>
      </w:pPr>
      <w:r>
        <w:t>me trajo de la playa en que se espera,</w:t>
      </w:r>
    </w:p>
    <w:p w14:paraId="36690BDE" w14:textId="77777777" w:rsidR="00903E67" w:rsidRDefault="00903E67" w:rsidP="005636B6">
      <w:pPr>
        <w:spacing w:before="240" w:after="240"/>
      </w:pPr>
      <w:r>
        <w:t>y me ha librado de los otros círculos.</w:t>
      </w:r>
    </w:p>
    <w:p w14:paraId="76F909C7" w14:textId="77777777" w:rsidR="00903E67" w:rsidRDefault="00903E67" w:rsidP="005636B6">
      <w:pPr>
        <w:spacing w:before="240" w:after="240"/>
      </w:pPr>
      <w:r>
        <w:t>Tanto más cara a Dios y más dilecta</w:t>
      </w:r>
    </w:p>
    <w:p w14:paraId="4AF91818" w14:textId="77777777" w:rsidR="00903E67" w:rsidRDefault="00903E67" w:rsidP="005636B6">
      <w:pPr>
        <w:spacing w:before="240" w:after="240"/>
      </w:pPr>
      <w:r>
        <w:t>es mi viudita, a la que tanto amaba,</w:t>
      </w:r>
    </w:p>
    <w:p w14:paraId="511E33D9" w14:textId="77777777" w:rsidR="00903E67" w:rsidRDefault="00903E67" w:rsidP="005636B6">
      <w:pPr>
        <w:spacing w:before="240" w:after="240"/>
      </w:pPr>
      <w:r>
        <w:t>cuanto en su bien obrar está más sola;</w:t>
      </w:r>
    </w:p>
    <w:p w14:paraId="0EB7F197" w14:textId="77777777" w:rsidR="00903E67" w:rsidRDefault="00903E67" w:rsidP="005636B6">
      <w:pPr>
        <w:spacing w:before="240" w:after="240"/>
      </w:pPr>
      <w:r>
        <w:t>puesto que la Barbagia de Sicilia</w:t>
      </w:r>
    </w:p>
    <w:p w14:paraId="41BBD498" w14:textId="77777777" w:rsidR="00903E67" w:rsidRDefault="00903E67" w:rsidP="005636B6">
      <w:pPr>
        <w:spacing w:before="240" w:after="240"/>
      </w:pPr>
      <w:r>
        <w:lastRenderedPageBreak/>
        <w:t>es más púdica ya con sus mujeres</w:t>
      </w:r>
    </w:p>
    <w:p w14:paraId="5DD7A189" w14:textId="77777777" w:rsidR="00903E67" w:rsidRDefault="00903E67" w:rsidP="005636B6">
      <w:pPr>
        <w:spacing w:before="240" w:after="240"/>
      </w:pPr>
      <w:r>
        <w:t>que la Barbagia en donde la he dejado.</w:t>
      </w:r>
    </w:p>
    <w:p w14:paraId="345CE833" w14:textId="77777777" w:rsidR="00903E67" w:rsidRDefault="00903E67" w:rsidP="005636B6">
      <w:pPr>
        <w:spacing w:before="240" w:after="240"/>
      </w:pPr>
      <w:r>
        <w:t>Dulce hermano ¿qué quieres que te diga?</w:t>
      </w:r>
    </w:p>
    <w:p w14:paraId="6B44C7CA" w14:textId="77777777" w:rsidR="00903E67" w:rsidRDefault="00903E67" w:rsidP="005636B6">
      <w:pPr>
        <w:spacing w:before="240" w:after="240"/>
      </w:pPr>
      <w:r>
        <w:t>Ya presiento unos tiempos venideros</w:t>
      </w:r>
    </w:p>
    <w:p w14:paraId="48B1735D" w14:textId="77777777" w:rsidR="00903E67" w:rsidRDefault="00903E67" w:rsidP="005636B6">
      <w:pPr>
        <w:spacing w:before="240" w:after="240"/>
      </w:pPr>
      <w:r>
        <w:t>de que esta hora ya no está lejana,</w:t>
      </w:r>
    </w:p>
    <w:p w14:paraId="5AA38EAD" w14:textId="77777777" w:rsidR="00903E67" w:rsidRDefault="00903E67" w:rsidP="005636B6">
      <w:pPr>
        <w:spacing w:before="240" w:after="240"/>
      </w:pPr>
      <w:r>
        <w:t>en que será en el púlpito vedado</w:t>
      </w:r>
    </w:p>
    <w:p w14:paraId="4FA55F29" w14:textId="77777777" w:rsidR="00903E67" w:rsidRDefault="00903E67" w:rsidP="005636B6">
      <w:pPr>
        <w:spacing w:before="240" w:after="240"/>
      </w:pPr>
      <w:r>
        <w:t>el que las descaradas florentinas</w:t>
      </w:r>
    </w:p>
    <w:p w14:paraId="16407958" w14:textId="77777777" w:rsidR="00903E67" w:rsidRDefault="00903E67" w:rsidP="005636B6">
      <w:pPr>
        <w:spacing w:before="240" w:after="240"/>
      </w:pPr>
      <w:r>
        <w:t>vayan mostrando en público las tetas.</w:t>
      </w:r>
    </w:p>
    <w:p w14:paraId="427BE974" w14:textId="77777777" w:rsidR="00903E67" w:rsidRDefault="00903E67" w:rsidP="005636B6">
      <w:pPr>
        <w:spacing w:before="240" w:after="240"/>
      </w:pPr>
      <w:r>
        <w:t>¿Qué bárbara hubo nunca o musulmanas</w:t>
      </w:r>
    </w:p>
    <w:p w14:paraId="26B7E1BB" w14:textId="77777777" w:rsidR="00903E67" w:rsidRDefault="00903E67" w:rsidP="005636B6">
      <w:pPr>
        <w:spacing w:before="240" w:after="240"/>
      </w:pPr>
      <w:r>
        <w:t>que precisaran para andar cubiertas</w:t>
      </w:r>
    </w:p>
    <w:p w14:paraId="775B8D8F" w14:textId="77777777" w:rsidR="00903E67" w:rsidRDefault="00903E67" w:rsidP="005636B6">
      <w:pPr>
        <w:spacing w:before="240" w:after="240"/>
      </w:pPr>
      <w:r>
        <w:t>disciplina en el alma o de las otras?</w:t>
      </w:r>
    </w:p>
    <w:p w14:paraId="0E52A3DC" w14:textId="77777777" w:rsidR="00903E67" w:rsidRDefault="00903E67" w:rsidP="005636B6">
      <w:pPr>
        <w:spacing w:before="240" w:after="240"/>
      </w:pPr>
      <w:r>
        <w:t>Mas si supieran esas sinvergüenzas</w:t>
      </w:r>
    </w:p>
    <w:p w14:paraId="1364DA9C" w14:textId="77777777" w:rsidR="00903E67" w:rsidRDefault="00903E67" w:rsidP="005636B6">
      <w:pPr>
        <w:spacing w:before="240" w:after="240"/>
      </w:pPr>
      <w:r>
        <w:t>lo que veloz el cielo les depara,</w:t>
      </w:r>
    </w:p>
    <w:p w14:paraId="1F23422E" w14:textId="77777777" w:rsidR="00903E67" w:rsidRDefault="00903E67" w:rsidP="005636B6">
      <w:pPr>
        <w:spacing w:before="240" w:after="240"/>
      </w:pPr>
      <w:r>
        <w:t>ya para aullar sus bocas abrirían;</w:t>
      </w:r>
    </w:p>
    <w:p w14:paraId="26AE9855" w14:textId="77777777" w:rsidR="00903E67" w:rsidRDefault="00903E67" w:rsidP="005636B6">
      <w:pPr>
        <w:spacing w:before="240" w:after="240"/>
      </w:pPr>
      <w:r>
        <w:t>pues si el vaticinar aquí no engaña,</w:t>
      </w:r>
    </w:p>
    <w:p w14:paraId="1316C282" w14:textId="77777777" w:rsidR="00903E67" w:rsidRDefault="00903E67" w:rsidP="005636B6">
      <w:pPr>
        <w:spacing w:before="240" w:after="240"/>
      </w:pPr>
      <w:r>
        <w:t>sufrirán antes de que crezca el bozo</w:t>
      </w:r>
    </w:p>
    <w:p w14:paraId="6B30AF98" w14:textId="77777777" w:rsidR="00903E67" w:rsidRDefault="00903E67" w:rsidP="005636B6">
      <w:pPr>
        <w:spacing w:before="240" w:after="240"/>
      </w:pPr>
      <w:r>
        <w:t>a los que ahora con nanas consuelan.</w:t>
      </w:r>
    </w:p>
    <w:p w14:paraId="45CD472A" w14:textId="77777777" w:rsidR="00903E67" w:rsidRDefault="00903E67" w:rsidP="005636B6">
      <w:pPr>
        <w:spacing w:before="240" w:after="240"/>
      </w:pPr>
      <w:r>
        <w:t>Ahora ya no te escondas más, oh hermano,</w:t>
      </w:r>
    </w:p>
    <w:p w14:paraId="6F2FF44A" w14:textId="77777777" w:rsidR="00903E67" w:rsidRDefault="00903E67" w:rsidP="005636B6">
      <w:pPr>
        <w:spacing w:before="240" w:after="240"/>
      </w:pPr>
      <w:r>
        <w:t>que no sólo yo, más toda esta gente,</w:t>
      </w:r>
    </w:p>
    <w:p w14:paraId="1DBBB984" w14:textId="77777777" w:rsidR="00903E67" w:rsidRDefault="00903E67" w:rsidP="005636B6">
      <w:pPr>
        <w:spacing w:before="240" w:after="240"/>
      </w:pPr>
      <w:r>
        <w:lastRenderedPageBreak/>
        <w:t>mira el lugar donde la luz no pasa.»</w:t>
      </w:r>
    </w:p>
    <w:p w14:paraId="45C8AF88" w14:textId="77777777" w:rsidR="00903E67" w:rsidRDefault="00903E67" w:rsidP="005636B6">
      <w:pPr>
        <w:spacing w:before="240" w:after="240"/>
      </w:pPr>
      <w:r>
        <w:t>Por lo que yo le dije: «Si recuerdas</w:t>
      </w:r>
    </w:p>
    <w:p w14:paraId="3F02BF2F" w14:textId="77777777" w:rsidR="00903E67" w:rsidRDefault="00903E67" w:rsidP="005636B6">
      <w:pPr>
        <w:spacing w:before="240" w:after="240"/>
      </w:pPr>
      <w:r>
        <w:t>lo que fui para ti, y para mi fuiste,</w:t>
      </w:r>
    </w:p>
    <w:p w14:paraId="676D528D" w14:textId="77777777" w:rsidR="00903E67" w:rsidRDefault="00903E67" w:rsidP="005636B6">
      <w:pPr>
        <w:spacing w:before="240" w:after="240"/>
      </w:pPr>
      <w:r>
        <w:t>aún será triste el recordar presente.</w:t>
      </w:r>
    </w:p>
    <w:p w14:paraId="6804DB50" w14:textId="77777777" w:rsidR="00903E67" w:rsidRDefault="00903E67" w:rsidP="005636B6">
      <w:pPr>
        <w:spacing w:before="240" w:after="240"/>
      </w:pPr>
      <w:r>
        <w:t>De aquella vida me sustrajo aquel</w:t>
      </w:r>
    </w:p>
    <w:p w14:paraId="1D5E8214" w14:textId="77777777" w:rsidR="00903E67" w:rsidRDefault="00903E67" w:rsidP="005636B6">
      <w:pPr>
        <w:spacing w:before="240" w:after="240"/>
      </w:pPr>
      <w:r>
        <w:t>que va delante, el otro día, cuando</w:t>
      </w:r>
    </w:p>
    <w:p w14:paraId="4DB0EFF6" w14:textId="77777777" w:rsidR="00903E67" w:rsidRDefault="00903E67" w:rsidP="005636B6">
      <w:pPr>
        <w:spacing w:before="240" w:after="240"/>
      </w:pPr>
      <w:r>
        <w:t>redonda se mostró la hermana de ese</w:t>
      </w:r>
    </w:p>
    <w:p w14:paraId="17F2A123" w14:textId="77777777" w:rsidR="00903E67" w:rsidRDefault="00903E67" w:rsidP="005636B6">
      <w:pPr>
        <w:spacing w:before="240" w:after="240"/>
      </w:pPr>
      <w:r>
        <w:t>--señalé el sol. Y aquél por la profunda</w:t>
      </w:r>
    </w:p>
    <w:p w14:paraId="521C7D5A" w14:textId="77777777" w:rsidR="00903E67" w:rsidRDefault="00903E67" w:rsidP="005636B6">
      <w:pPr>
        <w:spacing w:before="240" w:after="240"/>
      </w:pPr>
      <w:r>
        <w:t>noche llevóme de los muertos ciertos</w:t>
      </w:r>
    </w:p>
    <w:p w14:paraId="2A01C408" w14:textId="77777777" w:rsidR="00903E67" w:rsidRDefault="00903E67" w:rsidP="005636B6">
      <w:pPr>
        <w:spacing w:before="240" w:after="240"/>
      </w:pPr>
      <w:r>
        <w:t>con esta carne cierta que le sigue.</w:t>
      </w:r>
    </w:p>
    <w:p w14:paraId="20CA34AF" w14:textId="77777777" w:rsidR="00903E67" w:rsidRDefault="00903E67" w:rsidP="005636B6">
      <w:pPr>
        <w:spacing w:before="240" w:after="240"/>
      </w:pPr>
      <w:r>
        <w:t>De allí con sus auxilios me ha traído,</w:t>
      </w:r>
    </w:p>
    <w:p w14:paraId="0853E5E2" w14:textId="77777777" w:rsidR="00903E67" w:rsidRDefault="00903E67" w:rsidP="005636B6">
      <w:pPr>
        <w:spacing w:before="240" w:after="240"/>
      </w:pPr>
      <w:r>
        <w:t>subiendo y rodeando la montaña,</w:t>
      </w:r>
    </w:p>
    <w:p w14:paraId="15A6CD72" w14:textId="77777777" w:rsidR="00903E67" w:rsidRDefault="00903E67" w:rsidP="005636B6">
      <w:pPr>
        <w:spacing w:before="240" w:after="240"/>
      </w:pPr>
      <w:r>
        <w:t>que os endereza a los que el mundo tuerce.</w:t>
      </w:r>
    </w:p>
    <w:p w14:paraId="3B2446B0" w14:textId="77777777" w:rsidR="00903E67" w:rsidRDefault="00903E67" w:rsidP="005636B6">
      <w:pPr>
        <w:spacing w:before="240" w:after="240"/>
      </w:pPr>
      <w:r>
        <w:t>Dice que habrá de hacerme compañía</w:t>
      </w:r>
    </w:p>
    <w:p w14:paraId="79B89138" w14:textId="77777777" w:rsidR="00903E67" w:rsidRDefault="00903E67" w:rsidP="005636B6">
      <w:pPr>
        <w:spacing w:before="240" w:after="240"/>
      </w:pPr>
      <w:r>
        <w:t>hasta que esté donde Beatriz se encuentra;</w:t>
      </w:r>
    </w:p>
    <w:p w14:paraId="38A815E5" w14:textId="77777777" w:rsidR="00903E67" w:rsidRDefault="00903E67" w:rsidP="005636B6">
      <w:pPr>
        <w:spacing w:before="240" w:after="240"/>
      </w:pPr>
      <w:r>
        <w:t>allí es preciso que sin él me quede.</w:t>
      </w:r>
    </w:p>
    <w:p w14:paraId="235CB21B" w14:textId="77777777" w:rsidR="00903E67" w:rsidRDefault="00903E67" w:rsidP="005636B6">
      <w:pPr>
        <w:spacing w:before="240" w:after="240"/>
      </w:pPr>
      <w:r>
        <w:t>Virgilio es quien tal cosa me ha contado</w:t>
      </w:r>
    </w:p>
    <w:p w14:paraId="36298D53" w14:textId="77777777" w:rsidR="00903E67" w:rsidRDefault="00903E67" w:rsidP="005636B6">
      <w:pPr>
        <w:spacing w:before="240" w:after="240"/>
      </w:pPr>
      <w:r>
        <w:t>-y se lo señalé-; y aquél la sombra</w:t>
      </w:r>
    </w:p>
    <w:p w14:paraId="731F88FC" w14:textId="77777777" w:rsidR="00903E67" w:rsidRDefault="00903E67" w:rsidP="005636B6">
      <w:pPr>
        <w:spacing w:before="240" w:after="240"/>
      </w:pPr>
      <w:r>
        <w:t>por quien se ha conmovido cada cuesta</w:t>
      </w:r>
    </w:p>
    <w:p w14:paraId="1BD7119A" w14:textId="77777777" w:rsidR="00903E67" w:rsidRDefault="00903E67" w:rsidP="005636B6">
      <w:pPr>
        <w:spacing w:before="240" w:after="240"/>
      </w:pPr>
      <w:r>
        <w:lastRenderedPageBreak/>
        <w:t>de vuestro reino del que ya se marcha.»</w:t>
      </w:r>
    </w:p>
    <w:p w14:paraId="1B5A0A87" w14:textId="7C74A5CC" w:rsidR="00903E67" w:rsidRDefault="00903E67" w:rsidP="005636B6">
      <w:pPr>
        <w:pStyle w:val="Ttulo2"/>
        <w:spacing w:before="240" w:after="240"/>
      </w:pPr>
      <w:r>
        <w:br w:type="page"/>
      </w:r>
      <w:bookmarkStart w:id="63" w:name="_Toc196140986"/>
      <w:r>
        <w:lastRenderedPageBreak/>
        <w:t>CANTO XXIV</w:t>
      </w:r>
      <w:bookmarkEnd w:id="63"/>
    </w:p>
    <w:p w14:paraId="6852935D" w14:textId="77777777" w:rsidR="00903E67" w:rsidRDefault="00903E67" w:rsidP="005636B6">
      <w:pPr>
        <w:spacing w:before="240" w:after="240"/>
      </w:pPr>
      <w:r>
        <w:t>Ni hablar a andar, ni andar a aquel más lento</w:t>
      </w:r>
    </w:p>
    <w:p w14:paraId="42EC4B13" w14:textId="77777777" w:rsidR="00903E67" w:rsidRDefault="00903E67" w:rsidP="005636B6">
      <w:pPr>
        <w:spacing w:before="240" w:after="240"/>
      </w:pPr>
      <w:r>
        <w:t>hacía, mas hablando a prisa íbamos</w:t>
      </w:r>
    </w:p>
    <w:p w14:paraId="7E08EE24" w14:textId="77777777" w:rsidR="00903E67" w:rsidRDefault="00903E67" w:rsidP="005636B6">
      <w:pPr>
        <w:spacing w:before="240" w:after="240"/>
      </w:pPr>
      <w:r>
        <w:t>cual nao que empuja un viento favorable;</w:t>
      </w:r>
    </w:p>
    <w:p w14:paraId="37A4DDE7" w14:textId="77777777" w:rsidR="00903E67" w:rsidRDefault="00903E67" w:rsidP="005636B6">
      <w:pPr>
        <w:spacing w:before="240" w:after="240"/>
      </w:pPr>
      <w:r>
        <w:t>y las sombras, más muertas pareciendo,</w:t>
      </w:r>
    </w:p>
    <w:p w14:paraId="4AE1C674" w14:textId="77777777" w:rsidR="00903E67" w:rsidRDefault="00903E67" w:rsidP="005636B6">
      <w:pPr>
        <w:spacing w:before="240" w:after="240"/>
      </w:pPr>
      <w:r>
        <w:t>admiración ponían en las cuencas</w:t>
      </w:r>
    </w:p>
    <w:p w14:paraId="52871A52" w14:textId="77777777" w:rsidR="00903E67" w:rsidRDefault="00903E67" w:rsidP="005636B6">
      <w:pPr>
        <w:spacing w:before="240" w:after="240"/>
      </w:pPr>
      <w:r>
        <w:t>de los ojos, sabiendo que vivía.</w:t>
      </w:r>
    </w:p>
    <w:p w14:paraId="24098EE3" w14:textId="77777777" w:rsidR="00903E67" w:rsidRDefault="00903E67" w:rsidP="005636B6">
      <w:pPr>
        <w:spacing w:before="240" w:after="240"/>
      </w:pPr>
      <w:r>
        <w:t>Y yo, continuando mis palabras</w:t>
      </w:r>
    </w:p>
    <w:p w14:paraId="1DBB5ECD" w14:textId="77777777" w:rsidR="00903E67" w:rsidRDefault="00903E67" w:rsidP="005636B6">
      <w:pPr>
        <w:spacing w:before="240" w:after="240"/>
      </w:pPr>
      <w:r>
        <w:t>dije: «Y asciende acaso más despacio</w:t>
      </w:r>
    </w:p>
    <w:p w14:paraId="3830AB20" w14:textId="77777777" w:rsidR="00903E67" w:rsidRDefault="00903E67" w:rsidP="005636B6">
      <w:pPr>
        <w:spacing w:before="240" w:after="240"/>
      </w:pPr>
      <w:r>
        <w:t>de lo que en otro momento lo haría.</w:t>
      </w:r>
    </w:p>
    <w:p w14:paraId="3E21BD7F" w14:textId="77777777" w:rsidR="00903E67" w:rsidRDefault="00903E67" w:rsidP="005636B6">
      <w:pPr>
        <w:spacing w:before="240" w:after="240"/>
      </w:pPr>
      <w:r>
        <w:t>Mas dime de Piccarda, si es que sabes;</w:t>
      </w:r>
    </w:p>
    <w:p w14:paraId="2F6F86EE" w14:textId="77777777" w:rsidR="00903E67" w:rsidRDefault="00903E67" w:rsidP="005636B6">
      <w:pPr>
        <w:spacing w:before="240" w:after="240"/>
      </w:pPr>
      <w:r>
        <w:t>y dime si estoy viendo a alguien notable</w:t>
      </w:r>
    </w:p>
    <w:p w14:paraId="64983179" w14:textId="77777777" w:rsidR="00903E67" w:rsidRDefault="00903E67" w:rsidP="005636B6">
      <w:pPr>
        <w:spacing w:before="240" w:after="240"/>
      </w:pPr>
      <w:r>
        <w:t>entre esta gente que así me contempla.»</w:t>
      </w:r>
    </w:p>
    <w:p w14:paraId="3DAEE711" w14:textId="77777777" w:rsidR="00903E67" w:rsidRDefault="00903E67" w:rsidP="005636B6">
      <w:pPr>
        <w:spacing w:before="240" w:after="240"/>
      </w:pPr>
      <w:r>
        <w:t>«Mi hermana, que entre hermosa y entre buena</w:t>
      </w:r>
    </w:p>
    <w:p w14:paraId="79E35788" w14:textId="77777777" w:rsidR="00903E67" w:rsidRDefault="00903E67" w:rsidP="005636B6">
      <w:pPr>
        <w:spacing w:before="240" w:after="240"/>
      </w:pPr>
      <w:r>
        <w:t>no sé qué fuera más, alegre triunfa</w:t>
      </w:r>
    </w:p>
    <w:p w14:paraId="21A1ECE0" w14:textId="77777777" w:rsidR="00903E67" w:rsidRDefault="00903E67" w:rsidP="005636B6">
      <w:pPr>
        <w:spacing w:before="240" w:after="240"/>
      </w:pPr>
      <w:r>
        <w:t>en el Olimpo ya de su corona.»</w:t>
      </w:r>
    </w:p>
    <w:p w14:paraId="5C091993" w14:textId="77777777" w:rsidR="00903E67" w:rsidRDefault="00903E67" w:rsidP="005636B6">
      <w:pPr>
        <w:spacing w:before="240" w:after="240"/>
      </w:pPr>
      <w:r>
        <w:t>Dijo primero; y luego: «Aquí podemos</w:t>
      </w:r>
    </w:p>
    <w:p w14:paraId="64271230" w14:textId="77777777" w:rsidR="00903E67" w:rsidRDefault="00903E67" w:rsidP="005636B6">
      <w:pPr>
        <w:spacing w:before="240" w:after="240"/>
      </w:pPr>
      <w:r>
        <w:t>a cualquiera nombrar pues tan mudado</w:t>
      </w:r>
    </w:p>
    <w:p w14:paraId="49F1A9F5" w14:textId="77777777" w:rsidR="00903E67" w:rsidRDefault="00903E67" w:rsidP="005636B6">
      <w:pPr>
        <w:spacing w:before="240" w:after="240"/>
      </w:pPr>
      <w:r>
        <w:t>nuestro semblante está por la abstinencia.</w:t>
      </w:r>
    </w:p>
    <w:p w14:paraId="5711F2C5" w14:textId="77777777" w:rsidR="00903E67" w:rsidRDefault="00903E67" w:rsidP="005636B6">
      <w:pPr>
        <w:spacing w:before="240" w:after="240"/>
      </w:pPr>
      <w:r>
        <w:lastRenderedPageBreak/>
        <w:t>Ese -y le señaló- es Bonagiunta,</w:t>
      </w:r>
    </w:p>
    <w:p w14:paraId="669B5671" w14:textId="77777777" w:rsidR="00903E67" w:rsidRDefault="00903E67" w:rsidP="005636B6">
      <w:pPr>
        <w:spacing w:before="240" w:after="240"/>
      </w:pPr>
      <w:r>
        <w:t>Bonagiunta de Lucca; y esa cara</w:t>
      </w:r>
    </w:p>
    <w:p w14:paraId="705015F3" w14:textId="77777777" w:rsidR="00903E67" w:rsidRDefault="00903E67" w:rsidP="005636B6">
      <w:pPr>
        <w:spacing w:before="240" w:after="240"/>
      </w:pPr>
      <w:r>
        <w:t>a su lado, cosida más que otras.</w:t>
      </w:r>
    </w:p>
    <w:p w14:paraId="4B66F081" w14:textId="77777777" w:rsidR="00903E67" w:rsidRDefault="00903E67" w:rsidP="005636B6">
      <w:pPr>
        <w:spacing w:before="240" w:after="240"/>
      </w:pPr>
      <w:r>
        <w:t>tuvo la santa iglesia entre sus brazos:</w:t>
      </w:r>
    </w:p>
    <w:p w14:paraId="47256DFD" w14:textId="77777777" w:rsidR="00903E67" w:rsidRDefault="00903E67" w:rsidP="005636B6">
      <w:pPr>
        <w:spacing w:before="240" w:after="240"/>
      </w:pPr>
      <w:r>
        <w:t>nació en Tours, y aquí purga con ayunos</w:t>
      </w:r>
    </w:p>
    <w:p w14:paraId="01F956AF" w14:textId="77777777" w:rsidR="00903E67" w:rsidRDefault="00903E67" w:rsidP="005636B6">
      <w:pPr>
        <w:spacing w:before="240" w:after="240"/>
      </w:pPr>
      <w:r>
        <w:t>el vino y las anguilas de Bolsena.»</w:t>
      </w:r>
    </w:p>
    <w:p w14:paraId="557F2DE5" w14:textId="77777777" w:rsidR="00903E67" w:rsidRDefault="00903E67" w:rsidP="005636B6">
      <w:pPr>
        <w:spacing w:before="240" w:after="240"/>
      </w:pPr>
      <w:r>
        <w:t>Uno por uno a muchos me nombró;</w:t>
      </w:r>
    </w:p>
    <w:p w14:paraId="0B109E7C" w14:textId="77777777" w:rsidR="00903E67" w:rsidRDefault="00903E67" w:rsidP="005636B6">
      <w:pPr>
        <w:spacing w:before="240" w:after="240"/>
      </w:pPr>
      <w:r>
        <w:t>y al nombrarles contentos parecían,</w:t>
      </w:r>
    </w:p>
    <w:p w14:paraId="179CC1EF" w14:textId="77777777" w:rsidR="00903E67" w:rsidRDefault="00903E67" w:rsidP="005636B6">
      <w:pPr>
        <w:spacing w:before="240" w:after="240"/>
      </w:pPr>
      <w:r>
        <w:t>y no vi ningún gesto de tristeza.</w:t>
      </w:r>
    </w:p>
    <w:p w14:paraId="73C89ADA" w14:textId="77777777" w:rsidR="00903E67" w:rsidRDefault="00903E67" w:rsidP="005636B6">
      <w:pPr>
        <w:spacing w:before="240" w:after="240"/>
      </w:pPr>
      <w:r>
        <w:t>Vi por el hambre en vano usar los dientes</w:t>
      </w:r>
    </w:p>
    <w:p w14:paraId="71E9A3C4" w14:textId="77777777" w:rsidR="00903E67" w:rsidRDefault="00903E67" w:rsidP="005636B6">
      <w:pPr>
        <w:spacing w:before="240" w:after="240"/>
      </w:pPr>
      <w:r>
        <w:t>a Ubaldín de la Pila y Bonifacio,</w:t>
      </w:r>
    </w:p>
    <w:p w14:paraId="2B3C78BC" w14:textId="77777777" w:rsidR="00903E67" w:rsidRDefault="00903E67" w:rsidP="005636B6">
      <w:pPr>
        <w:spacing w:before="240" w:after="240"/>
      </w:pPr>
      <w:r>
        <w:t>que apacentara a muchos con su torre.</w:t>
      </w:r>
    </w:p>
    <w:p w14:paraId="49F098BE" w14:textId="77777777" w:rsidR="00903E67" w:rsidRDefault="00903E67" w:rsidP="005636B6">
      <w:pPr>
        <w:spacing w:before="240" w:after="240"/>
      </w:pPr>
      <w:r>
        <w:t>Vi a Maese Marqués, que ocasión tuvo</w:t>
      </w:r>
    </w:p>
    <w:p w14:paraId="2E207FB3" w14:textId="77777777" w:rsidR="00903E67" w:rsidRDefault="00903E67" w:rsidP="005636B6">
      <w:pPr>
        <w:spacing w:before="240" w:after="240"/>
      </w:pPr>
      <w:r>
        <w:t>de beber en Forlí sin sequedades,</w:t>
      </w:r>
    </w:p>
    <w:p w14:paraId="2FCFC53A" w14:textId="77777777" w:rsidR="00903E67" w:rsidRDefault="00903E67" w:rsidP="005636B6">
      <w:pPr>
        <w:spacing w:before="240" w:after="240"/>
      </w:pPr>
      <w:r>
        <w:t>y que nunca veíase saciado.</w:t>
      </w:r>
    </w:p>
    <w:p w14:paraId="50CE1BAF" w14:textId="77777777" w:rsidR="00903E67" w:rsidRDefault="00903E67" w:rsidP="005636B6">
      <w:pPr>
        <w:spacing w:before="240" w:after="240"/>
      </w:pPr>
      <w:r>
        <w:t>Mas como hace el que mira y luego aprecia</w:t>
      </w:r>
    </w:p>
    <w:p w14:paraId="0E08EBB5" w14:textId="77777777" w:rsidR="00903E67" w:rsidRDefault="00903E67" w:rsidP="005636B6">
      <w:pPr>
        <w:spacing w:before="240" w:after="240"/>
      </w:pPr>
      <w:r>
        <w:t>más a uno que otro, hice al luqués,</w:t>
      </w:r>
    </w:p>
    <w:p w14:paraId="07473E26" w14:textId="77777777" w:rsidR="00903E67" w:rsidRDefault="00903E67" w:rsidP="005636B6">
      <w:pPr>
        <w:spacing w:before="240" w:after="240"/>
      </w:pPr>
      <w:r>
        <w:t>que de mí más curioso parecía.</w:t>
      </w:r>
    </w:p>
    <w:p w14:paraId="5327DE8B" w14:textId="77777777" w:rsidR="00903E67" w:rsidRDefault="00903E67" w:rsidP="005636B6">
      <w:pPr>
        <w:spacing w:before="240" w:after="240"/>
      </w:pPr>
      <w:r>
        <w:t>Él murmuraba, y no sé que «Gentucca»</w:t>
      </w:r>
    </w:p>
    <w:p w14:paraId="3B9150D0" w14:textId="77777777" w:rsidR="00903E67" w:rsidRDefault="00903E67" w:rsidP="005636B6">
      <w:pPr>
        <w:spacing w:before="240" w:after="240"/>
      </w:pPr>
      <w:r>
        <w:lastRenderedPageBreak/>
        <w:t>sentía yo, donde él sentía la plaga</w:t>
      </w:r>
    </w:p>
    <w:p w14:paraId="50D61EFE" w14:textId="77777777" w:rsidR="00903E67" w:rsidRDefault="00903E67" w:rsidP="005636B6">
      <w:pPr>
        <w:spacing w:before="240" w:after="240"/>
      </w:pPr>
      <w:r>
        <w:t>de la justicia que así le roía.</w:t>
      </w:r>
    </w:p>
    <w:p w14:paraId="416FD189" w14:textId="77777777" w:rsidR="00903E67" w:rsidRDefault="00903E67" w:rsidP="005636B6">
      <w:pPr>
        <w:spacing w:before="240" w:after="240"/>
      </w:pPr>
      <w:r>
        <w:t>«Alma -dije- que tal deseo muestras</w:t>
      </w:r>
    </w:p>
    <w:p w14:paraId="79C657BF" w14:textId="77777777" w:rsidR="00903E67" w:rsidRDefault="00903E67" w:rsidP="005636B6">
      <w:pPr>
        <w:spacing w:before="240" w:after="240"/>
      </w:pPr>
      <w:r>
        <w:t>de hablar conmigo, hazlo claramente,</w:t>
      </w:r>
    </w:p>
    <w:p w14:paraId="49213891" w14:textId="77777777" w:rsidR="00903E67" w:rsidRDefault="00903E67" w:rsidP="005636B6">
      <w:pPr>
        <w:spacing w:before="240" w:after="240"/>
      </w:pPr>
      <w:r>
        <w:t>y a los dos satisfaz con tus palabras.»</w:t>
      </w:r>
    </w:p>
    <w:p w14:paraId="1A83E806" w14:textId="77777777" w:rsidR="00903E67" w:rsidRDefault="00903E67" w:rsidP="005636B6">
      <w:pPr>
        <w:spacing w:before="240" w:after="240"/>
      </w:pPr>
      <w:r>
        <w:t>«Hay nacida, aún sin velo, una mujer</w:t>
      </w:r>
    </w:p>
    <w:p w14:paraId="5168DD62" w14:textId="77777777" w:rsidR="00903E67" w:rsidRDefault="00903E67" w:rsidP="005636B6">
      <w:pPr>
        <w:spacing w:before="240" w:after="240"/>
      </w:pPr>
      <w:r>
        <w:t>--él comenzó- que hará que mi ciudad</w:t>
      </w:r>
    </w:p>
    <w:p w14:paraId="3F01E313" w14:textId="77777777" w:rsidR="00903E67" w:rsidRDefault="00903E67" w:rsidP="005636B6">
      <w:pPr>
        <w:spacing w:before="240" w:after="240"/>
      </w:pPr>
      <w:r>
        <w:t>te plazca aunque otros muchos la desprecien.</w:t>
      </w:r>
    </w:p>
    <w:p w14:paraId="46712E03" w14:textId="77777777" w:rsidR="00903E67" w:rsidRDefault="00903E67" w:rsidP="005636B6">
      <w:pPr>
        <w:spacing w:before="240" w:after="240"/>
      </w:pPr>
      <w:r>
        <w:t>Tú marcharás con esta profecía:</w:t>
      </w:r>
    </w:p>
    <w:p w14:paraId="7EFF0852" w14:textId="77777777" w:rsidR="00903E67" w:rsidRDefault="00903E67" w:rsidP="005636B6">
      <w:pPr>
        <w:spacing w:before="240" w:after="240"/>
      </w:pPr>
      <w:r>
        <w:t>si en mi murmullo alguna duda tienes,</w:t>
      </w:r>
    </w:p>
    <w:p w14:paraId="18EF2CD3" w14:textId="77777777" w:rsidR="00903E67" w:rsidRDefault="00903E67" w:rsidP="005636B6">
      <w:pPr>
        <w:spacing w:before="240" w:after="240"/>
      </w:pPr>
      <w:r>
        <w:t>la realidad en claro ha de ponerlo.</w:t>
      </w:r>
    </w:p>
    <w:p w14:paraId="2A975805" w14:textId="77777777" w:rsidR="00903E67" w:rsidRDefault="00903E67" w:rsidP="005636B6">
      <w:pPr>
        <w:spacing w:before="240" w:after="240"/>
      </w:pPr>
      <w:r>
        <w:t>Pero dime si veo a quien compuso</w:t>
      </w:r>
    </w:p>
    <w:p w14:paraId="0B188898" w14:textId="77777777" w:rsidR="00903E67" w:rsidRDefault="00903E67" w:rsidP="005636B6">
      <w:pPr>
        <w:spacing w:before="240" w:after="240"/>
      </w:pPr>
      <w:r>
        <w:t>aquellas nuevas rimas que empezaban:</w:t>
      </w:r>
    </w:p>
    <w:p w14:paraId="473CDB5A" w14:textId="77777777" w:rsidR="00903E67" w:rsidRDefault="00903E67" w:rsidP="005636B6">
      <w:pPr>
        <w:spacing w:before="240" w:after="240"/>
      </w:pPr>
      <w:r>
        <w:t>«Mujeres que el Amor bien conocéis.»</w:t>
      </w:r>
    </w:p>
    <w:p w14:paraId="04B7E504" w14:textId="77777777" w:rsidR="00903E67" w:rsidRDefault="00903E67" w:rsidP="005636B6">
      <w:pPr>
        <w:spacing w:before="240" w:after="240"/>
      </w:pPr>
      <w:r>
        <w:t>Y yo le dije: «Soy uno que cuando</w:t>
      </w:r>
    </w:p>
    <w:p w14:paraId="1DD96B59" w14:textId="77777777" w:rsidR="00903E67" w:rsidRDefault="00903E67" w:rsidP="005636B6">
      <w:pPr>
        <w:spacing w:before="240" w:after="240"/>
      </w:pPr>
      <w:r>
        <w:t>Amor me inspira, anoto, y de esa forma</w:t>
      </w:r>
    </w:p>
    <w:p w14:paraId="38F80535" w14:textId="77777777" w:rsidR="00903E67" w:rsidRDefault="00903E67" w:rsidP="005636B6">
      <w:pPr>
        <w:spacing w:before="240" w:after="240"/>
      </w:pPr>
      <w:r>
        <w:t>voy expresando aquello que me dicta.»</w:t>
      </w:r>
    </w:p>
    <w:p w14:paraId="1DEC8DDC" w14:textId="77777777" w:rsidR="00903E67" w:rsidRDefault="00903E67" w:rsidP="005636B6">
      <w:pPr>
        <w:spacing w:before="240" w:after="240"/>
      </w:pPr>
      <w:r>
        <w:t>«¡Ah hermano, ya comprendo ---dijo- el nudo</w:t>
      </w:r>
    </w:p>
    <w:p w14:paraId="170AEEF7" w14:textId="77777777" w:rsidR="00903E67" w:rsidRDefault="00903E67" w:rsidP="005636B6">
      <w:pPr>
        <w:spacing w:before="240" w:after="240"/>
      </w:pPr>
      <w:r>
        <w:t>que al Notario, a Guiton y a mí separa</w:t>
      </w:r>
    </w:p>
    <w:p w14:paraId="197E3C7F" w14:textId="77777777" w:rsidR="00903E67" w:rsidRDefault="00903E67" w:rsidP="005636B6">
      <w:pPr>
        <w:spacing w:before="240" w:after="240"/>
      </w:pPr>
      <w:r>
        <w:lastRenderedPageBreak/>
        <w:t>del dulce estilo nuevo que te escucho!</w:t>
      </w:r>
    </w:p>
    <w:p w14:paraId="1AE3818C" w14:textId="77777777" w:rsidR="00903E67" w:rsidRDefault="00903E67" w:rsidP="005636B6">
      <w:pPr>
        <w:spacing w:before="240" w:after="240"/>
      </w:pPr>
      <w:r>
        <w:t>Bien veo ahora cómo vuestras plumas</w:t>
      </w:r>
    </w:p>
    <w:p w14:paraId="24ED8E2F" w14:textId="77777777" w:rsidR="00903E67" w:rsidRDefault="00903E67" w:rsidP="005636B6">
      <w:pPr>
        <w:spacing w:before="240" w:after="240"/>
      </w:pPr>
      <w:r>
        <w:t>detrás de quien os dicta van pegadas,</w:t>
      </w:r>
    </w:p>
    <w:p w14:paraId="48746F00" w14:textId="77777777" w:rsidR="00903E67" w:rsidRDefault="00903E67" w:rsidP="005636B6">
      <w:pPr>
        <w:spacing w:before="240" w:after="240"/>
      </w:pPr>
      <w:r>
        <w:t>lo que no sucedía con las nuestras;</w:t>
      </w:r>
    </w:p>
    <w:p w14:paraId="35D3293E" w14:textId="77777777" w:rsidR="00903E67" w:rsidRDefault="00903E67" w:rsidP="005636B6">
      <w:pPr>
        <w:spacing w:before="240" w:after="240"/>
      </w:pPr>
      <w:r>
        <w:t>y quien se ponga a verlo de otro modo</w:t>
      </w:r>
    </w:p>
    <w:p w14:paraId="00E20BFD" w14:textId="77777777" w:rsidR="00903E67" w:rsidRDefault="00903E67" w:rsidP="005636B6">
      <w:pPr>
        <w:spacing w:before="240" w:after="240"/>
      </w:pPr>
      <w:r>
        <w:t>no encontrará ninguna diferencia.»</w:t>
      </w:r>
    </w:p>
    <w:p w14:paraId="7AF2A1ED" w14:textId="77777777" w:rsidR="00903E67" w:rsidRDefault="00903E67" w:rsidP="005636B6">
      <w:pPr>
        <w:spacing w:before="240" w:after="240"/>
      </w:pPr>
      <w:r>
        <w:t>Y se calló bastante satisfecho.</w:t>
      </w:r>
    </w:p>
    <w:p w14:paraId="493B0A11" w14:textId="77777777" w:rsidR="00903E67" w:rsidRDefault="00903E67" w:rsidP="005636B6">
      <w:pPr>
        <w:spacing w:before="240" w:after="240"/>
      </w:pPr>
      <w:r>
        <w:t>Cual las aves que invernan junto al Nilo,</w:t>
      </w:r>
    </w:p>
    <w:p w14:paraId="78FE150D" w14:textId="77777777" w:rsidR="00903E67" w:rsidRDefault="00903E67" w:rsidP="005636B6">
      <w:pPr>
        <w:spacing w:before="240" w:after="240"/>
      </w:pPr>
      <w:r>
        <w:t>a veces en el aire hacen bandadas,</w:t>
      </w:r>
    </w:p>
    <w:p w14:paraId="467A7C9F" w14:textId="77777777" w:rsidR="00903E67" w:rsidRDefault="00903E67" w:rsidP="005636B6">
      <w:pPr>
        <w:spacing w:before="240" w:after="240"/>
      </w:pPr>
      <w:r>
        <w:t>y luego aprisa vuelan en hilera,</w:t>
      </w:r>
    </w:p>
    <w:p w14:paraId="640BC4FD" w14:textId="77777777" w:rsidR="00903E67" w:rsidRDefault="00903E67" w:rsidP="005636B6">
      <w:pPr>
        <w:spacing w:before="240" w:after="240"/>
      </w:pPr>
      <w:r>
        <w:t>así toda la gente que allí estaba,</w:t>
      </w:r>
    </w:p>
    <w:p w14:paraId="329106F6" w14:textId="77777777" w:rsidR="00903E67" w:rsidRDefault="00903E67" w:rsidP="005636B6">
      <w:pPr>
        <w:spacing w:before="240" w:after="240"/>
      </w:pPr>
      <w:r>
        <w:t>volviendo el rostro apresuró su paso,</w:t>
      </w:r>
    </w:p>
    <w:p w14:paraId="00C4D82C" w14:textId="77777777" w:rsidR="00903E67" w:rsidRDefault="00903E67" w:rsidP="005636B6">
      <w:pPr>
        <w:spacing w:before="240" w:after="240"/>
      </w:pPr>
      <w:r>
        <w:t>por su flaqueza y su deseo raudas.</w:t>
      </w:r>
    </w:p>
    <w:p w14:paraId="1AA5CA6E" w14:textId="77777777" w:rsidR="00903E67" w:rsidRDefault="00903E67" w:rsidP="005636B6">
      <w:pPr>
        <w:spacing w:before="240" w:after="240"/>
      </w:pPr>
      <w:r>
        <w:t>Y como el hombre de correr cansado</w:t>
      </w:r>
    </w:p>
    <w:p w14:paraId="6553AB83" w14:textId="77777777" w:rsidR="00903E67" w:rsidRDefault="00903E67" w:rsidP="005636B6">
      <w:pPr>
        <w:spacing w:before="240" w:after="240"/>
      </w:pPr>
      <w:r>
        <w:t>deja andar a los otros, y pasea</w:t>
      </w:r>
    </w:p>
    <w:p w14:paraId="55E7A5DB" w14:textId="77777777" w:rsidR="00903E67" w:rsidRDefault="00903E67" w:rsidP="005636B6">
      <w:pPr>
        <w:spacing w:before="240" w:after="240"/>
      </w:pPr>
      <w:r>
        <w:t>hasta que calma el resollar del pecho,</w:t>
      </w:r>
    </w:p>
    <w:p w14:paraId="32D29BE0" w14:textId="77777777" w:rsidR="00903E67" w:rsidRDefault="00903E67" w:rsidP="005636B6">
      <w:pPr>
        <w:spacing w:before="240" w:after="240"/>
      </w:pPr>
      <w:r>
        <w:t>dejó que le pasara la grey santa</w:t>
      </w:r>
    </w:p>
    <w:p w14:paraId="54B2A7A2" w14:textId="77777777" w:rsidR="00903E67" w:rsidRDefault="00903E67" w:rsidP="005636B6">
      <w:pPr>
        <w:spacing w:before="240" w:after="240"/>
      </w:pPr>
      <w:r>
        <w:t>y conmigo detrás vino Forese,</w:t>
      </w:r>
    </w:p>
    <w:p w14:paraId="64D5C1B9" w14:textId="77777777" w:rsidR="00903E67" w:rsidRDefault="00903E67" w:rsidP="005636B6">
      <w:pPr>
        <w:spacing w:before="240" w:after="240"/>
      </w:pPr>
      <w:r>
        <w:t>diciendo: «¿Cuándo te veré de nuevo?»</w:t>
      </w:r>
    </w:p>
    <w:p w14:paraId="7775C82B" w14:textId="77777777" w:rsidR="00903E67" w:rsidRDefault="00903E67" w:rsidP="005636B6">
      <w:pPr>
        <w:spacing w:before="240" w:after="240"/>
      </w:pPr>
      <w:r>
        <w:lastRenderedPageBreak/>
        <w:t>«No sé -repuse-, cuánto viviré;</w:t>
      </w:r>
    </w:p>
    <w:p w14:paraId="7C8D2463" w14:textId="77777777" w:rsidR="00903E67" w:rsidRDefault="00903E67" w:rsidP="005636B6">
      <w:pPr>
        <w:spacing w:before="240" w:after="240"/>
      </w:pPr>
      <w:r>
        <w:t>mas no será mi vuelta tan temprano,</w:t>
      </w:r>
    </w:p>
    <w:p w14:paraId="4DB9D317" w14:textId="77777777" w:rsidR="00903E67" w:rsidRDefault="00903E67" w:rsidP="005636B6">
      <w:pPr>
        <w:spacing w:before="240" w:after="240"/>
      </w:pPr>
      <w:r>
        <w:t>que antes no esté a la orilla mi deseo;</w:t>
      </w:r>
    </w:p>
    <w:p w14:paraId="6CE3ED33" w14:textId="77777777" w:rsidR="00903E67" w:rsidRDefault="00903E67" w:rsidP="005636B6">
      <w:pPr>
        <w:spacing w:before="240" w:after="240"/>
      </w:pPr>
      <w:r>
        <w:t>porque el lugar donde a vivir fui puesto,</w:t>
      </w:r>
    </w:p>
    <w:p w14:paraId="7F0FA12E" w14:textId="77777777" w:rsidR="00903E67" w:rsidRDefault="00903E67" w:rsidP="005636B6">
      <w:pPr>
        <w:spacing w:before="240" w:after="240"/>
      </w:pPr>
      <w:r>
        <w:t>del bien, de día en día, se despoja,</w:t>
      </w:r>
    </w:p>
    <w:p w14:paraId="15A75208" w14:textId="77777777" w:rsidR="00903E67" w:rsidRDefault="00903E67" w:rsidP="005636B6">
      <w:pPr>
        <w:spacing w:before="240" w:after="240"/>
      </w:pPr>
      <w:r>
        <w:t>y parece dispuesto a triste ruina.»</w:t>
      </w:r>
    </w:p>
    <w:p w14:paraId="4F02BB2C" w14:textId="77777777" w:rsidR="00903E67" w:rsidRDefault="00903E67" w:rsidP="005636B6">
      <w:pPr>
        <w:spacing w:before="240" w:after="240"/>
      </w:pPr>
      <w:r>
        <w:t>Y él: «Ánimo, pues veo al más culpable,</w:t>
      </w:r>
    </w:p>
    <w:p w14:paraId="36D35EA7" w14:textId="77777777" w:rsidR="00903E67" w:rsidRDefault="00903E67" w:rsidP="005636B6">
      <w:pPr>
        <w:spacing w:before="240" w:after="240"/>
      </w:pPr>
      <w:r>
        <w:t>arrastrado a la cola de un caballo</w:t>
      </w:r>
    </w:p>
    <w:p w14:paraId="65E2F413" w14:textId="77777777" w:rsidR="00903E67" w:rsidRDefault="00903E67" w:rsidP="005636B6">
      <w:pPr>
        <w:spacing w:before="240" w:after="240"/>
      </w:pPr>
      <w:r>
        <w:t>hacia aquel valle donde no se purga.</w:t>
      </w:r>
    </w:p>
    <w:p w14:paraId="4EBA5AB6" w14:textId="77777777" w:rsidR="00903E67" w:rsidRDefault="00903E67" w:rsidP="005636B6">
      <w:pPr>
        <w:spacing w:before="240" w:after="240"/>
      </w:pPr>
      <w:r>
        <w:t>La bestia a cada paso va más rauda,</w:t>
      </w:r>
    </w:p>
    <w:p w14:paraId="5E36E1D7" w14:textId="77777777" w:rsidR="00903E67" w:rsidRDefault="00903E67" w:rsidP="005636B6">
      <w:pPr>
        <w:spacing w:before="240" w:after="240"/>
      </w:pPr>
      <w:r>
        <w:t>siempre más, hasta que ella le golpea,</w:t>
      </w:r>
    </w:p>
    <w:p w14:paraId="7A82DA41" w14:textId="77777777" w:rsidR="00903E67" w:rsidRDefault="00903E67" w:rsidP="005636B6">
      <w:pPr>
        <w:spacing w:before="240" w:after="240"/>
      </w:pPr>
      <w:r>
        <w:t>y deja el cuerpo vilmente deshecho.</w:t>
      </w:r>
    </w:p>
    <w:p w14:paraId="08FBF810" w14:textId="77777777" w:rsidR="00903E67" w:rsidRDefault="00903E67" w:rsidP="005636B6">
      <w:pPr>
        <w:spacing w:before="240" w:after="240"/>
      </w:pPr>
      <w:r>
        <w:t>No mucho han de rodar aquellas ruedas</w:t>
      </w:r>
    </w:p>
    <w:p w14:paraId="45682872" w14:textId="77777777" w:rsidR="00903E67" w:rsidRDefault="00903E67" w:rsidP="005636B6">
      <w:pPr>
        <w:spacing w:before="240" w:after="240"/>
      </w:pPr>
      <w:r>
        <w:t>-y miró al cielo- y claro habrá de serte</w:t>
      </w:r>
    </w:p>
    <w:p w14:paraId="47E484D1" w14:textId="77777777" w:rsidR="00903E67" w:rsidRDefault="00903E67" w:rsidP="005636B6">
      <w:pPr>
        <w:spacing w:before="240" w:after="240"/>
      </w:pPr>
      <w:r>
        <w:t>esto que más no puedo declararte.</w:t>
      </w:r>
    </w:p>
    <w:p w14:paraId="24C812E1" w14:textId="77777777" w:rsidR="00903E67" w:rsidRDefault="00903E67" w:rsidP="005636B6">
      <w:pPr>
        <w:spacing w:before="240" w:after="240"/>
      </w:pPr>
      <w:r>
        <w:t>Ahora quédate aquí, que es caro el tiempo</w:t>
      </w:r>
    </w:p>
    <w:p w14:paraId="2A890A1F" w14:textId="77777777" w:rsidR="00903E67" w:rsidRDefault="00903E67" w:rsidP="005636B6">
      <w:pPr>
        <w:spacing w:before="240" w:after="240"/>
      </w:pPr>
      <w:r>
        <w:t>en este reino, y ya perdí bastante</w:t>
      </w:r>
    </w:p>
    <w:p w14:paraId="66560C92" w14:textId="77777777" w:rsidR="00903E67" w:rsidRDefault="00903E67" w:rsidP="005636B6">
      <w:pPr>
        <w:spacing w:before="240" w:after="240"/>
      </w:pPr>
      <w:r>
        <w:t>caminando contigo paso a paso.»</w:t>
      </w:r>
    </w:p>
    <w:p w14:paraId="0E2D178E" w14:textId="77777777" w:rsidR="00903E67" w:rsidRDefault="00903E67" w:rsidP="005636B6">
      <w:pPr>
        <w:spacing w:before="240" w:after="240"/>
      </w:pPr>
      <w:r>
        <w:t>Como al galope sale algunas veces</w:t>
      </w:r>
    </w:p>
    <w:p w14:paraId="72ED663E" w14:textId="77777777" w:rsidR="00903E67" w:rsidRDefault="00903E67" w:rsidP="005636B6">
      <w:pPr>
        <w:spacing w:before="240" w:after="240"/>
      </w:pPr>
      <w:r>
        <w:lastRenderedPageBreak/>
        <w:t>un jinete del grupo que cabalga,</w:t>
      </w:r>
    </w:p>
    <w:p w14:paraId="1878598D" w14:textId="77777777" w:rsidR="00903E67" w:rsidRDefault="00903E67" w:rsidP="005636B6">
      <w:pPr>
        <w:spacing w:before="240" w:after="240"/>
      </w:pPr>
      <w:r>
        <w:t>por ganar honra en los primeros golpes,</w:t>
      </w:r>
    </w:p>
    <w:p w14:paraId="5C1047F8" w14:textId="77777777" w:rsidR="00903E67" w:rsidRDefault="00903E67" w:rsidP="005636B6">
      <w:pPr>
        <w:spacing w:before="240" w:after="240"/>
      </w:pPr>
      <w:r>
        <w:t>con pasos aún mayores nos dejó;</w:t>
      </w:r>
    </w:p>
    <w:p w14:paraId="77A5D573" w14:textId="77777777" w:rsidR="00903E67" w:rsidRDefault="00903E67" w:rsidP="005636B6">
      <w:pPr>
        <w:spacing w:before="240" w:after="240"/>
      </w:pPr>
      <w:r>
        <w:t>y me quedé con esos dos que fueron</w:t>
      </w:r>
    </w:p>
    <w:p w14:paraId="2FFA8D3F" w14:textId="77777777" w:rsidR="00903E67" w:rsidRDefault="00903E67" w:rsidP="005636B6">
      <w:pPr>
        <w:spacing w:before="240" w:after="240"/>
      </w:pPr>
      <w:r>
        <w:t>en el mundo tan grandes mariscales.</w:t>
      </w:r>
    </w:p>
    <w:p w14:paraId="3A097617" w14:textId="77777777" w:rsidR="00903E67" w:rsidRDefault="00903E67" w:rsidP="005636B6">
      <w:pPr>
        <w:spacing w:before="240" w:after="240"/>
      </w:pPr>
      <w:r>
        <w:t>Y cuando estuvo ya tan adelante,</w:t>
      </w:r>
    </w:p>
    <w:p w14:paraId="18041FC8" w14:textId="77777777" w:rsidR="00903E67" w:rsidRDefault="00903E67" w:rsidP="005636B6">
      <w:pPr>
        <w:spacing w:before="240" w:after="240"/>
      </w:pPr>
      <w:r>
        <w:t>que mis ojos seguían tras de él,</w:t>
      </w:r>
    </w:p>
    <w:p w14:paraId="714403CF" w14:textId="77777777" w:rsidR="00903E67" w:rsidRDefault="00903E67" w:rsidP="005636B6">
      <w:pPr>
        <w:spacing w:before="240" w:after="240"/>
      </w:pPr>
      <w:r>
        <w:t>como mi mente tras de sus palabras.</w:t>
      </w:r>
    </w:p>
    <w:p w14:paraId="59531954" w14:textId="77777777" w:rsidR="00903E67" w:rsidRDefault="00903E67" w:rsidP="005636B6">
      <w:pPr>
        <w:spacing w:before="240" w:after="240"/>
      </w:pPr>
      <w:r>
        <w:t>vi las ramas cargadas y frondosas</w:t>
      </w:r>
    </w:p>
    <w:p w14:paraId="63FF928A" w14:textId="77777777" w:rsidR="00903E67" w:rsidRDefault="00903E67" w:rsidP="005636B6">
      <w:pPr>
        <w:spacing w:before="240" w:after="240"/>
      </w:pPr>
      <w:r>
        <w:t>de otro manzano, no mucho más lejos</w:t>
      </w:r>
    </w:p>
    <w:p w14:paraId="5EA5AEF8" w14:textId="77777777" w:rsidR="00903E67" w:rsidRDefault="00903E67" w:rsidP="005636B6">
      <w:pPr>
        <w:spacing w:before="240" w:after="240"/>
      </w:pPr>
      <w:r>
        <w:t>por haber sólo entonces hecho el giro</w:t>
      </w:r>
    </w:p>
    <w:p w14:paraId="15363D15" w14:textId="77777777" w:rsidR="00903E67" w:rsidRDefault="00903E67" w:rsidP="005636B6">
      <w:pPr>
        <w:spacing w:before="240" w:after="240"/>
      </w:pPr>
      <w:r>
        <w:t>Vi gentes bajo aquel alzar las manos</w:t>
      </w:r>
    </w:p>
    <w:p w14:paraId="5CD21210" w14:textId="77777777" w:rsidR="00903E67" w:rsidRDefault="00903E67" w:rsidP="005636B6">
      <w:pPr>
        <w:spacing w:before="240" w:after="240"/>
      </w:pPr>
      <w:r>
        <w:t>y gritar no sé qué hacia la espesura,</w:t>
      </w:r>
    </w:p>
    <w:p w14:paraId="020BDBF0" w14:textId="77777777" w:rsidR="00903E67" w:rsidRDefault="00903E67" w:rsidP="005636B6">
      <w:pPr>
        <w:spacing w:before="240" w:after="240"/>
      </w:pPr>
      <w:r>
        <w:t>como en vano anhelantes chiquitines</w:t>
      </w:r>
    </w:p>
    <w:p w14:paraId="1C013DC9" w14:textId="77777777" w:rsidR="00903E67" w:rsidRDefault="00903E67" w:rsidP="005636B6">
      <w:pPr>
        <w:spacing w:before="240" w:after="240"/>
      </w:pPr>
      <w:r>
        <w:t>que piden, y a quien piden no responde,</w:t>
      </w:r>
    </w:p>
    <w:p w14:paraId="76AC1951" w14:textId="77777777" w:rsidR="00903E67" w:rsidRDefault="00903E67" w:rsidP="005636B6">
      <w:pPr>
        <w:spacing w:before="240" w:after="240"/>
      </w:pPr>
      <w:r>
        <w:t>mas por hacer sus ganas más agudas,</w:t>
      </w:r>
    </w:p>
    <w:p w14:paraId="43542C57" w14:textId="77777777" w:rsidR="00903E67" w:rsidRDefault="00903E67" w:rsidP="005636B6">
      <w:pPr>
        <w:spacing w:before="240" w:after="240"/>
      </w:pPr>
      <w:r>
        <w:t>les muestra su deseo puesto en alto.</w:t>
      </w:r>
    </w:p>
    <w:p w14:paraId="0F35DF73" w14:textId="77777777" w:rsidR="00903E67" w:rsidRDefault="00903E67" w:rsidP="005636B6">
      <w:pPr>
        <w:spacing w:before="240" w:after="240"/>
      </w:pPr>
      <w:r>
        <w:t>Luego se fueron ya desengañadas;</w:t>
      </w:r>
    </w:p>
    <w:p w14:paraId="20C9EA17" w14:textId="77777777" w:rsidR="00903E67" w:rsidRDefault="00903E67" w:rsidP="005636B6">
      <w:pPr>
        <w:spacing w:before="240" w:after="240"/>
      </w:pPr>
      <w:r>
        <w:t>y nos aproximamos al gran árbol,</w:t>
      </w:r>
    </w:p>
    <w:p w14:paraId="7D262761" w14:textId="77777777" w:rsidR="00903E67" w:rsidRDefault="00903E67" w:rsidP="005636B6">
      <w:pPr>
        <w:spacing w:before="240" w:after="240"/>
      </w:pPr>
      <w:r>
        <w:lastRenderedPageBreak/>
        <w:t>que tanto llanto y súplicas desdeña.</w:t>
      </w:r>
    </w:p>
    <w:p w14:paraId="3BC1A8D4" w14:textId="77777777" w:rsidR="00903E67" w:rsidRDefault="00903E67" w:rsidP="005636B6">
      <w:pPr>
        <w:spacing w:before="240" w:after="240"/>
      </w:pPr>
      <w:r>
        <w:t>«Seguid andando y no os aproximéis:</w:t>
      </w:r>
    </w:p>
    <w:p w14:paraId="0F7698C5" w14:textId="77777777" w:rsidR="00903E67" w:rsidRDefault="00903E67" w:rsidP="005636B6">
      <w:pPr>
        <w:spacing w:before="240" w:after="240"/>
      </w:pPr>
      <w:r>
        <w:t>un leño hay más arriba que mordido</w:t>
      </w:r>
    </w:p>
    <w:p w14:paraId="53CF898B" w14:textId="77777777" w:rsidR="00903E67" w:rsidRDefault="00903E67" w:rsidP="005636B6">
      <w:pPr>
        <w:spacing w:before="240" w:after="240"/>
      </w:pPr>
      <w:r>
        <w:t>fue por Eva y es éste su retoño.»</w:t>
      </w:r>
    </w:p>
    <w:p w14:paraId="5BDC7A61" w14:textId="77777777" w:rsidR="00903E67" w:rsidRDefault="00903E67" w:rsidP="005636B6">
      <w:pPr>
        <w:spacing w:before="240" w:after="240"/>
      </w:pPr>
      <w:r>
        <w:t>Entre las frondas no sé quién hablaba;</w:t>
      </w:r>
    </w:p>
    <w:p w14:paraId="344FAFC2" w14:textId="77777777" w:rsidR="00903E67" w:rsidRDefault="00903E67" w:rsidP="005636B6">
      <w:pPr>
        <w:spacing w:before="240" w:after="240"/>
      </w:pPr>
      <w:r>
        <w:t>y así Virgilio, Estacio y yo, apretados</w:t>
      </w:r>
    </w:p>
    <w:p w14:paraId="70167B1E" w14:textId="77777777" w:rsidR="00903E67" w:rsidRDefault="00903E67" w:rsidP="005636B6">
      <w:pPr>
        <w:spacing w:before="240" w:after="240"/>
      </w:pPr>
      <w:r>
        <w:t>seguimos caminando por la cuesta.</w:t>
      </w:r>
    </w:p>
    <w:p w14:paraId="297E1F57" w14:textId="77777777" w:rsidR="00903E67" w:rsidRDefault="00903E67" w:rsidP="005636B6">
      <w:pPr>
        <w:spacing w:before="240" w:after="240"/>
      </w:pPr>
      <w:r>
        <w:t>Decía: «Recordad a los malditos</w:t>
      </w:r>
    </w:p>
    <w:p w14:paraId="668526BE" w14:textId="77777777" w:rsidR="00903E67" w:rsidRDefault="00903E67" w:rsidP="005636B6">
      <w:pPr>
        <w:spacing w:before="240" w:after="240"/>
      </w:pPr>
      <w:r>
        <w:t>nacidos de las nubes, que, borrachos,</w:t>
      </w:r>
    </w:p>
    <w:p w14:paraId="1D2C3492" w14:textId="77777777" w:rsidR="00903E67" w:rsidRDefault="00903E67" w:rsidP="005636B6">
      <w:pPr>
        <w:spacing w:before="240" w:after="240"/>
      </w:pPr>
      <w:r>
        <w:t>con dos pechos lucharon con Teseo;</w:t>
      </w:r>
    </w:p>
    <w:p w14:paraId="43E98DF2" w14:textId="77777777" w:rsidR="00903E67" w:rsidRDefault="00903E67" w:rsidP="005636B6">
      <w:pPr>
        <w:spacing w:before="240" w:after="240"/>
      </w:pPr>
      <w:r>
        <w:t>y a los hebreos, por beber tan flojos,</w:t>
      </w:r>
    </w:p>
    <w:p w14:paraId="71F74CA3" w14:textId="77777777" w:rsidR="00903E67" w:rsidRDefault="00903E67" w:rsidP="005636B6">
      <w:pPr>
        <w:spacing w:before="240" w:after="240"/>
      </w:pPr>
      <w:r>
        <w:t>que Gedeón no quiso de su ayuda,</w:t>
      </w:r>
    </w:p>
    <w:p w14:paraId="3743ED3F" w14:textId="77777777" w:rsidR="00903E67" w:rsidRDefault="00903E67" w:rsidP="005636B6">
      <w:pPr>
        <w:spacing w:before="240" w:after="240"/>
      </w:pPr>
      <w:r>
        <w:t>cuando a Madián bajó de las colinas.»</w:t>
      </w:r>
    </w:p>
    <w:p w14:paraId="43F1503F" w14:textId="77777777" w:rsidR="00903E67" w:rsidRDefault="00903E67" w:rsidP="005636B6">
      <w:pPr>
        <w:spacing w:before="240" w:after="240"/>
      </w:pPr>
      <w:r>
        <w:t>Así arrimados a uno de los bordes,</w:t>
      </w:r>
    </w:p>
    <w:p w14:paraId="1BA049DF" w14:textId="77777777" w:rsidR="00903E67" w:rsidRDefault="00903E67" w:rsidP="005636B6">
      <w:pPr>
        <w:spacing w:before="240" w:after="240"/>
      </w:pPr>
      <w:r>
        <w:t>oyendo fuimos culpas de la gula</w:t>
      </w:r>
    </w:p>
    <w:p w14:paraId="6F3EA057" w14:textId="77777777" w:rsidR="00903E67" w:rsidRDefault="00903E67" w:rsidP="005636B6">
      <w:pPr>
        <w:spacing w:before="240" w:after="240"/>
      </w:pPr>
      <w:r>
        <w:t>seguidas del castigo miserable.</w:t>
      </w:r>
    </w:p>
    <w:p w14:paraId="509A0983" w14:textId="77777777" w:rsidR="00903E67" w:rsidRDefault="00903E67" w:rsidP="005636B6">
      <w:pPr>
        <w:spacing w:before="240" w:after="240"/>
      </w:pPr>
      <w:r>
        <w:t>Ya en la senda desierta, distanciados,</w:t>
      </w:r>
    </w:p>
    <w:p w14:paraId="406BD39C" w14:textId="77777777" w:rsidR="00903E67" w:rsidRDefault="00903E67" w:rsidP="005636B6">
      <w:pPr>
        <w:spacing w:before="240" w:after="240"/>
      </w:pPr>
      <w:r>
        <w:t>más de mil pasos nos llevaron lejos,</w:t>
      </w:r>
    </w:p>
    <w:p w14:paraId="03A1EC88" w14:textId="77777777" w:rsidR="00903E67" w:rsidRDefault="00903E67" w:rsidP="005636B6">
      <w:pPr>
        <w:spacing w:before="240" w:after="240"/>
      </w:pPr>
      <w:r>
        <w:t>los tres mirando sin decir palabra.</w:t>
      </w:r>
    </w:p>
    <w:p w14:paraId="75FBBD3F" w14:textId="77777777" w:rsidR="00903E67" w:rsidRDefault="00903E67" w:rsidP="005636B6">
      <w:pPr>
        <w:spacing w:before="240" w:after="240"/>
      </w:pPr>
      <w:r>
        <w:lastRenderedPageBreak/>
        <w:t>«Solos así los tres ¿qué vais pensando?»,</w:t>
      </w:r>
    </w:p>
    <w:p w14:paraId="559821A8" w14:textId="77777777" w:rsidR="00903E67" w:rsidRDefault="00903E67" w:rsidP="005636B6">
      <w:pPr>
        <w:spacing w:before="240" w:after="240"/>
      </w:pPr>
      <w:r>
        <w:t>dijo una voz de pronto; y me agité</w:t>
      </w:r>
    </w:p>
    <w:p w14:paraId="485008F7" w14:textId="77777777" w:rsidR="00903E67" w:rsidRDefault="00903E67" w:rsidP="005636B6">
      <w:pPr>
        <w:spacing w:before="240" w:after="240"/>
      </w:pPr>
      <w:r>
        <w:t>como un caballo joven y espantado.</w:t>
      </w:r>
    </w:p>
    <w:p w14:paraId="4174CAE4" w14:textId="77777777" w:rsidR="00903E67" w:rsidRDefault="00903E67" w:rsidP="005636B6">
      <w:pPr>
        <w:spacing w:before="240" w:after="240"/>
      </w:pPr>
      <w:r>
        <w:t>Alcé mi rostro para ver quién era;</w:t>
      </w:r>
    </w:p>
    <w:p w14:paraId="38985A88" w14:textId="77777777" w:rsidR="00903E67" w:rsidRDefault="00903E67" w:rsidP="005636B6">
      <w:pPr>
        <w:spacing w:before="240" w:after="240"/>
      </w:pPr>
      <w:r>
        <w:t>y jamás pude ver en ningún horno</w:t>
      </w:r>
    </w:p>
    <w:p w14:paraId="47D5D4BE" w14:textId="77777777" w:rsidR="00903E67" w:rsidRDefault="00903E67" w:rsidP="005636B6">
      <w:pPr>
        <w:spacing w:before="240" w:after="240"/>
      </w:pPr>
      <w:r>
        <w:t>vidrio o metal tan rojo y tan luciente,</w:t>
      </w:r>
    </w:p>
    <w:p w14:paraId="714F65D8" w14:textId="77777777" w:rsidR="00903E67" w:rsidRDefault="00903E67" w:rsidP="005636B6">
      <w:pPr>
        <w:spacing w:before="240" w:after="240"/>
      </w:pPr>
      <w:r>
        <w:t>como a quien vi diciendo: «Si os complace</w:t>
      </w:r>
    </w:p>
    <w:p w14:paraId="0E031418" w14:textId="77777777" w:rsidR="00903E67" w:rsidRDefault="00903E67" w:rsidP="005636B6">
      <w:pPr>
        <w:spacing w:before="240" w:after="240"/>
      </w:pPr>
      <w:r>
        <w:t>subir, aquí debéis de dar la vuelta;</w:t>
      </w:r>
    </w:p>
    <w:p w14:paraId="2726A3AD" w14:textId="77777777" w:rsidR="00903E67" w:rsidRDefault="00903E67" w:rsidP="005636B6">
      <w:pPr>
        <w:spacing w:before="240" w:after="240"/>
      </w:pPr>
      <w:r>
        <w:t>quien marcha hacia la paz, por aquí pasa.»</w:t>
      </w:r>
    </w:p>
    <w:p w14:paraId="1061FE37" w14:textId="77777777" w:rsidR="00903E67" w:rsidRDefault="00903E67" w:rsidP="005636B6">
      <w:pPr>
        <w:spacing w:before="240" w:after="240"/>
      </w:pPr>
      <w:r>
        <w:t>Me deslumbró la vista con su aspecto;</w:t>
      </w:r>
    </w:p>
    <w:p w14:paraId="1A6239B5" w14:textId="77777777" w:rsidR="00903E67" w:rsidRDefault="00903E67" w:rsidP="005636B6">
      <w:pPr>
        <w:spacing w:before="240" w:after="240"/>
      </w:pPr>
      <w:r>
        <w:t>por lo que me volví hacia mis doctores,</w:t>
      </w:r>
    </w:p>
    <w:p w14:paraId="454C914C" w14:textId="77777777" w:rsidR="00903E67" w:rsidRDefault="00903E67" w:rsidP="005636B6">
      <w:pPr>
        <w:spacing w:before="240" w:after="240"/>
      </w:pPr>
      <w:r>
        <w:t>como el hombre a quien guía lo que escucha.</w:t>
      </w:r>
    </w:p>
    <w:p w14:paraId="256EE175" w14:textId="77777777" w:rsidR="00903E67" w:rsidRDefault="00903E67" w:rsidP="005636B6">
      <w:pPr>
        <w:spacing w:before="240" w:after="240"/>
      </w:pPr>
      <w:r>
        <w:t>Y como, del albor anunciadora,</w:t>
      </w:r>
    </w:p>
    <w:p w14:paraId="29CC1EF8" w14:textId="77777777" w:rsidR="00903E67" w:rsidRDefault="00903E67" w:rsidP="005636B6">
      <w:pPr>
        <w:spacing w:before="240" w:after="240"/>
      </w:pPr>
      <w:r>
        <w:t>sopla y aroma la brisa de mayo,</w:t>
      </w:r>
    </w:p>
    <w:p w14:paraId="16CCE54A" w14:textId="77777777" w:rsidR="00903E67" w:rsidRDefault="00903E67" w:rsidP="005636B6">
      <w:pPr>
        <w:spacing w:before="240" w:after="240"/>
      </w:pPr>
      <w:r>
        <w:t>de hierba y flores toda perfumada;</w:t>
      </w:r>
    </w:p>
    <w:p w14:paraId="4D850F84" w14:textId="77777777" w:rsidR="00903E67" w:rsidRDefault="00903E67" w:rsidP="005636B6">
      <w:pPr>
        <w:spacing w:before="240" w:after="240"/>
      </w:pPr>
      <w:r>
        <w:t>yo así sentía un viento por en medio</w:t>
      </w:r>
    </w:p>
    <w:p w14:paraId="04B1074F" w14:textId="77777777" w:rsidR="00903E67" w:rsidRDefault="00903E67" w:rsidP="005636B6">
      <w:pPr>
        <w:spacing w:before="240" w:after="240"/>
      </w:pPr>
      <w:r>
        <w:t>de la frente, y sentí un mover de plumas,</w:t>
      </w:r>
    </w:p>
    <w:p w14:paraId="167218B3" w14:textId="77777777" w:rsidR="00903E67" w:rsidRDefault="00903E67" w:rsidP="005636B6">
      <w:pPr>
        <w:spacing w:before="240" w:after="240"/>
      </w:pPr>
      <w:r>
        <w:t>que hizo oler a ambrosía el aura toda.</w:t>
      </w:r>
    </w:p>
    <w:p w14:paraId="322A4AF1" w14:textId="77777777" w:rsidR="00903E67" w:rsidRDefault="00903E67" w:rsidP="005636B6">
      <w:pPr>
        <w:spacing w:before="240" w:after="240"/>
      </w:pPr>
      <w:r>
        <w:t>Sentí decir: «Dichosos los que alumbra</w:t>
      </w:r>
    </w:p>
    <w:p w14:paraId="1B89D712" w14:textId="77777777" w:rsidR="00903E67" w:rsidRDefault="00903E67" w:rsidP="005636B6">
      <w:pPr>
        <w:spacing w:before="240" w:after="240"/>
      </w:pPr>
      <w:r>
        <w:lastRenderedPageBreak/>
        <w:t>tanto la gracia, que el amor del gusto</w:t>
      </w:r>
    </w:p>
    <w:p w14:paraId="120C8703" w14:textId="77777777" w:rsidR="00903E67" w:rsidRDefault="00903E67" w:rsidP="005636B6">
      <w:pPr>
        <w:spacing w:before="240" w:after="240"/>
      </w:pPr>
      <w:r>
        <w:t>en su pecho no alienta demasiado,</w:t>
      </w:r>
    </w:p>
    <w:p w14:paraId="05A43DC8" w14:textId="77777777" w:rsidR="00903E67" w:rsidRDefault="00903E67" w:rsidP="005636B6">
      <w:pPr>
        <w:spacing w:before="240" w:after="240"/>
      </w:pPr>
      <w:r>
        <w:t>apeteciendo siempre cuanto es justo.»</w:t>
      </w:r>
    </w:p>
    <w:p w14:paraId="035BF0E7" w14:textId="6B69CA89" w:rsidR="00903E67" w:rsidRDefault="00903E67" w:rsidP="005636B6">
      <w:pPr>
        <w:pStyle w:val="Ttulo2"/>
        <w:spacing w:before="240" w:after="240"/>
      </w:pPr>
      <w:r>
        <w:br w:type="page"/>
      </w:r>
      <w:bookmarkStart w:id="64" w:name="_Toc196140987"/>
      <w:r>
        <w:lastRenderedPageBreak/>
        <w:t>CANTO XXV</w:t>
      </w:r>
      <w:bookmarkEnd w:id="64"/>
    </w:p>
    <w:p w14:paraId="79358C7B" w14:textId="77777777" w:rsidR="00903E67" w:rsidRDefault="00903E67" w:rsidP="005636B6">
      <w:pPr>
        <w:spacing w:before="240" w:after="240"/>
      </w:pPr>
      <w:r>
        <w:t>Dilación no admitía la subida;</w:t>
      </w:r>
    </w:p>
    <w:p w14:paraId="165B3E3A" w14:textId="77777777" w:rsidR="00903E67" w:rsidRDefault="00903E67" w:rsidP="005636B6">
      <w:pPr>
        <w:spacing w:before="240" w:after="240"/>
      </w:pPr>
      <w:r>
        <w:t>puesto que el sol había ya dejado</w:t>
      </w:r>
    </w:p>
    <w:p w14:paraId="456EEE25" w14:textId="77777777" w:rsidR="00903E67" w:rsidRDefault="00903E67" w:rsidP="005636B6">
      <w:pPr>
        <w:spacing w:before="240" w:after="240"/>
      </w:pPr>
      <w:r>
        <w:t>la noche al Escorpión, el día al Toro:</w:t>
      </w:r>
    </w:p>
    <w:p w14:paraId="4BB2C853" w14:textId="77777777" w:rsidR="00903E67" w:rsidRDefault="00903E67" w:rsidP="005636B6">
      <w:pPr>
        <w:spacing w:before="240" w:after="240"/>
      </w:pPr>
      <w:r>
        <w:t>y así como hace aquél que no se para,</w:t>
      </w:r>
    </w:p>
    <w:p w14:paraId="24BBEB8D" w14:textId="77777777" w:rsidR="00903E67" w:rsidRDefault="00903E67" w:rsidP="005636B6">
      <w:pPr>
        <w:spacing w:before="240" w:after="240"/>
      </w:pPr>
      <w:r>
        <w:t>mas, como sea, sigue su camino,</w:t>
      </w:r>
    </w:p>
    <w:p w14:paraId="58483A11" w14:textId="77777777" w:rsidR="00903E67" w:rsidRDefault="00903E67" w:rsidP="005636B6">
      <w:pPr>
        <w:spacing w:before="240" w:after="240"/>
      </w:pPr>
      <w:r>
        <w:t>por la necesidad aguijonado,</w:t>
      </w:r>
    </w:p>
    <w:p w14:paraId="65E880B4" w14:textId="77777777" w:rsidR="00903E67" w:rsidRDefault="00903E67" w:rsidP="005636B6">
      <w:pPr>
        <w:spacing w:before="240" w:after="240"/>
      </w:pPr>
      <w:r>
        <w:t>así fuimos por el desfiladero,</w:t>
      </w:r>
    </w:p>
    <w:p w14:paraId="239E7420" w14:textId="77777777" w:rsidR="00903E67" w:rsidRDefault="00903E67" w:rsidP="005636B6">
      <w:pPr>
        <w:spacing w:before="240" w:after="240"/>
      </w:pPr>
      <w:r>
        <w:t>subiendo la escalera uno tras otro,</w:t>
      </w:r>
    </w:p>
    <w:p w14:paraId="10D9B756" w14:textId="77777777" w:rsidR="00903E67" w:rsidRDefault="00903E67" w:rsidP="005636B6">
      <w:pPr>
        <w:spacing w:before="240" w:after="240"/>
      </w:pPr>
      <w:r>
        <w:t>pues su estrechez separa a los que suben.</w:t>
      </w:r>
    </w:p>
    <w:p w14:paraId="0B5B0B34" w14:textId="77777777" w:rsidR="00903E67" w:rsidRDefault="00903E67" w:rsidP="005636B6">
      <w:pPr>
        <w:spacing w:before="240" w:after="240"/>
      </w:pPr>
      <w:r>
        <w:t>Y como el cigoñino el ala extiende</w:t>
      </w:r>
    </w:p>
    <w:p w14:paraId="3EC97CC4" w14:textId="77777777" w:rsidR="00903E67" w:rsidRDefault="00903E67" w:rsidP="005636B6">
      <w:pPr>
        <w:spacing w:before="240" w:after="240"/>
      </w:pPr>
      <w:r>
        <w:t>por ganas de volar, y no se atreve</w:t>
      </w:r>
    </w:p>
    <w:p w14:paraId="52C451DB" w14:textId="77777777" w:rsidR="00903E67" w:rsidRDefault="00903E67" w:rsidP="005636B6">
      <w:pPr>
        <w:spacing w:before="240" w:after="240"/>
      </w:pPr>
      <w:r>
        <w:t>a abandonar el nido, y las repliega;</w:t>
      </w:r>
    </w:p>
    <w:p w14:paraId="5085128D" w14:textId="77777777" w:rsidR="00903E67" w:rsidRDefault="00903E67" w:rsidP="005636B6">
      <w:pPr>
        <w:spacing w:before="240" w:after="240"/>
      </w:pPr>
      <w:r>
        <w:t>tal mis ganas ardientes y apagadas</w:t>
      </w:r>
    </w:p>
    <w:p w14:paraId="1C259CD1" w14:textId="77777777" w:rsidR="00903E67" w:rsidRDefault="00903E67" w:rsidP="005636B6">
      <w:pPr>
        <w:spacing w:before="240" w:after="240"/>
      </w:pPr>
      <w:r>
        <w:t>de preguntar; haciendo al fin el gesto</w:t>
      </w:r>
    </w:p>
    <w:p w14:paraId="69FDBF7C" w14:textId="77777777" w:rsidR="00903E67" w:rsidRDefault="00903E67" w:rsidP="005636B6">
      <w:pPr>
        <w:spacing w:before="240" w:after="240"/>
      </w:pPr>
      <w:r>
        <w:t>que hacen aquellos que al hablar se aprestan.</w:t>
      </w:r>
    </w:p>
    <w:p w14:paraId="46A7F5C7" w14:textId="77777777" w:rsidR="00903E67" w:rsidRDefault="00903E67" w:rsidP="005636B6">
      <w:pPr>
        <w:spacing w:before="240" w:after="240"/>
      </w:pPr>
      <w:r>
        <w:t>Por ello no dejó de andar aprisa,</w:t>
      </w:r>
    </w:p>
    <w:p w14:paraId="348CA531" w14:textId="77777777" w:rsidR="00903E67" w:rsidRDefault="00903E67" w:rsidP="005636B6">
      <w:pPr>
        <w:spacing w:before="240" w:after="240"/>
      </w:pPr>
      <w:r>
        <w:t>sino dijo mi padre: «Suelta el arco</w:t>
      </w:r>
    </w:p>
    <w:p w14:paraId="12AA10BC" w14:textId="77777777" w:rsidR="00903E67" w:rsidRDefault="00903E67" w:rsidP="005636B6">
      <w:pPr>
        <w:spacing w:before="240" w:after="240"/>
      </w:pPr>
      <w:r>
        <w:t>del decir, que hasta el hierro tienes tenso.»</w:t>
      </w:r>
    </w:p>
    <w:p w14:paraId="2150BE29" w14:textId="77777777" w:rsidR="00903E67" w:rsidRDefault="00903E67" w:rsidP="005636B6">
      <w:pPr>
        <w:spacing w:before="240" w:after="240"/>
      </w:pPr>
      <w:r>
        <w:lastRenderedPageBreak/>
        <w:t>Ya entonces confiado abrí la boca,</w:t>
      </w:r>
    </w:p>
    <w:p w14:paraId="319BF7C6" w14:textId="77777777" w:rsidR="00903E67" w:rsidRDefault="00903E67" w:rsidP="005636B6">
      <w:pPr>
        <w:spacing w:before="240" w:after="240"/>
      </w:pPr>
      <w:r>
        <w:t>y dije: «Cómo puede adelgazarse</w:t>
      </w:r>
    </w:p>
    <w:p w14:paraId="477D2858" w14:textId="77777777" w:rsidR="00903E67" w:rsidRDefault="00903E67" w:rsidP="005636B6">
      <w:pPr>
        <w:spacing w:before="240" w:after="240"/>
      </w:pPr>
      <w:r>
        <w:t>allí donde comer no es necesario.»</w:t>
      </w:r>
    </w:p>
    <w:p w14:paraId="27818166" w14:textId="77777777" w:rsidR="00903E67" w:rsidRDefault="00903E67" w:rsidP="005636B6">
      <w:pPr>
        <w:spacing w:before="240" w:after="240"/>
      </w:pPr>
      <w:r>
        <w:t>«Si recordaras cómo Meleagro</w:t>
      </w:r>
    </w:p>
    <w:p w14:paraId="2E4E0032" w14:textId="77777777" w:rsidR="00903E67" w:rsidRDefault="00903E67" w:rsidP="005636B6">
      <w:pPr>
        <w:spacing w:before="240" w:after="240"/>
      </w:pPr>
      <w:r>
        <w:t>se extinguió al extinguirse el ascua aquella</w:t>
      </w:r>
    </w:p>
    <w:p w14:paraId="016A455A" w14:textId="77777777" w:rsidR="00903E67" w:rsidRDefault="00903E67" w:rsidP="005636B6">
      <w:pPr>
        <w:spacing w:before="240" w:after="240"/>
      </w:pPr>
      <w:r>
        <w:t>-me dijo- de esto no te extrañarías;</w:t>
      </w:r>
    </w:p>
    <w:p w14:paraId="64F3303C" w14:textId="77777777" w:rsidR="00903E67" w:rsidRDefault="00903E67" w:rsidP="005636B6">
      <w:pPr>
        <w:spacing w:before="240" w:after="240"/>
      </w:pPr>
      <w:r>
        <w:t>y si pensaras cómo, si te mueves,</w:t>
      </w:r>
    </w:p>
    <w:p w14:paraId="608E63E2" w14:textId="77777777" w:rsidR="00903E67" w:rsidRDefault="00903E67" w:rsidP="005636B6">
      <w:pPr>
        <w:spacing w:before="240" w:after="240"/>
      </w:pPr>
      <w:r>
        <w:t>también tu imagen dentro del espejo,</w:t>
      </w:r>
    </w:p>
    <w:p w14:paraId="519AC498" w14:textId="77777777" w:rsidR="00903E67" w:rsidRDefault="00903E67" w:rsidP="005636B6">
      <w:pPr>
        <w:spacing w:before="240" w:after="240"/>
      </w:pPr>
      <w:r>
        <w:t>claro verás lo que parece oscuro.</w:t>
      </w:r>
    </w:p>
    <w:p w14:paraId="3974DFD9" w14:textId="77777777" w:rsidR="00903E67" w:rsidRDefault="00903E67" w:rsidP="005636B6">
      <w:pPr>
        <w:spacing w:before="240" w:after="240"/>
      </w:pPr>
      <w:r>
        <w:t>Mas para que el deseo se te aquiete,</w:t>
      </w:r>
    </w:p>
    <w:p w14:paraId="53BC5F7F" w14:textId="77777777" w:rsidR="00903E67" w:rsidRDefault="00903E67" w:rsidP="005636B6">
      <w:pPr>
        <w:spacing w:before="240" w:after="240"/>
      </w:pPr>
      <w:r>
        <w:t>aquí está Estacio; y yo le llamo y pido</w:t>
      </w:r>
    </w:p>
    <w:p w14:paraId="7CA878E7" w14:textId="77777777" w:rsidR="00903E67" w:rsidRDefault="00903E67" w:rsidP="005636B6">
      <w:pPr>
        <w:spacing w:before="240" w:after="240"/>
      </w:pPr>
      <w:r>
        <w:t>que sea el curador de tus heridas.»</w:t>
      </w:r>
    </w:p>
    <w:p w14:paraId="66333A17" w14:textId="77777777" w:rsidR="00903E67" w:rsidRDefault="00903E67" w:rsidP="005636B6">
      <w:pPr>
        <w:spacing w:before="240" w:after="240"/>
      </w:pPr>
      <w:r>
        <w:t>«Si la visión eterna le descubro</w:t>
      </w:r>
    </w:p>
    <w:p w14:paraId="56486E14" w14:textId="77777777" w:rsidR="00903E67" w:rsidRDefault="00903E67" w:rsidP="005636B6">
      <w:pPr>
        <w:spacing w:before="240" w:after="240"/>
      </w:pPr>
      <w:r>
        <w:t>-repuso Estacio-, estando tú delante,</w:t>
      </w:r>
    </w:p>
    <w:p w14:paraId="33B3DA6B" w14:textId="77777777" w:rsidR="00903E67" w:rsidRDefault="00903E67" w:rsidP="005636B6">
      <w:pPr>
        <w:spacing w:before="240" w:after="240"/>
      </w:pPr>
      <w:r>
        <w:t>el no poder negarme me disculpe.»</w:t>
      </w:r>
    </w:p>
    <w:p w14:paraId="15CF1CF5" w14:textId="77777777" w:rsidR="00903E67" w:rsidRDefault="00903E67" w:rsidP="005636B6">
      <w:pPr>
        <w:spacing w:before="240" w:after="240"/>
      </w:pPr>
      <w:r>
        <w:t>Y después comenzó: «Si mis palabras,</w:t>
      </w:r>
    </w:p>
    <w:p w14:paraId="45968D90" w14:textId="77777777" w:rsidR="00903E67" w:rsidRDefault="00903E67" w:rsidP="005636B6">
      <w:pPr>
        <w:spacing w:before="240" w:after="240"/>
      </w:pPr>
      <w:r>
        <w:t>hijo, en la mente guardas y recibes,</w:t>
      </w:r>
    </w:p>
    <w:p w14:paraId="3BC1ADBF" w14:textId="77777777" w:rsidR="00903E67" w:rsidRDefault="00903E67" w:rsidP="005636B6">
      <w:pPr>
        <w:spacing w:before="240" w:after="240"/>
      </w:pPr>
      <w:r>
        <w:t>darán luz a aquel "cómo" que dijiste.</w:t>
      </w:r>
    </w:p>
    <w:p w14:paraId="10334976" w14:textId="77777777" w:rsidR="00903E67" w:rsidRDefault="00903E67" w:rsidP="005636B6">
      <w:pPr>
        <w:spacing w:before="240" w:after="240"/>
      </w:pPr>
      <w:r>
        <w:t>La sangre pura que no es absorbida</w:t>
      </w:r>
    </w:p>
    <w:p w14:paraId="1A95FBE0" w14:textId="77777777" w:rsidR="00903E67" w:rsidRDefault="00903E67" w:rsidP="005636B6">
      <w:pPr>
        <w:spacing w:before="240" w:after="240"/>
      </w:pPr>
      <w:r>
        <w:lastRenderedPageBreak/>
        <w:t>por las venas sedientas, y se queda</w:t>
      </w:r>
    </w:p>
    <w:p w14:paraId="06EC8936" w14:textId="77777777" w:rsidR="00903E67" w:rsidRDefault="00903E67" w:rsidP="005636B6">
      <w:pPr>
        <w:spacing w:before="240" w:after="240"/>
      </w:pPr>
      <w:r>
        <w:t>cual alimento que en la mesa sobra,</w:t>
      </w:r>
    </w:p>
    <w:p w14:paraId="3B587F03" w14:textId="77777777" w:rsidR="00903E67" w:rsidRDefault="00903E67" w:rsidP="005636B6">
      <w:pPr>
        <w:spacing w:before="240" w:after="240"/>
      </w:pPr>
      <w:r>
        <w:t>toma en el corazón a cualquier miembro</w:t>
      </w:r>
    </w:p>
    <w:p w14:paraId="4D0D57E0" w14:textId="77777777" w:rsidR="00903E67" w:rsidRDefault="00903E67" w:rsidP="005636B6">
      <w:pPr>
        <w:spacing w:before="240" w:after="240"/>
      </w:pPr>
      <w:r>
        <w:t>la virtud de dar forma, como aquella</w:t>
      </w:r>
    </w:p>
    <w:p w14:paraId="13F118A6" w14:textId="77777777" w:rsidR="00903E67" w:rsidRDefault="00903E67" w:rsidP="005636B6">
      <w:pPr>
        <w:spacing w:before="240" w:after="240"/>
      </w:pPr>
      <w:r>
        <w:t>que a hacerse aquellos vase por las venas.</w:t>
      </w:r>
    </w:p>
    <w:p w14:paraId="234B5DD7" w14:textId="77777777" w:rsidR="00903E67" w:rsidRDefault="00903E67" w:rsidP="005636B6">
      <w:pPr>
        <w:spacing w:before="240" w:after="240"/>
      </w:pPr>
      <w:r>
        <w:t>Digerida, desciende, donde es bello</w:t>
      </w:r>
    </w:p>
    <w:p w14:paraId="1D5BCA2A" w14:textId="77777777" w:rsidR="00903E67" w:rsidRDefault="00903E67" w:rsidP="005636B6">
      <w:pPr>
        <w:spacing w:before="240" w:after="240"/>
      </w:pPr>
      <w:r>
        <w:t>más callar que decir, y allí destila</w:t>
      </w:r>
    </w:p>
    <w:p w14:paraId="6567648E" w14:textId="77777777" w:rsidR="00903E67" w:rsidRDefault="00903E67" w:rsidP="005636B6">
      <w:pPr>
        <w:spacing w:before="240" w:after="240"/>
      </w:pPr>
      <w:r>
        <w:t>en vaso natural sobre otra sangre.</w:t>
      </w:r>
    </w:p>
    <w:p w14:paraId="4A89775F" w14:textId="77777777" w:rsidR="00903E67" w:rsidRDefault="00903E67" w:rsidP="005636B6">
      <w:pPr>
        <w:spacing w:before="240" w:after="240"/>
      </w:pPr>
      <w:r>
        <w:t>Allí se mezclan una y otra juntas,</w:t>
      </w:r>
    </w:p>
    <w:p w14:paraId="16B564E9" w14:textId="77777777" w:rsidR="00903E67" w:rsidRDefault="00903E67" w:rsidP="005636B6">
      <w:pPr>
        <w:spacing w:before="240" w:after="240"/>
      </w:pPr>
      <w:r>
        <w:t>una a sufrir dispuesta, a hacer la otra,</w:t>
      </w:r>
    </w:p>
    <w:p w14:paraId="47ECF99D" w14:textId="77777777" w:rsidR="00903E67" w:rsidRDefault="00903E67" w:rsidP="005636B6">
      <w:pPr>
        <w:spacing w:before="240" w:after="240"/>
      </w:pPr>
      <w:r>
        <w:t>pues que procede de un lugar perfecto;</w:t>
      </w:r>
    </w:p>
    <w:p w14:paraId="6930D400" w14:textId="77777777" w:rsidR="00903E67" w:rsidRDefault="00903E67" w:rsidP="005636B6">
      <w:pPr>
        <w:spacing w:before="240" w:after="240"/>
      </w:pPr>
      <w:r>
        <w:t>y una vez que ha llegado, a obrar comienza</w:t>
      </w:r>
    </w:p>
    <w:p w14:paraId="1141E748" w14:textId="77777777" w:rsidR="00903E67" w:rsidRDefault="00903E67" w:rsidP="005636B6">
      <w:pPr>
        <w:spacing w:before="240" w:after="240"/>
      </w:pPr>
      <w:r>
        <w:t>coagulando primero, y avivando</w:t>
      </w:r>
    </w:p>
    <w:p w14:paraId="2852827C" w14:textId="77777777" w:rsidR="00903E67" w:rsidRDefault="00903E67" w:rsidP="005636B6">
      <w:pPr>
        <w:spacing w:before="240" w:after="240"/>
      </w:pPr>
      <w:r>
        <w:t>lo que hizo consistente su materia.</w:t>
      </w:r>
    </w:p>
    <w:p w14:paraId="006493E9" w14:textId="77777777" w:rsidR="00903E67" w:rsidRDefault="00903E67" w:rsidP="005636B6">
      <w:pPr>
        <w:spacing w:before="240" w:after="240"/>
      </w:pPr>
      <w:r>
        <w:t>Alma ya hecha la virtud activa</w:t>
      </w:r>
    </w:p>
    <w:p w14:paraId="2D8B0259" w14:textId="77777777" w:rsidR="00903E67" w:rsidRDefault="00903E67" w:rsidP="005636B6">
      <w:pPr>
        <w:spacing w:before="240" w:after="240"/>
      </w:pPr>
      <w:r>
        <w:t>cual de una planta, sólo diferente</w:t>
      </w:r>
    </w:p>
    <w:p w14:paraId="48E5ECB8" w14:textId="77777777" w:rsidR="00903E67" w:rsidRDefault="00903E67" w:rsidP="005636B6">
      <w:pPr>
        <w:spacing w:before="240" w:after="240"/>
      </w:pPr>
      <w:r>
        <w:t>que una en camino está y otra ha llegado,</w:t>
      </w:r>
    </w:p>
    <w:p w14:paraId="37B735A5" w14:textId="77777777" w:rsidR="00903E67" w:rsidRDefault="00903E67" w:rsidP="005636B6">
      <w:pPr>
        <w:spacing w:before="240" w:after="240"/>
      </w:pPr>
      <w:r>
        <w:t>sigue obrando después, se mueve y siente,</w:t>
      </w:r>
    </w:p>
    <w:p w14:paraId="0A91DCE0" w14:textId="77777777" w:rsidR="00903E67" w:rsidRDefault="00903E67" w:rsidP="005636B6">
      <w:pPr>
        <w:spacing w:before="240" w:after="240"/>
      </w:pPr>
      <w:r>
        <w:t>como un hongo marino; y organiza</w:t>
      </w:r>
    </w:p>
    <w:p w14:paraId="18D3405D" w14:textId="77777777" w:rsidR="00903E67" w:rsidRDefault="00903E67" w:rsidP="005636B6">
      <w:pPr>
        <w:spacing w:before="240" w:after="240"/>
      </w:pPr>
      <w:r>
        <w:lastRenderedPageBreak/>
        <w:t>esas potencias de las que es semilla.</w:t>
      </w:r>
    </w:p>
    <w:p w14:paraId="7B58F218" w14:textId="77777777" w:rsidR="00903E67" w:rsidRDefault="00903E67" w:rsidP="005636B6">
      <w:pPr>
        <w:spacing w:before="240" w:after="240"/>
      </w:pPr>
      <w:r>
        <w:t>Aquí se extiende, hijo, y se despliega</w:t>
      </w:r>
    </w:p>
    <w:p w14:paraId="1E4C7968" w14:textId="77777777" w:rsidR="00903E67" w:rsidRDefault="00903E67" w:rsidP="005636B6">
      <w:pPr>
        <w:spacing w:before="240" w:after="240"/>
      </w:pPr>
      <w:r>
        <w:t>la virtud que salió del corazón</w:t>
      </w:r>
    </w:p>
    <w:p w14:paraId="76DA59D4" w14:textId="77777777" w:rsidR="00903E67" w:rsidRDefault="00903E67" w:rsidP="005636B6">
      <w:pPr>
        <w:spacing w:before="240" w:after="240"/>
      </w:pPr>
      <w:r>
        <w:t>del generante, y forma da a los miembros.</w:t>
      </w:r>
    </w:p>
    <w:p w14:paraId="31B50C0F" w14:textId="77777777" w:rsidR="00903E67" w:rsidRDefault="00903E67" w:rsidP="005636B6">
      <w:pPr>
        <w:spacing w:before="240" w:after="240"/>
      </w:pPr>
      <w:r>
        <w:t>Mas cómo el animal se vuelve hablante</w:t>
      </w:r>
    </w:p>
    <w:p w14:paraId="099C609D" w14:textId="77777777" w:rsidR="00903E67" w:rsidRDefault="00903E67" w:rsidP="005636B6">
      <w:pPr>
        <w:spacing w:before="240" w:after="240"/>
      </w:pPr>
      <w:r>
        <w:t>no puedes ver aún, y uno más sabio</w:t>
      </w:r>
    </w:p>
    <w:p w14:paraId="4F330D3F" w14:textId="77777777" w:rsidR="00903E67" w:rsidRDefault="00903E67" w:rsidP="005636B6">
      <w:pPr>
        <w:spacing w:before="240" w:after="240"/>
      </w:pPr>
      <w:r>
        <w:t>que tú, se equivocaba en este punto,</w:t>
      </w:r>
    </w:p>
    <w:p w14:paraId="74901C26" w14:textId="77777777" w:rsidR="00903E67" w:rsidRDefault="00903E67" w:rsidP="005636B6">
      <w:pPr>
        <w:spacing w:before="240" w:after="240"/>
      </w:pPr>
      <w:r>
        <w:t>y así con su doctrina separaba</w:t>
      </w:r>
    </w:p>
    <w:p w14:paraId="5794DE15" w14:textId="77777777" w:rsidR="00903E67" w:rsidRDefault="00903E67" w:rsidP="005636B6">
      <w:pPr>
        <w:spacing w:before="240" w:after="240"/>
      </w:pPr>
      <w:r>
        <w:t>del alma la posible inteligencia,</w:t>
      </w:r>
    </w:p>
    <w:p w14:paraId="0518A446" w14:textId="77777777" w:rsidR="00903E67" w:rsidRDefault="00903E67" w:rsidP="005636B6">
      <w:pPr>
        <w:spacing w:before="240" w:after="240"/>
      </w:pPr>
      <w:r>
        <w:t>por no encontrarle un órgano adecuado.</w:t>
      </w:r>
    </w:p>
    <w:p w14:paraId="1D62C056" w14:textId="77777777" w:rsidR="00903E67" w:rsidRDefault="00903E67" w:rsidP="005636B6">
      <w:pPr>
        <w:spacing w:before="240" w:after="240"/>
      </w:pPr>
      <w:r>
        <w:t>A la verdad que viene abre tu pecho;</w:t>
      </w:r>
    </w:p>
    <w:p w14:paraId="707971D7" w14:textId="77777777" w:rsidR="00903E67" w:rsidRDefault="00903E67" w:rsidP="005636B6">
      <w:pPr>
        <w:spacing w:before="240" w:after="240"/>
      </w:pPr>
      <w:r>
        <w:t>y sabrás que, tan pronto se termina</w:t>
      </w:r>
    </w:p>
    <w:p w14:paraId="7E1133B2" w14:textId="77777777" w:rsidR="00903E67" w:rsidRDefault="00903E67" w:rsidP="005636B6">
      <w:pPr>
        <w:spacing w:before="240" w:after="240"/>
      </w:pPr>
      <w:r>
        <w:t>de articularle al feto su cerebro,</w:t>
      </w:r>
    </w:p>
    <w:p w14:paraId="74F937C2" w14:textId="77777777" w:rsidR="00903E67" w:rsidRDefault="00903E67" w:rsidP="005636B6">
      <w:pPr>
        <w:spacing w:before="240" w:after="240"/>
      </w:pPr>
      <w:r>
        <w:t>complacido el Primer Motor se vuelve</w:t>
      </w:r>
    </w:p>
    <w:p w14:paraId="17DD16AC" w14:textId="77777777" w:rsidR="00903E67" w:rsidRDefault="00903E67" w:rsidP="005636B6">
      <w:pPr>
        <w:spacing w:before="240" w:after="240"/>
      </w:pPr>
      <w:r>
        <w:t>a esa obra de arte, en la que inspira</w:t>
      </w:r>
    </w:p>
    <w:p w14:paraId="17BB8E71" w14:textId="77777777" w:rsidR="00903E67" w:rsidRDefault="00903E67" w:rsidP="005636B6">
      <w:pPr>
        <w:spacing w:before="240" w:after="240"/>
      </w:pPr>
      <w:r>
        <w:t>nuevo espíritu, lleno de virtudes,</w:t>
      </w:r>
    </w:p>
    <w:p w14:paraId="1154433F" w14:textId="77777777" w:rsidR="00903E67" w:rsidRDefault="00903E67" w:rsidP="005636B6">
      <w:pPr>
        <w:spacing w:before="240" w:after="240"/>
      </w:pPr>
      <w:r>
        <w:t>que lo que encuentra activo aquí reúne</w:t>
      </w:r>
    </w:p>
    <w:p w14:paraId="68A47238" w14:textId="77777777" w:rsidR="00903E67" w:rsidRDefault="00903E67" w:rsidP="005636B6">
      <w:pPr>
        <w:spacing w:before="240" w:after="240"/>
      </w:pPr>
      <w:r>
        <w:t>en su sustancia, y hace un alma sola,</w:t>
      </w:r>
    </w:p>
    <w:p w14:paraId="07BEC03D" w14:textId="77777777" w:rsidR="00903E67" w:rsidRDefault="00903E67" w:rsidP="005636B6">
      <w:pPr>
        <w:spacing w:before="240" w:after="240"/>
      </w:pPr>
      <w:r>
        <w:t>que vive y siente y a sí misma mira.</w:t>
      </w:r>
    </w:p>
    <w:p w14:paraId="3BE19B3C" w14:textId="77777777" w:rsidR="00903E67" w:rsidRDefault="00903E67" w:rsidP="005636B6">
      <w:pPr>
        <w:spacing w:before="240" w:after="240"/>
      </w:pPr>
      <w:r>
        <w:lastRenderedPageBreak/>
        <w:t>Y por que no te extrañen mis palabras</w:t>
      </w:r>
    </w:p>
    <w:p w14:paraId="590D13AE" w14:textId="77777777" w:rsidR="00903E67" w:rsidRDefault="00903E67" w:rsidP="005636B6">
      <w:pPr>
        <w:spacing w:before="240" w:after="240"/>
      </w:pPr>
      <w:r>
        <w:t>mira el calor del sol que se hace vino,</w:t>
      </w:r>
    </w:p>
    <w:p w14:paraId="65B8CD9B" w14:textId="77777777" w:rsidR="00903E67" w:rsidRDefault="00903E67" w:rsidP="005636B6">
      <w:pPr>
        <w:spacing w:before="240" w:after="240"/>
      </w:pPr>
      <w:r>
        <w:t>junto al humor que nace de las vidas.</w:t>
      </w:r>
    </w:p>
    <w:p w14:paraId="7DB49383" w14:textId="77777777" w:rsidR="00903E67" w:rsidRDefault="00903E67" w:rsidP="005636B6">
      <w:pPr>
        <w:spacing w:before="240" w:after="240"/>
      </w:pPr>
      <w:r>
        <w:t>Cuando más lino Laquesis no tiene,</w:t>
      </w:r>
    </w:p>
    <w:p w14:paraId="138C117D" w14:textId="77777777" w:rsidR="00903E67" w:rsidRDefault="00903E67" w:rsidP="005636B6">
      <w:pPr>
        <w:spacing w:before="240" w:after="240"/>
      </w:pPr>
      <w:r>
        <w:t>se suelta de la carne, y virtualmente</w:t>
      </w:r>
    </w:p>
    <w:p w14:paraId="7F87967D" w14:textId="77777777" w:rsidR="00903E67" w:rsidRDefault="00903E67" w:rsidP="005636B6">
      <w:pPr>
        <w:spacing w:before="240" w:after="240"/>
      </w:pPr>
      <w:r>
        <w:t>lo divino y lo humano se lo lleva.</w:t>
      </w:r>
    </w:p>
    <w:p w14:paraId="0FA52E74" w14:textId="77777777" w:rsidR="00903E67" w:rsidRDefault="00903E67" w:rsidP="005636B6">
      <w:pPr>
        <w:spacing w:before="240" w:after="240"/>
      </w:pPr>
      <w:r>
        <w:t>Ya enmudecidas sus otras potencias,</w:t>
      </w:r>
    </w:p>
    <w:p w14:paraId="4EF3C120" w14:textId="77777777" w:rsidR="00903E67" w:rsidRDefault="00903E67" w:rsidP="005636B6">
      <w:pPr>
        <w:spacing w:before="240" w:after="240"/>
      </w:pPr>
      <w:r>
        <w:t>inteligencia, voluntad, memoria</w:t>
      </w:r>
    </w:p>
    <w:p w14:paraId="7844D02C" w14:textId="77777777" w:rsidR="00903E67" w:rsidRDefault="00903E67" w:rsidP="005636B6">
      <w:pPr>
        <w:spacing w:before="240" w:after="240"/>
      </w:pPr>
      <w:r>
        <w:t>en acto quedan mucho más agudas.</w:t>
      </w:r>
    </w:p>
    <w:p w14:paraId="02F3293D" w14:textId="77777777" w:rsidR="00903E67" w:rsidRDefault="00903E67" w:rsidP="005636B6">
      <w:pPr>
        <w:spacing w:before="240" w:after="240"/>
      </w:pPr>
      <w:r>
        <w:t>Sin detenerse, por sí misma cae</w:t>
      </w:r>
    </w:p>
    <w:p w14:paraId="4581C960" w14:textId="77777777" w:rsidR="00903E67" w:rsidRDefault="00903E67" w:rsidP="005636B6">
      <w:pPr>
        <w:spacing w:before="240" w:after="240"/>
      </w:pPr>
      <w:r>
        <w:t>maravillosamente en una u otra orilla;</w:t>
      </w:r>
    </w:p>
    <w:p w14:paraId="1F1734E8" w14:textId="77777777" w:rsidR="00903E67" w:rsidRDefault="00903E67" w:rsidP="005636B6">
      <w:pPr>
        <w:spacing w:before="240" w:after="240"/>
      </w:pPr>
      <w:r>
        <w:t>y de antemano sabe su camino.</w:t>
      </w:r>
    </w:p>
    <w:p w14:paraId="58556845" w14:textId="77777777" w:rsidR="00903E67" w:rsidRDefault="00903E67" w:rsidP="005636B6">
      <w:pPr>
        <w:spacing w:before="240" w:after="240"/>
      </w:pPr>
      <w:r>
        <w:t>En cuanto ese lugar la circunscribe,</w:t>
      </w:r>
    </w:p>
    <w:p w14:paraId="5F8DFD8D" w14:textId="77777777" w:rsidR="00903E67" w:rsidRDefault="00903E67" w:rsidP="005636B6">
      <w:pPr>
        <w:spacing w:before="240" w:after="240"/>
      </w:pPr>
      <w:r>
        <w:t>la virtud formativa irradia en torno</w:t>
      </w:r>
    </w:p>
    <w:p w14:paraId="6544E5EF" w14:textId="77777777" w:rsidR="00903E67" w:rsidRDefault="00903E67" w:rsidP="005636B6">
      <w:pPr>
        <w:spacing w:before="240" w:after="240"/>
      </w:pPr>
      <w:r>
        <w:t>del mismo modo que en los miembros vivos:</w:t>
      </w:r>
    </w:p>
    <w:p w14:paraId="1F35E841" w14:textId="77777777" w:rsidR="00903E67" w:rsidRDefault="00903E67" w:rsidP="005636B6">
      <w:pPr>
        <w:spacing w:before="240" w:after="240"/>
      </w:pPr>
      <w:r>
        <w:t>y como el aire, cuanto está muy húmedo,</w:t>
      </w:r>
    </w:p>
    <w:p w14:paraId="721BC4B3" w14:textId="77777777" w:rsidR="00903E67" w:rsidRDefault="00903E67" w:rsidP="005636B6">
      <w:pPr>
        <w:spacing w:before="240" w:after="240"/>
      </w:pPr>
      <w:r>
        <w:t>por otro rayo que en él se refleja,</w:t>
      </w:r>
    </w:p>
    <w:p w14:paraId="2E5604FC" w14:textId="77777777" w:rsidR="00903E67" w:rsidRDefault="00903E67" w:rsidP="005636B6">
      <w:pPr>
        <w:spacing w:before="240" w:after="240"/>
      </w:pPr>
      <w:r>
        <w:t>con diversos colores se engalana;</w:t>
      </w:r>
    </w:p>
    <w:p w14:paraId="3509F810" w14:textId="77777777" w:rsidR="00903E67" w:rsidRDefault="00903E67" w:rsidP="005636B6">
      <w:pPr>
        <w:spacing w:before="240" w:after="240"/>
      </w:pPr>
      <w:r>
        <w:t>así el aire cercano se dispone,</w:t>
      </w:r>
    </w:p>
    <w:p w14:paraId="5A7E4059" w14:textId="77777777" w:rsidR="00903E67" w:rsidRDefault="00903E67" w:rsidP="005636B6">
      <w:pPr>
        <w:spacing w:before="240" w:after="240"/>
      </w:pPr>
      <w:r>
        <w:lastRenderedPageBreak/>
        <w:t>y en esa misma forma que le imprime</w:t>
      </w:r>
    </w:p>
    <w:p w14:paraId="38777B90" w14:textId="77777777" w:rsidR="00903E67" w:rsidRDefault="00903E67" w:rsidP="005636B6">
      <w:pPr>
        <w:spacing w:before="240" w:after="240"/>
      </w:pPr>
      <w:r>
        <w:t>virtualmente el alma allí parada;</w:t>
      </w:r>
    </w:p>
    <w:p w14:paraId="5ACC05FF" w14:textId="77777777" w:rsidR="00903E67" w:rsidRDefault="00903E67" w:rsidP="005636B6">
      <w:pPr>
        <w:spacing w:before="240" w:after="240"/>
      </w:pPr>
      <w:r>
        <w:t>Y después, a la llama semejante</w:t>
      </w:r>
    </w:p>
    <w:p w14:paraId="600EFACD" w14:textId="77777777" w:rsidR="00903E67" w:rsidRDefault="00903E67" w:rsidP="005636B6">
      <w:pPr>
        <w:spacing w:before="240" w:after="240"/>
      </w:pPr>
      <w:r>
        <w:t>que sigue al fuego al sitio donde vaya,</w:t>
      </w:r>
    </w:p>
    <w:p w14:paraId="39B86B48" w14:textId="77777777" w:rsidR="00903E67" w:rsidRDefault="00903E67" w:rsidP="005636B6">
      <w:pPr>
        <w:spacing w:before="240" w:after="240"/>
      </w:pPr>
      <w:r>
        <w:t>la nueva forma al espíritu sigue.</w:t>
      </w:r>
    </w:p>
    <w:p w14:paraId="72F876B4" w14:textId="77777777" w:rsidR="00903E67" w:rsidRDefault="00903E67" w:rsidP="005636B6">
      <w:pPr>
        <w:spacing w:before="240" w:after="240"/>
      </w:pPr>
      <w:r>
        <w:t>Y como aquí recibe su aparencia,</w:t>
      </w:r>
    </w:p>
    <w:p w14:paraId="40EED785" w14:textId="77777777" w:rsidR="00903E67" w:rsidRDefault="00903E67" w:rsidP="005636B6">
      <w:pPr>
        <w:spacing w:before="240" w:after="240"/>
      </w:pPr>
      <w:r>
        <w:t>sombra se llama; y luego aquí organiza</w:t>
      </w:r>
    </w:p>
    <w:p w14:paraId="25CED42C" w14:textId="77777777" w:rsidR="00903E67" w:rsidRDefault="00903E67" w:rsidP="005636B6">
      <w:pPr>
        <w:spacing w:before="240" w:after="240"/>
      </w:pPr>
      <w:r>
        <w:t>cualquier sentido, incluso el de la vista.</w:t>
      </w:r>
    </w:p>
    <w:p w14:paraId="0AAE6112" w14:textId="77777777" w:rsidR="00903E67" w:rsidRDefault="00903E67" w:rsidP="005636B6">
      <w:pPr>
        <w:spacing w:before="240" w:after="240"/>
      </w:pPr>
      <w:r>
        <w:t>Por esta causa hablamos y reímos;</w:t>
      </w:r>
    </w:p>
    <w:p w14:paraId="5ECEB525" w14:textId="77777777" w:rsidR="00903E67" w:rsidRDefault="00903E67" w:rsidP="005636B6">
      <w:pPr>
        <w:spacing w:before="240" w:after="240"/>
      </w:pPr>
      <w:r>
        <w:t>y suspiros y lágrimas hacemos</w:t>
      </w:r>
    </w:p>
    <w:p w14:paraId="3B0842D4" w14:textId="77777777" w:rsidR="00903E67" w:rsidRDefault="00903E67" w:rsidP="005636B6">
      <w:pPr>
        <w:spacing w:before="240" w:after="240"/>
      </w:pPr>
      <w:r>
        <w:t>que has podido sentir por la montaña.</w:t>
      </w:r>
    </w:p>
    <w:p w14:paraId="46F8988E" w14:textId="77777777" w:rsidR="00903E67" w:rsidRDefault="00903E67" w:rsidP="005636B6">
      <w:pPr>
        <w:spacing w:before="240" w:after="240"/>
      </w:pPr>
      <w:r>
        <w:t>Según que nos afligen los deseos</w:t>
      </w:r>
    </w:p>
    <w:p w14:paraId="4A015BBF" w14:textId="77777777" w:rsidR="00903E67" w:rsidRDefault="00903E67" w:rsidP="005636B6">
      <w:pPr>
        <w:spacing w:before="240" w:after="240"/>
      </w:pPr>
      <w:r>
        <w:t>y los otros afectos, toma forma</w:t>
      </w:r>
    </w:p>
    <w:p w14:paraId="31299843" w14:textId="77777777" w:rsidR="00903E67" w:rsidRDefault="00903E67" w:rsidP="005636B6">
      <w:pPr>
        <w:spacing w:before="240" w:after="240"/>
      </w:pPr>
      <w:r>
        <w:t>la sombra, y es la causa que te admira.»</w:t>
      </w:r>
    </w:p>
    <w:p w14:paraId="23C30F12" w14:textId="77777777" w:rsidR="00903E67" w:rsidRDefault="00903E67" w:rsidP="005636B6">
      <w:pPr>
        <w:spacing w:before="240" w:after="240"/>
      </w:pPr>
      <w:r>
        <w:t>Y ya llegado al último tormento</w:t>
      </w:r>
    </w:p>
    <w:p w14:paraId="0D25D905" w14:textId="77777777" w:rsidR="00903E67" w:rsidRDefault="00903E67" w:rsidP="005636B6">
      <w:pPr>
        <w:spacing w:before="240" w:after="240"/>
      </w:pPr>
      <w:r>
        <w:t>habíamos, y vuelto a la derecha,</w:t>
      </w:r>
    </w:p>
    <w:p w14:paraId="00034021" w14:textId="77777777" w:rsidR="00903E67" w:rsidRDefault="00903E67" w:rsidP="005636B6">
      <w:pPr>
        <w:spacing w:before="240" w:after="240"/>
      </w:pPr>
      <w:r>
        <w:t>y estábamos atentos a otras cosas.</w:t>
      </w:r>
    </w:p>
    <w:p w14:paraId="17BFE504" w14:textId="77777777" w:rsidR="00903E67" w:rsidRDefault="00903E67" w:rsidP="005636B6">
      <w:pPr>
        <w:spacing w:before="240" w:after="240"/>
      </w:pPr>
      <w:r>
        <w:t>Aquí dispara el muro llamaradas,</w:t>
      </w:r>
    </w:p>
    <w:p w14:paraId="37C198AE" w14:textId="77777777" w:rsidR="00903E67" w:rsidRDefault="00903E67" w:rsidP="005636B6">
      <w:pPr>
        <w:spacing w:before="240" w:after="240"/>
      </w:pPr>
      <w:r>
        <w:t>y por el borde sopla un viento a lo alto</w:t>
      </w:r>
    </w:p>
    <w:p w14:paraId="190B24CA" w14:textId="77777777" w:rsidR="00903E67" w:rsidRDefault="00903E67" w:rsidP="005636B6">
      <w:pPr>
        <w:spacing w:before="240" w:after="240"/>
      </w:pPr>
      <w:r>
        <w:lastRenderedPageBreak/>
        <w:t>que las rechaza y las aleja de él;</w:t>
      </w:r>
    </w:p>
    <w:p w14:paraId="5B8F25CF" w14:textId="77777777" w:rsidR="00903E67" w:rsidRDefault="00903E67" w:rsidP="005636B6">
      <w:pPr>
        <w:spacing w:before="240" w:after="240"/>
      </w:pPr>
      <w:r>
        <w:t>y por esto debíainos andar</w:t>
      </w:r>
    </w:p>
    <w:p w14:paraId="1DAA5A88" w14:textId="77777777" w:rsidR="00903E67" w:rsidRDefault="00903E67" w:rsidP="005636B6">
      <w:pPr>
        <w:spacing w:before="240" w:after="240"/>
      </w:pPr>
      <w:r>
        <w:t>por el lado de afuera de uno en uno;</w:t>
      </w:r>
    </w:p>
    <w:p w14:paraId="2B5FCF33" w14:textId="77777777" w:rsidR="00903E67" w:rsidRDefault="00903E67" w:rsidP="005636B6">
      <w:pPr>
        <w:spacing w:before="240" w:after="240"/>
      </w:pPr>
      <w:r>
        <w:t>y yo temía el fuego o la caída.</w:t>
      </w:r>
    </w:p>
    <w:p w14:paraId="159CAF6C" w14:textId="77777777" w:rsidR="00903E67" w:rsidRDefault="00903E67" w:rsidP="005636B6">
      <w:pPr>
        <w:spacing w:before="240" w:after="240"/>
      </w:pPr>
      <w:r>
        <w:t>«Por este sitio -guía iba diciendo-</w:t>
      </w:r>
    </w:p>
    <w:p w14:paraId="3702782F" w14:textId="77777777" w:rsidR="00903E67" w:rsidRDefault="00903E67" w:rsidP="005636B6">
      <w:pPr>
        <w:spacing w:before="240" w:after="240"/>
      </w:pPr>
      <w:r>
        <w:t>a los ojos un freno hay que ponerles,</w:t>
      </w:r>
    </w:p>
    <w:p w14:paraId="74C97485" w14:textId="77777777" w:rsidR="00903E67" w:rsidRDefault="00903E67" w:rsidP="005636B6">
      <w:pPr>
        <w:spacing w:before="240" w:after="240"/>
      </w:pPr>
      <w:r>
        <w:t>pues errar se podría por muy poco.</w:t>
      </w:r>
    </w:p>
    <w:p w14:paraId="6F87FD29" w14:textId="77777777" w:rsidR="00903E67" w:rsidRDefault="00903E67" w:rsidP="005636B6">
      <w:pPr>
        <w:spacing w:before="240" w:after="240"/>
      </w:pPr>
      <w:r>
        <w:t>Summae Deus Clamentiae en el seno</w:t>
      </w:r>
    </w:p>
    <w:p w14:paraId="4F080EFF" w14:textId="77777777" w:rsidR="00903E67" w:rsidRDefault="00903E67" w:rsidP="005636B6">
      <w:pPr>
        <w:spacing w:before="240" w:after="240"/>
      </w:pPr>
      <w:r>
        <w:t>del gran ardor oí cantar entonces,</w:t>
      </w:r>
    </w:p>
    <w:p w14:paraId="03342548" w14:textId="77777777" w:rsidR="00903E67" w:rsidRDefault="00903E67" w:rsidP="005636B6">
      <w:pPr>
        <w:spacing w:before="240" w:after="240"/>
      </w:pPr>
      <w:r>
        <w:t>que no menos ardor dio de volverme;</w:t>
      </w:r>
    </w:p>
    <w:p w14:paraId="0286EA11" w14:textId="77777777" w:rsidR="00903E67" w:rsidRDefault="00903E67" w:rsidP="005636B6">
      <w:pPr>
        <w:spacing w:before="240" w:after="240"/>
      </w:pPr>
      <w:r>
        <w:t>y vi almas caminando por las llamas;</w:t>
      </w:r>
    </w:p>
    <w:p w14:paraId="0CCE366B" w14:textId="77777777" w:rsidR="00903E67" w:rsidRDefault="00903E67" w:rsidP="005636B6">
      <w:pPr>
        <w:spacing w:before="240" w:after="240"/>
      </w:pPr>
      <w:r>
        <w:t>así que a ellas miraba y a mis pasos,</w:t>
      </w:r>
    </w:p>
    <w:p w14:paraId="5E0A5FBC" w14:textId="77777777" w:rsidR="00903E67" w:rsidRDefault="00903E67" w:rsidP="005636B6">
      <w:pPr>
        <w:spacing w:before="240" w:after="240"/>
      </w:pPr>
      <w:r>
        <w:t>repartiendo la vista por momentos.</w:t>
      </w:r>
    </w:p>
    <w:p w14:paraId="4F07A2B4" w14:textId="77777777" w:rsidR="00903E67" w:rsidRDefault="00903E67" w:rsidP="005636B6">
      <w:pPr>
        <w:spacing w:before="240" w:after="240"/>
      </w:pPr>
      <w:r>
        <w:t>Una vez que aquel himno terminaron</w:t>
      </w:r>
    </w:p>
    <w:p w14:paraId="72F9C13C" w14:textId="77777777" w:rsidR="00903E67" w:rsidRDefault="00903E67" w:rsidP="005636B6">
      <w:pPr>
        <w:spacing w:before="240" w:after="240"/>
      </w:pPr>
      <w:r>
        <w:t>gritaron alto: «Virum no cognosco»;</w:t>
      </w:r>
    </w:p>
    <w:p w14:paraId="7276FF93" w14:textId="77777777" w:rsidR="00903E67" w:rsidRDefault="00903E67" w:rsidP="005636B6">
      <w:pPr>
        <w:spacing w:before="240" w:after="240"/>
      </w:pPr>
      <w:r>
        <w:t>y el himno repetían en voz baja.</w:t>
      </w:r>
    </w:p>
    <w:p w14:paraId="5A379014" w14:textId="77777777" w:rsidR="00903E67" w:rsidRDefault="00903E67" w:rsidP="005636B6">
      <w:pPr>
        <w:spacing w:before="240" w:after="240"/>
      </w:pPr>
      <w:r>
        <w:t>Y al terminar gritaban: «En el bosque</w:t>
      </w:r>
    </w:p>
    <w:p w14:paraId="209F3BD7" w14:textId="77777777" w:rsidR="00903E67" w:rsidRDefault="00903E67" w:rsidP="005636B6">
      <w:pPr>
        <w:spacing w:before="240" w:after="240"/>
      </w:pPr>
      <w:r>
        <w:t>Diana se quedó y arrojó a Elice</w:t>
      </w:r>
    </w:p>
    <w:p w14:paraId="17C76227" w14:textId="77777777" w:rsidR="00903E67" w:rsidRDefault="00903E67" w:rsidP="005636B6">
      <w:pPr>
        <w:spacing w:before="240" w:after="240"/>
      </w:pPr>
      <w:r>
        <w:t>porque probó de Venus el veneno.»</w:t>
      </w:r>
    </w:p>
    <w:p w14:paraId="570D2ABD" w14:textId="77777777" w:rsidR="00903E67" w:rsidRDefault="00903E67" w:rsidP="005636B6">
      <w:pPr>
        <w:spacing w:before="240" w:after="240"/>
      </w:pPr>
      <w:r>
        <w:lastRenderedPageBreak/>
        <w:t>Luego a cantar volvían; y de esposas</w:t>
      </w:r>
    </w:p>
    <w:p w14:paraId="2F2D73D2" w14:textId="77777777" w:rsidR="00903E67" w:rsidRDefault="00903E67" w:rsidP="005636B6">
      <w:pPr>
        <w:spacing w:before="240" w:after="240"/>
      </w:pPr>
      <w:r>
        <w:t>y de maridos castos proclamaban,</w:t>
      </w:r>
    </w:p>
    <w:p w14:paraId="7DC10CFC" w14:textId="77777777" w:rsidR="00903E67" w:rsidRDefault="00903E67" w:rsidP="005636B6">
      <w:pPr>
        <w:spacing w:before="240" w:after="240"/>
      </w:pPr>
      <w:r>
        <w:t>cual la virtud y el matrimonio imponen.</w:t>
      </w:r>
    </w:p>
    <w:p w14:paraId="721C2D9C" w14:textId="77777777" w:rsidR="00903E67" w:rsidRDefault="00903E67" w:rsidP="005636B6">
      <w:pPr>
        <w:spacing w:before="240" w:after="240"/>
      </w:pPr>
      <w:r>
        <w:t>Y de esta forma creo que les baste</w:t>
      </w:r>
    </w:p>
    <w:p w14:paraId="3E0EA27F" w14:textId="77777777" w:rsidR="00903E67" w:rsidRDefault="00903E67" w:rsidP="005636B6">
      <w:pPr>
        <w:spacing w:before="240" w:after="240"/>
      </w:pPr>
      <w:r>
        <w:t>en todo el tiempo que el fuego les quema:</w:t>
      </w:r>
    </w:p>
    <w:p w14:paraId="527CC078" w14:textId="77777777" w:rsidR="00903E67" w:rsidRDefault="00903E67" w:rsidP="005636B6">
      <w:pPr>
        <w:spacing w:before="240" w:after="240"/>
      </w:pPr>
      <w:r>
        <w:t>Con tal afán conviene y en tal forma</w:t>
      </w:r>
    </w:p>
    <w:p w14:paraId="16F0AFBC" w14:textId="77777777" w:rsidR="00903E67" w:rsidRDefault="00903E67" w:rsidP="005636B6">
      <w:pPr>
        <w:spacing w:before="240" w:after="240"/>
      </w:pPr>
      <w:r>
        <w:t>que la postrera herida cicatrice.</w:t>
      </w:r>
    </w:p>
    <w:p w14:paraId="526903A6" w14:textId="4B8A0925" w:rsidR="00903E67" w:rsidRDefault="00903E67" w:rsidP="005636B6">
      <w:pPr>
        <w:pStyle w:val="Ttulo2"/>
        <w:spacing w:before="240" w:after="240"/>
      </w:pPr>
      <w:r>
        <w:br w:type="page"/>
      </w:r>
      <w:bookmarkStart w:id="65" w:name="_Toc196140988"/>
      <w:r>
        <w:lastRenderedPageBreak/>
        <w:t>CANTO XXVI</w:t>
      </w:r>
      <w:bookmarkEnd w:id="65"/>
    </w:p>
    <w:p w14:paraId="21BDD5F1" w14:textId="77777777" w:rsidR="00903E67" w:rsidRDefault="00903E67" w:rsidP="005636B6">
      <w:pPr>
        <w:spacing w:before="240" w:after="240"/>
      </w:pPr>
      <w:r>
        <w:t>Mientras que por la orilla uno tras otro</w:t>
      </w:r>
    </w:p>
    <w:p w14:paraId="0AC541D7" w14:textId="77777777" w:rsidR="00903E67" w:rsidRDefault="00903E67" w:rsidP="005636B6">
      <w:pPr>
        <w:spacing w:before="240" w:after="240"/>
      </w:pPr>
      <w:r>
        <w:t>marchábamos y el buen maestro a veces</w:t>
      </w:r>
    </w:p>
    <w:p w14:paraId="4C7B8CED" w14:textId="77777777" w:rsidR="00903E67" w:rsidRDefault="00903E67" w:rsidP="005636B6">
      <w:pPr>
        <w:spacing w:before="240" w:after="240"/>
      </w:pPr>
      <w:r>
        <w:t>«Mira --decía- como te he advertido»;</w:t>
      </w:r>
    </w:p>
    <w:p w14:paraId="3ADA464D" w14:textId="77777777" w:rsidR="00903E67" w:rsidRDefault="00903E67" w:rsidP="005636B6">
      <w:pPr>
        <w:spacing w:before="240" w:after="240"/>
      </w:pPr>
      <w:r>
        <w:t>sobre el hombro derecho el sol me hería,</w:t>
      </w:r>
    </w:p>
    <w:p w14:paraId="62C7C885" w14:textId="77777777" w:rsidR="00903E67" w:rsidRDefault="00903E67" w:rsidP="005636B6">
      <w:pPr>
        <w:spacing w:before="240" w:after="240"/>
      </w:pPr>
      <w:r>
        <w:t>que ya, radiando, todo el occidente</w:t>
      </w:r>
    </w:p>
    <w:p w14:paraId="25647A46" w14:textId="77777777" w:rsidR="00903E67" w:rsidRDefault="00903E67" w:rsidP="005636B6">
      <w:pPr>
        <w:spacing w:before="240" w:after="240"/>
      </w:pPr>
      <w:r>
        <w:t>el celeste cambiaba en blanco aspecto;</w:t>
      </w:r>
    </w:p>
    <w:p w14:paraId="1AB38EBF" w14:textId="77777777" w:rsidR="00903E67" w:rsidRDefault="00903E67" w:rsidP="005636B6">
      <w:pPr>
        <w:spacing w:before="240" w:after="240"/>
      </w:pPr>
      <w:r>
        <w:t>y hacía con mi sombra más rojiza</w:t>
      </w:r>
    </w:p>
    <w:p w14:paraId="7577FB84" w14:textId="77777777" w:rsidR="00903E67" w:rsidRDefault="00903E67" w:rsidP="005636B6">
      <w:pPr>
        <w:spacing w:before="240" w:after="240"/>
      </w:pPr>
      <w:r>
        <w:t>la llama parecer; y al darse cuenta</w:t>
      </w:r>
    </w:p>
    <w:p w14:paraId="16F8F7C2" w14:textId="77777777" w:rsidR="00903E67" w:rsidRDefault="00903E67" w:rsidP="005636B6">
      <w:pPr>
        <w:spacing w:before="240" w:after="240"/>
      </w:pPr>
      <w:r>
        <w:t>vi que, andando, miraban muchas sombras.</w:t>
      </w:r>
    </w:p>
    <w:p w14:paraId="68458A3E" w14:textId="77777777" w:rsidR="00903E67" w:rsidRDefault="00903E67" w:rsidP="005636B6">
      <w:pPr>
        <w:spacing w:before="240" w:after="240"/>
      </w:pPr>
      <w:r>
        <w:t>Esta fue la ocasión que les dio pie</w:t>
      </w:r>
    </w:p>
    <w:p w14:paraId="4ED55247" w14:textId="77777777" w:rsidR="00903E67" w:rsidRDefault="00903E67" w:rsidP="005636B6">
      <w:pPr>
        <w:spacing w:before="240" w:after="240"/>
      </w:pPr>
      <w:r>
        <w:t>a que hablaran de mí-, y así empezaron</w:t>
      </w:r>
    </w:p>
    <w:p w14:paraId="68C23AE4" w14:textId="77777777" w:rsidR="00903E67" w:rsidRDefault="00903E67" w:rsidP="005636B6">
      <w:pPr>
        <w:spacing w:before="240" w:after="240"/>
      </w:pPr>
      <w:r>
        <w:t>«Este cuerpo ficticio no parece»;</w:t>
      </w:r>
    </w:p>
    <w:p w14:paraId="7E5A3981" w14:textId="77777777" w:rsidR="00903E67" w:rsidRDefault="00903E67" w:rsidP="005636B6">
      <w:pPr>
        <w:spacing w:before="240" w:after="240"/>
      </w:pPr>
      <w:r>
        <w:t>luego vueltos a mí cuanto podían,</w:t>
      </w:r>
    </w:p>
    <w:p w14:paraId="665D13A8" w14:textId="77777777" w:rsidR="00903E67" w:rsidRDefault="00903E67" w:rsidP="005636B6">
      <w:pPr>
        <w:spacing w:before="240" w:after="240"/>
      </w:pPr>
      <w:r>
        <w:t>se cercioraron de ello, con cuidado</w:t>
      </w:r>
    </w:p>
    <w:p w14:paraId="1BC7EF5F" w14:textId="77777777" w:rsidR="00903E67" w:rsidRDefault="00903E67" w:rsidP="005636B6">
      <w:pPr>
        <w:spacing w:before="240" w:after="240"/>
      </w:pPr>
      <w:r>
        <w:t>siempre de no salir de donde ardiesen.</w:t>
      </w:r>
    </w:p>
    <w:p w14:paraId="6036D318" w14:textId="77777777" w:rsidR="00903E67" w:rsidRDefault="00903E67" w:rsidP="005636B6">
      <w:pPr>
        <w:spacing w:before="240" w:after="240"/>
      </w:pPr>
      <w:r>
        <w:t>«Oh tú que vas, no porque tardo seas,</w:t>
      </w:r>
    </w:p>
    <w:p w14:paraId="324D39C7" w14:textId="77777777" w:rsidR="00903E67" w:rsidRDefault="00903E67" w:rsidP="005636B6">
      <w:pPr>
        <w:spacing w:before="240" w:after="240"/>
      </w:pPr>
      <w:r>
        <w:t>mas tal vez reverente, tras los otros,</w:t>
      </w:r>
    </w:p>
    <w:p w14:paraId="57AE5D03" w14:textId="77777777" w:rsidR="00903E67" w:rsidRDefault="00903E67" w:rsidP="005636B6">
      <w:pPr>
        <w:spacing w:before="240" w:after="240"/>
      </w:pPr>
      <w:r>
        <w:t>respóndeme, que en este fuego ardo.</w:t>
      </w:r>
    </w:p>
    <w:p w14:paraId="57330E23" w14:textId="77777777" w:rsidR="00903E67" w:rsidRDefault="00903E67" w:rsidP="005636B6">
      <w:pPr>
        <w:spacing w:before="240" w:after="240"/>
      </w:pPr>
      <w:r>
        <w:lastRenderedPageBreak/>
        <w:t>No sólo a mí aproveche tu respuesta;</w:t>
      </w:r>
    </w:p>
    <w:p w14:paraId="5CB22A95" w14:textId="77777777" w:rsidR="00903E67" w:rsidRDefault="00903E67" w:rsidP="005636B6">
      <w:pPr>
        <w:spacing w:before="240" w:after="240"/>
      </w:pPr>
      <w:r>
        <w:t>pues mayor sed tenemos todos de ella</w:t>
      </w:r>
    </w:p>
    <w:p w14:paraId="3A18761D" w14:textId="77777777" w:rsidR="00903E67" w:rsidRDefault="00903E67" w:rsidP="005636B6">
      <w:pPr>
        <w:spacing w:before="240" w:after="240"/>
      </w:pPr>
      <w:r>
        <w:t>que de agua fría la India o la Etiopía.</w:t>
      </w:r>
    </w:p>
    <w:p w14:paraId="57780429" w14:textId="77777777" w:rsidR="00903E67" w:rsidRDefault="00903E67" w:rsidP="005636B6">
      <w:pPr>
        <w:spacing w:before="240" w:after="240"/>
      </w:pPr>
      <w:r>
        <w:t>Dinos cómo es que formas de ti un muro</w:t>
      </w:r>
    </w:p>
    <w:p w14:paraId="324479A1" w14:textId="77777777" w:rsidR="00903E67" w:rsidRDefault="00903E67" w:rsidP="005636B6">
      <w:pPr>
        <w:spacing w:before="240" w:after="240"/>
      </w:pPr>
      <w:r>
        <w:t>al sol, de tal manera que no hubieses</w:t>
      </w:r>
    </w:p>
    <w:p w14:paraId="07FADC13" w14:textId="77777777" w:rsidR="00903E67" w:rsidRDefault="00903E67" w:rsidP="005636B6">
      <w:pPr>
        <w:spacing w:before="240" w:after="240"/>
      </w:pPr>
      <w:r>
        <w:t>aún entrado en las redes de la muerte.»</w:t>
      </w:r>
    </w:p>
    <w:p w14:paraId="3DD97C6D" w14:textId="77777777" w:rsidR="00903E67" w:rsidRDefault="00903E67" w:rsidP="005636B6">
      <w:pPr>
        <w:spacing w:before="240" w:after="240"/>
      </w:pPr>
      <w:r>
        <w:t>Así me hablaba uno; y yo me hubiera</w:t>
      </w:r>
    </w:p>
    <w:p w14:paraId="5B872BED" w14:textId="77777777" w:rsidR="00903E67" w:rsidRDefault="00903E67" w:rsidP="005636B6">
      <w:pPr>
        <w:spacing w:before="240" w:after="240"/>
      </w:pPr>
      <w:r>
        <w:t>ya explicado, si no estuviese atento</w:t>
      </w:r>
    </w:p>
    <w:p w14:paraId="6BAD0421" w14:textId="77777777" w:rsidR="00903E67" w:rsidRDefault="00903E67" w:rsidP="005636B6">
      <w:pPr>
        <w:spacing w:before="240" w:after="240"/>
      </w:pPr>
      <w:r>
        <w:t>a otra novedad que entonces vino;</w:t>
      </w:r>
    </w:p>
    <w:p w14:paraId="67844871" w14:textId="77777777" w:rsidR="00903E67" w:rsidRDefault="00903E67" w:rsidP="005636B6">
      <w:pPr>
        <w:spacing w:before="240" w:after="240"/>
      </w:pPr>
      <w:r>
        <w:t>que por medio de aquel sendero ardiente</w:t>
      </w:r>
    </w:p>
    <w:p w14:paraId="58DC0AF7" w14:textId="77777777" w:rsidR="00903E67" w:rsidRDefault="00903E67" w:rsidP="005636B6">
      <w:pPr>
        <w:spacing w:before="240" w:after="240"/>
      </w:pPr>
      <w:r>
        <w:t>vino gente mirando hacia los otros,</w:t>
      </w:r>
    </w:p>
    <w:p w14:paraId="0C9D7F7F" w14:textId="77777777" w:rsidR="00903E67" w:rsidRDefault="00903E67" w:rsidP="005636B6">
      <w:pPr>
        <w:spacing w:before="240" w:after="240"/>
      </w:pPr>
      <w:r>
        <w:t>lo cual, suspenso, me llevó a observarlo.</w:t>
      </w:r>
    </w:p>
    <w:p w14:paraId="1130F5D8" w14:textId="77777777" w:rsidR="00903E67" w:rsidRDefault="00903E67" w:rsidP="005636B6">
      <w:pPr>
        <w:spacing w:before="240" w:after="240"/>
      </w:pPr>
      <w:r>
        <w:t>Apresurarse vi por todas partes</w:t>
      </w:r>
    </w:p>
    <w:p w14:paraId="1E54169E" w14:textId="77777777" w:rsidR="00903E67" w:rsidRDefault="00903E67" w:rsidP="005636B6">
      <w:pPr>
        <w:spacing w:before="240" w:after="240"/>
      </w:pPr>
      <w:r>
        <w:t>y besarse a las almas unas a otras</w:t>
      </w:r>
    </w:p>
    <w:p w14:paraId="1AF47940" w14:textId="77777777" w:rsidR="00903E67" w:rsidRDefault="00903E67" w:rsidP="005636B6">
      <w:pPr>
        <w:spacing w:before="240" w:after="240"/>
      </w:pPr>
      <w:r>
        <w:t>sin pararse, felices de tal fiesta;</w:t>
      </w:r>
    </w:p>
    <w:p w14:paraId="2FDC5B87" w14:textId="77777777" w:rsidR="00903E67" w:rsidRDefault="00903E67" w:rsidP="005636B6">
      <w:pPr>
        <w:spacing w:before="240" w:after="240"/>
      </w:pPr>
      <w:r>
        <w:t>así por medio de su hilera oscura</w:t>
      </w:r>
    </w:p>
    <w:p w14:paraId="33B00443" w14:textId="77777777" w:rsidR="00903E67" w:rsidRDefault="00903E67" w:rsidP="005636B6">
      <w:pPr>
        <w:spacing w:before="240" w:after="240"/>
      </w:pPr>
      <w:r>
        <w:t>una a la otra se hocican las hormigas,</w:t>
      </w:r>
    </w:p>
    <w:p w14:paraId="02A05D5A" w14:textId="77777777" w:rsidR="00903E67" w:rsidRDefault="00903E67" w:rsidP="005636B6">
      <w:pPr>
        <w:spacing w:before="240" w:after="240"/>
      </w:pPr>
      <w:r>
        <w:t>por saber de su suerte o su camino.</w:t>
      </w:r>
    </w:p>
    <w:p w14:paraId="5D2A0575" w14:textId="77777777" w:rsidR="00903E67" w:rsidRDefault="00903E67" w:rsidP="005636B6">
      <w:pPr>
        <w:spacing w:before="240" w:after="240"/>
      </w:pPr>
      <w:r>
        <w:t>En cuanto dejan la acogida amiga,</w:t>
      </w:r>
    </w:p>
    <w:p w14:paraId="30204973" w14:textId="77777777" w:rsidR="00903E67" w:rsidRDefault="00903E67" w:rsidP="005636B6">
      <w:pPr>
        <w:spacing w:before="240" w:after="240"/>
      </w:pPr>
      <w:r>
        <w:lastRenderedPageBreak/>
        <w:t>antes de dar siquiera el primer paso,</w:t>
      </w:r>
    </w:p>
    <w:p w14:paraId="61AE997E" w14:textId="77777777" w:rsidR="00903E67" w:rsidRDefault="00903E67" w:rsidP="005636B6">
      <w:pPr>
        <w:spacing w:before="240" w:after="240"/>
      </w:pPr>
      <w:r>
        <w:t>en vocear se cansan todas ellas:</w:t>
      </w:r>
    </w:p>
    <w:p w14:paraId="02435304" w14:textId="77777777" w:rsidR="00903E67" w:rsidRDefault="00903E67" w:rsidP="005636B6">
      <w:pPr>
        <w:spacing w:before="240" w:after="240"/>
      </w:pPr>
      <w:r>
        <w:t>la nueva gente: «Sodoma y Gomorra»;</w:t>
      </w:r>
    </w:p>
    <w:p w14:paraId="6BD46491" w14:textId="77777777" w:rsidR="00903E67" w:rsidRDefault="00903E67" w:rsidP="005636B6">
      <w:pPr>
        <w:spacing w:before="240" w:after="240"/>
      </w:pPr>
      <w:r>
        <w:t>los otros: «En la vaca entra Pasifae,</w:t>
      </w:r>
    </w:p>
    <w:p w14:paraId="4E22FDA5" w14:textId="77777777" w:rsidR="00903E67" w:rsidRDefault="00903E67" w:rsidP="005636B6">
      <w:pPr>
        <w:spacing w:before="240" w:after="240"/>
      </w:pPr>
      <w:r>
        <w:t>para que el toro corra a su lujuria.»</w:t>
      </w:r>
    </w:p>
    <w:p w14:paraId="2F699429" w14:textId="77777777" w:rsidR="00903E67" w:rsidRDefault="00903E67" w:rsidP="005636B6">
      <w:pPr>
        <w:spacing w:before="240" w:after="240"/>
      </w:pPr>
      <w:r>
        <w:t>Después como las grullas que hacia el Rif</w:t>
      </w:r>
    </w:p>
    <w:p w14:paraId="0065ADFC" w14:textId="77777777" w:rsidR="00903E67" w:rsidRDefault="00903E67" w:rsidP="005636B6">
      <w:pPr>
        <w:spacing w:before="240" w:after="240"/>
      </w:pPr>
      <w:r>
        <w:t>vuelan en parte, y parte a las arenas,</w:t>
      </w:r>
    </w:p>
    <w:p w14:paraId="57D03BCA" w14:textId="77777777" w:rsidR="00903E67" w:rsidRDefault="00903E67" w:rsidP="005636B6">
      <w:pPr>
        <w:spacing w:before="240" w:after="240"/>
      </w:pPr>
      <w:r>
        <w:t>o del hielo o del sol haciendo ascos,</w:t>
      </w:r>
    </w:p>
    <w:p w14:paraId="6A92AAC5" w14:textId="77777777" w:rsidR="00903E67" w:rsidRDefault="00903E67" w:rsidP="005636B6">
      <w:pPr>
        <w:spacing w:before="240" w:after="240"/>
      </w:pPr>
      <w:r>
        <w:t>una gente se va y otra se viene;</w:t>
      </w:r>
    </w:p>
    <w:p w14:paraId="17AE2F7F" w14:textId="77777777" w:rsidR="00903E67" w:rsidRDefault="00903E67" w:rsidP="005636B6">
      <w:pPr>
        <w:spacing w:before="240" w:after="240"/>
      </w:pPr>
      <w:r>
        <w:t>vuelven llorando a sus primeros cantos</w:t>
      </w:r>
    </w:p>
    <w:p w14:paraId="1060CC25" w14:textId="77777777" w:rsidR="00903E67" w:rsidRDefault="00903E67" w:rsidP="005636B6">
      <w:pPr>
        <w:spacing w:before="240" w:after="240"/>
      </w:pPr>
      <w:r>
        <w:t>y a gritar eso que más les atañe;</w:t>
      </w:r>
    </w:p>
    <w:p w14:paraId="6C8452F9" w14:textId="77777777" w:rsidR="00903E67" w:rsidRDefault="00903E67" w:rsidP="005636B6">
      <w:pPr>
        <w:spacing w:before="240" w:after="240"/>
      </w:pPr>
      <w:r>
        <w:t>y acercáronse a mí, como hace poco</w:t>
      </w:r>
    </w:p>
    <w:p w14:paraId="2B7008C1" w14:textId="77777777" w:rsidR="00903E67" w:rsidRDefault="00903E67" w:rsidP="005636B6">
      <w:pPr>
        <w:spacing w:before="240" w:after="240"/>
      </w:pPr>
      <w:r>
        <w:t>esos otros habíanme rogado,</w:t>
      </w:r>
    </w:p>
    <w:p w14:paraId="040C95FB" w14:textId="77777777" w:rsidR="00903E67" w:rsidRDefault="00903E67" w:rsidP="005636B6">
      <w:pPr>
        <w:spacing w:before="240" w:after="240"/>
      </w:pPr>
      <w:r>
        <w:t>deseosos de oír en sus semblantes.</w:t>
      </w:r>
    </w:p>
    <w:p w14:paraId="71E264B2" w14:textId="77777777" w:rsidR="00903E67" w:rsidRDefault="00903E67" w:rsidP="005636B6">
      <w:pPr>
        <w:spacing w:before="240" w:after="240"/>
      </w:pPr>
      <w:r>
        <w:t>Yo que dos veces viera su deseo;</w:t>
      </w:r>
    </w:p>
    <w:p w14:paraId="153DE871" w14:textId="77777777" w:rsidR="00903E67" w:rsidRDefault="00903E67" w:rsidP="005636B6">
      <w:pPr>
        <w:spacing w:before="240" w:after="240"/>
      </w:pPr>
      <w:r>
        <w:t>«Oh almas ya seguras --comencé-</w:t>
      </w:r>
    </w:p>
    <w:p w14:paraId="030B008F" w14:textId="77777777" w:rsidR="00903E67" w:rsidRDefault="00903E67" w:rsidP="005636B6">
      <w:pPr>
        <w:spacing w:before="240" w:after="240"/>
      </w:pPr>
      <w:r>
        <w:t>de conseguir la paz tras de algún tiempo,</w:t>
      </w:r>
    </w:p>
    <w:p w14:paraId="582128B1" w14:textId="77777777" w:rsidR="00903E67" w:rsidRDefault="00903E67" w:rsidP="005636B6">
      <w:pPr>
        <w:spacing w:before="240" w:after="240"/>
      </w:pPr>
      <w:r>
        <w:t>no han quedado ni verdes ni maduros</w:t>
      </w:r>
    </w:p>
    <w:p w14:paraId="0B22F7BB" w14:textId="77777777" w:rsidR="00903E67" w:rsidRDefault="00903E67" w:rsidP="005636B6">
      <w:pPr>
        <w:spacing w:before="240" w:after="240"/>
      </w:pPr>
      <w:r>
        <w:t>allí mis miembros, mas aquí los traigo</w:t>
      </w:r>
    </w:p>
    <w:p w14:paraId="57867ADA" w14:textId="77777777" w:rsidR="00903E67" w:rsidRDefault="00903E67" w:rsidP="005636B6">
      <w:pPr>
        <w:spacing w:before="240" w:after="240"/>
      </w:pPr>
      <w:r>
        <w:lastRenderedPageBreak/>
        <w:t>con su sangre y sus articulaciones.</w:t>
      </w:r>
    </w:p>
    <w:p w14:paraId="5D23E6B1" w14:textId="77777777" w:rsidR="00903E67" w:rsidRDefault="00903E67" w:rsidP="005636B6">
      <w:pPr>
        <w:spacing w:before="240" w:after="240"/>
      </w:pPr>
      <w:r>
        <w:t>Subo para no estar ya nunca ciego;</w:t>
      </w:r>
    </w:p>
    <w:p w14:paraId="45560AEA" w14:textId="77777777" w:rsidR="00903E67" w:rsidRDefault="00903E67" w:rsidP="005636B6">
      <w:pPr>
        <w:spacing w:before="240" w:after="240"/>
      </w:pPr>
      <w:r>
        <w:t>una mujer me obtuvo la merced,</w:t>
      </w:r>
    </w:p>
    <w:p w14:paraId="10ED7B18" w14:textId="77777777" w:rsidR="00903E67" w:rsidRDefault="00903E67" w:rsidP="005636B6">
      <w:pPr>
        <w:spacing w:before="240" w:after="240"/>
      </w:pPr>
      <w:r>
        <w:t>de venir con el cuerpo a vuestro mundo.</w:t>
      </w:r>
    </w:p>
    <w:p w14:paraId="0197F129" w14:textId="77777777" w:rsidR="00903E67" w:rsidRDefault="00903E67" w:rsidP="005636B6">
      <w:pPr>
        <w:spacing w:before="240" w:after="240"/>
      </w:pPr>
      <w:r>
        <w:t>Mas vuestro anhelo mayor satisfecho</w:t>
      </w:r>
    </w:p>
    <w:p w14:paraId="3D0B502B" w14:textId="77777777" w:rsidR="00903E67" w:rsidRDefault="00903E67" w:rsidP="005636B6">
      <w:pPr>
        <w:spacing w:before="240" w:after="240"/>
      </w:pPr>
      <w:r>
        <w:t>sea pronto, y así os albergue el cielo</w:t>
      </w:r>
    </w:p>
    <w:p w14:paraId="760F43C8" w14:textId="77777777" w:rsidR="00903E67" w:rsidRDefault="00903E67" w:rsidP="005636B6">
      <w:pPr>
        <w:spacing w:before="240" w:after="240"/>
      </w:pPr>
      <w:r>
        <w:t>que lleno está de amor y más se espacia,</w:t>
      </w:r>
    </w:p>
    <w:p w14:paraId="42A843DF" w14:textId="77777777" w:rsidR="00903E67" w:rsidRDefault="00903E67" w:rsidP="005636B6">
      <w:pPr>
        <w:spacing w:before="240" w:after="240"/>
      </w:pPr>
      <w:r>
        <w:t>decidme, a fin de que escribirlo pueda,</w:t>
      </w:r>
    </w:p>
    <w:p w14:paraId="4C40915C" w14:textId="77777777" w:rsidR="00903E67" w:rsidRDefault="00903E67" w:rsidP="005636B6">
      <w:pPr>
        <w:spacing w:before="240" w:after="240"/>
      </w:pPr>
      <w:r>
        <w:t>quiénes seáis, y quién es esa turba</w:t>
      </w:r>
    </w:p>
    <w:p w14:paraId="64155DF9" w14:textId="77777777" w:rsidR="00903E67" w:rsidRDefault="00903E67" w:rsidP="005636B6">
      <w:pPr>
        <w:spacing w:before="240" w:after="240"/>
      </w:pPr>
      <w:r>
        <w:t>que se marchó detrás a vuestra espalda.»</w:t>
      </w:r>
    </w:p>
    <w:p w14:paraId="22C2F459" w14:textId="77777777" w:rsidR="00903E67" w:rsidRDefault="00903E67" w:rsidP="005636B6">
      <w:pPr>
        <w:spacing w:before="240" w:after="240"/>
      </w:pPr>
      <w:r>
        <w:t>No de otro modo estúpido se turba</w:t>
      </w:r>
    </w:p>
    <w:p w14:paraId="2C24BA79" w14:textId="77777777" w:rsidR="00903E67" w:rsidRDefault="00903E67" w:rsidP="005636B6">
      <w:pPr>
        <w:spacing w:before="240" w:after="240"/>
      </w:pPr>
      <w:r>
        <w:t>el montañés, y mira y enmudece,</w:t>
      </w:r>
    </w:p>
    <w:p w14:paraId="18127A05" w14:textId="77777777" w:rsidR="00903E67" w:rsidRDefault="00903E67" w:rsidP="005636B6">
      <w:pPr>
        <w:spacing w:before="240" w:after="240"/>
      </w:pPr>
      <w:r>
        <w:t>cuando va a la ciudad , rudo y salvaje,</w:t>
      </w:r>
    </w:p>
    <w:p w14:paraId="17DFBEED" w14:textId="77777777" w:rsidR="00903E67" w:rsidRDefault="00903E67" w:rsidP="005636B6">
      <w:pPr>
        <w:spacing w:before="240" w:after="240"/>
      </w:pPr>
      <w:r>
        <w:t>que en su apariencia todas esas sombras;</w:t>
      </w:r>
    </w:p>
    <w:p w14:paraId="7DAC4AE8" w14:textId="77777777" w:rsidR="00903E67" w:rsidRDefault="00903E67" w:rsidP="005636B6">
      <w:pPr>
        <w:spacing w:before="240" w:after="240"/>
      </w:pPr>
      <w:r>
        <w:t>más ya de su estupor recuperadas,</w:t>
      </w:r>
    </w:p>
    <w:p w14:paraId="55C2AB0E" w14:textId="77777777" w:rsidR="00903E67" w:rsidRDefault="00903E67" w:rsidP="005636B6">
      <w:pPr>
        <w:spacing w:before="240" w:after="240"/>
      </w:pPr>
      <w:r>
        <w:t>que de las altas almas pronto sale,</w:t>
      </w:r>
    </w:p>
    <w:p w14:paraId="28290CD5" w14:textId="77777777" w:rsidR="00903E67" w:rsidRDefault="00903E67" w:rsidP="005636B6">
      <w:pPr>
        <w:spacing w:before="240" w:after="240"/>
      </w:pPr>
      <w:r>
        <w:t>«¡Dichoso tú que de nuestras regiones</w:t>
      </w:r>
    </w:p>
    <w:p w14:paraId="49DE0B90" w14:textId="77777777" w:rsidR="00903E67" w:rsidRDefault="00903E67" w:rsidP="005636B6">
      <w:pPr>
        <w:spacing w:before="240" w:after="240"/>
      </w:pPr>
      <w:r>
        <w:t>-volvió a decir aquel que habló primero-,</w:t>
      </w:r>
    </w:p>
    <w:p w14:paraId="666E7864" w14:textId="77777777" w:rsidR="00903E67" w:rsidRDefault="00903E67" w:rsidP="005636B6">
      <w:pPr>
        <w:spacing w:before="240" w:after="240"/>
      </w:pPr>
      <w:r>
        <w:t>para mejor morir sapiencia adquieres!</w:t>
      </w:r>
    </w:p>
    <w:p w14:paraId="370D6F71" w14:textId="77777777" w:rsidR="00903E67" w:rsidRDefault="00903E67" w:rsidP="005636B6">
      <w:pPr>
        <w:spacing w:before="240" w:after="240"/>
      </w:pPr>
      <w:r>
        <w:lastRenderedPageBreak/>
        <w:t>La gente que no viene con nosotros,</w:t>
      </w:r>
    </w:p>
    <w:p w14:paraId="19791719" w14:textId="77777777" w:rsidR="00903E67" w:rsidRDefault="00903E67" w:rsidP="005636B6">
      <w:pPr>
        <w:spacing w:before="240" w:after="240"/>
      </w:pPr>
      <w:r>
        <w:t>pecó de aquello por lo que en el triunfo</w:t>
      </w:r>
    </w:p>
    <w:p w14:paraId="5577D3C7" w14:textId="77777777" w:rsidR="00903E67" w:rsidRDefault="00903E67" w:rsidP="005636B6">
      <w:pPr>
        <w:spacing w:before="240" w:after="240"/>
      </w:pPr>
      <w:r>
        <w:t>César oyó que "reina" lo llamaban:</w:t>
      </w:r>
    </w:p>
    <w:p w14:paraId="71044DE2" w14:textId="77777777" w:rsidR="00903E67" w:rsidRDefault="00903E67" w:rsidP="005636B6">
      <w:pPr>
        <w:spacing w:before="240" w:after="240"/>
      </w:pPr>
      <w:r>
        <w:t>por eso vanse gritando "Sodoma",</w:t>
      </w:r>
    </w:p>
    <w:p w14:paraId="4D2CDA13" w14:textId="77777777" w:rsidR="00903E67" w:rsidRDefault="00903E67" w:rsidP="005636B6">
      <w:pPr>
        <w:spacing w:before="240" w:after="240"/>
      </w:pPr>
      <w:r>
        <w:t>reprobándose a sí, como has oído,</w:t>
      </w:r>
    </w:p>
    <w:p w14:paraId="4CB6F839" w14:textId="77777777" w:rsidR="00903E67" w:rsidRDefault="00903E67" w:rsidP="005636B6">
      <w:pPr>
        <w:spacing w:before="240" w:after="240"/>
      </w:pPr>
      <w:r>
        <w:t>con su vergüenza el fuego acrecentando.</w:t>
      </w:r>
    </w:p>
    <w:p w14:paraId="225D7D13" w14:textId="77777777" w:rsidR="00903E67" w:rsidRDefault="00903E67" w:rsidP="005636B6">
      <w:pPr>
        <w:spacing w:before="240" w:after="240"/>
      </w:pPr>
      <w:r>
        <w:t>Hermafrodita fue nuestro pecado;</w:t>
      </w:r>
    </w:p>
    <w:p w14:paraId="7793F79F" w14:textId="77777777" w:rsidR="00903E67" w:rsidRDefault="00903E67" w:rsidP="005636B6">
      <w:pPr>
        <w:spacing w:before="240" w:after="240"/>
      </w:pPr>
      <w:r>
        <w:t>y pues que no observamos ley humana,</w:t>
      </w:r>
    </w:p>
    <w:p w14:paraId="028F9809" w14:textId="77777777" w:rsidR="00903E67" w:rsidRDefault="00903E67" w:rsidP="005636B6">
      <w:pPr>
        <w:spacing w:before="240" w:after="240"/>
      </w:pPr>
      <w:r>
        <w:t>siguiendo el apetito como bestias,</w:t>
      </w:r>
    </w:p>
    <w:p w14:paraId="59C83BC1" w14:textId="77777777" w:rsidR="00903E67" w:rsidRDefault="00903E67" w:rsidP="005636B6">
      <w:pPr>
        <w:spacing w:before="240" w:after="240"/>
      </w:pPr>
      <w:r>
        <w:t>en nuestro oprobio, por nosotros se oye</w:t>
      </w:r>
    </w:p>
    <w:p w14:paraId="71A93494" w14:textId="77777777" w:rsidR="00903E67" w:rsidRDefault="00903E67" w:rsidP="005636B6">
      <w:pPr>
        <w:spacing w:before="240" w:after="240"/>
      </w:pPr>
      <w:r>
        <w:t>cuando partimos el nombre de aquella</w:t>
      </w:r>
    </w:p>
    <w:p w14:paraId="0352FDF7" w14:textId="77777777" w:rsidR="00903E67" w:rsidRDefault="00903E67" w:rsidP="005636B6">
      <w:pPr>
        <w:spacing w:before="240" w:after="240"/>
      </w:pPr>
      <w:r>
        <w:t>que en el leño bestial bestia se hizo.</w:t>
      </w:r>
    </w:p>
    <w:p w14:paraId="21E5AB4C" w14:textId="77777777" w:rsidR="00903E67" w:rsidRDefault="00903E67" w:rsidP="005636B6">
      <w:pPr>
        <w:spacing w:before="240" w:after="240"/>
      </w:pPr>
      <w:r>
        <w:t>Ya sabes nuestros actos, nuestras culpas:</w:t>
      </w:r>
    </w:p>
    <w:p w14:paraId="02E94FCB" w14:textId="77777777" w:rsidR="00903E67" w:rsidRDefault="00903E67" w:rsidP="005636B6">
      <w:pPr>
        <w:spacing w:before="240" w:after="240"/>
      </w:pPr>
      <w:r>
        <w:t>y si de nombre quieres conocemos,</w:t>
      </w:r>
    </w:p>
    <w:p w14:paraId="4BA6C64F" w14:textId="77777777" w:rsidR="00903E67" w:rsidRDefault="00903E67" w:rsidP="005636B6">
      <w:pPr>
        <w:spacing w:before="240" w:after="240"/>
      </w:pPr>
      <w:r>
        <w:t>decirlo no sabría, pues no hay tiempo.</w:t>
      </w:r>
    </w:p>
    <w:p w14:paraId="58129AF1" w14:textId="77777777" w:rsidR="00903E67" w:rsidRDefault="00903E67" w:rsidP="005636B6">
      <w:pPr>
        <w:spacing w:before="240" w:after="240"/>
      </w:pPr>
      <w:r>
        <w:t>Apagaré de mí, al menos, tus ganas:</w:t>
      </w:r>
    </w:p>
    <w:p w14:paraId="5CCF0304" w14:textId="77777777" w:rsidR="00903E67" w:rsidRDefault="00903E67" w:rsidP="005636B6">
      <w:pPr>
        <w:spacing w:before="240" w:after="240"/>
      </w:pPr>
      <w:r>
        <w:t>Soy Guido Guinizzelli, y aquí peno</w:t>
      </w:r>
    </w:p>
    <w:p w14:paraId="0CB386C6" w14:textId="77777777" w:rsidR="00903E67" w:rsidRDefault="00903E67" w:rsidP="005636B6">
      <w:pPr>
        <w:spacing w:before="240" w:after="240"/>
      </w:pPr>
      <w:r>
        <w:t>por bien antes del fin arrepentirme.»</w:t>
      </w:r>
    </w:p>
    <w:p w14:paraId="5E4616FF" w14:textId="77777777" w:rsidR="00903E67" w:rsidRDefault="00903E67" w:rsidP="005636B6">
      <w:pPr>
        <w:spacing w:before="240" w:after="240"/>
      </w:pPr>
      <w:r>
        <w:t>Igual que en la tristeza de Licurgo</w:t>
      </w:r>
    </w:p>
    <w:p w14:paraId="41ED0FE6" w14:textId="77777777" w:rsidR="00903E67" w:rsidRDefault="00903E67" w:rsidP="005636B6">
      <w:pPr>
        <w:spacing w:before="240" w:after="240"/>
      </w:pPr>
      <w:r>
        <w:lastRenderedPageBreak/>
        <w:t>hicieron los dos hijos a su madre,</w:t>
      </w:r>
    </w:p>
    <w:p w14:paraId="3E87CD89" w14:textId="77777777" w:rsidR="00903E67" w:rsidRDefault="00903E67" w:rsidP="005636B6">
      <w:pPr>
        <w:spacing w:before="240" w:after="240"/>
      </w:pPr>
      <w:r>
        <w:t>así hice yo, pero sin tanto ímpetu,</w:t>
      </w:r>
    </w:p>
    <w:p w14:paraId="7AE4D895" w14:textId="77777777" w:rsidR="00903E67" w:rsidRDefault="00903E67" w:rsidP="005636B6">
      <w:pPr>
        <w:spacing w:before="240" w:after="240"/>
      </w:pPr>
      <w:r>
        <w:t>cuando escuché nombrarse él mismo al padre</w:t>
      </w:r>
    </w:p>
    <w:p w14:paraId="3855C7D6" w14:textId="77777777" w:rsidR="00903E67" w:rsidRDefault="00903E67" w:rsidP="005636B6">
      <w:pPr>
        <w:spacing w:before="240" w:after="240"/>
      </w:pPr>
      <w:r>
        <w:t>mío y de todos, el mejor que rimas</w:t>
      </w:r>
    </w:p>
    <w:p w14:paraId="4DE03262" w14:textId="77777777" w:rsidR="00903E67" w:rsidRDefault="00903E67" w:rsidP="005636B6">
      <w:pPr>
        <w:spacing w:before="240" w:after="240"/>
      </w:pPr>
      <w:r>
        <w:t>de amor usaron dulces y donosas;</w:t>
      </w:r>
    </w:p>
    <w:p w14:paraId="2CF9CB0B" w14:textId="77777777" w:rsidR="00903E67" w:rsidRDefault="00903E67" w:rsidP="005636B6">
      <w:pPr>
        <w:spacing w:before="240" w:after="240"/>
      </w:pPr>
      <w:r>
        <w:t>y pensativo, sin oír ni hablar,</w:t>
      </w:r>
    </w:p>
    <w:p w14:paraId="05EF3EFD" w14:textId="77777777" w:rsidR="00903E67" w:rsidRDefault="00903E67" w:rsidP="005636B6">
      <w:pPr>
        <w:spacing w:before="240" w:after="240"/>
      </w:pPr>
      <w:r>
        <w:t>contemplándole anduve un largo rato,</w:t>
      </w:r>
    </w:p>
    <w:p w14:paraId="46502928" w14:textId="77777777" w:rsidR="00903E67" w:rsidRDefault="00903E67" w:rsidP="005636B6">
      <w:pPr>
        <w:spacing w:before="240" w:after="240"/>
      </w:pPr>
      <w:r>
        <w:t>mas, por el fuego, sin aproximarme.</w:t>
      </w:r>
    </w:p>
    <w:p w14:paraId="0C47B4AF" w14:textId="77777777" w:rsidR="00903E67" w:rsidRDefault="00903E67" w:rsidP="005636B6">
      <w:pPr>
        <w:spacing w:before="240" w:after="240"/>
      </w:pPr>
      <w:r>
        <w:t>Luego ya de mirarle satisfecho,</w:t>
      </w:r>
    </w:p>
    <w:p w14:paraId="35EB4630" w14:textId="77777777" w:rsidR="00903E67" w:rsidRDefault="00903E67" w:rsidP="005636B6">
      <w:pPr>
        <w:spacing w:before="240" w:after="240"/>
      </w:pPr>
      <w:r>
        <w:t>me ofrecí enteramente a su servicio</w:t>
      </w:r>
    </w:p>
    <w:p w14:paraId="1DF06426" w14:textId="77777777" w:rsidR="00903E67" w:rsidRDefault="00903E67" w:rsidP="005636B6">
      <w:pPr>
        <w:spacing w:before="240" w:after="240"/>
      </w:pPr>
      <w:r>
        <w:t>con juramentos que a otros aseguran.</w:t>
      </w:r>
    </w:p>
    <w:p w14:paraId="2A3ECEF0" w14:textId="77777777" w:rsidR="00903E67" w:rsidRDefault="00903E67" w:rsidP="005636B6">
      <w:pPr>
        <w:spacing w:before="240" w:after="240"/>
      </w:pPr>
      <w:r>
        <w:t>y él me dijo: «Tú dejas tales huellas</w:t>
      </w:r>
    </w:p>
    <w:p w14:paraId="46958B74" w14:textId="77777777" w:rsidR="00903E67" w:rsidRDefault="00903E67" w:rsidP="005636B6">
      <w:pPr>
        <w:spacing w:before="240" w:after="240"/>
      </w:pPr>
      <w:r>
        <w:t>en mí, por lo que escucho, y tan palpables,</w:t>
      </w:r>
    </w:p>
    <w:p w14:paraId="7213B8CE" w14:textId="77777777" w:rsidR="00903E67" w:rsidRDefault="00903E67" w:rsidP="005636B6">
      <w:pPr>
        <w:spacing w:before="240" w:after="240"/>
      </w:pPr>
      <w:r>
        <w:t>que no puede borrarlas el Leteo.</w:t>
      </w:r>
    </w:p>
    <w:p w14:paraId="79A5A49A" w14:textId="77777777" w:rsidR="00903E67" w:rsidRDefault="00903E67" w:rsidP="005636B6">
      <w:pPr>
        <w:spacing w:before="240" w:after="240"/>
      </w:pPr>
      <w:r>
        <w:t>Mas si en verdad juraron tus palabras,</w:t>
      </w:r>
    </w:p>
    <w:p w14:paraId="62A8AC31" w14:textId="77777777" w:rsidR="00903E67" w:rsidRDefault="00903E67" w:rsidP="005636B6">
      <w:pPr>
        <w:spacing w:before="240" w:after="240"/>
      </w:pPr>
      <w:r>
        <w:t>dirne por qué razones me demuestras</w:t>
      </w:r>
    </w:p>
    <w:p w14:paraId="7BE2C491" w14:textId="77777777" w:rsidR="00903E67" w:rsidRDefault="00903E67" w:rsidP="005636B6">
      <w:pPr>
        <w:spacing w:before="240" w:after="240"/>
      </w:pPr>
      <w:r>
        <w:t>al mira.rme y hablarme tanto aprecio.»</w:t>
      </w:r>
    </w:p>
    <w:p w14:paraId="459BD6AD" w14:textId="77777777" w:rsidR="00903E67" w:rsidRDefault="00903E67" w:rsidP="005636B6">
      <w:pPr>
        <w:spacing w:before="240" w:after="240"/>
      </w:pPr>
      <w:r>
        <w:t>Y yo le dije: «Vuestros dulces versos,</w:t>
      </w:r>
    </w:p>
    <w:p w14:paraId="06878930" w14:textId="77777777" w:rsidR="00903E67" w:rsidRDefault="00903E67" w:rsidP="005636B6">
      <w:pPr>
        <w:spacing w:before="240" w:after="240"/>
      </w:pPr>
      <w:r>
        <w:t>que, mientras duren los modernos usos,</w:t>
      </w:r>
    </w:p>
    <w:p w14:paraId="18A69DDA" w14:textId="77777777" w:rsidR="00903E67" w:rsidRDefault="00903E67" w:rsidP="005636B6">
      <w:pPr>
        <w:spacing w:before="240" w:after="240"/>
      </w:pPr>
      <w:r>
        <w:lastRenderedPageBreak/>
        <w:t>harán preciada aun su misma tinta.»</w:t>
      </w:r>
    </w:p>
    <w:p w14:paraId="4B027C80" w14:textId="77777777" w:rsidR="00903E67" w:rsidRDefault="00903E67" w:rsidP="005636B6">
      <w:pPr>
        <w:spacing w:before="240" w:after="240"/>
      </w:pPr>
      <w:r>
        <w:t>«Oh hermano --dijo,-, ése que te indico</w:t>
      </w:r>
    </w:p>
    <w:p w14:paraId="396F1F34" w14:textId="77777777" w:rsidR="00903E67" w:rsidRDefault="00903E67" w:rsidP="005636B6">
      <w:pPr>
        <w:spacing w:before="240" w:after="240"/>
      </w:pPr>
      <w:r>
        <w:t>-y señaló un espíritu delante-</w:t>
      </w:r>
    </w:p>
    <w:p w14:paraId="770CEC86" w14:textId="77777777" w:rsidR="00903E67" w:rsidRDefault="00903E67" w:rsidP="005636B6">
      <w:pPr>
        <w:spacing w:before="240" w:after="240"/>
      </w:pPr>
      <w:r>
        <w:t>fue el mejor artesano de su lengua.</w:t>
      </w:r>
    </w:p>
    <w:p w14:paraId="45DABA54" w14:textId="77777777" w:rsidR="00903E67" w:rsidRDefault="00903E67" w:rsidP="005636B6">
      <w:pPr>
        <w:spacing w:before="240" w:after="240"/>
      </w:pPr>
      <w:r>
        <w:t>En los versos de amor o en narraciones</w:t>
      </w:r>
    </w:p>
    <w:p w14:paraId="732B06D9" w14:textId="77777777" w:rsidR="00903E67" w:rsidRDefault="00903E67" w:rsidP="005636B6">
      <w:pPr>
        <w:spacing w:before="240" w:after="240"/>
      </w:pPr>
      <w:r>
        <w:t>a todos superó; y deja a los tontos</w:t>
      </w:r>
    </w:p>
    <w:p w14:paraId="54B2A6F8" w14:textId="77777777" w:rsidR="00903E67" w:rsidRDefault="00903E67" w:rsidP="005636B6">
      <w:pPr>
        <w:spacing w:before="240" w:after="240"/>
      </w:pPr>
      <w:r>
        <w:t>que creen que el Lemosín le aventajaba.</w:t>
      </w:r>
    </w:p>
    <w:p w14:paraId="64BC66E9" w14:textId="77777777" w:rsidR="00903E67" w:rsidRDefault="00903E67" w:rsidP="005636B6">
      <w:pPr>
        <w:spacing w:before="240" w:after="240"/>
      </w:pPr>
      <w:r>
        <w:t>A las voces se vuelven, no a lo cierto,</w:t>
      </w:r>
    </w:p>
    <w:p w14:paraId="2AC4EB49" w14:textId="77777777" w:rsidR="00903E67" w:rsidRDefault="00903E67" w:rsidP="005636B6">
      <w:pPr>
        <w:spacing w:before="240" w:after="240"/>
      </w:pPr>
      <w:r>
        <w:t>y su opinión conforman de este modo</w:t>
      </w:r>
    </w:p>
    <w:p w14:paraId="5F8325E9" w14:textId="77777777" w:rsidR="00903E67" w:rsidRDefault="00903E67" w:rsidP="005636B6">
      <w:pPr>
        <w:spacing w:before="240" w:after="240"/>
      </w:pPr>
      <w:r>
        <w:t>antes de oír a la razón o al arte.</w:t>
      </w:r>
    </w:p>
    <w:p w14:paraId="4552460B" w14:textId="77777777" w:rsidR="00903E67" w:rsidRDefault="00903E67" w:rsidP="005636B6">
      <w:pPr>
        <w:spacing w:before="240" w:after="240"/>
      </w:pPr>
      <w:r>
        <w:t>Así hicieron antaño con Guittone,</w:t>
      </w:r>
    </w:p>
    <w:p w14:paraId="0055EB24" w14:textId="77777777" w:rsidR="00903E67" w:rsidRDefault="00903E67" w:rsidP="005636B6">
      <w:pPr>
        <w:spacing w:before="240" w:after="240"/>
      </w:pPr>
      <w:r>
        <w:t>de voz en voz corriendo su alabanza,</w:t>
      </w:r>
    </w:p>
    <w:p w14:paraId="7B2A8111" w14:textId="77777777" w:rsidR="00903E67" w:rsidRDefault="00903E67" w:rsidP="005636B6">
      <w:pPr>
        <w:spacing w:before="240" w:after="240"/>
      </w:pPr>
      <w:r>
        <w:t>hasta que la verdad se ha impuesto a todos.</w:t>
      </w:r>
    </w:p>
    <w:p w14:paraId="28A663D6" w14:textId="77777777" w:rsidR="00903E67" w:rsidRDefault="00903E67" w:rsidP="005636B6">
      <w:pPr>
        <w:spacing w:before="240" w:after="240"/>
      </w:pPr>
      <w:r>
        <w:t>Ahora si tienes tanto privilegio,</w:t>
      </w:r>
    </w:p>
    <w:p w14:paraId="1250D7F2" w14:textId="77777777" w:rsidR="00903E67" w:rsidRDefault="00903E67" w:rsidP="005636B6">
      <w:pPr>
        <w:spacing w:before="240" w:after="240"/>
      </w:pPr>
      <w:r>
        <w:t>que lícito te sea ir hasta el claustro</w:t>
      </w:r>
    </w:p>
    <w:p w14:paraId="4279122A" w14:textId="77777777" w:rsidR="00903E67" w:rsidRDefault="00903E67" w:rsidP="005636B6">
      <w:pPr>
        <w:spacing w:before="240" w:after="240"/>
      </w:pPr>
      <w:r>
        <w:t>del colegio del cual abad es Cristo,</w:t>
      </w:r>
    </w:p>
    <w:p w14:paraId="39BAB863" w14:textId="77777777" w:rsidR="00903E67" w:rsidRDefault="00903E67" w:rsidP="005636B6">
      <w:pPr>
        <w:spacing w:before="240" w:after="240"/>
      </w:pPr>
      <w:r>
        <w:t>de un padre nuestro dile aquella parte,</w:t>
      </w:r>
    </w:p>
    <w:p w14:paraId="4B4093B8" w14:textId="77777777" w:rsidR="00903E67" w:rsidRDefault="00903E67" w:rsidP="005636B6">
      <w:pPr>
        <w:spacing w:before="240" w:after="240"/>
      </w:pPr>
      <w:r>
        <w:t>que nos es necesaria en este mundo,</w:t>
      </w:r>
    </w:p>
    <w:p w14:paraId="076FC6F3" w14:textId="77777777" w:rsidR="00903E67" w:rsidRDefault="00903E67" w:rsidP="005636B6">
      <w:pPr>
        <w:spacing w:before="240" w:after="240"/>
      </w:pPr>
      <w:r>
        <w:t>donde poder pecar ya no es lo nuestro.»</w:t>
      </w:r>
    </w:p>
    <w:p w14:paraId="6630083B" w14:textId="77777777" w:rsidR="00903E67" w:rsidRDefault="00903E67" w:rsidP="005636B6">
      <w:pPr>
        <w:spacing w:before="240" w:after="240"/>
      </w:pPr>
      <w:r>
        <w:lastRenderedPageBreak/>
        <w:t>Luego tal vez por dar cabida a otro</w:t>
      </w:r>
    </w:p>
    <w:p w14:paraId="5BB8A2DD" w14:textId="77777777" w:rsidR="00903E67" w:rsidRDefault="00903E67" w:rsidP="005636B6">
      <w:pPr>
        <w:spacing w:before="240" w:after="240"/>
      </w:pPr>
      <w:r>
        <w:t>que cerca estaba, se perdió en el fuego,</w:t>
      </w:r>
    </w:p>
    <w:p w14:paraId="554CD38C" w14:textId="77777777" w:rsidR="00903E67" w:rsidRDefault="00903E67" w:rsidP="005636B6">
      <w:pPr>
        <w:spacing w:before="240" w:after="240"/>
      </w:pPr>
      <w:r>
        <w:t>como en el agua el pez que se va al fondo.</w:t>
      </w:r>
    </w:p>
    <w:p w14:paraId="7F5C84D6" w14:textId="77777777" w:rsidR="00903E67" w:rsidRDefault="00903E67" w:rsidP="005636B6">
      <w:pPr>
        <w:spacing w:before="240" w:after="240"/>
      </w:pPr>
      <w:r>
        <w:t>Yo me acerqué a quien antes me indicara,</w:t>
      </w:r>
    </w:p>
    <w:p w14:paraId="1B6103ED" w14:textId="77777777" w:rsidR="00903E67" w:rsidRDefault="00903E67" w:rsidP="005636B6">
      <w:pPr>
        <w:spacing w:before="240" w:after="240"/>
      </w:pPr>
      <w:r>
        <w:t>y dije que a su nombre mi deseo</w:t>
      </w:r>
    </w:p>
    <w:p w14:paraId="73E04A13" w14:textId="77777777" w:rsidR="00903E67" w:rsidRDefault="00903E67" w:rsidP="005636B6">
      <w:pPr>
        <w:spacing w:before="240" w:after="240"/>
      </w:pPr>
      <w:r>
        <w:t>un sitio placentero disponía.</w:t>
      </w:r>
    </w:p>
    <w:p w14:paraId="7E86B6D5" w14:textId="77777777" w:rsidR="00903E67" w:rsidRDefault="00903E67" w:rsidP="005636B6">
      <w:pPr>
        <w:spacing w:before="240" w:after="240"/>
      </w:pPr>
      <w:r>
        <w:t>Y comenzó a decirrne cortésmente:</w:t>
      </w:r>
    </w:p>
    <w:p w14:paraId="1120F401" w14:textId="77777777" w:rsidR="00903E67" w:rsidRDefault="00903E67" w:rsidP="005636B6">
      <w:pPr>
        <w:spacing w:before="240" w:after="240"/>
      </w:pPr>
      <w:r>
        <w:t>«Tan m'abelfis vostre cortes deman,</w:t>
      </w:r>
    </w:p>
    <w:p w14:paraId="383D901F" w14:textId="77777777" w:rsidR="00903E67" w:rsidRDefault="00903E67" w:rsidP="005636B6">
      <w:pPr>
        <w:spacing w:before="240" w:after="240"/>
      </w:pPr>
      <w:r>
        <w:t>qu'ieu non me puesc ni voil a vos cobrire.</w:t>
      </w:r>
    </w:p>
    <w:p w14:paraId="2CCED339" w14:textId="77777777" w:rsidR="00903E67" w:rsidRDefault="00903E67" w:rsidP="005636B6">
      <w:pPr>
        <w:spacing w:before="240" w:after="240"/>
      </w:pPr>
      <w:r>
        <w:t>Ieu sui Arnaut, que plor e vau cantan;</w:t>
      </w:r>
    </w:p>
    <w:p w14:paraId="158A0302" w14:textId="77777777" w:rsidR="00903E67" w:rsidRDefault="00903E67" w:rsidP="005636B6">
      <w:pPr>
        <w:spacing w:before="240" w:after="240"/>
      </w:pPr>
      <w:r>
        <w:t>consiros vei la passada folor,</w:t>
      </w:r>
    </w:p>
    <w:p w14:paraId="6AA21A46" w14:textId="77777777" w:rsidR="00903E67" w:rsidRDefault="00903E67" w:rsidP="005636B6">
      <w:pPr>
        <w:spacing w:before="240" w:after="240"/>
      </w:pPr>
      <w:r>
        <w:t>a vei jausen lo joi que'esper, denan.</w:t>
      </w:r>
    </w:p>
    <w:p w14:paraId="67D6D242" w14:textId="77777777" w:rsidR="00903E67" w:rsidRDefault="00903E67" w:rsidP="005636B6">
      <w:pPr>
        <w:spacing w:before="240" w:after="240"/>
      </w:pPr>
      <w:r>
        <w:t>Ara voz prec, per aquella valor</w:t>
      </w:r>
    </w:p>
    <w:p w14:paraId="374D1E38" w14:textId="77777777" w:rsidR="00903E67" w:rsidRDefault="00903E67" w:rsidP="005636B6">
      <w:pPr>
        <w:spacing w:before="240" w:after="240"/>
      </w:pPr>
      <w:r>
        <w:t>que vos guida al som de l'escalina,</w:t>
      </w:r>
    </w:p>
    <w:p w14:paraId="248D27EE" w14:textId="77777777" w:rsidR="00903E67" w:rsidRDefault="00903E67" w:rsidP="005636B6">
      <w:pPr>
        <w:spacing w:before="240" w:after="240"/>
      </w:pPr>
      <w:r>
        <w:t>sovenha vos a temps de ma dolor.»</w:t>
      </w:r>
    </w:p>
    <w:p w14:paraId="5641AA47" w14:textId="77777777" w:rsidR="00903E67" w:rsidRDefault="00903E67" w:rsidP="005636B6">
      <w:pPr>
        <w:spacing w:before="240" w:after="240"/>
      </w:pPr>
      <w:r>
        <w:t>Luego se hundió en el fuego que le salva.</w:t>
      </w:r>
    </w:p>
    <w:p w14:paraId="49B8AD04" w14:textId="77777777" w:rsidR="00B25EF9" w:rsidRDefault="00B25EF9" w:rsidP="005636B6">
      <w:pPr>
        <w:spacing w:before="240" w:after="240" w:line="259" w:lineRule="auto"/>
      </w:pPr>
      <w:r>
        <w:br w:type="page"/>
      </w:r>
    </w:p>
    <w:p w14:paraId="7CD852A7" w14:textId="06CEE1CA" w:rsidR="00903E67" w:rsidRDefault="00903E67" w:rsidP="005636B6">
      <w:pPr>
        <w:pStyle w:val="Ttulo2"/>
        <w:spacing w:before="240" w:after="240"/>
      </w:pPr>
      <w:bookmarkStart w:id="66" w:name="_Toc196140989"/>
      <w:r>
        <w:lastRenderedPageBreak/>
        <w:t>CANTO XXVII</w:t>
      </w:r>
      <w:bookmarkEnd w:id="66"/>
    </w:p>
    <w:p w14:paraId="11E7D286" w14:textId="77777777" w:rsidR="00903E67" w:rsidRDefault="00903E67" w:rsidP="005636B6">
      <w:pPr>
        <w:spacing w:before="240" w:after="240"/>
      </w:pPr>
      <w:r>
        <w:t>Igual que vibran los primeros rayos</w:t>
      </w:r>
    </w:p>
    <w:p w14:paraId="058409EB" w14:textId="77777777" w:rsidR="00903E67" w:rsidRDefault="00903E67" w:rsidP="005636B6">
      <w:pPr>
        <w:spacing w:before="240" w:after="240"/>
      </w:pPr>
      <w:r>
        <w:t>donde esparció la sangre su Creador,</w:t>
      </w:r>
    </w:p>
    <w:p w14:paraId="357D286E" w14:textId="77777777" w:rsidR="00903E67" w:rsidRDefault="00903E67" w:rsidP="005636B6">
      <w:pPr>
        <w:spacing w:before="240" w:after="240"/>
      </w:pPr>
      <w:r>
        <w:t>cayendo el Ebro bajo la alta Libra,</w:t>
      </w:r>
    </w:p>
    <w:p w14:paraId="1D84D64F" w14:textId="77777777" w:rsidR="00903E67" w:rsidRDefault="00903E67" w:rsidP="005636B6">
      <w:pPr>
        <w:spacing w:before="240" w:after="240"/>
      </w:pPr>
      <w:r>
        <w:t>y a nona se caldea el agua al Ganges,</w:t>
      </w:r>
    </w:p>
    <w:p w14:paraId="0C1E6015" w14:textId="77777777" w:rsidR="00903E67" w:rsidRDefault="00903E67" w:rsidP="005636B6">
      <w:pPr>
        <w:spacing w:before="240" w:after="240"/>
      </w:pPr>
      <w:r>
        <w:t>el sol estaba; y se marchaba el día,</w:t>
      </w:r>
    </w:p>
    <w:p w14:paraId="0458AEC5" w14:textId="77777777" w:rsidR="00903E67" w:rsidRDefault="00903E67" w:rsidP="005636B6">
      <w:pPr>
        <w:spacing w:before="240" w:after="240"/>
      </w:pPr>
      <w:r>
        <w:t>cuando el ángel de Dios alegre vino.</w:t>
      </w:r>
    </w:p>
    <w:p w14:paraId="59356454" w14:textId="77777777" w:rsidR="00903E67" w:rsidRDefault="00903E67" w:rsidP="005636B6">
      <w:pPr>
        <w:spacing w:before="240" w:after="240"/>
      </w:pPr>
      <w:r>
        <w:t>Fuera del fuego sobre el borde estaba</w:t>
      </w:r>
    </w:p>
    <w:p w14:paraId="7056BD29" w14:textId="77777777" w:rsidR="00903E67" w:rsidRDefault="00903E67" w:rsidP="005636B6">
      <w:pPr>
        <w:spacing w:before="240" w:after="240"/>
      </w:pPr>
      <w:r>
        <w:t>y cantaba: «¡Beati mundi cordi!»</w:t>
      </w:r>
    </w:p>
    <w:p w14:paraId="4AA3B525" w14:textId="77777777" w:rsidR="00903E67" w:rsidRDefault="00903E67" w:rsidP="005636B6">
      <w:pPr>
        <w:spacing w:before="240" w:after="240"/>
      </w:pPr>
      <w:r>
        <w:t>con voz mucho más viva que la nuestra.</w:t>
      </w:r>
    </w:p>
    <w:p w14:paraId="056931F9" w14:textId="77777777" w:rsidR="00903E67" w:rsidRDefault="00903E67" w:rsidP="005636B6">
      <w:pPr>
        <w:spacing w:before="240" w:after="240"/>
      </w:pPr>
      <w:r>
        <w:t>Luego: «Más no se avanza, si no muerde</w:t>
      </w:r>
    </w:p>
    <w:p w14:paraId="2FAED5A8" w14:textId="77777777" w:rsidR="00903E67" w:rsidRDefault="00903E67" w:rsidP="005636B6">
      <w:pPr>
        <w:spacing w:before="240" w:after="240"/>
      </w:pPr>
      <w:r>
        <w:t>almas santas, el fuego: entrad en él</w:t>
      </w:r>
    </w:p>
    <w:p w14:paraId="61474A59" w14:textId="77777777" w:rsidR="00903E67" w:rsidRDefault="00903E67" w:rsidP="005636B6">
      <w:pPr>
        <w:spacing w:before="240" w:after="240"/>
      </w:pPr>
      <w:r>
        <w:t>y escuchad bien el canto de ese lado.»</w:t>
      </w:r>
    </w:p>
    <w:p w14:paraId="06FC1AA4" w14:textId="77777777" w:rsidR="00903E67" w:rsidRDefault="00903E67" w:rsidP="005636B6">
      <w:pPr>
        <w:spacing w:before="240" w:after="240"/>
      </w:pPr>
      <w:r>
        <w:t>Nos dijo así cuanto estuvimos cerca;</w:t>
      </w:r>
    </w:p>
    <w:p w14:paraId="1096C50C" w14:textId="77777777" w:rsidR="00903E67" w:rsidRDefault="00903E67" w:rsidP="005636B6">
      <w:pPr>
        <w:spacing w:before="240" w:after="240"/>
      </w:pPr>
      <w:r>
        <w:t>por lo que yo me puse, al escucharle,</w:t>
      </w:r>
    </w:p>
    <w:p w14:paraId="03120B12" w14:textId="77777777" w:rsidR="00903E67" w:rsidRDefault="00903E67" w:rsidP="005636B6">
      <w:pPr>
        <w:spacing w:before="240" w:after="240"/>
      </w:pPr>
      <w:r>
        <w:t>igual que aquel que meten en la fosa.</w:t>
      </w:r>
    </w:p>
    <w:p w14:paraId="663F5D5F" w14:textId="77777777" w:rsidR="00903E67" w:rsidRDefault="00903E67" w:rsidP="005636B6">
      <w:pPr>
        <w:spacing w:before="240" w:after="240"/>
      </w:pPr>
      <w:r>
        <w:t>Por protegerme alcé las manos juntas</w:t>
      </w:r>
    </w:p>
    <w:p w14:paraId="27EDE952" w14:textId="77777777" w:rsidR="00903E67" w:rsidRDefault="00903E67" w:rsidP="005636B6">
      <w:pPr>
        <w:spacing w:before="240" w:after="240"/>
      </w:pPr>
      <w:r>
        <w:t>en vivo imaginando, al ver el fuego,</w:t>
      </w:r>
    </w:p>
    <w:p w14:paraId="6D1CB72B" w14:textId="77777777" w:rsidR="00903E67" w:rsidRDefault="00903E67" w:rsidP="005636B6">
      <w:pPr>
        <w:spacing w:before="240" w:after="240"/>
      </w:pPr>
      <w:r>
        <w:t>humanos cuerpos que quemar he visto.</w:t>
      </w:r>
    </w:p>
    <w:p w14:paraId="01ABD84C" w14:textId="77777777" w:rsidR="00903E67" w:rsidRDefault="00903E67" w:rsidP="005636B6">
      <w:pPr>
        <w:spacing w:before="240" w:after="240"/>
      </w:pPr>
      <w:r>
        <w:lastRenderedPageBreak/>
        <w:t>Hacia mí se volvió mi buena escolta;</w:t>
      </w:r>
    </w:p>
    <w:p w14:paraId="38958FD6" w14:textId="77777777" w:rsidR="00903E67" w:rsidRDefault="00903E67" w:rsidP="005636B6">
      <w:pPr>
        <w:spacing w:before="240" w:after="240"/>
      </w:pPr>
      <w:r>
        <w:t>y Virgilio me dijo entonces: «Hijo,</w:t>
      </w:r>
    </w:p>
    <w:p w14:paraId="5CBBCF5F" w14:textId="77777777" w:rsidR="00903E67" w:rsidRDefault="00903E67" w:rsidP="005636B6">
      <w:pPr>
        <w:spacing w:before="240" w:after="240"/>
      </w:pPr>
      <w:r>
        <w:t>puede aquí haber tormento, mas no muerte.</w:t>
      </w:r>
    </w:p>
    <w:p w14:paraId="2C0F5D0F" w14:textId="77777777" w:rsidR="00903E67" w:rsidRDefault="00903E67" w:rsidP="005636B6">
      <w:pPr>
        <w:spacing w:before="240" w:after="240"/>
      </w:pPr>
      <w:r>
        <w:t>¡Acuérdate, acuérdate! Y si yo</w:t>
      </w:r>
    </w:p>
    <w:p w14:paraId="6471D15A" w14:textId="77777777" w:rsidR="00903E67" w:rsidRDefault="00903E67" w:rsidP="005636B6">
      <w:pPr>
        <w:spacing w:before="240" w:after="240"/>
      </w:pPr>
      <w:r>
        <w:t>sobre Gerión a salvo te conduje,</w:t>
      </w:r>
    </w:p>
    <w:p w14:paraId="7D795FC7" w14:textId="77777777" w:rsidR="00903E67" w:rsidRDefault="00903E67" w:rsidP="005636B6">
      <w:pPr>
        <w:spacing w:before="240" w:after="240"/>
      </w:pPr>
      <w:r>
        <w:t>¿ahora qué haría ya de Dios más cerca?</w:t>
      </w:r>
    </w:p>
    <w:p w14:paraId="345C5FB0" w14:textId="77777777" w:rsidR="00903E67" w:rsidRDefault="00903E67" w:rsidP="005636B6">
      <w:pPr>
        <w:spacing w:before="240" w:after="240"/>
      </w:pPr>
      <w:r>
        <w:t>Cree ciertamente que si en lo profundo</w:t>
      </w:r>
    </w:p>
    <w:p w14:paraId="56CFA94B" w14:textId="77777777" w:rsidR="00903E67" w:rsidRDefault="00903E67" w:rsidP="005636B6">
      <w:pPr>
        <w:spacing w:before="240" w:after="240"/>
      </w:pPr>
      <w:r>
        <w:t>de esta llama aun mil años estuvieras,</w:t>
      </w:r>
    </w:p>
    <w:p w14:paraId="779E9196" w14:textId="77777777" w:rsidR="00903E67" w:rsidRDefault="00903E67" w:rsidP="005636B6">
      <w:pPr>
        <w:spacing w:before="240" w:after="240"/>
      </w:pPr>
      <w:r>
        <w:t>no te podría ni quitar un pelo.</w:t>
      </w:r>
    </w:p>
    <w:p w14:paraId="1944248D" w14:textId="77777777" w:rsidR="00903E67" w:rsidRDefault="00903E67" w:rsidP="005636B6">
      <w:pPr>
        <w:spacing w:before="240" w:after="240"/>
      </w:pPr>
      <w:r>
        <w:t>Y si tal vez creyeras que te engaño</w:t>
      </w:r>
    </w:p>
    <w:p w14:paraId="663AEED7" w14:textId="77777777" w:rsidR="00903E67" w:rsidRDefault="00903E67" w:rsidP="005636B6">
      <w:pPr>
        <w:spacing w:before="240" w:after="240"/>
      </w:pPr>
      <w:r>
        <w:t>vete hacia ella, vete a hacer la prueba,</w:t>
      </w:r>
    </w:p>
    <w:p w14:paraId="7DE9A217" w14:textId="77777777" w:rsidR="00903E67" w:rsidRDefault="00903E67" w:rsidP="005636B6">
      <w:pPr>
        <w:spacing w:before="240" w:after="240"/>
      </w:pPr>
      <w:r>
        <w:t>con tus manos al borde del vestido.</w:t>
      </w:r>
    </w:p>
    <w:p w14:paraId="06FC5374" w14:textId="77777777" w:rsidR="00903E67" w:rsidRDefault="00903E67" w:rsidP="005636B6">
      <w:pPr>
        <w:spacing w:before="240" w:after="240"/>
      </w:pPr>
      <w:r>
        <w:t>Dejón, depón ahora cualquier miedo;</w:t>
      </w:r>
    </w:p>
    <w:p w14:paraId="191A4FCD" w14:textId="77777777" w:rsidR="00903E67" w:rsidRDefault="00903E67" w:rsidP="005636B6">
      <w:pPr>
        <w:spacing w:before="240" w:after="240"/>
      </w:pPr>
      <w:r>
        <w:t>vuélvete y ven aquí. seguro entra.»</w:t>
      </w:r>
    </w:p>
    <w:p w14:paraId="217429F7" w14:textId="77777777" w:rsidR="00903E67" w:rsidRDefault="00903E67" w:rsidP="005636B6">
      <w:pPr>
        <w:spacing w:before="240" w:after="240"/>
      </w:pPr>
      <w:r>
        <w:t>Y en contra yo de mi conciencia, inmóvil.</w:t>
      </w:r>
    </w:p>
    <w:p w14:paraId="007AAEF1" w14:textId="77777777" w:rsidR="00903E67" w:rsidRDefault="00903E67" w:rsidP="005636B6">
      <w:pPr>
        <w:spacing w:before="240" w:after="240"/>
      </w:pPr>
      <w:r>
        <w:t>Al ver que estaba inmóvil y reacio,</w:t>
      </w:r>
    </w:p>
    <w:p w14:paraId="7D960E97" w14:textId="77777777" w:rsidR="00903E67" w:rsidRDefault="00903E67" w:rsidP="005636B6">
      <w:pPr>
        <w:spacing w:before="240" w:after="240"/>
      </w:pPr>
      <w:r>
        <w:t>dijo un poco turbado: «Mira, hijo:</w:t>
      </w:r>
    </w:p>
    <w:p w14:paraId="00BABC29" w14:textId="77777777" w:rsidR="00903E67" w:rsidRDefault="00903E67" w:rsidP="005636B6">
      <w:pPr>
        <w:spacing w:before="240" w:after="240"/>
      </w:pPr>
      <w:r>
        <w:t>entre Beatriz y tú se alza este muro.»</w:t>
      </w:r>
    </w:p>
    <w:p w14:paraId="16D10EF2" w14:textId="77777777" w:rsidR="00903E67" w:rsidRDefault="00903E67" w:rsidP="005636B6">
      <w:pPr>
        <w:spacing w:before="240" w:after="240"/>
      </w:pPr>
      <w:r>
        <w:t>Corno al nombre de Tisbe abrió los ojos</w:t>
      </w:r>
    </w:p>
    <w:p w14:paraId="6D37072B" w14:textId="77777777" w:rsidR="00903E67" w:rsidRDefault="00903E67" w:rsidP="005636B6">
      <w:pPr>
        <w:spacing w:before="240" w:after="240"/>
      </w:pPr>
      <w:r>
        <w:lastRenderedPageBreak/>
        <w:t>Píramo, y antes de morir la vio,</w:t>
      </w:r>
    </w:p>
    <w:p w14:paraId="731AFD3C" w14:textId="77777777" w:rsidR="00903E67" w:rsidRDefault="00903E67" w:rsidP="005636B6">
      <w:pPr>
        <w:spacing w:before="240" w:after="240"/>
      </w:pPr>
      <w:r>
        <w:t>cuando el moral se convirtió en bermejo;</w:t>
      </w:r>
    </w:p>
    <w:p w14:paraId="6D71CBB9" w14:textId="77777777" w:rsidR="00903E67" w:rsidRDefault="00903E67" w:rsidP="005636B6">
      <w:pPr>
        <w:spacing w:before="240" w:after="240"/>
      </w:pPr>
      <w:r>
        <w:t>así, mi obstinación más ablandada,</w:t>
      </w:r>
    </w:p>
    <w:p w14:paraId="41A16BD2" w14:textId="77777777" w:rsidR="00903E67" w:rsidRDefault="00903E67" w:rsidP="005636B6">
      <w:pPr>
        <w:spacing w:before="240" w:after="240"/>
      </w:pPr>
      <w:r>
        <w:t>me volví al sabio guía oyendo el nombre</w:t>
      </w:r>
    </w:p>
    <w:p w14:paraId="68B23B9E" w14:textId="77777777" w:rsidR="00903E67" w:rsidRDefault="00903E67" w:rsidP="005636B6">
      <w:pPr>
        <w:spacing w:before="240" w:after="240"/>
      </w:pPr>
      <w:r>
        <w:t>que en nú memoria siempre se renueva.</w:t>
      </w:r>
    </w:p>
    <w:p w14:paraId="18A5FE8F" w14:textId="77777777" w:rsidR="00903E67" w:rsidRDefault="00903E67" w:rsidP="005636B6">
      <w:pPr>
        <w:spacing w:before="240" w:after="240"/>
      </w:pPr>
      <w:r>
        <w:t>Y él movió la cabeza, y dijo: «¡Cómo!</w:t>
      </w:r>
    </w:p>
    <w:p w14:paraId="3323657A" w14:textId="77777777" w:rsidR="00903E67" w:rsidRDefault="00903E67" w:rsidP="005636B6">
      <w:pPr>
        <w:spacing w:before="240" w:after="240"/>
      </w:pPr>
      <w:r>
        <w:t>¿quieres quedarte aquí?»; y me sonreía,</w:t>
      </w:r>
    </w:p>
    <w:p w14:paraId="6FF8D5A1" w14:textId="77777777" w:rsidR="00903E67" w:rsidRDefault="00903E67" w:rsidP="005636B6">
      <w:pPr>
        <w:spacing w:before="240" w:after="240"/>
      </w:pPr>
      <w:r>
        <w:t>como a un niño a quien vence una manzana.</w:t>
      </w:r>
    </w:p>
    <w:p w14:paraId="3828794D" w14:textId="77777777" w:rsidR="00903E67" w:rsidRDefault="00903E67" w:rsidP="005636B6">
      <w:pPr>
        <w:spacing w:before="240" w:after="240"/>
      </w:pPr>
      <w:r>
        <w:t>Luego delante de mí entró en el fuego,</w:t>
      </w:r>
    </w:p>
    <w:p w14:paraId="03C24389" w14:textId="77777777" w:rsidR="00903E67" w:rsidRDefault="00903E67" w:rsidP="005636B6">
      <w:pPr>
        <w:spacing w:before="240" w:after="240"/>
      </w:pPr>
      <w:r>
        <w:t>pidiendo a Estacio que tras mi viniese,</w:t>
      </w:r>
    </w:p>
    <w:p w14:paraId="4EA599F6" w14:textId="77777777" w:rsidR="00903E67" w:rsidRDefault="00903E67" w:rsidP="005636B6">
      <w:pPr>
        <w:spacing w:before="240" w:after="240"/>
      </w:pPr>
      <w:r>
        <w:t>que en el largo camino estuvo en medio.</w:t>
      </w:r>
    </w:p>
    <w:p w14:paraId="42105F3D" w14:textId="77777777" w:rsidR="00903E67" w:rsidRDefault="00903E67" w:rsidP="005636B6">
      <w:pPr>
        <w:spacing w:before="240" w:after="240"/>
      </w:pPr>
      <w:r>
        <w:t>En el vidrio fundido, al estar dentro,</w:t>
      </w:r>
    </w:p>
    <w:p w14:paraId="09227E15" w14:textId="77777777" w:rsidR="00903E67" w:rsidRDefault="00903E67" w:rsidP="005636B6">
      <w:pPr>
        <w:spacing w:before="240" w:after="240"/>
      </w:pPr>
      <w:r>
        <w:t>me hubiera echado para refrescarme,</w:t>
      </w:r>
    </w:p>
    <w:p w14:paraId="0B4B93B8" w14:textId="77777777" w:rsidR="00903E67" w:rsidRDefault="00903E67" w:rsidP="005636B6">
      <w:pPr>
        <w:spacing w:before="240" w:after="240"/>
      </w:pPr>
      <w:r>
        <w:t>pues tanto era el ardor desmesurado.</w:t>
      </w:r>
    </w:p>
    <w:p w14:paraId="6D6EB423" w14:textId="77777777" w:rsidR="00903E67" w:rsidRDefault="00903E67" w:rsidP="005636B6">
      <w:pPr>
        <w:spacing w:before="240" w:after="240"/>
      </w:pPr>
      <w:r>
        <w:t>Y por reconfortarme el dulce padre,</w:t>
      </w:r>
    </w:p>
    <w:p w14:paraId="4B0188B1" w14:textId="77777777" w:rsidR="00903E67" w:rsidRDefault="00903E67" w:rsidP="005636B6">
      <w:pPr>
        <w:spacing w:before="240" w:after="240"/>
      </w:pPr>
      <w:r>
        <w:t>me hablaba de Beatriz mientras andaba:</w:t>
      </w:r>
    </w:p>
    <w:p w14:paraId="14E5D063" w14:textId="77777777" w:rsidR="00903E67" w:rsidRDefault="00903E67" w:rsidP="005636B6">
      <w:pPr>
        <w:spacing w:before="240" w:after="240"/>
      </w:pPr>
      <w:r>
        <w:t>«Ya me parece que sus ojos veo.»</w:t>
      </w:r>
    </w:p>
    <w:p w14:paraId="4F781086" w14:textId="77777777" w:rsidR="00903E67" w:rsidRDefault="00903E67" w:rsidP="005636B6">
      <w:pPr>
        <w:spacing w:before="240" w:after="240"/>
      </w:pPr>
      <w:r>
        <w:t>Nos guiaba una voz que al otro lado</w:t>
      </w:r>
    </w:p>
    <w:p w14:paraId="4C1EC51D" w14:textId="77777777" w:rsidR="00903E67" w:rsidRDefault="00903E67" w:rsidP="005636B6">
      <w:pPr>
        <w:spacing w:before="240" w:after="240"/>
      </w:pPr>
      <w:r>
        <w:t>cantaba y, atendiendo sólo a ella,</w:t>
      </w:r>
    </w:p>
    <w:p w14:paraId="537CBA9B" w14:textId="77777777" w:rsidR="00903E67" w:rsidRDefault="00903E67" w:rsidP="005636B6">
      <w:pPr>
        <w:spacing w:before="240" w:after="240"/>
      </w:pPr>
      <w:r>
        <w:lastRenderedPageBreak/>
        <w:t>llegamos fuera, adonde se subía.</w:t>
      </w:r>
    </w:p>
    <w:p w14:paraId="730FBAAD" w14:textId="77777777" w:rsidR="00903E67" w:rsidRDefault="00903E67" w:rsidP="005636B6">
      <w:pPr>
        <w:spacing w:before="240" w:after="240"/>
      </w:pPr>
      <w:r>
        <w:t>'¡ Venite, benedictis patris mei!'</w:t>
      </w:r>
    </w:p>
    <w:p w14:paraId="3D796E0B" w14:textId="77777777" w:rsidR="00903E67" w:rsidRDefault="00903E67" w:rsidP="005636B6">
      <w:pPr>
        <w:spacing w:before="240" w:after="240"/>
      </w:pPr>
      <w:r>
        <w:t>se escuchó dentro de una luz que había,</w:t>
      </w:r>
    </w:p>
    <w:p w14:paraId="767F64C0" w14:textId="77777777" w:rsidR="00903E67" w:rsidRDefault="00903E67" w:rsidP="005636B6">
      <w:pPr>
        <w:spacing w:before="240" w:after="240"/>
      </w:pPr>
      <w:r>
        <w:t>que me venció y que no pude mirarla.</w:t>
      </w:r>
    </w:p>
    <w:p w14:paraId="104901E7" w14:textId="77777777" w:rsidR="00903E67" w:rsidRDefault="00903E67" w:rsidP="005636B6">
      <w:pPr>
        <w:spacing w:before="240" w:after="240"/>
      </w:pPr>
      <w:r>
        <w:t>«El sol se va --siguió- y la tarde viene;</w:t>
      </w:r>
    </w:p>
    <w:p w14:paraId="5BDAC0F9" w14:textId="77777777" w:rsidR="00903E67" w:rsidRDefault="00903E67" w:rsidP="005636B6">
      <w:pPr>
        <w:spacing w:before="240" w:after="240"/>
      </w:pPr>
      <w:r>
        <w:t>no os detengáis, acelerad el paso,</w:t>
      </w:r>
    </w:p>
    <w:p w14:paraId="722A0A4A" w14:textId="77777777" w:rsidR="00903E67" w:rsidRDefault="00903E67" w:rsidP="005636B6">
      <w:pPr>
        <w:spacing w:before="240" w:after="240"/>
      </w:pPr>
      <w:r>
        <w:t>mientras que el occidente no se adumbre.»</w:t>
      </w:r>
    </w:p>
    <w:p w14:paraId="51D9A00F" w14:textId="77777777" w:rsidR="00903E67" w:rsidRDefault="00903E67" w:rsidP="005636B6">
      <w:pPr>
        <w:spacing w:before="240" w:after="240"/>
      </w:pPr>
      <w:r>
        <w:t>Iba recto el camino entre la roca</w:t>
      </w:r>
    </w:p>
    <w:p w14:paraId="24DE3DF0" w14:textId="77777777" w:rsidR="00903E67" w:rsidRDefault="00903E67" w:rsidP="005636B6">
      <w:pPr>
        <w:spacing w:before="240" w:after="240"/>
      </w:pPr>
      <w:r>
        <w:t>hacia donde los rayos yo cortaba</w:t>
      </w:r>
    </w:p>
    <w:p w14:paraId="7CFAD588" w14:textId="77777777" w:rsidR="00903E67" w:rsidRDefault="00903E67" w:rsidP="005636B6">
      <w:pPr>
        <w:spacing w:before="240" w:after="240"/>
      </w:pPr>
      <w:r>
        <w:t>delante, pues el Sol ya estaba bajo.</w:t>
      </w:r>
    </w:p>
    <w:p w14:paraId="3DDECF32" w14:textId="77777777" w:rsidR="00903E67" w:rsidRDefault="00903E67" w:rsidP="005636B6">
      <w:pPr>
        <w:spacing w:before="240" w:after="240"/>
      </w:pPr>
      <w:r>
        <w:t>Y poco trecho habíamos subido</w:t>
      </w:r>
    </w:p>
    <w:p w14:paraId="27BF96B2" w14:textId="77777777" w:rsidR="00903E67" w:rsidRDefault="00903E67" w:rsidP="005636B6">
      <w:pPr>
        <w:spacing w:before="240" w:after="240"/>
      </w:pPr>
      <w:r>
        <w:t>cuando ponerse el sol, al extinguirse</w:t>
      </w:r>
    </w:p>
    <w:p w14:paraId="7C04E2DB" w14:textId="77777777" w:rsidR="00903E67" w:rsidRDefault="00903E67" w:rsidP="005636B6">
      <w:pPr>
        <w:spacing w:before="240" w:after="240"/>
      </w:pPr>
      <w:r>
        <w:t>mi sombra, por detrás los tres sentimos.</w:t>
      </w:r>
    </w:p>
    <w:p w14:paraId="627FF49A" w14:textId="77777777" w:rsidR="00903E67" w:rsidRDefault="00903E67" w:rsidP="005636B6">
      <w:pPr>
        <w:spacing w:before="240" w:after="240"/>
      </w:pPr>
      <w:r>
        <w:t>Y antes que en todas sus inmensas partes</w:t>
      </w:r>
    </w:p>
    <w:p w14:paraId="61D79A53" w14:textId="77777777" w:rsidR="00903E67" w:rsidRDefault="00903E67" w:rsidP="005636B6">
      <w:pPr>
        <w:spacing w:before="240" w:after="240"/>
      </w:pPr>
      <w:r>
        <w:t>tomara el horizonte un mismo aspecto,</w:t>
      </w:r>
    </w:p>
    <w:p w14:paraId="27484EF3" w14:textId="77777777" w:rsidR="00903E67" w:rsidRDefault="00903E67" w:rsidP="005636B6">
      <w:pPr>
        <w:spacing w:before="240" w:after="240"/>
      </w:pPr>
      <w:r>
        <w:t>y adquiriese la noche su dominio,</w:t>
      </w:r>
    </w:p>
    <w:p w14:paraId="1C09903A" w14:textId="77777777" w:rsidR="00903E67" w:rsidRDefault="00903E67" w:rsidP="005636B6">
      <w:pPr>
        <w:spacing w:before="240" w:after="240"/>
      </w:pPr>
      <w:r>
        <w:t>de un escalón cada uno hizo su lecho;</w:t>
      </w:r>
    </w:p>
    <w:p w14:paraId="35EED3A4" w14:textId="77777777" w:rsidR="00903E67" w:rsidRDefault="00903E67" w:rsidP="005636B6">
      <w:pPr>
        <w:spacing w:before="240" w:after="240"/>
      </w:pPr>
      <w:r>
        <w:t>que la natura del monte impedía</w:t>
      </w:r>
    </w:p>
    <w:p w14:paraId="263A1ADD" w14:textId="77777777" w:rsidR="00903E67" w:rsidRDefault="00903E67" w:rsidP="005636B6">
      <w:pPr>
        <w:spacing w:before="240" w:after="240"/>
      </w:pPr>
      <w:r>
        <w:t>el poder subir más y nuestro anhelo.</w:t>
      </w:r>
    </w:p>
    <w:p w14:paraId="1E25536C" w14:textId="77777777" w:rsidR="00903E67" w:rsidRDefault="00903E67" w:rsidP="005636B6">
      <w:pPr>
        <w:spacing w:before="240" w:after="240"/>
      </w:pPr>
      <w:r>
        <w:lastRenderedPageBreak/>
        <w:t>Como quedan rumiando mansamente</w:t>
      </w:r>
    </w:p>
    <w:p w14:paraId="18FE267C" w14:textId="77777777" w:rsidR="00903E67" w:rsidRDefault="00903E67" w:rsidP="005636B6">
      <w:pPr>
        <w:spacing w:before="240" w:after="240"/>
      </w:pPr>
      <w:r>
        <w:t>esas cabras, indómitas y hambrientas</w:t>
      </w:r>
    </w:p>
    <w:p w14:paraId="69172B20" w14:textId="77777777" w:rsidR="00903E67" w:rsidRDefault="00903E67" w:rsidP="005636B6">
      <w:pPr>
        <w:spacing w:before="240" w:after="240"/>
      </w:pPr>
      <w:r>
        <w:t>antes de haber pastado, en sus picachos,</w:t>
      </w:r>
    </w:p>
    <w:p w14:paraId="38DE60CA" w14:textId="77777777" w:rsidR="00903E67" w:rsidRDefault="00903E67" w:rsidP="005636B6">
      <w:pPr>
        <w:spacing w:before="240" w:after="240"/>
      </w:pPr>
      <w:r>
        <w:t>tácitas en la sombra, el sol hirviendo,</w:t>
      </w:r>
    </w:p>
    <w:p w14:paraId="4633EA04" w14:textId="77777777" w:rsidR="00903E67" w:rsidRDefault="00903E67" w:rsidP="005636B6">
      <w:pPr>
        <w:spacing w:before="240" w:after="240"/>
      </w:pPr>
      <w:r>
        <w:t>guardadas del pastor que en el cayado</w:t>
      </w:r>
    </w:p>
    <w:p w14:paraId="50A583FA" w14:textId="77777777" w:rsidR="00903E67" w:rsidRDefault="00903E67" w:rsidP="005636B6">
      <w:pPr>
        <w:spacing w:before="240" w:after="240"/>
      </w:pPr>
      <w:r>
        <w:t>se apoya y es de aquellas el vigía;</w:t>
      </w:r>
    </w:p>
    <w:p w14:paraId="78C4F691" w14:textId="77777777" w:rsidR="00903E67" w:rsidRDefault="00903E67" w:rsidP="005636B6">
      <w:pPr>
        <w:spacing w:before="240" w:after="240"/>
      </w:pPr>
      <w:r>
        <w:t>y como el rabadán se alberga al raso,</w:t>
      </w:r>
    </w:p>
    <w:p w14:paraId="37341655" w14:textId="77777777" w:rsidR="00903E67" w:rsidRDefault="00903E67" w:rsidP="005636B6">
      <w:pPr>
        <w:spacing w:before="240" w:after="240"/>
      </w:pPr>
      <w:r>
        <w:t>y pemocta junto al rebaño quieto,</w:t>
      </w:r>
    </w:p>
    <w:p w14:paraId="644985E1" w14:textId="77777777" w:rsidR="00903E67" w:rsidRDefault="00903E67" w:rsidP="005636B6">
      <w:pPr>
        <w:spacing w:before="240" w:after="240"/>
      </w:pPr>
      <w:r>
        <w:t>guardando que las fieras no lo ataquen;</w:t>
      </w:r>
    </w:p>
    <w:p w14:paraId="73A2021F" w14:textId="77777777" w:rsidR="00903E67" w:rsidRDefault="00903E67" w:rsidP="005636B6">
      <w:pPr>
        <w:spacing w:before="240" w:after="240"/>
      </w:pPr>
      <w:r>
        <w:t>así los tres estábamos entonces,</w:t>
      </w:r>
    </w:p>
    <w:p w14:paraId="293842FE" w14:textId="77777777" w:rsidR="00903E67" w:rsidRDefault="00903E67" w:rsidP="005636B6">
      <w:pPr>
        <w:spacing w:before="240" w:after="240"/>
      </w:pPr>
      <w:r>
        <w:t>yo como cabra y ellos cual pastores,</w:t>
      </w:r>
    </w:p>
    <w:p w14:paraId="6E6EDB1E" w14:textId="77777777" w:rsidR="00903E67" w:rsidRDefault="00903E67" w:rsidP="005636B6">
      <w:pPr>
        <w:spacing w:before="240" w:after="240"/>
      </w:pPr>
      <w:r>
        <w:t>aquí y allí guardados de alta gruta.</w:t>
      </w:r>
    </w:p>
    <w:p w14:paraId="2DD90DBA" w14:textId="77777777" w:rsidR="00903E67" w:rsidRDefault="00903E67" w:rsidP="005636B6">
      <w:pPr>
        <w:spacing w:before="240" w:after="240"/>
      </w:pPr>
      <w:r>
        <w:t>Poco podía ver de lo de afuera;</w:t>
      </w:r>
    </w:p>
    <w:p w14:paraId="7AF06DE9" w14:textId="77777777" w:rsidR="00903E67" w:rsidRDefault="00903E67" w:rsidP="005636B6">
      <w:pPr>
        <w:spacing w:before="240" w:after="240"/>
      </w:pPr>
      <w:r>
        <w:t>mas, de lo poco, las estrellas vi</w:t>
      </w:r>
    </w:p>
    <w:p w14:paraId="74B57F93" w14:textId="77777777" w:rsidR="00903E67" w:rsidRDefault="00903E67" w:rsidP="005636B6">
      <w:pPr>
        <w:spacing w:before="240" w:after="240"/>
      </w:pPr>
      <w:r>
        <w:t>mayores y más claras que acostumbran.</w:t>
      </w:r>
    </w:p>
    <w:p w14:paraId="71EC1506" w14:textId="77777777" w:rsidR="00903E67" w:rsidRDefault="00903E67" w:rsidP="005636B6">
      <w:pPr>
        <w:spacing w:before="240" w:after="240"/>
      </w:pPr>
      <w:r>
        <w:t>De este modo rumiando y contemplándolas,</w:t>
      </w:r>
    </w:p>
    <w:p w14:paraId="08EF734E" w14:textId="77777777" w:rsidR="00903E67" w:rsidRDefault="00903E67" w:rsidP="005636B6">
      <w:pPr>
        <w:spacing w:before="240" w:after="240"/>
      </w:pPr>
      <w:r>
        <w:t>me tomó el sueño; el sueño que a menudo,</w:t>
      </w:r>
    </w:p>
    <w:p w14:paraId="65272F01" w14:textId="77777777" w:rsidR="00903E67" w:rsidRDefault="00903E67" w:rsidP="005636B6">
      <w:pPr>
        <w:spacing w:before="240" w:after="240"/>
      </w:pPr>
      <w:r>
        <w:t>antes que el hecho, sabe su noticia.</w:t>
      </w:r>
    </w:p>
    <w:p w14:paraId="2B4337FE" w14:textId="77777777" w:rsidR="00903E67" w:rsidRDefault="00903E67" w:rsidP="005636B6">
      <w:pPr>
        <w:spacing w:before="240" w:after="240"/>
      </w:pPr>
      <w:r>
        <w:t>A la hora, creo, que desde el oriente</w:t>
      </w:r>
    </w:p>
    <w:p w14:paraId="4CC7E410" w14:textId="77777777" w:rsidR="00903E67" w:rsidRDefault="00903E67" w:rsidP="005636B6">
      <w:pPr>
        <w:spacing w:before="240" w:after="240"/>
      </w:pPr>
      <w:r>
        <w:lastRenderedPageBreak/>
        <w:t>irradiaba en el monte Citerea,</w:t>
      </w:r>
    </w:p>
    <w:p w14:paraId="2B851D05" w14:textId="77777777" w:rsidR="00903E67" w:rsidRDefault="00903E67" w:rsidP="005636B6">
      <w:pPr>
        <w:spacing w:before="240" w:after="240"/>
      </w:pPr>
      <w:r>
        <w:t>en el fuego de amor siempre encendida,</w:t>
      </w:r>
    </w:p>
    <w:p w14:paraId="2CB70F2D" w14:textId="77777777" w:rsidR="00903E67" w:rsidRDefault="00903E67" w:rsidP="005636B6">
      <w:pPr>
        <w:spacing w:before="240" w:after="240"/>
      </w:pPr>
      <w:r>
        <w:t>joven y hermosa aparecióme en sueños</w:t>
      </w:r>
    </w:p>
    <w:p w14:paraId="05CDFA55" w14:textId="77777777" w:rsidR="00903E67" w:rsidRDefault="00903E67" w:rsidP="005636B6">
      <w:pPr>
        <w:spacing w:before="240" w:after="240"/>
      </w:pPr>
      <w:r>
        <w:t>una mujer que andaba por el campo</w:t>
      </w:r>
    </w:p>
    <w:p w14:paraId="4A093F35" w14:textId="77777777" w:rsidR="00903E67" w:rsidRDefault="00903E67" w:rsidP="005636B6">
      <w:pPr>
        <w:spacing w:before="240" w:after="240"/>
      </w:pPr>
      <w:r>
        <w:t>que recogía flores; y cantaba:</w:t>
      </w:r>
    </w:p>
    <w:p w14:paraId="5FCAB429" w14:textId="77777777" w:rsidR="00903E67" w:rsidRDefault="00903E67" w:rsidP="005636B6">
      <w:pPr>
        <w:spacing w:before="240" w:after="240"/>
      </w:pPr>
      <w:r>
        <w:t>«Sepan los que preguntan por mi nombre</w:t>
      </w:r>
    </w:p>
    <w:p w14:paraId="7E6E75E9" w14:textId="77777777" w:rsidR="00903E67" w:rsidRDefault="00903E67" w:rsidP="005636B6">
      <w:pPr>
        <w:spacing w:before="240" w:after="240"/>
      </w:pPr>
      <w:r>
        <w:t>que soy Lía, y que voy moviendo en torno</w:t>
      </w:r>
    </w:p>
    <w:p w14:paraId="6EAE76DC" w14:textId="77777777" w:rsidR="00903E67" w:rsidRDefault="00903E67" w:rsidP="005636B6">
      <w:pPr>
        <w:spacing w:before="240" w:after="240"/>
      </w:pPr>
      <w:r>
        <w:t>las manos para hacerme una guirnalda.</w:t>
      </w:r>
    </w:p>
    <w:p w14:paraId="3612C2A5" w14:textId="77777777" w:rsidR="00903E67" w:rsidRDefault="00903E67" w:rsidP="005636B6">
      <w:pPr>
        <w:spacing w:before="240" w:after="240"/>
      </w:pPr>
      <w:r>
        <w:t>Por gustarme al espejo me engalano;</w:t>
      </w:r>
    </w:p>
    <w:p w14:paraId="08C1FD00" w14:textId="77777777" w:rsidR="00903E67" w:rsidRDefault="00903E67" w:rsidP="005636B6">
      <w:pPr>
        <w:spacing w:before="240" w:after="240"/>
      </w:pPr>
      <w:r>
        <w:t>Mas mi hermana Raquel nunca se aleja</w:t>
      </w:r>
    </w:p>
    <w:p w14:paraId="1513A04D" w14:textId="77777777" w:rsidR="00903E67" w:rsidRDefault="00903E67" w:rsidP="005636B6">
      <w:pPr>
        <w:spacing w:before="240" w:after="240"/>
      </w:pPr>
      <w:r>
        <w:t>del suyo, y todo el día está sentada.</w:t>
      </w:r>
    </w:p>
    <w:p w14:paraId="2CF95F66" w14:textId="77777777" w:rsidR="00903E67" w:rsidRDefault="00903E67" w:rsidP="005636B6">
      <w:pPr>
        <w:spacing w:before="240" w:after="240"/>
      </w:pPr>
      <w:r>
        <w:t>Ella de ver sus bellos ojos goza</w:t>
      </w:r>
    </w:p>
    <w:p w14:paraId="75CD9315" w14:textId="77777777" w:rsidR="00903E67" w:rsidRDefault="00903E67" w:rsidP="005636B6">
      <w:pPr>
        <w:spacing w:before="240" w:after="240"/>
      </w:pPr>
      <w:r>
        <w:t>como yo de adornarme con las manos;</w:t>
      </w:r>
    </w:p>
    <w:p w14:paraId="6A909452" w14:textId="77777777" w:rsidR="00903E67" w:rsidRDefault="00903E67" w:rsidP="005636B6">
      <w:pPr>
        <w:spacing w:before="240" w:after="240"/>
      </w:pPr>
      <w:r>
        <w:t>a ella el mirar, a mí el hacer complace.»</w:t>
      </w:r>
    </w:p>
    <w:p w14:paraId="47970C31" w14:textId="77777777" w:rsidR="00903E67" w:rsidRDefault="00903E67" w:rsidP="005636B6">
      <w:pPr>
        <w:spacing w:before="240" w:after="240"/>
      </w:pPr>
      <w:r>
        <w:t>Y ya en el esplendor de la alborada,</w:t>
      </w:r>
    </w:p>
    <w:p w14:paraId="08BB9E0E" w14:textId="77777777" w:rsidR="00903E67" w:rsidRDefault="00903E67" w:rsidP="005636B6">
      <w:pPr>
        <w:spacing w:before="240" w:after="240"/>
      </w:pPr>
      <w:r>
        <w:t>que es tanto más preciado al peregrino,</w:t>
      </w:r>
    </w:p>
    <w:p w14:paraId="20AB21EE" w14:textId="77777777" w:rsidR="00903E67" w:rsidRDefault="00903E67" w:rsidP="005636B6">
      <w:pPr>
        <w:spacing w:before="240" w:after="240"/>
      </w:pPr>
      <w:r>
        <w:t>cuando al regreso duerme menos lejos,</w:t>
      </w:r>
    </w:p>
    <w:p w14:paraId="60416CB1" w14:textId="77777777" w:rsidR="00903E67" w:rsidRDefault="00903E67" w:rsidP="005636B6">
      <w:pPr>
        <w:spacing w:before="240" w:after="240"/>
      </w:pPr>
      <w:r>
        <w:t>huían las tinieblas, y con ellas</w:t>
      </w:r>
    </w:p>
    <w:p w14:paraId="48F3BC35" w14:textId="77777777" w:rsidR="00903E67" w:rsidRDefault="00903E67" w:rsidP="005636B6">
      <w:pPr>
        <w:spacing w:before="240" w:after="240"/>
      </w:pPr>
      <w:r>
        <w:t>mi sueño; por lo cual me levanté,</w:t>
      </w:r>
    </w:p>
    <w:p w14:paraId="49882B66" w14:textId="77777777" w:rsidR="00903E67" w:rsidRDefault="00903E67" w:rsidP="005636B6">
      <w:pPr>
        <w:spacing w:before="240" w:after="240"/>
      </w:pPr>
      <w:r>
        <w:lastRenderedPageBreak/>
        <w:t>viendo ya a los maestros levantados.</w:t>
      </w:r>
    </w:p>
    <w:p w14:paraId="07F5C259" w14:textId="77777777" w:rsidR="00903E67" w:rsidRDefault="00903E67" w:rsidP="005636B6">
      <w:pPr>
        <w:spacing w:before="240" w:after="240"/>
      </w:pPr>
      <w:r>
        <w:t>«El dulce fruto que por tantas ramas</w:t>
      </w:r>
    </w:p>
    <w:p w14:paraId="7A2D7F16" w14:textId="77777777" w:rsidR="00903E67" w:rsidRDefault="00903E67" w:rsidP="005636B6">
      <w:pPr>
        <w:spacing w:before="240" w:after="240"/>
      </w:pPr>
      <w:r>
        <w:t>buscando va el afán de los mortales,</w:t>
      </w:r>
    </w:p>
    <w:p w14:paraId="3E715605" w14:textId="77777777" w:rsidR="00903E67" w:rsidRDefault="00903E67" w:rsidP="005636B6">
      <w:pPr>
        <w:spacing w:before="240" w:after="240"/>
      </w:pPr>
      <w:r>
        <w:t>hoy logrará saciar toda tu hambre.»</w:t>
      </w:r>
    </w:p>
    <w:p w14:paraId="1CFDCE5E" w14:textId="77777777" w:rsidR="00903E67" w:rsidRDefault="00903E67" w:rsidP="005636B6">
      <w:pPr>
        <w:spacing w:before="240" w:after="240"/>
      </w:pPr>
      <w:r>
        <w:t>Volviéndose hacia mí Virgilio, estas</w:t>
      </w:r>
    </w:p>
    <w:p w14:paraId="4FE2A9BD" w14:textId="77777777" w:rsidR="00903E67" w:rsidRDefault="00903E67" w:rsidP="005636B6">
      <w:pPr>
        <w:spacing w:before="240" w:after="240"/>
      </w:pPr>
      <w:r>
        <w:t>palabras dijo; y nunca hubo regalo</w:t>
      </w:r>
    </w:p>
    <w:p w14:paraId="45969D56" w14:textId="77777777" w:rsidR="00903E67" w:rsidRDefault="00903E67" w:rsidP="005636B6">
      <w:pPr>
        <w:spacing w:before="240" w:after="240"/>
      </w:pPr>
      <w:r>
        <w:t>que me diera un placer igual a éste.</w:t>
      </w:r>
    </w:p>
    <w:p w14:paraId="3E1ED8BD" w14:textId="77777777" w:rsidR="00903E67" w:rsidRDefault="00903E67" w:rsidP="005636B6">
      <w:pPr>
        <w:spacing w:before="240" w:after="240"/>
      </w:pPr>
      <w:r>
        <w:t>Tantas ansias vinieron sobre el ansia</w:t>
      </w:r>
    </w:p>
    <w:p w14:paraId="406DA519" w14:textId="77777777" w:rsidR="00903E67" w:rsidRDefault="00903E67" w:rsidP="005636B6">
      <w:pPr>
        <w:spacing w:before="240" w:after="240"/>
      </w:pPr>
      <w:r>
        <w:t>de estar arriba ya, que a cada paso</w:t>
      </w:r>
    </w:p>
    <w:p w14:paraId="49639323" w14:textId="77777777" w:rsidR="00903E67" w:rsidRDefault="00903E67" w:rsidP="005636B6">
      <w:pPr>
        <w:spacing w:before="240" w:after="240"/>
      </w:pPr>
      <w:r>
        <w:t>plumas para volar crecer sentía.</w:t>
      </w:r>
    </w:p>
    <w:p w14:paraId="0C108481" w14:textId="77777777" w:rsidR="00903E67" w:rsidRDefault="00903E67" w:rsidP="005636B6">
      <w:pPr>
        <w:spacing w:before="240" w:after="240"/>
      </w:pPr>
      <w:r>
        <w:t>Cuando debajo toda la escalera</w:t>
      </w:r>
    </w:p>
    <w:p w14:paraId="70B7F3B8" w14:textId="77777777" w:rsidR="00903E67" w:rsidRDefault="00903E67" w:rsidP="005636B6">
      <w:pPr>
        <w:spacing w:before="240" w:after="240"/>
      </w:pPr>
      <w:r>
        <w:t>quedó, y llegarnos al peldaño sumo,</w:t>
      </w:r>
    </w:p>
    <w:p w14:paraId="5C0DD626" w14:textId="77777777" w:rsidR="00903E67" w:rsidRDefault="00903E67" w:rsidP="005636B6">
      <w:pPr>
        <w:spacing w:before="240" w:after="240"/>
      </w:pPr>
      <w:r>
        <w:t>en mi clavó Virgilio su mirada,</w:t>
      </w:r>
    </w:p>
    <w:p w14:paraId="19DD56D5" w14:textId="77777777" w:rsidR="00903E67" w:rsidRDefault="00903E67" w:rsidP="005636B6">
      <w:pPr>
        <w:spacing w:before="240" w:after="240"/>
      </w:pPr>
      <w:r>
        <w:t>«El fuego temporal, el fuego eterno</w:t>
      </w:r>
    </w:p>
    <w:p w14:paraId="5B58F9DA" w14:textId="77777777" w:rsidR="00903E67" w:rsidRDefault="00903E67" w:rsidP="005636B6">
      <w:pPr>
        <w:spacing w:before="240" w:after="240"/>
      </w:pPr>
      <w:r>
        <w:t>has visto hijo; y has llegado a un sitio</w:t>
      </w:r>
    </w:p>
    <w:p w14:paraId="7F75FD2E" w14:textId="77777777" w:rsidR="00903E67" w:rsidRDefault="00903E67" w:rsidP="005636B6">
      <w:pPr>
        <w:spacing w:before="240" w:after="240"/>
      </w:pPr>
      <w:r>
        <w:t>en que yo, por mí m. ismo, ya no entiendo.</w:t>
      </w:r>
    </w:p>
    <w:p w14:paraId="6C7EB782" w14:textId="77777777" w:rsidR="00903E67" w:rsidRDefault="00903E67" w:rsidP="005636B6">
      <w:pPr>
        <w:spacing w:before="240" w:after="240"/>
      </w:pPr>
      <w:r>
        <w:t>Te he conducido con arte y destreza;</w:t>
      </w:r>
    </w:p>
    <w:p w14:paraId="5452E259" w14:textId="77777777" w:rsidR="00903E67" w:rsidRDefault="00903E67" w:rsidP="005636B6">
      <w:pPr>
        <w:spacing w:before="240" w:after="240"/>
      </w:pPr>
      <w:r>
        <w:t>tu voluntad ahora es ya tu guía:</w:t>
      </w:r>
    </w:p>
    <w:p w14:paraId="0AC24E5F" w14:textId="77777777" w:rsidR="00903E67" w:rsidRDefault="00903E67" w:rsidP="005636B6">
      <w:pPr>
        <w:spacing w:before="240" w:after="240"/>
      </w:pPr>
      <w:r>
        <w:t>fuera estás de camino estrecho o pino.</w:t>
      </w:r>
    </w:p>
    <w:p w14:paraId="5B45446A" w14:textId="77777777" w:rsidR="00903E67" w:rsidRDefault="00903E67" w:rsidP="005636B6">
      <w:pPr>
        <w:spacing w:before="240" w:after="240"/>
      </w:pPr>
      <w:r>
        <w:lastRenderedPageBreak/>
        <w:t>Mira el sol que en tu frente resplandece;</w:t>
      </w:r>
    </w:p>
    <w:p w14:paraId="0B5E6F4D" w14:textId="77777777" w:rsidR="00903E67" w:rsidRDefault="00903E67" w:rsidP="005636B6">
      <w:pPr>
        <w:spacing w:before="240" w:after="240"/>
      </w:pPr>
      <w:r>
        <w:t>las hierbas, los arbustos y las flores</w:t>
      </w:r>
    </w:p>
    <w:p w14:paraId="40E099D1" w14:textId="77777777" w:rsidR="00903E67" w:rsidRDefault="00903E67" w:rsidP="005636B6">
      <w:pPr>
        <w:spacing w:before="240" w:after="240"/>
      </w:pPr>
      <w:r>
        <w:t>que la tierra produce por sí sola.</w:t>
      </w:r>
    </w:p>
    <w:p w14:paraId="0379AD4A" w14:textId="77777777" w:rsidR="00903E67" w:rsidRDefault="00903E67" w:rsidP="005636B6">
      <w:pPr>
        <w:spacing w:before="240" w:after="240"/>
      </w:pPr>
      <w:r>
        <w:t>Hasta que alegres lleguen esos ojos</w:t>
      </w:r>
    </w:p>
    <w:p w14:paraId="6DF9927F" w14:textId="77777777" w:rsidR="00903E67" w:rsidRDefault="00903E67" w:rsidP="005636B6">
      <w:pPr>
        <w:spacing w:before="240" w:after="240"/>
      </w:pPr>
      <w:r>
        <w:t>que llorando me hicieron ir a ti,</w:t>
      </w:r>
    </w:p>
    <w:p w14:paraId="1A760F32" w14:textId="77777777" w:rsidR="00903E67" w:rsidRDefault="00903E67" w:rsidP="005636B6">
      <w:pPr>
        <w:spacing w:before="240" w:after="240"/>
      </w:pPr>
      <w:r>
        <w:t>puedes sentarte, o puedes ir tras ellas.</w:t>
      </w:r>
    </w:p>
    <w:p w14:paraId="3E31AAC9" w14:textId="77777777" w:rsidR="00903E67" w:rsidRDefault="00903E67" w:rsidP="005636B6">
      <w:pPr>
        <w:spacing w:before="240" w:after="240"/>
      </w:pPr>
      <w:r>
        <w:t>No esperes mis palabras, ni consejos</w:t>
      </w:r>
    </w:p>
    <w:p w14:paraId="1271AEA6" w14:textId="77777777" w:rsidR="00903E67" w:rsidRDefault="00903E67" w:rsidP="005636B6">
      <w:pPr>
        <w:spacing w:before="240" w:after="240"/>
      </w:pPr>
      <w:r>
        <w:t>ya; libre, sano y recto es tu albedrío,</w:t>
      </w:r>
    </w:p>
    <w:p w14:paraId="2E45D0AD" w14:textId="77777777" w:rsidR="00903E67" w:rsidRDefault="00903E67" w:rsidP="005636B6">
      <w:pPr>
        <w:spacing w:before="240" w:after="240"/>
      </w:pPr>
      <w:r>
        <w:t>y fuera error no obrar lo que él te diga:</w:t>
      </w:r>
    </w:p>
    <w:p w14:paraId="4763436E" w14:textId="77777777" w:rsidR="00903E67" w:rsidRDefault="00903E67" w:rsidP="005636B6">
      <w:pPr>
        <w:spacing w:before="240" w:after="240"/>
      </w:pPr>
      <w:r>
        <w:t>y por esto te mitro y te corono.»</w:t>
      </w:r>
    </w:p>
    <w:p w14:paraId="22733F2A" w14:textId="2C9B6C26" w:rsidR="00903E67" w:rsidRDefault="00903E67" w:rsidP="005636B6">
      <w:pPr>
        <w:pStyle w:val="Ttulo2"/>
        <w:spacing w:before="240" w:after="240"/>
      </w:pPr>
      <w:r>
        <w:br w:type="page"/>
      </w:r>
      <w:bookmarkStart w:id="67" w:name="_Toc196140990"/>
      <w:r>
        <w:lastRenderedPageBreak/>
        <w:t>CANTO XXVIII</w:t>
      </w:r>
      <w:bookmarkEnd w:id="67"/>
    </w:p>
    <w:p w14:paraId="3A4AE8ED" w14:textId="77777777" w:rsidR="00903E67" w:rsidRDefault="00903E67" w:rsidP="005636B6">
      <w:pPr>
        <w:spacing w:before="240" w:after="240"/>
      </w:pPr>
      <w:r>
        <w:t>Deseoso de ver por dentro y fuera</w:t>
      </w:r>
    </w:p>
    <w:p w14:paraId="66D6AE8D" w14:textId="77777777" w:rsidR="00903E67" w:rsidRDefault="00903E67" w:rsidP="005636B6">
      <w:pPr>
        <w:spacing w:before="240" w:after="240"/>
      </w:pPr>
      <w:r>
        <w:t>la divina floresta espesa y viva,</w:t>
      </w:r>
    </w:p>
    <w:p w14:paraId="54F34AFC" w14:textId="77777777" w:rsidR="00903E67" w:rsidRDefault="00903E67" w:rsidP="005636B6">
      <w:pPr>
        <w:spacing w:before="240" w:after="240"/>
      </w:pPr>
      <w:r>
        <w:t>que a los ojos ternplaba el día nuevo,</w:t>
      </w:r>
    </w:p>
    <w:p w14:paraId="149097BE" w14:textId="77777777" w:rsidR="00903E67" w:rsidRDefault="00903E67" w:rsidP="005636B6">
      <w:pPr>
        <w:spacing w:before="240" w:after="240"/>
      </w:pPr>
      <w:r>
        <w:t>sin esperar ya más, dejé su margen,</w:t>
      </w:r>
    </w:p>
    <w:p w14:paraId="0A1A009C" w14:textId="77777777" w:rsidR="00903E67" w:rsidRDefault="00903E67" w:rsidP="005636B6">
      <w:pPr>
        <w:spacing w:before="240" w:after="240"/>
      </w:pPr>
      <w:r>
        <w:t>andando, por el campo a paso lento</w:t>
      </w:r>
    </w:p>
    <w:p w14:paraId="22961712" w14:textId="77777777" w:rsidR="00903E67" w:rsidRDefault="00903E67" w:rsidP="005636B6">
      <w:pPr>
        <w:spacing w:before="240" w:after="240"/>
      </w:pPr>
      <w:r>
        <w:t>por el suelo aromado en todas partes.</w:t>
      </w:r>
    </w:p>
    <w:p w14:paraId="72FFE26E" w14:textId="77777777" w:rsidR="00903E67" w:rsidRDefault="00903E67" w:rsidP="005636B6">
      <w:pPr>
        <w:spacing w:before="240" w:after="240"/>
      </w:pPr>
      <w:r>
        <w:t>Un aura dulce que jamás mudanza</w:t>
      </w:r>
    </w:p>
    <w:p w14:paraId="5D9E8E72" w14:textId="77777777" w:rsidR="00903E67" w:rsidRDefault="00903E67" w:rsidP="005636B6">
      <w:pPr>
        <w:spacing w:before="240" w:after="240"/>
      </w:pPr>
      <w:r>
        <w:t>tenía en sí, me hería por la frente</w:t>
      </w:r>
    </w:p>
    <w:p w14:paraId="26CB8841" w14:textId="77777777" w:rsidR="00903E67" w:rsidRDefault="00903E67" w:rsidP="005636B6">
      <w:pPr>
        <w:spacing w:before="240" w:after="240"/>
      </w:pPr>
      <w:r>
        <w:t>con no más golpe que un suave viento;</w:t>
      </w:r>
    </w:p>
    <w:p w14:paraId="6936DB1C" w14:textId="77777777" w:rsidR="00903E67" w:rsidRDefault="00903E67" w:rsidP="005636B6">
      <w:pPr>
        <w:spacing w:before="240" w:after="240"/>
      </w:pPr>
      <w:r>
        <w:t>con el cual tremolando los frondajes</w:t>
      </w:r>
    </w:p>
    <w:p w14:paraId="7880B588" w14:textId="77777777" w:rsidR="00903E67" w:rsidRDefault="00903E67" w:rsidP="005636B6">
      <w:pPr>
        <w:spacing w:before="240" w:after="240"/>
      </w:pPr>
      <w:r>
        <w:t>todos se doblegaban hacia el lado</w:t>
      </w:r>
    </w:p>
    <w:p w14:paraId="7CC125FA" w14:textId="77777777" w:rsidR="00903E67" w:rsidRDefault="00903E67" w:rsidP="005636B6">
      <w:pPr>
        <w:spacing w:before="240" w:after="240"/>
      </w:pPr>
      <w:r>
        <w:t>en que el monte la sombra proyectaba;</w:t>
      </w:r>
    </w:p>
    <w:p w14:paraId="18DAE687" w14:textId="77777777" w:rsidR="00903E67" w:rsidRDefault="00903E67" w:rsidP="005636B6">
      <w:pPr>
        <w:spacing w:before="240" w:after="240"/>
      </w:pPr>
      <w:r>
        <w:t>mas no de su estar firme tan lejanos,</w:t>
      </w:r>
    </w:p>
    <w:p w14:paraId="20CA8284" w14:textId="77777777" w:rsidR="00903E67" w:rsidRDefault="00903E67" w:rsidP="005636B6">
      <w:pPr>
        <w:spacing w:before="240" w:after="240"/>
      </w:pPr>
      <w:r>
        <w:t>que por sus copas unas avecillas</w:t>
      </w:r>
    </w:p>
    <w:p w14:paraId="13FDC1A5" w14:textId="77777777" w:rsidR="00903E67" w:rsidRDefault="00903E67" w:rsidP="005636B6">
      <w:pPr>
        <w:spacing w:before="240" w:after="240"/>
      </w:pPr>
      <w:r>
        <w:t>dejaran todas de ejercer su arte;</w:t>
      </w:r>
    </w:p>
    <w:p w14:paraId="08FA998E" w14:textId="77777777" w:rsidR="00903E67" w:rsidRDefault="00903E67" w:rsidP="005636B6">
      <w:pPr>
        <w:spacing w:before="240" w:after="240"/>
      </w:pPr>
      <w:r>
        <w:t>mas con toda alegría en la hora prima,</w:t>
      </w:r>
    </w:p>
    <w:p w14:paraId="10E1A26C" w14:textId="77777777" w:rsidR="00903E67" w:rsidRDefault="00903E67" w:rsidP="005636B6">
      <w:pPr>
        <w:spacing w:before="240" w:after="240"/>
      </w:pPr>
      <w:r>
        <w:t>la esperaban cantando entre las hojas,</w:t>
      </w:r>
    </w:p>
    <w:p w14:paraId="3B20C7CD" w14:textId="77777777" w:rsidR="00903E67" w:rsidRDefault="00903E67" w:rsidP="005636B6">
      <w:pPr>
        <w:spacing w:before="240" w:after="240"/>
      </w:pPr>
      <w:r>
        <w:t>que bordón a sus rimas ofrecían,</w:t>
      </w:r>
    </w:p>
    <w:p w14:paraId="739DD0A5" w14:textId="77777777" w:rsidR="00903E67" w:rsidRDefault="00903E67" w:rsidP="005636B6">
      <w:pPr>
        <w:spacing w:before="240" w:after="240"/>
      </w:pPr>
      <w:r>
        <w:lastRenderedPageBreak/>
        <w:t>como de rama en rama se acrecienta</w:t>
      </w:r>
    </w:p>
    <w:p w14:paraId="085A4D98" w14:textId="77777777" w:rsidR="00903E67" w:rsidRDefault="00903E67" w:rsidP="005636B6">
      <w:pPr>
        <w:spacing w:before="240" w:after="240"/>
      </w:pPr>
      <w:r>
        <w:t>en la pineda junto al mar de Classe,</w:t>
      </w:r>
    </w:p>
    <w:p w14:paraId="0B5F793E" w14:textId="77777777" w:rsidR="00903E67" w:rsidRDefault="00903E67" w:rsidP="005636B6">
      <w:pPr>
        <w:spacing w:before="240" w:after="240"/>
      </w:pPr>
      <w:r>
        <w:t>cuando Eolo al Siroco desencierra.</w:t>
      </w:r>
    </w:p>
    <w:p w14:paraId="68BAFBC3" w14:textId="77777777" w:rsidR="00903E67" w:rsidRDefault="00903E67" w:rsidP="005636B6">
      <w:pPr>
        <w:spacing w:before="240" w:after="240"/>
      </w:pPr>
      <w:r>
        <w:t>Lentos pasos habíanme llevado</w:t>
      </w:r>
    </w:p>
    <w:p w14:paraId="6859698A" w14:textId="77777777" w:rsidR="00903E67" w:rsidRDefault="00903E67" w:rsidP="005636B6">
      <w:pPr>
        <w:spacing w:before="240" w:after="240"/>
      </w:pPr>
      <w:r>
        <w:t>ya tan adentro de la antigua selva,</w:t>
      </w:r>
    </w:p>
    <w:p w14:paraId="4932BD15" w14:textId="77777777" w:rsidR="00903E67" w:rsidRDefault="00903E67" w:rsidP="005636B6">
      <w:pPr>
        <w:spacing w:before="240" w:after="240"/>
      </w:pPr>
      <w:r>
        <w:t>que no podía ver por dónde entrara;</w:t>
      </w:r>
    </w:p>
    <w:p w14:paraId="3A8CA253" w14:textId="77777777" w:rsidR="00903E67" w:rsidRDefault="00903E67" w:rsidP="005636B6">
      <w:pPr>
        <w:spacing w:before="240" w:after="240"/>
      </w:pPr>
      <w:r>
        <w:t>y vi que un río el avanzar vedaba,</w:t>
      </w:r>
    </w:p>
    <w:p w14:paraId="403C1FDF" w14:textId="77777777" w:rsidR="00903E67" w:rsidRDefault="00903E67" w:rsidP="005636B6">
      <w:pPr>
        <w:spacing w:before="240" w:after="240"/>
      </w:pPr>
      <w:r>
        <w:t>que hacia la izquierda con menudas ondas</w:t>
      </w:r>
    </w:p>
    <w:p w14:paraId="5D9F800F" w14:textId="77777777" w:rsidR="00903E67" w:rsidRDefault="00903E67" w:rsidP="005636B6">
      <w:pPr>
        <w:spacing w:before="240" w:after="240"/>
      </w:pPr>
      <w:r>
        <w:t>doblegaba la hierba a sus orillas.</w:t>
      </w:r>
    </w:p>
    <w:p w14:paraId="4B009551" w14:textId="77777777" w:rsidR="00903E67" w:rsidRDefault="00903E67" w:rsidP="005636B6">
      <w:pPr>
        <w:spacing w:before="240" w:after="240"/>
      </w:pPr>
      <w:r>
        <w:t>Toda el agua que fuera aquí más límpida,</w:t>
      </w:r>
    </w:p>
    <w:p w14:paraId="706D2468" w14:textId="77777777" w:rsidR="00903E67" w:rsidRDefault="00903E67" w:rsidP="005636B6">
      <w:pPr>
        <w:spacing w:before="240" w:after="240"/>
      </w:pPr>
      <w:r>
        <w:t>arrastrar impurezas pareciera,</w:t>
      </w:r>
    </w:p>
    <w:p w14:paraId="261A9DC6" w14:textId="77777777" w:rsidR="00903E67" w:rsidRDefault="00903E67" w:rsidP="005636B6">
      <w:pPr>
        <w:spacing w:before="240" w:after="240"/>
      </w:pPr>
      <w:r>
        <w:t>a ésta que nada oculta comparada,</w:t>
      </w:r>
    </w:p>
    <w:p w14:paraId="66236F4C" w14:textId="77777777" w:rsidR="00903E67" w:rsidRDefault="00903E67" w:rsidP="005636B6">
      <w:pPr>
        <w:spacing w:before="240" w:after="240"/>
      </w:pPr>
      <w:r>
        <w:t>por más que ésta discurra oscurecida</w:t>
      </w:r>
    </w:p>
    <w:p w14:paraId="7871A38D" w14:textId="77777777" w:rsidR="00903E67" w:rsidRDefault="00903E67" w:rsidP="005636B6">
      <w:pPr>
        <w:spacing w:before="240" w:after="240"/>
      </w:pPr>
      <w:r>
        <w:t>bajo perpetuas sombras, que no dejan</w:t>
      </w:r>
    </w:p>
    <w:p w14:paraId="3A9C5C79" w14:textId="77777777" w:rsidR="00903E67" w:rsidRDefault="00903E67" w:rsidP="005636B6">
      <w:pPr>
        <w:spacing w:before="240" w:after="240"/>
      </w:pPr>
      <w:r>
        <w:t>nunca paso a la luz del sol ni luna.</w:t>
      </w:r>
    </w:p>
    <w:p w14:paraId="1B94585D" w14:textId="77777777" w:rsidR="00903E67" w:rsidRDefault="00903E67" w:rsidP="005636B6">
      <w:pPr>
        <w:spacing w:before="240" w:after="240"/>
      </w:pPr>
      <w:r>
        <w:t>Me detuve y crucé con la mirada,</w:t>
      </w:r>
    </w:p>
    <w:p w14:paraId="250EA96D" w14:textId="77777777" w:rsidR="00903E67" w:rsidRDefault="00903E67" w:rsidP="005636B6">
      <w:pPr>
        <w:spacing w:before="240" w:after="240"/>
      </w:pPr>
      <w:r>
        <w:t>por ver al otro lado del arroyo</w:t>
      </w:r>
    </w:p>
    <w:p w14:paraId="3E867292" w14:textId="77777777" w:rsidR="00903E67" w:rsidRDefault="00903E67" w:rsidP="005636B6">
      <w:pPr>
        <w:spacing w:before="240" w:after="240"/>
      </w:pPr>
      <w:r>
        <w:t>aquella variedad de frescos mayos;</w:t>
      </w:r>
    </w:p>
    <w:p w14:paraId="46E618D1" w14:textId="77777777" w:rsidR="00903E67" w:rsidRDefault="00903E67" w:rsidP="005636B6">
      <w:pPr>
        <w:spacing w:before="240" w:after="240"/>
      </w:pPr>
      <w:r>
        <w:t>y allí me apareció, como aparece</w:t>
      </w:r>
    </w:p>
    <w:p w14:paraId="0452D23C" w14:textId="77777777" w:rsidR="00903E67" w:rsidRDefault="00903E67" w:rsidP="005636B6">
      <w:pPr>
        <w:spacing w:before="240" w:after="240"/>
      </w:pPr>
      <w:r>
        <w:lastRenderedPageBreak/>
        <w:t>algo súbitamente que nos quita</w:t>
      </w:r>
    </w:p>
    <w:p w14:paraId="78580622" w14:textId="77777777" w:rsidR="00903E67" w:rsidRDefault="00903E67" w:rsidP="005636B6">
      <w:pPr>
        <w:spacing w:before="240" w:after="240"/>
      </w:pPr>
      <w:r>
        <w:t>cualquier otro pensar, maravillados,</w:t>
      </w:r>
    </w:p>
    <w:p w14:paraId="63F04B59" w14:textId="77777777" w:rsidR="00903E67" w:rsidRDefault="00903E67" w:rsidP="005636B6">
      <w:pPr>
        <w:spacing w:before="240" w:after="240"/>
      </w:pPr>
      <w:r>
        <w:t>una mujer que sola caminaba,</w:t>
      </w:r>
    </w:p>
    <w:p w14:paraId="14877F0F" w14:textId="77777777" w:rsidR="00903E67" w:rsidRDefault="00903E67" w:rsidP="005636B6">
      <w:pPr>
        <w:spacing w:before="240" w:after="240"/>
      </w:pPr>
      <w:r>
        <w:t>cantando y escogiendo entre las flores</w:t>
      </w:r>
    </w:p>
    <w:p w14:paraId="2D22213E" w14:textId="77777777" w:rsidR="00903E67" w:rsidRDefault="00903E67" w:rsidP="005636B6">
      <w:pPr>
        <w:spacing w:before="240" w:after="240"/>
      </w:pPr>
      <w:r>
        <w:t>de que pintado estaba su camino.</w:t>
      </w:r>
    </w:p>
    <w:p w14:paraId="1162033F" w14:textId="77777777" w:rsidR="00903E67" w:rsidRDefault="00903E67" w:rsidP="005636B6">
      <w:pPr>
        <w:spacing w:before="240" w:after="240"/>
      </w:pPr>
      <w:r>
        <w:t>«Oh, hermosa dama, que amorosos rayos</w:t>
      </w:r>
    </w:p>
    <w:p w14:paraId="78233271" w14:textId="77777777" w:rsidR="00903E67" w:rsidRDefault="00903E67" w:rsidP="005636B6">
      <w:pPr>
        <w:spacing w:before="240" w:after="240"/>
      </w:pPr>
      <w:r>
        <w:t>te encienden, si creer debo al semblante</w:t>
      </w:r>
    </w:p>
    <w:p w14:paraId="79531FD8" w14:textId="77777777" w:rsidR="00903E67" w:rsidRDefault="00903E67" w:rsidP="005636B6">
      <w:pPr>
        <w:spacing w:before="240" w:after="240"/>
      </w:pPr>
      <w:r>
        <w:t>que dar suele del pecho testimonio,</w:t>
      </w:r>
    </w:p>
    <w:p w14:paraId="04F998FC" w14:textId="77777777" w:rsidR="00903E67" w:rsidRDefault="00903E67" w:rsidP="005636B6">
      <w:pPr>
        <w:spacing w:before="240" w:after="240"/>
      </w:pPr>
      <w:r>
        <w:t>tengas a bien adelantarte ahora</w:t>
      </w:r>
    </w:p>
    <w:p w14:paraId="766EA43B" w14:textId="77777777" w:rsidR="00903E67" w:rsidRDefault="00903E67" w:rsidP="005636B6">
      <w:pPr>
        <w:spacing w:before="240" w:after="240"/>
      </w:pPr>
      <w:r>
        <w:t>-díjele- lo bastante hacia la orilla,</w:t>
      </w:r>
    </w:p>
    <w:p w14:paraId="0D9F5D7A" w14:textId="77777777" w:rsidR="00903E67" w:rsidRDefault="00903E67" w:rsidP="005636B6">
      <w:pPr>
        <w:spacing w:before="240" w:after="240"/>
      </w:pPr>
      <w:r>
        <w:t>para que pueda escuchar lo que cantas.</w:t>
      </w:r>
    </w:p>
    <w:p w14:paraId="35D1D67B" w14:textId="77777777" w:rsidR="00903E67" w:rsidRDefault="00903E67" w:rsidP="005636B6">
      <w:pPr>
        <w:spacing w:before="240" w:after="240"/>
      </w:pPr>
      <w:r>
        <w:t>Tú me recuerdas dónde y cómo estaba</w:t>
      </w:r>
    </w:p>
    <w:p w14:paraId="4E1DF943" w14:textId="77777777" w:rsidR="00903E67" w:rsidRDefault="00903E67" w:rsidP="005636B6">
      <w:pPr>
        <w:spacing w:before="240" w:after="240"/>
      </w:pPr>
      <w:r>
        <w:t>Proserpina, perdida por su madre,</w:t>
      </w:r>
    </w:p>
    <w:p w14:paraId="6EF04B3D" w14:textId="77777777" w:rsidR="00903E67" w:rsidRDefault="00903E67" w:rsidP="005636B6">
      <w:pPr>
        <w:spacing w:before="240" w:after="240"/>
      </w:pPr>
      <w:r>
        <w:t>cuando perdió la dulce primavera.»</w:t>
      </w:r>
    </w:p>
    <w:p w14:paraId="13836371" w14:textId="77777777" w:rsidR="00903E67" w:rsidRDefault="00903E67" w:rsidP="005636B6">
      <w:pPr>
        <w:spacing w:before="240" w:after="240"/>
      </w:pPr>
      <w:r>
        <w:t>Como se vuelve con las plantas firmes</w:t>
      </w:r>
    </w:p>
    <w:p w14:paraId="328A9854" w14:textId="77777777" w:rsidR="00903E67" w:rsidRDefault="00903E67" w:rsidP="005636B6">
      <w:pPr>
        <w:spacing w:before="240" w:after="240"/>
      </w:pPr>
      <w:r>
        <w:t>en tierra y juntas, la mujer que baila,</w:t>
      </w:r>
    </w:p>
    <w:p w14:paraId="0A02A3CA" w14:textId="77777777" w:rsidR="00903E67" w:rsidRDefault="00903E67" w:rsidP="005636B6">
      <w:pPr>
        <w:spacing w:before="240" w:after="240"/>
      </w:pPr>
      <w:r>
        <w:t>y un pie pone delante de otro apenas,</w:t>
      </w:r>
    </w:p>
    <w:p w14:paraId="2252249F" w14:textId="77777777" w:rsidR="00903E67" w:rsidRDefault="00903E67" w:rsidP="005636B6">
      <w:pPr>
        <w:spacing w:before="240" w:after="240"/>
      </w:pPr>
      <w:r>
        <w:t>volvió sobre las rojas y amarillas</w:t>
      </w:r>
    </w:p>
    <w:p w14:paraId="4453AFFE" w14:textId="77777777" w:rsidR="00903E67" w:rsidRDefault="00903E67" w:rsidP="005636B6">
      <w:pPr>
        <w:spacing w:before="240" w:after="240"/>
      </w:pPr>
      <w:r>
        <w:t>florecillas a mí, no de otro modo</w:t>
      </w:r>
    </w:p>
    <w:p w14:paraId="59938102" w14:textId="77777777" w:rsidR="00903E67" w:rsidRDefault="00903E67" w:rsidP="005636B6">
      <w:pPr>
        <w:spacing w:before="240" w:after="240"/>
      </w:pPr>
      <w:r>
        <w:lastRenderedPageBreak/>
        <w:t>que una virgen su honesto rostro inclina;</w:t>
      </w:r>
    </w:p>
    <w:p w14:paraId="0AC90C7C" w14:textId="77777777" w:rsidR="00903E67" w:rsidRDefault="00903E67" w:rsidP="005636B6">
      <w:pPr>
        <w:spacing w:before="240" w:after="240"/>
      </w:pPr>
      <w:r>
        <w:t>y así mis ruegos fueron complacidos,</w:t>
      </w:r>
    </w:p>
    <w:p w14:paraId="5DF0B3F5" w14:textId="77777777" w:rsidR="00903E67" w:rsidRDefault="00903E67" w:rsidP="005636B6">
      <w:pPr>
        <w:spacing w:before="240" w:after="240"/>
      </w:pPr>
      <w:r>
        <w:t>pues tanto se acercó, que el dulce canto</w:t>
      </w:r>
    </w:p>
    <w:p w14:paraId="76349FB5" w14:textId="77777777" w:rsidR="00903E67" w:rsidRDefault="00903E67" w:rsidP="005636B6">
      <w:pPr>
        <w:spacing w:before="240" w:after="240"/>
      </w:pPr>
      <w:r>
        <w:t>llegaba a mí, entendiendo sus palabras.</w:t>
      </w:r>
    </w:p>
    <w:p w14:paraId="5BDFDD8F" w14:textId="77777777" w:rsidR="00903E67" w:rsidRDefault="00903E67" w:rsidP="005636B6">
      <w:pPr>
        <w:spacing w:before="240" w:after="240"/>
      </w:pPr>
      <w:r>
        <w:t>Cuando llegó donde la hierba estaba</w:t>
      </w:r>
    </w:p>
    <w:p w14:paraId="3643AC10" w14:textId="77777777" w:rsidR="00903E67" w:rsidRDefault="00903E67" w:rsidP="005636B6">
      <w:pPr>
        <w:spacing w:before="240" w:after="240"/>
      </w:pPr>
      <w:r>
        <w:t>bañada de las ondas del riachuelo,</w:t>
      </w:r>
    </w:p>
    <w:p w14:paraId="5D2CB7FB" w14:textId="77777777" w:rsidR="00903E67" w:rsidRDefault="00903E67" w:rsidP="005636B6">
      <w:pPr>
        <w:spacing w:before="240" w:after="240"/>
      </w:pPr>
      <w:r>
        <w:t>de alzar sus ojos hízome regalo.</w:t>
      </w:r>
    </w:p>
    <w:p w14:paraId="179AEDAE" w14:textId="77777777" w:rsidR="00903E67" w:rsidRDefault="00903E67" w:rsidP="005636B6">
      <w:pPr>
        <w:spacing w:before="240" w:after="240"/>
      </w:pPr>
      <w:r>
        <w:t>Tanta luz yo no creo que esplendiera</w:t>
      </w:r>
    </w:p>
    <w:p w14:paraId="2D9CE95B" w14:textId="77777777" w:rsidR="00903E67" w:rsidRDefault="00903E67" w:rsidP="005636B6">
      <w:pPr>
        <w:spacing w:before="240" w:after="240"/>
      </w:pPr>
      <w:r>
        <w:t>Venus bajo sus cejas, traspasada,</w:t>
      </w:r>
    </w:p>
    <w:p w14:paraId="77B103EC" w14:textId="77777777" w:rsidR="00903E67" w:rsidRDefault="00903E67" w:rsidP="005636B6">
      <w:pPr>
        <w:spacing w:before="240" w:after="240"/>
      </w:pPr>
      <w:r>
        <w:t>fuera de su costumbre, por su hijo.</w:t>
      </w:r>
    </w:p>
    <w:p w14:paraId="5CF079F5" w14:textId="77777777" w:rsidR="00903E67" w:rsidRDefault="00903E67" w:rsidP="005636B6">
      <w:pPr>
        <w:spacing w:before="240" w:after="240"/>
      </w:pPr>
      <w:r>
        <w:t>Ella reía en pie en la orilla opuesta,</w:t>
      </w:r>
    </w:p>
    <w:p w14:paraId="10838459" w14:textId="77777777" w:rsidR="00903E67" w:rsidRDefault="00903E67" w:rsidP="005636B6">
      <w:pPr>
        <w:spacing w:before="240" w:after="240"/>
      </w:pPr>
      <w:r>
        <w:t>más color disponiendo con sus manos,</w:t>
      </w:r>
    </w:p>
    <w:p w14:paraId="207903BB" w14:textId="77777777" w:rsidR="00903E67" w:rsidRDefault="00903E67" w:rsidP="005636B6">
      <w:pPr>
        <w:spacing w:before="240" w:after="240"/>
      </w:pPr>
      <w:r>
        <w:t>que esa elevada tierra sin semillas.</w:t>
      </w:r>
    </w:p>
    <w:p w14:paraId="5D90D5A7" w14:textId="77777777" w:rsidR="00903E67" w:rsidRDefault="00903E67" w:rsidP="005636B6">
      <w:pPr>
        <w:spacing w:before="240" w:after="240"/>
      </w:pPr>
      <w:r>
        <w:t>Me apartaban tres pasos del arroyo;</w:t>
      </w:r>
    </w:p>
    <w:p w14:paraId="186154C4" w14:textId="77777777" w:rsidR="00903E67" w:rsidRDefault="00903E67" w:rsidP="005636B6">
      <w:pPr>
        <w:spacing w:before="240" w:after="240"/>
      </w:pPr>
      <w:r>
        <w:t>y el Helesponto que Jerjes cruzó</w:t>
      </w:r>
    </w:p>
    <w:p w14:paraId="68FDA8A9" w14:textId="77777777" w:rsidR="00903E67" w:rsidRDefault="00903E67" w:rsidP="005636B6">
      <w:pPr>
        <w:spacing w:before="240" w:after="240"/>
      </w:pPr>
      <w:r>
        <w:t>aún freno a toda la soberbia humana,</w:t>
      </w:r>
    </w:p>
    <w:p w14:paraId="663C43D8" w14:textId="77777777" w:rsidR="00903E67" w:rsidRDefault="00903E67" w:rsidP="005636B6">
      <w:pPr>
        <w:spacing w:before="240" w:after="240"/>
      </w:pPr>
      <w:r>
        <w:t>no soportó más odio de Leandro</w:t>
      </w:r>
    </w:p>
    <w:p w14:paraId="31039740" w14:textId="77777777" w:rsidR="00903E67" w:rsidRDefault="00903E67" w:rsidP="005636B6">
      <w:pPr>
        <w:spacing w:before="240" w:after="240"/>
      </w:pPr>
      <w:r>
        <w:t>cuando nadaba entre Sesto y Abido,</w:t>
      </w:r>
    </w:p>
    <w:p w14:paraId="71CE4DA9" w14:textId="77777777" w:rsidR="00903E67" w:rsidRDefault="00903E67" w:rsidP="005636B6">
      <w:pPr>
        <w:spacing w:before="240" w:after="240"/>
      </w:pPr>
      <w:r>
        <w:t>que aquel de mí, pues no me daba paso.</w:t>
      </w:r>
    </w:p>
    <w:p w14:paraId="12863D51" w14:textId="77777777" w:rsidR="00903E67" w:rsidRDefault="00903E67" w:rsidP="005636B6">
      <w:pPr>
        <w:spacing w:before="240" w:after="240"/>
      </w:pPr>
      <w:r>
        <w:lastRenderedPageBreak/>
        <w:t>«Sois nuevos y tal vez porque sonrío</w:t>
      </w:r>
    </w:p>
    <w:p w14:paraId="42EAF5B6" w14:textId="77777777" w:rsidR="00903E67" w:rsidRDefault="00903E67" w:rsidP="005636B6">
      <w:pPr>
        <w:spacing w:before="240" w:after="240"/>
      </w:pPr>
      <w:r>
        <w:t>en el sitio elegido --dijo ella-</w:t>
      </w:r>
    </w:p>
    <w:p w14:paraId="4AE1242E" w14:textId="77777777" w:rsidR="00903E67" w:rsidRDefault="00903E67" w:rsidP="005636B6">
      <w:pPr>
        <w:spacing w:before="240" w:after="240"/>
      </w:pPr>
      <w:r>
        <w:t>como nido de la natura humana,</w:t>
      </w:r>
    </w:p>
    <w:p w14:paraId="3A35C31E" w14:textId="77777777" w:rsidR="00903E67" w:rsidRDefault="00903E67" w:rsidP="005636B6">
      <w:pPr>
        <w:spacing w:before="240" w:after="240"/>
      </w:pPr>
      <w:r>
        <w:t>asombrados os tiene alguna duda;</w:t>
      </w:r>
    </w:p>
    <w:p w14:paraId="3B8B1789" w14:textId="77777777" w:rsidR="00903E67" w:rsidRDefault="00903E67" w:rsidP="005636B6">
      <w:pPr>
        <w:spacing w:before="240" w:after="240"/>
      </w:pPr>
      <w:r>
        <w:t>mas luz el salmo Delestasti otorga,</w:t>
      </w:r>
    </w:p>
    <w:p w14:paraId="6212C11A" w14:textId="77777777" w:rsidR="00903E67" w:rsidRDefault="00903E67" w:rsidP="005636B6">
      <w:pPr>
        <w:spacing w:before="240" w:after="240"/>
      </w:pPr>
      <w:r>
        <w:t>que puede disipar vuestro intelecto.</w:t>
      </w:r>
    </w:p>
    <w:p w14:paraId="0486F697" w14:textId="77777777" w:rsidR="00903E67" w:rsidRDefault="00903E67" w:rsidP="005636B6">
      <w:pPr>
        <w:spacing w:before="240" w:after="240"/>
      </w:pPr>
      <w:r>
        <w:t>Y tú que estás delante y me rogaste,</w:t>
      </w:r>
    </w:p>
    <w:p w14:paraId="48AEA0CC" w14:textId="77777777" w:rsidR="00903E67" w:rsidRDefault="00903E67" w:rsidP="005636B6">
      <w:pPr>
        <w:spacing w:before="240" w:after="240"/>
      </w:pPr>
      <w:r>
        <w:t>dime si quieres más oír; pues presta</w:t>
      </w:r>
    </w:p>
    <w:p w14:paraId="6E5B96CF" w14:textId="77777777" w:rsidR="00903E67" w:rsidRDefault="00903E67" w:rsidP="005636B6">
      <w:pPr>
        <w:spacing w:before="240" w:after="240"/>
      </w:pPr>
      <w:r>
        <w:t>a resolver tus dudas he venido.</w:t>
      </w:r>
    </w:p>
    <w:p w14:paraId="4AB58832" w14:textId="77777777" w:rsidR="00903E67" w:rsidRDefault="00903E67" w:rsidP="005636B6">
      <w:pPr>
        <w:spacing w:before="240" w:after="240"/>
      </w:pPr>
      <w:r>
        <w:t>«El son de la floresta -dije , el agua,</w:t>
      </w:r>
    </w:p>
    <w:p w14:paraId="3136CFE4" w14:textId="77777777" w:rsidR="00903E67" w:rsidRDefault="00903E67" w:rsidP="005636B6">
      <w:pPr>
        <w:spacing w:before="240" w:after="240"/>
      </w:pPr>
      <w:r>
        <w:t>me hacen pensar en una cosa nueva,</w:t>
      </w:r>
    </w:p>
    <w:p w14:paraId="1ED21C9F" w14:textId="77777777" w:rsidR="00903E67" w:rsidRDefault="00903E67" w:rsidP="005636B6">
      <w:pPr>
        <w:spacing w:before="240" w:after="240"/>
      </w:pPr>
      <w:r>
        <w:t>de otra cosa distinta que he escuchado.»</w:t>
      </w:r>
    </w:p>
    <w:p w14:paraId="7DA0BB7A" w14:textId="77777777" w:rsidR="00903E67" w:rsidRDefault="00903E67" w:rsidP="005636B6">
      <w:pPr>
        <w:spacing w:before="240" w:after="240"/>
      </w:pPr>
      <w:r>
        <w:t>Y ella: «Te explicaré cómo deriva</w:t>
      </w:r>
    </w:p>
    <w:p w14:paraId="1A452E9C" w14:textId="77777777" w:rsidR="00903E67" w:rsidRDefault="00903E67" w:rsidP="005636B6">
      <w:pPr>
        <w:spacing w:before="240" w:after="240"/>
      </w:pPr>
      <w:r>
        <w:t>de su causa este hecho que te asombra,</w:t>
      </w:r>
    </w:p>
    <w:p w14:paraId="6B19D0BD" w14:textId="77777777" w:rsidR="00903E67" w:rsidRDefault="00903E67" w:rsidP="005636B6">
      <w:pPr>
        <w:spacing w:before="240" w:after="240"/>
      </w:pPr>
      <w:r>
        <w:t>despejando la niebla que te ofende.</w:t>
      </w:r>
    </w:p>
    <w:p w14:paraId="5869DA18" w14:textId="77777777" w:rsidR="00903E67" w:rsidRDefault="00903E67" w:rsidP="005636B6">
      <w:pPr>
        <w:spacing w:before="240" w:after="240"/>
      </w:pPr>
      <w:r>
        <w:t>El sumo bien que sólo en Él se goza,</w:t>
      </w:r>
    </w:p>
    <w:p w14:paraId="6FE0B93C" w14:textId="77777777" w:rsidR="00903E67" w:rsidRDefault="00903E67" w:rsidP="005636B6">
      <w:pPr>
        <w:spacing w:before="240" w:after="240"/>
      </w:pPr>
      <w:r>
        <w:t>hizo bueno y al bien al hombre en este</w:t>
      </w:r>
    </w:p>
    <w:p w14:paraId="1B2F2FEE" w14:textId="77777777" w:rsidR="00903E67" w:rsidRDefault="00903E67" w:rsidP="005636B6">
      <w:pPr>
        <w:spacing w:before="240" w:after="240"/>
      </w:pPr>
      <w:r>
        <w:t>lugar que le otorgó de paz eterna.</w:t>
      </w:r>
    </w:p>
    <w:p w14:paraId="7C4E7E1F" w14:textId="77777777" w:rsidR="00903E67" w:rsidRDefault="00903E67" w:rsidP="005636B6">
      <w:pPr>
        <w:spacing w:before="240" w:after="240"/>
      </w:pPr>
      <w:r>
        <w:t>Pero aquí poco estuvo por su falta;</w:t>
      </w:r>
    </w:p>
    <w:p w14:paraId="6A496219" w14:textId="77777777" w:rsidR="00903E67" w:rsidRDefault="00903E67" w:rsidP="005636B6">
      <w:pPr>
        <w:spacing w:before="240" w:after="240"/>
      </w:pPr>
      <w:r>
        <w:lastRenderedPageBreak/>
        <w:t>por su falta en gemidos y en afanes</w:t>
      </w:r>
    </w:p>
    <w:p w14:paraId="1C453638" w14:textId="77777777" w:rsidR="00903E67" w:rsidRDefault="00903E67" w:rsidP="005636B6">
      <w:pPr>
        <w:spacing w:before="240" w:after="240"/>
      </w:pPr>
      <w:r>
        <w:t>cambió la honesta risa, el dulce juego.</w:t>
      </w:r>
    </w:p>
    <w:p w14:paraId="263DD3B8" w14:textId="77777777" w:rsidR="00903E67" w:rsidRDefault="00903E67" w:rsidP="005636B6">
      <w:pPr>
        <w:spacing w:before="240" w:after="240"/>
      </w:pPr>
      <w:r>
        <w:t>Y para que el turbar que abajo forman</w:t>
      </w:r>
    </w:p>
    <w:p w14:paraId="2CEFF75D" w14:textId="77777777" w:rsidR="00903E67" w:rsidRDefault="00903E67" w:rsidP="005636B6">
      <w:pPr>
        <w:spacing w:before="240" w:after="240"/>
      </w:pPr>
      <w:r>
        <w:t>los vapores del agua y de la tierra,</w:t>
      </w:r>
    </w:p>
    <w:p w14:paraId="0CF16322" w14:textId="77777777" w:rsidR="00903E67" w:rsidRDefault="00903E67" w:rsidP="005636B6">
      <w:pPr>
        <w:spacing w:before="240" w:after="240"/>
      </w:pPr>
      <w:r>
        <w:t>que cuanto pueden van tras del calor,</w:t>
      </w:r>
    </w:p>
    <w:p w14:paraId="2374D99C" w14:textId="77777777" w:rsidR="00903E67" w:rsidRDefault="00903E67" w:rsidP="005636B6">
      <w:pPr>
        <w:spacing w:before="240" w:after="240"/>
      </w:pPr>
      <w:r>
        <w:t>al hombre no le hiciese guerra alguna,</w:t>
      </w:r>
    </w:p>
    <w:p w14:paraId="54CCE95F" w14:textId="77777777" w:rsidR="00903E67" w:rsidRDefault="00903E67" w:rsidP="005636B6">
      <w:pPr>
        <w:spacing w:before="240" w:after="240"/>
      </w:pPr>
      <w:r>
        <w:t>subió tanto hacia el cielo esta montaña,</w:t>
      </w:r>
    </w:p>
    <w:p w14:paraId="5421C816" w14:textId="77777777" w:rsidR="00903E67" w:rsidRDefault="00903E67" w:rsidP="005636B6">
      <w:pPr>
        <w:spacing w:before="240" w:after="240"/>
      </w:pPr>
      <w:r>
        <w:t>y libre está de él, donde se cierra.</w:t>
      </w:r>
    </w:p>
    <w:p w14:paraId="2F05E762" w14:textId="77777777" w:rsidR="00903E67" w:rsidRDefault="00903E67" w:rsidP="005636B6">
      <w:pPr>
        <w:spacing w:before="240" w:after="240"/>
      </w:pPr>
      <w:r>
        <w:t>Mas como dando vueltas por entero</w:t>
      </w:r>
    </w:p>
    <w:p w14:paraId="108A69F4" w14:textId="77777777" w:rsidR="00903E67" w:rsidRDefault="00903E67" w:rsidP="005636B6">
      <w:pPr>
        <w:spacing w:before="240" w:after="240"/>
      </w:pPr>
      <w:r>
        <w:t>con la primera esfera el aire gira,</w:t>
      </w:r>
    </w:p>
    <w:p w14:paraId="290F76D4" w14:textId="77777777" w:rsidR="00903E67" w:rsidRDefault="00903E67" w:rsidP="005636B6">
      <w:pPr>
        <w:spacing w:before="240" w:after="240"/>
      </w:pPr>
      <w:r>
        <w:t>si el círculo no es roto en algún punto,</w:t>
      </w:r>
    </w:p>
    <w:p w14:paraId="514E7DE7" w14:textId="77777777" w:rsidR="00903E67" w:rsidRDefault="00903E67" w:rsidP="005636B6">
      <w:pPr>
        <w:spacing w:before="240" w:after="240"/>
      </w:pPr>
      <w:r>
        <w:t>en esta altura libre, el aire vivo</w:t>
      </w:r>
    </w:p>
    <w:p w14:paraId="4B40ED6B" w14:textId="77777777" w:rsidR="00903E67" w:rsidRDefault="00903E67" w:rsidP="005636B6">
      <w:pPr>
        <w:spacing w:before="240" w:after="240"/>
      </w:pPr>
      <w:r>
        <w:t>tal movimiento repercute y hace,</w:t>
      </w:r>
    </w:p>
    <w:p w14:paraId="14E10E4C" w14:textId="77777777" w:rsidR="00903E67" w:rsidRDefault="00903E67" w:rsidP="005636B6">
      <w:pPr>
        <w:spacing w:before="240" w:after="240"/>
      </w:pPr>
      <w:r>
        <w:t>que resuene la selva en su espesura;</w:t>
      </w:r>
    </w:p>
    <w:p w14:paraId="18EE26B8" w14:textId="77777777" w:rsidR="00903E67" w:rsidRDefault="00903E67" w:rsidP="005636B6">
      <w:pPr>
        <w:spacing w:before="240" w:after="240"/>
      </w:pPr>
      <w:r>
        <w:t>tanto puede la planta golpeada,</w:t>
      </w:r>
    </w:p>
    <w:p w14:paraId="035021A9" w14:textId="77777777" w:rsidR="00903E67" w:rsidRDefault="00903E67" w:rsidP="005636B6">
      <w:pPr>
        <w:spacing w:before="240" w:after="240"/>
      </w:pPr>
      <w:r>
        <w:t>que su virtud impregna el aura toda,</w:t>
      </w:r>
    </w:p>
    <w:p w14:paraId="34280871" w14:textId="77777777" w:rsidR="00903E67" w:rsidRDefault="00903E67" w:rsidP="005636B6">
      <w:pPr>
        <w:spacing w:before="240" w:after="240"/>
      </w:pPr>
      <w:r>
        <w:t>y ella luego la esparce dando vueltas;</w:t>
      </w:r>
    </w:p>
    <w:p w14:paraId="7ED8ABCB" w14:textId="77777777" w:rsidR="00903E67" w:rsidRDefault="00903E67" w:rsidP="005636B6">
      <w:pPr>
        <w:spacing w:before="240" w:after="240"/>
      </w:pPr>
      <w:r>
        <w:t>y según la otra tierra sea digna,</w:t>
      </w:r>
    </w:p>
    <w:p w14:paraId="59438C4C" w14:textId="77777777" w:rsidR="00903E67" w:rsidRDefault="00903E67" w:rsidP="005636B6">
      <w:pPr>
        <w:spacing w:before="240" w:after="240"/>
      </w:pPr>
      <w:r>
        <w:t>por su cielo y por sí, concibe y cría</w:t>
      </w:r>
    </w:p>
    <w:p w14:paraId="0F6A1BB3" w14:textId="77777777" w:rsidR="00903E67" w:rsidRDefault="00903E67" w:rsidP="005636B6">
      <w:pPr>
        <w:spacing w:before="240" w:after="240"/>
      </w:pPr>
      <w:r>
        <w:lastRenderedPageBreak/>
        <w:t>de diversa virtud diversas plantas.</w:t>
      </w:r>
    </w:p>
    <w:p w14:paraId="74B55E91" w14:textId="77777777" w:rsidR="00903E67" w:rsidRDefault="00903E67" w:rsidP="005636B6">
      <w:pPr>
        <w:spacing w:before="240" w:after="240"/>
      </w:pPr>
      <w:r>
        <w:t>Luego no te parezca maravilla,</w:t>
      </w:r>
    </w:p>
    <w:p w14:paraId="6CF9D7E2" w14:textId="77777777" w:rsidR="00903E67" w:rsidRDefault="00903E67" w:rsidP="005636B6">
      <w:pPr>
        <w:spacing w:before="240" w:after="240"/>
      </w:pPr>
      <w:r>
        <w:t>oído esto, cuando alguna planta</w:t>
      </w:r>
    </w:p>
    <w:p w14:paraId="47DBF901" w14:textId="77777777" w:rsidR="00903E67" w:rsidRDefault="00903E67" w:rsidP="005636B6">
      <w:pPr>
        <w:spacing w:before="240" w:after="240"/>
      </w:pPr>
      <w:r>
        <w:t>crezca allí sin semilla manifiesta.</w:t>
      </w:r>
    </w:p>
    <w:p w14:paraId="5CEC7799" w14:textId="77777777" w:rsidR="00903E67" w:rsidRDefault="00903E67" w:rsidP="005636B6">
      <w:pPr>
        <w:spacing w:before="240" w:after="240"/>
      </w:pPr>
      <w:r>
        <w:t>Y sabrás que este campo en que te hallas,</w:t>
      </w:r>
    </w:p>
    <w:p w14:paraId="76B5196C" w14:textId="77777777" w:rsidR="00903E67" w:rsidRDefault="00903E67" w:rsidP="005636B6">
      <w:pPr>
        <w:spacing w:before="240" w:after="240"/>
      </w:pPr>
      <w:r>
        <w:t>repleto está de todas las simientes,</w:t>
      </w:r>
    </w:p>
    <w:p w14:paraId="1C9D3335" w14:textId="77777777" w:rsidR="00903E67" w:rsidRDefault="00903E67" w:rsidP="005636B6">
      <w:pPr>
        <w:spacing w:before="240" w:after="240"/>
      </w:pPr>
      <w:r>
        <w:t>y tiene frutos que allí no se encuentran.</w:t>
      </w:r>
    </w:p>
    <w:p w14:paraId="55C22C2E" w14:textId="77777777" w:rsidR="00903E67" w:rsidRDefault="00903E67" w:rsidP="005636B6">
      <w:pPr>
        <w:spacing w:before="240" w:after="240"/>
      </w:pPr>
      <w:r>
        <w:t>El agua que aquí ves no es de venero</w:t>
      </w:r>
    </w:p>
    <w:p w14:paraId="1525B5D5" w14:textId="77777777" w:rsidR="00903E67" w:rsidRDefault="00903E67" w:rsidP="005636B6">
      <w:pPr>
        <w:spacing w:before="240" w:after="240"/>
      </w:pPr>
      <w:r>
        <w:t>que restaure el vapor que el hielo funde,</w:t>
      </w:r>
    </w:p>
    <w:p w14:paraId="62BD6D0A" w14:textId="77777777" w:rsidR="00903E67" w:rsidRDefault="00903E67" w:rsidP="005636B6">
      <w:pPr>
        <w:spacing w:before="240" w:after="240"/>
      </w:pPr>
      <w:r>
        <w:t>como un río que adquiere o pierde cauce;</w:t>
      </w:r>
    </w:p>
    <w:p w14:paraId="180D0F79" w14:textId="77777777" w:rsidR="00903E67" w:rsidRDefault="00903E67" w:rsidP="005636B6">
      <w:pPr>
        <w:spacing w:before="240" w:after="240"/>
      </w:pPr>
      <w:r>
        <w:t>mas surge de fontana estable y cierta,</w:t>
      </w:r>
    </w:p>
    <w:p w14:paraId="48174B94" w14:textId="77777777" w:rsidR="00903E67" w:rsidRDefault="00903E67" w:rsidP="005636B6">
      <w:pPr>
        <w:spacing w:before="240" w:after="240"/>
      </w:pPr>
      <w:r>
        <w:t>que tanto del querer de Dios recibe,</w:t>
      </w:r>
    </w:p>
    <w:p w14:paraId="40BB5691" w14:textId="77777777" w:rsidR="00903E67" w:rsidRDefault="00903E67" w:rsidP="005636B6">
      <w:pPr>
        <w:spacing w:before="240" w:after="240"/>
      </w:pPr>
      <w:r>
        <w:t>cuando vierte en dos partes separada.</w:t>
      </w:r>
    </w:p>
    <w:p w14:paraId="6DF4BE6E" w14:textId="77777777" w:rsidR="00903E67" w:rsidRDefault="00903E67" w:rsidP="005636B6">
      <w:pPr>
        <w:spacing w:before="240" w:after="240"/>
      </w:pPr>
      <w:r>
        <w:t>Por este lado con el don desciende</w:t>
      </w:r>
    </w:p>
    <w:p w14:paraId="613A8648" w14:textId="77777777" w:rsidR="00903E67" w:rsidRDefault="00903E67" w:rsidP="005636B6">
      <w:pPr>
        <w:spacing w:before="240" w:after="240"/>
      </w:pPr>
      <w:r>
        <w:t>de quitar la memoria del pecado;</w:t>
      </w:r>
    </w:p>
    <w:p w14:paraId="1D3E6FF8" w14:textId="77777777" w:rsidR="00903E67" w:rsidRDefault="00903E67" w:rsidP="005636B6">
      <w:pPr>
        <w:spacing w:before="240" w:after="240"/>
      </w:pPr>
      <w:r>
        <w:t>por el otro de todo el bien la otorga;</w:t>
      </w:r>
    </w:p>
    <w:p w14:paraId="7F5A4193" w14:textId="77777777" w:rsidR="00903E67" w:rsidRDefault="00903E67" w:rsidP="005636B6">
      <w:pPr>
        <w:spacing w:before="240" w:after="240"/>
      </w:pPr>
      <w:r>
        <w:t>Aquí Leteo; igual del otro lado</w:t>
      </w:r>
    </w:p>
    <w:p w14:paraId="4492A55B" w14:textId="77777777" w:rsidR="00903E67" w:rsidRDefault="00903E67" w:rsidP="005636B6">
      <w:pPr>
        <w:spacing w:before="240" w:after="240"/>
      </w:pPr>
      <w:r>
        <w:t>Eünoé se llama, y no hace efecto</w:t>
      </w:r>
    </w:p>
    <w:p w14:paraId="48DE5EC3" w14:textId="77777777" w:rsidR="00903E67" w:rsidRDefault="00903E67" w:rsidP="005636B6">
      <w:pPr>
        <w:spacing w:before="240" w:after="240"/>
      </w:pPr>
      <w:r>
        <w:t>si en un sitio y en otro no es bebida:</w:t>
      </w:r>
    </w:p>
    <w:p w14:paraId="15E63C5A" w14:textId="77777777" w:rsidR="00903E67" w:rsidRDefault="00903E67" w:rsidP="005636B6">
      <w:pPr>
        <w:spacing w:before="240" w:after="240"/>
      </w:pPr>
      <w:r>
        <w:lastRenderedPageBreak/>
        <w:t>este supera a todos los sabores.</w:t>
      </w:r>
    </w:p>
    <w:p w14:paraId="3CA6168C" w14:textId="77777777" w:rsidR="00903E67" w:rsidRDefault="00903E67" w:rsidP="005636B6">
      <w:pPr>
        <w:spacing w:before="240" w:after="240"/>
      </w:pPr>
      <w:r>
        <w:t>Y aunque bastante pueda estar saciada</w:t>
      </w:r>
    </w:p>
    <w:p w14:paraId="4ABBC822" w14:textId="77777777" w:rsidR="00903E67" w:rsidRDefault="00903E67" w:rsidP="005636B6">
      <w:pPr>
        <w:spacing w:before="240" w:after="240"/>
      </w:pPr>
      <w:r>
        <w:t>tu sed para que más no te descubra,</w:t>
      </w:r>
    </w:p>
    <w:p w14:paraId="20F9A0F0" w14:textId="77777777" w:rsidR="00903E67" w:rsidRDefault="00903E67" w:rsidP="005636B6">
      <w:pPr>
        <w:spacing w:before="240" w:after="240"/>
      </w:pPr>
      <w:r>
        <w:t>un corolario te daré por gracia;</w:t>
      </w:r>
    </w:p>
    <w:p w14:paraId="239FCFD6" w14:textId="77777777" w:rsidR="00903E67" w:rsidRDefault="00903E67" w:rsidP="005636B6">
      <w:pPr>
        <w:spacing w:before="240" w:after="240"/>
      </w:pPr>
      <w:r>
        <w:t>no creo que te sea menos caro</w:t>
      </w:r>
    </w:p>
    <w:p w14:paraId="44F50482" w14:textId="77777777" w:rsidR="00903E67" w:rsidRDefault="00903E67" w:rsidP="005636B6">
      <w:pPr>
        <w:spacing w:before="240" w:after="240"/>
      </w:pPr>
      <w:r>
        <w:t>mi decir, si te da más que prometo.</w:t>
      </w:r>
    </w:p>
    <w:p w14:paraId="06BAB8CF" w14:textId="77777777" w:rsidR="00903E67" w:rsidRDefault="00903E67" w:rsidP="005636B6">
      <w:pPr>
        <w:spacing w:before="240" w:after="240"/>
      </w:pPr>
      <w:r>
        <w:t>Tal vez los que de antiguo poetizaron</w:t>
      </w:r>
    </w:p>
    <w:p w14:paraId="44509EE9" w14:textId="77777777" w:rsidR="00903E67" w:rsidRDefault="00903E67" w:rsidP="005636B6">
      <w:pPr>
        <w:spacing w:before="240" w:after="240"/>
      </w:pPr>
      <w:r>
        <w:t>sobre la Edad de oro y sus delicias,</w:t>
      </w:r>
    </w:p>
    <w:p w14:paraId="63ED35F2" w14:textId="77777777" w:rsidR="00903E67" w:rsidRDefault="00903E67" w:rsidP="005636B6">
      <w:pPr>
        <w:spacing w:before="240" w:after="240"/>
      </w:pPr>
      <w:r>
        <w:t>en el Parnaso este lugar soñaban.</w:t>
      </w:r>
    </w:p>
    <w:p w14:paraId="1E3B74EF" w14:textId="77777777" w:rsidR="00903E67" w:rsidRDefault="00903E67" w:rsidP="005636B6">
      <w:pPr>
        <w:spacing w:before="240" w:after="240"/>
      </w:pPr>
      <w:r>
        <w:t>Fue aquí inocente la humana raíz;</w:t>
      </w:r>
    </w:p>
    <w:p w14:paraId="6A01BD81" w14:textId="77777777" w:rsidR="00903E67" w:rsidRDefault="00903E67" w:rsidP="005636B6">
      <w:pPr>
        <w:spacing w:before="240" w:after="240"/>
      </w:pPr>
      <w:r>
        <w:t>aquí la primavera y fruto eterno;</w:t>
      </w:r>
    </w:p>
    <w:p w14:paraId="5FCFDF0B" w14:textId="77777777" w:rsidR="00903E67" w:rsidRDefault="00903E67" w:rsidP="005636B6">
      <w:pPr>
        <w:spacing w:before="240" w:after="240"/>
      </w:pPr>
      <w:r>
        <w:t>este es el néctar del que todos hablan.»</w:t>
      </w:r>
    </w:p>
    <w:p w14:paraId="44AC9963" w14:textId="77777777" w:rsidR="00903E67" w:rsidRDefault="00903E67" w:rsidP="005636B6">
      <w:pPr>
        <w:spacing w:before="240" w:after="240"/>
      </w:pPr>
      <w:r>
        <w:t>Me dirigí yo entonces hacia atrás</w:t>
      </w:r>
    </w:p>
    <w:p w14:paraId="2C85567D" w14:textId="77777777" w:rsidR="00903E67" w:rsidRDefault="00903E67" w:rsidP="005636B6">
      <w:pPr>
        <w:spacing w:before="240" w:after="240"/>
      </w:pPr>
      <w:r>
        <w:t>y a mis poetas vi que sonrientes</w:t>
      </w:r>
    </w:p>
    <w:p w14:paraId="1253C5FD" w14:textId="77777777" w:rsidR="00903E67" w:rsidRDefault="00903E67" w:rsidP="005636B6">
      <w:pPr>
        <w:spacing w:before="240" w:after="240"/>
      </w:pPr>
      <w:r>
        <w:t>escucharon las últimas razones;</w:t>
      </w:r>
    </w:p>
    <w:p w14:paraId="32DF46D0" w14:textId="77777777" w:rsidR="00903E67" w:rsidRDefault="00903E67" w:rsidP="005636B6">
      <w:pPr>
        <w:spacing w:before="240" w:after="240"/>
      </w:pPr>
      <w:r>
        <w:t>luego a la bella dama torné el rostro.</w:t>
      </w:r>
    </w:p>
    <w:p w14:paraId="04D6E7F7" w14:textId="32E2F8DB" w:rsidR="00903E67" w:rsidRDefault="00903E67" w:rsidP="005636B6">
      <w:pPr>
        <w:pStyle w:val="Ttulo2"/>
        <w:spacing w:before="240" w:after="240"/>
      </w:pPr>
      <w:r>
        <w:br w:type="page"/>
      </w:r>
      <w:bookmarkStart w:id="68" w:name="_Toc196140991"/>
      <w:r>
        <w:lastRenderedPageBreak/>
        <w:t>CANTO XXIX</w:t>
      </w:r>
      <w:bookmarkEnd w:id="68"/>
    </w:p>
    <w:p w14:paraId="438D9DA3" w14:textId="77777777" w:rsidR="00903E67" w:rsidRDefault="00903E67" w:rsidP="005636B6">
      <w:pPr>
        <w:spacing w:before="240" w:after="240"/>
      </w:pPr>
      <w:r>
        <w:t>Cantando cual mujer enamorada,</w:t>
      </w:r>
    </w:p>
    <w:p w14:paraId="2AE544D1" w14:textId="77777777" w:rsidR="00903E67" w:rsidRDefault="00903E67" w:rsidP="005636B6">
      <w:pPr>
        <w:spacing w:before="240" w:after="240"/>
      </w:pPr>
      <w:r>
        <w:t>al terminar de hablar continuó:</w:t>
      </w:r>
    </w:p>
    <w:p w14:paraId="388DCE28" w14:textId="77777777" w:rsidR="00903E67" w:rsidRPr="00BA68F4" w:rsidRDefault="00903E67" w:rsidP="005636B6">
      <w:pPr>
        <w:spacing w:before="240" w:after="240"/>
        <w:rPr>
          <w:lang w:val="en-US"/>
        </w:rPr>
      </w:pPr>
      <w:r w:rsidRPr="00BA68F4">
        <w:rPr>
          <w:lang w:val="en-US"/>
        </w:rPr>
        <w:t>'Beati quorum tacta sunt peccata.'</w:t>
      </w:r>
    </w:p>
    <w:p w14:paraId="332AB245" w14:textId="77777777" w:rsidR="00903E67" w:rsidRDefault="00903E67" w:rsidP="005636B6">
      <w:pPr>
        <w:spacing w:before="240" w:after="240"/>
      </w:pPr>
      <w:r>
        <w:t>Y cual las ninfas que marchaban solas</w:t>
      </w:r>
    </w:p>
    <w:p w14:paraId="0805BD76" w14:textId="77777777" w:rsidR="00903E67" w:rsidRDefault="00903E67" w:rsidP="005636B6">
      <w:pPr>
        <w:spacing w:before="240" w:after="240"/>
      </w:pPr>
      <w:r>
        <w:t>por las sombras selváticas, buscando</w:t>
      </w:r>
    </w:p>
    <w:p w14:paraId="5F421AC7" w14:textId="77777777" w:rsidR="00903E67" w:rsidRDefault="00903E67" w:rsidP="005636B6">
      <w:pPr>
        <w:spacing w:before="240" w:after="240"/>
      </w:pPr>
      <w:r>
        <w:t>cuál evitar el sol, cuál recibirlo,</w:t>
      </w:r>
    </w:p>
    <w:p w14:paraId="060A2601" w14:textId="77777777" w:rsidR="00903E67" w:rsidRDefault="00903E67" w:rsidP="005636B6">
      <w:pPr>
        <w:spacing w:before="240" w:after="240"/>
      </w:pPr>
      <w:r>
        <w:t>se dirigió hacia el río, caminando</w:t>
      </w:r>
    </w:p>
    <w:p w14:paraId="4E60A272" w14:textId="77777777" w:rsidR="00903E67" w:rsidRDefault="00903E67" w:rsidP="005636B6">
      <w:pPr>
        <w:spacing w:before="240" w:after="240"/>
      </w:pPr>
      <w:r>
        <w:t>por la ribera; y yo al compás de ella,</w:t>
      </w:r>
    </w:p>
    <w:p w14:paraId="6C44BE16" w14:textId="77777777" w:rsidR="00903E67" w:rsidRDefault="00903E67" w:rsidP="005636B6">
      <w:pPr>
        <w:spacing w:before="240" w:after="240"/>
      </w:pPr>
      <w:r>
        <w:t>siguiendo lentamente el lento paso.</w:t>
      </w:r>
    </w:p>
    <w:p w14:paraId="243D478F" w14:textId="77777777" w:rsidR="00903E67" w:rsidRDefault="00903E67" w:rsidP="005636B6">
      <w:pPr>
        <w:spacing w:before="240" w:after="240"/>
      </w:pPr>
      <w:r>
        <w:t>Y ciento ya no había entre nosotros,</w:t>
      </w:r>
    </w:p>
    <w:p w14:paraId="5DEEEC46" w14:textId="77777777" w:rsidR="00903E67" w:rsidRDefault="00903E67" w:rsidP="005636B6">
      <w:pPr>
        <w:spacing w:before="240" w:after="240"/>
      </w:pPr>
      <w:r>
        <w:t>cuando las dos orillas dieron vuelta,</w:t>
      </w:r>
    </w:p>
    <w:p w14:paraId="31EB2388" w14:textId="77777777" w:rsidR="00903E67" w:rsidRDefault="00903E67" w:rsidP="005636B6">
      <w:pPr>
        <w:spacing w:before="240" w:after="240"/>
      </w:pPr>
      <w:r>
        <w:t>y me quedé mirando hacia levante.</w:t>
      </w:r>
    </w:p>
    <w:p w14:paraId="24BED3AD" w14:textId="77777777" w:rsidR="00903E67" w:rsidRDefault="00903E67" w:rsidP="005636B6">
      <w:pPr>
        <w:spacing w:before="240" w:after="240"/>
      </w:pPr>
      <w:r>
        <w:t>Tampoco fue muy largo así el camino,</w:t>
      </w:r>
    </w:p>
    <w:p w14:paraId="47CB6153" w14:textId="77777777" w:rsidR="00903E67" w:rsidRDefault="00903E67" w:rsidP="005636B6">
      <w:pPr>
        <w:spacing w:before="240" w:after="240"/>
      </w:pPr>
      <w:r>
        <w:t>cuando a mí la mujer se dirigió,</w:t>
      </w:r>
    </w:p>
    <w:p w14:paraId="60617FF2" w14:textId="77777777" w:rsidR="00903E67" w:rsidRDefault="00903E67" w:rsidP="005636B6">
      <w:pPr>
        <w:spacing w:before="240" w:after="240"/>
      </w:pPr>
      <w:r>
        <w:t>diciendo: «Hermano mío, escucha y mira.»</w:t>
      </w:r>
    </w:p>
    <w:p w14:paraId="17765C1B" w14:textId="77777777" w:rsidR="00903E67" w:rsidRDefault="00903E67" w:rsidP="005636B6">
      <w:pPr>
        <w:spacing w:before="240" w:after="240"/>
      </w:pPr>
      <w:r>
        <w:t>Y se vio un resplandor súbitamente</w:t>
      </w:r>
    </w:p>
    <w:p w14:paraId="32B82E95" w14:textId="77777777" w:rsidR="00903E67" w:rsidRDefault="00903E67" w:rsidP="005636B6">
      <w:pPr>
        <w:spacing w:before="240" w:after="240"/>
      </w:pPr>
      <w:r>
        <w:t>por todas partes de la gran floresta,</w:t>
      </w:r>
    </w:p>
    <w:p w14:paraId="5EDFDB80" w14:textId="77777777" w:rsidR="00903E67" w:rsidRDefault="00903E67" w:rsidP="005636B6">
      <w:pPr>
        <w:spacing w:before="240" w:after="240"/>
      </w:pPr>
      <w:r>
        <w:t>que acaso yo pensé fuera un relámpago.</w:t>
      </w:r>
    </w:p>
    <w:p w14:paraId="4CF4A161" w14:textId="77777777" w:rsidR="00903E67" w:rsidRDefault="00903E67" w:rsidP="005636B6">
      <w:pPr>
        <w:spacing w:before="240" w:after="240"/>
      </w:pPr>
      <w:r>
        <w:lastRenderedPageBreak/>
        <w:t>Pero como éste igual que viene, pasa,</w:t>
      </w:r>
    </w:p>
    <w:p w14:paraId="5FDFE4F2" w14:textId="77777777" w:rsidR="00903E67" w:rsidRDefault="00903E67" w:rsidP="005636B6">
      <w:pPr>
        <w:spacing w:before="240" w:after="240"/>
      </w:pPr>
      <w:r>
        <w:t>y aquel, durando, más y más lucía,</w:t>
      </w:r>
    </w:p>
    <w:p w14:paraId="2B5F0888" w14:textId="77777777" w:rsidR="00903E67" w:rsidRDefault="00903E67" w:rsidP="005636B6">
      <w:pPr>
        <w:spacing w:before="240" w:after="240"/>
      </w:pPr>
      <w:r>
        <w:t>decía para mí. «¿Qué cosa es ésta;?»</w:t>
      </w:r>
    </w:p>
    <w:p w14:paraId="77D72378" w14:textId="77777777" w:rsidR="00903E67" w:rsidRDefault="00903E67" w:rsidP="005636B6">
      <w:pPr>
        <w:spacing w:before="240" w:after="240"/>
      </w:pPr>
      <w:r>
        <w:t>Resonaba una dulce melodía</w:t>
      </w:r>
    </w:p>
    <w:p w14:paraId="1378992C" w14:textId="77777777" w:rsidR="00903E67" w:rsidRDefault="00903E67" w:rsidP="005636B6">
      <w:pPr>
        <w:spacing w:before="240" w:after="240"/>
      </w:pPr>
      <w:r>
        <w:t>por el aire esplendente; y con gran celo</w:t>
      </w:r>
    </w:p>
    <w:p w14:paraId="1498FA17" w14:textId="77777777" w:rsidR="00903E67" w:rsidRDefault="00903E67" w:rsidP="005636B6">
      <w:pPr>
        <w:spacing w:before="240" w:after="240"/>
      </w:pPr>
      <w:r>
        <w:t>yo a Eva reprochaba de su audacia,</w:t>
      </w:r>
    </w:p>
    <w:p w14:paraId="4BBEF44F" w14:textId="77777777" w:rsidR="00903E67" w:rsidRDefault="00903E67" w:rsidP="005636B6">
      <w:pPr>
        <w:spacing w:before="240" w:after="240"/>
      </w:pPr>
      <w:r>
        <w:t>pues donde obedecían cielo y tierra,</w:t>
      </w:r>
    </w:p>
    <w:p w14:paraId="77AF5E20" w14:textId="77777777" w:rsidR="00903E67" w:rsidRDefault="00903E67" w:rsidP="005636B6">
      <w:pPr>
        <w:spacing w:before="240" w:after="240"/>
      </w:pPr>
      <w:r>
        <w:t>tan sólo una mujer, recién creada,</w:t>
      </w:r>
    </w:p>
    <w:p w14:paraId="1DBAF341" w14:textId="77777777" w:rsidR="00903E67" w:rsidRDefault="00903E67" w:rsidP="005636B6">
      <w:pPr>
        <w:spacing w:before="240" w:after="240"/>
      </w:pPr>
      <w:r>
        <w:t>no consintió vivir con velo alguno;</w:t>
      </w:r>
    </w:p>
    <w:p w14:paraId="2812C162" w14:textId="77777777" w:rsidR="00903E67" w:rsidRDefault="00903E67" w:rsidP="005636B6">
      <w:pPr>
        <w:spacing w:before="240" w:after="240"/>
      </w:pPr>
      <w:r>
        <w:t>bajo el cual si sumisa hubiera estado,</w:t>
      </w:r>
    </w:p>
    <w:p w14:paraId="72918BFD" w14:textId="77777777" w:rsidR="00903E67" w:rsidRDefault="00903E67" w:rsidP="005636B6">
      <w:pPr>
        <w:spacing w:before="240" w:after="240"/>
      </w:pPr>
      <w:r>
        <w:t>habría yo gozado esas delicias</w:t>
      </w:r>
    </w:p>
    <w:p w14:paraId="54B45C60" w14:textId="77777777" w:rsidR="00903E67" w:rsidRDefault="00903E67" w:rsidP="005636B6">
      <w:pPr>
        <w:spacing w:before="240" w:after="240"/>
      </w:pPr>
      <w:r>
        <w:t>inefables, aún antes y más tiempo.</w:t>
      </w:r>
    </w:p>
    <w:p w14:paraId="2648A545" w14:textId="77777777" w:rsidR="00903E67" w:rsidRDefault="00903E67" w:rsidP="005636B6">
      <w:pPr>
        <w:spacing w:before="240" w:after="240"/>
      </w:pPr>
      <w:r>
        <w:t>Mientras yo caminaba tan absorto</w:t>
      </w:r>
    </w:p>
    <w:p w14:paraId="4BF90C1A" w14:textId="77777777" w:rsidR="00903E67" w:rsidRDefault="00903E67" w:rsidP="005636B6">
      <w:pPr>
        <w:spacing w:before="240" w:after="240"/>
      </w:pPr>
      <w:r>
        <w:t>entre tantas primicias del eterno</w:t>
      </w:r>
    </w:p>
    <w:p w14:paraId="2C521897" w14:textId="77777777" w:rsidR="00903E67" w:rsidRDefault="00903E67" w:rsidP="005636B6">
      <w:pPr>
        <w:spacing w:before="240" w:after="240"/>
      </w:pPr>
      <w:r>
        <w:t>placer, y deseando aún más deleite,</w:t>
      </w:r>
    </w:p>
    <w:p w14:paraId="648615D8" w14:textId="77777777" w:rsidR="00903E67" w:rsidRDefault="00903E67" w:rsidP="005636B6">
      <w:pPr>
        <w:spacing w:before="240" w:after="240"/>
      </w:pPr>
      <w:r>
        <w:t>cual un fuego encendido, ante nosotros</w:t>
      </w:r>
    </w:p>
    <w:p w14:paraId="0700FA21" w14:textId="77777777" w:rsidR="00903E67" w:rsidRDefault="00903E67" w:rsidP="005636B6">
      <w:pPr>
        <w:spacing w:before="240" w:after="240"/>
      </w:pPr>
      <w:r>
        <w:t>el aire se volvió bajo el ramaje;</w:t>
      </w:r>
    </w:p>
    <w:p w14:paraId="4B8884BA" w14:textId="77777777" w:rsidR="00903E67" w:rsidRDefault="00903E67" w:rsidP="005636B6">
      <w:pPr>
        <w:spacing w:before="240" w:after="240"/>
      </w:pPr>
      <w:r>
        <w:t>y el dulce son cual canto se entendía.</w:t>
      </w:r>
    </w:p>
    <w:p w14:paraId="4F58AB03" w14:textId="77777777" w:rsidR="00903E67" w:rsidRDefault="00903E67" w:rsidP="005636B6">
      <w:pPr>
        <w:spacing w:before="240" w:after="240"/>
      </w:pPr>
      <w:r>
        <w:t>Oh sacrosantas vírgenes, si fríos</w:t>
      </w:r>
    </w:p>
    <w:p w14:paraId="17A56AF5" w14:textId="77777777" w:rsidR="00903E67" w:rsidRDefault="00903E67" w:rsidP="005636B6">
      <w:pPr>
        <w:spacing w:before="240" w:after="240"/>
      </w:pPr>
      <w:r>
        <w:lastRenderedPageBreak/>
        <w:t>por vosotras sufrí, vigilias y hambres,</w:t>
      </w:r>
    </w:p>
    <w:p w14:paraId="4004FCD0" w14:textId="77777777" w:rsidR="00903E67" w:rsidRDefault="00903E67" w:rsidP="005636B6">
      <w:pPr>
        <w:spacing w:before="240" w:after="240"/>
      </w:pPr>
      <w:r>
        <w:t>razón me urge que a favor os mueva.</w:t>
      </w:r>
    </w:p>
    <w:p w14:paraId="1A63A02A" w14:textId="77777777" w:rsidR="00903E67" w:rsidRDefault="00903E67" w:rsidP="005636B6">
      <w:pPr>
        <w:spacing w:before="240" w:after="240"/>
      </w:pPr>
      <w:r>
        <w:t>El manar de Helicona necesito,</w:t>
      </w:r>
    </w:p>
    <w:p w14:paraId="7B04349C" w14:textId="77777777" w:rsidR="00903E67" w:rsidRDefault="00903E67" w:rsidP="005636B6">
      <w:pPr>
        <w:spacing w:before="240" w:after="240"/>
      </w:pPr>
      <w:r>
        <w:t>y que Urania me inspire con su coro</w:t>
      </w:r>
    </w:p>
    <w:p w14:paraId="6B633E34" w14:textId="77777777" w:rsidR="00903E67" w:rsidRDefault="00903E67" w:rsidP="005636B6">
      <w:pPr>
        <w:spacing w:before="240" w:after="240"/>
      </w:pPr>
      <w:r>
        <w:t>poner en verso cosas tan abstrusas.</w:t>
      </w:r>
    </w:p>
    <w:p w14:paraId="595642B5" w14:textId="77777777" w:rsidR="00903E67" w:rsidRDefault="00903E67" w:rsidP="005636B6">
      <w:pPr>
        <w:spacing w:before="240" w:after="240"/>
      </w:pPr>
      <w:r>
        <w:t>Más adelante, siete árboles áureos</w:t>
      </w:r>
    </w:p>
    <w:p w14:paraId="5D49F04B" w14:textId="77777777" w:rsidR="00903E67" w:rsidRDefault="00903E67" w:rsidP="005636B6">
      <w:pPr>
        <w:spacing w:before="240" w:after="240"/>
      </w:pPr>
      <w:r>
        <w:t>falseaba en la mente el largo trecho</w:t>
      </w:r>
    </w:p>
    <w:p w14:paraId="78946594" w14:textId="77777777" w:rsidR="00903E67" w:rsidRDefault="00903E67" w:rsidP="005636B6">
      <w:pPr>
        <w:spacing w:before="240" w:after="240"/>
      </w:pPr>
      <w:r>
        <w:t>del espacio que había entre nosotros;</w:t>
      </w:r>
    </w:p>
    <w:p w14:paraId="7009D407" w14:textId="77777777" w:rsidR="00903E67" w:rsidRDefault="00903E67" w:rsidP="005636B6">
      <w:pPr>
        <w:spacing w:before="240" w:after="240"/>
      </w:pPr>
      <w:r>
        <w:t>pero cuando ya estaba tan cercano</w:t>
      </w:r>
    </w:p>
    <w:p w14:paraId="4417F4B9" w14:textId="77777777" w:rsidR="00903E67" w:rsidRDefault="00903E67" w:rsidP="005636B6">
      <w:pPr>
        <w:spacing w:before="240" w:after="240"/>
      </w:pPr>
      <w:r>
        <w:t>que el objeto que engaña los sentidos</w:t>
      </w:r>
    </w:p>
    <w:p w14:paraId="66143180" w14:textId="77777777" w:rsidR="00903E67" w:rsidRDefault="00903E67" w:rsidP="005636B6">
      <w:pPr>
        <w:spacing w:before="240" w:after="240"/>
      </w:pPr>
      <w:r>
        <w:t>ya no perdía forma en la distancia,</w:t>
      </w:r>
    </w:p>
    <w:p w14:paraId="2FBBE29A" w14:textId="77777777" w:rsidR="00903E67" w:rsidRDefault="00903E67" w:rsidP="005636B6">
      <w:pPr>
        <w:spacing w:before="240" w:after="240"/>
      </w:pPr>
      <w:r>
        <w:t>la virtud que prepara el intelecto,</w:t>
      </w:r>
    </w:p>
    <w:p w14:paraId="55F10563" w14:textId="77777777" w:rsidR="00903E67" w:rsidRDefault="00903E67" w:rsidP="005636B6">
      <w:pPr>
        <w:spacing w:before="240" w:after="240"/>
      </w:pPr>
      <w:r>
        <w:t>me hizo ver que eran siete candelabros,</w:t>
      </w:r>
    </w:p>
    <w:p w14:paraId="1A687FD5" w14:textId="77777777" w:rsidR="00903E67" w:rsidRDefault="00903E67" w:rsidP="005636B6">
      <w:pPr>
        <w:spacing w:before="240" w:after="240"/>
      </w:pPr>
      <w:r>
        <w:t>y Hosanna era el cantar de aquellas voces.</w:t>
      </w:r>
    </w:p>
    <w:p w14:paraId="35FCD231" w14:textId="77777777" w:rsidR="00903E67" w:rsidRDefault="00903E67" w:rsidP="005636B6">
      <w:pPr>
        <w:spacing w:before="240" w:after="240"/>
      </w:pPr>
      <w:r>
        <w:t>Por encima el conjunto flameaba</w:t>
      </w:r>
    </w:p>
    <w:p w14:paraId="3F18640A" w14:textId="77777777" w:rsidR="00903E67" w:rsidRDefault="00903E67" w:rsidP="005636B6">
      <w:pPr>
        <w:spacing w:before="240" w:after="240"/>
      </w:pPr>
      <w:r>
        <w:t>más claro que la luna en la serena</w:t>
      </w:r>
    </w:p>
    <w:p w14:paraId="25C29CFD" w14:textId="77777777" w:rsidR="00903E67" w:rsidRDefault="00903E67" w:rsidP="005636B6">
      <w:pPr>
        <w:spacing w:before="240" w:after="240"/>
      </w:pPr>
      <w:r>
        <w:t>medianoche en el medio de su mes.</w:t>
      </w:r>
    </w:p>
    <w:p w14:paraId="360D6915" w14:textId="77777777" w:rsidR="00903E67" w:rsidRDefault="00903E67" w:rsidP="005636B6">
      <w:pPr>
        <w:spacing w:before="240" w:after="240"/>
      </w:pPr>
      <w:r>
        <w:t>Yo me volví de admiración colmado</w:t>
      </w:r>
    </w:p>
    <w:p w14:paraId="3B8515EF" w14:textId="77777777" w:rsidR="00903E67" w:rsidRDefault="00903E67" w:rsidP="005636B6">
      <w:pPr>
        <w:spacing w:before="240" w:after="240"/>
      </w:pPr>
      <w:r>
        <w:t>al bueno de Virgilio, que repuso</w:t>
      </w:r>
    </w:p>
    <w:p w14:paraId="7BA73A5A" w14:textId="77777777" w:rsidR="00903E67" w:rsidRDefault="00903E67" w:rsidP="005636B6">
      <w:pPr>
        <w:spacing w:before="240" w:after="240"/>
      </w:pPr>
      <w:r>
        <w:lastRenderedPageBreak/>
        <w:t>con ojos llenos de estupor no menos.</w:t>
      </w:r>
    </w:p>
    <w:p w14:paraId="5976884D" w14:textId="77777777" w:rsidR="00903E67" w:rsidRDefault="00903E67" w:rsidP="005636B6">
      <w:pPr>
        <w:spacing w:before="240" w:after="240"/>
      </w:pPr>
      <w:r>
        <w:t>Volví la vista a aquellas maravillas</w:t>
      </w:r>
    </w:p>
    <w:p w14:paraId="3357EAAF" w14:textId="77777777" w:rsidR="00903E67" w:rsidRDefault="00903E67" w:rsidP="005636B6">
      <w:pPr>
        <w:spacing w:before="240" w:after="240"/>
      </w:pPr>
      <w:r>
        <w:t>que tan lentas venían a nosotros,</w:t>
      </w:r>
    </w:p>
    <w:p w14:paraId="4ED306F4" w14:textId="77777777" w:rsidR="00903E67" w:rsidRDefault="00903E67" w:rsidP="005636B6">
      <w:pPr>
        <w:spacing w:before="240" w:after="240"/>
      </w:pPr>
      <w:r>
        <w:t>que una recién casada las venciera.</w:t>
      </w:r>
    </w:p>
    <w:p w14:paraId="10BE8E25" w14:textId="77777777" w:rsidR="00903E67" w:rsidRDefault="00903E67" w:rsidP="005636B6">
      <w:pPr>
        <w:spacing w:before="240" w:after="240"/>
      </w:pPr>
      <w:r>
        <w:t>La mujer me gritó: «¿Por qué contemplas</w:t>
      </w:r>
    </w:p>
    <w:p w14:paraId="795FCA33" w14:textId="77777777" w:rsidR="00903E67" w:rsidRDefault="00903E67" w:rsidP="005636B6">
      <w:pPr>
        <w:spacing w:before="240" w:after="240"/>
      </w:pPr>
      <w:r>
        <w:t>con tanto ardor las vivas luminarias,</w:t>
      </w:r>
    </w:p>
    <w:p w14:paraId="6ADCFF89" w14:textId="77777777" w:rsidR="00903E67" w:rsidRDefault="00903E67" w:rsidP="005636B6">
      <w:pPr>
        <w:spacing w:before="240" w:after="240"/>
      </w:pPr>
      <w:r>
        <w:t>y lo que viene por detrás no miras?»</w:t>
      </w:r>
    </w:p>
    <w:p w14:paraId="3B441219" w14:textId="77777777" w:rsidR="00903E67" w:rsidRDefault="00903E67" w:rsidP="005636B6">
      <w:pPr>
        <w:spacing w:before="240" w:after="240"/>
      </w:pPr>
      <w:r>
        <w:t>Y tras los candelabros vi unas gentes</w:t>
      </w:r>
    </w:p>
    <w:p w14:paraId="3D770F24" w14:textId="77777777" w:rsidR="00903E67" w:rsidRDefault="00903E67" w:rsidP="005636B6">
      <w:pPr>
        <w:spacing w:before="240" w:after="240"/>
      </w:pPr>
      <w:r>
        <w:t>venir despacio, de blanco vestidas;</w:t>
      </w:r>
    </w:p>
    <w:p w14:paraId="1B8CAB8D" w14:textId="77777777" w:rsidR="00903E67" w:rsidRDefault="00903E67" w:rsidP="005636B6">
      <w:pPr>
        <w:spacing w:before="240" w:after="240"/>
      </w:pPr>
      <w:r>
        <w:t>y tanta albura aquí nunca la vimos.</w:t>
      </w:r>
    </w:p>
    <w:p w14:paraId="7E9E0108" w14:textId="77777777" w:rsidR="00903E67" w:rsidRDefault="00903E67" w:rsidP="005636B6">
      <w:pPr>
        <w:spacing w:before="240" w:after="240"/>
      </w:pPr>
      <w:r>
        <w:t>Brillaba el agua a nuestro lado izquierdo,</w:t>
      </w:r>
    </w:p>
    <w:p w14:paraId="0E9A94AF" w14:textId="77777777" w:rsidR="00903E67" w:rsidRDefault="00903E67" w:rsidP="005636B6">
      <w:pPr>
        <w:spacing w:before="240" w:after="240"/>
      </w:pPr>
      <w:r>
        <w:t>el izquierdo costado devolviéndome,</w:t>
      </w:r>
    </w:p>
    <w:p w14:paraId="5B46ABF4" w14:textId="77777777" w:rsidR="00903E67" w:rsidRDefault="00903E67" w:rsidP="005636B6">
      <w:pPr>
        <w:spacing w:before="240" w:after="240"/>
      </w:pPr>
      <w:r>
        <w:t>si se miraba en ella cual espejo.</w:t>
      </w:r>
    </w:p>
    <w:p w14:paraId="413F9A30" w14:textId="77777777" w:rsidR="00903E67" w:rsidRDefault="00903E67" w:rsidP="005636B6">
      <w:pPr>
        <w:spacing w:before="240" w:after="240"/>
      </w:pPr>
      <w:r>
        <w:t>Cuando estuve en un sitio de mi orilla,</w:t>
      </w:r>
    </w:p>
    <w:p w14:paraId="400B0884" w14:textId="77777777" w:rsidR="00903E67" w:rsidRDefault="00903E67" w:rsidP="005636B6">
      <w:pPr>
        <w:spacing w:before="240" w:after="240"/>
      </w:pPr>
      <w:r>
        <w:t>que sólo el río de ellos me apartaba,</w:t>
      </w:r>
    </w:p>
    <w:p w14:paraId="02528B12" w14:textId="77777777" w:rsidR="00903E67" w:rsidRDefault="00903E67" w:rsidP="005636B6">
      <w:pPr>
        <w:spacing w:before="240" w:after="240"/>
      </w:pPr>
      <w:r>
        <w:t>para verles mejor detuve el paso,</w:t>
      </w:r>
    </w:p>
    <w:p w14:paraId="33ADE038" w14:textId="77777777" w:rsidR="00903E67" w:rsidRDefault="00903E67" w:rsidP="005636B6">
      <w:pPr>
        <w:spacing w:before="240" w:after="240"/>
      </w:pPr>
      <w:r>
        <w:t>y vi las llamas que iban por delante</w:t>
      </w:r>
    </w:p>
    <w:p w14:paraId="307FA468" w14:textId="77777777" w:rsidR="00903E67" w:rsidRDefault="00903E67" w:rsidP="005636B6">
      <w:pPr>
        <w:spacing w:before="240" w:after="240"/>
      </w:pPr>
      <w:r>
        <w:t>dejando tras de sí el aire pintado,</w:t>
      </w:r>
    </w:p>
    <w:p w14:paraId="2BD2EF04" w14:textId="77777777" w:rsidR="00903E67" w:rsidRDefault="00903E67" w:rsidP="005636B6">
      <w:pPr>
        <w:spacing w:before="240" w:after="240"/>
      </w:pPr>
      <w:r>
        <w:t>como si fueran trazos de pinceles;</w:t>
      </w:r>
    </w:p>
    <w:p w14:paraId="56283FFF" w14:textId="77777777" w:rsidR="00903E67" w:rsidRDefault="00903E67" w:rsidP="005636B6">
      <w:pPr>
        <w:spacing w:before="240" w:after="240"/>
      </w:pPr>
      <w:r>
        <w:lastRenderedPageBreak/>
        <w:t>de modo que en lo alto se veían</w:t>
      </w:r>
    </w:p>
    <w:p w14:paraId="612C07C8" w14:textId="77777777" w:rsidR="00903E67" w:rsidRDefault="00903E67" w:rsidP="005636B6">
      <w:pPr>
        <w:spacing w:before="240" w:after="240"/>
      </w:pPr>
      <w:r>
        <w:t>siete franjas, de todos los colores</w:t>
      </w:r>
    </w:p>
    <w:p w14:paraId="71335DF1" w14:textId="77777777" w:rsidR="00903E67" w:rsidRDefault="00903E67" w:rsidP="005636B6">
      <w:pPr>
        <w:spacing w:before="240" w:after="240"/>
      </w:pPr>
      <w:r>
        <w:t>con que hace el arco el Sol y Delia el cinto.</w:t>
      </w:r>
    </w:p>
    <w:p w14:paraId="5AA7E208" w14:textId="77777777" w:rsidR="00903E67" w:rsidRDefault="00903E67" w:rsidP="005636B6">
      <w:pPr>
        <w:spacing w:before="240" w:after="240"/>
      </w:pPr>
      <w:r>
        <w:t>Los pendones de atrás eran más grandes</w:t>
      </w:r>
    </w:p>
    <w:p w14:paraId="759733EE" w14:textId="77777777" w:rsidR="00903E67" w:rsidRDefault="00903E67" w:rsidP="005636B6">
      <w:pPr>
        <w:spacing w:before="240" w:after="240"/>
      </w:pPr>
      <w:r>
        <w:t>que mi vista; y diez pasos separaban,</w:t>
      </w:r>
    </w:p>
    <w:p w14:paraId="44B0284C" w14:textId="77777777" w:rsidR="00903E67" w:rsidRDefault="00903E67" w:rsidP="005636B6">
      <w:pPr>
        <w:spacing w:before="240" w:after="240"/>
      </w:pPr>
      <w:r>
        <w:t>en mi opinión, a los de los extremos</w:t>
      </w:r>
    </w:p>
    <w:p w14:paraId="3506C8BF" w14:textId="77777777" w:rsidR="00903E67" w:rsidRDefault="00903E67" w:rsidP="005636B6">
      <w:pPr>
        <w:spacing w:before="240" w:after="240"/>
      </w:pPr>
      <w:r>
        <w:t>Bajo tan bello cielo como cuento,</w:t>
      </w:r>
    </w:p>
    <w:p w14:paraId="605018C2" w14:textId="77777777" w:rsidR="00903E67" w:rsidRDefault="00903E67" w:rsidP="005636B6">
      <w:pPr>
        <w:spacing w:before="240" w:after="240"/>
      </w:pPr>
      <w:r>
        <w:t>coronados de lirios, veinticuatro</w:t>
      </w:r>
    </w:p>
    <w:p w14:paraId="7BD2AE5A" w14:textId="77777777" w:rsidR="00903E67" w:rsidRDefault="00903E67" w:rsidP="005636B6">
      <w:pPr>
        <w:spacing w:before="240" w:after="240"/>
      </w:pPr>
      <w:r>
        <w:t>ancianos avanzaban por parejas.</w:t>
      </w:r>
    </w:p>
    <w:p w14:paraId="5C77B7C4" w14:textId="77777777" w:rsidR="00903E67" w:rsidRDefault="00903E67" w:rsidP="005636B6">
      <w:pPr>
        <w:spacing w:before="240" w:after="240"/>
      </w:pPr>
      <w:r>
        <w:t>Cantaban: «Entre todas Benedicta</w:t>
      </w:r>
    </w:p>
    <w:p w14:paraId="77D1CAD1" w14:textId="77777777" w:rsidR="00903E67" w:rsidRDefault="00903E67" w:rsidP="005636B6">
      <w:pPr>
        <w:spacing w:before="240" w:after="240"/>
      </w:pPr>
      <w:r>
        <w:t>las nacidas de Adán, y eternamente</w:t>
      </w:r>
    </w:p>
    <w:p w14:paraId="465EB45A" w14:textId="77777777" w:rsidR="00903E67" w:rsidRDefault="00903E67" w:rsidP="005636B6">
      <w:pPr>
        <w:spacing w:before="240" w:after="240"/>
      </w:pPr>
      <w:r>
        <w:t>benditas sean las bellezas tuyas.»</w:t>
      </w:r>
    </w:p>
    <w:p w14:paraId="3A39C76C" w14:textId="77777777" w:rsidR="00903E67" w:rsidRDefault="00903E67" w:rsidP="005636B6">
      <w:pPr>
        <w:spacing w:before="240" w:after="240"/>
      </w:pPr>
      <w:r>
        <w:t>Después de que las flores y la hierba,</w:t>
      </w:r>
    </w:p>
    <w:p w14:paraId="55A45532" w14:textId="77777777" w:rsidR="00903E67" w:rsidRDefault="00903E67" w:rsidP="005636B6">
      <w:pPr>
        <w:spacing w:before="240" w:after="240"/>
      </w:pPr>
      <w:r>
        <w:t>que desde el otro lado contemplaba,</w:t>
      </w:r>
    </w:p>
    <w:p w14:paraId="1C654CA3" w14:textId="77777777" w:rsidR="00903E67" w:rsidRDefault="00903E67" w:rsidP="005636B6">
      <w:pPr>
        <w:spacing w:before="240" w:after="240"/>
      </w:pPr>
      <w:r>
        <w:t>se vieron libres de esos elegidos,</w:t>
      </w:r>
    </w:p>
    <w:p w14:paraId="7539CB26" w14:textId="77777777" w:rsidR="00903E67" w:rsidRDefault="00903E67" w:rsidP="005636B6">
      <w:pPr>
        <w:spacing w:before="240" w:after="240"/>
      </w:pPr>
      <w:r>
        <w:t>como luz a otra luz sigue en el cielo,</w:t>
      </w:r>
    </w:p>
    <w:p w14:paraId="45336B03" w14:textId="77777777" w:rsidR="00903E67" w:rsidRDefault="00903E67" w:rsidP="005636B6">
      <w:pPr>
        <w:spacing w:before="240" w:after="240"/>
      </w:pPr>
      <w:r>
        <w:t>cuatro animales por detrás venían,</w:t>
      </w:r>
    </w:p>
    <w:p w14:paraId="609D35D1" w14:textId="77777777" w:rsidR="00903E67" w:rsidRDefault="00903E67" w:rsidP="005636B6">
      <w:pPr>
        <w:spacing w:before="240" w:after="240"/>
      </w:pPr>
      <w:r>
        <w:t>de verde fronda todos coronados.</w:t>
      </w:r>
    </w:p>
    <w:p w14:paraId="0A268A11" w14:textId="77777777" w:rsidR="00903E67" w:rsidRDefault="00903E67" w:rsidP="005636B6">
      <w:pPr>
        <w:spacing w:before="240" w:after="240"/>
      </w:pPr>
      <w:r>
        <w:t>Seis alas cada uno poseía;</w:t>
      </w:r>
    </w:p>
    <w:p w14:paraId="038B5A50" w14:textId="77777777" w:rsidR="00903E67" w:rsidRDefault="00903E67" w:rsidP="005636B6">
      <w:pPr>
        <w:spacing w:before="240" w:after="240"/>
      </w:pPr>
      <w:r>
        <w:lastRenderedPageBreak/>
        <w:t>con ojos en las plumas; los de Argos</w:t>
      </w:r>
    </w:p>
    <w:p w14:paraId="14146204" w14:textId="77777777" w:rsidR="00903E67" w:rsidRDefault="00903E67" w:rsidP="005636B6">
      <w:pPr>
        <w:spacing w:before="240" w:after="240"/>
      </w:pPr>
      <w:r>
        <w:t>tales serían, si vivo estuviese.</w:t>
      </w:r>
    </w:p>
    <w:p w14:paraId="6D00FAB5" w14:textId="77777777" w:rsidR="00903E67" w:rsidRDefault="00903E67" w:rsidP="005636B6">
      <w:pPr>
        <w:spacing w:before="240" w:after="240"/>
      </w:pPr>
      <w:r>
        <w:t>A describir su forma no dedico</w:t>
      </w:r>
    </w:p>
    <w:p w14:paraId="599EE7FD" w14:textId="77777777" w:rsidR="00903E67" w:rsidRDefault="00903E67" w:rsidP="005636B6">
      <w:pPr>
        <w:spacing w:before="240" w:after="240"/>
      </w:pPr>
      <w:r>
        <w:t>lector, más rimas, pues que me urge otra</w:t>
      </w:r>
    </w:p>
    <w:p w14:paraId="4036C707" w14:textId="77777777" w:rsidR="00903E67" w:rsidRDefault="00903E67" w:rsidP="005636B6">
      <w:pPr>
        <w:spacing w:before="240" w:after="240"/>
      </w:pPr>
      <w:r>
        <w:t>tarea, y no podría aquí alargarme;</w:t>
      </w:r>
    </w:p>
    <w:p w14:paraId="107E2386" w14:textId="77777777" w:rsidR="00903E67" w:rsidRDefault="00903E67" w:rsidP="005636B6">
      <w:pPr>
        <w:spacing w:before="240" w:after="240"/>
      </w:pPr>
      <w:r>
        <w:t>pero léete a Ezequiel, que te lo pinta</w:t>
      </w:r>
    </w:p>
    <w:p w14:paraId="52258633" w14:textId="77777777" w:rsidR="00903E67" w:rsidRDefault="00903E67" w:rsidP="005636B6">
      <w:pPr>
        <w:spacing w:before="240" w:after="240"/>
      </w:pPr>
      <w:r>
        <w:t>como él los vio venir desde la fría</w:t>
      </w:r>
    </w:p>
    <w:p w14:paraId="049A270D" w14:textId="77777777" w:rsidR="00903E67" w:rsidRDefault="00903E67" w:rsidP="005636B6">
      <w:pPr>
        <w:spacing w:before="240" w:after="240"/>
      </w:pPr>
      <w:r>
        <w:t>zona, con viento, con nubes, con fuego;</w:t>
      </w:r>
    </w:p>
    <w:p w14:paraId="28D8CD01" w14:textId="77777777" w:rsidR="00903E67" w:rsidRDefault="00903E67" w:rsidP="005636B6">
      <w:pPr>
        <w:spacing w:before="240" w:after="240"/>
      </w:pPr>
      <w:r>
        <w:t>y como lo verás en sus escritos,</w:t>
      </w:r>
    </w:p>
    <w:p w14:paraId="203D6A72" w14:textId="77777777" w:rsidR="00903E67" w:rsidRDefault="00903E67" w:rsidP="005636B6">
      <w:pPr>
        <w:spacing w:before="240" w:after="240"/>
      </w:pPr>
      <w:r>
        <w:t>tales eran aquí, salvo en las plumas;</w:t>
      </w:r>
    </w:p>
    <w:p w14:paraId="6F294B09" w14:textId="77777777" w:rsidR="00903E67" w:rsidRDefault="00903E67" w:rsidP="005636B6">
      <w:pPr>
        <w:spacing w:before="240" w:after="240"/>
      </w:pPr>
      <w:r>
        <w:t>Juan se aparta de aquel y está conmigo.</w:t>
      </w:r>
    </w:p>
    <w:p w14:paraId="1E309E3E" w14:textId="77777777" w:rsidR="00903E67" w:rsidRDefault="00903E67" w:rsidP="005636B6">
      <w:pPr>
        <w:spacing w:before="240" w:after="240"/>
      </w:pPr>
      <w:r>
        <w:t>En el espacio entre los cuatro había,</w:t>
      </w:r>
    </w:p>
    <w:p w14:paraId="4A3381AC" w14:textId="77777777" w:rsidR="00903E67" w:rsidRDefault="00903E67" w:rsidP="005636B6">
      <w:pPr>
        <w:spacing w:before="240" w:after="240"/>
      </w:pPr>
      <w:r>
        <w:t>sobre dos ruedas, un carro triunfal,</w:t>
      </w:r>
    </w:p>
    <w:p w14:paraId="35027276" w14:textId="77777777" w:rsidR="00903E67" w:rsidRDefault="00903E67" w:rsidP="005636B6">
      <w:pPr>
        <w:spacing w:before="240" w:after="240"/>
      </w:pPr>
      <w:r>
        <w:t>que de un grifo venía conducido.</w:t>
      </w:r>
    </w:p>
    <w:p w14:paraId="39EDDD94" w14:textId="77777777" w:rsidR="00903E67" w:rsidRDefault="00903E67" w:rsidP="005636B6">
      <w:pPr>
        <w:spacing w:before="240" w:after="240"/>
      </w:pPr>
      <w:r>
        <w:t>Hacia arriba tendía las dos alas</w:t>
      </w:r>
    </w:p>
    <w:p w14:paraId="755A3FE5" w14:textId="77777777" w:rsidR="00903E67" w:rsidRDefault="00903E67" w:rsidP="005636B6">
      <w:pPr>
        <w:spacing w:before="240" w:after="240"/>
      </w:pPr>
      <w:r>
        <w:t>entre la franja que había en el centro</w:t>
      </w:r>
    </w:p>
    <w:p w14:paraId="225218D2" w14:textId="77777777" w:rsidR="00903E67" w:rsidRDefault="00903E67" w:rsidP="005636B6">
      <w:pPr>
        <w:spacing w:before="240" w:after="240"/>
      </w:pPr>
      <w:r>
        <w:t>y las tres y otras tres, mas sin tocarlas.</w:t>
      </w:r>
    </w:p>
    <w:p w14:paraId="428F0808" w14:textId="77777777" w:rsidR="00903E67" w:rsidRDefault="00903E67" w:rsidP="005636B6">
      <w:pPr>
        <w:spacing w:before="240" w:after="240"/>
      </w:pPr>
      <w:r>
        <w:t>Subían tanto que no se veían;</w:t>
      </w:r>
    </w:p>
    <w:p w14:paraId="0433E949" w14:textId="77777777" w:rsidR="00903E67" w:rsidRDefault="00903E67" w:rsidP="005636B6">
      <w:pPr>
        <w:spacing w:before="240" w:after="240"/>
      </w:pPr>
      <w:r>
        <w:t>de oro tenía todo lo de pájaro,</w:t>
      </w:r>
    </w:p>
    <w:p w14:paraId="568948D8" w14:textId="77777777" w:rsidR="00903E67" w:rsidRDefault="00903E67" w:rsidP="005636B6">
      <w:pPr>
        <w:spacing w:before="240" w:after="240"/>
      </w:pPr>
      <w:r>
        <w:lastRenderedPageBreak/>
        <w:t>y blanco lo demás con manchas rojas.</w:t>
      </w:r>
    </w:p>
    <w:p w14:paraId="6BBC7091" w14:textId="77777777" w:rsidR="00903E67" w:rsidRDefault="00903E67" w:rsidP="005636B6">
      <w:pPr>
        <w:spacing w:before="240" w:after="240"/>
      </w:pPr>
      <w:r>
        <w:t>No sólo Roma en carro tan hermoso</w:t>
      </w:r>
    </w:p>
    <w:p w14:paraId="37374C4F" w14:textId="77777777" w:rsidR="00903E67" w:rsidRDefault="00903E67" w:rsidP="005636B6">
      <w:pPr>
        <w:spacing w:before="240" w:after="240"/>
      </w:pPr>
      <w:r>
        <w:t>no honrase al Africano, ni aun a Augusto,</w:t>
      </w:r>
    </w:p>
    <w:p w14:paraId="5F774040" w14:textId="77777777" w:rsidR="00903E67" w:rsidRDefault="00903E67" w:rsidP="005636B6">
      <w:pPr>
        <w:spacing w:before="240" w:after="240"/>
      </w:pPr>
      <w:r>
        <w:t>mas el del sol mezquino le sería;</w:t>
      </w:r>
    </w:p>
    <w:p w14:paraId="7CE8B103" w14:textId="77777777" w:rsidR="00903E67" w:rsidRDefault="00903E67" w:rsidP="005636B6">
      <w:pPr>
        <w:spacing w:before="240" w:after="240"/>
      </w:pPr>
      <w:r>
        <w:t>aquel del sol que ardiera, extraviado,</w:t>
      </w:r>
    </w:p>
    <w:p w14:paraId="05DBB129" w14:textId="77777777" w:rsidR="00903E67" w:rsidRDefault="00903E67" w:rsidP="005636B6">
      <w:pPr>
        <w:spacing w:before="240" w:after="240"/>
      </w:pPr>
      <w:r>
        <w:t>por petición de la tierra devota,</w:t>
      </w:r>
    </w:p>
    <w:p w14:paraId="5828291E" w14:textId="77777777" w:rsidR="00903E67" w:rsidRDefault="00903E67" w:rsidP="005636B6">
      <w:pPr>
        <w:spacing w:before="240" w:after="240"/>
      </w:pPr>
      <w:r>
        <w:t>cuando fue Jove arcanarnente justo.</w:t>
      </w:r>
    </w:p>
    <w:p w14:paraId="17BE38B8" w14:textId="77777777" w:rsidR="00903E67" w:rsidRDefault="00903E67" w:rsidP="005636B6">
      <w:pPr>
        <w:spacing w:before="240" w:after="240"/>
      </w:pPr>
      <w:r>
        <w:t>Tres mujeres en círculo danzaban</w:t>
      </w:r>
    </w:p>
    <w:p w14:paraId="7792B5FE" w14:textId="77777777" w:rsidR="00903E67" w:rsidRDefault="00903E67" w:rsidP="005636B6">
      <w:pPr>
        <w:spacing w:before="240" w:after="240"/>
      </w:pPr>
      <w:r>
        <w:t>en el lado derecho; una de rojo,</w:t>
      </w:r>
    </w:p>
    <w:p w14:paraId="525CD898" w14:textId="77777777" w:rsidR="00903E67" w:rsidRDefault="00903E67" w:rsidP="005636B6">
      <w:pPr>
        <w:spacing w:before="240" w:after="240"/>
      </w:pPr>
      <w:r>
        <w:t>que en el fuego sería confundida;</w:t>
      </w:r>
    </w:p>
    <w:p w14:paraId="4EEE1ADB" w14:textId="77777777" w:rsidR="00903E67" w:rsidRDefault="00903E67" w:rsidP="005636B6">
      <w:pPr>
        <w:spacing w:before="240" w:after="240"/>
      </w:pPr>
      <w:r>
        <w:t>otra cual si los huesos y la carne</w:t>
      </w:r>
    </w:p>
    <w:p w14:paraId="1F892305" w14:textId="77777777" w:rsidR="00903E67" w:rsidRDefault="00903E67" w:rsidP="005636B6">
      <w:pPr>
        <w:spacing w:before="240" w:after="240"/>
      </w:pPr>
      <w:r>
        <w:t>hubieran sido de esmeraldas hechos;</w:t>
      </w:r>
    </w:p>
    <w:p w14:paraId="6B113A06" w14:textId="77777777" w:rsidR="00903E67" w:rsidRDefault="00903E67" w:rsidP="005636B6">
      <w:pPr>
        <w:spacing w:before="240" w:after="240"/>
      </w:pPr>
      <w:r>
        <w:t>cual purísima nieve la tercera;</w:t>
      </w:r>
    </w:p>
    <w:p w14:paraId="0EEBF5C3" w14:textId="77777777" w:rsidR="00903E67" w:rsidRDefault="00903E67" w:rsidP="005636B6">
      <w:pPr>
        <w:spacing w:before="240" w:after="240"/>
      </w:pPr>
      <w:r>
        <w:t>y tan pronto guiaba la de blanco,</w:t>
      </w:r>
    </w:p>
    <w:p w14:paraId="0D3FFDCE" w14:textId="77777777" w:rsidR="00903E67" w:rsidRDefault="00903E67" w:rsidP="005636B6">
      <w:pPr>
        <w:spacing w:before="240" w:after="240"/>
      </w:pPr>
      <w:r>
        <w:t>tan pronto la de rojo; y a su acento</w:t>
      </w:r>
    </w:p>
    <w:p w14:paraId="6AF871A5" w14:textId="77777777" w:rsidR="00903E67" w:rsidRDefault="00903E67" w:rsidP="005636B6">
      <w:pPr>
        <w:spacing w:before="240" w:after="240"/>
      </w:pPr>
      <w:r>
        <w:t>caminaban las otras, raudas, lentas.</w:t>
      </w:r>
    </w:p>
    <w:p w14:paraId="582CAE6B" w14:textId="77777777" w:rsidR="00903E67" w:rsidRDefault="00903E67" w:rsidP="005636B6">
      <w:pPr>
        <w:spacing w:before="240" w:after="240"/>
      </w:pPr>
      <w:r>
        <w:t>Otras cuatro a la izquierda solazaban,</w:t>
      </w:r>
    </w:p>
    <w:p w14:paraId="452C12DE" w14:textId="77777777" w:rsidR="00903E67" w:rsidRDefault="00903E67" w:rsidP="005636B6">
      <w:pPr>
        <w:spacing w:before="240" w:after="240"/>
      </w:pPr>
      <w:r>
        <w:t>de púrpura vestidas, con el ritmo</w:t>
      </w:r>
    </w:p>
    <w:p w14:paraId="46DC99E0" w14:textId="77777777" w:rsidR="00903E67" w:rsidRDefault="00903E67" w:rsidP="005636B6">
      <w:pPr>
        <w:spacing w:before="240" w:after="240"/>
      </w:pPr>
      <w:r>
        <w:t>de una de ellas que tenía tres ojos.</w:t>
      </w:r>
    </w:p>
    <w:p w14:paraId="18080E4E" w14:textId="77777777" w:rsidR="00903E67" w:rsidRDefault="00903E67" w:rsidP="005636B6">
      <w:pPr>
        <w:spacing w:before="240" w:after="240"/>
      </w:pPr>
      <w:r>
        <w:lastRenderedPageBreak/>
        <w:t>Detrás de todo el nudo que he descrito</w:t>
      </w:r>
    </w:p>
    <w:p w14:paraId="08197758" w14:textId="77777777" w:rsidR="00903E67" w:rsidRDefault="00903E67" w:rsidP="005636B6">
      <w:pPr>
        <w:spacing w:before="240" w:after="240"/>
      </w:pPr>
      <w:r>
        <w:t>vi dos viejos de trajes desiguales,</w:t>
      </w:r>
    </w:p>
    <w:p w14:paraId="54041680" w14:textId="77777777" w:rsidR="00903E67" w:rsidRDefault="00903E67" w:rsidP="005636B6">
      <w:pPr>
        <w:spacing w:before="240" w:after="240"/>
      </w:pPr>
      <w:r>
        <w:t>mas igual su ademán grave y honesto.</w:t>
      </w:r>
    </w:p>
    <w:p w14:paraId="3BE01ACC" w14:textId="77777777" w:rsidR="00903E67" w:rsidRDefault="00903E67" w:rsidP="005636B6">
      <w:pPr>
        <w:spacing w:before="240" w:after="240"/>
      </w:pPr>
      <w:r>
        <w:t>Uno se parecía a los discípulos</w:t>
      </w:r>
    </w:p>
    <w:p w14:paraId="1F70C5F9" w14:textId="77777777" w:rsidR="00903E67" w:rsidRDefault="00903E67" w:rsidP="005636B6">
      <w:pPr>
        <w:spacing w:before="240" w:after="240"/>
      </w:pPr>
      <w:r>
        <w:t>de Hipócrates, a quien natura hiciera</w:t>
      </w:r>
    </w:p>
    <w:p w14:paraId="4467AE55" w14:textId="77777777" w:rsidR="00903E67" w:rsidRDefault="00903E67" w:rsidP="005636B6">
      <w:pPr>
        <w:spacing w:before="240" w:after="240"/>
      </w:pPr>
      <w:r>
        <w:t>para sus animales más queridos;</w:t>
      </w:r>
    </w:p>
    <w:p w14:paraId="5897DAA7" w14:textId="77777777" w:rsidR="00903E67" w:rsidRDefault="00903E67" w:rsidP="005636B6">
      <w:pPr>
        <w:spacing w:before="240" w:after="240"/>
      </w:pPr>
      <w:r>
        <w:t>contrario afán el otro demostraba</w:t>
      </w:r>
    </w:p>
    <w:p w14:paraId="54AC2876" w14:textId="77777777" w:rsidR="00903E67" w:rsidRDefault="00903E67" w:rsidP="005636B6">
      <w:pPr>
        <w:spacing w:before="240" w:after="240"/>
      </w:pPr>
      <w:r>
        <w:t>con una espada aguda y reluciente,</w:t>
      </w:r>
    </w:p>
    <w:p w14:paraId="6B991101" w14:textId="77777777" w:rsidR="00903E67" w:rsidRDefault="00903E67" w:rsidP="005636B6">
      <w:pPr>
        <w:spacing w:before="240" w:after="240"/>
      </w:pPr>
      <w:r>
        <w:t>tal que me amedrentó desde mi orilla.</w:t>
      </w:r>
    </w:p>
    <w:p w14:paraId="6A2E40E8" w14:textId="77777777" w:rsidR="00903E67" w:rsidRDefault="00903E67" w:rsidP="005636B6">
      <w:pPr>
        <w:spacing w:before="240" w:after="240"/>
      </w:pPr>
      <w:r>
        <w:t>Luego vi cuatro de apariencia humilde;</w:t>
      </w:r>
    </w:p>
    <w:p w14:paraId="0B7CF3B4" w14:textId="77777777" w:rsidR="00903E67" w:rsidRDefault="00903E67" w:rsidP="005636B6">
      <w:pPr>
        <w:spacing w:before="240" w:after="240"/>
      </w:pPr>
      <w:r>
        <w:t>y de todos detrás un viejo solo,</w:t>
      </w:r>
    </w:p>
    <w:p w14:paraId="539DF7B0" w14:textId="77777777" w:rsidR="00903E67" w:rsidRDefault="00903E67" w:rsidP="005636B6">
      <w:pPr>
        <w:spacing w:before="240" w:after="240"/>
      </w:pPr>
      <w:r>
        <w:t>que venía durmiendo, iluminado.</w:t>
      </w:r>
    </w:p>
    <w:p w14:paraId="6E33F6B9" w14:textId="77777777" w:rsidR="00903E67" w:rsidRDefault="00903E67" w:rsidP="005636B6">
      <w:pPr>
        <w:spacing w:before="240" w:after="240"/>
      </w:pPr>
      <w:r>
        <w:t>Y estaban estos siete como el grupo</w:t>
      </w:r>
    </w:p>
    <w:p w14:paraId="5A8D049A" w14:textId="77777777" w:rsidR="00903E67" w:rsidRDefault="00903E67" w:rsidP="005636B6">
      <w:pPr>
        <w:spacing w:before="240" w:after="240"/>
      </w:pPr>
      <w:r>
        <w:t>primero ataviados, mas con lirios</w:t>
      </w:r>
    </w:p>
    <w:p w14:paraId="6EF66946" w14:textId="77777777" w:rsidR="00903E67" w:rsidRDefault="00903E67" w:rsidP="005636B6">
      <w:pPr>
        <w:spacing w:before="240" w:after="240"/>
      </w:pPr>
      <w:r>
        <w:t>no adornaban en torno sus cabezas,</w:t>
      </w:r>
    </w:p>
    <w:p w14:paraId="7E31A0C1" w14:textId="77777777" w:rsidR="00903E67" w:rsidRDefault="00903E67" w:rsidP="005636B6">
      <w:pPr>
        <w:spacing w:before="240" w:after="240"/>
      </w:pPr>
      <w:r>
        <w:t>sino con rosas y bermejas flores;</w:t>
      </w:r>
    </w:p>
    <w:p w14:paraId="50F115E8" w14:textId="77777777" w:rsidR="00903E67" w:rsidRDefault="00903E67" w:rsidP="005636B6">
      <w:pPr>
        <w:spacing w:before="240" w:after="240"/>
      </w:pPr>
      <w:r>
        <w:t>se juraría, aun vistas no muy lejos,</w:t>
      </w:r>
    </w:p>
    <w:p w14:paraId="4BE2409E" w14:textId="77777777" w:rsidR="00903E67" w:rsidRDefault="00903E67" w:rsidP="005636B6">
      <w:pPr>
        <w:spacing w:before="240" w:after="240"/>
      </w:pPr>
      <w:r>
        <w:t>que ardían por encima de los ojos.</w:t>
      </w:r>
    </w:p>
    <w:p w14:paraId="41D5D759" w14:textId="77777777" w:rsidR="00903E67" w:rsidRDefault="00903E67" w:rsidP="005636B6">
      <w:pPr>
        <w:spacing w:before="240" w:after="240"/>
      </w:pPr>
      <w:r>
        <w:t>Y cuando el carro tuve ya delante,</w:t>
      </w:r>
    </w:p>
    <w:p w14:paraId="43B34507" w14:textId="77777777" w:rsidR="00903E67" w:rsidRDefault="00903E67" w:rsidP="005636B6">
      <w:pPr>
        <w:spacing w:before="240" w:after="240"/>
      </w:pPr>
      <w:r>
        <w:lastRenderedPageBreak/>
        <w:t>un trueno se escuchó, y las dignas gentes</w:t>
      </w:r>
    </w:p>
    <w:p w14:paraId="4F6BF343" w14:textId="77777777" w:rsidR="00903E67" w:rsidRDefault="00903E67" w:rsidP="005636B6">
      <w:pPr>
        <w:spacing w:before="240" w:after="240"/>
      </w:pPr>
      <w:r>
        <w:t>parecieron tener su andar vedado,</w:t>
      </w:r>
    </w:p>
    <w:p w14:paraId="7B602362" w14:textId="77777777" w:rsidR="00903E67" w:rsidRDefault="00903E67" w:rsidP="005636B6">
      <w:pPr>
        <w:spacing w:before="240" w:after="240"/>
      </w:pPr>
      <w:r>
        <w:t>y se pararon junto a las enseñas.</w:t>
      </w:r>
    </w:p>
    <w:p w14:paraId="04EE6584" w14:textId="7B68E4C1" w:rsidR="00903E67" w:rsidRDefault="00903E67" w:rsidP="005636B6">
      <w:pPr>
        <w:pStyle w:val="Ttulo2"/>
        <w:spacing w:before="240" w:after="240"/>
      </w:pPr>
      <w:r>
        <w:br w:type="page"/>
      </w:r>
      <w:bookmarkStart w:id="69" w:name="_Toc196140992"/>
      <w:r>
        <w:lastRenderedPageBreak/>
        <w:t>CANTO XXX</w:t>
      </w:r>
      <w:bookmarkEnd w:id="69"/>
    </w:p>
    <w:p w14:paraId="48B92E27" w14:textId="77777777" w:rsidR="00903E67" w:rsidRDefault="00903E67" w:rsidP="005636B6">
      <w:pPr>
        <w:spacing w:before="240" w:after="240"/>
      </w:pPr>
      <w:r>
        <w:t>Y cuando el septentrión del primer cielo,</w:t>
      </w:r>
    </w:p>
    <w:p w14:paraId="032C66AA" w14:textId="77777777" w:rsidR="00903E67" w:rsidRDefault="00903E67" w:rsidP="005636B6">
      <w:pPr>
        <w:spacing w:before="240" w:after="240"/>
      </w:pPr>
      <w:r>
        <w:t>que no sabe de ocaso ni de orto;</w:t>
      </w:r>
    </w:p>
    <w:p w14:paraId="596B28BA" w14:textId="77777777" w:rsidR="00903E67" w:rsidRDefault="00903E67" w:rsidP="005636B6">
      <w:pPr>
        <w:spacing w:before="240" w:after="240"/>
      </w:pPr>
      <w:r>
        <w:t>ni otra niebla que el velo de la culpa,</w:t>
      </w:r>
    </w:p>
    <w:p w14:paraId="7F063E69" w14:textId="77777777" w:rsidR="00903E67" w:rsidRDefault="00903E67" w:rsidP="005636B6">
      <w:pPr>
        <w:spacing w:before="240" w:after="240"/>
      </w:pPr>
      <w:r>
        <w:t>y que a todos hacía sabedores</w:t>
      </w:r>
    </w:p>
    <w:p w14:paraId="2D9546FE" w14:textId="77777777" w:rsidR="00903E67" w:rsidRDefault="00903E67" w:rsidP="005636B6">
      <w:pPr>
        <w:spacing w:before="240" w:after="240"/>
      </w:pPr>
      <w:r>
        <w:t>de su deber, como hace aquí el de abajo</w:t>
      </w:r>
    </w:p>
    <w:p w14:paraId="52D15A0F" w14:textId="77777777" w:rsidR="00903E67" w:rsidRDefault="00903E67" w:rsidP="005636B6">
      <w:pPr>
        <w:spacing w:before="240" w:after="240"/>
      </w:pPr>
      <w:r>
        <w:t>al que gira el timón llegando a puerto,</w:t>
      </w:r>
    </w:p>
    <w:p w14:paraId="4478DED8" w14:textId="77777777" w:rsidR="00903E67" w:rsidRDefault="00903E67" w:rsidP="005636B6">
      <w:pPr>
        <w:spacing w:before="240" w:after="240"/>
      </w:pPr>
      <w:r>
        <w:t>inmóvil se quedó: la gente santa</w:t>
      </w:r>
    </w:p>
    <w:p w14:paraId="6C09E5CC" w14:textId="77777777" w:rsidR="00903E67" w:rsidRDefault="00903E67" w:rsidP="005636B6">
      <w:pPr>
        <w:spacing w:before="240" w:after="240"/>
      </w:pPr>
      <w:r>
        <w:t>que entre el grito y aquel primero</w:t>
      </w:r>
    </w:p>
    <w:p w14:paraId="52C1C170" w14:textId="77777777" w:rsidR="00903E67" w:rsidRDefault="00903E67" w:rsidP="005636B6">
      <w:pPr>
        <w:spacing w:before="240" w:after="240"/>
      </w:pPr>
      <w:r>
        <w:t>vino, como a su paz se dirigió hacia el carro;</w:t>
      </w:r>
    </w:p>
    <w:p w14:paraId="6E26C91D" w14:textId="77777777" w:rsidR="00903E67" w:rsidRDefault="00903E67" w:rsidP="005636B6">
      <w:pPr>
        <w:spacing w:before="240" w:after="240"/>
      </w:pPr>
      <w:r>
        <w:t>y uno de ellos, del cielo mensajero,</w:t>
      </w:r>
    </w:p>
    <w:p w14:paraId="60FE5F29" w14:textId="77777777" w:rsidR="00903E67" w:rsidRDefault="00903E67" w:rsidP="005636B6">
      <w:pPr>
        <w:spacing w:before="240" w:after="240"/>
      </w:pPr>
      <w:r>
        <w:t>'Veni sponsa de Libano', cantando</w:t>
      </w:r>
    </w:p>
    <w:p w14:paraId="19958B07" w14:textId="77777777" w:rsidR="00903E67" w:rsidRDefault="00903E67" w:rsidP="005636B6">
      <w:pPr>
        <w:spacing w:before="240" w:after="240"/>
      </w:pPr>
      <w:r>
        <w:t>gritó tres veces, y después los otros.</w:t>
      </w:r>
    </w:p>
    <w:p w14:paraId="19034AEF" w14:textId="77777777" w:rsidR="00903E67" w:rsidRDefault="00903E67" w:rsidP="005636B6">
      <w:pPr>
        <w:spacing w:before="240" w:after="240"/>
      </w:pPr>
      <w:r>
        <w:t>Cual los salvados al último bando</w:t>
      </w:r>
    </w:p>
    <w:p w14:paraId="2E5E7FED" w14:textId="77777777" w:rsidR="00903E67" w:rsidRDefault="00903E67" w:rsidP="005636B6">
      <w:pPr>
        <w:spacing w:before="240" w:after="240"/>
      </w:pPr>
      <w:r>
        <w:t>prestamente alzarán de su caverna,</w:t>
      </w:r>
    </w:p>
    <w:p w14:paraId="7A5E7D69" w14:textId="77777777" w:rsidR="00903E67" w:rsidRDefault="00903E67" w:rsidP="005636B6">
      <w:pPr>
        <w:spacing w:before="240" w:after="240"/>
      </w:pPr>
      <w:r>
        <w:t>aleluyando en voces revestidas,</w:t>
      </w:r>
    </w:p>
    <w:p w14:paraId="15FE2EF1" w14:textId="77777777" w:rsidR="00903E67" w:rsidRDefault="00903E67" w:rsidP="005636B6">
      <w:pPr>
        <w:spacing w:before="240" w:after="240"/>
      </w:pPr>
      <w:r>
        <w:t>sobre el divino carro de tal forma</w:t>
      </w:r>
    </w:p>
    <w:p w14:paraId="535B8886" w14:textId="77777777" w:rsidR="00903E67" w:rsidRDefault="00903E67" w:rsidP="005636B6">
      <w:pPr>
        <w:spacing w:before="240" w:after="240"/>
      </w:pPr>
      <w:r>
        <w:t>cien se alzaron, ad vocem tanti senis,</w:t>
      </w:r>
    </w:p>
    <w:p w14:paraId="799166A0" w14:textId="77777777" w:rsidR="00903E67" w:rsidRDefault="00903E67" w:rsidP="005636B6">
      <w:pPr>
        <w:spacing w:before="240" w:after="240"/>
      </w:pPr>
      <w:r>
        <w:t>ministros y enviados del Eterno.</w:t>
      </w:r>
    </w:p>
    <w:p w14:paraId="5A1B022F" w14:textId="77777777" w:rsidR="00903E67" w:rsidRDefault="00903E67" w:rsidP="005636B6">
      <w:pPr>
        <w:spacing w:before="240" w:after="240"/>
      </w:pPr>
      <w:r>
        <w:lastRenderedPageBreak/>
        <w:t>'¡Benedictus qui venis!' entonaban,</w:t>
      </w:r>
    </w:p>
    <w:p w14:paraId="592F9ADE" w14:textId="77777777" w:rsidR="00903E67" w:rsidRDefault="00903E67" w:rsidP="005636B6">
      <w:pPr>
        <w:spacing w:before="240" w:after="240"/>
      </w:pPr>
      <w:r>
        <w:t>tirando flores por todos los lados</w:t>
      </w:r>
    </w:p>
    <w:p w14:paraId="12550FAB" w14:textId="77777777" w:rsidR="00903E67" w:rsidRPr="00BA68F4" w:rsidRDefault="00903E67" w:rsidP="005636B6">
      <w:pPr>
        <w:spacing w:before="240" w:after="240"/>
        <w:rPr>
          <w:lang w:val="en-US"/>
        </w:rPr>
      </w:pPr>
      <w:r w:rsidRPr="00BA68F4">
        <w:rPr>
          <w:lang w:val="en-US"/>
        </w:rPr>
        <w:t>'¡Manibus, oh, date ilia plenis'</w:t>
      </w:r>
    </w:p>
    <w:p w14:paraId="6446BE81" w14:textId="77777777" w:rsidR="00903E67" w:rsidRDefault="00903E67" w:rsidP="005636B6">
      <w:pPr>
        <w:spacing w:before="240" w:after="240"/>
      </w:pPr>
      <w:r>
        <w:t>Yo he visto cuando comenzaba el día</w:t>
      </w:r>
    </w:p>
    <w:p w14:paraId="09073B3A" w14:textId="77777777" w:rsidR="00903E67" w:rsidRDefault="00903E67" w:rsidP="005636B6">
      <w:pPr>
        <w:spacing w:before="240" w:after="240"/>
      </w:pPr>
      <w:r>
        <w:t>rosada toda la región de oriente,</w:t>
      </w:r>
    </w:p>
    <w:p w14:paraId="7577C3CF" w14:textId="77777777" w:rsidR="00903E67" w:rsidRDefault="00903E67" w:rsidP="005636B6">
      <w:pPr>
        <w:spacing w:before="240" w:after="240"/>
      </w:pPr>
      <w:r>
        <w:t>bellamente sereno el demás cielo;</w:t>
      </w:r>
    </w:p>
    <w:p w14:paraId="0E9FCEB1" w14:textId="77777777" w:rsidR="00903E67" w:rsidRDefault="00903E67" w:rsidP="005636B6">
      <w:pPr>
        <w:spacing w:before="240" w:after="240"/>
      </w:pPr>
      <w:r>
        <w:t>y aún la cara del sol nacer en sombras,</w:t>
      </w:r>
    </w:p>
    <w:p w14:paraId="23C924C2" w14:textId="77777777" w:rsidR="00903E67" w:rsidRDefault="00903E67" w:rsidP="005636B6">
      <w:pPr>
        <w:spacing w:before="240" w:after="240"/>
      </w:pPr>
      <w:r>
        <w:t>tal que, en la tibiedad de los vapores,</w:t>
      </w:r>
    </w:p>
    <w:p w14:paraId="7693F2C0" w14:textId="77777777" w:rsidR="00903E67" w:rsidRDefault="00903E67" w:rsidP="005636B6">
      <w:pPr>
        <w:spacing w:before="240" w:after="240"/>
      </w:pPr>
      <w:r>
        <w:t>el ojo le miraba un largo rato:</w:t>
      </w:r>
    </w:p>
    <w:p w14:paraId="24D4AC82" w14:textId="77777777" w:rsidR="00903E67" w:rsidRDefault="00903E67" w:rsidP="005636B6">
      <w:pPr>
        <w:spacing w:before="240" w:after="240"/>
      </w:pPr>
      <w:r>
        <w:t>lo mismo dentro de un turbión de flores</w:t>
      </w:r>
    </w:p>
    <w:p w14:paraId="0DEABB57" w14:textId="77777777" w:rsidR="00903E67" w:rsidRDefault="00903E67" w:rsidP="005636B6">
      <w:pPr>
        <w:spacing w:before="240" w:after="240"/>
      </w:pPr>
      <w:r>
        <w:t>que de manos angélicas salía,</w:t>
      </w:r>
    </w:p>
    <w:p w14:paraId="0121B05B" w14:textId="77777777" w:rsidR="00903E67" w:rsidRDefault="00903E67" w:rsidP="005636B6">
      <w:pPr>
        <w:spacing w:before="240" w:after="240"/>
      </w:pPr>
      <w:r>
        <w:t>cayendo dentro y fuera: coronada,</w:t>
      </w:r>
    </w:p>
    <w:p w14:paraId="04774BEF" w14:textId="77777777" w:rsidR="00903E67" w:rsidRDefault="00903E67" w:rsidP="005636B6">
      <w:pPr>
        <w:spacing w:before="240" w:after="240"/>
      </w:pPr>
      <w:r>
        <w:t>sobre un velo blanquísimo, de olivo,</w:t>
      </w:r>
    </w:p>
    <w:p w14:paraId="6FA8BE21" w14:textId="77777777" w:rsidR="00903E67" w:rsidRDefault="00903E67" w:rsidP="005636B6">
      <w:pPr>
        <w:spacing w:before="240" w:after="240"/>
      </w:pPr>
      <w:r>
        <w:t>contemplé una mujer de manto verde</w:t>
      </w:r>
    </w:p>
    <w:p w14:paraId="3792E711" w14:textId="77777777" w:rsidR="00903E67" w:rsidRDefault="00903E67" w:rsidP="005636B6">
      <w:pPr>
        <w:spacing w:before="240" w:after="240"/>
      </w:pPr>
      <w:r>
        <w:t>vestida del color de ardiente llama.</w:t>
      </w:r>
    </w:p>
    <w:p w14:paraId="19B74122" w14:textId="77777777" w:rsidR="00903E67" w:rsidRDefault="00903E67" w:rsidP="005636B6">
      <w:pPr>
        <w:spacing w:before="240" w:after="240"/>
      </w:pPr>
      <w:r>
        <w:t>Y el espíritu mío, que ya tanto</w:t>
      </w:r>
    </w:p>
    <w:p w14:paraId="264A738B" w14:textId="77777777" w:rsidR="00903E67" w:rsidRDefault="00903E67" w:rsidP="005636B6">
      <w:pPr>
        <w:spacing w:before="240" w:after="240"/>
      </w:pPr>
      <w:r>
        <w:t>tiempo había pasado que sin verla</w:t>
      </w:r>
    </w:p>
    <w:p w14:paraId="113F6C32" w14:textId="77777777" w:rsidR="00903E67" w:rsidRDefault="00903E67" w:rsidP="005636B6">
      <w:pPr>
        <w:spacing w:before="240" w:after="240"/>
      </w:pPr>
      <w:r>
        <w:t>no estaba de estupor, temblando, herido,</w:t>
      </w:r>
    </w:p>
    <w:p w14:paraId="492685B1" w14:textId="77777777" w:rsidR="00903E67" w:rsidRDefault="00903E67" w:rsidP="005636B6">
      <w:pPr>
        <w:spacing w:before="240" w:after="240"/>
      </w:pPr>
      <w:r>
        <w:t>antes de conocerla con los ojos,</w:t>
      </w:r>
    </w:p>
    <w:p w14:paraId="65E3B4BC" w14:textId="77777777" w:rsidR="00903E67" w:rsidRDefault="00903E67" w:rsidP="005636B6">
      <w:pPr>
        <w:spacing w:before="240" w:after="240"/>
      </w:pPr>
      <w:r>
        <w:lastRenderedPageBreak/>
        <w:t>por oculta virtud de ella emanada,</w:t>
      </w:r>
    </w:p>
    <w:p w14:paraId="6B997D8A" w14:textId="77777777" w:rsidR="00903E67" w:rsidRDefault="00903E67" w:rsidP="005636B6">
      <w:pPr>
        <w:spacing w:before="240" w:after="240"/>
      </w:pPr>
      <w:r>
        <w:t>sentió del viejo amor el poderío.</w:t>
      </w:r>
    </w:p>
    <w:p w14:paraId="7A7210E3" w14:textId="77777777" w:rsidR="00903E67" w:rsidRDefault="00903E67" w:rsidP="005636B6">
      <w:pPr>
        <w:spacing w:before="240" w:after="240"/>
      </w:pPr>
      <w:r>
        <w:t>Nada más que en mi vista golpeó</w:t>
      </w:r>
    </w:p>
    <w:p w14:paraId="04FEDB1D" w14:textId="77777777" w:rsidR="00903E67" w:rsidRDefault="00903E67" w:rsidP="005636B6">
      <w:pPr>
        <w:spacing w:before="240" w:after="240"/>
      </w:pPr>
      <w:r>
        <w:t>la alta virtud que ya me traspasara</w:t>
      </w:r>
    </w:p>
    <w:p w14:paraId="4028AABF" w14:textId="77777777" w:rsidR="00903E67" w:rsidRDefault="00903E67" w:rsidP="005636B6">
      <w:pPr>
        <w:spacing w:before="240" w:after="240"/>
      </w:pPr>
      <w:r>
        <w:t>antes de haber dejado de ser niño,</w:t>
      </w:r>
    </w:p>
    <w:p w14:paraId="732B389A" w14:textId="77777777" w:rsidR="00903E67" w:rsidRDefault="00903E67" w:rsidP="005636B6">
      <w:pPr>
        <w:spacing w:before="240" w:after="240"/>
      </w:pPr>
      <w:r>
        <w:t>me volví hacia la izquierda como corre</w:t>
      </w:r>
    </w:p>
    <w:p w14:paraId="5C275644" w14:textId="77777777" w:rsidR="00903E67" w:rsidRDefault="00903E67" w:rsidP="005636B6">
      <w:pPr>
        <w:spacing w:before="240" w:after="240"/>
      </w:pPr>
      <w:r>
        <w:t>confiado el chiquillo hacia su madre</w:t>
      </w:r>
    </w:p>
    <w:p w14:paraId="6C256550" w14:textId="77777777" w:rsidR="00903E67" w:rsidRDefault="00903E67" w:rsidP="005636B6">
      <w:pPr>
        <w:spacing w:before="240" w:after="240"/>
      </w:pPr>
      <w:r>
        <w:t>cuando está triste o cuando tiene miedo,</w:t>
      </w:r>
    </w:p>
    <w:p w14:paraId="71AC9C81" w14:textId="77777777" w:rsidR="00903E67" w:rsidRDefault="00903E67" w:rsidP="005636B6">
      <w:pPr>
        <w:spacing w:before="240" w:after="240"/>
      </w:pPr>
      <w:r>
        <w:t>por decir a Virgilio: «Ni un adarme</w:t>
      </w:r>
    </w:p>
    <w:p w14:paraId="05FCF72E" w14:textId="77777777" w:rsidR="00903E67" w:rsidRDefault="00903E67" w:rsidP="005636B6">
      <w:pPr>
        <w:spacing w:before="240" w:after="240"/>
      </w:pPr>
      <w:r>
        <w:t>de sangre me ha quedado que no tiemble:</w:t>
      </w:r>
    </w:p>
    <w:p w14:paraId="54A34BFE" w14:textId="77777777" w:rsidR="00903E67" w:rsidRDefault="00903E67" w:rsidP="005636B6">
      <w:pPr>
        <w:spacing w:before="240" w:after="240"/>
      </w:pPr>
      <w:r>
        <w:t>conozco el signo de la antigua llama.»</w:t>
      </w:r>
    </w:p>
    <w:p w14:paraId="17A73687" w14:textId="77777777" w:rsidR="00903E67" w:rsidRDefault="00903E67" w:rsidP="005636B6">
      <w:pPr>
        <w:spacing w:before="240" w:after="240"/>
      </w:pPr>
      <w:r>
        <w:t>Mas Virgilio privado nos había</w:t>
      </w:r>
    </w:p>
    <w:p w14:paraId="04E39810" w14:textId="77777777" w:rsidR="00903E67" w:rsidRDefault="00903E67" w:rsidP="005636B6">
      <w:pPr>
        <w:spacing w:before="240" w:after="240"/>
      </w:pPr>
      <w:r>
        <w:t>de sí, Virgilio, dulcísimo padre,</w:t>
      </w:r>
    </w:p>
    <w:p w14:paraId="2A4D4813" w14:textId="77777777" w:rsidR="00903E67" w:rsidRDefault="00903E67" w:rsidP="005636B6">
      <w:pPr>
        <w:spacing w:before="240" w:after="240"/>
      </w:pPr>
      <w:r>
        <w:t>Virgilio, a quien me dieran por salvarme;</w:t>
      </w:r>
    </w:p>
    <w:p w14:paraId="71D2C576" w14:textId="77777777" w:rsidR="00903E67" w:rsidRDefault="00903E67" w:rsidP="005636B6">
      <w:pPr>
        <w:spacing w:before="240" w:after="240"/>
      </w:pPr>
      <w:r>
        <w:t>todo lo que perdió la madre antigua,</w:t>
      </w:r>
    </w:p>
    <w:p w14:paraId="3DEE216D" w14:textId="77777777" w:rsidR="00903E67" w:rsidRDefault="00903E67" w:rsidP="005636B6">
      <w:pPr>
        <w:spacing w:before="240" w:after="240"/>
      </w:pPr>
      <w:r>
        <w:t>no sirvió a mis mejillas que, ya limpias,</w:t>
      </w:r>
    </w:p>
    <w:p w14:paraId="73851941" w14:textId="77777777" w:rsidR="00903E67" w:rsidRDefault="00903E67" w:rsidP="005636B6">
      <w:pPr>
        <w:spacing w:before="240" w:after="240"/>
      </w:pPr>
      <w:r>
        <w:t>no se volvieran negras por el llanto.</w:t>
      </w:r>
    </w:p>
    <w:p w14:paraId="5426B777" w14:textId="77777777" w:rsidR="00903E67" w:rsidRDefault="00903E67" w:rsidP="005636B6">
      <w:pPr>
        <w:spacing w:before="240" w:after="240"/>
      </w:pPr>
      <w:r>
        <w:t>«Dante, porque Virgilio se haya ido</w:t>
      </w:r>
    </w:p>
    <w:p w14:paraId="6C593CF3" w14:textId="77777777" w:rsidR="00903E67" w:rsidRDefault="00903E67" w:rsidP="005636B6">
      <w:pPr>
        <w:spacing w:before="240" w:after="240"/>
      </w:pPr>
      <w:r>
        <w:t>tú no llores, no llores todavía;</w:t>
      </w:r>
    </w:p>
    <w:p w14:paraId="3684259F" w14:textId="77777777" w:rsidR="00903E67" w:rsidRDefault="00903E67" w:rsidP="005636B6">
      <w:pPr>
        <w:spacing w:before="240" w:after="240"/>
      </w:pPr>
      <w:r>
        <w:lastRenderedPageBreak/>
        <w:t>pues deberás llorar por otra espada.»</w:t>
      </w:r>
    </w:p>
    <w:p w14:paraId="06A41B9C" w14:textId="77777777" w:rsidR="00903E67" w:rsidRDefault="00903E67" w:rsidP="005636B6">
      <w:pPr>
        <w:spacing w:before="240" w:after="240"/>
      </w:pPr>
      <w:r>
        <w:t>Cual almirante que en popa y en proa</w:t>
      </w:r>
    </w:p>
    <w:p w14:paraId="60C3D0CA" w14:textId="77777777" w:rsidR="00903E67" w:rsidRDefault="00903E67" w:rsidP="005636B6">
      <w:pPr>
        <w:spacing w:before="240" w:after="240"/>
      </w:pPr>
      <w:r>
        <w:t>pasa revista a sus subordinados</w:t>
      </w:r>
    </w:p>
    <w:p w14:paraId="532DBA29" w14:textId="77777777" w:rsidR="00903E67" w:rsidRDefault="00903E67" w:rsidP="005636B6">
      <w:pPr>
        <w:spacing w:before="240" w:after="240"/>
      </w:pPr>
      <w:r>
        <w:t>en otras naves y al deber les llama;</w:t>
      </w:r>
    </w:p>
    <w:p w14:paraId="1C4B9C80" w14:textId="77777777" w:rsidR="00903E67" w:rsidRDefault="00903E67" w:rsidP="005636B6">
      <w:pPr>
        <w:spacing w:before="240" w:after="240"/>
      </w:pPr>
      <w:r>
        <w:t>por encima del carro, hacia la izquierda,</w:t>
      </w:r>
    </w:p>
    <w:p w14:paraId="1BBF99AB" w14:textId="77777777" w:rsidR="00903E67" w:rsidRDefault="00903E67" w:rsidP="005636B6">
      <w:pPr>
        <w:spacing w:before="240" w:after="240"/>
      </w:pPr>
      <w:r>
        <w:t>al volverme escuchando el nombre mío,</w:t>
      </w:r>
    </w:p>
    <w:p w14:paraId="2076ED52" w14:textId="77777777" w:rsidR="00903E67" w:rsidRDefault="00903E67" w:rsidP="005636B6">
      <w:pPr>
        <w:spacing w:before="240" w:after="240"/>
      </w:pPr>
      <w:r>
        <w:t>que por necesidad aquí se escribe,</w:t>
      </w:r>
    </w:p>
    <w:p w14:paraId="0D7B1F1C" w14:textId="77777777" w:rsidR="00903E67" w:rsidRDefault="00903E67" w:rsidP="005636B6">
      <w:pPr>
        <w:spacing w:before="240" w:after="240"/>
      </w:pPr>
      <w:r>
        <w:t>vi a la mujer que antes contemplara</w:t>
      </w:r>
    </w:p>
    <w:p w14:paraId="4765311D" w14:textId="77777777" w:rsidR="00903E67" w:rsidRDefault="00903E67" w:rsidP="005636B6">
      <w:pPr>
        <w:spacing w:before="240" w:after="240"/>
      </w:pPr>
      <w:r>
        <w:t>oculta bajo el angélico halago,</w:t>
      </w:r>
    </w:p>
    <w:p w14:paraId="101A0B5E" w14:textId="77777777" w:rsidR="00903E67" w:rsidRDefault="00903E67" w:rsidP="005636B6">
      <w:pPr>
        <w:spacing w:before="240" w:after="240"/>
      </w:pPr>
      <w:r>
        <w:t>volver la vista a mí de allá del río.</w:t>
      </w:r>
    </w:p>
    <w:p w14:paraId="5232C2DB" w14:textId="77777777" w:rsidR="00903E67" w:rsidRDefault="00903E67" w:rsidP="005636B6">
      <w:pPr>
        <w:spacing w:before="240" w:after="240"/>
      </w:pPr>
      <w:r>
        <w:t>Aunque el velo cayendo por el rostro,</w:t>
      </w:r>
    </w:p>
    <w:p w14:paraId="006A1DC2" w14:textId="77777777" w:rsidR="00903E67" w:rsidRDefault="00903E67" w:rsidP="005636B6">
      <w:pPr>
        <w:spacing w:before="240" w:after="240"/>
      </w:pPr>
      <w:r>
        <w:t>ceñido por la fronda de Minerva,</w:t>
      </w:r>
    </w:p>
    <w:p w14:paraId="020458EC" w14:textId="77777777" w:rsidR="00903E67" w:rsidRDefault="00903E67" w:rsidP="005636B6">
      <w:pPr>
        <w:spacing w:before="240" w:after="240"/>
      </w:pPr>
      <w:r>
        <w:t>no me dejase verla claramente,</w:t>
      </w:r>
    </w:p>
    <w:p w14:paraId="7BD4071C" w14:textId="77777777" w:rsidR="00903E67" w:rsidRDefault="00903E67" w:rsidP="005636B6">
      <w:pPr>
        <w:spacing w:before="240" w:after="240"/>
      </w:pPr>
      <w:r>
        <w:t>con regio gesto todavía altivo</w:t>
      </w:r>
    </w:p>
    <w:p w14:paraId="1021BD6A" w14:textId="77777777" w:rsidR="00903E67" w:rsidRDefault="00903E67" w:rsidP="005636B6">
      <w:pPr>
        <w:spacing w:before="240" w:after="240"/>
      </w:pPr>
      <w:r>
        <w:t>continuó lo mismo que quien habla</w:t>
      </w:r>
    </w:p>
    <w:p w14:paraId="796C3697" w14:textId="77777777" w:rsidR="00903E67" w:rsidRDefault="00903E67" w:rsidP="005636B6">
      <w:pPr>
        <w:spacing w:before="240" w:after="240"/>
      </w:pPr>
      <w:r>
        <w:t>y al final lo más cálido reserva:</w:t>
      </w:r>
    </w:p>
    <w:p w14:paraId="477729B4" w14:textId="77777777" w:rsidR="00903E67" w:rsidRDefault="00903E67" w:rsidP="005636B6">
      <w:pPr>
        <w:spacing w:before="240" w:after="240"/>
      </w:pPr>
      <w:r>
        <w:t>«¡Mírame bien!, soy yo, sí, soy Beatriz,</w:t>
      </w:r>
    </w:p>
    <w:p w14:paraId="4187B921" w14:textId="77777777" w:rsidR="00903E67" w:rsidRDefault="00903E67" w:rsidP="005636B6">
      <w:pPr>
        <w:spacing w:before="240" w:after="240"/>
      </w:pPr>
      <w:r>
        <w:t>¿cómo pudiste llegar a la cima?</w:t>
      </w:r>
    </w:p>
    <w:p w14:paraId="0ED5FF8F" w14:textId="77777777" w:rsidR="00903E67" w:rsidRDefault="00903E67" w:rsidP="005636B6">
      <w:pPr>
        <w:spacing w:before="240" w:after="240"/>
      </w:pPr>
      <w:r>
        <w:t>¿no sabías que el hombre aquí es dichoso?»</w:t>
      </w:r>
    </w:p>
    <w:p w14:paraId="42B9B8E3" w14:textId="77777777" w:rsidR="00903E67" w:rsidRDefault="00903E67" w:rsidP="005636B6">
      <w:pPr>
        <w:spacing w:before="240" w:after="240"/>
      </w:pPr>
      <w:r>
        <w:lastRenderedPageBreak/>
        <w:t>Los ojos incliné a la clara fuente;</w:t>
      </w:r>
    </w:p>
    <w:p w14:paraId="69F6AF2F" w14:textId="77777777" w:rsidR="00903E67" w:rsidRDefault="00903E67" w:rsidP="005636B6">
      <w:pPr>
        <w:spacing w:before="240" w:after="240"/>
      </w:pPr>
      <w:r>
        <w:t>mas me volvía a la yerba al reflejarme,</w:t>
      </w:r>
    </w:p>
    <w:p w14:paraId="37AB8C4B" w14:textId="77777777" w:rsidR="00903E67" w:rsidRDefault="00903E67" w:rsidP="005636B6">
      <w:pPr>
        <w:spacing w:before="240" w:after="240"/>
      </w:pPr>
      <w:r>
        <w:t>pues me abatió la cara tal vergüenza.</w:t>
      </w:r>
    </w:p>
    <w:p w14:paraId="4B31FA81" w14:textId="77777777" w:rsidR="00903E67" w:rsidRDefault="00903E67" w:rsidP="005636B6">
      <w:pPr>
        <w:spacing w:before="240" w:after="240"/>
      </w:pPr>
      <w:r>
        <w:t>Tan severa cree el niño que es su madre,</w:t>
      </w:r>
    </w:p>
    <w:p w14:paraId="5763F7DC" w14:textId="77777777" w:rsidR="00903E67" w:rsidRDefault="00903E67" w:rsidP="005636B6">
      <w:pPr>
        <w:spacing w:before="240" w:after="240"/>
      </w:pPr>
      <w:r>
        <w:t>así me pareció; puesto que amargo</w:t>
      </w:r>
    </w:p>
    <w:p w14:paraId="31289A53" w14:textId="77777777" w:rsidR="00903E67" w:rsidRDefault="00903E67" w:rsidP="005636B6">
      <w:pPr>
        <w:spacing w:before="240" w:after="240"/>
      </w:pPr>
      <w:r>
        <w:t>siente el sabor de la piedad acerba.</w:t>
      </w:r>
    </w:p>
    <w:p w14:paraId="7DB52F1A" w14:textId="77777777" w:rsidR="00903E67" w:rsidRDefault="00903E67" w:rsidP="005636B6">
      <w:pPr>
        <w:spacing w:before="240" w:after="240"/>
      </w:pPr>
      <w:r>
        <w:t>Ella calló; y los ángeles cantaron</w:t>
      </w:r>
    </w:p>
    <w:p w14:paraId="2ADCE731" w14:textId="77777777" w:rsidR="00903E67" w:rsidRDefault="00903E67" w:rsidP="005636B6">
      <w:pPr>
        <w:spacing w:before="240" w:after="240"/>
      </w:pPr>
      <w:r>
        <w:t>de súbito: 'in te, Domine, speravi';</w:t>
      </w:r>
    </w:p>
    <w:p w14:paraId="779E0842" w14:textId="77777777" w:rsidR="00903E67" w:rsidRDefault="00903E67" w:rsidP="005636B6">
      <w:pPr>
        <w:spacing w:before="240" w:after="240"/>
      </w:pPr>
      <w:r>
        <w:t>pero del 'pedes meos' no siguieron.</w:t>
      </w:r>
    </w:p>
    <w:p w14:paraId="04AFB46E" w14:textId="77777777" w:rsidR="00903E67" w:rsidRDefault="00903E67" w:rsidP="005636B6">
      <w:pPr>
        <w:spacing w:before="240" w:after="240"/>
      </w:pPr>
      <w:r>
        <w:t>Como la nieve entre los vivos troncos</w:t>
      </w:r>
    </w:p>
    <w:p w14:paraId="63A99B87" w14:textId="77777777" w:rsidR="00903E67" w:rsidRDefault="00903E67" w:rsidP="005636B6">
      <w:pPr>
        <w:spacing w:before="240" w:after="240"/>
      </w:pPr>
      <w:r>
        <w:t>en el dorso de Italia se congela,</w:t>
      </w:r>
    </w:p>
    <w:p w14:paraId="7CC07364" w14:textId="77777777" w:rsidR="00903E67" w:rsidRDefault="00903E67" w:rsidP="005636B6">
      <w:pPr>
        <w:spacing w:before="240" w:after="240"/>
      </w:pPr>
      <w:r>
        <w:t>azotada por vientos boreales,</w:t>
      </w:r>
    </w:p>
    <w:p w14:paraId="7E17AC00" w14:textId="77777777" w:rsidR="00903E67" w:rsidRDefault="00903E67" w:rsidP="005636B6">
      <w:pPr>
        <w:spacing w:before="240" w:after="240"/>
      </w:pPr>
      <w:r>
        <w:t>luego, licuada, en sí misma rezuma,</w:t>
      </w:r>
    </w:p>
    <w:p w14:paraId="6D2E72C2" w14:textId="77777777" w:rsidR="00903E67" w:rsidRDefault="00903E67" w:rsidP="005636B6">
      <w:pPr>
        <w:spacing w:before="240" w:after="240"/>
      </w:pPr>
      <w:r>
        <w:t>cuando la tierra sin sombra respira,</w:t>
      </w:r>
    </w:p>
    <w:p w14:paraId="29F578EF" w14:textId="77777777" w:rsidR="00903E67" w:rsidRDefault="00903E67" w:rsidP="005636B6">
      <w:pPr>
        <w:spacing w:before="240" w:after="240"/>
      </w:pPr>
      <w:r>
        <w:t>y es como el fuego que funde una vela;</w:t>
      </w:r>
    </w:p>
    <w:p w14:paraId="492D376C" w14:textId="77777777" w:rsidR="00903E67" w:rsidRDefault="00903E67" w:rsidP="005636B6">
      <w:pPr>
        <w:spacing w:before="240" w:after="240"/>
      </w:pPr>
      <w:r>
        <w:t>mis suspiros y lágrimas cesaron</w:t>
      </w:r>
    </w:p>
    <w:p w14:paraId="66B418D4" w14:textId="77777777" w:rsidR="00903E67" w:rsidRDefault="00903E67" w:rsidP="005636B6">
      <w:pPr>
        <w:spacing w:before="240" w:after="240"/>
      </w:pPr>
      <w:r>
        <w:t>antes de aquel cantar de los que cantan</w:t>
      </w:r>
    </w:p>
    <w:p w14:paraId="26295AC1" w14:textId="77777777" w:rsidR="00903E67" w:rsidRDefault="00903E67" w:rsidP="005636B6">
      <w:pPr>
        <w:spacing w:before="240" w:after="240"/>
      </w:pPr>
      <w:r>
        <w:t>tras de las notas del girar eterno;</w:t>
      </w:r>
    </w:p>
    <w:p w14:paraId="1B8B5A82" w14:textId="77777777" w:rsidR="00903E67" w:rsidRDefault="00903E67" w:rsidP="005636B6">
      <w:pPr>
        <w:spacing w:before="240" w:after="240"/>
      </w:pPr>
      <w:r>
        <w:t>mas luego que entendí que el dulce canto</w:t>
      </w:r>
    </w:p>
    <w:p w14:paraId="4C1BF023" w14:textId="77777777" w:rsidR="00903E67" w:rsidRDefault="00903E67" w:rsidP="005636B6">
      <w:pPr>
        <w:spacing w:before="240" w:after="240"/>
      </w:pPr>
      <w:r>
        <w:lastRenderedPageBreak/>
        <w:t>se apiadaba de mí, más que si dicho</w:t>
      </w:r>
    </w:p>
    <w:p w14:paraId="66D8506B" w14:textId="77777777" w:rsidR="00903E67" w:rsidRDefault="00903E67" w:rsidP="005636B6">
      <w:pPr>
        <w:spacing w:before="240" w:after="240"/>
      </w:pPr>
      <w:r>
        <w:t>hubiese: «Mujer, por qué lo avergüenzas»,</w:t>
      </w:r>
    </w:p>
    <w:p w14:paraId="139213AE" w14:textId="77777777" w:rsidR="00903E67" w:rsidRDefault="00903E67" w:rsidP="005636B6">
      <w:pPr>
        <w:spacing w:before="240" w:after="240"/>
      </w:pPr>
      <w:r>
        <w:t>el hielo que en mi pecho se apretaba,</w:t>
      </w:r>
    </w:p>
    <w:p w14:paraId="6609C8E2" w14:textId="77777777" w:rsidR="00903E67" w:rsidRDefault="00903E67" w:rsidP="005636B6">
      <w:pPr>
        <w:spacing w:before="240" w:after="240"/>
      </w:pPr>
      <w:r>
        <w:t>se hizo vapor y agua, y con angustia</w:t>
      </w:r>
    </w:p>
    <w:p w14:paraId="206C7BAB" w14:textId="77777777" w:rsidR="00903E67" w:rsidRDefault="00903E67" w:rsidP="005636B6">
      <w:pPr>
        <w:spacing w:before="240" w:after="240"/>
      </w:pPr>
      <w:r>
        <w:t>se salió por la boca y por los ojos.</w:t>
      </w:r>
    </w:p>
    <w:p w14:paraId="7CD1025E" w14:textId="77777777" w:rsidR="00903E67" w:rsidRDefault="00903E67" w:rsidP="005636B6">
      <w:pPr>
        <w:spacing w:before="240" w:after="240"/>
      </w:pPr>
      <w:r>
        <w:t>Ella, parada encima del costado</w:t>
      </w:r>
    </w:p>
    <w:p w14:paraId="7954D9A4" w14:textId="77777777" w:rsidR="00903E67" w:rsidRDefault="00903E67" w:rsidP="005636B6">
      <w:pPr>
        <w:spacing w:before="240" w:after="240"/>
      </w:pPr>
      <w:r>
        <w:t>dicho del carro, a las sustancias pías</w:t>
      </w:r>
    </w:p>
    <w:p w14:paraId="472E4E68" w14:textId="77777777" w:rsidR="00903E67" w:rsidRDefault="00903E67" w:rsidP="005636B6">
      <w:pPr>
        <w:spacing w:before="240" w:after="240"/>
      </w:pPr>
      <w:r>
        <w:t>dirigió sus palabras de este modo:</w:t>
      </w:r>
    </w:p>
    <w:p w14:paraId="5682BFED" w14:textId="77777777" w:rsidR="00903E67" w:rsidRDefault="00903E67" w:rsidP="005636B6">
      <w:pPr>
        <w:spacing w:before="240" w:after="240"/>
      </w:pPr>
      <w:r>
        <w:t>«Veláis vosotros el eterno día,</w:t>
      </w:r>
    </w:p>
    <w:p w14:paraId="7109C042" w14:textId="77777777" w:rsidR="00903E67" w:rsidRDefault="00903E67" w:rsidP="005636B6">
      <w:pPr>
        <w:spacing w:before="240" w:after="240"/>
      </w:pPr>
      <w:r>
        <w:t>sin que os roben ni el sueño ni la noche</w:t>
      </w:r>
    </w:p>
    <w:p w14:paraId="1E21AA07" w14:textId="77777777" w:rsidR="00903E67" w:rsidRDefault="00903E67" w:rsidP="005636B6">
      <w:pPr>
        <w:spacing w:before="240" w:after="240"/>
      </w:pPr>
      <w:r>
        <w:t>ningún paso del siglo en su camino;</w:t>
      </w:r>
    </w:p>
    <w:p w14:paraId="0C848060" w14:textId="77777777" w:rsidR="00903E67" w:rsidRDefault="00903E67" w:rsidP="005636B6">
      <w:pPr>
        <w:spacing w:before="240" w:after="240"/>
      </w:pPr>
      <w:r>
        <w:t>así pues más cuidado en mi respuesta</w:t>
      </w:r>
    </w:p>
    <w:p w14:paraId="523D8E55" w14:textId="77777777" w:rsidR="00903E67" w:rsidRDefault="00903E67" w:rsidP="005636B6">
      <w:pPr>
        <w:spacing w:before="240" w:after="240"/>
      </w:pPr>
      <w:r>
        <w:t>pondré para que entienda aquel que llora,</w:t>
      </w:r>
    </w:p>
    <w:p w14:paraId="1E8A3A35" w14:textId="77777777" w:rsidR="00903E67" w:rsidRDefault="00903E67" w:rsidP="005636B6">
      <w:pPr>
        <w:spacing w:before="240" w:after="240"/>
      </w:pPr>
      <w:r>
        <w:t>e igual medida culpa y duelo tengan.</w:t>
      </w:r>
    </w:p>
    <w:p w14:paraId="37E7C93D" w14:textId="77777777" w:rsidR="00903E67" w:rsidRDefault="00903E67" w:rsidP="005636B6">
      <w:pPr>
        <w:spacing w:before="240" w:after="240"/>
      </w:pPr>
      <w:r>
        <w:t>No sólo por efecto de las ruedas</w:t>
      </w:r>
    </w:p>
    <w:p w14:paraId="521FF5A9" w14:textId="77777777" w:rsidR="00903E67" w:rsidRDefault="00903E67" w:rsidP="005636B6">
      <w:pPr>
        <w:spacing w:before="240" w:after="240"/>
      </w:pPr>
      <w:r>
        <w:t>que a cada ser a algún final dirigen</w:t>
      </w:r>
    </w:p>
    <w:p w14:paraId="2F203FB1" w14:textId="77777777" w:rsidR="00903E67" w:rsidRDefault="00903E67" w:rsidP="005636B6">
      <w:pPr>
        <w:spacing w:before="240" w:after="240"/>
      </w:pPr>
      <w:r>
        <w:t>según les acompañen sus estrellas,</w:t>
      </w:r>
    </w:p>
    <w:p w14:paraId="03384757" w14:textId="77777777" w:rsidR="00903E67" w:rsidRDefault="00903E67" w:rsidP="005636B6">
      <w:pPr>
        <w:spacing w:before="240" w:after="240"/>
      </w:pPr>
      <w:r>
        <w:t>mas por largueza de gracia divina,</w:t>
      </w:r>
    </w:p>
    <w:p w14:paraId="21158683" w14:textId="77777777" w:rsidR="00903E67" w:rsidRDefault="00903E67" w:rsidP="005636B6">
      <w:pPr>
        <w:spacing w:before="240" w:after="240"/>
      </w:pPr>
      <w:r>
        <w:t>que en tan altos vapores hace lluvia,</w:t>
      </w:r>
    </w:p>
    <w:p w14:paraId="51D60205" w14:textId="77777777" w:rsidR="00903E67" w:rsidRDefault="00903E67" w:rsidP="005636B6">
      <w:pPr>
        <w:spacing w:before="240" w:after="240"/>
      </w:pPr>
      <w:r>
        <w:lastRenderedPageBreak/>
        <w:t>que no pueden mirarlos nuestros ojos,</w:t>
      </w:r>
    </w:p>
    <w:p w14:paraId="1A184DAA" w14:textId="77777777" w:rsidR="00903E67" w:rsidRDefault="00903E67" w:rsidP="005636B6">
      <w:pPr>
        <w:spacing w:before="240" w:after="240"/>
      </w:pPr>
      <w:r>
        <w:t>ese fue tal en su vida temprana</w:t>
      </w:r>
    </w:p>
    <w:p w14:paraId="3168300D" w14:textId="77777777" w:rsidR="00903E67" w:rsidRDefault="00903E67" w:rsidP="005636B6">
      <w:pPr>
        <w:spacing w:before="240" w:after="240"/>
      </w:pPr>
      <w:r>
        <w:t>potencialmente, que cualquier virtud</w:t>
      </w:r>
    </w:p>
    <w:p w14:paraId="05082C88" w14:textId="77777777" w:rsidR="00903E67" w:rsidRDefault="00903E67" w:rsidP="005636B6">
      <w:pPr>
        <w:spacing w:before="240" w:after="240"/>
      </w:pPr>
      <w:r>
        <w:t>maravilloso efecto en él hiciera.</w:t>
      </w:r>
    </w:p>
    <w:p w14:paraId="25A10DA9" w14:textId="77777777" w:rsidR="00903E67" w:rsidRDefault="00903E67" w:rsidP="005636B6">
      <w:pPr>
        <w:spacing w:before="240" w:after="240"/>
      </w:pPr>
      <w:r>
        <w:t>Mas tanto más maligno y más silvestre,</w:t>
      </w:r>
    </w:p>
    <w:p w14:paraId="2E95E556" w14:textId="77777777" w:rsidR="00903E67" w:rsidRDefault="00903E67" w:rsidP="005636B6">
      <w:pPr>
        <w:spacing w:before="240" w:after="240"/>
      </w:pPr>
      <w:r>
        <w:t>inculto y mal sembrado se hace el campo,</w:t>
      </w:r>
    </w:p>
    <w:p w14:paraId="478BDF05" w14:textId="77777777" w:rsidR="00903E67" w:rsidRDefault="00903E67" w:rsidP="005636B6">
      <w:pPr>
        <w:spacing w:before="240" w:after="240"/>
      </w:pPr>
      <w:r>
        <w:t>cuanto más vigorosa tierra sea.</w:t>
      </w:r>
    </w:p>
    <w:p w14:paraId="5BF7A74B" w14:textId="77777777" w:rsidR="00903E67" w:rsidRDefault="00903E67" w:rsidP="005636B6">
      <w:pPr>
        <w:spacing w:before="240" w:after="240"/>
      </w:pPr>
      <w:r>
        <w:t>Le sostuve algún tiempo con mi rostro:</w:t>
      </w:r>
    </w:p>
    <w:p w14:paraId="46D9D857" w14:textId="77777777" w:rsidR="00903E67" w:rsidRDefault="00903E67" w:rsidP="005636B6">
      <w:pPr>
        <w:spacing w:before="240" w:after="240"/>
      </w:pPr>
      <w:r>
        <w:t>mostrándole mis ojos juveniles,</w:t>
      </w:r>
    </w:p>
    <w:p w14:paraId="2E4D5141" w14:textId="77777777" w:rsidR="00903E67" w:rsidRDefault="00903E67" w:rsidP="005636B6">
      <w:pPr>
        <w:spacing w:before="240" w:after="240"/>
      </w:pPr>
      <w:r>
        <w:t>junto a mí le llevaba al buen camino.</w:t>
      </w:r>
    </w:p>
    <w:p w14:paraId="673307AC" w14:textId="77777777" w:rsidR="00903E67" w:rsidRDefault="00903E67" w:rsidP="005636B6">
      <w:pPr>
        <w:spacing w:before="240" w:after="240"/>
      </w:pPr>
      <w:r>
        <w:t>Tan pronto como estuve en los umbrales</w:t>
      </w:r>
    </w:p>
    <w:p w14:paraId="2BBA4241" w14:textId="77777777" w:rsidR="00903E67" w:rsidRDefault="00903E67" w:rsidP="005636B6">
      <w:pPr>
        <w:spacing w:before="240" w:after="240"/>
      </w:pPr>
      <w:r>
        <w:t>de mi segunda edad y cambié de vida,</w:t>
      </w:r>
    </w:p>
    <w:p w14:paraId="238C7941" w14:textId="77777777" w:rsidR="00903E67" w:rsidRDefault="00903E67" w:rsidP="005636B6">
      <w:pPr>
        <w:spacing w:before="240" w:after="240"/>
      </w:pPr>
      <w:r>
        <w:t>de mí se separó y se entregó a otra.</w:t>
      </w:r>
    </w:p>
    <w:p w14:paraId="5F146A95" w14:textId="77777777" w:rsidR="00903E67" w:rsidRDefault="00903E67" w:rsidP="005636B6">
      <w:pPr>
        <w:spacing w:before="240" w:after="240"/>
      </w:pPr>
      <w:r>
        <w:t>Cuando de carne a espíritu subí,</w:t>
      </w:r>
    </w:p>
    <w:p w14:paraId="2D49CA45" w14:textId="77777777" w:rsidR="00903E67" w:rsidRDefault="00903E67" w:rsidP="005636B6">
      <w:pPr>
        <w:spacing w:before="240" w:after="240"/>
      </w:pPr>
      <w:r>
        <w:t>y virtud y belleza me crecieron,</w:t>
      </w:r>
    </w:p>
    <w:p w14:paraId="02E18160" w14:textId="77777777" w:rsidR="00903E67" w:rsidRDefault="00903E67" w:rsidP="005636B6">
      <w:pPr>
        <w:spacing w:before="240" w:after="240"/>
      </w:pPr>
      <w:r>
        <w:t>fui para él menos querida y grata;</w:t>
      </w:r>
    </w:p>
    <w:p w14:paraId="202CFE38" w14:textId="77777777" w:rsidR="00903E67" w:rsidRDefault="00903E67" w:rsidP="005636B6">
      <w:pPr>
        <w:spacing w:before="240" w:after="240"/>
      </w:pPr>
      <w:r>
        <w:t>y por errada senda volvió el paso,</w:t>
      </w:r>
    </w:p>
    <w:p w14:paraId="7921629D" w14:textId="77777777" w:rsidR="00903E67" w:rsidRDefault="00903E67" w:rsidP="005636B6">
      <w:pPr>
        <w:spacing w:before="240" w:after="240"/>
      </w:pPr>
      <w:r>
        <w:t>imágenes de un bien siguiendo falsas,</w:t>
      </w:r>
    </w:p>
    <w:p w14:paraId="10D121B1" w14:textId="77777777" w:rsidR="00903E67" w:rsidRDefault="00903E67" w:rsidP="005636B6">
      <w:pPr>
        <w:spacing w:before="240" w:after="240"/>
      </w:pPr>
      <w:r>
        <w:t>que ninguna promesa entera cumplen.</w:t>
      </w:r>
    </w:p>
    <w:p w14:paraId="42063222" w14:textId="77777777" w:rsidR="00903E67" w:rsidRDefault="00903E67" w:rsidP="005636B6">
      <w:pPr>
        <w:spacing w:before="240" w:after="240"/>
      </w:pPr>
      <w:r>
        <w:lastRenderedPageBreak/>
        <w:t>No me valió impetrar inspiración,</w:t>
      </w:r>
    </w:p>
    <w:p w14:paraId="02BE09FD" w14:textId="77777777" w:rsidR="00903E67" w:rsidRDefault="00903E67" w:rsidP="005636B6">
      <w:pPr>
        <w:spacing w:before="240" w:after="240"/>
      </w:pPr>
      <w:r>
        <w:t>con la cual en un sueño o de otros modos</w:t>
      </w:r>
    </w:p>
    <w:p w14:paraId="4F91D4E6" w14:textId="77777777" w:rsidR="00903E67" w:rsidRDefault="00903E67" w:rsidP="005636B6">
      <w:pPr>
        <w:spacing w:before="240" w:after="240"/>
      </w:pPr>
      <w:r>
        <w:t>lo llamase: ¡tan poco le importaron!</w:t>
      </w:r>
    </w:p>
    <w:p w14:paraId="28A158EB" w14:textId="77777777" w:rsidR="00903E67" w:rsidRDefault="00903E67" w:rsidP="005636B6">
      <w:pPr>
        <w:spacing w:before="240" w:after="240"/>
      </w:pPr>
      <w:r>
        <w:t>Tanto cayó que todas las razones</w:t>
      </w:r>
    </w:p>
    <w:p w14:paraId="50DD064A" w14:textId="77777777" w:rsidR="00903E67" w:rsidRDefault="00903E67" w:rsidP="005636B6">
      <w:pPr>
        <w:spacing w:before="240" w:after="240"/>
      </w:pPr>
      <w:r>
        <w:t>para su salvación no le bastaban,</w:t>
      </w:r>
    </w:p>
    <w:p w14:paraId="4A471355" w14:textId="77777777" w:rsidR="00903E67" w:rsidRDefault="00903E67" w:rsidP="005636B6">
      <w:pPr>
        <w:spacing w:before="240" w:after="240"/>
      </w:pPr>
      <w:r>
        <w:t>salvo enseñarle el pueblo condenado.</w:t>
      </w:r>
    </w:p>
    <w:p w14:paraId="23BD848A" w14:textId="77777777" w:rsidR="00903E67" w:rsidRDefault="00903E67" w:rsidP="005636B6">
      <w:pPr>
        <w:spacing w:before="240" w:after="240"/>
      </w:pPr>
      <w:r>
        <w:t>Fui por ello a la entrada de los muertos,</w:t>
      </w:r>
    </w:p>
    <w:p w14:paraId="389261BF" w14:textId="77777777" w:rsidR="00903E67" w:rsidRDefault="00903E67" w:rsidP="005636B6">
      <w:pPr>
        <w:spacing w:before="240" w:after="240"/>
      </w:pPr>
      <w:r>
        <w:t>y a aquel que le ha traído hasta aquí arriba,</w:t>
      </w:r>
    </w:p>
    <w:p w14:paraId="62BCBE64" w14:textId="77777777" w:rsidR="00903E67" w:rsidRDefault="00903E67" w:rsidP="005636B6">
      <w:pPr>
        <w:spacing w:before="240" w:after="240"/>
      </w:pPr>
      <w:r>
        <w:t>le dirigí mis súplicas llorando.</w:t>
      </w:r>
    </w:p>
    <w:p w14:paraId="7DE0F2A4" w14:textId="77777777" w:rsidR="00903E67" w:rsidRDefault="00903E67" w:rsidP="005636B6">
      <w:pPr>
        <w:spacing w:before="240" w:after="240"/>
      </w:pPr>
      <w:r>
        <w:t>Una alta ley de Dios se habría roto,</w:t>
      </w:r>
    </w:p>
    <w:p w14:paraId="39C9887F" w14:textId="77777777" w:rsidR="00903E67" w:rsidRDefault="00903E67" w:rsidP="005636B6">
      <w:pPr>
        <w:spacing w:before="240" w:after="240"/>
      </w:pPr>
      <w:r>
        <w:t>si el Leteo pasase y tal banquete</w:t>
      </w:r>
    </w:p>
    <w:p w14:paraId="038640FD" w14:textId="77777777" w:rsidR="00903E67" w:rsidRDefault="00903E67" w:rsidP="005636B6">
      <w:pPr>
        <w:spacing w:before="240" w:after="240"/>
      </w:pPr>
      <w:r>
        <w:t>fuese gustado sin ninguna paga</w:t>
      </w:r>
    </w:p>
    <w:p w14:paraId="5077DD03" w14:textId="77777777" w:rsidR="00903E67" w:rsidRDefault="00903E67" w:rsidP="005636B6">
      <w:pPr>
        <w:spacing w:before="240" w:after="240"/>
      </w:pPr>
      <w:r>
        <w:t>del arrepentimiento que se llora.»</w:t>
      </w:r>
    </w:p>
    <w:p w14:paraId="76E06526" w14:textId="5CCCF226" w:rsidR="00903E67" w:rsidRDefault="00903E67" w:rsidP="005636B6">
      <w:pPr>
        <w:pStyle w:val="Ttulo2"/>
        <w:spacing w:before="240" w:after="240"/>
      </w:pPr>
      <w:r>
        <w:br w:type="page"/>
      </w:r>
      <w:bookmarkStart w:id="70" w:name="_Toc196140993"/>
      <w:r>
        <w:lastRenderedPageBreak/>
        <w:t>CANTO XXXI</w:t>
      </w:r>
      <w:bookmarkEnd w:id="70"/>
    </w:p>
    <w:p w14:paraId="19955586" w14:textId="77777777" w:rsidR="00903E67" w:rsidRDefault="00903E67" w:rsidP="005636B6">
      <w:pPr>
        <w:spacing w:before="240" w:after="240"/>
      </w:pPr>
      <w:r>
        <w:t>«Oh tú que estás de allá del sacro río,</w:t>
      </w:r>
    </w:p>
    <w:p w14:paraId="10FEACC1" w14:textId="77777777" w:rsidR="00903E67" w:rsidRDefault="00903E67" w:rsidP="005636B6">
      <w:pPr>
        <w:spacing w:before="240" w:after="240"/>
      </w:pPr>
      <w:r>
        <w:t>-dirigiéndome en punta sus palabras,</w:t>
      </w:r>
    </w:p>
    <w:p w14:paraId="15362F00" w14:textId="77777777" w:rsidR="00903E67" w:rsidRDefault="00903E67" w:rsidP="005636B6">
      <w:pPr>
        <w:spacing w:before="240" w:after="240"/>
      </w:pPr>
      <w:r>
        <w:t>que aun de filo tan duras parecieron,</w:t>
      </w:r>
    </w:p>
    <w:p w14:paraId="5AB5C008" w14:textId="77777777" w:rsidR="00903E67" w:rsidRDefault="00903E67" w:rsidP="005636B6">
      <w:pPr>
        <w:spacing w:before="240" w:after="240"/>
      </w:pPr>
      <w:r>
        <w:t>volvió a decir sin pausa prosiguiendo-</w:t>
      </w:r>
    </w:p>
    <w:p w14:paraId="0994D31E" w14:textId="77777777" w:rsidR="00903E67" w:rsidRDefault="00903E67" w:rsidP="005636B6">
      <w:pPr>
        <w:spacing w:before="240" w:after="240"/>
      </w:pPr>
      <w:r>
        <w:t>di si es esto verdad, pues de tan seria</w:t>
      </w:r>
    </w:p>
    <w:p w14:paraId="2D73E211" w14:textId="77777777" w:rsidR="00903E67" w:rsidRDefault="00903E67" w:rsidP="005636B6">
      <w:pPr>
        <w:spacing w:before="240" w:after="240"/>
      </w:pPr>
      <w:r>
        <w:t>acusación debieras confesarte.»</w:t>
      </w:r>
    </w:p>
    <w:p w14:paraId="51B47A8B" w14:textId="77777777" w:rsidR="00903E67" w:rsidRDefault="00903E67" w:rsidP="005636B6">
      <w:pPr>
        <w:spacing w:before="240" w:after="240"/>
      </w:pPr>
      <w:r>
        <w:t>Estaba mi valor tan confundido,</w:t>
      </w:r>
    </w:p>
    <w:p w14:paraId="13CE1492" w14:textId="77777777" w:rsidR="00903E67" w:rsidRDefault="00903E67" w:rsidP="005636B6">
      <w:pPr>
        <w:spacing w:before="240" w:after="240"/>
      </w:pPr>
      <w:r>
        <w:t>que mi voz se movía, y se apagaba</w:t>
      </w:r>
    </w:p>
    <w:p w14:paraId="63F7D1FF" w14:textId="77777777" w:rsidR="00903E67" w:rsidRDefault="00903E67" w:rsidP="005636B6">
      <w:pPr>
        <w:spacing w:before="240" w:after="240"/>
      </w:pPr>
      <w:r>
        <w:t>antes que de sus órganos saliera.</w:t>
      </w:r>
    </w:p>
    <w:p w14:paraId="353FFCE1" w14:textId="77777777" w:rsidR="00903E67" w:rsidRDefault="00903E67" w:rsidP="005636B6">
      <w:pPr>
        <w:spacing w:before="240" w:after="240"/>
      </w:pPr>
      <w:r>
        <w:t>Esperó un poco, y me dijo: «¿En qué piensas?</w:t>
      </w:r>
    </w:p>
    <w:p w14:paraId="72D50406" w14:textId="77777777" w:rsidR="00903E67" w:rsidRDefault="00903E67" w:rsidP="005636B6">
      <w:pPr>
        <w:spacing w:before="240" w:after="240"/>
      </w:pPr>
      <w:r>
        <w:t>respóndeme, pues las memorias tristes</w:t>
      </w:r>
    </w:p>
    <w:p w14:paraId="71085489" w14:textId="77777777" w:rsidR="00903E67" w:rsidRDefault="00903E67" w:rsidP="005636B6">
      <w:pPr>
        <w:spacing w:before="240" w:after="240"/>
      </w:pPr>
      <w:r>
        <w:t>en ti aún no están borradas por el agua.»</w:t>
      </w:r>
    </w:p>
    <w:p w14:paraId="679FFD6F" w14:textId="77777777" w:rsidR="00903E67" w:rsidRDefault="00903E67" w:rsidP="005636B6">
      <w:pPr>
        <w:spacing w:before="240" w:after="240"/>
      </w:pPr>
      <w:r>
        <w:t>La confusión y el miedo entremezclados</w:t>
      </w:r>
    </w:p>
    <w:p w14:paraId="7FCA7A4A" w14:textId="77777777" w:rsidR="00903E67" w:rsidRDefault="00903E67" w:rsidP="005636B6">
      <w:pPr>
        <w:spacing w:before="240" w:after="240"/>
      </w:pPr>
      <w:r>
        <w:t>como un «sí» me arrancaron de la boca,</w:t>
      </w:r>
    </w:p>
    <w:p w14:paraId="15C26976" w14:textId="77777777" w:rsidR="00903E67" w:rsidRDefault="00903E67" w:rsidP="005636B6">
      <w:pPr>
        <w:spacing w:before="240" w:after="240"/>
      </w:pPr>
      <w:r>
        <w:t>que fue preciso ver para entenderlo.</w:t>
      </w:r>
    </w:p>
    <w:p w14:paraId="5E54A204" w14:textId="77777777" w:rsidR="00903E67" w:rsidRDefault="00903E67" w:rsidP="005636B6">
      <w:pPr>
        <w:spacing w:before="240" w:after="240"/>
      </w:pPr>
      <w:r>
        <w:t>Cual quebrada ballesta se dispara,</w:t>
      </w:r>
    </w:p>
    <w:p w14:paraId="6FD85E99" w14:textId="77777777" w:rsidR="00903E67" w:rsidRDefault="00903E67" w:rsidP="005636B6">
      <w:pPr>
        <w:spacing w:before="240" w:after="240"/>
      </w:pPr>
      <w:r>
        <w:t>por demasiado tensos cuerda y arco,</w:t>
      </w:r>
    </w:p>
    <w:p w14:paraId="5AB20A0B" w14:textId="77777777" w:rsidR="00903E67" w:rsidRDefault="00903E67" w:rsidP="005636B6">
      <w:pPr>
        <w:spacing w:before="240" w:after="240"/>
      </w:pPr>
      <w:r>
        <w:t>y sin fuerzas la flecha al blanco llega,</w:t>
      </w:r>
    </w:p>
    <w:p w14:paraId="7B382893" w14:textId="77777777" w:rsidR="00903E67" w:rsidRDefault="00903E67" w:rsidP="005636B6">
      <w:pPr>
        <w:spacing w:before="240" w:after="240"/>
      </w:pPr>
      <w:r>
        <w:lastRenderedPageBreak/>
        <w:t>así estallé abrumado de tal carga,</w:t>
      </w:r>
    </w:p>
    <w:p w14:paraId="347994C7" w14:textId="77777777" w:rsidR="00903E67" w:rsidRDefault="00903E67" w:rsidP="005636B6">
      <w:pPr>
        <w:spacing w:before="240" w:after="240"/>
      </w:pPr>
      <w:r>
        <w:t>lágrimas y suspiros despidiendo,</w:t>
      </w:r>
    </w:p>
    <w:p w14:paraId="374D560F" w14:textId="77777777" w:rsidR="00903E67" w:rsidRDefault="00903E67" w:rsidP="005636B6">
      <w:pPr>
        <w:spacing w:before="240" w:after="240"/>
      </w:pPr>
      <w:r>
        <w:t>y se murió mi voz por el camino.</w:t>
      </w:r>
    </w:p>
    <w:p w14:paraId="2CEB4708" w14:textId="77777777" w:rsidR="00903E67" w:rsidRDefault="00903E67" w:rsidP="005636B6">
      <w:pPr>
        <w:spacing w:before="240" w:after="240"/>
      </w:pPr>
      <w:r>
        <w:t>«Por entre mis deseos --dijo ella-</w:t>
      </w:r>
    </w:p>
    <w:p w14:paraId="5910BF9E" w14:textId="77777777" w:rsidR="00903E67" w:rsidRDefault="00903E67" w:rsidP="005636B6">
      <w:pPr>
        <w:spacing w:before="240" w:after="240"/>
      </w:pPr>
      <w:r>
        <w:t>que al amor por el bien te conducían,</w:t>
      </w:r>
    </w:p>
    <w:p w14:paraId="7293F5B3" w14:textId="77777777" w:rsidR="00903E67" w:rsidRDefault="00903E67" w:rsidP="005636B6">
      <w:pPr>
        <w:spacing w:before="240" w:after="240"/>
      </w:pPr>
      <w:r>
        <w:t>que cosa no hay de aspiración más digna,</w:t>
      </w:r>
    </w:p>
    <w:p w14:paraId="3145C40C" w14:textId="77777777" w:rsidR="00903E67" w:rsidRDefault="00903E67" w:rsidP="005636B6">
      <w:pPr>
        <w:spacing w:before="240" w:after="240"/>
      </w:pPr>
      <w:r>
        <w:t>¿qué fosos se cruzaron, qué cadenas</w:t>
      </w:r>
    </w:p>
    <w:p w14:paraId="5C7EC91D" w14:textId="77777777" w:rsidR="00903E67" w:rsidRDefault="00903E67" w:rsidP="005636B6">
      <w:pPr>
        <w:spacing w:before="240" w:after="240"/>
      </w:pPr>
      <w:r>
        <w:t>hallaste tales que del avanzar</w:t>
      </w:r>
    </w:p>
    <w:p w14:paraId="06F645B0" w14:textId="77777777" w:rsidR="00903E67" w:rsidRDefault="00903E67" w:rsidP="005636B6">
      <w:pPr>
        <w:spacing w:before="240" w:after="240"/>
      </w:pPr>
      <w:r>
        <w:t>perdiste de tal forma la esperanza?</w:t>
      </w:r>
    </w:p>
    <w:p w14:paraId="30DC36D9" w14:textId="77777777" w:rsidR="00903E67" w:rsidRDefault="00903E67" w:rsidP="005636B6">
      <w:pPr>
        <w:spacing w:before="240" w:after="240"/>
      </w:pPr>
      <w:r>
        <w:t>¿Y cuál ventaja o qué facilidades</w:t>
      </w:r>
    </w:p>
    <w:p w14:paraId="0B30E85E" w14:textId="77777777" w:rsidR="00903E67" w:rsidRDefault="00903E67" w:rsidP="005636B6">
      <w:pPr>
        <w:spacing w:before="240" w:after="240"/>
      </w:pPr>
      <w:r>
        <w:t>en el semblante de los otros viste,</w:t>
      </w:r>
    </w:p>
    <w:p w14:paraId="6E4F2733" w14:textId="77777777" w:rsidR="00903E67" w:rsidRDefault="00903E67" w:rsidP="005636B6">
      <w:pPr>
        <w:spacing w:before="240" w:after="240"/>
      </w:pPr>
      <w:r>
        <w:t>para que de ese modo los rondaras?»</w:t>
      </w:r>
    </w:p>
    <w:p w14:paraId="6D9FD38C" w14:textId="77777777" w:rsidR="00903E67" w:rsidRDefault="00903E67" w:rsidP="005636B6">
      <w:pPr>
        <w:spacing w:before="240" w:after="240"/>
      </w:pPr>
      <w:r>
        <w:t>Luego de suspirar amargamente,</w:t>
      </w:r>
    </w:p>
    <w:p w14:paraId="2783A429" w14:textId="77777777" w:rsidR="00903E67" w:rsidRDefault="00903E67" w:rsidP="005636B6">
      <w:pPr>
        <w:spacing w:before="240" w:after="240"/>
      </w:pPr>
      <w:r>
        <w:t>apenas tuve voz que respondiera,</w:t>
      </w:r>
    </w:p>
    <w:p w14:paraId="003D8DF1" w14:textId="77777777" w:rsidR="00903E67" w:rsidRDefault="00903E67" w:rsidP="005636B6">
      <w:pPr>
        <w:spacing w:before="240" w:after="240"/>
      </w:pPr>
      <w:r>
        <w:t>formada a duras penas por los labios.</w:t>
      </w:r>
    </w:p>
    <w:p w14:paraId="547B103F" w14:textId="77777777" w:rsidR="00903E67" w:rsidRDefault="00903E67" w:rsidP="005636B6">
      <w:pPr>
        <w:spacing w:before="240" w:after="240"/>
      </w:pPr>
      <w:r>
        <w:t>Llorando dije: «Lo que yo veía</w:t>
      </w:r>
    </w:p>
    <w:p w14:paraId="102B157C" w14:textId="77777777" w:rsidR="00903E67" w:rsidRDefault="00903E67" w:rsidP="005636B6">
      <w:pPr>
        <w:spacing w:before="240" w:after="240"/>
      </w:pPr>
      <w:r>
        <w:t>con su falso placer me extraviaba</w:t>
      </w:r>
    </w:p>
    <w:p w14:paraId="5FE3FAAE" w14:textId="77777777" w:rsidR="00903E67" w:rsidRDefault="00903E67" w:rsidP="005636B6">
      <w:pPr>
        <w:spacing w:before="240" w:after="240"/>
      </w:pPr>
      <w:r>
        <w:t>tan pronto se escondió vuestro semblante.»</w:t>
      </w:r>
    </w:p>
    <w:p w14:paraId="4814CDBC" w14:textId="77777777" w:rsidR="00903E67" w:rsidRDefault="00903E67" w:rsidP="005636B6">
      <w:pPr>
        <w:spacing w:before="240" w:after="240"/>
      </w:pPr>
      <w:r>
        <w:t>Y dijo: «Si callaras o negases</w:t>
      </w:r>
    </w:p>
    <w:p w14:paraId="61258E0C" w14:textId="77777777" w:rsidR="00903E67" w:rsidRDefault="00903E67" w:rsidP="005636B6">
      <w:pPr>
        <w:spacing w:before="240" w:after="240"/>
      </w:pPr>
      <w:r>
        <w:lastRenderedPageBreak/>
        <w:t>lo que confiesas, igual se sabría</w:t>
      </w:r>
    </w:p>
    <w:p w14:paraId="78C739A6" w14:textId="77777777" w:rsidR="00903E67" w:rsidRDefault="00903E67" w:rsidP="005636B6">
      <w:pPr>
        <w:spacing w:before="240" w:after="240"/>
      </w:pPr>
      <w:r>
        <w:t>tu culpa: ¡es tal el juez que la conoce!</w:t>
      </w:r>
    </w:p>
    <w:p w14:paraId="0DFB869A" w14:textId="77777777" w:rsidR="00903E67" w:rsidRDefault="00903E67" w:rsidP="005636B6">
      <w:pPr>
        <w:spacing w:before="240" w:after="240"/>
      </w:pPr>
      <w:r>
        <w:t>Mas cuando sale de la propia boca</w:t>
      </w:r>
    </w:p>
    <w:p w14:paraId="056767A3" w14:textId="77777777" w:rsidR="00903E67" w:rsidRDefault="00903E67" w:rsidP="005636B6">
      <w:pPr>
        <w:spacing w:before="240" w:after="240"/>
      </w:pPr>
      <w:r>
        <w:t>confesar el pecado, en nuestra corte</w:t>
      </w:r>
    </w:p>
    <w:p w14:paraId="6AFF99B3" w14:textId="77777777" w:rsidR="00903E67" w:rsidRDefault="00903E67" w:rsidP="005636B6">
      <w:pPr>
        <w:spacing w:before="240" w:after="240"/>
      </w:pPr>
      <w:r>
        <w:t>hace volver contra el filo la piedra.</w:t>
      </w:r>
    </w:p>
    <w:p w14:paraId="6AB85EC9" w14:textId="77777777" w:rsidR="00903E67" w:rsidRDefault="00903E67" w:rsidP="005636B6">
      <w:pPr>
        <w:spacing w:before="240" w:after="240"/>
      </w:pPr>
      <w:r>
        <w:t>Sin embargo, para que te avergüences</w:t>
      </w:r>
    </w:p>
    <w:p w14:paraId="3E19417A" w14:textId="77777777" w:rsidR="00903E67" w:rsidRDefault="00903E67" w:rsidP="005636B6">
      <w:pPr>
        <w:spacing w:before="240" w:after="240"/>
      </w:pPr>
      <w:r>
        <w:t>ahora de tu error, y ya otras veces</w:t>
      </w:r>
    </w:p>
    <w:p w14:paraId="69F1B3D8" w14:textId="77777777" w:rsidR="00903E67" w:rsidRDefault="00903E67" w:rsidP="005636B6">
      <w:pPr>
        <w:spacing w:before="240" w:after="240"/>
      </w:pPr>
      <w:r>
        <w:t>seas fuerte, escuchando a las sirenas,</w:t>
      </w:r>
    </w:p>
    <w:p w14:paraId="788D4D17" w14:textId="77777777" w:rsidR="00903E67" w:rsidRDefault="00903E67" w:rsidP="005636B6">
      <w:pPr>
        <w:spacing w:before="240" w:after="240"/>
      </w:pPr>
      <w:r>
        <w:t>deja ya la raíz del llanto y oye:</w:t>
      </w:r>
    </w:p>
    <w:p w14:paraId="5FD37393" w14:textId="77777777" w:rsidR="00903E67" w:rsidRDefault="00903E67" w:rsidP="005636B6">
      <w:pPr>
        <w:spacing w:before="240" w:after="240"/>
      </w:pPr>
      <w:r>
        <w:t>y escucharás cómo a un lugar contrario</w:t>
      </w:r>
    </w:p>
    <w:p w14:paraId="4E05B0EF" w14:textId="77777777" w:rsidR="00903E67" w:rsidRDefault="00903E67" w:rsidP="005636B6">
      <w:pPr>
        <w:spacing w:before="240" w:after="240"/>
      </w:pPr>
      <w:r>
        <w:t>debió llevarte mi enterrada carne.</w:t>
      </w:r>
    </w:p>
    <w:p w14:paraId="4B619531" w14:textId="77777777" w:rsidR="00903E67" w:rsidRDefault="00903E67" w:rsidP="005636B6">
      <w:pPr>
        <w:spacing w:before="240" w:after="240"/>
      </w:pPr>
      <w:r>
        <w:t>Arte o natura nunca te mostraron</w:t>
      </w:r>
    </w:p>
    <w:p w14:paraId="79A566DE" w14:textId="77777777" w:rsidR="00903E67" w:rsidRDefault="00903E67" w:rsidP="005636B6">
      <w:pPr>
        <w:spacing w:before="240" w:after="240"/>
      </w:pPr>
      <w:r>
        <w:t>mayor placer, cuanto en los miembros donde</w:t>
      </w:r>
    </w:p>
    <w:p w14:paraId="59684C55" w14:textId="77777777" w:rsidR="00903E67" w:rsidRDefault="00903E67" w:rsidP="005636B6">
      <w:pPr>
        <w:spacing w:before="240" w:after="240"/>
      </w:pPr>
      <w:r>
        <w:t>me encerraron, en tierra ahora esparcidos;</w:t>
      </w:r>
    </w:p>
    <w:p w14:paraId="1145321F" w14:textId="77777777" w:rsidR="00903E67" w:rsidRDefault="00903E67" w:rsidP="005636B6">
      <w:pPr>
        <w:spacing w:before="240" w:after="240"/>
      </w:pPr>
      <w:r>
        <w:t>y si el placer supremo te faltaba</w:t>
      </w:r>
    </w:p>
    <w:p w14:paraId="26A08F8D" w14:textId="77777777" w:rsidR="00903E67" w:rsidRDefault="00903E67" w:rsidP="005636B6">
      <w:pPr>
        <w:spacing w:before="240" w:after="240"/>
      </w:pPr>
      <w:r>
        <w:t>al estar muerta, ¿qué cosa mortal</w:t>
      </w:r>
    </w:p>
    <w:p w14:paraId="78AFE837" w14:textId="77777777" w:rsidR="00903E67" w:rsidRDefault="00903E67" w:rsidP="005636B6">
      <w:pPr>
        <w:spacing w:before="240" w:after="240"/>
      </w:pPr>
      <w:r>
        <w:t>te podría arrastrar en su deseo?</w:t>
      </w:r>
    </w:p>
    <w:p w14:paraId="0F6C7793" w14:textId="77777777" w:rsidR="00903E67" w:rsidRDefault="00903E67" w:rsidP="005636B6">
      <w:pPr>
        <w:spacing w:before="240" w:after="240"/>
      </w:pPr>
      <w:r>
        <w:t>A las primeras flechas de las cosas</w:t>
      </w:r>
    </w:p>
    <w:p w14:paraId="4F3403F7" w14:textId="77777777" w:rsidR="00903E67" w:rsidRDefault="00903E67" w:rsidP="005636B6">
      <w:pPr>
        <w:spacing w:before="240" w:after="240"/>
      </w:pPr>
      <w:r>
        <w:t>falaces, bien debiste alzar la vista</w:t>
      </w:r>
    </w:p>
    <w:p w14:paraId="1988F219" w14:textId="77777777" w:rsidR="00903E67" w:rsidRDefault="00903E67" w:rsidP="005636B6">
      <w:pPr>
        <w:spacing w:before="240" w:after="240"/>
      </w:pPr>
      <w:r>
        <w:lastRenderedPageBreak/>
        <w:t>tras de mí, pues yo no era de tal modo.</w:t>
      </w:r>
    </w:p>
    <w:p w14:paraId="35BC7AFB" w14:textId="77777777" w:rsidR="00903E67" w:rsidRDefault="00903E67" w:rsidP="005636B6">
      <w:pPr>
        <w:spacing w:before="240" w:after="240"/>
      </w:pPr>
      <w:r>
        <w:t>No te debían abatir las alas,</w:t>
      </w:r>
    </w:p>
    <w:p w14:paraId="1AC6B71E" w14:textId="77777777" w:rsidR="00903E67" w:rsidRDefault="00903E67" w:rsidP="005636B6">
      <w:pPr>
        <w:spacing w:before="240" w:after="240"/>
      </w:pPr>
      <w:r>
        <w:t>esperando más golpes, ni mocitas,</w:t>
      </w:r>
    </w:p>
    <w:p w14:paraId="546BBBC2" w14:textId="77777777" w:rsidR="00903E67" w:rsidRDefault="00903E67" w:rsidP="005636B6">
      <w:pPr>
        <w:spacing w:before="240" w:after="240"/>
      </w:pPr>
      <w:r>
        <w:t>ni cualquier novedad de breve uso.</w:t>
      </w:r>
    </w:p>
    <w:p w14:paraId="440EF4B7" w14:textId="77777777" w:rsidR="00903E67" w:rsidRDefault="00903E67" w:rsidP="005636B6">
      <w:pPr>
        <w:spacing w:before="240" w:after="240"/>
      </w:pPr>
      <w:r>
        <w:t>El avecilla dos o tres aguarda;</w:t>
      </w:r>
    </w:p>
    <w:p w14:paraId="0CCEF842" w14:textId="77777777" w:rsidR="00903E67" w:rsidRDefault="00903E67" w:rsidP="005636B6">
      <w:pPr>
        <w:spacing w:before="240" w:after="240"/>
      </w:pPr>
      <w:r>
        <w:t>que ante los ojos de los bien plumados</w:t>
      </w:r>
    </w:p>
    <w:p w14:paraId="7B16C567" w14:textId="77777777" w:rsidR="00903E67" w:rsidRDefault="00903E67" w:rsidP="005636B6">
      <w:pPr>
        <w:spacing w:before="240" w:after="240"/>
      </w:pPr>
      <w:r>
        <w:t>la red se extiende en vano o la saeta.»</w:t>
      </w:r>
    </w:p>
    <w:p w14:paraId="33A000EC" w14:textId="77777777" w:rsidR="00903E67" w:rsidRDefault="00903E67" w:rsidP="005636B6">
      <w:pPr>
        <w:spacing w:before="240" w:after="240"/>
      </w:pPr>
      <w:r>
        <w:t>Cual los chiquillos por vergüenza, mudos</w:t>
      </w:r>
    </w:p>
    <w:p w14:paraId="1C5024FE" w14:textId="77777777" w:rsidR="00903E67" w:rsidRDefault="00903E67" w:rsidP="005636B6">
      <w:pPr>
        <w:spacing w:before="240" w:after="240"/>
      </w:pPr>
      <w:r>
        <w:t>están con ojos gachos, escuchando,</w:t>
      </w:r>
    </w:p>
    <w:p w14:paraId="49A7F426" w14:textId="77777777" w:rsidR="00903E67" w:rsidRDefault="00903E67" w:rsidP="005636B6">
      <w:pPr>
        <w:spacing w:before="240" w:after="240"/>
      </w:pPr>
      <w:r>
        <w:t>conociendo su falta arrepentidos,</w:t>
      </w:r>
    </w:p>
    <w:p w14:paraId="4B4E2168" w14:textId="77777777" w:rsidR="00903E67" w:rsidRDefault="00903E67" w:rsidP="005636B6">
      <w:pPr>
        <w:spacing w:before="240" w:after="240"/>
      </w:pPr>
      <w:r>
        <w:t>así yo estaba; y ella dijo: «Cuando</w:t>
      </w:r>
    </w:p>
    <w:p w14:paraId="0F647730" w14:textId="77777777" w:rsidR="00903E67" w:rsidRDefault="00903E67" w:rsidP="005636B6">
      <w:pPr>
        <w:spacing w:before="240" w:after="240"/>
      </w:pPr>
      <w:r>
        <w:t>te duela el escuchar, alza la barba</w:t>
      </w:r>
    </w:p>
    <w:p w14:paraId="1C3D2F33" w14:textId="77777777" w:rsidR="00903E67" w:rsidRDefault="00903E67" w:rsidP="005636B6">
      <w:pPr>
        <w:spacing w:before="240" w:after="240"/>
      </w:pPr>
      <w:r>
        <w:t>y aún más dolor tendrás si me contemplas.»</w:t>
      </w:r>
    </w:p>
    <w:p w14:paraId="72488B4B" w14:textId="77777777" w:rsidR="00903E67" w:rsidRDefault="00903E67" w:rsidP="005636B6">
      <w:pPr>
        <w:spacing w:before="240" w:after="240"/>
      </w:pPr>
      <w:r>
        <w:t>Con menos resistencia se desgaja</w:t>
      </w:r>
    </w:p>
    <w:p w14:paraId="6414BF4B" w14:textId="77777777" w:rsidR="00903E67" w:rsidRDefault="00903E67" w:rsidP="005636B6">
      <w:pPr>
        <w:spacing w:before="240" w:after="240"/>
      </w:pPr>
      <w:r>
        <w:t>robusta encina, con el viento norte</w:t>
      </w:r>
    </w:p>
    <w:p w14:paraId="0AFB949D" w14:textId="77777777" w:rsidR="00903E67" w:rsidRDefault="00903E67" w:rsidP="005636B6">
      <w:pPr>
        <w:spacing w:before="240" w:after="240"/>
      </w:pPr>
      <w:r>
        <w:t>o con aquel de la tierra de Jarba,</w:t>
      </w:r>
    </w:p>
    <w:p w14:paraId="708101E1" w14:textId="77777777" w:rsidR="00903E67" w:rsidRDefault="00903E67" w:rsidP="005636B6">
      <w:pPr>
        <w:spacing w:before="240" w:after="240"/>
      </w:pPr>
      <w:r>
        <w:t>como el mentón alcé con su mandato;</w:t>
      </w:r>
    </w:p>
    <w:p w14:paraId="20321372" w14:textId="77777777" w:rsidR="00903E67" w:rsidRDefault="00903E67" w:rsidP="005636B6">
      <w:pPr>
        <w:spacing w:before="240" w:after="240"/>
      </w:pPr>
      <w:r>
        <w:t>pues cuando dijo «barba» en vez de «rostro»</w:t>
      </w:r>
    </w:p>
    <w:p w14:paraId="3C20B5E2" w14:textId="77777777" w:rsidR="00903E67" w:rsidRDefault="00903E67" w:rsidP="005636B6">
      <w:pPr>
        <w:spacing w:before="240" w:after="240"/>
      </w:pPr>
      <w:r>
        <w:t>de sus palabras conocí el veneno;</w:t>
      </w:r>
    </w:p>
    <w:p w14:paraId="4DEE8527" w14:textId="77777777" w:rsidR="00903E67" w:rsidRDefault="00903E67" w:rsidP="005636B6">
      <w:pPr>
        <w:spacing w:before="240" w:after="240"/>
      </w:pPr>
      <w:r>
        <w:lastRenderedPageBreak/>
        <w:t>y pude ver al levantar la cara</w:t>
      </w:r>
    </w:p>
    <w:p w14:paraId="52771224" w14:textId="77777777" w:rsidR="00903E67" w:rsidRDefault="00903E67" w:rsidP="005636B6">
      <w:pPr>
        <w:spacing w:before="240" w:after="240"/>
      </w:pPr>
      <w:r>
        <w:t>que las criaturas que llegaron antes</w:t>
      </w:r>
    </w:p>
    <w:p w14:paraId="3CFFDB46" w14:textId="77777777" w:rsidR="00903E67" w:rsidRDefault="00903E67" w:rsidP="005636B6">
      <w:pPr>
        <w:spacing w:before="240" w:after="240"/>
      </w:pPr>
      <w:r>
        <w:t>en su aspersión habían ya cesado;</w:t>
      </w:r>
    </w:p>
    <w:p w14:paraId="3E8BF15C" w14:textId="77777777" w:rsidR="00903E67" w:rsidRDefault="00903E67" w:rsidP="005636B6">
      <w:pPr>
        <w:spacing w:before="240" w:after="240"/>
      </w:pPr>
      <w:r>
        <w:t>y mis ojos, aún poco seguros,</w:t>
      </w:r>
    </w:p>
    <w:p w14:paraId="19B7239A" w14:textId="77777777" w:rsidR="00903E67" w:rsidRDefault="00903E67" w:rsidP="005636B6">
      <w:pPr>
        <w:spacing w:before="240" w:after="240"/>
      </w:pPr>
      <w:r>
        <w:t>a Beatriz vieron vuelta hacia la fiera</w:t>
      </w:r>
    </w:p>
    <w:p w14:paraId="21DD81DF" w14:textId="77777777" w:rsidR="00903E67" w:rsidRDefault="00903E67" w:rsidP="005636B6">
      <w:pPr>
        <w:spacing w:before="240" w:after="240"/>
      </w:pPr>
      <w:r>
        <w:t>que era una sola en dos naturalezas.</w:t>
      </w:r>
    </w:p>
    <w:p w14:paraId="49CC00F5" w14:textId="77777777" w:rsidR="00903E67" w:rsidRDefault="00903E67" w:rsidP="005636B6">
      <w:pPr>
        <w:spacing w:before="240" w:after="240"/>
      </w:pPr>
      <w:r>
        <w:t>Bajo su velo y desde el otro margen</w:t>
      </w:r>
    </w:p>
    <w:p w14:paraId="324D92A4" w14:textId="77777777" w:rsidR="00903E67" w:rsidRDefault="00903E67" w:rsidP="005636B6">
      <w:pPr>
        <w:spacing w:before="240" w:after="240"/>
      </w:pPr>
      <w:r>
        <w:t>a sí misma vencerse parecía,</w:t>
      </w:r>
    </w:p>
    <w:p w14:paraId="64FF7D09" w14:textId="77777777" w:rsidR="00903E67" w:rsidRDefault="00903E67" w:rsidP="005636B6">
      <w:pPr>
        <w:spacing w:before="240" w:after="240"/>
      </w:pPr>
      <w:r>
        <w:t>vencer a la que fue cuando aquí estaba.</w:t>
      </w:r>
    </w:p>
    <w:p w14:paraId="386CABD8" w14:textId="77777777" w:rsidR="00903E67" w:rsidRDefault="00903E67" w:rsidP="005636B6">
      <w:pPr>
        <w:spacing w:before="240" w:after="240"/>
      </w:pPr>
      <w:r>
        <w:t>Me picó tanto el arrepentimiento</w:t>
      </w:r>
    </w:p>
    <w:p w14:paraId="3C0954B0" w14:textId="77777777" w:rsidR="00903E67" w:rsidRDefault="00903E67" w:rsidP="005636B6">
      <w:pPr>
        <w:spacing w:before="240" w:after="240"/>
      </w:pPr>
      <w:r>
        <w:t>con sus ortigas, que enemigas me hizo</w:t>
      </w:r>
    </w:p>
    <w:p w14:paraId="4D02A7E6" w14:textId="77777777" w:rsidR="00903E67" w:rsidRDefault="00903E67" w:rsidP="005636B6">
      <w:pPr>
        <w:spacing w:before="240" w:after="240"/>
      </w:pPr>
      <w:r>
        <w:t>esas cosas que más había amado.</w:t>
      </w:r>
    </w:p>
    <w:p w14:paraId="79EFF2BA" w14:textId="77777777" w:rsidR="00903E67" w:rsidRDefault="00903E67" w:rsidP="005636B6">
      <w:pPr>
        <w:spacing w:before="240" w:after="240"/>
      </w:pPr>
      <w:r>
        <w:t>Y tal reconocer mordióme el pecho,</w:t>
      </w:r>
    </w:p>
    <w:p w14:paraId="053FB10D" w14:textId="77777777" w:rsidR="00903E67" w:rsidRDefault="00903E67" w:rsidP="005636B6">
      <w:pPr>
        <w:spacing w:before="240" w:after="240"/>
      </w:pPr>
      <w:r>
        <w:t>y vencido caí; y lo que pasara</w:t>
      </w:r>
    </w:p>
    <w:p w14:paraId="7777ED5A" w14:textId="77777777" w:rsidR="00903E67" w:rsidRDefault="00903E67" w:rsidP="005636B6">
      <w:pPr>
        <w:spacing w:before="240" w:after="240"/>
      </w:pPr>
      <w:r>
        <w:t>lo sabe aquella que la culpa tuvo,</w:t>
      </w:r>
    </w:p>
    <w:p w14:paraId="4ED98749" w14:textId="77777777" w:rsidR="00903E67" w:rsidRDefault="00903E67" w:rsidP="005636B6">
      <w:pPr>
        <w:spacing w:before="240" w:after="240"/>
      </w:pPr>
      <w:r>
        <w:t>Y vi a aquella mujer, al recobrarme,</w:t>
      </w:r>
    </w:p>
    <w:p w14:paraId="0A27E373" w14:textId="77777777" w:rsidR="00903E67" w:rsidRDefault="00903E67" w:rsidP="005636B6">
      <w:pPr>
        <w:spacing w:before="240" w:after="240"/>
      </w:pPr>
      <w:r>
        <w:t>que había visto sola, puesta encima</w:t>
      </w:r>
    </w:p>
    <w:p w14:paraId="374D63C8" w14:textId="77777777" w:rsidR="00903E67" w:rsidRDefault="00903E67" w:rsidP="005636B6">
      <w:pPr>
        <w:spacing w:before="240" w:after="240"/>
      </w:pPr>
      <w:r>
        <w:t>«¡cógete a mí, cógete a mí!» diciendo.</w:t>
      </w:r>
    </w:p>
    <w:p w14:paraId="2EF9C18E" w14:textId="77777777" w:rsidR="00903E67" w:rsidRDefault="00903E67" w:rsidP="005636B6">
      <w:pPr>
        <w:spacing w:before="240" w:after="240"/>
      </w:pPr>
      <w:r>
        <w:t>Hasta el cuello en el río me había puesto,</w:t>
      </w:r>
    </w:p>
    <w:p w14:paraId="3E832C84" w14:textId="77777777" w:rsidR="00903E67" w:rsidRDefault="00903E67" w:rsidP="005636B6">
      <w:pPr>
        <w:spacing w:before="240" w:after="240"/>
      </w:pPr>
      <w:r>
        <w:lastRenderedPageBreak/>
        <w:t>y tirando de mí detrás venía,</w:t>
      </w:r>
    </w:p>
    <w:p w14:paraId="494FAC2E" w14:textId="77777777" w:rsidR="00903E67" w:rsidRDefault="00903E67" w:rsidP="005636B6">
      <w:pPr>
        <w:spacing w:before="240" w:after="240"/>
      </w:pPr>
      <w:r>
        <w:t>como esquife ligera sobre el agua.</w:t>
      </w:r>
    </w:p>
    <w:p w14:paraId="108D2D97" w14:textId="77777777" w:rsidR="00903E67" w:rsidRDefault="00903E67" w:rsidP="005636B6">
      <w:pPr>
        <w:spacing w:before="240" w:after="240"/>
      </w:pPr>
      <w:r>
        <w:t>Al acercarme a la dichosa orilla,</w:t>
      </w:r>
    </w:p>
    <w:p w14:paraId="131ABB45" w14:textId="77777777" w:rsidR="00903E67" w:rsidRDefault="00903E67" w:rsidP="005636B6">
      <w:pPr>
        <w:spacing w:before="240" w:after="240"/>
      </w:pPr>
      <w:r>
        <w:t>«Asperges me» escuché tan dulcemente,</w:t>
      </w:r>
    </w:p>
    <w:p w14:paraId="038F0F80" w14:textId="77777777" w:rsidR="00903E67" w:rsidRDefault="00903E67" w:rsidP="005636B6">
      <w:pPr>
        <w:spacing w:before="240" w:after="240"/>
      </w:pPr>
      <w:r>
        <w:t>que recordar no puedo, ni escribirlo.</w:t>
      </w:r>
    </w:p>
    <w:p w14:paraId="22525547" w14:textId="77777777" w:rsidR="00903E67" w:rsidRDefault="00903E67" w:rsidP="005636B6">
      <w:pPr>
        <w:spacing w:before="240" w:after="240"/>
      </w:pPr>
      <w:r>
        <w:t>Abrió sus brazos la mujer hermosa;</w:t>
      </w:r>
    </w:p>
    <w:p w14:paraId="4B9E4BF9" w14:textId="77777777" w:rsidR="00903E67" w:rsidRDefault="00903E67" w:rsidP="005636B6">
      <w:pPr>
        <w:spacing w:before="240" w:after="240"/>
      </w:pPr>
      <w:r>
        <w:t>y hundióme la cabeza con su abrazo</w:t>
      </w:r>
    </w:p>
    <w:p w14:paraId="12D57EBB" w14:textId="77777777" w:rsidR="00903E67" w:rsidRDefault="00903E67" w:rsidP="005636B6">
      <w:pPr>
        <w:spacing w:before="240" w:after="240"/>
      </w:pPr>
      <w:r>
        <w:t>para que yo gustase de aquel agua.</w:t>
      </w:r>
    </w:p>
    <w:p w14:paraId="236B754C" w14:textId="77777777" w:rsidR="00903E67" w:rsidRDefault="00903E67" w:rsidP="005636B6">
      <w:pPr>
        <w:spacing w:before="240" w:after="240"/>
      </w:pPr>
      <w:r>
        <w:t>Me sacó luego, y mojado me puso</w:t>
      </w:r>
    </w:p>
    <w:p w14:paraId="6C7FA246" w14:textId="77777777" w:rsidR="00903E67" w:rsidRDefault="00903E67" w:rsidP="005636B6">
      <w:pPr>
        <w:spacing w:before="240" w:after="240"/>
      </w:pPr>
      <w:r>
        <w:t>en medio de la danza de las cuatro</w:t>
      </w:r>
    </w:p>
    <w:p w14:paraId="77814413" w14:textId="77777777" w:rsidR="00903E67" w:rsidRDefault="00903E67" w:rsidP="005636B6">
      <w:pPr>
        <w:spacing w:before="240" w:after="240"/>
      </w:pPr>
      <w:r>
        <w:t>hermosas; cuyos brazos me cubrieron.</w:t>
      </w:r>
    </w:p>
    <w:p w14:paraId="351D756E" w14:textId="77777777" w:rsidR="00903E67" w:rsidRDefault="00903E67" w:rsidP="005636B6">
      <w:pPr>
        <w:spacing w:before="240" w:after="240"/>
      </w:pPr>
      <w:r>
        <w:t>«Somos ninfas aquí, en el cielo estrellas;</w:t>
      </w:r>
    </w:p>
    <w:p w14:paraId="462EBF6C" w14:textId="77777777" w:rsidR="00903E67" w:rsidRDefault="00903E67" w:rsidP="005636B6">
      <w:pPr>
        <w:spacing w:before="240" w:after="240"/>
      </w:pPr>
      <w:r>
        <w:t>antes de que Beatriz bajara al mundo,</w:t>
      </w:r>
    </w:p>
    <w:p w14:paraId="0A72707F" w14:textId="77777777" w:rsidR="00903E67" w:rsidRDefault="00903E67" w:rsidP="005636B6">
      <w:pPr>
        <w:spacing w:before="240" w:after="240"/>
      </w:pPr>
      <w:r>
        <w:t>como sus siervas fuimos destinadas.</w:t>
      </w:r>
    </w:p>
    <w:p w14:paraId="63527EF1" w14:textId="77777777" w:rsidR="00903E67" w:rsidRDefault="00903E67" w:rsidP="005636B6">
      <w:pPr>
        <w:spacing w:before="240" w:after="240"/>
      </w:pPr>
      <w:r>
        <w:t>Te hemos de conducir ante sus ojos;</w:t>
      </w:r>
    </w:p>
    <w:p w14:paraId="6EDCD657" w14:textId="77777777" w:rsidR="00903E67" w:rsidRDefault="00903E67" w:rsidP="005636B6">
      <w:pPr>
        <w:spacing w:before="240" w:after="240"/>
      </w:pPr>
      <w:r>
        <w:t>mas a su luz gozosa han de aguzarte</w:t>
      </w:r>
    </w:p>
    <w:p w14:paraId="2917ABF0" w14:textId="77777777" w:rsidR="00903E67" w:rsidRDefault="00903E67" w:rsidP="005636B6">
      <w:pPr>
        <w:spacing w:before="240" w:after="240"/>
      </w:pPr>
      <w:r>
        <w:t>las tres de allí, que miran más profundo.»</w:t>
      </w:r>
    </w:p>
    <w:p w14:paraId="0C2BD20F" w14:textId="77777777" w:rsidR="00903E67" w:rsidRDefault="00903E67" w:rsidP="005636B6">
      <w:pPr>
        <w:spacing w:before="240" w:after="240"/>
      </w:pPr>
      <w:r>
        <w:t>Así empezaron a cantar; y luego</w:t>
      </w:r>
    </w:p>
    <w:p w14:paraId="082641F3" w14:textId="77777777" w:rsidR="00903E67" w:rsidRDefault="00903E67" w:rsidP="005636B6">
      <w:pPr>
        <w:spacing w:before="240" w:after="240"/>
      </w:pPr>
      <w:r>
        <w:t>hasta el pecho del grifo me llevaron,</w:t>
      </w:r>
    </w:p>
    <w:p w14:paraId="3EBCB91B" w14:textId="77777777" w:rsidR="00903E67" w:rsidRDefault="00903E67" w:rsidP="005636B6">
      <w:pPr>
        <w:spacing w:before="240" w:after="240"/>
      </w:pPr>
      <w:r>
        <w:lastRenderedPageBreak/>
        <w:t>donde estaba Beatriz vuelta a nosotros.</w:t>
      </w:r>
    </w:p>
    <w:p w14:paraId="691612A1" w14:textId="77777777" w:rsidR="00903E67" w:rsidRDefault="00903E67" w:rsidP="005636B6">
      <w:pPr>
        <w:spacing w:before="240" w:after="240"/>
      </w:pPr>
      <w:r>
        <w:t>Me dijeron: «No ahorres tus miradas;</w:t>
      </w:r>
    </w:p>
    <w:p w14:paraId="0ED591D1" w14:textId="77777777" w:rsidR="00903E67" w:rsidRDefault="00903E67" w:rsidP="005636B6">
      <w:pPr>
        <w:spacing w:before="240" w:after="240"/>
      </w:pPr>
      <w:r>
        <w:t>ante las esmeraldas te hemos puesto</w:t>
      </w:r>
    </w:p>
    <w:p w14:paraId="3247C4E9" w14:textId="77777777" w:rsidR="00903E67" w:rsidRDefault="00903E67" w:rsidP="005636B6">
      <w:pPr>
        <w:spacing w:before="240" w:after="240"/>
      </w:pPr>
      <w:r>
        <w:t>desde donde el Amor lanzó sus flechas.»</w:t>
      </w:r>
    </w:p>
    <w:p w14:paraId="0659EB26" w14:textId="77777777" w:rsidR="00903E67" w:rsidRDefault="00903E67" w:rsidP="005636B6">
      <w:pPr>
        <w:spacing w:before="240" w:after="240"/>
      </w:pPr>
      <w:r>
        <w:t>Mil deseos ardientes más que llamas</w:t>
      </w:r>
    </w:p>
    <w:p w14:paraId="429ED5BD" w14:textId="77777777" w:rsidR="00903E67" w:rsidRDefault="00903E67" w:rsidP="005636B6">
      <w:pPr>
        <w:spacing w:before="240" w:after="240"/>
      </w:pPr>
      <w:r>
        <w:t>mis ojos empujaron a sus ojos</w:t>
      </w:r>
    </w:p>
    <w:p w14:paraId="627A91B2" w14:textId="77777777" w:rsidR="00903E67" w:rsidRDefault="00903E67" w:rsidP="005636B6">
      <w:pPr>
        <w:spacing w:before="240" w:after="240"/>
      </w:pPr>
      <w:r>
        <w:t>relucientes, aún puestos en el grifo.</w:t>
      </w:r>
    </w:p>
    <w:p w14:paraId="133431EF" w14:textId="77777777" w:rsidR="00903E67" w:rsidRDefault="00903E67" w:rsidP="005636B6">
      <w:pPr>
        <w:spacing w:before="240" w:after="240"/>
      </w:pPr>
      <w:r>
        <w:t>Lo mismo que hace el sol en el espejo,</w:t>
      </w:r>
    </w:p>
    <w:p w14:paraId="546C5040" w14:textId="77777777" w:rsidR="00903E67" w:rsidRDefault="00903E67" w:rsidP="005636B6">
      <w:pPr>
        <w:spacing w:before="240" w:after="240"/>
      </w:pPr>
      <w:r>
        <w:t>la doble fiera dentro se copiaba,</w:t>
      </w:r>
    </w:p>
    <w:p w14:paraId="5A4F8A74" w14:textId="77777777" w:rsidR="00903E67" w:rsidRDefault="00903E67" w:rsidP="005636B6">
      <w:pPr>
        <w:spacing w:before="240" w:after="240"/>
      </w:pPr>
      <w:r>
        <w:t>con una o con la otra de sus formas.</w:t>
      </w:r>
    </w:p>
    <w:p w14:paraId="387F70DD" w14:textId="77777777" w:rsidR="00903E67" w:rsidRDefault="00903E67" w:rsidP="005636B6">
      <w:pPr>
        <w:spacing w:before="240" w:after="240"/>
      </w:pPr>
      <w:r>
        <w:t>Imagina, lector, mi maravilla</w:t>
      </w:r>
    </w:p>
    <w:p w14:paraId="0C199745" w14:textId="77777777" w:rsidR="00903E67" w:rsidRDefault="00903E67" w:rsidP="005636B6">
      <w:pPr>
        <w:spacing w:before="240" w:after="240"/>
      </w:pPr>
      <w:r>
        <w:t>al ver estarse quieta aquella cosa,</w:t>
      </w:r>
    </w:p>
    <w:p w14:paraId="4CCCE265" w14:textId="77777777" w:rsidR="00903E67" w:rsidRDefault="00903E67" w:rsidP="005636B6">
      <w:pPr>
        <w:spacing w:before="240" w:after="240"/>
      </w:pPr>
      <w:r>
        <w:t>y en el ídolo suyo transmutarse.</w:t>
      </w:r>
    </w:p>
    <w:p w14:paraId="6B161C99" w14:textId="77777777" w:rsidR="00903E67" w:rsidRDefault="00903E67" w:rsidP="005636B6">
      <w:pPr>
        <w:spacing w:before="240" w:after="240"/>
      </w:pPr>
      <w:r>
        <w:t>Mientras que llena de estupor y alegre</w:t>
      </w:r>
    </w:p>
    <w:p w14:paraId="4A54069A" w14:textId="77777777" w:rsidR="00903E67" w:rsidRDefault="00903E67" w:rsidP="005636B6">
      <w:pPr>
        <w:spacing w:before="240" w:after="240"/>
      </w:pPr>
      <w:r>
        <w:t>mi alma ese alimento degustaba</w:t>
      </w:r>
    </w:p>
    <w:p w14:paraId="148E26E0" w14:textId="77777777" w:rsidR="00903E67" w:rsidRDefault="00903E67" w:rsidP="005636B6">
      <w:pPr>
        <w:spacing w:before="240" w:after="240"/>
      </w:pPr>
      <w:r>
        <w:t>que, saciando de sí, aún de sí da ganas,</w:t>
      </w:r>
    </w:p>
    <w:p w14:paraId="2C762C8D" w14:textId="77777777" w:rsidR="00903E67" w:rsidRDefault="00903E67" w:rsidP="005636B6">
      <w:pPr>
        <w:spacing w:before="240" w:after="240"/>
      </w:pPr>
      <w:r>
        <w:t>demostrando que de otro rango eran</w:t>
      </w:r>
    </w:p>
    <w:p w14:paraId="4C97FA82" w14:textId="77777777" w:rsidR="00903E67" w:rsidRDefault="00903E67" w:rsidP="005636B6">
      <w:pPr>
        <w:spacing w:before="240" w:after="240"/>
      </w:pPr>
      <w:r>
        <w:t>en su actitud, las tres se adelantaron,</w:t>
      </w:r>
    </w:p>
    <w:p w14:paraId="7D722C88" w14:textId="77777777" w:rsidR="00903E67" w:rsidRDefault="00903E67" w:rsidP="005636B6">
      <w:pPr>
        <w:spacing w:before="240" w:after="240"/>
      </w:pPr>
      <w:r>
        <w:t>danzando con su angélica cantiga.</w:t>
      </w:r>
    </w:p>
    <w:p w14:paraId="20235F69" w14:textId="77777777" w:rsidR="00903E67" w:rsidRDefault="00903E67" w:rsidP="005636B6">
      <w:pPr>
        <w:spacing w:before="240" w:after="240"/>
      </w:pPr>
      <w:r>
        <w:lastRenderedPageBreak/>
        <w:t>«¡Torna, torna, Beatriz, tus santos ojos</w:t>
      </w:r>
    </w:p>
    <w:p w14:paraId="080FF852" w14:textId="77777777" w:rsidR="00903E67" w:rsidRDefault="00903E67" w:rsidP="005636B6">
      <w:pPr>
        <w:spacing w:before="240" w:after="240"/>
      </w:pPr>
      <w:r>
        <w:t>-decía su canción- a tu devoto</w:t>
      </w:r>
    </w:p>
    <w:p w14:paraId="67B6059A" w14:textId="77777777" w:rsidR="00903E67" w:rsidRDefault="00903E67" w:rsidP="005636B6">
      <w:pPr>
        <w:spacing w:before="240" w:after="240"/>
      </w:pPr>
      <w:r>
        <w:t>que para verte ha dado tantos pasos!</w:t>
      </w:r>
    </w:p>
    <w:p w14:paraId="4D01DE67" w14:textId="77777777" w:rsidR="00903E67" w:rsidRDefault="00903E67" w:rsidP="005636B6">
      <w:pPr>
        <w:spacing w:before="240" w:after="240"/>
      </w:pPr>
      <w:r>
        <w:t>Por gracia haznos la gracia que desvele</w:t>
      </w:r>
    </w:p>
    <w:p w14:paraId="5BBE001D" w14:textId="77777777" w:rsidR="00903E67" w:rsidRDefault="00903E67" w:rsidP="005636B6">
      <w:pPr>
        <w:spacing w:before="240" w:after="240"/>
      </w:pPr>
      <w:r>
        <w:t>a él tu boca, y que vea de este modo</w:t>
      </w:r>
    </w:p>
    <w:p w14:paraId="23174B8D" w14:textId="77777777" w:rsidR="00903E67" w:rsidRDefault="00903E67" w:rsidP="005636B6">
      <w:pPr>
        <w:spacing w:before="240" w:after="240"/>
      </w:pPr>
      <w:r>
        <w:t>la segunda belleza que le ocultas.»</w:t>
      </w:r>
    </w:p>
    <w:p w14:paraId="4FBA3318" w14:textId="77777777" w:rsidR="00903E67" w:rsidRDefault="00903E67" w:rsidP="005636B6">
      <w:pPr>
        <w:spacing w:before="240" w:after="240"/>
      </w:pPr>
      <w:r>
        <w:t>Oh resplandor de viva luz eterna,</w:t>
      </w:r>
    </w:p>
    <w:p w14:paraId="3546F583" w14:textId="77777777" w:rsidR="00903E67" w:rsidRDefault="00903E67" w:rsidP="005636B6">
      <w:pPr>
        <w:spacing w:before="240" w:after="240"/>
      </w:pPr>
      <w:r>
        <w:t>¿quién que bajo las sombras del Parnaso</w:t>
      </w:r>
    </w:p>
    <w:p w14:paraId="7E457B9A" w14:textId="77777777" w:rsidR="00903E67" w:rsidRDefault="00903E67" w:rsidP="005636B6">
      <w:pPr>
        <w:spacing w:before="240" w:after="240"/>
      </w:pPr>
      <w:r>
        <w:t>palideciera o bebiera en su fuente,</w:t>
      </w:r>
    </w:p>
    <w:p w14:paraId="4AA3BB0E" w14:textId="77777777" w:rsidR="00903E67" w:rsidRDefault="00903E67" w:rsidP="005636B6">
      <w:pPr>
        <w:spacing w:before="240" w:after="240"/>
      </w:pPr>
      <w:r>
        <w:t>no estuviera ofuscado, si tratara</w:t>
      </w:r>
    </w:p>
    <w:p w14:paraId="064BE886" w14:textId="77777777" w:rsidR="00903E67" w:rsidRDefault="00903E67" w:rsidP="005636B6">
      <w:pPr>
        <w:spacing w:before="240" w:after="240"/>
      </w:pPr>
      <w:r>
        <w:t>de describirte cual te apareciste</w:t>
      </w:r>
    </w:p>
    <w:p w14:paraId="29240764" w14:textId="77777777" w:rsidR="00903E67" w:rsidRDefault="00903E67" w:rsidP="005636B6">
      <w:pPr>
        <w:spacing w:before="240" w:after="240"/>
      </w:pPr>
      <w:r>
        <w:t>donde el cielo te copia armonizando,</w:t>
      </w:r>
    </w:p>
    <w:p w14:paraId="663C4F55" w14:textId="77777777" w:rsidR="00903E67" w:rsidRDefault="00903E67" w:rsidP="005636B6">
      <w:pPr>
        <w:spacing w:before="240" w:after="240"/>
      </w:pPr>
      <w:r>
        <w:t>cuando en el aire abierto te mostraste?</w:t>
      </w:r>
    </w:p>
    <w:p w14:paraId="7F9824A7" w14:textId="78563D4C" w:rsidR="00903E67" w:rsidRDefault="00903E67" w:rsidP="005636B6">
      <w:pPr>
        <w:pStyle w:val="Ttulo2"/>
        <w:spacing w:before="240" w:after="240"/>
      </w:pPr>
      <w:r>
        <w:br w:type="page"/>
      </w:r>
      <w:bookmarkStart w:id="71" w:name="_Toc196140994"/>
      <w:r>
        <w:lastRenderedPageBreak/>
        <w:t>CANTO XXXII</w:t>
      </w:r>
      <w:bookmarkEnd w:id="71"/>
    </w:p>
    <w:p w14:paraId="0AC3292F" w14:textId="77777777" w:rsidR="00903E67" w:rsidRDefault="00903E67" w:rsidP="005636B6">
      <w:pPr>
        <w:spacing w:before="240" w:after="240"/>
      </w:pPr>
      <w:r>
        <w:t>Mi vista estaba tan atenta y fija</w:t>
      </w:r>
    </w:p>
    <w:p w14:paraId="7C0FB621" w14:textId="77777777" w:rsidR="00903E67" w:rsidRDefault="00903E67" w:rsidP="005636B6">
      <w:pPr>
        <w:spacing w:before="240" w:after="240"/>
      </w:pPr>
      <w:r>
        <w:t>por quitarme la sed de aquel decenio,</w:t>
      </w:r>
    </w:p>
    <w:p w14:paraId="01CB09D3" w14:textId="77777777" w:rsidR="00903E67" w:rsidRDefault="00903E67" w:rsidP="005636B6">
      <w:pPr>
        <w:spacing w:before="240" w:after="240"/>
      </w:pPr>
      <w:r>
        <w:t>que mis demás sentidos se apagaron.</w:t>
      </w:r>
    </w:p>
    <w:p w14:paraId="6544A49D" w14:textId="77777777" w:rsidR="00903E67" w:rsidRDefault="00903E67" w:rsidP="005636B6">
      <w:pPr>
        <w:spacing w:before="240" w:after="240"/>
      </w:pPr>
      <w:r>
        <w:t>Y topaban en todas partes muros</w:t>
      </w:r>
    </w:p>
    <w:p w14:paraId="156C0763" w14:textId="77777777" w:rsidR="00903E67" w:rsidRDefault="00903E67" w:rsidP="005636B6">
      <w:pPr>
        <w:spacing w:before="240" w:after="240"/>
      </w:pPr>
      <w:r>
        <w:t>para no distraerse -¡así la santa</w:t>
      </w:r>
    </w:p>
    <w:p w14:paraId="6C641E1B" w14:textId="77777777" w:rsidR="00903E67" w:rsidRDefault="00903E67" w:rsidP="005636B6">
      <w:pPr>
        <w:spacing w:before="240" w:after="240"/>
      </w:pPr>
      <w:r>
        <w:t>sonrisa con la antigua red prendía!-;</w:t>
      </w:r>
    </w:p>
    <w:p w14:paraId="57E3D40A" w14:textId="77777777" w:rsidR="00903E67" w:rsidRDefault="00903E67" w:rsidP="005636B6">
      <w:pPr>
        <w:spacing w:before="240" w:after="240"/>
      </w:pPr>
      <w:r>
        <w:t>cuando a la fuerza me hicieron girar</w:t>
      </w:r>
    </w:p>
    <w:p w14:paraId="5A4A6291" w14:textId="77777777" w:rsidR="00903E67" w:rsidRDefault="00903E67" w:rsidP="005636B6">
      <w:pPr>
        <w:spacing w:before="240" w:after="240"/>
      </w:pPr>
      <w:r>
        <w:t>aquellas diosas hacia el lado izquierdo,</w:t>
      </w:r>
    </w:p>
    <w:p w14:paraId="72B433D5" w14:textId="77777777" w:rsidR="00903E67" w:rsidRDefault="00903E67" w:rsidP="005636B6">
      <w:pPr>
        <w:spacing w:before="240" w:after="240"/>
      </w:pPr>
      <w:r>
        <w:t>pues las oí decir: «¡Miras muy fijo!»;</w:t>
      </w:r>
    </w:p>
    <w:p w14:paraId="06356672" w14:textId="77777777" w:rsidR="00903E67" w:rsidRDefault="00903E67" w:rsidP="005636B6">
      <w:pPr>
        <w:spacing w:before="240" w:after="240"/>
      </w:pPr>
      <w:r>
        <w:t>y la disposición que hay en los ojos</w:t>
      </w:r>
    </w:p>
    <w:p w14:paraId="49A7E4D4" w14:textId="77777777" w:rsidR="00903E67" w:rsidRDefault="00903E67" w:rsidP="005636B6">
      <w:pPr>
        <w:spacing w:before="240" w:after="240"/>
      </w:pPr>
      <w:r>
        <w:t>que el sol ha deslumbrado con sus rayos,</w:t>
      </w:r>
    </w:p>
    <w:p w14:paraId="49026272" w14:textId="77777777" w:rsidR="00903E67" w:rsidRDefault="00903E67" w:rsidP="005636B6">
      <w:pPr>
        <w:spacing w:before="240" w:after="240"/>
      </w:pPr>
      <w:r>
        <w:t>sin vista me dejó por algún tiempo.</w:t>
      </w:r>
    </w:p>
    <w:p w14:paraId="7B87898D" w14:textId="77777777" w:rsidR="00903E67" w:rsidRDefault="00903E67" w:rsidP="005636B6">
      <w:pPr>
        <w:spacing w:before="240" w:after="240"/>
      </w:pPr>
      <w:r>
        <w:t>Cuando pude volver a ver lo poco</w:t>
      </w:r>
    </w:p>
    <w:p w14:paraId="19B4D3C5" w14:textId="77777777" w:rsidR="00903E67" w:rsidRDefault="00903E67" w:rsidP="005636B6">
      <w:pPr>
        <w:spacing w:before="240" w:after="240"/>
      </w:pPr>
      <w:r>
        <w:t>(digo «lo poco» con respecto al mucho</w:t>
      </w:r>
    </w:p>
    <w:p w14:paraId="492CF59F" w14:textId="77777777" w:rsidR="00903E67" w:rsidRDefault="00903E67" w:rsidP="005636B6">
      <w:pPr>
        <w:spacing w:before="240" w:after="240"/>
      </w:pPr>
      <w:r>
        <w:t>de la luz cuya fuerza me cegara),</w:t>
      </w:r>
    </w:p>
    <w:p w14:paraId="5CD7B26C" w14:textId="77777777" w:rsidR="00903E67" w:rsidRDefault="00903E67" w:rsidP="005636B6">
      <w:pPr>
        <w:spacing w:before="240" w:after="240"/>
      </w:pPr>
      <w:r>
        <w:t>vi que se retiraba a la derecha</w:t>
      </w:r>
    </w:p>
    <w:p w14:paraId="59E4B505" w14:textId="77777777" w:rsidR="00903E67" w:rsidRDefault="00903E67" w:rsidP="005636B6">
      <w:pPr>
        <w:spacing w:before="240" w:after="240"/>
      </w:pPr>
      <w:r>
        <w:t>el glorioso ejército, llevando</w:t>
      </w:r>
    </w:p>
    <w:p w14:paraId="36016E36" w14:textId="77777777" w:rsidR="00903E67" w:rsidRDefault="00903E67" w:rsidP="005636B6">
      <w:pPr>
        <w:spacing w:before="240" w:after="240"/>
      </w:pPr>
      <w:r>
        <w:t>el sol y las antorchas en el rostro.</w:t>
      </w:r>
    </w:p>
    <w:p w14:paraId="6FEDEEF2" w14:textId="77777777" w:rsidR="00903E67" w:rsidRDefault="00903E67" w:rsidP="005636B6">
      <w:pPr>
        <w:spacing w:before="240" w:after="240"/>
      </w:pPr>
      <w:r>
        <w:lastRenderedPageBreak/>
        <w:t>Cual bajo los escudos por salvarse</w:t>
      </w:r>
    </w:p>
    <w:p w14:paraId="15F4B83F" w14:textId="77777777" w:rsidR="00903E67" w:rsidRDefault="00903E67" w:rsidP="005636B6">
      <w:pPr>
        <w:spacing w:before="240" w:after="240"/>
      </w:pPr>
      <w:r>
        <w:t>con su estandarte el escuadrón se gira,</w:t>
      </w:r>
    </w:p>
    <w:p w14:paraId="684D05F3" w14:textId="77777777" w:rsidR="00903E67" w:rsidRDefault="00903E67" w:rsidP="005636B6">
      <w:pPr>
        <w:spacing w:before="240" w:after="240"/>
      </w:pPr>
      <w:r>
        <w:t>hasta poder del todo dar la vuelta;</w:t>
      </w:r>
    </w:p>
    <w:p w14:paraId="6DEA3CE7" w14:textId="77777777" w:rsidR="00903E67" w:rsidRDefault="00903E67" w:rsidP="005636B6">
      <w:pPr>
        <w:spacing w:before="240" w:after="240"/>
      </w:pPr>
      <w:r>
        <w:t>esa milicia del celeste reino</w:t>
      </w:r>
    </w:p>
    <w:p w14:paraId="4E2F4CE6" w14:textId="77777777" w:rsidR="00903E67" w:rsidRDefault="00903E67" w:rsidP="005636B6">
      <w:pPr>
        <w:spacing w:before="240" w:after="240"/>
      </w:pPr>
      <w:r>
        <w:t>que iba delante, desfiló del todo</w:t>
      </w:r>
    </w:p>
    <w:p w14:paraId="07A5EB73" w14:textId="77777777" w:rsidR="00903E67" w:rsidRDefault="00903E67" w:rsidP="005636B6">
      <w:pPr>
        <w:spacing w:before="240" w:after="240"/>
      </w:pPr>
      <w:r>
        <w:t>antes que el carro torciera su lanza.</w:t>
      </w:r>
    </w:p>
    <w:p w14:paraId="034650BB" w14:textId="77777777" w:rsidR="00903E67" w:rsidRDefault="00903E67" w:rsidP="005636B6">
      <w:pPr>
        <w:spacing w:before="240" w:after="240"/>
      </w:pPr>
      <w:r>
        <w:t>A las ruedas volvieron las mujeres,</w:t>
      </w:r>
    </w:p>
    <w:p w14:paraId="3B93C105" w14:textId="77777777" w:rsidR="00903E67" w:rsidRDefault="00903E67" w:rsidP="005636B6">
      <w:pPr>
        <w:spacing w:before="240" w:after="240"/>
      </w:pPr>
      <w:r>
        <w:t>y la bendita carga llevó el grifo</w:t>
      </w:r>
    </w:p>
    <w:p w14:paraId="2E60A14E" w14:textId="77777777" w:rsidR="00903E67" w:rsidRDefault="00903E67" w:rsidP="005636B6">
      <w:pPr>
        <w:spacing w:before="240" w:after="240"/>
      </w:pPr>
      <w:r>
        <w:t>sin que moviese una pluma siquiera.</w:t>
      </w:r>
    </w:p>
    <w:p w14:paraId="4C18F890" w14:textId="77777777" w:rsidR="00903E67" w:rsidRDefault="00903E67" w:rsidP="005636B6">
      <w:pPr>
        <w:spacing w:before="240" w:after="240"/>
      </w:pPr>
      <w:r>
        <w:t>La hermosa dama que cruzar me hizo,</w:t>
      </w:r>
    </w:p>
    <w:p w14:paraId="7504943C" w14:textId="77777777" w:rsidR="00903E67" w:rsidRDefault="00903E67" w:rsidP="005636B6">
      <w:pPr>
        <w:spacing w:before="240" w:after="240"/>
      </w:pPr>
      <w:r>
        <w:t>Estacio y yo, seguíamos la rueda</w:t>
      </w:r>
    </w:p>
    <w:p w14:paraId="4BB7BF87" w14:textId="77777777" w:rsidR="00903E67" w:rsidRDefault="00903E67" w:rsidP="005636B6">
      <w:pPr>
        <w:spacing w:before="240" w:after="240"/>
      </w:pPr>
      <w:r>
        <w:t>que al dar la vuelta hizo un menor arco.</w:t>
      </w:r>
    </w:p>
    <w:p w14:paraId="633B7016" w14:textId="77777777" w:rsidR="00903E67" w:rsidRDefault="00903E67" w:rsidP="005636B6">
      <w:pPr>
        <w:spacing w:before="240" w:after="240"/>
      </w:pPr>
      <w:r>
        <w:t>Así cruzando la desierta selva,</w:t>
      </w:r>
    </w:p>
    <w:p w14:paraId="7A47F838" w14:textId="77777777" w:rsidR="00903E67" w:rsidRDefault="00903E67" w:rsidP="005636B6">
      <w:pPr>
        <w:spacing w:before="240" w:after="240"/>
      </w:pPr>
      <w:r>
        <w:t>culpa de quien creyera a la serpiente,</w:t>
      </w:r>
    </w:p>
    <w:p w14:paraId="360A82B1" w14:textId="77777777" w:rsidR="00903E67" w:rsidRDefault="00903E67" w:rsidP="005636B6">
      <w:pPr>
        <w:spacing w:before="240" w:after="240"/>
      </w:pPr>
      <w:r>
        <w:t>ritmaba el paso un angélico canto.</w:t>
      </w:r>
    </w:p>
    <w:p w14:paraId="4C448E00" w14:textId="77777777" w:rsidR="00903E67" w:rsidRDefault="00903E67" w:rsidP="005636B6">
      <w:pPr>
        <w:spacing w:before="240" w:after="240"/>
      </w:pPr>
      <w:r>
        <w:t>Anduvimos acaso lo que vuela</w:t>
      </w:r>
    </w:p>
    <w:p w14:paraId="7D087DB3" w14:textId="77777777" w:rsidR="00903E67" w:rsidRDefault="00903E67" w:rsidP="005636B6">
      <w:pPr>
        <w:spacing w:before="240" w:after="240"/>
      </w:pPr>
      <w:r>
        <w:t>una flecha tres veces disparada,</w:t>
      </w:r>
    </w:p>
    <w:p w14:paraId="49CB24DA" w14:textId="77777777" w:rsidR="00903E67" w:rsidRDefault="00903E67" w:rsidP="005636B6">
      <w:pPr>
        <w:spacing w:before="240" w:after="240"/>
      </w:pPr>
      <w:r>
        <w:t>cuando del carro descendió Beatriz.</w:t>
      </w:r>
    </w:p>
    <w:p w14:paraId="11519D89" w14:textId="77777777" w:rsidR="00903E67" w:rsidRDefault="00903E67" w:rsidP="005636B6">
      <w:pPr>
        <w:spacing w:before="240" w:after="240"/>
      </w:pPr>
      <w:r>
        <w:t>Yo escuché murmurar: «Adán» a todos;</w:t>
      </w:r>
    </w:p>
    <w:p w14:paraId="03153830" w14:textId="77777777" w:rsidR="00903E67" w:rsidRDefault="00903E67" w:rsidP="005636B6">
      <w:pPr>
        <w:spacing w:before="240" w:after="240"/>
      </w:pPr>
      <w:r>
        <w:lastRenderedPageBreak/>
        <w:t>y un árbol rodearon, despojado</w:t>
      </w:r>
    </w:p>
    <w:p w14:paraId="60192B61" w14:textId="77777777" w:rsidR="00903E67" w:rsidRDefault="00903E67" w:rsidP="005636B6">
      <w:pPr>
        <w:spacing w:before="240" w:after="240"/>
      </w:pPr>
      <w:r>
        <w:t>de flores y follajes en sus ramas.</w:t>
      </w:r>
    </w:p>
    <w:p w14:paraId="40A20CF2" w14:textId="77777777" w:rsidR="00903E67" w:rsidRDefault="00903E67" w:rsidP="005636B6">
      <w:pPr>
        <w:spacing w:before="240" w:after="240"/>
      </w:pPr>
      <w:r>
        <w:t>Su copa, que en tal forma se extendía</w:t>
      </w:r>
    </w:p>
    <w:p w14:paraId="23D76F31" w14:textId="77777777" w:rsidR="00903E67" w:rsidRDefault="00903E67" w:rsidP="005636B6">
      <w:pPr>
        <w:spacing w:before="240" w:after="240"/>
      </w:pPr>
      <w:r>
        <w:t>cuanto más sube, fuera por los indios</w:t>
      </w:r>
    </w:p>
    <w:p w14:paraId="1AD16506" w14:textId="77777777" w:rsidR="00903E67" w:rsidRDefault="00903E67" w:rsidP="005636B6">
      <w:pPr>
        <w:spacing w:before="240" w:after="240"/>
      </w:pPr>
      <w:r>
        <w:t>aun con sus grandes bosques, admirada.</w:t>
      </w:r>
    </w:p>
    <w:p w14:paraId="6E1D4FD3" w14:textId="77777777" w:rsidR="00903E67" w:rsidRDefault="00903E67" w:rsidP="005636B6">
      <w:pPr>
        <w:spacing w:before="240" w:after="240"/>
      </w:pPr>
      <w:r>
        <w:t>«Bendito seas, grifo, porque nada</w:t>
      </w:r>
    </w:p>
    <w:p w14:paraId="758C37C7" w14:textId="77777777" w:rsidR="00903E67" w:rsidRDefault="00903E67" w:rsidP="005636B6">
      <w:pPr>
        <w:spacing w:before="240" w:after="240"/>
      </w:pPr>
      <w:r>
        <w:t>picoteas del árbol dulce al gusto,</w:t>
      </w:r>
    </w:p>
    <w:p w14:paraId="1F44BD50" w14:textId="77777777" w:rsidR="00903E67" w:rsidRDefault="00903E67" w:rsidP="005636B6">
      <w:pPr>
        <w:spacing w:before="240" w:after="240"/>
      </w:pPr>
      <w:r>
        <w:t>porque mal se separa de aquí el vientre.»</w:t>
      </w:r>
    </w:p>
    <w:p w14:paraId="2B1F6ED2" w14:textId="77777777" w:rsidR="00903E67" w:rsidRDefault="00903E67" w:rsidP="005636B6">
      <w:pPr>
        <w:spacing w:before="240" w:after="240"/>
      </w:pPr>
      <w:r>
        <w:t>Así en tomo al robusto árbol gritaron</w:t>
      </w:r>
    </w:p>
    <w:p w14:paraId="6FEB3013" w14:textId="77777777" w:rsidR="00903E67" w:rsidRDefault="00903E67" w:rsidP="005636B6">
      <w:pPr>
        <w:spacing w:before="240" w:after="240"/>
      </w:pPr>
      <w:r>
        <w:t>todos ellos; y el animal biforme:</w:t>
      </w:r>
    </w:p>
    <w:p w14:paraId="2CA0352D" w14:textId="77777777" w:rsidR="00903E67" w:rsidRDefault="00903E67" w:rsidP="005636B6">
      <w:pPr>
        <w:spacing w:before="240" w:after="240"/>
      </w:pPr>
      <w:r>
        <w:t>«Así de la virtud se guarda el germen.»</w:t>
      </w:r>
    </w:p>
    <w:p w14:paraId="1924C4F5" w14:textId="77777777" w:rsidR="00903E67" w:rsidRDefault="00903E67" w:rsidP="005636B6">
      <w:pPr>
        <w:spacing w:before="240" w:after="240"/>
      </w:pPr>
      <w:r>
        <w:t>Y volviendo al timón del que tiraba,</w:t>
      </w:r>
    </w:p>
    <w:p w14:paraId="32A4BB07" w14:textId="77777777" w:rsidR="00903E67" w:rsidRDefault="00903E67" w:rsidP="005636B6">
      <w:pPr>
        <w:spacing w:before="240" w:after="240"/>
      </w:pPr>
      <w:r>
        <w:t>junto a la planta viuda lo condujo,</w:t>
      </w:r>
    </w:p>
    <w:p w14:paraId="74A7D514" w14:textId="77777777" w:rsidR="00903E67" w:rsidRDefault="00903E67" w:rsidP="005636B6">
      <w:pPr>
        <w:spacing w:before="240" w:after="240"/>
      </w:pPr>
      <w:r>
        <w:t>y arrimado dejó el leño a su leño.</w:t>
      </w:r>
    </w:p>
    <w:p w14:paraId="65A662CA" w14:textId="77777777" w:rsidR="00903E67" w:rsidRDefault="00903E67" w:rsidP="005636B6">
      <w:pPr>
        <w:spacing w:before="240" w:after="240"/>
      </w:pPr>
      <w:r>
        <w:t>Y como nuestras plantas, cuando baja</w:t>
      </w:r>
    </w:p>
    <w:p w14:paraId="3B28C968" w14:textId="77777777" w:rsidR="00903E67" w:rsidRDefault="00903E67" w:rsidP="005636B6">
      <w:pPr>
        <w:spacing w:before="240" w:after="240"/>
      </w:pPr>
      <w:r>
        <w:t>la hermosa luz, mezclada con aquella</w:t>
      </w:r>
    </w:p>
    <w:p w14:paraId="26C37572" w14:textId="77777777" w:rsidR="00903E67" w:rsidRDefault="00903E67" w:rsidP="005636B6">
      <w:pPr>
        <w:spacing w:before="240" w:after="240"/>
      </w:pPr>
      <w:r>
        <w:t>que irradia tras de los celestes Peces,</w:t>
      </w:r>
    </w:p>
    <w:p w14:paraId="337D6803" w14:textId="77777777" w:rsidR="00903E67" w:rsidRDefault="00903E67" w:rsidP="005636B6">
      <w:pPr>
        <w:spacing w:before="240" w:after="240"/>
      </w:pPr>
      <w:r>
        <w:t>túrgidas se hacen, y después renuevan</w:t>
      </w:r>
    </w:p>
    <w:p w14:paraId="6D0C0D82" w14:textId="77777777" w:rsidR="00903E67" w:rsidRDefault="00903E67" w:rsidP="005636B6">
      <w:pPr>
        <w:spacing w:before="240" w:after="240"/>
      </w:pPr>
      <w:r>
        <w:t>su color una a una, antes que el sol</w:t>
      </w:r>
    </w:p>
    <w:p w14:paraId="026F2CF1" w14:textId="77777777" w:rsidR="00903E67" w:rsidRDefault="00903E67" w:rsidP="005636B6">
      <w:pPr>
        <w:spacing w:before="240" w:after="240"/>
      </w:pPr>
      <w:r>
        <w:lastRenderedPageBreak/>
        <w:t>sus corceles dirija hacia otra estrella;</w:t>
      </w:r>
    </w:p>
    <w:p w14:paraId="7E1BBEA3" w14:textId="77777777" w:rsidR="00903E67" w:rsidRDefault="00903E67" w:rsidP="005636B6">
      <w:pPr>
        <w:spacing w:before="240" w:after="240"/>
      </w:pPr>
      <w:r>
        <w:t>menos que rosa y más que violeta</w:t>
      </w:r>
    </w:p>
    <w:p w14:paraId="096D700D" w14:textId="77777777" w:rsidR="00903E67" w:rsidRDefault="00903E67" w:rsidP="005636B6">
      <w:pPr>
        <w:spacing w:before="240" w:after="240"/>
      </w:pPr>
      <w:r>
        <w:t>color tomando, se hizo nuevo el árbol,</w:t>
      </w:r>
    </w:p>
    <w:p w14:paraId="46705E71" w14:textId="77777777" w:rsidR="00903E67" w:rsidRDefault="00903E67" w:rsidP="005636B6">
      <w:pPr>
        <w:spacing w:before="240" w:after="240"/>
      </w:pPr>
      <w:r>
        <w:t>que antes tan sólo tuvo la enramada.</w:t>
      </w:r>
    </w:p>
    <w:p w14:paraId="5FE3E5F9" w14:textId="77777777" w:rsidR="00903E67" w:rsidRDefault="00903E67" w:rsidP="005636B6">
      <w:pPr>
        <w:spacing w:before="240" w:after="240"/>
      </w:pPr>
      <w:r>
        <w:t>Yo no entendí, porque aquí no usa</w:t>
      </w:r>
    </w:p>
    <w:p w14:paraId="44FA61E4" w14:textId="77777777" w:rsidR="00903E67" w:rsidRDefault="00903E67" w:rsidP="005636B6">
      <w:pPr>
        <w:spacing w:before="240" w:after="240"/>
      </w:pPr>
      <w:r>
        <w:t>el himno que cantaron esas gentes,</w:t>
      </w:r>
    </w:p>
    <w:p w14:paraId="548A38E6" w14:textId="77777777" w:rsidR="00903E67" w:rsidRDefault="00903E67" w:rsidP="005636B6">
      <w:pPr>
        <w:spacing w:before="240" w:after="240"/>
      </w:pPr>
      <w:r>
        <w:t>ni pude oír la melodía entera.</w:t>
      </w:r>
    </w:p>
    <w:p w14:paraId="55B5BDEC" w14:textId="77777777" w:rsidR="00903E67" w:rsidRDefault="00903E67" w:rsidP="005636B6">
      <w:pPr>
        <w:spacing w:before="240" w:after="240"/>
      </w:pPr>
      <w:r>
        <w:t>Si pudiera contar cómo durmieron,</w:t>
      </w:r>
    </w:p>
    <w:p w14:paraId="3843F5EE" w14:textId="77777777" w:rsidR="00903E67" w:rsidRDefault="00903E67" w:rsidP="005636B6">
      <w:pPr>
        <w:spacing w:before="240" w:after="240"/>
      </w:pPr>
      <w:r>
        <w:t>oyendo de Siringa, los cien ojos</w:t>
      </w:r>
    </w:p>
    <w:p w14:paraId="223E7438" w14:textId="77777777" w:rsidR="00903E67" w:rsidRDefault="00903E67" w:rsidP="005636B6">
      <w:pPr>
        <w:spacing w:before="240" w:after="240"/>
      </w:pPr>
      <w:r>
        <w:t>a quien tanto costó su vigilancia;</w:t>
      </w:r>
    </w:p>
    <w:p w14:paraId="50FD4A21" w14:textId="77777777" w:rsidR="00903E67" w:rsidRDefault="00903E67" w:rsidP="005636B6">
      <w:pPr>
        <w:spacing w:before="240" w:after="240"/>
      </w:pPr>
      <w:r>
        <w:t>como un pintor que pinte con modelo,</w:t>
      </w:r>
    </w:p>
    <w:p w14:paraId="2011C043" w14:textId="77777777" w:rsidR="00903E67" w:rsidRDefault="00903E67" w:rsidP="005636B6">
      <w:pPr>
        <w:spacing w:before="240" w:after="240"/>
      </w:pPr>
      <w:r>
        <w:t>cómo me adormecí dibujaría;</w:t>
      </w:r>
    </w:p>
    <w:p w14:paraId="64098FDF" w14:textId="77777777" w:rsidR="00903E67" w:rsidRDefault="00903E67" w:rsidP="005636B6">
      <w:pPr>
        <w:spacing w:before="240" w:after="240"/>
      </w:pPr>
      <w:r>
        <w:t>mas otro sea quien el sueño finja.</w:t>
      </w:r>
    </w:p>
    <w:p w14:paraId="5DE14D6E" w14:textId="77777777" w:rsidR="00903E67" w:rsidRDefault="00903E67" w:rsidP="005636B6">
      <w:pPr>
        <w:spacing w:before="240" w:after="240"/>
      </w:pPr>
      <w:r>
        <w:t>Por eso paso a cuando desperté,</w:t>
      </w:r>
    </w:p>
    <w:p w14:paraId="276452A0" w14:textId="77777777" w:rsidR="00903E67" w:rsidRDefault="00903E67" w:rsidP="005636B6">
      <w:pPr>
        <w:spacing w:before="240" w:after="240"/>
      </w:pPr>
      <w:r>
        <w:t>y digo que una luz me rasgó el velo</w:t>
      </w:r>
    </w:p>
    <w:p w14:paraId="4EC2798C" w14:textId="77777777" w:rsidR="00903E67" w:rsidRDefault="00903E67" w:rsidP="005636B6">
      <w:pPr>
        <w:spacing w:before="240" w:after="240"/>
      </w:pPr>
      <w:r>
        <w:t>del dormir, y una voz: «¿Qué haces?, levanta.»</w:t>
      </w:r>
    </w:p>
    <w:p w14:paraId="15BDDD42" w14:textId="77777777" w:rsidR="00903E67" w:rsidRDefault="00903E67" w:rsidP="005636B6">
      <w:pPr>
        <w:spacing w:before="240" w:after="240"/>
      </w:pPr>
      <w:r>
        <w:t>Como por ver las flores del manzano</w:t>
      </w:r>
    </w:p>
    <w:p w14:paraId="2FDDE7F2" w14:textId="77777777" w:rsidR="00903E67" w:rsidRDefault="00903E67" w:rsidP="005636B6">
      <w:pPr>
        <w:spacing w:before="240" w:after="240"/>
      </w:pPr>
      <w:r>
        <w:t>que hace ansiar a los ángeles su fruto,</w:t>
      </w:r>
    </w:p>
    <w:p w14:paraId="6F1806E1" w14:textId="77777777" w:rsidR="00903E67" w:rsidRDefault="00903E67" w:rsidP="005636B6">
      <w:pPr>
        <w:spacing w:before="240" w:after="240"/>
      </w:pPr>
      <w:r>
        <w:t>y esponsales perpetuos en el cielo,</w:t>
      </w:r>
    </w:p>
    <w:p w14:paraId="07CCC906" w14:textId="77777777" w:rsidR="00903E67" w:rsidRDefault="00903E67" w:rsidP="005636B6">
      <w:pPr>
        <w:spacing w:before="240" w:after="240"/>
      </w:pPr>
      <w:r>
        <w:lastRenderedPageBreak/>
        <w:t>Pedro, Juan y jacob fueron llevados</w:t>
      </w:r>
    </w:p>
    <w:p w14:paraId="56489237" w14:textId="77777777" w:rsidR="00903E67" w:rsidRDefault="00903E67" w:rsidP="005636B6">
      <w:pPr>
        <w:spacing w:before="240" w:after="240"/>
      </w:pPr>
      <w:r>
        <w:t>y vencidos, tornóles la palabra</w:t>
      </w:r>
    </w:p>
    <w:p w14:paraId="391E3A2C" w14:textId="77777777" w:rsidR="00903E67" w:rsidRDefault="00903E67" w:rsidP="005636B6">
      <w:pPr>
        <w:spacing w:before="240" w:after="240"/>
      </w:pPr>
      <w:r>
        <w:t>que sueños aún más grandes ha quebrado,</w:t>
      </w:r>
    </w:p>
    <w:p w14:paraId="57AA7CEE" w14:textId="77777777" w:rsidR="00903E67" w:rsidRDefault="00903E67" w:rsidP="005636B6">
      <w:pPr>
        <w:spacing w:before="240" w:after="240"/>
      </w:pPr>
      <w:r>
        <w:t>y se encontraron sin la compañía</w:t>
      </w:r>
    </w:p>
    <w:p w14:paraId="42879339" w14:textId="77777777" w:rsidR="00903E67" w:rsidRDefault="00903E67" w:rsidP="005636B6">
      <w:pPr>
        <w:spacing w:before="240" w:after="240"/>
      </w:pPr>
      <w:r>
        <w:t>tanto de Elías como de Moisés,</w:t>
      </w:r>
    </w:p>
    <w:p w14:paraId="6627C699" w14:textId="77777777" w:rsidR="00903E67" w:rsidRDefault="00903E67" w:rsidP="005636B6">
      <w:pPr>
        <w:spacing w:before="240" w:after="240"/>
      </w:pPr>
      <w:r>
        <w:t>y al maestro la túnica cambiada;</w:t>
      </w:r>
    </w:p>
    <w:p w14:paraId="1EFAD412" w14:textId="77777777" w:rsidR="00903E67" w:rsidRDefault="00903E67" w:rsidP="005636B6">
      <w:pPr>
        <w:spacing w:before="240" w:after="240"/>
      </w:pPr>
      <w:r>
        <w:t>así me recobré, y vi sobre mí</w:t>
      </w:r>
    </w:p>
    <w:p w14:paraId="17A66D04" w14:textId="77777777" w:rsidR="00903E67" w:rsidRDefault="00903E67" w:rsidP="005636B6">
      <w:pPr>
        <w:spacing w:before="240" w:after="240"/>
      </w:pPr>
      <w:r>
        <w:t>aquella que, piadosa conductora</w:t>
      </w:r>
    </w:p>
    <w:p w14:paraId="66B0E7F3" w14:textId="77777777" w:rsidR="00903E67" w:rsidRDefault="00903E67" w:rsidP="005636B6">
      <w:pPr>
        <w:spacing w:before="240" w:after="240"/>
      </w:pPr>
      <w:r>
        <w:t>fue de mis pasos antes junto al río.</w:t>
      </w:r>
    </w:p>
    <w:p w14:paraId="2BBF49A4" w14:textId="77777777" w:rsidR="00903E67" w:rsidRDefault="00903E67" w:rsidP="005636B6">
      <w:pPr>
        <w:spacing w:before="240" w:after="240"/>
      </w:pPr>
      <w:r>
        <w:t>Y «¿dónde está Beatriz.?», dije con miedo.</w:t>
      </w:r>
    </w:p>
    <w:p w14:paraId="6478F5C9" w14:textId="77777777" w:rsidR="00903E67" w:rsidRDefault="00903E67" w:rsidP="005636B6">
      <w:pPr>
        <w:spacing w:before="240" w:after="240"/>
      </w:pPr>
      <w:r>
        <w:t>Respondió: «Véla allí, bajo la fronda</w:t>
      </w:r>
    </w:p>
    <w:p w14:paraId="0F7A1EBA" w14:textId="77777777" w:rsidR="00903E67" w:rsidRDefault="00903E67" w:rsidP="005636B6">
      <w:pPr>
        <w:spacing w:before="240" w:after="240"/>
      </w:pPr>
      <w:r>
        <w:t>nueva, sentada sobre las raíces.</w:t>
      </w:r>
    </w:p>
    <w:p w14:paraId="5AF97EF7" w14:textId="77777777" w:rsidR="00903E67" w:rsidRDefault="00903E67" w:rsidP="005636B6">
      <w:pPr>
        <w:spacing w:before="240" w:after="240"/>
      </w:pPr>
      <w:r>
        <w:t>Mira la compañía que la cerca;</w:t>
      </w:r>
    </w:p>
    <w:p w14:paraId="3088A8D1" w14:textId="77777777" w:rsidR="00903E67" w:rsidRDefault="00903E67" w:rsidP="005636B6">
      <w:pPr>
        <w:spacing w:before="240" w:after="240"/>
      </w:pPr>
      <w:r>
        <w:t>detrás del grifo los demás se marchan</w:t>
      </w:r>
    </w:p>
    <w:p w14:paraId="05C120A9" w14:textId="77777777" w:rsidR="00903E67" w:rsidRDefault="00903E67" w:rsidP="005636B6">
      <w:pPr>
        <w:spacing w:before="240" w:after="240"/>
      </w:pPr>
      <w:r>
        <w:t>con más dulce canción y más profunda.»</w:t>
      </w:r>
    </w:p>
    <w:p w14:paraId="5D0EB8DA" w14:textId="77777777" w:rsidR="00903E67" w:rsidRDefault="00903E67" w:rsidP="005636B6">
      <w:pPr>
        <w:spacing w:before="240" w:after="240"/>
      </w:pPr>
      <w:r>
        <w:t>Y si fueron más largas sus palabras,</w:t>
      </w:r>
    </w:p>
    <w:p w14:paraId="18D66BA6" w14:textId="77777777" w:rsidR="00903E67" w:rsidRDefault="00903E67" w:rsidP="005636B6">
      <w:pPr>
        <w:spacing w:before="240" w:after="240"/>
      </w:pPr>
      <w:r>
        <w:t>no lo sé, porque estaba ante mis ojos</w:t>
      </w:r>
    </w:p>
    <w:p w14:paraId="74EC7AB8" w14:textId="77777777" w:rsidR="00903E67" w:rsidRDefault="00903E67" w:rsidP="005636B6">
      <w:pPr>
        <w:spacing w:before="240" w:after="240"/>
      </w:pPr>
      <w:r>
        <w:t>la que otra cualquier cosa me impedía.</w:t>
      </w:r>
    </w:p>
    <w:p w14:paraId="2F2CE69F" w14:textId="77777777" w:rsidR="00903E67" w:rsidRDefault="00903E67" w:rsidP="005636B6">
      <w:pPr>
        <w:spacing w:before="240" w:after="240"/>
      </w:pPr>
      <w:r>
        <w:t>Sola sobre la tierra se sentaba,</w:t>
      </w:r>
    </w:p>
    <w:p w14:paraId="68982C50" w14:textId="77777777" w:rsidR="00903E67" w:rsidRDefault="00903E67" w:rsidP="005636B6">
      <w:pPr>
        <w:spacing w:before="240" w:after="240"/>
      </w:pPr>
      <w:r>
        <w:lastRenderedPageBreak/>
        <w:t>como dejada en guardia de aquel carro</w:t>
      </w:r>
    </w:p>
    <w:p w14:paraId="30E8EF00" w14:textId="77777777" w:rsidR="00903E67" w:rsidRDefault="00903E67" w:rsidP="005636B6">
      <w:pPr>
        <w:spacing w:before="240" w:after="240"/>
      </w:pPr>
      <w:r>
        <w:t>que vi ligado a la biforme fiera.</w:t>
      </w:r>
    </w:p>
    <w:p w14:paraId="7325A917" w14:textId="77777777" w:rsidR="00903E67" w:rsidRDefault="00903E67" w:rsidP="005636B6">
      <w:pPr>
        <w:spacing w:before="240" w:after="240"/>
      </w:pPr>
      <w:r>
        <w:t>En torno suyo un círculo formaban</w:t>
      </w:r>
    </w:p>
    <w:p w14:paraId="06D4CC3F" w14:textId="77777777" w:rsidR="00903E67" w:rsidRDefault="00903E67" w:rsidP="005636B6">
      <w:pPr>
        <w:spacing w:before="240" w:after="240"/>
      </w:pPr>
      <w:r>
        <w:t>las siete ninfas, con las siete antorchas</w:t>
      </w:r>
    </w:p>
    <w:p w14:paraId="2CAC4E27" w14:textId="77777777" w:rsidR="00903E67" w:rsidRDefault="00903E67" w:rsidP="005636B6">
      <w:pPr>
        <w:spacing w:before="240" w:after="240"/>
      </w:pPr>
      <w:r>
        <w:t>que de Austro y de Aquilón están seguras</w:t>
      </w:r>
    </w:p>
    <w:p w14:paraId="693EE9A9" w14:textId="77777777" w:rsidR="00903E67" w:rsidRDefault="00903E67" w:rsidP="005636B6">
      <w:pPr>
        <w:spacing w:before="240" w:after="240"/>
      </w:pPr>
      <w:r>
        <w:t>«Silvano aquí tú serás poco tiempo;</w:t>
      </w:r>
    </w:p>
    <w:p w14:paraId="2D96DAC7" w14:textId="77777777" w:rsidR="00903E67" w:rsidRDefault="00903E67" w:rsidP="005636B6">
      <w:pPr>
        <w:spacing w:before="240" w:after="240"/>
      </w:pPr>
      <w:r>
        <w:t>habitarás conmigo para siempre</w:t>
      </w:r>
    </w:p>
    <w:p w14:paraId="0F53CABB" w14:textId="77777777" w:rsidR="00903E67" w:rsidRDefault="00903E67" w:rsidP="005636B6">
      <w:pPr>
        <w:spacing w:before="240" w:after="240"/>
      </w:pPr>
      <w:r>
        <w:t>esa Roma donde Cristo es romano.</w:t>
      </w:r>
    </w:p>
    <w:p w14:paraId="1C951185" w14:textId="77777777" w:rsidR="00903E67" w:rsidRDefault="00903E67" w:rsidP="005636B6">
      <w:pPr>
        <w:spacing w:before="240" w:after="240"/>
      </w:pPr>
      <w:r>
        <w:t>Por eso, en pro del mundo que mal vive,</w:t>
      </w:r>
    </w:p>
    <w:p w14:paraId="1DCDEDE4" w14:textId="77777777" w:rsidR="00903E67" w:rsidRDefault="00903E67" w:rsidP="005636B6">
      <w:pPr>
        <w:spacing w:before="240" w:after="240"/>
      </w:pPr>
      <w:r>
        <w:t>pon la vista en el carro, y lo que veas</w:t>
      </w:r>
    </w:p>
    <w:p w14:paraId="002BFDC0" w14:textId="77777777" w:rsidR="00903E67" w:rsidRDefault="00903E67" w:rsidP="005636B6">
      <w:pPr>
        <w:spacing w:before="240" w:after="240"/>
      </w:pPr>
      <w:r>
        <w:t>escríbelo cuando hayas retornado.»</w:t>
      </w:r>
    </w:p>
    <w:p w14:paraId="32B271E3" w14:textId="77777777" w:rsidR="00903E67" w:rsidRDefault="00903E67" w:rsidP="005636B6">
      <w:pPr>
        <w:spacing w:before="240" w:after="240"/>
      </w:pPr>
      <w:r>
        <w:t>Así Beatríz; y yo que a pie juntillas</w:t>
      </w:r>
    </w:p>
    <w:p w14:paraId="02C7E1B8" w14:textId="77777777" w:rsidR="00903E67" w:rsidRDefault="00903E67" w:rsidP="005636B6">
      <w:pPr>
        <w:spacing w:before="240" w:after="240"/>
      </w:pPr>
      <w:r>
        <w:t>me encontraba sumiso a sus mandatos,</w:t>
      </w:r>
    </w:p>
    <w:p w14:paraId="492AFFF3" w14:textId="77777777" w:rsidR="00903E67" w:rsidRDefault="00903E67" w:rsidP="005636B6">
      <w:pPr>
        <w:spacing w:before="240" w:after="240"/>
      </w:pPr>
      <w:r>
        <w:t>mente y ojos donde ella quiso puse.</w:t>
      </w:r>
    </w:p>
    <w:p w14:paraId="11A9D849" w14:textId="77777777" w:rsidR="00903E67" w:rsidRDefault="00903E67" w:rsidP="005636B6">
      <w:pPr>
        <w:spacing w:before="240" w:after="240"/>
      </w:pPr>
      <w:r>
        <w:t>De un modo tan veloz no bajó nunca</w:t>
      </w:r>
    </w:p>
    <w:p w14:paraId="3BDB2C2E" w14:textId="77777777" w:rsidR="00903E67" w:rsidRDefault="00903E67" w:rsidP="005636B6">
      <w:pPr>
        <w:spacing w:before="240" w:after="240"/>
      </w:pPr>
      <w:r>
        <w:t>de espesa nube el rayo, cuando llueve</w:t>
      </w:r>
    </w:p>
    <w:p w14:paraId="623ABB5F" w14:textId="77777777" w:rsidR="00903E67" w:rsidRDefault="00903E67" w:rsidP="005636B6">
      <w:pPr>
        <w:spacing w:before="240" w:after="240"/>
      </w:pPr>
      <w:r>
        <w:t>de aquel confín del cielo más remoto,</w:t>
      </w:r>
    </w:p>
    <w:p w14:paraId="0233237A" w14:textId="77777777" w:rsidR="00903E67" w:rsidRDefault="00903E67" w:rsidP="005636B6">
      <w:pPr>
        <w:spacing w:before="240" w:after="240"/>
      </w:pPr>
      <w:r>
        <w:t>cual vi calar al pájaro de Júpiter,</w:t>
      </w:r>
    </w:p>
    <w:p w14:paraId="7EE4AB60" w14:textId="77777777" w:rsidR="00903E67" w:rsidRDefault="00903E67" w:rsidP="005636B6">
      <w:pPr>
        <w:spacing w:before="240" w:after="240"/>
      </w:pPr>
      <w:r>
        <w:t>rompiendo, árbol abajo, la corteza,</w:t>
      </w:r>
    </w:p>
    <w:p w14:paraId="258F7A97" w14:textId="77777777" w:rsidR="00903E67" w:rsidRDefault="00903E67" w:rsidP="005636B6">
      <w:pPr>
        <w:spacing w:before="240" w:after="240"/>
      </w:pPr>
      <w:r>
        <w:lastRenderedPageBreak/>
        <w:t>las florecillas y las nuevas hojas;</w:t>
      </w:r>
    </w:p>
    <w:p w14:paraId="0C5EAEE0" w14:textId="77777777" w:rsidR="00903E67" w:rsidRDefault="00903E67" w:rsidP="005636B6">
      <w:pPr>
        <w:spacing w:before="240" w:after="240"/>
      </w:pPr>
      <w:r>
        <w:t>e hirió en el carro con toda su saña;</w:t>
      </w:r>
    </w:p>
    <w:p w14:paraId="27678DCF" w14:textId="77777777" w:rsidR="00903E67" w:rsidRDefault="00903E67" w:rsidP="005636B6">
      <w:pPr>
        <w:spacing w:before="240" w:after="240"/>
      </w:pPr>
      <w:r>
        <w:t>y él se escoró como nave en tormenta,</w:t>
      </w:r>
    </w:p>
    <w:p w14:paraId="4AB80E26" w14:textId="77777777" w:rsidR="00903E67" w:rsidRDefault="00903E67" w:rsidP="005636B6">
      <w:pPr>
        <w:spacing w:before="240" w:after="240"/>
      </w:pPr>
      <w:r>
        <w:t>a babor o a estribor de olas vencida.</w:t>
      </w:r>
    </w:p>
    <w:p w14:paraId="12039A61" w14:textId="77777777" w:rsidR="00903E67" w:rsidRDefault="00903E67" w:rsidP="005636B6">
      <w:pPr>
        <w:spacing w:before="240" w:after="240"/>
      </w:pPr>
      <w:r>
        <w:t>Y luego vi que dentro se arrojaba</w:t>
      </w:r>
    </w:p>
    <w:p w14:paraId="2F463529" w14:textId="77777777" w:rsidR="00903E67" w:rsidRDefault="00903E67" w:rsidP="005636B6">
      <w:pPr>
        <w:spacing w:before="240" w:after="240"/>
      </w:pPr>
      <w:r>
        <w:t>de aquel carro triunfal una vulpeja,</w:t>
      </w:r>
    </w:p>
    <w:p w14:paraId="33722908" w14:textId="77777777" w:rsidR="00903E67" w:rsidRDefault="00903E67" w:rsidP="005636B6">
      <w:pPr>
        <w:spacing w:before="240" w:after="240"/>
      </w:pPr>
      <w:r>
        <w:t>que parecía ayuna de buen pasto;</w:t>
      </w:r>
    </w:p>
    <w:p w14:paraId="3D9CE828" w14:textId="77777777" w:rsidR="00903E67" w:rsidRDefault="00903E67" w:rsidP="005636B6">
      <w:pPr>
        <w:spacing w:before="240" w:after="240"/>
      </w:pPr>
      <w:r>
        <w:t>mas, sus feos pecados reprobando,</w:t>
      </w:r>
    </w:p>
    <w:p w14:paraId="47830E9D" w14:textId="77777777" w:rsidR="00903E67" w:rsidRDefault="00903E67" w:rsidP="005636B6">
      <w:pPr>
        <w:spacing w:before="240" w:after="240"/>
      </w:pPr>
      <w:r>
        <w:t>mi dama la hizo huir de tal manera,</w:t>
      </w:r>
    </w:p>
    <w:p w14:paraId="09D46CD6" w14:textId="77777777" w:rsidR="00903E67" w:rsidRDefault="00903E67" w:rsidP="005636B6">
      <w:pPr>
        <w:spacing w:before="240" w:after="240"/>
      </w:pPr>
      <w:r>
        <w:t>cuanto huesos sin carne permitían.</w:t>
      </w:r>
    </w:p>
    <w:p w14:paraId="35601261" w14:textId="77777777" w:rsidR="00903E67" w:rsidRDefault="00903E67" w:rsidP="005636B6">
      <w:pPr>
        <w:spacing w:before="240" w:after="240"/>
      </w:pPr>
      <w:r>
        <w:t>Y luego por el sitio que viniera,</w:t>
      </w:r>
    </w:p>
    <w:p w14:paraId="41ADD566" w14:textId="77777777" w:rsidR="00903E67" w:rsidRDefault="00903E67" w:rsidP="005636B6">
      <w:pPr>
        <w:spacing w:before="240" w:after="240"/>
      </w:pPr>
      <w:r>
        <w:t>vi descender al águila en el arca</w:t>
      </w:r>
    </w:p>
    <w:p w14:paraId="44E092CE" w14:textId="77777777" w:rsidR="00903E67" w:rsidRDefault="00903E67" w:rsidP="005636B6">
      <w:pPr>
        <w:spacing w:before="240" w:after="240"/>
      </w:pPr>
      <w:r>
        <w:t>del carro y la cubría con sus plumas;</w:t>
      </w:r>
    </w:p>
    <w:p w14:paraId="766CC020" w14:textId="77777777" w:rsidR="00903E67" w:rsidRDefault="00903E67" w:rsidP="005636B6">
      <w:pPr>
        <w:spacing w:before="240" w:after="240"/>
      </w:pPr>
      <w:r>
        <w:t>y cual sale de un pecho que se queja,</w:t>
      </w:r>
    </w:p>
    <w:p w14:paraId="45137CEB" w14:textId="77777777" w:rsidR="00903E67" w:rsidRDefault="00903E67" w:rsidP="005636B6">
      <w:pPr>
        <w:spacing w:before="240" w:after="240"/>
      </w:pPr>
      <w:r>
        <w:t>tal voz salió del cielo que decía</w:t>
      </w:r>
    </w:p>
    <w:p w14:paraId="17AC0F6D" w14:textId="77777777" w:rsidR="00903E67" w:rsidRDefault="00903E67" w:rsidP="005636B6">
      <w:pPr>
        <w:spacing w:before="240" w:after="240"/>
      </w:pPr>
      <w:r>
        <w:t>«¡Oh navecilla mía, qué mal cargas!»</w:t>
      </w:r>
    </w:p>
    <w:p w14:paraId="3ED88A16" w14:textId="77777777" w:rsidR="00903E67" w:rsidRDefault="00903E67" w:rsidP="005636B6">
      <w:pPr>
        <w:spacing w:before="240" w:after="240"/>
      </w:pPr>
      <w:r>
        <w:t>Luego creí que la tierra se abriera</w:t>
      </w:r>
    </w:p>
    <w:p w14:paraId="14363E65" w14:textId="77777777" w:rsidR="00903E67" w:rsidRDefault="00903E67" w:rsidP="005636B6">
      <w:pPr>
        <w:spacing w:before="240" w:after="240"/>
      </w:pPr>
      <w:r>
        <w:t>entre ambas ruedas, y salió un dragón</w:t>
      </w:r>
    </w:p>
    <w:p w14:paraId="0004585A" w14:textId="77777777" w:rsidR="00903E67" w:rsidRDefault="00903E67" w:rsidP="005636B6">
      <w:pPr>
        <w:spacing w:before="240" w:after="240"/>
      </w:pPr>
      <w:r>
        <w:t>que por cima del carro hincó la cola;</w:t>
      </w:r>
    </w:p>
    <w:p w14:paraId="41BE15E4" w14:textId="77777777" w:rsidR="00903E67" w:rsidRDefault="00903E67" w:rsidP="005636B6">
      <w:pPr>
        <w:spacing w:before="240" w:after="240"/>
      </w:pPr>
      <w:r>
        <w:lastRenderedPageBreak/>
        <w:t>y cual retira el aguijón la avispa,</w:t>
      </w:r>
    </w:p>
    <w:p w14:paraId="345A9137" w14:textId="77777777" w:rsidR="00903E67" w:rsidRDefault="00903E67" w:rsidP="005636B6">
      <w:pPr>
        <w:spacing w:before="240" w:after="240"/>
      </w:pPr>
      <w:r>
        <w:t>así volviendo la cola maligna,</w:t>
      </w:r>
    </w:p>
    <w:p w14:paraId="1181B3F7" w14:textId="77777777" w:rsidR="00903E67" w:rsidRDefault="00903E67" w:rsidP="005636B6">
      <w:pPr>
        <w:spacing w:before="240" w:after="240"/>
      </w:pPr>
      <w:r>
        <w:t>arrancó el fondo, y se marchó contento.</w:t>
      </w:r>
    </w:p>
    <w:p w14:paraId="37E1BB0F" w14:textId="77777777" w:rsidR="00903E67" w:rsidRDefault="00903E67" w:rsidP="005636B6">
      <w:pPr>
        <w:spacing w:before="240" w:after="240"/>
      </w:pPr>
      <w:r>
        <w:t>Aquello que quedó, como de grama</w:t>
      </w:r>
    </w:p>
    <w:p w14:paraId="69D20E5B" w14:textId="77777777" w:rsidR="00903E67" w:rsidRDefault="00903E67" w:rsidP="005636B6">
      <w:pPr>
        <w:spacing w:before="240" w:after="240"/>
      </w:pPr>
      <w:r>
        <w:t>la tierra, de las plumas, ofrecidas</w:t>
      </w:r>
    </w:p>
    <w:p w14:paraId="3A7DA614" w14:textId="77777777" w:rsidR="00903E67" w:rsidRDefault="00903E67" w:rsidP="005636B6">
      <w:pPr>
        <w:spacing w:before="240" w:after="240"/>
      </w:pPr>
      <w:r>
        <w:t>tal vez con intención benigna y santa,</w:t>
      </w:r>
    </w:p>
    <w:p w14:paraId="01593220" w14:textId="77777777" w:rsidR="00903E67" w:rsidRDefault="00903E67" w:rsidP="005636B6">
      <w:pPr>
        <w:spacing w:before="240" w:after="240"/>
      </w:pPr>
      <w:r>
        <w:t>se recubrió, y también se recubrieron</w:t>
      </w:r>
    </w:p>
    <w:p w14:paraId="55E49578" w14:textId="77777777" w:rsidR="00903E67" w:rsidRDefault="00903E67" w:rsidP="005636B6">
      <w:pPr>
        <w:spacing w:before="240" w:after="240"/>
      </w:pPr>
      <w:r>
        <w:t>las ruedas y el timón, en menos tiempo</w:t>
      </w:r>
    </w:p>
    <w:p w14:paraId="3D46FE01" w14:textId="77777777" w:rsidR="00903E67" w:rsidRDefault="00903E67" w:rsidP="005636B6">
      <w:pPr>
        <w:spacing w:before="240" w:after="240"/>
      </w:pPr>
      <w:r>
        <w:t>que un suspiro la boca tiene abierta.</w:t>
      </w:r>
    </w:p>
    <w:p w14:paraId="678B3065" w14:textId="77777777" w:rsidR="00903E67" w:rsidRDefault="00903E67" w:rsidP="005636B6">
      <w:pPr>
        <w:spacing w:before="240" w:after="240"/>
      </w:pPr>
      <w:r>
        <w:t>Al edificio santo, así mudado</w:t>
      </w:r>
    </w:p>
    <w:p w14:paraId="61CC9032" w14:textId="77777777" w:rsidR="00903E67" w:rsidRDefault="00903E67" w:rsidP="005636B6">
      <w:pPr>
        <w:spacing w:before="240" w:after="240"/>
      </w:pPr>
      <w:r>
        <w:t>le salieron cabezas; tres salieron</w:t>
      </w:r>
    </w:p>
    <w:p w14:paraId="7FC4B184" w14:textId="77777777" w:rsidR="00903E67" w:rsidRDefault="00903E67" w:rsidP="005636B6">
      <w:pPr>
        <w:spacing w:before="240" w:after="240"/>
      </w:pPr>
      <w:r>
        <w:t>en el timón, y en cada esquina una.</w:t>
      </w:r>
    </w:p>
    <w:p w14:paraId="37DB0F9D" w14:textId="77777777" w:rsidR="00903E67" w:rsidRDefault="00903E67" w:rsidP="005636B6">
      <w:pPr>
        <w:spacing w:before="240" w:after="240"/>
      </w:pPr>
      <w:r>
        <w:t>Las primeras cornudas como bueyes,</w:t>
      </w:r>
    </w:p>
    <w:p w14:paraId="69F2BAD9" w14:textId="77777777" w:rsidR="00903E67" w:rsidRDefault="00903E67" w:rsidP="005636B6">
      <w:pPr>
        <w:spacing w:before="240" w:after="240"/>
      </w:pPr>
      <w:r>
        <w:t>las otras en la frente un cuerno sólo:</w:t>
      </w:r>
    </w:p>
    <w:p w14:paraId="1FF6F53E" w14:textId="77777777" w:rsidR="00903E67" w:rsidRDefault="00903E67" w:rsidP="005636B6">
      <w:pPr>
        <w:spacing w:before="240" w:after="240"/>
      </w:pPr>
      <w:r>
        <w:t>nunca fue visto un monstruo semejante.</w:t>
      </w:r>
    </w:p>
    <w:p w14:paraId="602B2044" w14:textId="77777777" w:rsidR="00903E67" w:rsidRDefault="00903E67" w:rsidP="005636B6">
      <w:pPr>
        <w:spacing w:before="240" w:after="240"/>
      </w:pPr>
      <w:r>
        <w:t>Segura, cual castillo sobre un monte,</w:t>
      </w:r>
    </w:p>
    <w:p w14:paraId="7181BB40" w14:textId="77777777" w:rsidR="00903E67" w:rsidRDefault="00903E67" w:rsidP="005636B6">
      <w:pPr>
        <w:spacing w:before="240" w:after="240"/>
      </w:pPr>
      <w:r>
        <w:t>sentada una ramera desceñida,</w:t>
      </w:r>
    </w:p>
    <w:p w14:paraId="18F96B55" w14:textId="77777777" w:rsidR="00903E67" w:rsidRDefault="00903E67" w:rsidP="005636B6">
      <w:pPr>
        <w:spacing w:before="240" w:after="240"/>
      </w:pPr>
      <w:r>
        <w:t>sobre él apareció, mirando en torno;</w:t>
      </w:r>
    </w:p>
    <w:p w14:paraId="339750B4" w14:textId="77777777" w:rsidR="00903E67" w:rsidRDefault="00903E67" w:rsidP="005636B6">
      <w:pPr>
        <w:spacing w:before="240" w:after="240"/>
      </w:pPr>
      <w:r>
        <w:t>y como si estuviera protegiéndola,</w:t>
      </w:r>
    </w:p>
    <w:p w14:paraId="4EFFE567" w14:textId="77777777" w:rsidR="00903E67" w:rsidRDefault="00903E67" w:rsidP="005636B6">
      <w:pPr>
        <w:spacing w:before="240" w:after="240"/>
      </w:pPr>
      <w:r>
        <w:lastRenderedPageBreak/>
        <w:t>vi un gigante de pie, puesto a su lado;</w:t>
      </w:r>
    </w:p>
    <w:p w14:paraId="4A107C5B" w14:textId="77777777" w:rsidR="00903E67" w:rsidRDefault="00903E67" w:rsidP="005636B6">
      <w:pPr>
        <w:spacing w:before="240" w:after="240"/>
      </w:pPr>
      <w:r>
        <w:t>con el cual a menudo se besaba.</w:t>
      </w:r>
    </w:p>
    <w:p w14:paraId="757F8406" w14:textId="77777777" w:rsidR="00903E67" w:rsidRDefault="00903E67" w:rsidP="005636B6">
      <w:pPr>
        <w:spacing w:before="240" w:after="240"/>
      </w:pPr>
      <w:r>
        <w:t>Mas al volver los ojos licenciosos</w:t>
      </w:r>
    </w:p>
    <w:p w14:paraId="37F8D9A2" w14:textId="77777777" w:rsidR="00903E67" w:rsidRDefault="00903E67" w:rsidP="005636B6">
      <w:pPr>
        <w:spacing w:before="240" w:after="240"/>
      </w:pPr>
      <w:r>
        <w:t>y errantes hacia mí, el feroz amante</w:t>
      </w:r>
    </w:p>
    <w:p w14:paraId="60C1F4A4" w14:textId="77777777" w:rsidR="00903E67" w:rsidRDefault="00903E67" w:rsidP="005636B6">
      <w:pPr>
        <w:spacing w:before="240" w:after="240"/>
      </w:pPr>
      <w:r>
        <w:t>la azotó de los pies a la cabeza.</w:t>
      </w:r>
    </w:p>
    <w:p w14:paraId="0BD31AC9" w14:textId="77777777" w:rsidR="00903E67" w:rsidRDefault="00903E67" w:rsidP="005636B6">
      <w:pPr>
        <w:spacing w:before="240" w:after="240"/>
      </w:pPr>
      <w:r>
        <w:t>Crudo de ira y de recelos lleno,</w:t>
      </w:r>
    </w:p>
    <w:p w14:paraId="3CB75761" w14:textId="77777777" w:rsidR="00903E67" w:rsidRDefault="00903E67" w:rsidP="005636B6">
      <w:pPr>
        <w:spacing w:before="240" w:after="240"/>
      </w:pPr>
      <w:r>
        <w:t>desató al monstruo, y lo llevó a la selva,</w:t>
      </w:r>
    </w:p>
    <w:p w14:paraId="609FED37" w14:textId="77777777" w:rsidR="00903E67" w:rsidRDefault="00903E67" w:rsidP="005636B6">
      <w:pPr>
        <w:spacing w:before="240" w:after="240"/>
      </w:pPr>
      <w:r>
        <w:t>hasta que de mis ojos se perdieron</w:t>
      </w:r>
    </w:p>
    <w:p w14:paraId="725C5408" w14:textId="77777777" w:rsidR="00903E67" w:rsidRDefault="00903E67" w:rsidP="005636B6">
      <w:pPr>
        <w:spacing w:before="240" w:after="240"/>
      </w:pPr>
      <w:r>
        <w:t>la ramera y la fiera inusitada.</w:t>
      </w:r>
    </w:p>
    <w:p w14:paraId="2C36545F" w14:textId="54001DBC" w:rsidR="00903E67" w:rsidRDefault="00903E67" w:rsidP="005636B6">
      <w:pPr>
        <w:pStyle w:val="Ttulo2"/>
        <w:spacing w:before="240" w:after="240"/>
      </w:pPr>
      <w:r>
        <w:br w:type="page"/>
      </w:r>
      <w:bookmarkStart w:id="72" w:name="_Toc196140995"/>
      <w:r>
        <w:lastRenderedPageBreak/>
        <w:t>CANTO XXXIII</w:t>
      </w:r>
      <w:bookmarkEnd w:id="72"/>
    </w:p>
    <w:p w14:paraId="3B4F7F01" w14:textId="77777777" w:rsidR="00903E67" w:rsidRDefault="00903E67" w:rsidP="005636B6">
      <w:pPr>
        <w:spacing w:before="240" w:after="240"/>
      </w:pPr>
      <w:r>
        <w:t>'Deus venerunt Gentes', alternando</w:t>
      </w:r>
    </w:p>
    <w:p w14:paraId="73C80F91" w14:textId="77777777" w:rsidR="00903E67" w:rsidRDefault="00903E67" w:rsidP="005636B6">
      <w:pPr>
        <w:spacing w:before="240" w:after="240"/>
      </w:pPr>
      <w:r>
        <w:t>ya las tres, ya las cuatro, su salmodia,</w:t>
      </w:r>
    </w:p>
    <w:p w14:paraId="5D0A3572" w14:textId="77777777" w:rsidR="00903E67" w:rsidRDefault="00903E67" w:rsidP="005636B6">
      <w:pPr>
        <w:spacing w:before="240" w:after="240"/>
      </w:pPr>
      <w:r>
        <w:t>llorando comenzaron las mujeres;</w:t>
      </w:r>
    </w:p>
    <w:p w14:paraId="6BB13559" w14:textId="77777777" w:rsidR="00903E67" w:rsidRDefault="00903E67" w:rsidP="005636B6">
      <w:pPr>
        <w:spacing w:before="240" w:after="240"/>
      </w:pPr>
      <w:r>
        <w:t>y Beatriz, piadosa y suspirando,</w:t>
      </w:r>
    </w:p>
    <w:p w14:paraId="0858767F" w14:textId="77777777" w:rsidR="00903E67" w:rsidRDefault="00903E67" w:rsidP="005636B6">
      <w:pPr>
        <w:spacing w:before="240" w:after="240"/>
      </w:pPr>
      <w:r>
        <w:t>lo escuchaba de forma que no mucho</w:t>
      </w:r>
    </w:p>
    <w:p w14:paraId="44C68DA0" w14:textId="77777777" w:rsidR="00903E67" w:rsidRDefault="00903E67" w:rsidP="005636B6">
      <w:pPr>
        <w:spacing w:before="240" w:after="240"/>
      </w:pPr>
      <w:r>
        <w:t>más se mudara ante la cruz María.</w:t>
      </w:r>
    </w:p>
    <w:p w14:paraId="10340267" w14:textId="77777777" w:rsidR="00903E67" w:rsidRDefault="00903E67" w:rsidP="005636B6">
      <w:pPr>
        <w:spacing w:before="240" w:after="240"/>
      </w:pPr>
      <w:r>
        <w:t>Mas cuando las doncellas la dejaron</w:t>
      </w:r>
    </w:p>
    <w:p w14:paraId="364CE3A3" w14:textId="77777777" w:rsidR="00903E67" w:rsidRDefault="00903E67" w:rsidP="005636B6">
      <w:pPr>
        <w:spacing w:before="240" w:after="240"/>
      </w:pPr>
      <w:r>
        <w:t>lugar para que hablase, puesta en pie,</w:t>
      </w:r>
    </w:p>
    <w:p w14:paraId="3EC5C339" w14:textId="77777777" w:rsidR="00903E67" w:rsidRDefault="00903E67" w:rsidP="005636B6">
      <w:pPr>
        <w:spacing w:before="240" w:after="240"/>
      </w:pPr>
      <w:r>
        <w:t>respondió, colorada como el fuego:</w:t>
      </w:r>
    </w:p>
    <w:p w14:paraId="43DF47D6" w14:textId="77777777" w:rsidR="00903E67" w:rsidRDefault="00903E67" w:rsidP="005636B6">
      <w:pPr>
        <w:spacing w:before="240" w:after="240"/>
      </w:pPr>
      <w:r>
        <w:t>«Modicum, et non videbitis me mis</w:t>
      </w:r>
    </w:p>
    <w:p w14:paraId="67D3A652" w14:textId="77777777" w:rsidR="00903E67" w:rsidRDefault="00903E67" w:rsidP="005636B6">
      <w:pPr>
        <w:spacing w:before="240" w:after="240"/>
      </w:pPr>
      <w:r>
        <w:t>queridas hermanas, et iterum ,</w:t>
      </w:r>
    </w:p>
    <w:p w14:paraId="3DA07FDD" w14:textId="77777777" w:rsidR="00903E67" w:rsidRDefault="00903E67" w:rsidP="005636B6">
      <w:pPr>
        <w:spacing w:before="240" w:after="240"/>
      </w:pPr>
      <w:r>
        <w:t>modicum, et vos videbitis me.»</w:t>
      </w:r>
    </w:p>
    <w:p w14:paraId="51562696" w14:textId="77777777" w:rsidR="00903E67" w:rsidRDefault="00903E67" w:rsidP="005636B6">
      <w:pPr>
        <w:spacing w:before="240" w:after="240"/>
      </w:pPr>
      <w:r>
        <w:t>Luego se puso al frente de las siete,</w:t>
      </w:r>
    </w:p>
    <w:p w14:paraId="71133882" w14:textId="77777777" w:rsidR="00903E67" w:rsidRDefault="00903E67" w:rsidP="005636B6">
      <w:pPr>
        <w:spacing w:before="240" w:after="240"/>
      </w:pPr>
      <w:r>
        <w:t>y me hizo andar tras de ella con un gesto,</w:t>
      </w:r>
    </w:p>
    <w:p w14:paraId="096BC246" w14:textId="77777777" w:rsidR="00903E67" w:rsidRDefault="00903E67" w:rsidP="005636B6">
      <w:pPr>
        <w:spacing w:before="240" w:after="240"/>
      </w:pPr>
      <w:r>
        <w:t>y a la mujer y al sabio que quedaba.</w:t>
      </w:r>
    </w:p>
    <w:p w14:paraId="0608B267" w14:textId="77777777" w:rsidR="00903E67" w:rsidRDefault="00903E67" w:rsidP="005636B6">
      <w:pPr>
        <w:spacing w:before="240" w:after="240"/>
      </w:pPr>
      <w:r>
        <w:t>Así marchaba; y no creo que hubiera</w:t>
      </w:r>
    </w:p>
    <w:p w14:paraId="16B0CB06" w14:textId="77777777" w:rsidR="00903E67" w:rsidRDefault="00903E67" w:rsidP="005636B6">
      <w:pPr>
        <w:spacing w:before="240" w:after="240"/>
      </w:pPr>
      <w:r>
        <w:t>dado apenas diez pasos en el suelo,</w:t>
      </w:r>
    </w:p>
    <w:p w14:paraId="17696219" w14:textId="77777777" w:rsidR="00903E67" w:rsidRDefault="00903E67" w:rsidP="005636B6">
      <w:pPr>
        <w:spacing w:before="240" w:after="240"/>
      </w:pPr>
      <w:r>
        <w:t>cuando me hirió los ojos con sus ojos;</w:t>
      </w:r>
    </w:p>
    <w:p w14:paraId="40E52669" w14:textId="77777777" w:rsidR="00903E67" w:rsidRDefault="00903E67" w:rsidP="005636B6">
      <w:pPr>
        <w:spacing w:before="240" w:after="240"/>
      </w:pPr>
      <w:r>
        <w:lastRenderedPageBreak/>
        <w:t>y con tranquilo gesto: «Ven deprisa</w:t>
      </w:r>
    </w:p>
    <w:p w14:paraId="31FF4F01" w14:textId="77777777" w:rsidR="00903E67" w:rsidRDefault="00903E67" w:rsidP="005636B6">
      <w:pPr>
        <w:spacing w:before="240" w:after="240"/>
      </w:pPr>
      <w:r>
        <w:t>para que, si quisiera hablar, conigo,</w:t>
      </w:r>
    </w:p>
    <w:p w14:paraId="2A86B06E" w14:textId="77777777" w:rsidR="00903E67" w:rsidRDefault="00903E67" w:rsidP="005636B6">
      <w:pPr>
        <w:spacing w:before="240" w:after="240"/>
      </w:pPr>
      <w:r>
        <w:t>estés para escucharme bien dispuesto.»</w:t>
      </w:r>
    </w:p>
    <w:p w14:paraId="0C2B485A" w14:textId="77777777" w:rsidR="00903E67" w:rsidRDefault="00903E67" w:rsidP="005636B6">
      <w:pPr>
        <w:spacing w:before="240" w:after="240"/>
      </w:pPr>
      <w:r>
        <w:t>Y al ir, como debía, junto a ella,</w:t>
      </w:r>
    </w:p>
    <w:p w14:paraId="738356BF" w14:textId="77777777" w:rsidR="00903E67" w:rsidRDefault="00903E67" w:rsidP="005636B6">
      <w:pPr>
        <w:spacing w:before="240" w:after="240"/>
      </w:pPr>
      <w:r>
        <w:t>díjome: «Hermano, ¿por qué no te atreves,</w:t>
      </w:r>
    </w:p>
    <w:p w14:paraId="10A3C41E" w14:textId="77777777" w:rsidR="00903E67" w:rsidRDefault="00903E67" w:rsidP="005636B6">
      <w:pPr>
        <w:spacing w:before="240" w:after="240"/>
      </w:pPr>
      <w:r>
        <w:t>ya que vienes conmigo, a preguntarme?»</w:t>
      </w:r>
    </w:p>
    <w:p w14:paraId="75A76792" w14:textId="77777777" w:rsidR="00903E67" w:rsidRDefault="00903E67" w:rsidP="005636B6">
      <w:pPr>
        <w:spacing w:before="240" w:after="240"/>
      </w:pPr>
      <w:r>
        <w:t>Como aquellos que tanta reverencia</w:t>
      </w:r>
    </w:p>
    <w:p w14:paraId="323D407B" w14:textId="77777777" w:rsidR="00903E67" w:rsidRDefault="00903E67" w:rsidP="005636B6">
      <w:pPr>
        <w:spacing w:before="240" w:after="240"/>
      </w:pPr>
      <w:r>
        <w:t>muestran si están hablando a sus mayores,</w:t>
      </w:r>
    </w:p>
    <w:p w14:paraId="72DF6CA6" w14:textId="77777777" w:rsidR="00903E67" w:rsidRDefault="00903E67" w:rsidP="005636B6">
      <w:pPr>
        <w:spacing w:before="240" w:after="240"/>
      </w:pPr>
      <w:r>
        <w:t>que la voz no les sale de los dientes,</w:t>
      </w:r>
    </w:p>
    <w:p w14:paraId="0057FE77" w14:textId="77777777" w:rsidR="00903E67" w:rsidRDefault="00903E67" w:rsidP="005636B6">
      <w:pPr>
        <w:spacing w:before="240" w:after="240"/>
      </w:pPr>
      <w:r>
        <w:t>a mí me sucedió y, balbuceando,</w:t>
      </w:r>
    </w:p>
    <w:p w14:paraId="4AC9CCE8" w14:textId="77777777" w:rsidR="00903E67" w:rsidRDefault="00903E67" w:rsidP="005636B6">
      <w:pPr>
        <w:spacing w:before="240" w:after="240"/>
      </w:pPr>
      <w:r>
        <w:t>dije: «Señora lo que necesito</w:t>
      </w:r>
    </w:p>
    <w:p w14:paraId="3AC6CA88" w14:textId="77777777" w:rsidR="00903E67" w:rsidRDefault="00903E67" w:rsidP="005636B6">
      <w:pPr>
        <w:spacing w:before="240" w:after="240"/>
      </w:pPr>
      <w:r>
        <w:t>vos sabéis, y qué es bueno para ello.»</w:t>
      </w:r>
    </w:p>
    <w:p w14:paraId="77549AFF" w14:textId="77777777" w:rsidR="00903E67" w:rsidRDefault="00903E67" w:rsidP="005636B6">
      <w:pPr>
        <w:spacing w:before="240" w:after="240"/>
      </w:pPr>
      <w:r>
        <w:t>Y dijo: «De temor y de vergüenza</w:t>
      </w:r>
    </w:p>
    <w:p w14:paraId="03CB0F71" w14:textId="77777777" w:rsidR="00903E67" w:rsidRDefault="00903E67" w:rsidP="005636B6">
      <w:pPr>
        <w:spacing w:before="240" w:after="240"/>
      </w:pPr>
      <w:r>
        <w:t>quiero que en adelante te despojes,</w:t>
      </w:r>
    </w:p>
    <w:p w14:paraId="201C1D9F" w14:textId="77777777" w:rsidR="00903E67" w:rsidRDefault="00903E67" w:rsidP="005636B6">
      <w:pPr>
        <w:spacing w:before="240" w:after="240"/>
      </w:pPr>
      <w:r>
        <w:t>y que no me hables como aquel que sueña.</w:t>
      </w:r>
    </w:p>
    <w:p w14:paraId="71A91FBF" w14:textId="77777777" w:rsidR="00903E67" w:rsidRDefault="00903E67" w:rsidP="005636B6">
      <w:pPr>
        <w:spacing w:before="240" w:after="240"/>
      </w:pPr>
      <w:r>
        <w:t>Sabe que el vaso que rompió la sierpe</w:t>
      </w:r>
    </w:p>
    <w:p w14:paraId="0033CB11" w14:textId="77777777" w:rsidR="00903E67" w:rsidRDefault="00903E67" w:rsidP="005636B6">
      <w:pPr>
        <w:spacing w:before="240" w:after="240"/>
      </w:pPr>
      <w:r>
        <w:t>fue y ya no es; mas crean los culpables</w:t>
      </w:r>
    </w:p>
    <w:p w14:paraId="5E01F536" w14:textId="77777777" w:rsidR="00903E67" w:rsidRDefault="00903E67" w:rsidP="005636B6">
      <w:pPr>
        <w:spacing w:before="240" w:after="240"/>
      </w:pPr>
      <w:r>
        <w:t>que el castigo de Dios no teme sopas.</w:t>
      </w:r>
    </w:p>
    <w:p w14:paraId="0C28EEA4" w14:textId="77777777" w:rsidR="00903E67" w:rsidRDefault="00903E67" w:rsidP="005636B6">
      <w:pPr>
        <w:spacing w:before="240" w:after="240"/>
      </w:pPr>
      <w:r>
        <w:t>No estará sin alguno que la herede</w:t>
      </w:r>
    </w:p>
    <w:p w14:paraId="1957B929" w14:textId="77777777" w:rsidR="00903E67" w:rsidRDefault="00903E67" w:rsidP="005636B6">
      <w:pPr>
        <w:spacing w:before="240" w:after="240"/>
      </w:pPr>
      <w:r>
        <w:lastRenderedPageBreak/>
        <w:t>mucho tiempo aquel águila que plumas</w:t>
      </w:r>
    </w:p>
    <w:p w14:paraId="55671A7B" w14:textId="77777777" w:rsidR="00903E67" w:rsidRDefault="00903E67" w:rsidP="005636B6">
      <w:pPr>
        <w:spacing w:before="240" w:after="240"/>
      </w:pPr>
      <w:r>
        <w:t>dejó en el carro, monstruo y presa hecho.</w:t>
      </w:r>
    </w:p>
    <w:p w14:paraId="6F6FD08D" w14:textId="77777777" w:rsidR="00903E67" w:rsidRDefault="00903E67" w:rsidP="005636B6">
      <w:pPr>
        <w:spacing w:before="240" w:after="240"/>
      </w:pPr>
      <w:r>
        <w:t>Que ciertamente veo, y lo relato,</w:t>
      </w:r>
    </w:p>
    <w:p w14:paraId="2FA09255" w14:textId="77777777" w:rsidR="00903E67" w:rsidRDefault="00903E67" w:rsidP="005636B6">
      <w:pPr>
        <w:spacing w:before="240" w:after="240"/>
      </w:pPr>
      <w:r>
        <w:t>las estrellas cercanas a ese tiempo,</w:t>
      </w:r>
    </w:p>
    <w:p w14:paraId="3E1A89F1" w14:textId="77777777" w:rsidR="00903E67" w:rsidRDefault="00903E67" w:rsidP="005636B6">
      <w:pPr>
        <w:spacing w:before="240" w:after="240"/>
      </w:pPr>
      <w:r>
        <w:t>de impedimento y trabas ya seguro,</w:t>
      </w:r>
    </w:p>
    <w:p w14:paraId="1B2AABD5" w14:textId="77777777" w:rsidR="00903E67" w:rsidRDefault="00903E67" w:rsidP="005636B6">
      <w:pPr>
        <w:spacing w:before="240" w:after="240"/>
      </w:pPr>
      <w:r>
        <w:t>en que un diez, en que un cinco, en que un quinientos</w:t>
      </w:r>
    </w:p>
    <w:p w14:paraId="4F0ED695" w14:textId="77777777" w:rsidR="00903E67" w:rsidRDefault="00903E67" w:rsidP="005636B6">
      <w:pPr>
        <w:spacing w:before="240" w:after="240"/>
      </w:pPr>
      <w:r>
        <w:t>enviado de Dios, a la ramera</w:t>
      </w:r>
    </w:p>
    <w:p w14:paraId="074AE18F" w14:textId="77777777" w:rsidR="00903E67" w:rsidRDefault="00903E67" w:rsidP="005636B6">
      <w:pPr>
        <w:spacing w:before="240" w:after="240"/>
      </w:pPr>
      <w:r>
        <w:t>matará y al gigante con quien peca.</w:t>
      </w:r>
    </w:p>
    <w:p w14:paraId="5EBBCCBE" w14:textId="77777777" w:rsidR="00903E67" w:rsidRDefault="00903E67" w:rsidP="005636B6">
      <w:pPr>
        <w:spacing w:before="240" w:after="240"/>
      </w:pPr>
      <w:r>
        <w:t>Tal vez estas palabras tan oscuras,</w:t>
      </w:r>
    </w:p>
    <w:p w14:paraId="65AA6BCA" w14:textId="77777777" w:rsidR="00903E67" w:rsidRDefault="00903E67" w:rsidP="005636B6">
      <w:pPr>
        <w:spacing w:before="240" w:after="240"/>
      </w:pPr>
      <w:r>
        <w:t>cual de Esfinge o de Temis, no comprendas,</w:t>
      </w:r>
    </w:p>
    <w:p w14:paraId="55F60B42" w14:textId="77777777" w:rsidR="00903E67" w:rsidRDefault="00903E67" w:rsidP="005636B6">
      <w:pPr>
        <w:spacing w:before="240" w:after="240"/>
      </w:pPr>
      <w:r>
        <w:t>pues a su modo el intelecto ofuscan;</w:t>
      </w:r>
    </w:p>
    <w:p w14:paraId="5B1ACBE0" w14:textId="77777777" w:rsidR="00903E67" w:rsidRDefault="00903E67" w:rsidP="005636B6">
      <w:pPr>
        <w:spacing w:before="240" w:after="240"/>
      </w:pPr>
      <w:r>
        <w:t>Mas Náyades serán pronto los hechos,</w:t>
      </w:r>
    </w:p>
    <w:p w14:paraId="2E0C359B" w14:textId="77777777" w:rsidR="00903E67" w:rsidRDefault="00903E67" w:rsidP="005636B6">
      <w:pPr>
        <w:spacing w:before="240" w:after="240"/>
      </w:pPr>
      <w:r>
        <w:t>que han de explicar enigma tan oscuro</w:t>
      </w:r>
    </w:p>
    <w:p w14:paraId="25713DFF" w14:textId="77777777" w:rsidR="00903E67" w:rsidRDefault="00903E67" w:rsidP="005636B6">
      <w:pPr>
        <w:spacing w:before="240" w:after="240"/>
      </w:pPr>
      <w:r>
        <w:t>sin daño de rebaños ni cosechas.</w:t>
      </w:r>
    </w:p>
    <w:p w14:paraId="04642C71" w14:textId="77777777" w:rsidR="00903E67" w:rsidRDefault="00903E67" w:rsidP="005636B6">
      <w:pPr>
        <w:spacing w:before="240" w:after="240"/>
      </w:pPr>
      <w:r>
        <w:t>Toma nota; y lo mismo que las digo,</w:t>
      </w:r>
    </w:p>
    <w:p w14:paraId="1209A57F" w14:textId="77777777" w:rsidR="00903E67" w:rsidRDefault="00903E67" w:rsidP="005636B6">
      <w:pPr>
        <w:spacing w:before="240" w:after="240"/>
      </w:pPr>
      <w:r>
        <w:t>lleva así mis palabras a quien vive</w:t>
      </w:r>
    </w:p>
    <w:p w14:paraId="171EC6B1" w14:textId="77777777" w:rsidR="00903E67" w:rsidRDefault="00903E67" w:rsidP="005636B6">
      <w:pPr>
        <w:spacing w:before="240" w:after="240"/>
      </w:pPr>
      <w:r>
        <w:t>el vivir que es carrera hacia la muerte.</w:t>
      </w:r>
    </w:p>
    <w:p w14:paraId="12B927B4" w14:textId="77777777" w:rsidR="00903E67" w:rsidRDefault="00903E67" w:rsidP="005636B6">
      <w:pPr>
        <w:spacing w:before="240" w:after="240"/>
      </w:pPr>
      <w:r>
        <w:t>Y ten cuidado, cuando lo relates,</w:t>
      </w:r>
    </w:p>
    <w:p w14:paraId="6434EF18" w14:textId="77777777" w:rsidR="00903E67" w:rsidRDefault="00903E67" w:rsidP="005636B6">
      <w:pPr>
        <w:spacing w:before="240" w:after="240"/>
      </w:pPr>
      <w:r>
        <w:t>y no olvides que has visto cómo el árbol</w:t>
      </w:r>
    </w:p>
    <w:p w14:paraId="5DC5493A" w14:textId="77777777" w:rsidR="00903E67" w:rsidRDefault="00903E67" w:rsidP="005636B6">
      <w:pPr>
        <w:spacing w:before="240" w:after="240"/>
      </w:pPr>
      <w:r>
        <w:lastRenderedPageBreak/>
        <w:t>ha sido despojado por dos veces.</w:t>
      </w:r>
    </w:p>
    <w:p w14:paraId="74972A48" w14:textId="77777777" w:rsidR="00903E67" w:rsidRDefault="00903E67" w:rsidP="005636B6">
      <w:pPr>
        <w:spacing w:before="240" w:after="240"/>
      </w:pPr>
      <w:r>
        <w:t>Cualquiera que le robe o que le expolie,</w:t>
      </w:r>
    </w:p>
    <w:p w14:paraId="663E01CB" w14:textId="77777777" w:rsidR="00903E67" w:rsidRDefault="00903E67" w:rsidP="005636B6">
      <w:pPr>
        <w:spacing w:before="240" w:after="240"/>
      </w:pPr>
      <w:r>
        <w:t>con blasfemias ofende a Dios, pues santo</w:t>
      </w:r>
    </w:p>
    <w:p w14:paraId="73D7A97A" w14:textId="77777777" w:rsidR="00903E67" w:rsidRDefault="00903E67" w:rsidP="005636B6">
      <w:pPr>
        <w:spacing w:before="240" w:after="240"/>
      </w:pPr>
      <w:r>
        <w:t>sólo para su uso lo ha creado.</w:t>
      </w:r>
    </w:p>
    <w:p w14:paraId="338D9A44" w14:textId="77777777" w:rsidR="00903E67" w:rsidRDefault="00903E67" w:rsidP="005636B6">
      <w:pPr>
        <w:spacing w:before="240" w:after="240"/>
      </w:pPr>
      <w:r>
        <w:t>Por morder de él, en penas y en deseos</w:t>
      </w:r>
    </w:p>
    <w:p w14:paraId="5A6400BD" w14:textId="77777777" w:rsidR="00903E67" w:rsidRDefault="00903E67" w:rsidP="005636B6">
      <w:pPr>
        <w:spacing w:before="240" w:after="240"/>
      </w:pPr>
      <w:r>
        <w:t>el primer ser más de cinco mil años</w:t>
      </w:r>
    </w:p>
    <w:p w14:paraId="497D2AED" w14:textId="77777777" w:rsidR="00903E67" w:rsidRDefault="00903E67" w:rsidP="005636B6">
      <w:pPr>
        <w:spacing w:before="240" w:after="240"/>
      </w:pPr>
      <w:r>
        <w:t>anheló a quien en sí purgó el mordisco.</w:t>
      </w:r>
    </w:p>
    <w:p w14:paraId="61E49EE3" w14:textId="77777777" w:rsidR="00903E67" w:rsidRDefault="00903E67" w:rsidP="005636B6">
      <w:pPr>
        <w:spacing w:before="240" w:after="240"/>
      </w:pPr>
      <w:r>
        <w:t>Tu ingenio está dormido, si no aprecia</w:t>
      </w:r>
    </w:p>
    <w:p w14:paraId="1AB04DAC" w14:textId="77777777" w:rsidR="00903E67" w:rsidRDefault="00903E67" w:rsidP="005636B6">
      <w:pPr>
        <w:spacing w:before="240" w:after="240"/>
      </w:pPr>
      <w:r>
        <w:t>por qué extraña razón se eleva tanto,</w:t>
      </w:r>
    </w:p>
    <w:p w14:paraId="78A085D7" w14:textId="77777777" w:rsidR="00903E67" w:rsidRDefault="00903E67" w:rsidP="005636B6">
      <w:pPr>
        <w:spacing w:before="240" w:after="240"/>
      </w:pPr>
      <w:r>
        <w:t>y tanto se dilata por su cima.</w:t>
      </w:r>
    </w:p>
    <w:p w14:paraId="413B7873" w14:textId="77777777" w:rsidR="00903E67" w:rsidRDefault="00903E67" w:rsidP="005636B6">
      <w:pPr>
        <w:spacing w:before="240" w:after="240"/>
      </w:pPr>
      <w:r>
        <w:t>Y si no hubieran sido agua del Elsa</w:t>
      </w:r>
    </w:p>
    <w:p w14:paraId="2188AA9F" w14:textId="77777777" w:rsidR="00903E67" w:rsidRDefault="00903E67" w:rsidP="005636B6">
      <w:pPr>
        <w:spacing w:before="240" w:after="240"/>
      </w:pPr>
      <w:r>
        <w:t>los vanos pensamientos por tu mente,</w:t>
      </w:r>
    </w:p>
    <w:p w14:paraId="13065D3F" w14:textId="77777777" w:rsidR="00903E67" w:rsidRDefault="00903E67" w:rsidP="005636B6">
      <w:pPr>
        <w:spacing w:before="240" w:after="240"/>
      </w:pPr>
      <w:r>
        <w:t>y el placer como a Píramo la mora,</w:t>
      </w:r>
    </w:p>
    <w:p w14:paraId="7633F84D" w14:textId="77777777" w:rsidR="00903E67" w:rsidRDefault="00903E67" w:rsidP="005636B6">
      <w:pPr>
        <w:spacing w:before="240" w:after="240"/>
      </w:pPr>
      <w:r>
        <w:t>solamente por estas circunstancias</w:t>
      </w:r>
    </w:p>
    <w:p w14:paraId="42C98793" w14:textId="77777777" w:rsidR="00903E67" w:rsidRDefault="00903E67" w:rsidP="005636B6">
      <w:pPr>
        <w:spacing w:before="240" w:after="240"/>
      </w:pPr>
      <w:r>
        <w:t>la justicia de Dios conocerías,</w:t>
      </w:r>
    </w:p>
    <w:p w14:paraId="4862F7EE" w14:textId="77777777" w:rsidR="00903E67" w:rsidRDefault="00903E67" w:rsidP="005636B6">
      <w:pPr>
        <w:spacing w:before="240" w:after="240"/>
      </w:pPr>
      <w:r>
        <w:t>moralmerite, al hacer prohibido el árbol.</w:t>
      </w:r>
    </w:p>
    <w:p w14:paraId="17CE4406" w14:textId="77777777" w:rsidR="00903E67" w:rsidRDefault="00903E67" w:rsidP="005636B6">
      <w:pPr>
        <w:spacing w:before="240" w:after="240"/>
      </w:pPr>
      <w:r>
        <w:t>Mas como veo que tu inteligencia</w:t>
      </w:r>
    </w:p>
    <w:p w14:paraId="5F14567F" w14:textId="77777777" w:rsidR="00903E67" w:rsidRDefault="00903E67" w:rsidP="005636B6">
      <w:pPr>
        <w:spacing w:before="240" w:after="240"/>
      </w:pPr>
      <w:r>
        <w:t>se ha hecho de piedra, y empedrada, oscura,</w:t>
      </w:r>
    </w:p>
    <w:p w14:paraId="2A472872" w14:textId="77777777" w:rsidR="00903E67" w:rsidRDefault="00903E67" w:rsidP="005636B6">
      <w:pPr>
        <w:spacing w:before="240" w:after="240"/>
      </w:pPr>
      <w:r>
        <w:t>y te ciega la luz de mis palabras,</w:t>
      </w:r>
    </w:p>
    <w:p w14:paraId="06E75CE2" w14:textId="77777777" w:rsidR="00903E67" w:rsidRDefault="00903E67" w:rsidP="005636B6">
      <w:pPr>
        <w:spacing w:before="240" w:after="240"/>
      </w:pPr>
      <w:r>
        <w:lastRenderedPageBreak/>
        <w:t>quiero que, si no escritas, sí pintadas,</w:t>
      </w:r>
    </w:p>
    <w:p w14:paraId="74E2F7CE" w14:textId="77777777" w:rsidR="00903E67" w:rsidRDefault="00903E67" w:rsidP="005636B6">
      <w:pPr>
        <w:spacing w:before="240" w:after="240"/>
      </w:pPr>
      <w:r>
        <w:t>dentro de ti las lleves por lo mismo</w:t>
      </w:r>
    </w:p>
    <w:p w14:paraId="42499265" w14:textId="77777777" w:rsidR="00903E67" w:rsidRDefault="00903E67" w:rsidP="005636B6">
      <w:pPr>
        <w:spacing w:before="240" w:after="240"/>
      </w:pPr>
      <w:r>
        <w:t>que las palmas se traen en los bordones.»</w:t>
      </w:r>
    </w:p>
    <w:p w14:paraId="1B821093" w14:textId="77777777" w:rsidR="00903E67" w:rsidRDefault="00903E67" w:rsidP="005636B6">
      <w:pPr>
        <w:spacing w:before="240" w:after="240"/>
      </w:pPr>
      <w:r>
        <w:t>Y yo: «Como la cera de los sellos,</w:t>
      </w:r>
    </w:p>
    <w:p w14:paraId="67C28FBF" w14:textId="77777777" w:rsidR="00903E67" w:rsidRDefault="00903E67" w:rsidP="005636B6">
      <w:pPr>
        <w:spacing w:before="240" w:after="240"/>
      </w:pPr>
      <w:r>
        <w:t>donde no cambia la figura impresa,</w:t>
      </w:r>
    </w:p>
    <w:p w14:paraId="2E118301" w14:textId="77777777" w:rsidR="00903E67" w:rsidRDefault="00903E67" w:rsidP="005636B6">
      <w:pPr>
        <w:spacing w:before="240" w:after="240"/>
      </w:pPr>
      <w:r>
        <w:t>por vos ya mi cerebro está sellado.</w:t>
      </w:r>
    </w:p>
    <w:p w14:paraId="70DB976D" w14:textId="77777777" w:rsidR="00903E67" w:rsidRDefault="00903E67" w:rsidP="005636B6">
      <w:pPr>
        <w:spacing w:before="240" w:after="240"/>
      </w:pPr>
      <w:r>
        <w:t>¿Pero por qué tan fuera de mi alcance</w:t>
      </w:r>
    </w:p>
    <w:p w14:paraId="334D172D" w14:textId="77777777" w:rsidR="00903E67" w:rsidRDefault="00903E67" w:rsidP="005636B6">
      <w:pPr>
        <w:spacing w:before="240" w:after="240"/>
      </w:pPr>
      <w:r>
        <w:t>vuestra palabra deseada vuela,</w:t>
      </w:r>
    </w:p>
    <w:p w14:paraId="2F7EE673" w14:textId="77777777" w:rsidR="00903E67" w:rsidRDefault="00903E67" w:rsidP="005636B6">
      <w:pPr>
        <w:spacing w:before="240" w:after="240"/>
      </w:pPr>
      <w:r>
        <w:t>que más la pierde cuanto más se obstinad»</w:t>
      </w:r>
    </w:p>
    <w:p w14:paraId="325BA019" w14:textId="77777777" w:rsidR="00903E67" w:rsidRDefault="00903E67" w:rsidP="005636B6">
      <w:pPr>
        <w:spacing w:before="240" w:after="240"/>
      </w:pPr>
      <w:r>
        <w:t>«Por que conozcas -dijo- aquella escuela</w:t>
      </w:r>
    </w:p>
    <w:p w14:paraId="00199C27" w14:textId="77777777" w:rsidR="00903E67" w:rsidRDefault="00903E67" w:rsidP="005636B6">
      <w:pPr>
        <w:spacing w:before="240" w:after="240"/>
      </w:pPr>
      <w:r>
        <w:t>que has seguido, y que veas cómo puede</w:t>
      </w:r>
    </w:p>
    <w:p w14:paraId="71883911" w14:textId="77777777" w:rsidR="00903E67" w:rsidRDefault="00903E67" w:rsidP="005636B6">
      <w:pPr>
        <w:spacing w:before="240" w:after="240"/>
      </w:pPr>
      <w:r>
        <w:t>seguir a mis palabras su doctrina;</w:t>
      </w:r>
    </w:p>
    <w:p w14:paraId="12022429" w14:textId="77777777" w:rsidR="00903E67" w:rsidRDefault="00903E67" w:rsidP="005636B6">
      <w:pPr>
        <w:spacing w:before="240" w:after="240"/>
      </w:pPr>
      <w:r>
        <w:t>y veas cuánto dista vuestra senda</w:t>
      </w:r>
    </w:p>
    <w:p w14:paraId="7731F80E" w14:textId="77777777" w:rsidR="00903E67" w:rsidRDefault="00903E67" w:rsidP="005636B6">
      <w:pPr>
        <w:spacing w:before="240" w:after="240"/>
      </w:pPr>
      <w:r>
        <w:t>de la divina, cuanto se separa</w:t>
      </w:r>
    </w:p>
    <w:p w14:paraId="53063602" w14:textId="77777777" w:rsidR="00903E67" w:rsidRDefault="00903E67" w:rsidP="005636B6">
      <w:pPr>
        <w:spacing w:before="240" w:after="240"/>
      </w:pPr>
      <w:r>
        <w:t>el cielo más lejano de la tierra.»</w:t>
      </w:r>
    </w:p>
    <w:p w14:paraId="3052CD8F" w14:textId="77777777" w:rsidR="00903E67" w:rsidRDefault="00903E67" w:rsidP="005636B6">
      <w:pPr>
        <w:spacing w:before="240" w:after="240"/>
      </w:pPr>
      <w:r>
        <w:t>Por lo que yo le dije: «No recuerdo</w:t>
      </w:r>
    </w:p>
    <w:p w14:paraId="73A4B0D3" w14:textId="77777777" w:rsidR="00903E67" w:rsidRDefault="00903E67" w:rsidP="005636B6">
      <w:pPr>
        <w:spacing w:before="240" w:after="240"/>
      </w:pPr>
      <w:r>
        <w:t>que alguna vez de vos yo me alejase,</w:t>
      </w:r>
    </w:p>
    <w:p w14:paraId="1020929B" w14:textId="77777777" w:rsidR="00903E67" w:rsidRDefault="00903E67" w:rsidP="005636B6">
      <w:pPr>
        <w:spacing w:before="240" w:after="240"/>
      </w:pPr>
      <w:r>
        <w:t>ni me remuerde nada la conciencia.»</w:t>
      </w:r>
    </w:p>
    <w:p w14:paraId="4CA4F2D7" w14:textId="77777777" w:rsidR="00903E67" w:rsidRDefault="00903E67" w:rsidP="005636B6">
      <w:pPr>
        <w:spacing w:before="240" w:after="240"/>
      </w:pPr>
      <w:r>
        <w:t>«Si acordarte no puedes de esas cosas</w:t>
      </w:r>
    </w:p>
    <w:p w14:paraId="6F04F439" w14:textId="77777777" w:rsidR="00903E67" w:rsidRDefault="00903E67" w:rsidP="005636B6">
      <w:pPr>
        <w:spacing w:before="240" w:after="240"/>
      </w:pPr>
      <w:r>
        <w:lastRenderedPageBreak/>
        <w:t>acuérdate -repuso sonriente-</w:t>
      </w:r>
    </w:p>
    <w:p w14:paraId="2C1A31E8" w14:textId="77777777" w:rsidR="00903E67" w:rsidRDefault="00903E67" w:rsidP="005636B6">
      <w:pPr>
        <w:spacing w:before="240" w:after="240"/>
      </w:pPr>
      <w:r>
        <w:t>que hoy bebiste las aguas del Leteo;</w:t>
      </w:r>
    </w:p>
    <w:p w14:paraId="03F96D39" w14:textId="77777777" w:rsidR="00903E67" w:rsidRDefault="00903E67" w:rsidP="005636B6">
      <w:pPr>
        <w:spacing w:before="240" w:after="240"/>
      </w:pPr>
      <w:r>
        <w:t>Y si del humo el fuego se deduce,</w:t>
      </w:r>
    </w:p>
    <w:p w14:paraId="12DFD251" w14:textId="77777777" w:rsidR="00903E67" w:rsidRDefault="00903E67" w:rsidP="005636B6">
      <w:pPr>
        <w:spacing w:before="240" w:after="240"/>
      </w:pPr>
      <w:r>
        <w:t>concluye esta olvidanza claramente</w:t>
      </w:r>
    </w:p>
    <w:p w14:paraId="2F942027" w14:textId="77777777" w:rsidR="00903E67" w:rsidRDefault="00903E67" w:rsidP="005636B6">
      <w:pPr>
        <w:spacing w:before="240" w:after="240"/>
      </w:pPr>
      <w:r>
        <w:t>que era culpable tu querer errado.</w:t>
      </w:r>
    </w:p>
    <w:p w14:paraId="60A250E2" w14:textId="77777777" w:rsidR="00903E67" w:rsidRDefault="00903E67" w:rsidP="005636B6">
      <w:pPr>
        <w:spacing w:before="240" w:after="240"/>
      </w:pPr>
      <w:r>
        <w:t>Estarán desde ahora ya desnudas</w:t>
      </w:r>
    </w:p>
    <w:p w14:paraId="4E05CA56" w14:textId="77777777" w:rsidR="00903E67" w:rsidRDefault="00903E67" w:rsidP="005636B6">
      <w:pPr>
        <w:spacing w:before="240" w:after="240"/>
      </w:pPr>
      <w:r>
        <w:t>mis palabras, cuanto lo necesite</w:t>
      </w:r>
    </w:p>
    <w:p w14:paraId="4F303615" w14:textId="77777777" w:rsidR="00903E67" w:rsidRDefault="00903E67" w:rsidP="005636B6">
      <w:pPr>
        <w:spacing w:before="240" w:after="240"/>
      </w:pPr>
      <w:r>
        <w:t>tu ruda mente para comprenderlas.»</w:t>
      </w:r>
    </w:p>
    <w:p w14:paraId="0797B29A" w14:textId="77777777" w:rsidR="00903E67" w:rsidRDefault="00903E67" w:rsidP="005636B6">
      <w:pPr>
        <w:spacing w:before="240" w:after="240"/>
      </w:pPr>
      <w:r>
        <w:t>Fulgiendo más y con más lentos pasos</w:t>
      </w:r>
    </w:p>
    <w:p w14:paraId="61AB71CB" w14:textId="77777777" w:rsidR="00903E67" w:rsidRDefault="00903E67" w:rsidP="005636B6">
      <w:pPr>
        <w:spacing w:before="240" w:after="240"/>
      </w:pPr>
      <w:r>
        <w:t>el sol atravesaba el mediodía,</w:t>
      </w:r>
    </w:p>
    <w:p w14:paraId="09396D43" w14:textId="77777777" w:rsidR="00903E67" w:rsidRDefault="00903E67" w:rsidP="005636B6">
      <w:pPr>
        <w:spacing w:before="240" w:after="240"/>
      </w:pPr>
      <w:r>
        <w:t>que allá y aquí, como lo miran, cambia,</w:t>
      </w:r>
    </w:p>
    <w:p w14:paraId="7B21681F" w14:textId="77777777" w:rsidR="00903E67" w:rsidRDefault="00903E67" w:rsidP="005636B6">
      <w:pPr>
        <w:spacing w:before="240" w:after="240"/>
      </w:pPr>
      <w:r>
        <w:t>cuando se detuvieron, como aquellos</w:t>
      </w:r>
    </w:p>
    <w:p w14:paraId="4BA463B9" w14:textId="77777777" w:rsidR="00903E67" w:rsidRDefault="00903E67" w:rsidP="005636B6">
      <w:pPr>
        <w:spacing w:before="240" w:after="240"/>
      </w:pPr>
      <w:r>
        <w:t>que van a la vanguardia de una tropa,</w:t>
      </w:r>
    </w:p>
    <w:p w14:paraId="7C9290C9" w14:textId="77777777" w:rsidR="00903E67" w:rsidRDefault="00903E67" w:rsidP="005636B6">
      <w:pPr>
        <w:spacing w:before="240" w:after="240"/>
      </w:pPr>
      <w:r>
        <w:t>si encuentran novedades o vestigios,</w:t>
      </w:r>
    </w:p>
    <w:p w14:paraId="1DC97465" w14:textId="77777777" w:rsidR="00903E67" w:rsidRDefault="00903E67" w:rsidP="005636B6">
      <w:pPr>
        <w:spacing w:before="240" w:after="240"/>
      </w:pPr>
      <w:r>
        <w:t>las mujeres, junto a un lugar sombrío,</w:t>
      </w:r>
    </w:p>
    <w:p w14:paraId="54830674" w14:textId="77777777" w:rsidR="00903E67" w:rsidRDefault="00903E67" w:rsidP="005636B6">
      <w:pPr>
        <w:spacing w:before="240" w:after="240"/>
      </w:pPr>
      <w:r>
        <w:t>cual bajo fronda verde y negras ramas</w:t>
      </w:r>
    </w:p>
    <w:p w14:paraId="419B8015" w14:textId="77777777" w:rsidR="00903E67" w:rsidRDefault="00903E67" w:rsidP="005636B6">
      <w:pPr>
        <w:spacing w:before="240" w:after="240"/>
      </w:pPr>
      <w:r>
        <w:t>se ve en los Alpes sobre sus riachuelos.</w:t>
      </w:r>
    </w:p>
    <w:p w14:paraId="058D8DB5" w14:textId="77777777" w:rsidR="00903E67" w:rsidRDefault="00903E67" w:rsidP="005636B6">
      <w:pPr>
        <w:spacing w:before="240" w:after="240"/>
      </w:pPr>
      <w:r>
        <w:t>Delante de él al Éufrates y al Tigris</w:t>
      </w:r>
    </w:p>
    <w:p w14:paraId="228217B2" w14:textId="77777777" w:rsidR="00903E67" w:rsidRDefault="00903E67" w:rsidP="005636B6">
      <w:pPr>
        <w:spacing w:before="240" w:after="240"/>
      </w:pPr>
      <w:r>
        <w:t>creí ver brotando de una misma fuente,</w:t>
      </w:r>
    </w:p>
    <w:p w14:paraId="73D3D151" w14:textId="77777777" w:rsidR="00903E67" w:rsidRDefault="00903E67" w:rsidP="005636B6">
      <w:pPr>
        <w:spacing w:before="240" w:after="240"/>
      </w:pPr>
      <w:r>
        <w:lastRenderedPageBreak/>
        <w:t>y, casi amigos, lentos separarse.</w:t>
      </w:r>
    </w:p>
    <w:p w14:paraId="2011FF79" w14:textId="77777777" w:rsidR="00903E67" w:rsidRDefault="00903E67" w:rsidP="005636B6">
      <w:pPr>
        <w:spacing w:before="240" w:after="240"/>
      </w:pPr>
      <w:r>
        <w:t>«Oh luz, oh gloria de la estirpe humana,</w:t>
      </w:r>
    </w:p>
    <w:p w14:paraId="6D827FEC" w14:textId="77777777" w:rsidR="00903E67" w:rsidRDefault="00903E67" w:rsidP="005636B6">
      <w:pPr>
        <w:spacing w:before="240" w:after="240"/>
      </w:pPr>
      <w:r>
        <w:t>¿qué agua es ésta que mana en este sitio</w:t>
      </w:r>
    </w:p>
    <w:p w14:paraId="42727F10" w14:textId="77777777" w:rsidR="00903E67" w:rsidRDefault="00903E67" w:rsidP="005636B6">
      <w:pPr>
        <w:spacing w:before="240" w:after="240"/>
      </w:pPr>
      <w:r>
        <w:t>de un principio, y que a sí de sí se aleja?»</w:t>
      </w:r>
    </w:p>
    <w:p w14:paraId="3D816C3E" w14:textId="77777777" w:rsidR="00903E67" w:rsidRDefault="00903E67" w:rsidP="005636B6">
      <w:pPr>
        <w:spacing w:before="240" w:after="240"/>
      </w:pPr>
      <w:r>
        <w:t>A tal pregunta me dijeron: «Pide</w:t>
      </w:r>
    </w:p>
    <w:p w14:paraId="292261CA" w14:textId="77777777" w:rsidR="00903E67" w:rsidRDefault="00903E67" w:rsidP="005636B6">
      <w:pPr>
        <w:spacing w:before="240" w:after="240"/>
      </w:pPr>
      <w:r>
        <w:t>que te explique Matelda»; y respondió,</w:t>
      </w:r>
    </w:p>
    <w:p w14:paraId="270E3F00" w14:textId="77777777" w:rsidR="00903E67" w:rsidRDefault="00903E67" w:rsidP="005636B6">
      <w:pPr>
        <w:spacing w:before="240" w:after="240"/>
      </w:pPr>
      <w:r>
        <w:t>como hace quien de culpa se libera,</w:t>
      </w:r>
    </w:p>
    <w:p w14:paraId="6893BAD0" w14:textId="77777777" w:rsidR="00903E67" w:rsidRDefault="00903E67" w:rsidP="005636B6">
      <w:pPr>
        <w:spacing w:before="240" w:after="240"/>
      </w:pPr>
      <w:r>
        <w:t>la hermosa dama: «Esta y otras cosas</w:t>
      </w:r>
    </w:p>
    <w:p w14:paraId="0672B946" w14:textId="77777777" w:rsidR="00903E67" w:rsidRDefault="00903E67" w:rsidP="005636B6">
      <w:pPr>
        <w:spacing w:before="240" w:after="240"/>
      </w:pPr>
      <w:r>
        <w:t>le dije, y de seguro que las aguas</w:t>
      </w:r>
    </w:p>
    <w:p w14:paraId="7A3A61A2" w14:textId="77777777" w:rsidR="00903E67" w:rsidRDefault="00903E67" w:rsidP="005636B6">
      <w:pPr>
        <w:spacing w:before="240" w:after="240"/>
      </w:pPr>
      <w:r>
        <w:t>del Leteo escondidas no le tienen.»</w:t>
      </w:r>
    </w:p>
    <w:p w14:paraId="2CC06E53" w14:textId="77777777" w:rsidR="00903E67" w:rsidRDefault="00903E67" w:rsidP="005636B6">
      <w:pPr>
        <w:spacing w:before="240" w:after="240"/>
      </w:pPr>
      <w:r>
        <w:t>Y Beatriz: «Acaso otros cuidados,</w:t>
      </w:r>
    </w:p>
    <w:p w14:paraId="6D554456" w14:textId="77777777" w:rsidR="00903E67" w:rsidRDefault="00903E67" w:rsidP="005636B6">
      <w:pPr>
        <w:spacing w:before="240" w:after="240"/>
      </w:pPr>
      <w:r>
        <w:t>que muchas veces privan de memoria,</w:t>
      </w:r>
    </w:p>
    <w:p w14:paraId="7B2B7D71" w14:textId="77777777" w:rsidR="00903E67" w:rsidRDefault="00903E67" w:rsidP="005636B6">
      <w:pPr>
        <w:spacing w:before="240" w:after="240"/>
      </w:pPr>
      <w:r>
        <w:t>los ojos de su mente oscurecieron.</w:t>
      </w:r>
    </w:p>
    <w:p w14:paraId="4E784EF6" w14:textId="77777777" w:rsidR="00903E67" w:rsidRDefault="00903E67" w:rsidP="005636B6">
      <w:pPr>
        <w:spacing w:before="240" w:after="240"/>
      </w:pPr>
      <w:r>
        <w:t>Pero allí va fluyendo el Eunoé:</w:t>
      </w:r>
    </w:p>
    <w:p w14:paraId="787A1765" w14:textId="77777777" w:rsidR="00903E67" w:rsidRDefault="00903E67" w:rsidP="005636B6">
      <w:pPr>
        <w:spacing w:before="240" w:after="240"/>
      </w:pPr>
      <w:r>
        <w:t>condúcele hasta él, y como sueles,</w:t>
      </w:r>
    </w:p>
    <w:p w14:paraId="7EE06A55" w14:textId="77777777" w:rsidR="00903E67" w:rsidRDefault="00903E67" w:rsidP="005636B6">
      <w:pPr>
        <w:spacing w:before="240" w:after="240"/>
      </w:pPr>
      <w:r>
        <w:t>reaviva su virtud amortecida.»</w:t>
      </w:r>
    </w:p>
    <w:p w14:paraId="025C4DC5" w14:textId="77777777" w:rsidR="00903E67" w:rsidRDefault="00903E67" w:rsidP="005636B6">
      <w:pPr>
        <w:spacing w:before="240" w:after="240"/>
      </w:pPr>
      <w:r>
        <w:t>Como un alma gentil, que no se excusa,</w:t>
      </w:r>
    </w:p>
    <w:p w14:paraId="2A204108" w14:textId="77777777" w:rsidR="00903E67" w:rsidRDefault="00903E67" w:rsidP="005636B6">
      <w:pPr>
        <w:spacing w:before="240" w:after="240"/>
      </w:pPr>
      <w:r>
        <w:t>sino su gusto al gusto de otro pliega,</w:t>
      </w:r>
    </w:p>
    <w:p w14:paraId="326B87CE" w14:textId="77777777" w:rsidR="00903E67" w:rsidRDefault="00903E67" w:rsidP="005636B6">
      <w:pPr>
        <w:spacing w:before="240" w:after="240"/>
      </w:pPr>
      <w:r>
        <w:t>tan pronto una señal se lo sugiere;</w:t>
      </w:r>
    </w:p>
    <w:p w14:paraId="6245C7A5" w14:textId="77777777" w:rsidR="00903E67" w:rsidRDefault="00903E67" w:rsidP="005636B6">
      <w:pPr>
        <w:spacing w:before="240" w:after="240"/>
      </w:pPr>
      <w:r>
        <w:lastRenderedPageBreak/>
        <w:t>de igual forma, al llegarme junto a ella,</w:t>
      </w:r>
    </w:p>
    <w:p w14:paraId="2A08EEAB" w14:textId="77777777" w:rsidR="00903E67" w:rsidRDefault="00903E67" w:rsidP="005636B6">
      <w:pPr>
        <w:spacing w:before="240" w:after="240"/>
      </w:pPr>
      <w:r>
        <w:t>echó a andar la mujer, y dijo a Estacio</w:t>
      </w:r>
    </w:p>
    <w:p w14:paraId="33B8D4E9" w14:textId="77777777" w:rsidR="00903E67" w:rsidRDefault="00903E67" w:rsidP="005636B6">
      <w:pPr>
        <w:spacing w:before="240" w:after="240"/>
      </w:pPr>
      <w:r>
        <w:t>con femenina gracia: «Ve con él.»</w:t>
      </w:r>
    </w:p>
    <w:p w14:paraId="54CCD0BA" w14:textId="77777777" w:rsidR="00903E67" w:rsidRDefault="00903E67" w:rsidP="005636B6">
      <w:pPr>
        <w:spacing w:before="240" w:after="240"/>
      </w:pPr>
      <w:r>
        <w:t>Si tuviese lector, más largo espacio</w:t>
      </w:r>
    </w:p>
    <w:p w14:paraId="5070407E" w14:textId="77777777" w:rsidR="00903E67" w:rsidRDefault="00903E67" w:rsidP="005636B6">
      <w:pPr>
        <w:spacing w:before="240" w:after="240"/>
      </w:pPr>
      <w:r>
        <w:t>para escribir, en parte cantaría</w:t>
      </w:r>
    </w:p>
    <w:p w14:paraId="7D670234" w14:textId="77777777" w:rsidR="00903E67" w:rsidRDefault="00903E67" w:rsidP="005636B6">
      <w:pPr>
        <w:spacing w:before="240" w:after="240"/>
      </w:pPr>
      <w:r>
        <w:t>de aquel dulce beber que nunca sacia;</w:t>
      </w:r>
    </w:p>
    <w:p w14:paraId="73CC7C53" w14:textId="77777777" w:rsidR="00903E67" w:rsidRDefault="00903E67" w:rsidP="005636B6">
      <w:pPr>
        <w:spacing w:before="240" w:after="240"/>
      </w:pPr>
      <w:r>
        <w:t>mas como están completos ya los pliegos</w:t>
      </w:r>
    </w:p>
    <w:p w14:paraId="06CA6AAD" w14:textId="77777777" w:rsidR="00903E67" w:rsidRDefault="00903E67" w:rsidP="005636B6">
      <w:pPr>
        <w:spacing w:before="240" w:after="240"/>
      </w:pPr>
      <w:r>
        <w:t>que al cántico segundo destinaba,</w:t>
      </w:r>
    </w:p>
    <w:p w14:paraId="1E6B1F54" w14:textId="77777777" w:rsidR="00903E67" w:rsidRDefault="00903E67" w:rsidP="005636B6">
      <w:pPr>
        <w:spacing w:before="240" w:after="240"/>
      </w:pPr>
      <w:r>
        <w:t>no me deja seguir del arte el freno.</w:t>
      </w:r>
    </w:p>
    <w:p w14:paraId="0E9DA100" w14:textId="77777777" w:rsidR="00903E67" w:rsidRDefault="00903E67" w:rsidP="005636B6">
      <w:pPr>
        <w:spacing w:before="240" w:after="240"/>
      </w:pPr>
      <w:r>
        <w:t>De aquel agua santísima volví</w:t>
      </w:r>
    </w:p>
    <w:p w14:paraId="50363B6A" w14:textId="77777777" w:rsidR="00903E67" w:rsidRDefault="00903E67" w:rsidP="005636B6">
      <w:pPr>
        <w:spacing w:before="240" w:after="240"/>
      </w:pPr>
      <w:r>
        <w:t>transformado como una planta nueva</w:t>
      </w:r>
    </w:p>
    <w:p w14:paraId="4B92371C" w14:textId="77777777" w:rsidR="00903E67" w:rsidRDefault="00903E67" w:rsidP="005636B6">
      <w:pPr>
        <w:spacing w:before="240" w:after="240"/>
      </w:pPr>
      <w:r>
        <w:t>con un nuevo follaje renovada,</w:t>
      </w:r>
    </w:p>
    <w:p w14:paraId="435912B3" w14:textId="77777777" w:rsidR="00903E67" w:rsidRDefault="00903E67" w:rsidP="005636B6">
      <w:pPr>
        <w:spacing w:before="240" w:after="240"/>
      </w:pPr>
      <w:r>
        <w:t>puro y dispuesto a alzarme a las estrellas.</w:t>
      </w:r>
    </w:p>
    <w:p w14:paraId="6E0DCC2C" w14:textId="3020E11B" w:rsidR="00903E67" w:rsidRDefault="00903E67" w:rsidP="005636B6">
      <w:pPr>
        <w:pStyle w:val="Ttulo1"/>
        <w:spacing w:before="240" w:after="240"/>
      </w:pPr>
      <w:r>
        <w:br w:type="page"/>
      </w:r>
      <w:bookmarkStart w:id="73" w:name="_Toc196140996"/>
      <w:r>
        <w:lastRenderedPageBreak/>
        <w:t>PARAÍSO</w:t>
      </w:r>
      <w:bookmarkEnd w:id="73"/>
    </w:p>
    <w:p w14:paraId="21B87AB6" w14:textId="77777777" w:rsidR="00903E67" w:rsidRDefault="00903E67" w:rsidP="005636B6">
      <w:pPr>
        <w:pStyle w:val="Ttulo2"/>
        <w:spacing w:before="240" w:after="240"/>
      </w:pPr>
      <w:bookmarkStart w:id="74" w:name="_Toc196140997"/>
      <w:r>
        <w:t>CANTO I</w:t>
      </w:r>
      <w:bookmarkEnd w:id="74"/>
    </w:p>
    <w:p w14:paraId="3D486C30" w14:textId="77777777" w:rsidR="00903E67" w:rsidRDefault="00903E67" w:rsidP="005636B6">
      <w:pPr>
        <w:spacing w:before="240" w:after="240"/>
      </w:pPr>
      <w:r>
        <w:t>La gloria de quien mueve todo el mundo</w:t>
      </w:r>
    </w:p>
    <w:p w14:paraId="1E6B3FA3" w14:textId="77777777" w:rsidR="00903E67" w:rsidRDefault="00903E67" w:rsidP="005636B6">
      <w:pPr>
        <w:spacing w:before="240" w:after="240"/>
      </w:pPr>
      <w:r>
        <w:t>el universo llena, y resplandece</w:t>
      </w:r>
    </w:p>
    <w:p w14:paraId="13750DA9" w14:textId="77777777" w:rsidR="00903E67" w:rsidRDefault="00903E67" w:rsidP="005636B6">
      <w:pPr>
        <w:spacing w:before="240" w:after="240"/>
      </w:pPr>
      <w:r>
        <w:t>en unas partes más y en otras menos.</w:t>
      </w:r>
    </w:p>
    <w:p w14:paraId="0C99BDC7" w14:textId="77777777" w:rsidR="00903E67" w:rsidRDefault="00903E67" w:rsidP="005636B6">
      <w:pPr>
        <w:spacing w:before="240" w:after="240"/>
      </w:pPr>
      <w:r>
        <w:t>En el cielo que más su luz recibe</w:t>
      </w:r>
    </w:p>
    <w:p w14:paraId="0112234F" w14:textId="77777777" w:rsidR="00903E67" w:rsidRDefault="00903E67" w:rsidP="005636B6">
      <w:pPr>
        <w:spacing w:before="240" w:after="240"/>
      </w:pPr>
      <w:r>
        <w:t>estuve, y vi unas cosas que no puede</w:t>
      </w:r>
    </w:p>
    <w:p w14:paraId="2FE14107" w14:textId="77777777" w:rsidR="00903E67" w:rsidRDefault="00903E67" w:rsidP="005636B6">
      <w:pPr>
        <w:spacing w:before="240" w:after="240"/>
      </w:pPr>
      <w:r>
        <w:t>ni sabe repetir quien de allí baja;</w:t>
      </w:r>
    </w:p>
    <w:p w14:paraId="6F886D47" w14:textId="77777777" w:rsidR="00903E67" w:rsidRDefault="00903E67" w:rsidP="005636B6">
      <w:pPr>
        <w:spacing w:before="240" w:after="240"/>
      </w:pPr>
      <w:r>
        <w:t>porque mientras se acerca a su deseo,</w:t>
      </w:r>
    </w:p>
    <w:p w14:paraId="5FD529ED" w14:textId="77777777" w:rsidR="00903E67" w:rsidRDefault="00903E67" w:rsidP="005636B6">
      <w:pPr>
        <w:spacing w:before="240" w:after="240"/>
      </w:pPr>
      <w:r>
        <w:t>nuestro intelecto tanto profundiza,</w:t>
      </w:r>
    </w:p>
    <w:p w14:paraId="0FB64556" w14:textId="77777777" w:rsidR="00903E67" w:rsidRDefault="00903E67" w:rsidP="005636B6">
      <w:pPr>
        <w:spacing w:before="240" w:after="240"/>
      </w:pPr>
      <w:r>
        <w:t>que no puede seguirle la memoria.</w:t>
      </w:r>
    </w:p>
    <w:p w14:paraId="5E8EBEB8" w14:textId="77777777" w:rsidR="00903E67" w:rsidRDefault="00903E67" w:rsidP="005636B6">
      <w:pPr>
        <w:spacing w:before="240" w:after="240"/>
      </w:pPr>
      <w:r>
        <w:t>En verdad cuanto yo del santo reino</w:t>
      </w:r>
    </w:p>
    <w:p w14:paraId="253787D1" w14:textId="77777777" w:rsidR="00903E67" w:rsidRDefault="00903E67" w:rsidP="005636B6">
      <w:pPr>
        <w:spacing w:before="240" w:after="240"/>
      </w:pPr>
      <w:r>
        <w:t>atesorar he podido en mi mente</w:t>
      </w:r>
    </w:p>
    <w:p w14:paraId="5E6210C6" w14:textId="77777777" w:rsidR="00903E67" w:rsidRDefault="00903E67" w:rsidP="005636B6">
      <w:pPr>
        <w:spacing w:before="240" w:after="240"/>
      </w:pPr>
      <w:r>
        <w:t>será materia ahora de mi canto.</w:t>
      </w:r>
    </w:p>
    <w:p w14:paraId="732A7071" w14:textId="77777777" w:rsidR="00903E67" w:rsidRDefault="00903E67" w:rsidP="005636B6">
      <w:pPr>
        <w:spacing w:before="240" w:after="240"/>
      </w:pPr>
      <w:r>
        <w:t>¡Oh buen Apolo, en la última tarea</w:t>
      </w:r>
    </w:p>
    <w:p w14:paraId="3E288A33" w14:textId="77777777" w:rsidR="00903E67" w:rsidRDefault="00903E67" w:rsidP="005636B6">
      <w:pPr>
        <w:spacing w:before="240" w:after="240"/>
      </w:pPr>
      <w:r>
        <w:t>hazme de tu poder vaso tan lleno,</w:t>
      </w:r>
    </w:p>
    <w:p w14:paraId="344A96C7" w14:textId="77777777" w:rsidR="00903E67" w:rsidRDefault="00903E67" w:rsidP="005636B6">
      <w:pPr>
        <w:spacing w:before="240" w:after="240"/>
      </w:pPr>
      <w:r>
        <w:t>como exiges al dar tu amado lauro!</w:t>
      </w:r>
    </w:p>
    <w:p w14:paraId="2C871860" w14:textId="77777777" w:rsidR="00903E67" w:rsidRDefault="00903E67" w:rsidP="005636B6">
      <w:pPr>
        <w:spacing w:before="240" w:after="240"/>
      </w:pPr>
      <w:r>
        <w:t>Una cima hasta ahora del Parnaso</w:t>
      </w:r>
    </w:p>
    <w:p w14:paraId="55BEEAAC" w14:textId="77777777" w:rsidR="00903E67" w:rsidRDefault="00903E67" w:rsidP="005636B6">
      <w:pPr>
        <w:spacing w:before="240" w:after="240"/>
      </w:pPr>
      <w:r>
        <w:t>me fue bastante; pero ya de ambas</w:t>
      </w:r>
    </w:p>
    <w:p w14:paraId="183DB37C" w14:textId="77777777" w:rsidR="00903E67" w:rsidRDefault="00903E67" w:rsidP="005636B6">
      <w:pPr>
        <w:spacing w:before="240" w:after="240"/>
      </w:pPr>
      <w:r>
        <w:lastRenderedPageBreak/>
        <w:t>ha menester la carrera que falta.</w:t>
      </w:r>
    </w:p>
    <w:p w14:paraId="121B5E36" w14:textId="77777777" w:rsidR="00903E67" w:rsidRDefault="00903E67" w:rsidP="005636B6">
      <w:pPr>
        <w:spacing w:before="240" w:after="240"/>
      </w:pPr>
      <w:r>
        <w:t>Entra en mi pecho, y habla por mi boca</w:t>
      </w:r>
    </w:p>
    <w:p w14:paraId="3EFA0001" w14:textId="77777777" w:rsidR="00903E67" w:rsidRDefault="00903E67" w:rsidP="005636B6">
      <w:pPr>
        <w:spacing w:before="240" w:after="240"/>
      </w:pPr>
      <w:r>
        <w:t>igual que cuando a Marsias de la vaina</w:t>
      </w:r>
    </w:p>
    <w:p w14:paraId="17DEFDA8" w14:textId="77777777" w:rsidR="00903E67" w:rsidRDefault="00903E67" w:rsidP="005636B6">
      <w:pPr>
        <w:spacing w:before="240" w:after="240"/>
      </w:pPr>
      <w:r>
        <w:t>de sus núembros aún vivos arrancaste.</w:t>
      </w:r>
    </w:p>
    <w:p w14:paraId="60B5E0F5" w14:textId="77777777" w:rsidR="00903E67" w:rsidRDefault="00903E67" w:rsidP="005636B6">
      <w:pPr>
        <w:spacing w:before="240" w:after="240"/>
      </w:pPr>
      <w:r>
        <w:t>¡Oh divina virtud!, si me ayudaras</w:t>
      </w:r>
    </w:p>
    <w:p w14:paraId="3C84096C" w14:textId="77777777" w:rsidR="00903E67" w:rsidRDefault="00903E67" w:rsidP="005636B6">
      <w:pPr>
        <w:spacing w:before="240" w:after="240"/>
      </w:pPr>
      <w:r>
        <w:t>tanto que las imágenes del cielo</w:t>
      </w:r>
    </w:p>
    <w:p w14:paraId="306A35B9" w14:textId="77777777" w:rsidR="00903E67" w:rsidRDefault="00903E67" w:rsidP="005636B6">
      <w:pPr>
        <w:spacing w:before="240" w:after="240"/>
      </w:pPr>
      <w:r>
        <w:t>en mi mente grabadas manifieste,</w:t>
      </w:r>
    </w:p>
    <w:p w14:paraId="759BCA9A" w14:textId="77777777" w:rsidR="00903E67" w:rsidRDefault="00903E67" w:rsidP="005636B6">
      <w:pPr>
        <w:spacing w:before="240" w:after="240"/>
      </w:pPr>
      <w:r>
        <w:t>me verás junto al árbol que prefieres</w:t>
      </w:r>
    </w:p>
    <w:p w14:paraId="74B87253" w14:textId="77777777" w:rsidR="00903E67" w:rsidRDefault="00903E67" w:rsidP="005636B6">
      <w:pPr>
        <w:spacing w:before="240" w:after="240"/>
      </w:pPr>
      <w:r>
        <w:t>llegar, y coronarme con las hojas</w:t>
      </w:r>
    </w:p>
    <w:p w14:paraId="6306C812" w14:textId="77777777" w:rsidR="00903E67" w:rsidRDefault="00903E67" w:rsidP="005636B6">
      <w:pPr>
        <w:spacing w:before="240" w:after="240"/>
      </w:pPr>
      <w:r>
        <w:t>que merecer me harán tú y mi argumento.</w:t>
      </w:r>
    </w:p>
    <w:p w14:paraId="1636465D" w14:textId="77777777" w:rsidR="00903E67" w:rsidRDefault="00903E67" w:rsidP="005636B6">
      <w:pPr>
        <w:spacing w:before="240" w:after="240"/>
      </w:pPr>
      <w:r>
        <w:t>Tan raras veces, padre, eso se logra,</w:t>
      </w:r>
    </w:p>
    <w:p w14:paraId="3B361FDF" w14:textId="77777777" w:rsidR="00903E67" w:rsidRDefault="00903E67" w:rsidP="005636B6">
      <w:pPr>
        <w:spacing w:before="240" w:after="240"/>
      </w:pPr>
      <w:r>
        <w:t>triunfando como césar o poeta,</w:t>
      </w:r>
    </w:p>
    <w:p w14:paraId="26718FCC" w14:textId="77777777" w:rsidR="00903E67" w:rsidRDefault="00903E67" w:rsidP="005636B6">
      <w:pPr>
        <w:spacing w:before="240" w:after="240"/>
      </w:pPr>
      <w:r>
        <w:t>culpa y vergüenza del querer humano,</w:t>
      </w:r>
    </w:p>
    <w:p w14:paraId="6DA63A28" w14:textId="77777777" w:rsidR="00903E67" w:rsidRDefault="00903E67" w:rsidP="005636B6">
      <w:pPr>
        <w:spacing w:before="240" w:after="240"/>
      </w:pPr>
      <w:r>
        <w:t>que debiera ser causa de alegría</w:t>
      </w:r>
    </w:p>
    <w:p w14:paraId="1D120173" w14:textId="77777777" w:rsidR="00903E67" w:rsidRDefault="00903E67" w:rsidP="005636B6">
      <w:pPr>
        <w:spacing w:before="240" w:after="240"/>
      </w:pPr>
      <w:r>
        <w:t>en el délfico dios feliz la fronda</w:t>
      </w:r>
    </w:p>
    <w:p w14:paraId="56CE686D" w14:textId="77777777" w:rsidR="00903E67" w:rsidRDefault="00903E67" w:rsidP="005636B6">
      <w:pPr>
        <w:spacing w:before="240" w:after="240"/>
      </w:pPr>
      <w:r>
        <w:t>penea, cuando alguno a aquélla aspira.</w:t>
      </w:r>
    </w:p>
    <w:p w14:paraId="4788FAA9" w14:textId="77777777" w:rsidR="00903E67" w:rsidRDefault="00903E67" w:rsidP="005636B6">
      <w:pPr>
        <w:spacing w:before="240" w:after="240"/>
      </w:pPr>
      <w:r>
        <w:t>Gran llama enciende una chispa pequeña:</w:t>
      </w:r>
    </w:p>
    <w:p w14:paraId="6D04EFCC" w14:textId="77777777" w:rsidR="00903E67" w:rsidRDefault="00903E67" w:rsidP="005636B6">
      <w:pPr>
        <w:spacing w:before="240" w:after="240"/>
      </w:pPr>
      <w:r>
        <w:t>quizá después de mí con voz más digna</w:t>
      </w:r>
    </w:p>
    <w:p w14:paraId="71704D1B" w14:textId="77777777" w:rsidR="00903E67" w:rsidRDefault="00903E67" w:rsidP="005636B6">
      <w:pPr>
        <w:spacing w:before="240" w:after="240"/>
      </w:pPr>
      <w:r>
        <w:t>se ruegue a fin que Cirra le responda.</w:t>
      </w:r>
    </w:p>
    <w:p w14:paraId="7C4B0981" w14:textId="77777777" w:rsidR="00903E67" w:rsidRDefault="00903E67" w:rsidP="005636B6">
      <w:pPr>
        <w:spacing w:before="240" w:after="240"/>
      </w:pPr>
      <w:r>
        <w:lastRenderedPageBreak/>
        <w:t>La lámpara del mundo a los mortales</w:t>
      </w:r>
    </w:p>
    <w:p w14:paraId="65B88E13" w14:textId="77777777" w:rsidR="00903E67" w:rsidRDefault="00903E67" w:rsidP="005636B6">
      <w:pPr>
        <w:spacing w:before="240" w:after="240"/>
      </w:pPr>
      <w:r>
        <w:t>por muchos huecos viene; pero de ése</w:t>
      </w:r>
    </w:p>
    <w:p w14:paraId="742F649D" w14:textId="77777777" w:rsidR="00903E67" w:rsidRDefault="00903E67" w:rsidP="005636B6">
      <w:pPr>
        <w:spacing w:before="240" w:after="240"/>
      </w:pPr>
      <w:r>
        <w:t>que con tres cruces une cuatro círculos,</w:t>
      </w:r>
    </w:p>
    <w:p w14:paraId="5933C296" w14:textId="77777777" w:rsidR="00903E67" w:rsidRDefault="00903E67" w:rsidP="005636B6">
      <w:pPr>
        <w:spacing w:before="240" w:after="240"/>
      </w:pPr>
      <w:r>
        <w:t>con mejor curso y con mejor estrella</w:t>
      </w:r>
    </w:p>
    <w:p w14:paraId="31BCCF88" w14:textId="77777777" w:rsidR="00903E67" w:rsidRDefault="00903E67" w:rsidP="005636B6">
      <w:pPr>
        <w:spacing w:before="240" w:after="240"/>
      </w:pPr>
      <w:r>
        <w:t>sale a la par, y la mundana cera</w:t>
      </w:r>
    </w:p>
    <w:p w14:paraId="3372627C" w14:textId="77777777" w:rsidR="00903E67" w:rsidRDefault="00903E67" w:rsidP="005636B6">
      <w:pPr>
        <w:spacing w:before="240" w:after="240"/>
      </w:pPr>
      <w:r>
        <w:t>sella y calienta más al modo suyo.</w:t>
      </w:r>
    </w:p>
    <w:p w14:paraId="4638ECDD" w14:textId="77777777" w:rsidR="00903E67" w:rsidRDefault="00903E67" w:rsidP="005636B6">
      <w:pPr>
        <w:spacing w:before="240" w:after="240"/>
      </w:pPr>
      <w:r>
        <w:t>Allí mañana y noche aquí había hecho</w:t>
      </w:r>
    </w:p>
    <w:p w14:paraId="10E3AE82" w14:textId="77777777" w:rsidR="00903E67" w:rsidRDefault="00903E67" w:rsidP="005636B6">
      <w:pPr>
        <w:spacing w:before="240" w:after="240"/>
      </w:pPr>
      <w:r>
        <w:t>tal hueco, y casi todo allí era blanco</w:t>
      </w:r>
    </w:p>
    <w:p w14:paraId="09AA6B00" w14:textId="77777777" w:rsidR="00903E67" w:rsidRDefault="00903E67" w:rsidP="005636B6">
      <w:pPr>
        <w:spacing w:before="240" w:after="240"/>
      </w:pPr>
      <w:r>
        <w:t>el hemisferio aquel, y el otro negro,</w:t>
      </w:r>
    </w:p>
    <w:p w14:paraId="69D79432" w14:textId="77777777" w:rsidR="00903E67" w:rsidRDefault="00903E67" w:rsidP="005636B6">
      <w:pPr>
        <w:spacing w:before="240" w:after="240"/>
      </w:pPr>
      <w:r>
        <w:t>cuando Beatriz hacia el costado izquierdo</w:t>
      </w:r>
    </w:p>
    <w:p w14:paraId="0E5D4105" w14:textId="77777777" w:rsidR="00903E67" w:rsidRDefault="00903E67" w:rsidP="005636B6">
      <w:pPr>
        <w:spacing w:before="240" w:after="240"/>
      </w:pPr>
      <w:r>
        <w:t>vi que volvía y que hacia el sol miraba:</w:t>
      </w:r>
    </w:p>
    <w:p w14:paraId="2A942426" w14:textId="77777777" w:rsidR="00903E67" w:rsidRDefault="00903E67" w:rsidP="005636B6">
      <w:pPr>
        <w:spacing w:before="240" w:after="240"/>
      </w:pPr>
      <w:r>
        <w:t>nunca con tal fijeza lo hizo un águila.</w:t>
      </w:r>
    </w:p>
    <w:p w14:paraId="103B9CA6" w14:textId="77777777" w:rsidR="00903E67" w:rsidRDefault="00903E67" w:rsidP="005636B6">
      <w:pPr>
        <w:spacing w:before="240" w:after="240"/>
      </w:pPr>
      <w:r>
        <w:t>Y así como un segundo rayo suele</w:t>
      </w:r>
    </w:p>
    <w:p w14:paraId="59F553C9" w14:textId="77777777" w:rsidR="00903E67" w:rsidRDefault="00903E67" w:rsidP="005636B6">
      <w:pPr>
        <w:spacing w:before="240" w:after="240"/>
      </w:pPr>
      <w:r>
        <w:t>del primero salir volviendo arriba,</w:t>
      </w:r>
    </w:p>
    <w:p w14:paraId="339C2ACD" w14:textId="77777777" w:rsidR="00903E67" w:rsidRDefault="00903E67" w:rsidP="005636B6">
      <w:pPr>
        <w:spacing w:before="240" w:after="240"/>
      </w:pPr>
      <w:r>
        <w:t>cual peregrino que tomar desea,</w:t>
      </w:r>
    </w:p>
    <w:p w14:paraId="0922B9B7" w14:textId="77777777" w:rsidR="00903E67" w:rsidRDefault="00903E67" w:rsidP="005636B6">
      <w:pPr>
        <w:spacing w:before="240" w:after="240"/>
      </w:pPr>
      <w:r>
        <w:t>este acto suyo, infuso por los ojos</w:t>
      </w:r>
    </w:p>
    <w:p w14:paraId="143B60A6" w14:textId="77777777" w:rsidR="00903E67" w:rsidRDefault="00903E67" w:rsidP="005636B6">
      <w:pPr>
        <w:spacing w:before="240" w:after="240"/>
      </w:pPr>
      <w:r>
        <w:t>en mi imaginación, produjo el mío,</w:t>
      </w:r>
    </w:p>
    <w:p w14:paraId="44F77880" w14:textId="77777777" w:rsidR="00903E67" w:rsidRDefault="00903E67" w:rsidP="005636B6">
      <w:pPr>
        <w:spacing w:before="240" w:after="240"/>
      </w:pPr>
      <w:r>
        <w:t>y miré fijo al sol cual nunca hacemos.</w:t>
      </w:r>
    </w:p>
    <w:p w14:paraId="64D6A92E" w14:textId="77777777" w:rsidR="00903E67" w:rsidRDefault="00903E67" w:rsidP="005636B6">
      <w:pPr>
        <w:spacing w:before="240" w:after="240"/>
      </w:pPr>
      <w:r>
        <w:t>Allí están permitidas muchas cosas</w:t>
      </w:r>
    </w:p>
    <w:p w14:paraId="1A252C05" w14:textId="77777777" w:rsidR="00903E67" w:rsidRDefault="00903E67" w:rsidP="005636B6">
      <w:pPr>
        <w:spacing w:before="240" w:after="240"/>
      </w:pPr>
      <w:r>
        <w:lastRenderedPageBreak/>
        <w:t>que no lo son aquí, pues ese sitio</w:t>
      </w:r>
    </w:p>
    <w:p w14:paraId="1F167B48" w14:textId="77777777" w:rsidR="00903E67" w:rsidRDefault="00903E67" w:rsidP="005636B6">
      <w:pPr>
        <w:spacing w:before="240" w:after="240"/>
      </w:pPr>
      <w:r>
        <w:t>para la especie humana fue creado.</w:t>
      </w:r>
    </w:p>
    <w:p w14:paraId="3C844D3A" w14:textId="77777777" w:rsidR="00903E67" w:rsidRDefault="00903E67" w:rsidP="005636B6">
      <w:pPr>
        <w:spacing w:before="240" w:after="240"/>
      </w:pPr>
      <w:r>
        <w:t>Mucho no lo aguanté, mas no tan poco</w:t>
      </w:r>
    </w:p>
    <w:p w14:paraId="3A937C44" w14:textId="77777777" w:rsidR="00903E67" w:rsidRDefault="00903E67" w:rsidP="005636B6">
      <w:pPr>
        <w:spacing w:before="240" w:after="240"/>
      </w:pPr>
      <w:r>
        <w:t>que alrededor no viera sus destellos,</w:t>
      </w:r>
    </w:p>
    <w:p w14:paraId="47132082" w14:textId="77777777" w:rsidR="00903E67" w:rsidRDefault="00903E67" w:rsidP="005636B6">
      <w:pPr>
        <w:spacing w:before="240" w:after="240"/>
      </w:pPr>
      <w:r>
        <w:t>cual un hierro candente el fuego deja;</w:t>
      </w:r>
    </w:p>
    <w:p w14:paraId="43D2F2F8" w14:textId="77777777" w:rsidR="00903E67" w:rsidRDefault="00903E67" w:rsidP="005636B6">
      <w:pPr>
        <w:spacing w:before="240" w:after="240"/>
      </w:pPr>
      <w:r>
        <w:t>y de súbito fue como si un día</w:t>
      </w:r>
    </w:p>
    <w:p w14:paraId="0EBFE279" w14:textId="77777777" w:rsidR="00903E67" w:rsidRDefault="00903E67" w:rsidP="005636B6">
      <w:pPr>
        <w:spacing w:before="240" w:after="240"/>
      </w:pPr>
      <w:r>
        <w:t>se juntara a otro día, y Quien lo puede</w:t>
      </w:r>
    </w:p>
    <w:p w14:paraId="725FEF48" w14:textId="77777777" w:rsidR="00903E67" w:rsidRDefault="00903E67" w:rsidP="005636B6">
      <w:pPr>
        <w:spacing w:before="240" w:after="240"/>
      </w:pPr>
      <w:r>
        <w:t>con otro sol el cielo engalanara.</w:t>
      </w:r>
    </w:p>
    <w:p w14:paraId="656B8741" w14:textId="77777777" w:rsidR="00903E67" w:rsidRDefault="00903E67" w:rsidP="005636B6">
      <w:pPr>
        <w:spacing w:before="240" w:after="240"/>
      </w:pPr>
      <w:r>
        <w:t>En las eternas ruedas por completo</w:t>
      </w:r>
    </w:p>
    <w:p w14:paraId="6930AA3E" w14:textId="77777777" w:rsidR="00903E67" w:rsidRDefault="00903E67" w:rsidP="005636B6">
      <w:pPr>
        <w:spacing w:before="240" w:after="240"/>
      </w:pPr>
      <w:r>
        <w:t>fija estaba Beatriz: y yo mis ojos</w:t>
      </w:r>
    </w:p>
    <w:p w14:paraId="0B00005E" w14:textId="77777777" w:rsidR="00903E67" w:rsidRDefault="00903E67" w:rsidP="005636B6">
      <w:pPr>
        <w:spacing w:before="240" w:after="240"/>
      </w:pPr>
      <w:r>
        <w:t>fijaba en ella, lejos de la altura.</w:t>
      </w:r>
    </w:p>
    <w:p w14:paraId="1A1AC295" w14:textId="77777777" w:rsidR="00903E67" w:rsidRDefault="00903E67" w:rsidP="005636B6">
      <w:pPr>
        <w:spacing w:before="240" w:after="240"/>
      </w:pPr>
      <w:r>
        <w:t>Por dentro me volví, al mirarla, como</w:t>
      </w:r>
    </w:p>
    <w:p w14:paraId="0FA79CF5" w14:textId="77777777" w:rsidR="00903E67" w:rsidRDefault="00903E67" w:rsidP="005636B6">
      <w:pPr>
        <w:spacing w:before="240" w:after="240"/>
      </w:pPr>
      <w:r>
        <w:t>Glauco al probar la hierba que consorte</w:t>
      </w:r>
    </w:p>
    <w:p w14:paraId="2C3D19C7" w14:textId="77777777" w:rsidR="00903E67" w:rsidRDefault="00903E67" w:rsidP="005636B6">
      <w:pPr>
        <w:spacing w:before="240" w:after="240"/>
      </w:pPr>
      <w:r>
        <w:t>en el mar de los otros dioses le hizo.</w:t>
      </w:r>
    </w:p>
    <w:p w14:paraId="3F12B8AA" w14:textId="77777777" w:rsidR="00903E67" w:rsidRDefault="00903E67" w:rsidP="005636B6">
      <w:pPr>
        <w:spacing w:before="240" w:after="240"/>
      </w:pPr>
      <w:r>
        <w:t>Trashumanarse referir per verba</w:t>
      </w:r>
    </w:p>
    <w:p w14:paraId="4C4335A3" w14:textId="77777777" w:rsidR="00903E67" w:rsidRDefault="00903E67" w:rsidP="005636B6">
      <w:pPr>
        <w:spacing w:before="240" w:after="240"/>
      </w:pPr>
      <w:r>
        <w:t>no se puede; así pues baste este ejemplo</w:t>
      </w:r>
    </w:p>
    <w:p w14:paraId="496D8CED" w14:textId="77777777" w:rsidR="00903E67" w:rsidRDefault="00903E67" w:rsidP="005636B6">
      <w:pPr>
        <w:spacing w:before="240" w:after="240"/>
      </w:pPr>
      <w:r>
        <w:t>a quien tal experiencia dé la gracia.</w:t>
      </w:r>
    </w:p>
    <w:p w14:paraId="0AC42A5B" w14:textId="77777777" w:rsidR="00903E67" w:rsidRDefault="00903E67" w:rsidP="005636B6">
      <w:pPr>
        <w:spacing w:before="240" w:after="240"/>
      </w:pPr>
      <w:r>
        <w:t>Si estaba sólo con lo que primero</w:t>
      </w:r>
    </w:p>
    <w:p w14:paraId="229998C3" w14:textId="77777777" w:rsidR="00903E67" w:rsidRDefault="00903E67" w:rsidP="005636B6">
      <w:pPr>
        <w:spacing w:before="240" w:after="240"/>
      </w:pPr>
      <w:r>
        <w:t>de mí creaste, amor que el cielo riges,</w:t>
      </w:r>
    </w:p>
    <w:p w14:paraId="7986310D" w14:textId="77777777" w:rsidR="00903E67" w:rsidRDefault="00903E67" w:rsidP="005636B6">
      <w:pPr>
        <w:spacing w:before="240" w:after="240"/>
      </w:pPr>
      <w:r>
        <w:lastRenderedPageBreak/>
        <w:t>lo sabes tú, pues con tu luz me alzaste.</w:t>
      </w:r>
    </w:p>
    <w:p w14:paraId="2C14B31D" w14:textId="77777777" w:rsidR="00903E67" w:rsidRDefault="00903E67" w:rsidP="005636B6">
      <w:pPr>
        <w:spacing w:before="240" w:after="240"/>
      </w:pPr>
      <w:r>
        <w:t>Cuando la rueda que tú haces eterna</w:t>
      </w:r>
    </w:p>
    <w:p w14:paraId="31282EE3" w14:textId="77777777" w:rsidR="00903E67" w:rsidRDefault="00903E67" w:rsidP="005636B6">
      <w:pPr>
        <w:spacing w:before="240" w:after="240"/>
      </w:pPr>
      <w:r>
        <w:t>al desearte, mi atención llamó</w:t>
      </w:r>
    </w:p>
    <w:p w14:paraId="6D9B7BA6" w14:textId="77777777" w:rsidR="00903E67" w:rsidRDefault="00903E67" w:rsidP="005636B6">
      <w:pPr>
        <w:spacing w:before="240" w:after="240"/>
      </w:pPr>
      <w:r>
        <w:t>con el canto que afinas y repartes,</w:t>
      </w:r>
    </w:p>
    <w:p w14:paraId="00E3908F" w14:textId="77777777" w:rsidR="00903E67" w:rsidRDefault="00903E67" w:rsidP="005636B6">
      <w:pPr>
        <w:spacing w:before="240" w:after="240"/>
      </w:pPr>
      <w:r>
        <w:t>tanta parte del cielo vi encenderse</w:t>
      </w:r>
    </w:p>
    <w:p w14:paraId="352D7E2A" w14:textId="77777777" w:rsidR="00903E67" w:rsidRDefault="00903E67" w:rsidP="005636B6">
      <w:pPr>
        <w:spacing w:before="240" w:after="240"/>
      </w:pPr>
      <w:r>
        <w:t>por la llama del sol, que lluvia o río</w:t>
      </w:r>
    </w:p>
    <w:p w14:paraId="2D4DDE49" w14:textId="77777777" w:rsidR="00903E67" w:rsidRDefault="00903E67" w:rsidP="005636B6">
      <w:pPr>
        <w:spacing w:before="240" w:after="240"/>
      </w:pPr>
      <w:r>
        <w:t>nunca hicieron un lago tan extenso.</w:t>
      </w:r>
    </w:p>
    <w:p w14:paraId="1F55715F" w14:textId="77777777" w:rsidR="00903E67" w:rsidRDefault="00903E67" w:rsidP="005636B6">
      <w:pPr>
        <w:spacing w:before="240" w:after="240"/>
      </w:pPr>
      <w:r>
        <w:t>La novedad del son y el gran destello</w:t>
      </w:r>
    </w:p>
    <w:p w14:paraId="2BEB1959" w14:textId="77777777" w:rsidR="00903E67" w:rsidRDefault="00903E67" w:rsidP="005636B6">
      <w:pPr>
        <w:spacing w:before="240" w:after="240"/>
      </w:pPr>
      <w:r>
        <w:t>de su causa, un anhelo me inflamaron</w:t>
      </w:r>
    </w:p>
    <w:p w14:paraId="753846A1" w14:textId="77777777" w:rsidR="00903E67" w:rsidRDefault="00903E67" w:rsidP="005636B6">
      <w:pPr>
        <w:spacing w:before="240" w:after="240"/>
      </w:pPr>
      <w:r>
        <w:t>nunca sentido tan agudamente.</w:t>
      </w:r>
    </w:p>
    <w:p w14:paraId="0AFA8823" w14:textId="77777777" w:rsidR="00903E67" w:rsidRDefault="00903E67" w:rsidP="005636B6">
      <w:pPr>
        <w:spacing w:before="240" w:after="240"/>
      </w:pPr>
      <w:r>
        <w:t>Y entonces ella, al verme cual yo mismo,</w:t>
      </w:r>
    </w:p>
    <w:p w14:paraId="48456953" w14:textId="77777777" w:rsidR="00903E67" w:rsidRDefault="00903E67" w:rsidP="005636B6">
      <w:pPr>
        <w:spacing w:before="240" w:after="240"/>
      </w:pPr>
      <w:r>
        <w:t>para aquietarme el ánimo turbado,</w:t>
      </w:r>
    </w:p>
    <w:p w14:paraId="29E6815A" w14:textId="77777777" w:rsidR="00903E67" w:rsidRDefault="00903E67" w:rsidP="005636B6">
      <w:pPr>
        <w:spacing w:before="240" w:after="240"/>
      </w:pPr>
      <w:r>
        <w:t>sin que yo preguntase, abrió la boca,</w:t>
      </w:r>
    </w:p>
    <w:p w14:paraId="0AFD1844" w14:textId="77777777" w:rsidR="00903E67" w:rsidRDefault="00903E67" w:rsidP="005636B6">
      <w:pPr>
        <w:spacing w:before="240" w:after="240"/>
      </w:pPr>
      <w:r>
        <w:t>y comenzó: «Tú mismo te entorpeces</w:t>
      </w:r>
    </w:p>
    <w:p w14:paraId="2A988F85" w14:textId="77777777" w:rsidR="00903E67" w:rsidRDefault="00903E67" w:rsidP="005636B6">
      <w:pPr>
        <w:spacing w:before="240" w:after="240"/>
      </w:pPr>
      <w:r>
        <w:t>con una falsa idea, y no comprendes</w:t>
      </w:r>
    </w:p>
    <w:p w14:paraId="39C6983D" w14:textId="77777777" w:rsidR="00903E67" w:rsidRDefault="00903E67" w:rsidP="005636B6">
      <w:pPr>
        <w:spacing w:before="240" w:after="240"/>
      </w:pPr>
      <w:r>
        <w:t>lo que podrías ver si la desechas.</w:t>
      </w:r>
    </w:p>
    <w:p w14:paraId="12CB3B79" w14:textId="77777777" w:rsidR="00903E67" w:rsidRDefault="00903E67" w:rsidP="005636B6">
      <w:pPr>
        <w:spacing w:before="240" w:after="240"/>
      </w:pPr>
      <w:r>
        <w:t>Ya no estás en la tierra, como piensas;</w:t>
      </w:r>
    </w:p>
    <w:p w14:paraId="19B5463C" w14:textId="77777777" w:rsidR="00903E67" w:rsidRDefault="00903E67" w:rsidP="005636B6">
      <w:pPr>
        <w:spacing w:before="240" w:after="240"/>
      </w:pPr>
      <w:r>
        <w:t>mas un rayo que cae desde su altura</w:t>
      </w:r>
    </w:p>
    <w:p w14:paraId="5A5424E4" w14:textId="77777777" w:rsidR="00903E67" w:rsidRDefault="00903E67" w:rsidP="005636B6">
      <w:pPr>
        <w:spacing w:before="240" w:after="240"/>
      </w:pPr>
      <w:r>
        <w:t>no corre como tú volviendo a ella.»</w:t>
      </w:r>
    </w:p>
    <w:p w14:paraId="69182866" w14:textId="77777777" w:rsidR="00903E67" w:rsidRDefault="00903E67" w:rsidP="005636B6">
      <w:pPr>
        <w:spacing w:before="240" w:after="240"/>
      </w:pPr>
      <w:r>
        <w:lastRenderedPageBreak/>
        <w:t>Si fui de aquella duda desvestido,</w:t>
      </w:r>
    </w:p>
    <w:p w14:paraId="5ED2CEA2" w14:textId="77777777" w:rsidR="00903E67" w:rsidRDefault="00903E67" w:rsidP="005636B6">
      <w:pPr>
        <w:spacing w:before="240" w:after="240"/>
      </w:pPr>
      <w:r>
        <w:t>con sus breves palabras sonrientes,</w:t>
      </w:r>
    </w:p>
    <w:p w14:paraId="584E072C" w14:textId="77777777" w:rsidR="00903E67" w:rsidRDefault="00903E67" w:rsidP="005636B6">
      <w:pPr>
        <w:spacing w:before="240" w:after="240"/>
      </w:pPr>
      <w:r>
        <w:t>envuelto me encontré por una nueva,</w:t>
      </w:r>
    </w:p>
    <w:p w14:paraId="44761985" w14:textId="77777777" w:rsidR="00903E67" w:rsidRDefault="00903E67" w:rsidP="005636B6">
      <w:pPr>
        <w:spacing w:before="240" w:after="240"/>
      </w:pPr>
      <w:r>
        <w:t>y dije: «Ya contento requïevi</w:t>
      </w:r>
    </w:p>
    <w:p w14:paraId="01BDEACC" w14:textId="77777777" w:rsidR="00903E67" w:rsidRDefault="00903E67" w:rsidP="005636B6">
      <w:pPr>
        <w:spacing w:before="240" w:after="240"/>
      </w:pPr>
      <w:r>
        <w:t>de un asombro tan grande; mas me asombro</w:t>
      </w:r>
    </w:p>
    <w:p w14:paraId="6DE541AA" w14:textId="77777777" w:rsidR="00903E67" w:rsidRDefault="00903E67" w:rsidP="005636B6">
      <w:pPr>
        <w:spacing w:before="240" w:after="240"/>
      </w:pPr>
      <w:r>
        <w:t>cómo estos leves cuerpos atravieso.»</w:t>
      </w:r>
    </w:p>
    <w:p w14:paraId="0F150163" w14:textId="77777777" w:rsidR="00903E67" w:rsidRDefault="00903E67" w:rsidP="005636B6">
      <w:pPr>
        <w:spacing w:before="240" w:after="240"/>
      </w:pPr>
      <w:r>
        <w:t>Y ella, tras suspirar piadosamente,</w:t>
      </w:r>
    </w:p>
    <w:p w14:paraId="33E2E94A" w14:textId="77777777" w:rsidR="00903E67" w:rsidRDefault="00903E67" w:rsidP="005636B6">
      <w:pPr>
        <w:spacing w:before="240" w:after="240"/>
      </w:pPr>
      <w:r>
        <w:t>me dirigió la vista con el gesto</w:t>
      </w:r>
    </w:p>
    <w:p w14:paraId="231C89CF" w14:textId="77777777" w:rsidR="00903E67" w:rsidRDefault="00903E67" w:rsidP="005636B6">
      <w:pPr>
        <w:spacing w:before="240" w:after="240"/>
      </w:pPr>
      <w:r>
        <w:t>que a un hijo enfermo dirige su madre,</w:t>
      </w:r>
    </w:p>
    <w:p w14:paraId="18DFA072" w14:textId="77777777" w:rsidR="00903E67" w:rsidRDefault="00903E67" w:rsidP="005636B6">
      <w:pPr>
        <w:spacing w:before="240" w:after="240"/>
      </w:pPr>
      <w:r>
        <w:t>y dijo: «Existe un orden entre todas</w:t>
      </w:r>
    </w:p>
    <w:p w14:paraId="561AEB83" w14:textId="77777777" w:rsidR="00903E67" w:rsidRDefault="00903E67" w:rsidP="005636B6">
      <w:pPr>
        <w:spacing w:before="240" w:after="240"/>
      </w:pPr>
      <w:r>
        <w:t>las cosas, y esto es causa de que sea</w:t>
      </w:r>
    </w:p>
    <w:p w14:paraId="61C9DFF9" w14:textId="77777777" w:rsidR="00903E67" w:rsidRDefault="00903E67" w:rsidP="005636B6">
      <w:pPr>
        <w:spacing w:before="240" w:after="240"/>
      </w:pPr>
      <w:r>
        <w:t>a Dios el universo semejante.</w:t>
      </w:r>
    </w:p>
    <w:p w14:paraId="18A23611" w14:textId="77777777" w:rsidR="00903E67" w:rsidRDefault="00903E67" w:rsidP="005636B6">
      <w:pPr>
        <w:spacing w:before="240" w:after="240"/>
      </w:pPr>
      <w:r>
        <w:t>Aquí las nobles almas ven la huella</w:t>
      </w:r>
    </w:p>
    <w:p w14:paraId="2200DF27" w14:textId="77777777" w:rsidR="00903E67" w:rsidRDefault="00903E67" w:rsidP="005636B6">
      <w:pPr>
        <w:spacing w:before="240" w:after="240"/>
      </w:pPr>
      <w:r>
        <w:t>del eterno saber, y éste es la meta</w:t>
      </w:r>
    </w:p>
    <w:p w14:paraId="167D9EC2" w14:textId="77777777" w:rsidR="00903E67" w:rsidRDefault="00903E67" w:rsidP="005636B6">
      <w:pPr>
        <w:spacing w:before="240" w:after="240"/>
      </w:pPr>
      <w:r>
        <w:t>a la cual esa norma se dispone.</w:t>
      </w:r>
    </w:p>
    <w:p w14:paraId="6C4025CE" w14:textId="77777777" w:rsidR="00903E67" w:rsidRDefault="00903E67" w:rsidP="005636B6">
      <w:pPr>
        <w:spacing w:before="240" w:after="240"/>
      </w:pPr>
      <w:r>
        <w:t>Al orden que te he dicho tiende toda</w:t>
      </w:r>
    </w:p>
    <w:p w14:paraId="73F74BEA" w14:textId="77777777" w:rsidR="00903E67" w:rsidRDefault="00903E67" w:rsidP="005636B6">
      <w:pPr>
        <w:spacing w:before="240" w:after="240"/>
      </w:pPr>
      <w:r>
        <w:t>naturaleza, de diversos modos,</w:t>
      </w:r>
    </w:p>
    <w:p w14:paraId="7128486A" w14:textId="77777777" w:rsidR="00903E67" w:rsidRDefault="00903E67" w:rsidP="005636B6">
      <w:pPr>
        <w:spacing w:before="240" w:after="240"/>
      </w:pPr>
      <w:r>
        <w:t>de su principio más o menos cerca;</w:t>
      </w:r>
    </w:p>
    <w:p w14:paraId="316F06D1" w14:textId="77777777" w:rsidR="00903E67" w:rsidRDefault="00903E67" w:rsidP="005636B6">
      <w:pPr>
        <w:spacing w:before="240" w:after="240"/>
      </w:pPr>
      <w:r>
        <w:t>y a puertos diferentes se dirigen</w:t>
      </w:r>
    </w:p>
    <w:p w14:paraId="0B654098" w14:textId="77777777" w:rsidR="00903E67" w:rsidRDefault="00903E67" w:rsidP="005636B6">
      <w:pPr>
        <w:spacing w:before="240" w:after="240"/>
      </w:pPr>
      <w:r>
        <w:lastRenderedPageBreak/>
        <w:t>por el gran mar del ser, y a cada una</w:t>
      </w:r>
    </w:p>
    <w:p w14:paraId="466BB154" w14:textId="77777777" w:rsidR="00903E67" w:rsidRDefault="00903E67" w:rsidP="005636B6">
      <w:pPr>
        <w:spacing w:before="240" w:after="240"/>
      </w:pPr>
      <w:r>
        <w:t>les fue dado un instinto que las guía.</w:t>
      </w:r>
    </w:p>
    <w:p w14:paraId="2C7EC081" w14:textId="77777777" w:rsidR="00903E67" w:rsidRDefault="00903E67" w:rsidP="005636B6">
      <w:pPr>
        <w:spacing w:before="240" w:after="240"/>
      </w:pPr>
      <w:r>
        <w:t>Éste conduce al fuego hacia la luna;</w:t>
      </w:r>
    </w:p>
    <w:p w14:paraId="15ABD84D" w14:textId="77777777" w:rsidR="00903E67" w:rsidRDefault="00903E67" w:rsidP="005636B6">
      <w:pPr>
        <w:spacing w:before="240" w:after="240"/>
      </w:pPr>
      <w:r>
        <w:t>y mueve los mortales corazones;</w:t>
      </w:r>
    </w:p>
    <w:p w14:paraId="7C95C7BA" w14:textId="77777777" w:rsidR="00903E67" w:rsidRDefault="00903E67" w:rsidP="005636B6">
      <w:pPr>
        <w:spacing w:before="240" w:after="240"/>
      </w:pPr>
      <w:r>
        <w:t>y ata en una las partes de la tierra;</w:t>
      </w:r>
    </w:p>
    <w:p w14:paraId="191C2EE5" w14:textId="77777777" w:rsidR="00903E67" w:rsidRDefault="00903E67" w:rsidP="005636B6">
      <w:pPr>
        <w:spacing w:before="240" w:after="240"/>
      </w:pPr>
      <w:r>
        <w:t>y no sólo a los seres que carecen</w:t>
      </w:r>
    </w:p>
    <w:p w14:paraId="693FD8A3" w14:textId="77777777" w:rsidR="00903E67" w:rsidRDefault="00903E67" w:rsidP="005636B6">
      <w:pPr>
        <w:spacing w:before="240" w:after="240"/>
      </w:pPr>
      <w:r>
        <w:t>de razón lanza flechas este arco,</w:t>
      </w:r>
    </w:p>
    <w:p w14:paraId="5166D010" w14:textId="77777777" w:rsidR="00903E67" w:rsidRDefault="00903E67" w:rsidP="005636B6">
      <w:pPr>
        <w:spacing w:before="240" w:after="240"/>
      </w:pPr>
      <w:r>
        <w:t>también a aquellas que quieren y piensan.</w:t>
      </w:r>
    </w:p>
    <w:p w14:paraId="7048D066" w14:textId="77777777" w:rsidR="00903E67" w:rsidRDefault="00903E67" w:rsidP="005636B6">
      <w:pPr>
        <w:spacing w:before="240" w:after="240"/>
      </w:pPr>
      <w:r>
        <w:t>La Providencia, que ha dispuesto todo,</w:t>
      </w:r>
    </w:p>
    <w:p w14:paraId="346FCA0C" w14:textId="77777777" w:rsidR="00903E67" w:rsidRDefault="00903E67" w:rsidP="005636B6">
      <w:pPr>
        <w:spacing w:before="240" w:after="240"/>
      </w:pPr>
      <w:r>
        <w:t>con su luz pone en calma siempre al cielo,</w:t>
      </w:r>
    </w:p>
    <w:p w14:paraId="3FA704E7" w14:textId="77777777" w:rsidR="00903E67" w:rsidRDefault="00903E67" w:rsidP="005636B6">
      <w:pPr>
        <w:spacing w:before="240" w:after="240"/>
      </w:pPr>
      <w:r>
        <w:t>en el cual gira aquel que va más raudo;</w:t>
      </w:r>
    </w:p>
    <w:p w14:paraId="0573E3E5" w14:textId="77777777" w:rsidR="00903E67" w:rsidRDefault="00903E67" w:rsidP="005636B6">
      <w:pPr>
        <w:spacing w:before="240" w:after="240"/>
      </w:pPr>
      <w:r>
        <w:t>ahora hacia allí, como a un sitio ordenado,</w:t>
      </w:r>
    </w:p>
    <w:p w14:paraId="49FA70BA" w14:textId="77777777" w:rsidR="00903E67" w:rsidRDefault="00903E67" w:rsidP="005636B6">
      <w:pPr>
        <w:spacing w:before="240" w:after="240"/>
      </w:pPr>
      <w:r>
        <w:t>nos lleva la virtud de aquella cuerda</w:t>
      </w:r>
    </w:p>
    <w:p w14:paraId="27C373AD" w14:textId="77777777" w:rsidR="00903E67" w:rsidRDefault="00903E67" w:rsidP="005636B6">
      <w:pPr>
        <w:spacing w:before="240" w:after="240"/>
      </w:pPr>
      <w:r>
        <w:t>que en feliz blanco su disparo clava.</w:t>
      </w:r>
    </w:p>
    <w:p w14:paraId="1039811A" w14:textId="77777777" w:rsidR="00903E67" w:rsidRDefault="00903E67" w:rsidP="005636B6">
      <w:pPr>
        <w:spacing w:before="240" w:after="240"/>
      </w:pPr>
      <w:r>
        <w:t>Cierto es que, cual la forma no se pliega</w:t>
      </w:r>
    </w:p>
    <w:p w14:paraId="091A8057" w14:textId="77777777" w:rsidR="00903E67" w:rsidRDefault="00903E67" w:rsidP="005636B6">
      <w:pPr>
        <w:spacing w:before="240" w:after="240"/>
      </w:pPr>
      <w:r>
        <w:t>a menudo a la idea del artista,</w:t>
      </w:r>
    </w:p>
    <w:p w14:paraId="58BA3E6E" w14:textId="77777777" w:rsidR="00903E67" w:rsidRDefault="00903E67" w:rsidP="005636B6">
      <w:pPr>
        <w:spacing w:before="240" w:after="240"/>
      </w:pPr>
      <w:r>
        <w:t>pues la materia es sorda a responderle,</w:t>
      </w:r>
    </w:p>
    <w:p w14:paraId="7BF9DDF8" w14:textId="77777777" w:rsidR="00903E67" w:rsidRDefault="00903E67" w:rsidP="005636B6">
      <w:pPr>
        <w:spacing w:before="240" w:after="240"/>
      </w:pPr>
      <w:r>
        <w:t>así de este camino se separa</w:t>
      </w:r>
    </w:p>
    <w:p w14:paraId="3BC57565" w14:textId="77777777" w:rsidR="00903E67" w:rsidRDefault="00903E67" w:rsidP="005636B6">
      <w:pPr>
        <w:spacing w:before="240" w:after="240"/>
      </w:pPr>
      <w:r>
        <w:t>a veces la criatura, porque puede</w:t>
      </w:r>
    </w:p>
    <w:p w14:paraId="213578BD" w14:textId="77777777" w:rsidR="00903E67" w:rsidRDefault="00903E67" w:rsidP="005636B6">
      <w:pPr>
        <w:spacing w:before="240" w:after="240"/>
      </w:pPr>
      <w:r>
        <w:lastRenderedPageBreak/>
        <w:t>torcer, así impulsada, hacia otra parte;</w:t>
      </w:r>
    </w:p>
    <w:p w14:paraId="1B65A45C" w14:textId="77777777" w:rsidR="00903E67" w:rsidRDefault="00903E67" w:rsidP="005636B6">
      <w:pPr>
        <w:spacing w:before="240" w:after="240"/>
      </w:pPr>
      <w:r>
        <w:t>y cual fuego que cae desde una nube,</w:t>
      </w:r>
    </w:p>
    <w:p w14:paraId="255F0BA8" w14:textId="77777777" w:rsidR="00903E67" w:rsidRDefault="00903E67" w:rsidP="005636B6">
      <w:pPr>
        <w:spacing w:before="240" w:after="240"/>
      </w:pPr>
      <w:r>
        <w:t>así el primer impulso, que desvían</w:t>
      </w:r>
    </w:p>
    <w:p w14:paraId="4A4EE247" w14:textId="77777777" w:rsidR="00903E67" w:rsidRDefault="00903E67" w:rsidP="005636B6">
      <w:pPr>
        <w:spacing w:before="240" w:after="240"/>
      </w:pPr>
      <w:r>
        <w:t>falsos placeres, la abate por tierra.</w:t>
      </w:r>
    </w:p>
    <w:p w14:paraId="4F4BAB1D" w14:textId="77777777" w:rsidR="00903E67" w:rsidRDefault="00903E67" w:rsidP="005636B6">
      <w:pPr>
        <w:spacing w:before="240" w:after="240"/>
      </w:pPr>
      <w:r>
        <w:t>Más no debe admirarte, si bien juzgo,</w:t>
      </w:r>
    </w:p>
    <w:p w14:paraId="24F051E7" w14:textId="77777777" w:rsidR="00903E67" w:rsidRDefault="00903E67" w:rsidP="005636B6">
      <w:pPr>
        <w:spacing w:before="240" w:after="240"/>
      </w:pPr>
      <w:r>
        <w:t>tu subida, que un río que bajara</w:t>
      </w:r>
    </w:p>
    <w:p w14:paraId="3282C0A5" w14:textId="77777777" w:rsidR="00903E67" w:rsidRDefault="00903E67" w:rsidP="005636B6">
      <w:pPr>
        <w:spacing w:before="240" w:after="240"/>
      </w:pPr>
      <w:r>
        <w:t>de la cumbre del monte a la llanura.</w:t>
      </w:r>
    </w:p>
    <w:p w14:paraId="5D25367B" w14:textId="77777777" w:rsidR="00903E67" w:rsidRDefault="00903E67" w:rsidP="005636B6">
      <w:pPr>
        <w:spacing w:before="240" w:after="240"/>
      </w:pPr>
      <w:r>
        <w:t>Asombroso sería en ti si, a salvo</w:t>
      </w:r>
    </w:p>
    <w:p w14:paraId="77A803E4" w14:textId="77777777" w:rsidR="00903E67" w:rsidRDefault="00903E67" w:rsidP="005636B6">
      <w:pPr>
        <w:spacing w:before="240" w:after="240"/>
      </w:pPr>
      <w:r>
        <w:t>de impedimento, abajo te sentaras,</w:t>
      </w:r>
    </w:p>
    <w:p w14:paraId="03AA41A9" w14:textId="77777777" w:rsidR="00903E67" w:rsidRDefault="00903E67" w:rsidP="005636B6">
      <w:pPr>
        <w:spacing w:before="240" w:after="240"/>
      </w:pPr>
      <w:r>
        <w:t>como en el fuego el aquietarse en tierra.»</w:t>
      </w:r>
    </w:p>
    <w:p w14:paraId="35A59F60" w14:textId="77777777" w:rsidR="00903E67" w:rsidRDefault="00903E67" w:rsidP="005636B6">
      <w:pPr>
        <w:spacing w:before="240" w:after="240"/>
      </w:pPr>
      <w:r>
        <w:t>Volvió su rostro entonces hacia el cielo.</w:t>
      </w:r>
    </w:p>
    <w:p w14:paraId="04BE0887" w14:textId="77C66972" w:rsidR="00903E67" w:rsidRDefault="00903E67" w:rsidP="005636B6">
      <w:pPr>
        <w:pStyle w:val="Ttulo2"/>
        <w:spacing w:before="240" w:after="240"/>
      </w:pPr>
      <w:r>
        <w:br w:type="page"/>
      </w:r>
      <w:bookmarkStart w:id="75" w:name="_Toc196140998"/>
      <w:r>
        <w:lastRenderedPageBreak/>
        <w:t>CANTO II</w:t>
      </w:r>
      <w:bookmarkEnd w:id="75"/>
    </w:p>
    <w:p w14:paraId="0959DACB" w14:textId="77777777" w:rsidR="00903E67" w:rsidRDefault="00903E67" w:rsidP="005636B6">
      <w:pPr>
        <w:spacing w:before="240" w:after="240"/>
      </w:pPr>
      <w:r>
        <w:t>Oh vosotros que en una barquichuela</w:t>
      </w:r>
    </w:p>
    <w:p w14:paraId="572B569E" w14:textId="77777777" w:rsidR="00903E67" w:rsidRDefault="00903E67" w:rsidP="005636B6">
      <w:pPr>
        <w:spacing w:before="240" w:after="240"/>
      </w:pPr>
      <w:r>
        <w:t>deseosos de oír, seguís mi leño</w:t>
      </w:r>
    </w:p>
    <w:p w14:paraId="34A6C012" w14:textId="77777777" w:rsidR="00903E67" w:rsidRDefault="00903E67" w:rsidP="005636B6">
      <w:pPr>
        <w:spacing w:before="240" w:after="240"/>
      </w:pPr>
      <w:r>
        <w:t>que cantando navega hacia otras playas,</w:t>
      </w:r>
    </w:p>
    <w:p w14:paraId="7C232FC1" w14:textId="77777777" w:rsidR="00903E67" w:rsidRDefault="00903E67" w:rsidP="005636B6">
      <w:pPr>
        <w:spacing w:before="240" w:after="240"/>
      </w:pPr>
      <w:r>
        <w:t>volved a contemplar vuestras riberas:</w:t>
      </w:r>
    </w:p>
    <w:p w14:paraId="6CEBE84F" w14:textId="77777777" w:rsidR="00903E67" w:rsidRDefault="00903E67" w:rsidP="005636B6">
      <w:pPr>
        <w:spacing w:before="240" w:after="240"/>
      </w:pPr>
      <w:r>
        <w:t>no os echéis al océano que acaso</w:t>
      </w:r>
    </w:p>
    <w:p w14:paraId="313C1FCD" w14:textId="77777777" w:rsidR="00903E67" w:rsidRDefault="00903E67" w:rsidP="005636B6">
      <w:pPr>
        <w:spacing w:before="240" w:after="240"/>
      </w:pPr>
      <w:r>
        <w:t>si me perdéis, estaríais perdidos.</w:t>
      </w:r>
    </w:p>
    <w:p w14:paraId="6A9CD41C" w14:textId="77777777" w:rsidR="00903E67" w:rsidRDefault="00903E67" w:rsidP="005636B6">
      <w:pPr>
        <w:spacing w:before="240" w:after="240"/>
      </w:pPr>
      <w:r>
        <w:t>No fue surcada el agua que atravieso;</w:t>
      </w:r>
    </w:p>
    <w:p w14:paraId="1D8231CE" w14:textId="77777777" w:rsidR="00903E67" w:rsidRDefault="00903E67" w:rsidP="005636B6">
      <w:pPr>
        <w:spacing w:before="240" w:after="240"/>
      </w:pPr>
      <w:r>
        <w:t>Minerva sopla, y condúceme Apolo</w:t>
      </w:r>
    </w:p>
    <w:p w14:paraId="26BD7A70" w14:textId="77777777" w:rsidR="00903E67" w:rsidRDefault="00903E67" w:rsidP="005636B6">
      <w:pPr>
        <w:spacing w:before="240" w:after="240"/>
      </w:pPr>
      <w:r>
        <w:t>y nueve musas la Osa me señalan.</w:t>
      </w:r>
    </w:p>
    <w:p w14:paraId="4E0EE2EB" w14:textId="77777777" w:rsidR="00903E67" w:rsidRDefault="00903E67" w:rsidP="005636B6">
      <w:pPr>
        <w:spacing w:before="240" w:after="240"/>
      </w:pPr>
      <w:r>
        <w:t>Vosotros, los que, pocos, os alzasteis</w:t>
      </w:r>
    </w:p>
    <w:p w14:paraId="2C242F1C" w14:textId="77777777" w:rsidR="00903E67" w:rsidRDefault="00903E67" w:rsidP="005636B6">
      <w:pPr>
        <w:spacing w:before="240" w:after="240"/>
      </w:pPr>
      <w:r>
        <w:t>al angélico pan tempranamente</w:t>
      </w:r>
    </w:p>
    <w:p w14:paraId="03300191" w14:textId="77777777" w:rsidR="00903E67" w:rsidRDefault="00903E67" w:rsidP="005636B6">
      <w:pPr>
        <w:spacing w:before="240" w:after="240"/>
      </w:pPr>
      <w:r>
        <w:t>del cual aquí se vive sin saciarse,</w:t>
      </w:r>
    </w:p>
    <w:p w14:paraId="63B8DA96" w14:textId="77777777" w:rsidR="00903E67" w:rsidRDefault="00903E67" w:rsidP="005636B6">
      <w:pPr>
        <w:spacing w:before="240" w:after="240"/>
      </w:pPr>
      <w:r>
        <w:t>podéis hacer entrar vuestro navío</w:t>
      </w:r>
    </w:p>
    <w:p w14:paraId="45A68E33" w14:textId="77777777" w:rsidR="00903E67" w:rsidRDefault="00903E67" w:rsidP="005636B6">
      <w:pPr>
        <w:spacing w:before="240" w:after="240"/>
      </w:pPr>
      <w:r>
        <w:t>en alto mar, si seguís tras mi estela</w:t>
      </w:r>
    </w:p>
    <w:p w14:paraId="21AA25FA" w14:textId="77777777" w:rsidR="00903E67" w:rsidRDefault="00903E67" w:rsidP="005636B6">
      <w:pPr>
        <w:spacing w:before="240" w:after="240"/>
      </w:pPr>
      <w:r>
        <w:t>antes de que otra vez se calme el agua.</w:t>
      </w:r>
    </w:p>
    <w:p w14:paraId="177FAD6E" w14:textId="77777777" w:rsidR="00903E67" w:rsidRDefault="00903E67" w:rsidP="005636B6">
      <w:pPr>
        <w:spacing w:before="240" w:after="240"/>
      </w:pPr>
      <w:r>
        <w:t>Los gloriosos que a Colcos arribaron</w:t>
      </w:r>
    </w:p>
    <w:p w14:paraId="182D24FD" w14:textId="77777777" w:rsidR="00903E67" w:rsidRDefault="00903E67" w:rsidP="005636B6">
      <w:pPr>
        <w:spacing w:before="240" w:after="240"/>
      </w:pPr>
      <w:r>
        <w:t>no se asombraron como haréis vosotros,</w:t>
      </w:r>
    </w:p>
    <w:p w14:paraId="16F0B117" w14:textId="77777777" w:rsidR="00903E67" w:rsidRDefault="00903E67" w:rsidP="005636B6">
      <w:pPr>
        <w:spacing w:before="240" w:after="240"/>
      </w:pPr>
      <w:r>
        <w:t>viendo a Jasón convertido en boyero.</w:t>
      </w:r>
    </w:p>
    <w:p w14:paraId="2AC67528" w14:textId="77777777" w:rsidR="00903E67" w:rsidRDefault="00903E67" w:rsidP="005636B6">
      <w:pPr>
        <w:spacing w:before="240" w:after="240"/>
      </w:pPr>
      <w:r>
        <w:lastRenderedPageBreak/>
        <w:t>La innata sed perpetua que tenía</w:t>
      </w:r>
    </w:p>
    <w:p w14:paraId="1A89430B" w14:textId="77777777" w:rsidR="00903E67" w:rsidRDefault="00903E67" w:rsidP="005636B6">
      <w:pPr>
        <w:spacing w:before="240" w:after="240"/>
      </w:pPr>
      <w:r>
        <w:t>de aquel reino deiforme, nos llevaba</w:t>
      </w:r>
    </w:p>
    <w:p w14:paraId="1EDDC9BA" w14:textId="77777777" w:rsidR="00903E67" w:rsidRDefault="00903E67" w:rsidP="005636B6">
      <w:pPr>
        <w:spacing w:before="240" w:after="240"/>
      </w:pPr>
      <w:r>
        <w:t>tan veloces cual puede verse el cielo.</w:t>
      </w:r>
    </w:p>
    <w:p w14:paraId="3D90980C" w14:textId="77777777" w:rsidR="00903E67" w:rsidRDefault="00903E67" w:rsidP="005636B6">
      <w:pPr>
        <w:spacing w:before="240" w:after="240"/>
      </w:pPr>
      <w:r>
        <w:t>Beatriz arriba, y yo hacia ella miraba;</w:t>
      </w:r>
    </w:p>
    <w:p w14:paraId="6F25D607" w14:textId="77777777" w:rsidR="00903E67" w:rsidRDefault="00903E67" w:rsidP="005636B6">
      <w:pPr>
        <w:spacing w:before="240" w:after="240"/>
      </w:pPr>
      <w:r>
        <w:t>y acaso en tanto en cuanto un dardo es puesto</w:t>
      </w:r>
    </w:p>
    <w:p w14:paraId="1990CA4C" w14:textId="77777777" w:rsidR="00903E67" w:rsidRDefault="00903E67" w:rsidP="005636B6">
      <w:pPr>
        <w:spacing w:before="240" w:after="240"/>
      </w:pPr>
      <w:r>
        <w:t>y vuela disparándose del arco,</w:t>
      </w:r>
    </w:p>
    <w:p w14:paraId="62AD93E8" w14:textId="77777777" w:rsidR="00903E67" w:rsidRDefault="00903E67" w:rsidP="005636B6">
      <w:pPr>
        <w:spacing w:before="240" w:after="240"/>
      </w:pPr>
      <w:r>
        <w:t>me vi llegado a donde una admirable</w:t>
      </w:r>
    </w:p>
    <w:p w14:paraId="3810245E" w14:textId="77777777" w:rsidR="00903E67" w:rsidRDefault="00903E67" w:rsidP="005636B6">
      <w:pPr>
        <w:spacing w:before="240" w:after="240"/>
      </w:pPr>
      <w:r>
        <w:t>cosa atrajo mi vista; entonces ella</w:t>
      </w:r>
    </w:p>
    <w:p w14:paraId="5E4FF201" w14:textId="77777777" w:rsidR="00903E67" w:rsidRDefault="00903E67" w:rsidP="005636B6">
      <w:pPr>
        <w:spacing w:before="240" w:after="240"/>
      </w:pPr>
      <w:r>
        <w:t>que conocía todos mis cuidados,</w:t>
      </w:r>
    </w:p>
    <w:p w14:paraId="3C03F19F" w14:textId="77777777" w:rsidR="00903E67" w:rsidRDefault="00903E67" w:rsidP="005636B6">
      <w:pPr>
        <w:spacing w:before="240" w:after="240"/>
      </w:pPr>
      <w:r>
        <w:t>vuelta hacia mí tan dulce como hermosa,</w:t>
      </w:r>
    </w:p>
    <w:p w14:paraId="7E5931C1" w14:textId="77777777" w:rsidR="00903E67" w:rsidRDefault="00903E67" w:rsidP="005636B6">
      <w:pPr>
        <w:spacing w:before="240" w:after="240"/>
      </w:pPr>
      <w:r>
        <w:t>«Dirige a Dios la mente agradecida</w:t>
      </w:r>
    </w:p>
    <w:p w14:paraId="3ED6C6E1" w14:textId="77777777" w:rsidR="00903E67" w:rsidRDefault="00903E67" w:rsidP="005636B6">
      <w:pPr>
        <w:spacing w:before="240" w:after="240"/>
      </w:pPr>
      <w:r>
        <w:t>-dijo- que al primer astro nos condujo.»</w:t>
      </w:r>
    </w:p>
    <w:p w14:paraId="509872B0" w14:textId="77777777" w:rsidR="00903E67" w:rsidRDefault="00903E67" w:rsidP="005636B6">
      <w:pPr>
        <w:spacing w:before="240" w:after="240"/>
      </w:pPr>
      <w:r>
        <w:t>Pareció que una nube nos cubriera,</w:t>
      </w:r>
    </w:p>
    <w:p w14:paraId="0374B8AF" w14:textId="77777777" w:rsidR="00903E67" w:rsidRDefault="00903E67" w:rsidP="005636B6">
      <w:pPr>
        <w:spacing w:before="240" w:after="240"/>
      </w:pPr>
      <w:r>
        <w:t>brillante, espesa, sólida y pulida,</w:t>
      </w:r>
    </w:p>
    <w:p w14:paraId="2FDDD6E2" w14:textId="77777777" w:rsidR="00903E67" w:rsidRDefault="00903E67" w:rsidP="005636B6">
      <w:pPr>
        <w:spacing w:before="240" w:after="240"/>
      </w:pPr>
      <w:r>
        <w:t>como un diamante al cual el sol hiriese.</w:t>
      </w:r>
    </w:p>
    <w:p w14:paraId="6C89769D" w14:textId="77777777" w:rsidR="00903E67" w:rsidRDefault="00903E67" w:rsidP="005636B6">
      <w:pPr>
        <w:spacing w:before="240" w:after="240"/>
      </w:pPr>
      <w:r>
        <w:t>Dentro de sí la perla sempiterna</w:t>
      </w:r>
    </w:p>
    <w:p w14:paraId="70984F0E" w14:textId="77777777" w:rsidR="00903E67" w:rsidRDefault="00903E67" w:rsidP="005636B6">
      <w:pPr>
        <w:spacing w:before="240" w:after="240"/>
      </w:pPr>
      <w:r>
        <w:t>nos recibió, como el agua recibe</w:t>
      </w:r>
    </w:p>
    <w:p w14:paraId="1E1DCD31" w14:textId="77777777" w:rsidR="00903E67" w:rsidRDefault="00903E67" w:rsidP="005636B6">
      <w:pPr>
        <w:spacing w:before="240" w:after="240"/>
      </w:pPr>
      <w:r>
        <w:t>los rayos de la luz quedando unida.</w:t>
      </w:r>
    </w:p>
    <w:p w14:paraId="78558313" w14:textId="77777777" w:rsidR="00903E67" w:rsidRDefault="00903E67" w:rsidP="005636B6">
      <w:pPr>
        <w:spacing w:before="240" w:after="240"/>
      </w:pPr>
      <w:r>
        <w:t>Si yo era cuerpo, y es inconcebible</w:t>
      </w:r>
    </w:p>
    <w:p w14:paraId="03926B8A" w14:textId="77777777" w:rsidR="00903E67" w:rsidRDefault="00903E67" w:rsidP="005636B6">
      <w:pPr>
        <w:spacing w:before="240" w:after="240"/>
      </w:pPr>
      <w:r>
        <w:lastRenderedPageBreak/>
        <w:t>cómo una dimensión abarque a otra,</w:t>
      </w:r>
    </w:p>
    <w:p w14:paraId="23343585" w14:textId="77777777" w:rsidR="00903E67" w:rsidRDefault="00903E67" w:rsidP="005636B6">
      <w:pPr>
        <w:spacing w:before="240" w:after="240"/>
      </w:pPr>
      <w:r>
        <w:t>cual si penetra un cuerpo en otro ocurre,</w:t>
      </w:r>
    </w:p>
    <w:p w14:paraId="24F6057C" w14:textId="77777777" w:rsidR="00903E67" w:rsidRDefault="00903E67" w:rsidP="005636B6">
      <w:pPr>
        <w:spacing w:before="240" w:after="240"/>
      </w:pPr>
      <w:r>
        <w:t>más debiera encendernos el deseo</w:t>
      </w:r>
    </w:p>
    <w:p w14:paraId="0D3D3B8B" w14:textId="77777777" w:rsidR="00903E67" w:rsidRDefault="00903E67" w:rsidP="005636B6">
      <w:pPr>
        <w:spacing w:before="240" w:after="240"/>
      </w:pPr>
      <w:r>
        <w:t>de ver aquella esencia en que se observa</w:t>
      </w:r>
    </w:p>
    <w:p w14:paraId="012200A4" w14:textId="77777777" w:rsidR="00903E67" w:rsidRDefault="00903E67" w:rsidP="005636B6">
      <w:pPr>
        <w:spacing w:before="240" w:after="240"/>
      </w:pPr>
      <w:r>
        <w:t>cómo nuestra natura y Dios se unieron.</w:t>
      </w:r>
    </w:p>
    <w:p w14:paraId="107F4F73" w14:textId="77777777" w:rsidR="00903E67" w:rsidRDefault="00903E67" w:rsidP="005636B6">
      <w:pPr>
        <w:spacing w:before="240" w:after="240"/>
      </w:pPr>
      <w:r>
        <w:t>Podremos ver allí lo que creemos,</w:t>
      </w:r>
    </w:p>
    <w:p w14:paraId="7F17A745" w14:textId="77777777" w:rsidR="00903E67" w:rsidRDefault="00903E67" w:rsidP="005636B6">
      <w:pPr>
        <w:spacing w:before="240" w:after="240"/>
      </w:pPr>
      <w:r>
        <w:t>no demostrado, mas por sí evidente,</w:t>
      </w:r>
    </w:p>
    <w:p w14:paraId="49790C1F" w14:textId="77777777" w:rsidR="00903E67" w:rsidRDefault="00903E67" w:rsidP="005636B6">
      <w:pPr>
        <w:spacing w:before="240" w:after="240"/>
      </w:pPr>
      <w:r>
        <w:t>cual la verdad primera en que cree el hombre.</w:t>
      </w:r>
    </w:p>
    <w:p w14:paraId="43D2E1D8" w14:textId="77777777" w:rsidR="00903E67" w:rsidRDefault="00903E67" w:rsidP="005636B6">
      <w:pPr>
        <w:spacing w:before="240" w:after="240"/>
      </w:pPr>
      <w:r>
        <w:t>Yo respondí. «Señora, tan devoto</w:t>
      </w:r>
    </w:p>
    <w:p w14:paraId="0C2EFA7B" w14:textId="77777777" w:rsidR="00903E67" w:rsidRDefault="00903E67" w:rsidP="005636B6">
      <w:pPr>
        <w:spacing w:before="240" w:after="240"/>
      </w:pPr>
      <w:r>
        <w:t>cual me sea posible, os agradezco</w:t>
      </w:r>
    </w:p>
    <w:p w14:paraId="014C0074" w14:textId="77777777" w:rsidR="00903E67" w:rsidRDefault="00903E67" w:rsidP="005636B6">
      <w:pPr>
        <w:spacing w:before="240" w:after="240"/>
      </w:pPr>
      <w:r>
        <w:t>que del mundo mortal me hayáis sacado.</w:t>
      </w:r>
    </w:p>
    <w:p w14:paraId="5BBA055B" w14:textId="77777777" w:rsidR="00903E67" w:rsidRDefault="00903E67" w:rsidP="005636B6">
      <w:pPr>
        <w:spacing w:before="240" w:after="240"/>
      </w:pPr>
      <w:r>
        <w:t>Mas decidme: ¿qué son las manchas negras</w:t>
      </w:r>
    </w:p>
    <w:p w14:paraId="0A6C5C24" w14:textId="77777777" w:rsidR="00903E67" w:rsidRDefault="00903E67" w:rsidP="005636B6">
      <w:pPr>
        <w:spacing w:before="240" w:after="240"/>
      </w:pPr>
      <w:r>
        <w:t>de este cuerpo, que a algunos en la tierra</w:t>
      </w:r>
    </w:p>
    <w:p w14:paraId="7A17751E" w14:textId="77777777" w:rsidR="00903E67" w:rsidRDefault="00903E67" w:rsidP="005636B6">
      <w:pPr>
        <w:spacing w:before="240" w:after="240"/>
      </w:pPr>
      <w:r>
        <w:t>hacen contar patrañas de Caín?»</w:t>
      </w:r>
    </w:p>
    <w:p w14:paraId="70F4E7E5" w14:textId="77777777" w:rsidR="00903E67" w:rsidRDefault="00903E67" w:rsidP="005636B6">
      <w:pPr>
        <w:spacing w:before="240" w:after="240"/>
      </w:pPr>
      <w:r>
        <w:t>Rió ligeramente, y «Si no acierta</w:t>
      </w:r>
    </w:p>
    <w:p w14:paraId="7E7140E3" w14:textId="77777777" w:rsidR="00903E67" w:rsidRDefault="00903E67" w:rsidP="005636B6">
      <w:pPr>
        <w:spacing w:before="240" w:after="240"/>
      </w:pPr>
      <w:r>
        <w:t>-me dijo- la opinión de los mortales</w:t>
      </w:r>
    </w:p>
    <w:p w14:paraId="59D338AD" w14:textId="77777777" w:rsidR="00903E67" w:rsidRDefault="00903E67" w:rsidP="005636B6">
      <w:pPr>
        <w:spacing w:before="240" w:after="240"/>
      </w:pPr>
      <w:r>
        <w:t>donde no abre la llave del sentido,</w:t>
      </w:r>
    </w:p>
    <w:p w14:paraId="17323A90" w14:textId="77777777" w:rsidR="00903E67" w:rsidRDefault="00903E67" w:rsidP="005636B6">
      <w:pPr>
        <w:spacing w:before="240" w:after="240"/>
      </w:pPr>
      <w:r>
        <w:t>punzarte no debieran ya las flechas</w:t>
      </w:r>
    </w:p>
    <w:p w14:paraId="7CFD677F" w14:textId="77777777" w:rsidR="00903E67" w:rsidRDefault="00903E67" w:rsidP="005636B6">
      <w:pPr>
        <w:spacing w:before="240" w:after="240"/>
      </w:pPr>
      <w:r>
        <w:t>del asombro, pues sabes la torpeza</w:t>
      </w:r>
    </w:p>
    <w:p w14:paraId="20787464" w14:textId="77777777" w:rsidR="00903E67" w:rsidRDefault="00903E67" w:rsidP="005636B6">
      <w:pPr>
        <w:spacing w:before="240" w:after="240"/>
      </w:pPr>
      <w:r>
        <w:lastRenderedPageBreak/>
        <w:t>con que va la razón tras los sentidos.</w:t>
      </w:r>
    </w:p>
    <w:p w14:paraId="4815E08B" w14:textId="77777777" w:rsidR="00903E67" w:rsidRDefault="00903E67" w:rsidP="005636B6">
      <w:pPr>
        <w:spacing w:before="240" w:after="240"/>
      </w:pPr>
      <w:r>
        <w:t>Mas dime lo que opinas por ti mismo.»</w:t>
      </w:r>
    </w:p>
    <w:p w14:paraId="0A540187" w14:textId="77777777" w:rsidR="00903E67" w:rsidRDefault="00903E67" w:rsidP="005636B6">
      <w:pPr>
        <w:spacing w:before="240" w:after="240"/>
      </w:pPr>
      <w:r>
        <w:t>Y yo: «Lo que aparece diferente,</w:t>
      </w:r>
    </w:p>
    <w:p w14:paraId="53CB4107" w14:textId="77777777" w:rsidR="00903E67" w:rsidRDefault="00903E67" w:rsidP="005636B6">
      <w:pPr>
        <w:spacing w:before="240" w:after="240"/>
      </w:pPr>
      <w:r>
        <w:t>cuerpos densos y raros lo producen.»</w:t>
      </w:r>
    </w:p>
    <w:p w14:paraId="378A9118" w14:textId="77777777" w:rsidR="00903E67" w:rsidRDefault="00903E67" w:rsidP="005636B6">
      <w:pPr>
        <w:spacing w:before="240" w:after="240"/>
      </w:pPr>
      <w:r>
        <w:t>Y ella: «En verdad verás que lo que piensas</w:t>
      </w:r>
    </w:p>
    <w:p w14:paraId="59ED209B" w14:textId="77777777" w:rsidR="00903E67" w:rsidRDefault="00903E67" w:rsidP="005636B6">
      <w:pPr>
        <w:spacing w:before="240" w:after="240"/>
      </w:pPr>
      <w:r>
        <w:t>se apoya en el error, si bien escuchas</w:t>
      </w:r>
    </w:p>
    <w:p w14:paraId="7908C0CF" w14:textId="77777777" w:rsidR="00903E67" w:rsidRDefault="00903E67" w:rsidP="005636B6">
      <w:pPr>
        <w:spacing w:before="240" w:after="240"/>
      </w:pPr>
      <w:r>
        <w:t>el argumento que diré en su contra.</w:t>
      </w:r>
    </w:p>
    <w:p w14:paraId="5FD9B19E" w14:textId="77777777" w:rsidR="00903E67" w:rsidRDefault="00903E67" w:rsidP="005636B6">
      <w:pPr>
        <w:spacing w:before="240" w:after="240"/>
      </w:pPr>
      <w:r>
        <w:t>La esfera octava os muestra muchas luces,</w:t>
      </w:r>
    </w:p>
    <w:p w14:paraId="3D7FF44F" w14:textId="77777777" w:rsidR="00903E67" w:rsidRDefault="00903E67" w:rsidP="005636B6">
      <w:pPr>
        <w:spacing w:before="240" w:after="240"/>
      </w:pPr>
      <w:r>
        <w:t>las cuales en el cómo y en el cuánto</w:t>
      </w:r>
    </w:p>
    <w:p w14:paraId="70CC427A" w14:textId="77777777" w:rsidR="00903E67" w:rsidRDefault="00903E67" w:rsidP="005636B6">
      <w:pPr>
        <w:spacing w:before="240" w:after="240"/>
      </w:pPr>
      <w:r>
        <w:t>pueden verse de aspectos diferentes.</w:t>
      </w:r>
    </w:p>
    <w:p w14:paraId="671F42F8" w14:textId="77777777" w:rsidR="00903E67" w:rsidRDefault="00903E67" w:rsidP="005636B6">
      <w:pPr>
        <w:spacing w:before="240" w:after="240"/>
      </w:pPr>
      <w:r>
        <w:t>Si lo raro y lo denso hicieran esto,</w:t>
      </w:r>
    </w:p>
    <w:p w14:paraId="35591FA7" w14:textId="77777777" w:rsidR="00903E67" w:rsidRDefault="00903E67" w:rsidP="005636B6">
      <w:pPr>
        <w:spacing w:before="240" w:after="240"/>
      </w:pPr>
      <w:r>
        <w:t>un poder semejante habría en todas,</w:t>
      </w:r>
    </w:p>
    <w:p w14:paraId="3720114D" w14:textId="77777777" w:rsidR="00903E67" w:rsidRDefault="00903E67" w:rsidP="005636B6">
      <w:pPr>
        <w:spacing w:before="240" w:after="240"/>
      </w:pPr>
      <w:r>
        <w:t>en desiguales formas repartido.</w:t>
      </w:r>
    </w:p>
    <w:p w14:paraId="64448353" w14:textId="77777777" w:rsidR="00903E67" w:rsidRDefault="00903E67" w:rsidP="005636B6">
      <w:pPr>
        <w:spacing w:before="240" w:after="240"/>
      </w:pPr>
      <w:r>
        <w:t>Deben ser fruto las distintas fuerzas</w:t>
      </w:r>
    </w:p>
    <w:p w14:paraId="336EE484" w14:textId="77777777" w:rsidR="00903E67" w:rsidRDefault="00903E67" w:rsidP="005636B6">
      <w:pPr>
        <w:spacing w:before="240" w:after="240"/>
      </w:pPr>
      <w:r>
        <w:t>de principios formales diferentes,</w:t>
      </w:r>
    </w:p>
    <w:p w14:paraId="40415BDE" w14:textId="77777777" w:rsidR="00903E67" w:rsidRDefault="00903E67" w:rsidP="005636B6">
      <w:pPr>
        <w:spacing w:before="240" w:after="240"/>
      </w:pPr>
      <w:r>
        <w:t>que, salvo uno, en tu opinión destruyes.</w:t>
      </w:r>
    </w:p>
    <w:p w14:paraId="266E2B2B" w14:textId="77777777" w:rsidR="00903E67" w:rsidRDefault="00903E67" w:rsidP="005636B6">
      <w:pPr>
        <w:spacing w:before="240" w:after="240"/>
      </w:pPr>
      <w:r>
        <w:t>Aún más, si fuera causa de la sombra</w:t>
      </w:r>
    </w:p>
    <w:p w14:paraId="6B7ACA17" w14:textId="77777777" w:rsidR="00903E67" w:rsidRDefault="00903E67" w:rsidP="005636B6">
      <w:pPr>
        <w:spacing w:before="240" w:after="240"/>
      </w:pPr>
      <w:r>
        <w:t>la menor densidad, o tan ayuno</w:t>
      </w:r>
    </w:p>
    <w:p w14:paraId="60A7BA68" w14:textId="77777777" w:rsidR="00903E67" w:rsidRDefault="00903E67" w:rsidP="005636B6">
      <w:pPr>
        <w:spacing w:before="240" w:after="240"/>
      </w:pPr>
      <w:r>
        <w:t>fuera de su materia en la otra parte</w:t>
      </w:r>
    </w:p>
    <w:p w14:paraId="1DA710E8" w14:textId="77777777" w:rsidR="00903E67" w:rsidRDefault="00903E67" w:rsidP="005636B6">
      <w:pPr>
        <w:spacing w:before="240" w:after="240"/>
      </w:pPr>
      <w:r>
        <w:lastRenderedPageBreak/>
        <w:t>este planeta, o, tal como comparte</w:t>
      </w:r>
    </w:p>
    <w:p w14:paraId="2D40680D" w14:textId="77777777" w:rsidR="00903E67" w:rsidRDefault="00903E67" w:rsidP="005636B6">
      <w:pPr>
        <w:spacing w:before="240" w:after="240"/>
      </w:pPr>
      <w:r>
        <w:t>grueso y delgado un cuerpo, igual tendría</w:t>
      </w:r>
    </w:p>
    <w:p w14:paraId="1AE49769" w14:textId="77777777" w:rsidR="00903E67" w:rsidRDefault="00903E67" w:rsidP="005636B6">
      <w:pPr>
        <w:spacing w:before="240" w:after="240"/>
      </w:pPr>
      <w:r>
        <w:t>de éste el volumen hojas diferentes.</w:t>
      </w:r>
    </w:p>
    <w:p w14:paraId="4E916512" w14:textId="77777777" w:rsidR="00903E67" w:rsidRDefault="00903E67" w:rsidP="005636B6">
      <w:pPr>
        <w:spacing w:before="240" w:after="240"/>
      </w:pPr>
      <w:r>
        <w:t>Si fuera lo primero, se vería</w:t>
      </w:r>
    </w:p>
    <w:p w14:paraId="3ADF39C8" w14:textId="77777777" w:rsidR="00903E67" w:rsidRDefault="00903E67" w:rsidP="005636B6">
      <w:pPr>
        <w:spacing w:before="240" w:after="240"/>
      </w:pPr>
      <w:r>
        <w:t>al eclipsarse el sol y atravesarla</w:t>
      </w:r>
    </w:p>
    <w:p w14:paraId="20B88A1F" w14:textId="77777777" w:rsidR="00903E67" w:rsidRDefault="00903E67" w:rsidP="005636B6">
      <w:pPr>
        <w:spacing w:before="240" w:after="240"/>
      </w:pPr>
      <w:r>
        <w:t>la luz como a los cuerpos poco densos.</w:t>
      </w:r>
    </w:p>
    <w:p w14:paraId="62978048" w14:textId="77777777" w:rsidR="00903E67" w:rsidRDefault="00903E67" w:rsidP="005636B6">
      <w:pPr>
        <w:spacing w:before="240" w:after="240"/>
      </w:pPr>
      <w:r>
        <w:t>Y no sucede así. por ello lo otro</w:t>
      </w:r>
    </w:p>
    <w:p w14:paraId="69212CC2" w14:textId="77777777" w:rsidR="00903E67" w:rsidRDefault="00903E67" w:rsidP="005636B6">
      <w:pPr>
        <w:spacing w:before="240" w:after="240"/>
      </w:pPr>
      <w:r>
        <w:t>examinemos; y si lo otro rompo,</w:t>
      </w:r>
    </w:p>
    <w:p w14:paraId="38BF102E" w14:textId="77777777" w:rsidR="00903E67" w:rsidRDefault="00903E67" w:rsidP="005636B6">
      <w:pPr>
        <w:spacing w:before="240" w:after="240"/>
      </w:pPr>
      <w:r>
        <w:t>verás tu parecer equivocado.</w:t>
      </w:r>
    </w:p>
    <w:p w14:paraId="14DC784D" w14:textId="77777777" w:rsidR="00903E67" w:rsidRDefault="00903E67" w:rsidP="005636B6">
      <w:pPr>
        <w:spacing w:before="240" w:after="240"/>
      </w:pPr>
      <w:r>
        <w:t>Si no traspasa el trozo poco denso,</w:t>
      </w:r>
    </w:p>
    <w:p w14:paraId="68FFCF4D" w14:textId="77777777" w:rsidR="00903E67" w:rsidRDefault="00903E67" w:rsidP="005636B6">
      <w:pPr>
        <w:spacing w:before="240" w:after="240"/>
      </w:pPr>
      <w:r>
        <w:t>debe tener un límite del cual</w:t>
      </w:r>
    </w:p>
    <w:p w14:paraId="38C0B90E" w14:textId="77777777" w:rsidR="00903E67" w:rsidRDefault="00903E67" w:rsidP="005636B6">
      <w:pPr>
        <w:spacing w:before="240" w:after="240"/>
      </w:pPr>
      <w:r>
        <w:t>no le deje pasar más su contrario;</w:t>
      </w:r>
    </w:p>
    <w:p w14:paraId="54882022" w14:textId="77777777" w:rsidR="00903E67" w:rsidRDefault="00903E67" w:rsidP="005636B6">
      <w:pPr>
        <w:spacing w:before="240" w:after="240"/>
      </w:pPr>
      <w:r>
        <w:t>y de allí el otro rayo se refleja</w:t>
      </w:r>
    </w:p>
    <w:p w14:paraId="05458E39" w14:textId="77777777" w:rsidR="00903E67" w:rsidRDefault="00903E67" w:rsidP="005636B6">
      <w:pPr>
        <w:spacing w:before="240" w:after="240"/>
      </w:pPr>
      <w:r>
        <w:t>como el color regresa del cristal</w:t>
      </w:r>
    </w:p>
    <w:p w14:paraId="586DDA53" w14:textId="77777777" w:rsidR="00903E67" w:rsidRDefault="00903E67" w:rsidP="005636B6">
      <w:pPr>
        <w:spacing w:before="240" w:after="240"/>
      </w:pPr>
      <w:r>
        <w:t>que por el lado opuesto esconde plomo.</w:t>
      </w:r>
    </w:p>
    <w:p w14:paraId="095D9625" w14:textId="77777777" w:rsidR="00903E67" w:rsidRDefault="00903E67" w:rsidP="005636B6">
      <w:pPr>
        <w:spacing w:before="240" w:after="240"/>
      </w:pPr>
      <w:r>
        <w:t>Dirás que se aparece más oscuro</w:t>
      </w:r>
    </w:p>
    <w:p w14:paraId="6655C3CF" w14:textId="77777777" w:rsidR="00903E67" w:rsidRDefault="00903E67" w:rsidP="005636B6">
      <w:pPr>
        <w:spacing w:before="240" w:after="240"/>
      </w:pPr>
      <w:r>
        <w:t>el rayo más aquí que en otras partes,</w:t>
      </w:r>
    </w:p>
    <w:p w14:paraId="0345C926" w14:textId="77777777" w:rsidR="00903E67" w:rsidRDefault="00903E67" w:rsidP="005636B6">
      <w:pPr>
        <w:spacing w:before="240" w:after="240"/>
      </w:pPr>
      <w:r>
        <w:t>porque de más atrás viene el reflejo.</w:t>
      </w:r>
    </w:p>
    <w:p w14:paraId="27426E54" w14:textId="77777777" w:rsidR="00903E67" w:rsidRDefault="00903E67" w:rsidP="005636B6">
      <w:pPr>
        <w:spacing w:before="240" w:after="240"/>
      </w:pPr>
      <w:r>
        <w:t>De esta objeción pudiera liberarte</w:t>
      </w:r>
    </w:p>
    <w:p w14:paraId="3A8F56D9" w14:textId="77777777" w:rsidR="00903E67" w:rsidRDefault="00903E67" w:rsidP="005636B6">
      <w:pPr>
        <w:spacing w:before="240" w:after="240"/>
      </w:pPr>
      <w:r>
        <w:lastRenderedPageBreak/>
        <w:t>la experiencia, si alguna vez lo pruebas,</w:t>
      </w:r>
    </w:p>
    <w:p w14:paraId="28039481" w14:textId="77777777" w:rsidR="00903E67" w:rsidRDefault="00903E67" w:rsidP="005636B6">
      <w:pPr>
        <w:spacing w:before="240" w:after="240"/>
      </w:pPr>
      <w:r>
        <w:t>que es la fuente en que manan vuestras artes.</w:t>
      </w:r>
    </w:p>
    <w:p w14:paraId="2C64F241" w14:textId="77777777" w:rsidR="00903E67" w:rsidRDefault="00903E67" w:rsidP="005636B6">
      <w:pPr>
        <w:spacing w:before="240" w:after="240"/>
      </w:pPr>
      <w:r>
        <w:t>Coloca tres espejos; dos que disten</w:t>
      </w:r>
    </w:p>
    <w:p w14:paraId="37AE75D7" w14:textId="77777777" w:rsidR="00903E67" w:rsidRDefault="00903E67" w:rsidP="005636B6">
      <w:pPr>
        <w:spacing w:before="240" w:after="240"/>
      </w:pPr>
      <w:r>
        <w:t>de ti lo mismo, y otro, más lejano,</w:t>
      </w:r>
    </w:p>
    <w:p w14:paraId="3AEB84DC" w14:textId="77777777" w:rsidR="00903E67" w:rsidRDefault="00903E67" w:rsidP="005636B6">
      <w:pPr>
        <w:spacing w:before="240" w:after="240"/>
      </w:pPr>
      <w:r>
        <w:t>que entre los dos encuentre tu mirada.</w:t>
      </w:r>
    </w:p>
    <w:p w14:paraId="7854B7E5" w14:textId="77777777" w:rsidR="00903E67" w:rsidRDefault="00903E67" w:rsidP="005636B6">
      <w:pPr>
        <w:spacing w:before="240" w:after="240"/>
      </w:pPr>
      <w:r>
        <w:t>Vuelto hacia ellos, haz que tras tu espalda</w:t>
      </w:r>
    </w:p>
    <w:p w14:paraId="651FD36F" w14:textId="77777777" w:rsidR="00903E67" w:rsidRDefault="00903E67" w:rsidP="005636B6">
      <w:pPr>
        <w:spacing w:before="240" w:after="240"/>
      </w:pPr>
      <w:r>
        <w:t>te pongan una luz que los alumbre</w:t>
      </w:r>
    </w:p>
    <w:p w14:paraId="10FF4449" w14:textId="77777777" w:rsidR="00903E67" w:rsidRDefault="00903E67" w:rsidP="005636B6">
      <w:pPr>
        <w:spacing w:before="240" w:after="240"/>
      </w:pPr>
      <w:r>
        <w:t>y vuelva a ti de todos reflejada.</w:t>
      </w:r>
    </w:p>
    <w:p w14:paraId="2BEB5AC5" w14:textId="77777777" w:rsidR="00903E67" w:rsidRDefault="00903E67" w:rsidP="005636B6">
      <w:pPr>
        <w:spacing w:before="240" w:after="240"/>
      </w:pPr>
      <w:r>
        <w:t>Aunque el tamaño de las más distantes</w:t>
      </w:r>
    </w:p>
    <w:p w14:paraId="7F05FE85" w14:textId="77777777" w:rsidR="00903E67" w:rsidRDefault="00903E67" w:rsidP="005636B6">
      <w:pPr>
        <w:spacing w:before="240" w:after="240"/>
      </w:pPr>
      <w:r>
        <w:t>pueda ser más pequeño, notarás</w:t>
      </w:r>
    </w:p>
    <w:p w14:paraId="2402350C" w14:textId="77777777" w:rsidR="00903E67" w:rsidRDefault="00903E67" w:rsidP="005636B6">
      <w:pPr>
        <w:spacing w:before="240" w:after="240"/>
      </w:pPr>
      <w:r>
        <w:t>que de la misma forma resplandece.</w:t>
      </w:r>
    </w:p>
    <w:p w14:paraId="03B9C33D" w14:textId="77777777" w:rsidR="00903E67" w:rsidRDefault="00903E67" w:rsidP="005636B6">
      <w:pPr>
        <w:spacing w:before="240" w:after="240"/>
      </w:pPr>
      <w:r>
        <w:t>Ahora, como a los golpes de los rayos</w:t>
      </w:r>
    </w:p>
    <w:p w14:paraId="08839F48" w14:textId="77777777" w:rsidR="00903E67" w:rsidRDefault="00903E67" w:rsidP="005636B6">
      <w:pPr>
        <w:spacing w:before="240" w:after="240"/>
      </w:pPr>
      <w:r>
        <w:t>se desnuda la tierra de la nieve</w:t>
      </w:r>
    </w:p>
    <w:p w14:paraId="3C822F66" w14:textId="77777777" w:rsidR="00903E67" w:rsidRDefault="00903E67" w:rsidP="005636B6">
      <w:pPr>
        <w:spacing w:before="240" w:after="240"/>
      </w:pPr>
      <w:r>
        <w:t>y del color y del frío de antes,</w:t>
      </w:r>
    </w:p>
    <w:p w14:paraId="69613644" w14:textId="77777777" w:rsidR="00903E67" w:rsidRDefault="00903E67" w:rsidP="005636B6">
      <w:pPr>
        <w:spacing w:before="240" w:after="240"/>
      </w:pPr>
      <w:r>
        <w:t>al quedar de igual forma tu intelecto,</w:t>
      </w:r>
    </w:p>
    <w:p w14:paraId="516BC337" w14:textId="77777777" w:rsidR="00903E67" w:rsidRDefault="00903E67" w:rsidP="005636B6">
      <w:pPr>
        <w:spacing w:before="240" w:after="240"/>
      </w:pPr>
      <w:r>
        <w:t>de una luz tan vivaz quiero llenarle,</w:t>
      </w:r>
    </w:p>
    <w:p w14:paraId="2E2D0021" w14:textId="77777777" w:rsidR="00903E67" w:rsidRDefault="00903E67" w:rsidP="005636B6">
      <w:pPr>
        <w:spacing w:before="240" w:after="240"/>
      </w:pPr>
      <w:r>
        <w:t>que en ti relumbrará cuando la veas.</w:t>
      </w:r>
    </w:p>
    <w:p w14:paraId="0F6AC217" w14:textId="77777777" w:rsidR="00903E67" w:rsidRDefault="00903E67" w:rsidP="005636B6">
      <w:pPr>
        <w:spacing w:before="240" w:after="240"/>
      </w:pPr>
      <w:r>
        <w:t>Dentro del cielo de la paz divina</w:t>
      </w:r>
    </w:p>
    <w:p w14:paraId="0DA4A681" w14:textId="77777777" w:rsidR="00903E67" w:rsidRDefault="00903E67" w:rsidP="005636B6">
      <w:pPr>
        <w:spacing w:before="240" w:after="240"/>
      </w:pPr>
      <w:r>
        <w:t>un cuerpo gira en cuyo poderío</w:t>
      </w:r>
    </w:p>
    <w:p w14:paraId="0094548C" w14:textId="77777777" w:rsidR="00903E67" w:rsidRDefault="00903E67" w:rsidP="005636B6">
      <w:pPr>
        <w:spacing w:before="240" w:after="240"/>
      </w:pPr>
      <w:r>
        <w:lastRenderedPageBreak/>
        <w:t>se halla el ser de las cosas que contiene.</w:t>
      </w:r>
    </w:p>
    <w:p w14:paraId="557C1C61" w14:textId="77777777" w:rsidR="00903E67" w:rsidRDefault="00903E67" w:rsidP="005636B6">
      <w:pPr>
        <w:spacing w:before="240" w:after="240"/>
      </w:pPr>
      <w:r>
        <w:t>El siguiente, que tiene tantas luces,</w:t>
      </w:r>
    </w:p>
    <w:p w14:paraId="1559A4D0" w14:textId="77777777" w:rsidR="00903E67" w:rsidRDefault="00903E67" w:rsidP="005636B6">
      <w:pPr>
        <w:spacing w:before="240" w:after="240"/>
      </w:pPr>
      <w:r>
        <w:t>parte el ser en esencias diferentes,</w:t>
      </w:r>
    </w:p>
    <w:p w14:paraId="2B1469E6" w14:textId="77777777" w:rsidR="00903E67" w:rsidRDefault="00903E67" w:rsidP="005636B6">
      <w:pPr>
        <w:spacing w:before="240" w:after="240"/>
      </w:pPr>
      <w:r>
        <w:t>contenidas en él, mas de él distintas.</w:t>
      </w:r>
    </w:p>
    <w:p w14:paraId="492F6815" w14:textId="77777777" w:rsidR="00903E67" w:rsidRDefault="00903E67" w:rsidP="005636B6">
      <w:pPr>
        <w:spacing w:before="240" w:after="240"/>
      </w:pPr>
      <w:r>
        <w:t>Los círculos restantes de otras formas</w:t>
      </w:r>
    </w:p>
    <w:p w14:paraId="3AB8CB11" w14:textId="77777777" w:rsidR="00903E67" w:rsidRDefault="00903E67" w:rsidP="005636B6">
      <w:pPr>
        <w:spacing w:before="240" w:after="240"/>
      </w:pPr>
      <w:r>
        <w:t>la distinción que tienen dentro de ellos</w:t>
      </w:r>
    </w:p>
    <w:p w14:paraId="5E53120E" w14:textId="77777777" w:rsidR="00903E67" w:rsidRDefault="00903E67" w:rsidP="005636B6">
      <w:pPr>
        <w:spacing w:before="240" w:after="240"/>
      </w:pPr>
      <w:r>
        <w:t>disponen a sus fines y simientes.</w:t>
      </w:r>
    </w:p>
    <w:p w14:paraId="33E89CD8" w14:textId="77777777" w:rsidR="00903E67" w:rsidRDefault="00903E67" w:rsidP="005636B6">
      <w:pPr>
        <w:spacing w:before="240" w:after="240"/>
      </w:pPr>
      <w:r>
        <w:t>Así van estos órganos del mundo</w:t>
      </w:r>
    </w:p>
    <w:p w14:paraId="7DD5EAAC" w14:textId="77777777" w:rsidR="00903E67" w:rsidRDefault="00903E67" w:rsidP="005636B6">
      <w:pPr>
        <w:spacing w:before="240" w:after="240"/>
      </w:pPr>
      <w:r>
        <w:t>como ya puedes ver, de grado en grado,</w:t>
      </w:r>
    </w:p>
    <w:p w14:paraId="1298D162" w14:textId="77777777" w:rsidR="00903E67" w:rsidRDefault="00903E67" w:rsidP="005636B6">
      <w:pPr>
        <w:spacing w:before="240" w:after="240"/>
      </w:pPr>
      <w:r>
        <w:t>que dan abajo lo que arriba toman.</w:t>
      </w:r>
    </w:p>
    <w:p w14:paraId="0BA54AB0" w14:textId="77777777" w:rsidR="00903E67" w:rsidRDefault="00903E67" w:rsidP="005636B6">
      <w:pPr>
        <w:spacing w:before="240" w:after="240"/>
      </w:pPr>
      <w:r>
        <w:t>Observa atento ahora cómo paso</w:t>
      </w:r>
    </w:p>
    <w:p w14:paraId="5F2EEA3F" w14:textId="77777777" w:rsidR="00903E67" w:rsidRDefault="00903E67" w:rsidP="005636B6">
      <w:pPr>
        <w:spacing w:before="240" w:after="240"/>
      </w:pPr>
      <w:r>
        <w:t>de aquí hacia la verdad que deseabas,</w:t>
      </w:r>
    </w:p>
    <w:p w14:paraId="25DD6873" w14:textId="77777777" w:rsidR="00903E67" w:rsidRDefault="00903E67" w:rsidP="005636B6">
      <w:pPr>
        <w:spacing w:before="240" w:after="240"/>
      </w:pPr>
      <w:r>
        <w:t>para que sepas luego seguir solo.</w:t>
      </w:r>
    </w:p>
    <w:p w14:paraId="39FCDD64" w14:textId="77777777" w:rsidR="00903E67" w:rsidRDefault="00903E67" w:rsidP="005636B6">
      <w:pPr>
        <w:spacing w:before="240" w:after="240"/>
      </w:pPr>
      <w:r>
        <w:t>Los giros e influencias de los cielos,</w:t>
      </w:r>
    </w:p>
    <w:p w14:paraId="34C62876" w14:textId="77777777" w:rsidR="00903E67" w:rsidRDefault="00903E67" w:rsidP="005636B6">
      <w:pPr>
        <w:spacing w:before="240" w:after="240"/>
      </w:pPr>
      <w:r>
        <w:t>cual del herrero el arte del martillo,</w:t>
      </w:r>
    </w:p>
    <w:p w14:paraId="310AF642" w14:textId="77777777" w:rsidR="00903E67" w:rsidRDefault="00903E67" w:rsidP="005636B6">
      <w:pPr>
        <w:spacing w:before="240" w:after="240"/>
      </w:pPr>
      <w:r>
        <w:t>deben venir de los motores santos;</w:t>
      </w:r>
    </w:p>
    <w:p w14:paraId="0C960F15" w14:textId="77777777" w:rsidR="00903E67" w:rsidRDefault="00903E67" w:rsidP="005636B6">
      <w:pPr>
        <w:spacing w:before="240" w:after="240"/>
      </w:pPr>
      <w:r>
        <w:t>y el cielo al que embellecen tantas luces,</w:t>
      </w:r>
    </w:p>
    <w:p w14:paraId="73CD4895" w14:textId="77777777" w:rsidR="00903E67" w:rsidRDefault="00903E67" w:rsidP="005636B6">
      <w:pPr>
        <w:spacing w:before="240" w:after="240"/>
      </w:pPr>
      <w:r>
        <w:t>de la mente profunda que lo mueve</w:t>
      </w:r>
    </w:p>
    <w:p w14:paraId="25665F90" w14:textId="77777777" w:rsidR="00903E67" w:rsidRDefault="00903E67" w:rsidP="005636B6">
      <w:pPr>
        <w:spacing w:before="240" w:after="240"/>
      </w:pPr>
      <w:r>
        <w:t>toma la imagen y la imprime en ellas.</w:t>
      </w:r>
    </w:p>
    <w:p w14:paraId="636CCC49" w14:textId="77777777" w:rsidR="00903E67" w:rsidRDefault="00903E67" w:rsidP="005636B6">
      <w:pPr>
        <w:spacing w:before="240" w:after="240"/>
      </w:pPr>
      <w:r>
        <w:lastRenderedPageBreak/>
        <w:t>Y como el alma llena vuestro polvo</w:t>
      </w:r>
    </w:p>
    <w:p w14:paraId="5FE5F677" w14:textId="77777777" w:rsidR="00903E67" w:rsidRDefault="00903E67" w:rsidP="005636B6">
      <w:pPr>
        <w:spacing w:before="240" w:after="240"/>
      </w:pPr>
      <w:r>
        <w:t>por diferentes miembros, conformados</w:t>
      </w:r>
    </w:p>
    <w:p w14:paraId="142D2D4B" w14:textId="77777777" w:rsidR="00903E67" w:rsidRDefault="00903E67" w:rsidP="005636B6">
      <w:pPr>
        <w:spacing w:before="240" w:after="240"/>
      </w:pPr>
      <w:r>
        <w:t>al ejercicio de potencias varias,</w:t>
      </w:r>
    </w:p>
    <w:p w14:paraId="242F459A" w14:textId="77777777" w:rsidR="00903E67" w:rsidRDefault="00903E67" w:rsidP="005636B6">
      <w:pPr>
        <w:spacing w:before="240" w:after="240"/>
      </w:pPr>
      <w:r>
        <w:t>así la inteligencia en las estrellas</w:t>
      </w:r>
    </w:p>
    <w:p w14:paraId="448DF6FE" w14:textId="77777777" w:rsidR="00903E67" w:rsidRDefault="00903E67" w:rsidP="005636B6">
      <w:pPr>
        <w:spacing w:before="240" w:after="240"/>
      </w:pPr>
      <w:r>
        <w:t>despliega su bondad multiplicada,</w:t>
      </w:r>
    </w:p>
    <w:p w14:paraId="15494425" w14:textId="77777777" w:rsidR="00903E67" w:rsidRDefault="00903E67" w:rsidP="005636B6">
      <w:pPr>
        <w:spacing w:before="240" w:after="240"/>
      </w:pPr>
      <w:r>
        <w:t>y sobre su unidad va dando vueltas.</w:t>
      </w:r>
    </w:p>
    <w:p w14:paraId="36C7F910" w14:textId="77777777" w:rsidR="00903E67" w:rsidRDefault="00903E67" w:rsidP="005636B6">
      <w:pPr>
        <w:spacing w:before="240" w:after="240"/>
      </w:pPr>
      <w:r>
        <w:t>Cada virtud se liga a su manera</w:t>
      </w:r>
    </w:p>
    <w:p w14:paraId="30AAA871" w14:textId="77777777" w:rsidR="00903E67" w:rsidRDefault="00903E67" w:rsidP="005636B6">
      <w:pPr>
        <w:spacing w:before="240" w:after="240"/>
      </w:pPr>
      <w:r>
        <w:t>con el precioso cuerpo al que da el ser,</w:t>
      </w:r>
    </w:p>
    <w:p w14:paraId="1E0CB16C" w14:textId="77777777" w:rsidR="00903E67" w:rsidRDefault="00903E67" w:rsidP="005636B6">
      <w:pPr>
        <w:spacing w:before="240" w:after="240"/>
      </w:pPr>
      <w:r>
        <w:t>y en él se anuda, igual que vuestra vida.</w:t>
      </w:r>
    </w:p>
    <w:p w14:paraId="67FF42D1" w14:textId="77777777" w:rsidR="00903E67" w:rsidRDefault="00903E67" w:rsidP="005636B6">
      <w:pPr>
        <w:spacing w:before="240" w:after="240"/>
      </w:pPr>
      <w:r>
        <w:t>Por la feliz natura de que brota,</w:t>
      </w:r>
    </w:p>
    <w:p w14:paraId="46B329D0" w14:textId="77777777" w:rsidR="00903E67" w:rsidRDefault="00903E67" w:rsidP="005636B6">
      <w:pPr>
        <w:spacing w:before="240" w:after="240"/>
      </w:pPr>
      <w:r>
        <w:t>mezclada con los cuerpos la virtud</w:t>
      </w:r>
    </w:p>
    <w:p w14:paraId="6257DAE4" w14:textId="77777777" w:rsidR="00903E67" w:rsidRDefault="00903E67" w:rsidP="005636B6">
      <w:pPr>
        <w:spacing w:before="240" w:after="240"/>
      </w:pPr>
      <w:r>
        <w:t>brilla cual la alegría en las pupilas.</w:t>
      </w:r>
    </w:p>
    <w:p w14:paraId="5F753DDC" w14:textId="77777777" w:rsidR="00903E67" w:rsidRDefault="00903E67" w:rsidP="005636B6">
      <w:pPr>
        <w:spacing w:before="240" w:after="240"/>
      </w:pPr>
      <w:r>
        <w:t>Esto produce aquellas diferencias</w:t>
      </w:r>
    </w:p>
    <w:p w14:paraId="2FD30361" w14:textId="77777777" w:rsidR="00903E67" w:rsidRDefault="00903E67" w:rsidP="005636B6">
      <w:pPr>
        <w:spacing w:before="240" w:after="240"/>
      </w:pPr>
      <w:r>
        <w:t>de la luz, no lo raro ni lo denso:</w:t>
      </w:r>
    </w:p>
    <w:p w14:paraId="4D356DA4" w14:textId="77777777" w:rsidR="00903E67" w:rsidRDefault="00903E67" w:rsidP="005636B6">
      <w:pPr>
        <w:spacing w:before="240" w:after="240"/>
      </w:pPr>
      <w:r>
        <w:t>y es el formal principio que produce,</w:t>
      </w:r>
    </w:p>
    <w:p w14:paraId="15BBF869" w14:textId="77777777" w:rsidR="00903E67" w:rsidRDefault="00903E67" w:rsidP="005636B6">
      <w:pPr>
        <w:spacing w:before="240" w:after="240"/>
      </w:pPr>
      <w:r>
        <w:t>conforme a su bondad, lo turbio o claro.»</w:t>
      </w:r>
    </w:p>
    <w:p w14:paraId="0A983C56" w14:textId="16F75A38" w:rsidR="00903E67" w:rsidRDefault="00903E67" w:rsidP="005636B6">
      <w:pPr>
        <w:pStyle w:val="Ttulo2"/>
        <w:spacing w:before="240" w:after="240"/>
      </w:pPr>
      <w:r>
        <w:br w:type="page"/>
      </w:r>
      <w:bookmarkStart w:id="76" w:name="_Toc196140999"/>
      <w:r>
        <w:lastRenderedPageBreak/>
        <w:t>CANTO III</w:t>
      </w:r>
      <w:bookmarkEnd w:id="76"/>
    </w:p>
    <w:p w14:paraId="0D4F5DC7" w14:textId="77777777" w:rsidR="00903E67" w:rsidRDefault="00903E67" w:rsidP="005636B6">
      <w:pPr>
        <w:spacing w:before="240" w:after="240"/>
      </w:pPr>
      <w:r>
        <w:t>El sol primero que me ardió en el pecho,</w:t>
      </w:r>
    </w:p>
    <w:p w14:paraId="38CD470D" w14:textId="77777777" w:rsidR="00903E67" w:rsidRDefault="00903E67" w:rsidP="005636B6">
      <w:pPr>
        <w:spacing w:before="240" w:after="240"/>
      </w:pPr>
      <w:r>
        <w:t>de la verdad habíame mostrado,</w:t>
      </w:r>
    </w:p>
    <w:p w14:paraId="362B9A8F" w14:textId="77777777" w:rsidR="00903E67" w:rsidRDefault="00903E67" w:rsidP="005636B6">
      <w:pPr>
        <w:spacing w:before="240" w:after="240"/>
      </w:pPr>
      <w:r>
        <w:t>probando y refutando, el dulce rostro;</w:t>
      </w:r>
    </w:p>
    <w:p w14:paraId="41D53BD0" w14:textId="77777777" w:rsidR="00903E67" w:rsidRDefault="00903E67" w:rsidP="005636B6">
      <w:pPr>
        <w:spacing w:before="240" w:after="240"/>
      </w:pPr>
      <w:r>
        <w:t>y yo por confesarme corregido</w:t>
      </w:r>
    </w:p>
    <w:p w14:paraId="2C646890" w14:textId="77777777" w:rsidR="00903E67" w:rsidRDefault="00903E67" w:rsidP="005636B6">
      <w:pPr>
        <w:spacing w:before="240" w:after="240"/>
      </w:pPr>
      <w:r>
        <w:t>y convencido, cuanto convenía,</w:t>
      </w:r>
    </w:p>
    <w:p w14:paraId="230C3986" w14:textId="77777777" w:rsidR="00903E67" w:rsidRDefault="00903E67" w:rsidP="005636B6">
      <w:pPr>
        <w:spacing w:before="240" w:after="240"/>
      </w:pPr>
      <w:r>
        <w:t>para hablar claramente alcé la vista;</w:t>
      </w:r>
    </w:p>
    <w:p w14:paraId="2707A206" w14:textId="77777777" w:rsidR="00903E67" w:rsidRDefault="00903E67" w:rsidP="005636B6">
      <w:pPr>
        <w:spacing w:before="240" w:after="240"/>
      </w:pPr>
      <w:r>
        <w:t>mas vino una visión que, al contemplarla,</w:t>
      </w:r>
    </w:p>
    <w:p w14:paraId="6ADF7993" w14:textId="77777777" w:rsidR="00903E67" w:rsidRDefault="00903E67" w:rsidP="005636B6">
      <w:pPr>
        <w:spacing w:before="240" w:after="240"/>
      </w:pPr>
      <w:r>
        <w:t>tan fuertemente a ella fui ligado,</w:t>
      </w:r>
    </w:p>
    <w:p w14:paraId="1A47DB7D" w14:textId="77777777" w:rsidR="00903E67" w:rsidRDefault="00903E67" w:rsidP="005636B6">
      <w:pPr>
        <w:spacing w:before="240" w:after="240"/>
      </w:pPr>
      <w:r>
        <w:t>que aquella confesión puse en olvido.</w:t>
      </w:r>
    </w:p>
    <w:p w14:paraId="51BC1137" w14:textId="77777777" w:rsidR="00903E67" w:rsidRDefault="00903E67" w:rsidP="005636B6">
      <w:pPr>
        <w:spacing w:before="240" w:after="240"/>
      </w:pPr>
      <w:r>
        <w:t>Como en vidrios diáfanos y tersos,</w:t>
      </w:r>
    </w:p>
    <w:p w14:paraId="36ED5DC6" w14:textId="77777777" w:rsidR="00903E67" w:rsidRDefault="00903E67" w:rsidP="005636B6">
      <w:pPr>
        <w:spacing w:before="240" w:after="240"/>
      </w:pPr>
      <w:r>
        <w:t>o en las límpidas aguas remansadas,</w:t>
      </w:r>
    </w:p>
    <w:p w14:paraId="4B3332E5" w14:textId="77777777" w:rsidR="00903E67" w:rsidRDefault="00903E67" w:rsidP="005636B6">
      <w:pPr>
        <w:spacing w:before="240" w:after="240"/>
      </w:pPr>
      <w:r>
        <w:t>no tan profundas que el fondo se oculte,</w:t>
      </w:r>
    </w:p>
    <w:p w14:paraId="06345D5A" w14:textId="77777777" w:rsidR="00903E67" w:rsidRDefault="00903E67" w:rsidP="005636B6">
      <w:pPr>
        <w:spacing w:before="240" w:after="240"/>
      </w:pPr>
      <w:r>
        <w:t>se vuelven de los rostros los reflejos</w:t>
      </w:r>
    </w:p>
    <w:p w14:paraId="21EDF73A" w14:textId="77777777" w:rsidR="00903E67" w:rsidRDefault="00903E67" w:rsidP="005636B6">
      <w:pPr>
        <w:spacing w:before="240" w:after="240"/>
      </w:pPr>
      <w:r>
        <w:t>tan débiles, que perla en blanca frente</w:t>
      </w:r>
    </w:p>
    <w:p w14:paraId="41322205" w14:textId="77777777" w:rsidR="00903E67" w:rsidRDefault="00903E67" w:rsidP="005636B6">
      <w:pPr>
        <w:spacing w:before="240" w:after="240"/>
      </w:pPr>
      <w:r>
        <w:t>no más clara los ojos la verían;</w:t>
      </w:r>
    </w:p>
    <w:p w14:paraId="3B4FEB44" w14:textId="77777777" w:rsidR="00903E67" w:rsidRDefault="00903E67" w:rsidP="005636B6">
      <w:pPr>
        <w:spacing w:before="240" w:after="240"/>
      </w:pPr>
      <w:r>
        <w:t>vi así rostros dispuestos para hablarme;</w:t>
      </w:r>
    </w:p>
    <w:p w14:paraId="04015431" w14:textId="77777777" w:rsidR="00903E67" w:rsidRDefault="00903E67" w:rsidP="005636B6">
      <w:pPr>
        <w:spacing w:before="240" w:after="240"/>
      </w:pPr>
      <w:r>
        <w:t>por lo que yo sufrí el contrario engaño</w:t>
      </w:r>
    </w:p>
    <w:p w14:paraId="42079007" w14:textId="77777777" w:rsidR="00903E67" w:rsidRDefault="00903E67" w:rsidP="005636B6">
      <w:pPr>
        <w:spacing w:before="240" w:after="240"/>
      </w:pPr>
      <w:r>
        <w:t>de quien ardió en amor de fuente y hombre.</w:t>
      </w:r>
    </w:p>
    <w:p w14:paraId="372D272C" w14:textId="77777777" w:rsidR="00903E67" w:rsidRDefault="00903E67" w:rsidP="005636B6">
      <w:pPr>
        <w:spacing w:before="240" w:after="240"/>
      </w:pPr>
      <w:r>
        <w:lastRenderedPageBreak/>
        <w:t>En cuanto me hube dado cuenta de ellos,</w:t>
      </w:r>
    </w:p>
    <w:p w14:paraId="5A449986" w14:textId="77777777" w:rsidR="00903E67" w:rsidRDefault="00903E67" w:rsidP="005636B6">
      <w:pPr>
        <w:spacing w:before="240" w:after="240"/>
      </w:pPr>
      <w:r>
        <w:t>creyendo que eran rostros reflejados,</w:t>
      </w:r>
    </w:p>
    <w:p w14:paraId="14C2A204" w14:textId="77777777" w:rsidR="00903E67" w:rsidRDefault="00903E67" w:rsidP="005636B6">
      <w:pPr>
        <w:spacing w:before="240" w:after="240"/>
      </w:pPr>
      <w:r>
        <w:t>para ver de quién eran me volví;</w:t>
      </w:r>
    </w:p>
    <w:p w14:paraId="09CE425B" w14:textId="77777777" w:rsidR="00903E67" w:rsidRDefault="00903E67" w:rsidP="005636B6">
      <w:pPr>
        <w:spacing w:before="240" w:after="240"/>
      </w:pPr>
      <w:r>
        <w:t>y nada vi, y miré otra vez delante,</w:t>
      </w:r>
    </w:p>
    <w:p w14:paraId="48D45ACD" w14:textId="77777777" w:rsidR="00903E67" w:rsidRDefault="00903E67" w:rsidP="005636B6">
      <w:pPr>
        <w:spacing w:before="240" w:after="240"/>
      </w:pPr>
      <w:r>
        <w:t>fijo en la luz de aquella dulce guía</w:t>
      </w:r>
    </w:p>
    <w:p w14:paraId="15AC37BA" w14:textId="77777777" w:rsidR="00903E67" w:rsidRDefault="00903E67" w:rsidP="005636B6">
      <w:pPr>
        <w:spacing w:before="240" w:after="240"/>
      </w:pPr>
      <w:r>
        <w:t>que, sonriendo, ardía en su mirada.</w:t>
      </w:r>
    </w:p>
    <w:p w14:paraId="0AE29877" w14:textId="77777777" w:rsidR="00903E67" w:rsidRDefault="00903E67" w:rsidP="005636B6">
      <w:pPr>
        <w:spacing w:before="240" w:after="240"/>
      </w:pPr>
      <w:r>
        <w:t>«No te asombre -me dijo-- que sonría</w:t>
      </w:r>
    </w:p>
    <w:p w14:paraId="31FFC20E" w14:textId="77777777" w:rsidR="00903E67" w:rsidRDefault="00903E67" w:rsidP="005636B6">
      <w:pPr>
        <w:spacing w:before="240" w:after="240"/>
      </w:pPr>
      <w:r>
        <w:t>de tu infantil creencia, pues tus plantas</w:t>
      </w:r>
    </w:p>
    <w:p w14:paraId="3BC46F19" w14:textId="77777777" w:rsidR="00903E67" w:rsidRDefault="00903E67" w:rsidP="005636B6">
      <w:pPr>
        <w:spacing w:before="240" w:after="240"/>
      </w:pPr>
      <w:r>
        <w:t>en la verdad aún no has asentado,</w:t>
      </w:r>
    </w:p>
    <w:p w14:paraId="79E6EE04" w14:textId="77777777" w:rsidR="00903E67" w:rsidRDefault="00903E67" w:rsidP="005636B6">
      <w:pPr>
        <w:spacing w:before="240" w:after="240"/>
      </w:pPr>
      <w:r>
        <w:t>mas vuelves a lo vano, como sueles:</w:t>
      </w:r>
    </w:p>
    <w:p w14:paraId="2B460AC9" w14:textId="77777777" w:rsidR="00903E67" w:rsidRDefault="00903E67" w:rsidP="005636B6">
      <w:pPr>
        <w:spacing w:before="240" w:after="240"/>
      </w:pPr>
      <w:r>
        <w:t>lo que ves son sustancias verdaderas,</w:t>
      </w:r>
    </w:p>
    <w:p w14:paraId="39189A43" w14:textId="77777777" w:rsidR="00903E67" w:rsidRDefault="00903E67" w:rsidP="005636B6">
      <w:pPr>
        <w:spacing w:before="240" w:after="240"/>
      </w:pPr>
      <w:r>
        <w:t>puestas aquí pues rompieron sus votos.</w:t>
      </w:r>
    </w:p>
    <w:p w14:paraId="7FE2BCA0" w14:textId="77777777" w:rsidR="00903E67" w:rsidRDefault="00903E67" w:rsidP="005636B6">
      <w:pPr>
        <w:spacing w:before="240" w:after="240"/>
      </w:pPr>
      <w:r>
        <w:t>Mas háblales y créete lo que escuches;</w:t>
      </w:r>
    </w:p>
    <w:p w14:paraId="386B407C" w14:textId="77777777" w:rsidR="00903E67" w:rsidRDefault="00903E67" w:rsidP="005636B6">
      <w:pPr>
        <w:spacing w:before="240" w:after="240"/>
      </w:pPr>
      <w:r>
        <w:t>porque la cierta luz que las aplaca</w:t>
      </w:r>
    </w:p>
    <w:p w14:paraId="0595A05B" w14:textId="77777777" w:rsidR="00903E67" w:rsidRDefault="00903E67" w:rsidP="005636B6">
      <w:pPr>
        <w:spacing w:before="240" w:after="240"/>
      </w:pPr>
      <w:r>
        <w:t>no deja que sus pies se aparten de ella.»</w:t>
      </w:r>
    </w:p>
    <w:p w14:paraId="5835653A" w14:textId="77777777" w:rsidR="00903E67" w:rsidRDefault="00903E67" w:rsidP="005636B6">
      <w:pPr>
        <w:spacing w:before="240" w:after="240"/>
      </w:pPr>
      <w:r>
        <w:t>Y a la que parecía más dispuesta</w:t>
      </w:r>
    </w:p>
    <w:p w14:paraId="13793552" w14:textId="77777777" w:rsidR="00903E67" w:rsidRDefault="00903E67" w:rsidP="005636B6">
      <w:pPr>
        <w:spacing w:before="240" w:after="240"/>
      </w:pPr>
      <w:r>
        <w:t>para hablar, me volví, y comencé casi</w:t>
      </w:r>
    </w:p>
    <w:p w14:paraId="2BFF36B3" w14:textId="77777777" w:rsidR="00903E67" w:rsidRDefault="00903E67" w:rsidP="005636B6">
      <w:pPr>
        <w:spacing w:before="240" w:after="240"/>
      </w:pPr>
      <w:r>
        <w:t>como aquel a quien turba un gran deseo:</w:t>
      </w:r>
    </w:p>
    <w:p w14:paraId="78E2356F" w14:textId="77777777" w:rsidR="00903E67" w:rsidRDefault="00903E67" w:rsidP="005636B6">
      <w:pPr>
        <w:spacing w:before="240" w:after="240"/>
      </w:pPr>
      <w:r>
        <w:t>«Oh bien creado espíritu, que sientes</w:t>
      </w:r>
    </w:p>
    <w:p w14:paraId="1928DD4F" w14:textId="77777777" w:rsidR="00903E67" w:rsidRDefault="00903E67" w:rsidP="005636B6">
      <w:pPr>
        <w:spacing w:before="240" w:after="240"/>
      </w:pPr>
      <w:r>
        <w:lastRenderedPageBreak/>
        <w:t>de los eternos rayos la dulzura</w:t>
      </w:r>
    </w:p>
    <w:p w14:paraId="4FBEEE73" w14:textId="77777777" w:rsidR="00903E67" w:rsidRDefault="00903E67" w:rsidP="005636B6">
      <w:pPr>
        <w:spacing w:before="240" w:after="240"/>
      </w:pPr>
      <w:r>
        <w:t>que, no gustada, nunca se comprende,</w:t>
      </w:r>
    </w:p>
    <w:p w14:paraId="6ACE87F1" w14:textId="77777777" w:rsidR="00903E67" w:rsidRDefault="00903E67" w:rsidP="005636B6">
      <w:pPr>
        <w:spacing w:before="240" w:after="240"/>
      </w:pPr>
      <w:r>
        <w:t>feliz me harías si me revelaras</w:t>
      </w:r>
    </w:p>
    <w:p w14:paraId="10422469" w14:textId="77777777" w:rsidR="00903E67" w:rsidRDefault="00903E67" w:rsidP="005636B6">
      <w:pPr>
        <w:spacing w:before="240" w:after="240"/>
      </w:pPr>
      <w:r>
        <w:t>cuál es tu nombre y cuál es vuestra suerte.»</w:t>
      </w:r>
    </w:p>
    <w:p w14:paraId="547B8D5C" w14:textId="77777777" w:rsidR="00903E67" w:rsidRDefault="00903E67" w:rsidP="005636B6">
      <w:pPr>
        <w:spacing w:before="240" w:after="240"/>
      </w:pPr>
      <w:r>
        <w:t>Y ella, al momento y con ojos risueños:</w:t>
      </w:r>
    </w:p>
    <w:p w14:paraId="22EAEBA0" w14:textId="77777777" w:rsidR="00903E67" w:rsidRDefault="00903E67" w:rsidP="005636B6">
      <w:pPr>
        <w:spacing w:before="240" w:after="240"/>
      </w:pPr>
      <w:r>
        <w:t>«Puerta ninguna cierra nuestro amor</w:t>
      </w:r>
    </w:p>
    <w:p w14:paraId="295E0D80" w14:textId="77777777" w:rsidR="00903E67" w:rsidRDefault="00903E67" w:rsidP="005636B6">
      <w:pPr>
        <w:spacing w:before="240" w:after="240"/>
      </w:pPr>
      <w:r>
        <w:t>a un justo anhelo, como el de quien quiere</w:t>
      </w:r>
    </w:p>
    <w:p w14:paraId="1838C011" w14:textId="77777777" w:rsidR="00903E67" w:rsidRDefault="00903E67" w:rsidP="005636B6">
      <w:pPr>
        <w:spacing w:before="240" w:after="240"/>
      </w:pPr>
      <w:r>
        <w:t>que se parezca a sí toda su corte.</w:t>
      </w:r>
    </w:p>
    <w:p w14:paraId="542D1A7A" w14:textId="77777777" w:rsidR="00903E67" w:rsidRDefault="00903E67" w:rsidP="005636B6">
      <w:pPr>
        <w:spacing w:before="240" w:after="240"/>
      </w:pPr>
      <w:r>
        <w:t>Fui virgen religiosa en vuestro mundo;</w:t>
      </w:r>
    </w:p>
    <w:p w14:paraId="615D8D0A" w14:textId="77777777" w:rsidR="00903E67" w:rsidRDefault="00903E67" w:rsidP="005636B6">
      <w:pPr>
        <w:spacing w:before="240" w:after="240"/>
      </w:pPr>
      <w:r>
        <w:t>y si hace algún esfuerzo tu memoria,</w:t>
      </w:r>
    </w:p>
    <w:p w14:paraId="5CF8A6DA" w14:textId="77777777" w:rsidR="00903E67" w:rsidRDefault="00903E67" w:rsidP="005636B6">
      <w:pPr>
        <w:spacing w:before="240" w:after="240"/>
      </w:pPr>
      <w:r>
        <w:t>no ha de ocultarme a ti el ser aún más bella,</w:t>
      </w:r>
    </w:p>
    <w:p w14:paraId="4A25DA74" w14:textId="77777777" w:rsidR="00903E67" w:rsidRDefault="00903E67" w:rsidP="005636B6">
      <w:pPr>
        <w:spacing w:before="240" w:after="240"/>
      </w:pPr>
      <w:r>
        <w:t>mas reconocerás que soy Piccarda,</w:t>
      </w:r>
    </w:p>
    <w:p w14:paraId="293A6524" w14:textId="77777777" w:rsidR="00903E67" w:rsidRDefault="00903E67" w:rsidP="005636B6">
      <w:pPr>
        <w:spacing w:before="240" w:after="240"/>
      </w:pPr>
      <w:r>
        <w:t>que, puesta aquí con estos otros santos</w:t>
      </w:r>
    </w:p>
    <w:p w14:paraId="4046D71E" w14:textId="77777777" w:rsidR="00903E67" w:rsidRDefault="00903E67" w:rsidP="005636B6">
      <w:pPr>
        <w:spacing w:before="240" w:after="240"/>
      </w:pPr>
      <w:r>
        <w:t>santa soy en la esfera que es más lenta.</w:t>
      </w:r>
    </w:p>
    <w:p w14:paraId="78B766D9" w14:textId="77777777" w:rsidR="00903E67" w:rsidRDefault="00903E67" w:rsidP="005636B6">
      <w:pPr>
        <w:spacing w:before="240" w:after="240"/>
      </w:pPr>
      <w:r>
        <w:t>Nuestros afectos, que sólo se inflaman</w:t>
      </w:r>
    </w:p>
    <w:p w14:paraId="2EF18194" w14:textId="77777777" w:rsidR="00903E67" w:rsidRDefault="00903E67" w:rsidP="005636B6">
      <w:pPr>
        <w:spacing w:before="240" w:after="240"/>
      </w:pPr>
      <w:r>
        <w:t>con el placer del Espíritu Santo,</w:t>
      </w:r>
    </w:p>
    <w:p w14:paraId="0204D03A" w14:textId="77777777" w:rsidR="00903E67" w:rsidRDefault="00903E67" w:rsidP="005636B6">
      <w:pPr>
        <w:spacing w:before="240" w:after="240"/>
      </w:pPr>
      <w:r>
        <w:t>gozan del orden que él nos ha dispuesto.</w:t>
      </w:r>
    </w:p>
    <w:p w14:paraId="0DB50329" w14:textId="77777777" w:rsidR="00903E67" w:rsidRDefault="00903E67" w:rsidP="005636B6">
      <w:pPr>
        <w:spacing w:before="240" w:after="240"/>
      </w:pPr>
      <w:r>
        <w:t>Y nos ha sido dado este destino</w:t>
      </w:r>
    </w:p>
    <w:p w14:paraId="7446F750" w14:textId="77777777" w:rsidR="00903E67" w:rsidRDefault="00903E67" w:rsidP="005636B6">
      <w:pPr>
        <w:spacing w:before="240" w:after="240"/>
      </w:pPr>
      <w:r>
        <w:t>que tan bajo parece, pues quebramos</w:t>
      </w:r>
    </w:p>
    <w:p w14:paraId="618AAA7A" w14:textId="77777777" w:rsidR="00903E67" w:rsidRDefault="00903E67" w:rsidP="005636B6">
      <w:pPr>
        <w:spacing w:before="240" w:after="240"/>
      </w:pPr>
      <w:r>
        <w:lastRenderedPageBreak/>
        <w:t>nuestros votos, que en parte fueron vanos.»</w:t>
      </w:r>
    </w:p>
    <w:p w14:paraId="1FBAF240" w14:textId="77777777" w:rsidR="00903E67" w:rsidRDefault="00903E67" w:rsidP="005636B6">
      <w:pPr>
        <w:spacing w:before="240" w:after="240"/>
      </w:pPr>
      <w:r>
        <w:t>Y dije: «En vuestros rostros admirables</w:t>
      </w:r>
    </w:p>
    <w:p w14:paraId="61EC3240" w14:textId="77777777" w:rsidR="00903E67" w:rsidRDefault="00903E67" w:rsidP="005636B6">
      <w:pPr>
        <w:spacing w:before="240" w:after="240"/>
      </w:pPr>
      <w:r>
        <w:t>un no sé qué divino resplandece</w:t>
      </w:r>
    </w:p>
    <w:p w14:paraId="3D50B983" w14:textId="77777777" w:rsidR="00903E67" w:rsidRDefault="00903E67" w:rsidP="005636B6">
      <w:pPr>
        <w:spacing w:before="240" w:after="240"/>
      </w:pPr>
      <w:r>
        <w:t>que vuestra imagen primera transmuta:</w:t>
      </w:r>
    </w:p>
    <w:p w14:paraId="5CE99E85" w14:textId="77777777" w:rsidR="00903E67" w:rsidRDefault="00903E67" w:rsidP="005636B6">
      <w:pPr>
        <w:spacing w:before="240" w:after="240"/>
      </w:pPr>
      <w:r>
        <w:t>por ello en recordar no estuve pronto;</w:t>
      </w:r>
    </w:p>
    <w:p w14:paraId="09733C8C" w14:textId="77777777" w:rsidR="00903E67" w:rsidRDefault="00903E67" w:rsidP="005636B6">
      <w:pPr>
        <w:spacing w:before="240" w:after="240"/>
      </w:pPr>
      <w:r>
        <w:t>pero ahora me ayuda lo que has dicho,</w:t>
      </w:r>
    </w:p>
    <w:p w14:paraId="24E66D60" w14:textId="77777777" w:rsidR="00903E67" w:rsidRDefault="00903E67" w:rsidP="005636B6">
      <w:pPr>
        <w:spacing w:before="240" w:after="240"/>
      </w:pPr>
      <w:r>
        <w:t>y ya te reconozco fácilmente.</w:t>
      </w:r>
    </w:p>
    <w:p w14:paraId="36FEBD4A" w14:textId="77777777" w:rsidR="00903E67" w:rsidRDefault="00903E67" w:rsidP="005636B6">
      <w:pPr>
        <w:spacing w:before="240" w:after="240"/>
      </w:pPr>
      <w:r>
        <w:t>Mas dime: los que estáis aquí gozosos</w:t>
      </w:r>
    </w:p>
    <w:p w14:paraId="65B08950" w14:textId="77777777" w:rsidR="00903E67" w:rsidRDefault="00903E67" w:rsidP="005636B6">
      <w:pPr>
        <w:spacing w:before="240" w:after="240"/>
      </w:pPr>
      <w:r>
        <w:t>¿deseáis un lugar que esté más alto</w:t>
      </w:r>
    </w:p>
    <w:p w14:paraId="40909C34" w14:textId="77777777" w:rsidR="00903E67" w:rsidRDefault="00903E67" w:rsidP="005636B6">
      <w:pPr>
        <w:spacing w:before="240" w:after="240"/>
      </w:pPr>
      <w:r>
        <w:t>y ver más y ser más de Dios amigos?»</w:t>
      </w:r>
    </w:p>
    <w:p w14:paraId="06C53E14" w14:textId="77777777" w:rsidR="00903E67" w:rsidRDefault="00903E67" w:rsidP="005636B6">
      <w:pPr>
        <w:spacing w:before="240" w:after="240"/>
      </w:pPr>
      <w:r>
        <w:t>Sonrió un poco con las otras sombras;</w:t>
      </w:r>
    </w:p>
    <w:p w14:paraId="57EB27CE" w14:textId="77777777" w:rsidR="00903E67" w:rsidRDefault="00903E67" w:rsidP="005636B6">
      <w:pPr>
        <w:spacing w:before="240" w:after="240"/>
      </w:pPr>
      <w:r>
        <w:t>y luego me repuso tan alegre,</w:t>
      </w:r>
    </w:p>
    <w:p w14:paraId="7362FFEC" w14:textId="77777777" w:rsidR="00903E67" w:rsidRDefault="00903E67" w:rsidP="005636B6">
      <w:pPr>
        <w:spacing w:before="240" w:after="240"/>
      </w:pPr>
      <w:r>
        <w:t>cual si de amor ardiera al primer fuego:</w:t>
      </w:r>
    </w:p>
    <w:p w14:paraId="3800E4C4" w14:textId="77777777" w:rsidR="00903E67" w:rsidRDefault="00903E67" w:rsidP="005636B6">
      <w:pPr>
        <w:spacing w:before="240" w:after="240"/>
      </w:pPr>
      <w:r>
        <w:t>«Aquieta, hermano, nuestra voluntad</w:t>
      </w:r>
    </w:p>
    <w:p w14:paraId="1554F990" w14:textId="77777777" w:rsidR="00903E67" w:rsidRDefault="00903E67" w:rsidP="005636B6">
      <w:pPr>
        <w:spacing w:before="240" w:after="240"/>
      </w:pPr>
      <w:r>
        <w:t>la caridad, haciendo que queramos</w:t>
      </w:r>
    </w:p>
    <w:p w14:paraId="77F6D24A" w14:textId="77777777" w:rsidR="00903E67" w:rsidRDefault="00903E67" w:rsidP="005636B6">
      <w:pPr>
        <w:spacing w:before="240" w:after="240"/>
      </w:pPr>
      <w:r>
        <w:t>sin más ansiar, aquello que tenemos.</w:t>
      </w:r>
    </w:p>
    <w:p w14:paraId="52EE5DF0" w14:textId="77777777" w:rsidR="00903E67" w:rsidRDefault="00903E67" w:rsidP="005636B6">
      <w:pPr>
        <w:spacing w:before="240" w:after="240"/>
      </w:pPr>
      <w:r>
        <w:t>Si estar más elevadas deseásemos,</w:t>
      </w:r>
    </w:p>
    <w:p w14:paraId="1D96A02C" w14:textId="77777777" w:rsidR="00903E67" w:rsidRDefault="00903E67" w:rsidP="005636B6">
      <w:pPr>
        <w:spacing w:before="240" w:after="240"/>
      </w:pPr>
      <w:r>
        <w:t>este deseo sería contrario</w:t>
      </w:r>
    </w:p>
    <w:p w14:paraId="368B859C" w14:textId="77777777" w:rsidR="00903E67" w:rsidRDefault="00903E67" w:rsidP="005636B6">
      <w:pPr>
        <w:spacing w:before="240" w:after="240"/>
      </w:pPr>
      <w:r>
        <w:t>a lo que quiere quien aquí nos puso;</w:t>
      </w:r>
    </w:p>
    <w:p w14:paraId="21919268" w14:textId="77777777" w:rsidR="00903E67" w:rsidRDefault="00903E67" w:rsidP="005636B6">
      <w:pPr>
        <w:spacing w:before="240" w:after="240"/>
      </w:pPr>
      <w:r>
        <w:lastRenderedPageBreak/>
        <w:t>lo cual, como verás, es imposible,</w:t>
      </w:r>
    </w:p>
    <w:p w14:paraId="68AA665D" w14:textId="77777777" w:rsidR="00903E67" w:rsidRDefault="00903E67" w:rsidP="005636B6">
      <w:pPr>
        <w:spacing w:before="240" w:after="240"/>
      </w:pPr>
      <w:r>
        <w:t>si estar en caridad aquí es necesse</w:t>
      </w:r>
    </w:p>
    <w:p w14:paraId="6C25DBAB" w14:textId="77777777" w:rsidR="00903E67" w:rsidRDefault="00903E67" w:rsidP="005636B6">
      <w:pPr>
        <w:spacing w:before="240" w:after="240"/>
      </w:pPr>
      <w:r>
        <w:t>y consideras su naturaleza.</w:t>
      </w:r>
    </w:p>
    <w:p w14:paraId="03691FD1" w14:textId="77777777" w:rsidR="00903E67" w:rsidRDefault="00903E67" w:rsidP="005636B6">
      <w:pPr>
        <w:spacing w:before="240" w:after="240"/>
      </w:pPr>
      <w:r>
        <w:t>Esencial es al bienaventurado</w:t>
      </w:r>
    </w:p>
    <w:p w14:paraId="72F64F98" w14:textId="77777777" w:rsidR="00903E67" w:rsidRDefault="00903E67" w:rsidP="005636B6">
      <w:pPr>
        <w:spacing w:before="240" w:after="240"/>
      </w:pPr>
      <w:r>
        <w:t>con el querer divino conformarse,</w:t>
      </w:r>
    </w:p>
    <w:p w14:paraId="6E585CAC" w14:textId="77777777" w:rsidR="00903E67" w:rsidRDefault="00903E67" w:rsidP="005636B6">
      <w:pPr>
        <w:spacing w:before="240" w:after="240"/>
      </w:pPr>
      <w:r>
        <w:t>para que se hagan unos los quereres;</w:t>
      </w:r>
    </w:p>
    <w:p w14:paraId="4EE82666" w14:textId="77777777" w:rsidR="00903E67" w:rsidRDefault="00903E67" w:rsidP="005636B6">
      <w:pPr>
        <w:spacing w:before="240" w:after="240"/>
      </w:pPr>
      <w:r>
        <w:t>y así el estar en uno u otro grado</w:t>
      </w:r>
    </w:p>
    <w:p w14:paraId="3B15F0E5" w14:textId="77777777" w:rsidR="00903E67" w:rsidRDefault="00903E67" w:rsidP="005636B6">
      <w:pPr>
        <w:spacing w:before="240" w:after="240"/>
      </w:pPr>
      <w:r>
        <w:t>en este reino, a todo el reino place</w:t>
      </w:r>
    </w:p>
    <w:p w14:paraId="53C752DD" w14:textId="77777777" w:rsidR="00903E67" w:rsidRDefault="00903E67" w:rsidP="005636B6">
      <w:pPr>
        <w:spacing w:before="240" w:after="240"/>
      </w:pPr>
      <w:r>
        <w:t>como al Rey que nos forma en sus deseos.</w:t>
      </w:r>
    </w:p>
    <w:p w14:paraId="20C2C1AD" w14:textId="77777777" w:rsidR="00903E67" w:rsidRDefault="00903E67" w:rsidP="005636B6">
      <w:pPr>
        <w:spacing w:before="240" w:after="240"/>
      </w:pPr>
      <w:r>
        <w:t>Y en su querer se encuentra nuestra paz:</w:t>
      </w:r>
    </w:p>
    <w:p w14:paraId="6A8CD812" w14:textId="77777777" w:rsidR="00903E67" w:rsidRDefault="00903E67" w:rsidP="005636B6">
      <w:pPr>
        <w:spacing w:before="240" w:after="240"/>
      </w:pPr>
      <w:r>
        <w:t>y es el mar al que todo se dirige</w:t>
      </w:r>
    </w:p>
    <w:p w14:paraId="384A1CA8" w14:textId="77777777" w:rsidR="00903E67" w:rsidRDefault="00903E67" w:rsidP="005636B6">
      <w:pPr>
        <w:spacing w:before="240" w:after="240"/>
      </w:pPr>
      <w:r>
        <w:t>lo que él crea o lo que hace la natura.»</w:t>
      </w:r>
    </w:p>
    <w:p w14:paraId="0E3A2503" w14:textId="77777777" w:rsidR="00903E67" w:rsidRDefault="00903E67" w:rsidP="005636B6">
      <w:pPr>
        <w:spacing w:before="240" w:after="240"/>
      </w:pPr>
      <w:r>
        <w:t>Vi claramente entonces cómo el cielo</w:t>
      </w:r>
    </w:p>
    <w:p w14:paraId="67AA9E9B" w14:textId="77777777" w:rsidR="00903E67" w:rsidRDefault="00903E67" w:rsidP="005636B6">
      <w:pPr>
        <w:spacing w:before="240" w:after="240"/>
      </w:pPr>
      <w:r>
        <w:t>es todo paraíso, etsi la gracia</w:t>
      </w:r>
    </w:p>
    <w:p w14:paraId="17939B32" w14:textId="77777777" w:rsidR="00903E67" w:rsidRDefault="00903E67" w:rsidP="005636B6">
      <w:pPr>
        <w:spacing w:before="240" w:after="240"/>
      </w:pPr>
      <w:r>
        <w:t>del sumo bien no llueva de igual modo.</w:t>
      </w:r>
    </w:p>
    <w:p w14:paraId="14B57C72" w14:textId="77777777" w:rsidR="00903E67" w:rsidRDefault="00903E67" w:rsidP="005636B6">
      <w:pPr>
        <w:spacing w:before="240" w:after="240"/>
      </w:pPr>
      <w:r>
        <w:t>Mas como cuando sacia un alimento</w:t>
      </w:r>
    </w:p>
    <w:p w14:paraId="1173EC7F" w14:textId="77777777" w:rsidR="00903E67" w:rsidRDefault="00903E67" w:rsidP="005636B6">
      <w:pPr>
        <w:spacing w:before="240" w:after="240"/>
      </w:pPr>
      <w:r>
        <w:t>y aún tenemos más ganas de algún otro,</w:t>
      </w:r>
    </w:p>
    <w:p w14:paraId="274477C4" w14:textId="77777777" w:rsidR="00903E67" w:rsidRDefault="00903E67" w:rsidP="005636B6">
      <w:pPr>
        <w:spacing w:before="240" w:after="240"/>
      </w:pPr>
      <w:r>
        <w:t>que uno pedimos y otro agradecemos,</w:t>
      </w:r>
    </w:p>
    <w:p w14:paraId="08B35374" w14:textId="77777777" w:rsidR="00903E67" w:rsidRDefault="00903E67" w:rsidP="005636B6">
      <w:pPr>
        <w:spacing w:before="240" w:after="240"/>
      </w:pPr>
      <w:r>
        <w:t>hice yo así con gestos y palabras,</w:t>
      </w:r>
    </w:p>
    <w:p w14:paraId="629533EC" w14:textId="77777777" w:rsidR="00903E67" w:rsidRDefault="00903E67" w:rsidP="005636B6">
      <w:pPr>
        <w:spacing w:before="240" w:after="240"/>
      </w:pPr>
      <w:r>
        <w:lastRenderedPageBreak/>
        <w:t>para saber cuál fuese aquel tejido</w:t>
      </w:r>
    </w:p>
    <w:p w14:paraId="10F5DA13" w14:textId="77777777" w:rsidR="00903E67" w:rsidRDefault="00903E67" w:rsidP="005636B6">
      <w:pPr>
        <w:spacing w:before="240" w:after="240"/>
      </w:pPr>
      <w:r>
        <w:t>que hasta el fin no labró su lanzadera.</w:t>
      </w:r>
    </w:p>
    <w:p w14:paraId="42BBCF9D" w14:textId="77777777" w:rsidR="00903E67" w:rsidRDefault="00903E67" w:rsidP="005636B6">
      <w:pPr>
        <w:spacing w:before="240" w:after="240"/>
      </w:pPr>
      <w:r>
        <w:t>«Perfecta vida y méritos encumbran</w:t>
      </w:r>
    </w:p>
    <w:p w14:paraId="3A18832A" w14:textId="77777777" w:rsidR="00903E67" w:rsidRDefault="00903E67" w:rsidP="005636B6">
      <w:pPr>
        <w:spacing w:before="240" w:after="240"/>
      </w:pPr>
      <w:r>
        <w:t>-me dijo-- a una mujer por cuya regla</w:t>
      </w:r>
    </w:p>
    <w:p w14:paraId="596CC6E3" w14:textId="77777777" w:rsidR="00903E67" w:rsidRDefault="00903E67" w:rsidP="005636B6">
      <w:pPr>
        <w:spacing w:before="240" w:after="240"/>
      </w:pPr>
      <w:r>
        <w:t>se visten velo y hábito en el mundo,</w:t>
      </w:r>
    </w:p>
    <w:p w14:paraId="3D16CA22" w14:textId="77777777" w:rsidR="00903E67" w:rsidRDefault="00903E67" w:rsidP="005636B6">
      <w:pPr>
        <w:spacing w:before="240" w:after="240"/>
      </w:pPr>
      <w:r>
        <w:t>para que hasta el morir se vele y duerma</w:t>
      </w:r>
    </w:p>
    <w:p w14:paraId="2E5541C2" w14:textId="77777777" w:rsidR="00903E67" w:rsidRDefault="00903E67" w:rsidP="005636B6">
      <w:pPr>
        <w:spacing w:before="240" w:after="240"/>
      </w:pPr>
      <w:r>
        <w:t>con esposo que acepta cualquier voto</w:t>
      </w:r>
    </w:p>
    <w:p w14:paraId="17C88D4A" w14:textId="77777777" w:rsidR="00903E67" w:rsidRDefault="00903E67" w:rsidP="005636B6">
      <w:pPr>
        <w:spacing w:before="240" w:after="240"/>
      </w:pPr>
      <w:r>
        <w:t>que a su placer la caridad conforma.</w:t>
      </w:r>
    </w:p>
    <w:p w14:paraId="03E1133F" w14:textId="77777777" w:rsidR="00903E67" w:rsidRDefault="00903E67" w:rsidP="005636B6">
      <w:pPr>
        <w:spacing w:before="240" w:after="240"/>
      </w:pPr>
      <w:r>
        <w:t>Del mundo, por seguirla, jovencita</w:t>
      </w:r>
    </w:p>
    <w:p w14:paraId="6CAC16AD" w14:textId="77777777" w:rsidR="00903E67" w:rsidRDefault="00903E67" w:rsidP="005636B6">
      <w:pPr>
        <w:spacing w:before="240" w:after="240"/>
      </w:pPr>
      <w:r>
        <w:t>me escapé, refugiándome en sus hábitos,</w:t>
      </w:r>
    </w:p>
    <w:p w14:paraId="20EECCEE" w14:textId="77777777" w:rsidR="00903E67" w:rsidRDefault="00903E67" w:rsidP="005636B6">
      <w:pPr>
        <w:spacing w:before="240" w:after="240"/>
      </w:pPr>
      <w:r>
        <w:t>y prometí seguir por su camino.</w:t>
      </w:r>
    </w:p>
    <w:p w14:paraId="04389776" w14:textId="77777777" w:rsidR="00903E67" w:rsidRDefault="00903E67" w:rsidP="005636B6">
      <w:pPr>
        <w:spacing w:before="240" w:after="240"/>
      </w:pPr>
      <w:r>
        <w:t>Hombres no al bien, al mal, acostumbrados,</w:t>
      </w:r>
    </w:p>
    <w:p w14:paraId="0A174AE9" w14:textId="77777777" w:rsidR="00903E67" w:rsidRDefault="00903E67" w:rsidP="005636B6">
      <w:pPr>
        <w:spacing w:before="240" w:after="240"/>
      </w:pPr>
      <w:r>
        <w:t>luego del dulce claustro me raptaron.</w:t>
      </w:r>
    </w:p>
    <w:p w14:paraId="3AA1733C" w14:textId="77777777" w:rsidR="00903E67" w:rsidRDefault="00903E67" w:rsidP="005636B6">
      <w:pPr>
        <w:spacing w:before="240" w:after="240"/>
      </w:pPr>
      <w:r>
        <w:t>Dios sabe cómo fue mi vida luego.</w:t>
      </w:r>
    </w:p>
    <w:p w14:paraId="5ECE8D2D" w14:textId="77777777" w:rsidR="00903E67" w:rsidRDefault="00903E67" w:rsidP="005636B6">
      <w:pPr>
        <w:spacing w:before="240" w:after="240"/>
      </w:pPr>
      <w:r>
        <w:t>Y aquel otro esplendor que se te muestra</w:t>
      </w:r>
    </w:p>
    <w:p w14:paraId="350AE305" w14:textId="77777777" w:rsidR="00903E67" w:rsidRDefault="00903E67" w:rsidP="005636B6">
      <w:pPr>
        <w:spacing w:before="240" w:after="240"/>
      </w:pPr>
      <w:r>
        <w:t>a mi derecha y a quien ilumina</w:t>
      </w:r>
    </w:p>
    <w:p w14:paraId="7DB41154" w14:textId="77777777" w:rsidR="00903E67" w:rsidRDefault="00903E67" w:rsidP="005636B6">
      <w:pPr>
        <w:spacing w:before="240" w:after="240"/>
      </w:pPr>
      <w:r>
        <w:t>toda la luz que brilla en nuestra esfera,</w:t>
      </w:r>
    </w:p>
    <w:p w14:paraId="0009AD8B" w14:textId="77777777" w:rsidR="00903E67" w:rsidRDefault="00903E67" w:rsidP="005636B6">
      <w:pPr>
        <w:spacing w:before="240" w:after="240"/>
      </w:pPr>
      <w:r>
        <w:t>lo que dije de mí, también lo digo;</w:t>
      </w:r>
    </w:p>
    <w:p w14:paraId="0E5361E0" w14:textId="77777777" w:rsidR="00903E67" w:rsidRDefault="00903E67" w:rsidP="005636B6">
      <w:pPr>
        <w:spacing w:before="240" w:after="240"/>
      </w:pPr>
      <w:r>
        <w:t>fue monja, y de igual forma le quitaron</w:t>
      </w:r>
    </w:p>
    <w:p w14:paraId="2FDE8094" w14:textId="77777777" w:rsidR="00903E67" w:rsidRDefault="00903E67" w:rsidP="005636B6">
      <w:pPr>
        <w:spacing w:before="240" w:after="240"/>
      </w:pPr>
      <w:r>
        <w:lastRenderedPageBreak/>
        <w:t>de la frente la sombra de las tocas.</w:t>
      </w:r>
    </w:p>
    <w:p w14:paraId="05F789BA" w14:textId="77777777" w:rsidR="00903E67" w:rsidRDefault="00903E67" w:rsidP="005636B6">
      <w:pPr>
        <w:spacing w:before="240" w:after="240"/>
      </w:pPr>
      <w:r>
        <w:t>Mas cuando fue devuelta luego al mundo</w:t>
      </w:r>
    </w:p>
    <w:p w14:paraId="046B4B50" w14:textId="77777777" w:rsidR="00903E67" w:rsidRDefault="00903E67" w:rsidP="005636B6">
      <w:pPr>
        <w:spacing w:before="240" w:after="240"/>
      </w:pPr>
      <w:r>
        <w:t>contra su voluntad y buena usanza,</w:t>
      </w:r>
    </w:p>
    <w:p w14:paraId="2334EC05" w14:textId="77777777" w:rsidR="00903E67" w:rsidRDefault="00903E67" w:rsidP="005636B6">
      <w:pPr>
        <w:spacing w:before="240" w:after="240"/>
      </w:pPr>
      <w:r>
        <w:t>nunca el velo del alma le quitaron.</w:t>
      </w:r>
    </w:p>
    <w:p w14:paraId="404F38E2" w14:textId="77777777" w:rsidR="00903E67" w:rsidRDefault="00903E67" w:rsidP="005636B6">
      <w:pPr>
        <w:spacing w:before="240" w:after="240"/>
      </w:pPr>
      <w:r>
        <w:t>Esta es la luz de aquella gran Constanza</w:t>
      </w:r>
    </w:p>
    <w:p w14:paraId="3A46115D" w14:textId="77777777" w:rsidR="00903E67" w:rsidRDefault="00903E67" w:rsidP="005636B6">
      <w:pPr>
        <w:spacing w:before="240" w:after="240"/>
      </w:pPr>
      <w:r>
        <w:t>que engendró del segundo al ya tercero</w:t>
      </w:r>
    </w:p>
    <w:p w14:paraId="2D14FFC4" w14:textId="77777777" w:rsidR="00903E67" w:rsidRDefault="00903E67" w:rsidP="005636B6">
      <w:pPr>
        <w:spacing w:before="240" w:after="240"/>
      </w:pPr>
      <w:r>
        <w:t>y último de los vientos de Suabia.»</w:t>
      </w:r>
    </w:p>
    <w:p w14:paraId="19A4DA06" w14:textId="77777777" w:rsidR="00903E67" w:rsidRDefault="00903E67" w:rsidP="005636B6">
      <w:pPr>
        <w:spacing w:before="240" w:after="240"/>
      </w:pPr>
      <w:r>
        <w:t>Así me dijo, y luego: «Ave María»</w:t>
      </w:r>
    </w:p>
    <w:p w14:paraId="644CC728" w14:textId="77777777" w:rsidR="00903E67" w:rsidRDefault="00903E67" w:rsidP="005636B6">
      <w:pPr>
        <w:spacing w:before="240" w:after="240"/>
      </w:pPr>
      <w:r>
        <w:t>cantó y cantando se desvaneció</w:t>
      </w:r>
    </w:p>
    <w:p w14:paraId="70814576" w14:textId="77777777" w:rsidR="00903E67" w:rsidRDefault="00903E67" w:rsidP="005636B6">
      <w:pPr>
        <w:spacing w:before="240" w:after="240"/>
      </w:pPr>
      <w:r>
        <w:t>como en el agua honda algo pesado.</w:t>
      </w:r>
    </w:p>
    <w:p w14:paraId="2A52AA58" w14:textId="77777777" w:rsidR="00903E67" w:rsidRDefault="00903E67" w:rsidP="005636B6">
      <w:pPr>
        <w:spacing w:before="240" w:after="240"/>
      </w:pPr>
      <w:r>
        <w:t>Mi vista que siguió detrás de ella</w:t>
      </w:r>
    </w:p>
    <w:p w14:paraId="405DA9CA" w14:textId="77777777" w:rsidR="00903E67" w:rsidRDefault="00903E67" w:rsidP="005636B6">
      <w:pPr>
        <w:spacing w:before="240" w:after="240"/>
      </w:pPr>
      <w:r>
        <w:t>cuanto le fue posible, ya perdida,</w:t>
      </w:r>
    </w:p>
    <w:p w14:paraId="64479095" w14:textId="77777777" w:rsidR="00903E67" w:rsidRDefault="00903E67" w:rsidP="005636B6">
      <w:pPr>
        <w:spacing w:before="240" w:after="240"/>
      </w:pPr>
      <w:r>
        <w:t>se dirigió al objeto más querido,</w:t>
      </w:r>
    </w:p>
    <w:p w14:paraId="28829B0B" w14:textId="77777777" w:rsidR="00903E67" w:rsidRDefault="00903E67" w:rsidP="005636B6">
      <w:pPr>
        <w:spacing w:before="240" w:after="240"/>
      </w:pPr>
      <w:r>
        <w:t>y por entero se volvió a Beatriz;</w:t>
      </w:r>
    </w:p>
    <w:p w14:paraId="3582B297" w14:textId="77777777" w:rsidR="00903E67" w:rsidRDefault="00903E67" w:rsidP="005636B6">
      <w:pPr>
        <w:spacing w:before="240" w:after="240"/>
      </w:pPr>
      <w:r>
        <w:t>pero ella fulgió tanto ante mis ojos,</w:t>
      </w:r>
    </w:p>
    <w:p w14:paraId="720A0A2B" w14:textId="77777777" w:rsidR="00903E67" w:rsidRDefault="00903E67" w:rsidP="005636B6">
      <w:pPr>
        <w:spacing w:before="240" w:after="240"/>
      </w:pPr>
      <w:r>
        <w:t>que al principio no pude soportarlo,</w:t>
      </w:r>
    </w:p>
    <w:p w14:paraId="0635001F" w14:textId="77777777" w:rsidR="00903E67" w:rsidRDefault="00903E67" w:rsidP="005636B6">
      <w:pPr>
        <w:spacing w:before="240" w:after="240"/>
      </w:pPr>
      <w:r>
        <w:t>y por esto fui tardo en preguntarle.</w:t>
      </w:r>
    </w:p>
    <w:p w14:paraId="043A1B4D" w14:textId="3C071A73" w:rsidR="00903E67" w:rsidRDefault="00903E67" w:rsidP="005636B6">
      <w:pPr>
        <w:pStyle w:val="Ttulo2"/>
        <w:spacing w:before="240" w:after="240"/>
      </w:pPr>
      <w:r>
        <w:br w:type="page"/>
      </w:r>
      <w:bookmarkStart w:id="77" w:name="_Toc196141000"/>
      <w:r>
        <w:lastRenderedPageBreak/>
        <w:t>CANTO IV</w:t>
      </w:r>
      <w:bookmarkEnd w:id="77"/>
    </w:p>
    <w:p w14:paraId="44361165" w14:textId="77777777" w:rsidR="00903E67" w:rsidRDefault="00903E67" w:rsidP="005636B6">
      <w:pPr>
        <w:spacing w:before="240" w:after="240"/>
      </w:pPr>
      <w:r>
        <w:t>Entre dos platos, igualmente ricos</w:t>
      </w:r>
    </w:p>
    <w:p w14:paraId="694620E9" w14:textId="77777777" w:rsidR="00903E67" w:rsidRDefault="00903E67" w:rsidP="005636B6">
      <w:pPr>
        <w:spacing w:before="240" w:after="240"/>
      </w:pPr>
      <w:r>
        <w:t>y distantes, por hambre moriría</w:t>
      </w:r>
    </w:p>
    <w:p w14:paraId="426986F3" w14:textId="77777777" w:rsidR="00903E67" w:rsidRDefault="00903E67" w:rsidP="005636B6">
      <w:pPr>
        <w:spacing w:before="240" w:after="240"/>
      </w:pPr>
      <w:r>
        <w:t>un hombre libre sin probar bocado;</w:t>
      </w:r>
    </w:p>
    <w:p w14:paraId="656AFF3A" w14:textId="77777777" w:rsidR="00903E67" w:rsidRDefault="00903E67" w:rsidP="005636B6">
      <w:pPr>
        <w:spacing w:before="240" w:after="240"/>
      </w:pPr>
      <w:r>
        <w:t>así un cordero en medio de la gula</w:t>
      </w:r>
    </w:p>
    <w:p w14:paraId="54CE43F0" w14:textId="77777777" w:rsidR="00903E67" w:rsidRDefault="00903E67" w:rsidP="005636B6">
      <w:pPr>
        <w:spacing w:before="240" w:after="240"/>
      </w:pPr>
      <w:r>
        <w:t>de fieros lobos, por igual temiendo;</w:t>
      </w:r>
    </w:p>
    <w:p w14:paraId="08112F4C" w14:textId="77777777" w:rsidR="00903E67" w:rsidRDefault="00903E67" w:rsidP="005636B6">
      <w:pPr>
        <w:spacing w:before="240" w:after="240"/>
      </w:pPr>
      <w:r>
        <w:t>y así estaría un perro entre dos gamos:</w:t>
      </w:r>
    </w:p>
    <w:p w14:paraId="165039AC" w14:textId="77777777" w:rsidR="00903E67" w:rsidRDefault="00903E67" w:rsidP="005636B6">
      <w:pPr>
        <w:spacing w:before="240" w:after="240"/>
      </w:pPr>
      <w:r>
        <w:t>No me reprocho, pues, si me callaba,</w:t>
      </w:r>
    </w:p>
    <w:p w14:paraId="1EC144C4" w14:textId="77777777" w:rsidR="00903E67" w:rsidRDefault="00903E67" w:rsidP="005636B6">
      <w:pPr>
        <w:spacing w:before="240" w:after="240"/>
      </w:pPr>
      <w:r>
        <w:t>de igual modo suspenso entre dos dudas,</w:t>
      </w:r>
    </w:p>
    <w:p w14:paraId="7777DF67" w14:textId="77777777" w:rsidR="00903E67" w:rsidRDefault="00903E67" w:rsidP="005636B6">
      <w:pPr>
        <w:spacing w:before="240" w:after="240"/>
      </w:pPr>
      <w:r>
        <w:t>porque era necesario, ni me alabo.</w:t>
      </w:r>
    </w:p>
    <w:p w14:paraId="4CC26834" w14:textId="77777777" w:rsidR="00903E67" w:rsidRDefault="00903E67" w:rsidP="005636B6">
      <w:pPr>
        <w:spacing w:before="240" w:after="240"/>
      </w:pPr>
      <w:r>
        <w:t>Callé, pero pintado mi deseo</w:t>
      </w:r>
    </w:p>
    <w:p w14:paraId="59248169" w14:textId="77777777" w:rsidR="00903E67" w:rsidRDefault="00903E67" w:rsidP="005636B6">
      <w:pPr>
        <w:spacing w:before="240" w:after="240"/>
      </w:pPr>
      <w:r>
        <w:t>en la cara tenía, y mi pregunta,</w:t>
      </w:r>
    </w:p>
    <w:p w14:paraId="68856FE9" w14:textId="77777777" w:rsidR="00903E67" w:rsidRDefault="00903E67" w:rsidP="005636B6">
      <w:pPr>
        <w:spacing w:before="240" w:after="240"/>
      </w:pPr>
      <w:r>
        <w:t>era así más intensa que si hablase.</w:t>
      </w:r>
    </w:p>
    <w:p w14:paraId="62232485" w14:textId="77777777" w:rsidR="00903E67" w:rsidRDefault="00903E67" w:rsidP="005636B6">
      <w:pPr>
        <w:spacing w:before="240" w:after="240"/>
      </w:pPr>
      <w:r>
        <w:t>Hizo Beatriz lo mismo que Daniel</w:t>
      </w:r>
    </w:p>
    <w:p w14:paraId="793CEB36" w14:textId="77777777" w:rsidR="00903E67" w:rsidRDefault="00903E67" w:rsidP="005636B6">
      <w:pPr>
        <w:spacing w:before="240" w:after="240"/>
      </w:pPr>
      <w:r>
        <w:t>cuando aplacó a Nabucodonosor</w:t>
      </w:r>
    </w:p>
    <w:p w14:paraId="31188236" w14:textId="77777777" w:rsidR="00903E67" w:rsidRDefault="00903E67" w:rsidP="005636B6">
      <w:pPr>
        <w:spacing w:before="240" w:after="240"/>
      </w:pPr>
      <w:r>
        <w:t>la ira que le hizo cruel injustamente;</w:t>
      </w:r>
    </w:p>
    <w:p w14:paraId="14481462" w14:textId="77777777" w:rsidR="00903E67" w:rsidRDefault="00903E67" w:rsidP="005636B6">
      <w:pPr>
        <w:spacing w:before="240" w:after="240"/>
      </w:pPr>
      <w:r>
        <w:t>Y dijo: «Bien conozco que te atraen</w:t>
      </w:r>
    </w:p>
    <w:p w14:paraId="2C42A102" w14:textId="77777777" w:rsidR="00903E67" w:rsidRDefault="00903E67" w:rsidP="005636B6">
      <w:pPr>
        <w:spacing w:before="240" w:after="240"/>
      </w:pPr>
      <w:r>
        <w:t>uno y otro deseo, y preocupado</w:t>
      </w:r>
    </w:p>
    <w:p w14:paraId="1327A66A" w14:textId="77777777" w:rsidR="00903E67" w:rsidRDefault="00903E67" w:rsidP="005636B6">
      <w:pPr>
        <w:spacing w:before="240" w:after="240"/>
      </w:pPr>
      <w:r>
        <w:t>tú mismo no los dejas que se muestren.</w:t>
      </w:r>
    </w:p>
    <w:p w14:paraId="7327FE6E" w14:textId="77777777" w:rsidR="00903E67" w:rsidRDefault="00903E67" w:rsidP="005636B6">
      <w:pPr>
        <w:spacing w:before="240" w:after="240"/>
      </w:pPr>
      <w:r>
        <w:lastRenderedPageBreak/>
        <w:t>Te dices: "Si perdura el buen deseo,</w:t>
      </w:r>
    </w:p>
    <w:p w14:paraId="6058BE91" w14:textId="77777777" w:rsidR="00903E67" w:rsidRDefault="00903E67" w:rsidP="005636B6">
      <w:pPr>
        <w:spacing w:before="240" w:after="240"/>
      </w:pPr>
      <w:r>
        <w:t>la violencia de otros, ¿por qué causa</w:t>
      </w:r>
    </w:p>
    <w:p w14:paraId="47939D36" w14:textId="77777777" w:rsidR="00903E67" w:rsidRDefault="00903E67" w:rsidP="005636B6">
      <w:pPr>
        <w:spacing w:before="240" w:after="240"/>
      </w:pPr>
      <w:r>
        <w:t>del mérito recorta la medida?"</w:t>
      </w:r>
    </w:p>
    <w:p w14:paraId="050306F9" w14:textId="77777777" w:rsidR="00903E67" w:rsidRDefault="00903E67" w:rsidP="005636B6">
      <w:pPr>
        <w:spacing w:before="240" w:after="240"/>
      </w:pPr>
      <w:r>
        <w:t>También te causa dudas el que el alma</w:t>
      </w:r>
    </w:p>
    <w:p w14:paraId="602F3694" w14:textId="77777777" w:rsidR="00903E67" w:rsidRDefault="00903E67" w:rsidP="005636B6">
      <w:pPr>
        <w:spacing w:before="240" w:after="240"/>
      </w:pPr>
      <w:r>
        <w:t>parece que se vuelva a las estrellas,</w:t>
      </w:r>
    </w:p>
    <w:p w14:paraId="0E4DA77B" w14:textId="77777777" w:rsidR="00903E67" w:rsidRDefault="00903E67" w:rsidP="005636B6">
      <w:pPr>
        <w:spacing w:before="240" w:after="240"/>
      </w:pPr>
      <w:r>
        <w:t>siguiendo la doctrina de Platón.</w:t>
      </w:r>
    </w:p>
    <w:p w14:paraId="541ED9BF" w14:textId="77777777" w:rsidR="00903E67" w:rsidRDefault="00903E67" w:rsidP="005636B6">
      <w:pPr>
        <w:spacing w:before="240" w:after="240"/>
      </w:pPr>
      <w:r>
        <w:t>Estas son las cuestiones que en tu velle</w:t>
      </w:r>
    </w:p>
    <w:p w14:paraId="3E9459D7" w14:textId="77777777" w:rsidR="00903E67" w:rsidRDefault="00903E67" w:rsidP="005636B6">
      <w:pPr>
        <w:spacing w:before="240" w:after="240"/>
      </w:pPr>
      <w:r>
        <w:t>igualmente te pesan; pero antes</w:t>
      </w:r>
    </w:p>
    <w:p w14:paraId="5C4764B2" w14:textId="77777777" w:rsidR="00903E67" w:rsidRDefault="00903E67" w:rsidP="005636B6">
      <w:pPr>
        <w:spacing w:before="240" w:after="240"/>
      </w:pPr>
      <w:r>
        <w:t>la que tiene mas hiel he de explicarte.</w:t>
      </w:r>
    </w:p>
    <w:p w14:paraId="39EEE777" w14:textId="77777777" w:rsidR="00903E67" w:rsidRDefault="00903E67" w:rsidP="005636B6">
      <w:pPr>
        <w:spacing w:before="240" w:after="240"/>
      </w:pPr>
      <w:r>
        <w:t>El serafín que a Dios más se aproxima,</w:t>
      </w:r>
    </w:p>
    <w:p w14:paraId="1D32A22A" w14:textId="77777777" w:rsidR="00903E67" w:rsidRDefault="00903E67" w:rsidP="005636B6">
      <w:pPr>
        <w:spacing w:before="240" w:after="240"/>
      </w:pPr>
      <w:r>
        <w:t>Moisés, Samuel, y aquel de los dos Juanes</w:t>
      </w:r>
    </w:p>
    <w:p w14:paraId="3A83E83F" w14:textId="77777777" w:rsidR="00903E67" w:rsidRDefault="00903E67" w:rsidP="005636B6">
      <w:pPr>
        <w:spacing w:before="240" w:after="240"/>
      </w:pPr>
      <w:r>
        <w:t>que tú prefieras, y también María,</w:t>
      </w:r>
    </w:p>
    <w:p w14:paraId="71717B32" w14:textId="77777777" w:rsidR="00903E67" w:rsidRDefault="00903E67" w:rsidP="005636B6">
      <w:pPr>
        <w:spacing w:before="240" w:after="240"/>
      </w:pPr>
      <w:r>
        <w:t>no tienen su acomodo en otro cielo</w:t>
      </w:r>
    </w:p>
    <w:p w14:paraId="299023DA" w14:textId="77777777" w:rsidR="00903E67" w:rsidRDefault="00903E67" w:rsidP="005636B6">
      <w:pPr>
        <w:spacing w:before="240" w:after="240"/>
      </w:pPr>
      <w:r>
        <w:t>que estas almas que ahora se mostraron,</w:t>
      </w:r>
    </w:p>
    <w:p w14:paraId="19BC313F" w14:textId="77777777" w:rsidR="00903E67" w:rsidRDefault="00903E67" w:rsidP="005636B6">
      <w:pPr>
        <w:spacing w:before="240" w:after="240"/>
      </w:pPr>
      <w:r>
        <w:t>ni más o menos años lo disfrutan;</w:t>
      </w:r>
    </w:p>
    <w:p w14:paraId="63BA0990" w14:textId="77777777" w:rsidR="00903E67" w:rsidRDefault="00903E67" w:rsidP="005636B6">
      <w:pPr>
        <w:spacing w:before="240" w:after="240"/>
      </w:pPr>
      <w:r>
        <w:t>mas todos hacen bello el primer círculo,</w:t>
      </w:r>
    </w:p>
    <w:p w14:paraId="730DC4AF" w14:textId="77777777" w:rsidR="00903E67" w:rsidRDefault="00903E67" w:rsidP="005636B6">
      <w:pPr>
        <w:spacing w:before="240" w:after="240"/>
      </w:pPr>
      <w:r>
        <w:t>y gozan de manera diferente</w:t>
      </w:r>
    </w:p>
    <w:p w14:paraId="723F5293" w14:textId="77777777" w:rsidR="00903E67" w:rsidRDefault="00903E67" w:rsidP="005636B6">
      <w:pPr>
        <w:spacing w:before="240" w:after="240"/>
      </w:pPr>
      <w:r>
        <w:t>sintiendo el Soplo Eterno más o menos.</w:t>
      </w:r>
    </w:p>
    <w:p w14:paraId="024FCBEA" w14:textId="77777777" w:rsidR="00903E67" w:rsidRDefault="00903E67" w:rsidP="005636B6">
      <w:pPr>
        <w:spacing w:before="240" w:after="240"/>
      </w:pPr>
      <w:r>
        <w:t>Si aquí los viste no es porque esta esfera</w:t>
      </w:r>
    </w:p>
    <w:p w14:paraId="4A4E82E2" w14:textId="77777777" w:rsidR="00903E67" w:rsidRDefault="00903E67" w:rsidP="005636B6">
      <w:pPr>
        <w:spacing w:before="240" w:after="240"/>
      </w:pPr>
      <w:r>
        <w:lastRenderedPageBreak/>
        <w:t>les corresponda, mas como indicando</w:t>
      </w:r>
    </w:p>
    <w:p w14:paraId="40FFFEC2" w14:textId="77777777" w:rsidR="00903E67" w:rsidRDefault="00903E67" w:rsidP="005636B6">
      <w:pPr>
        <w:spacing w:before="240" w:after="240"/>
      </w:pPr>
      <w:r>
        <w:t>que en la celeste ocupan lo más bajo.</w:t>
      </w:r>
    </w:p>
    <w:p w14:paraId="37DD1D1D" w14:textId="77777777" w:rsidR="00903E67" w:rsidRDefault="00903E67" w:rsidP="005636B6">
      <w:pPr>
        <w:spacing w:before="240" w:after="240"/>
      </w:pPr>
      <w:r>
        <w:t>Así se debe hablar a vuestro ingenio,</w:t>
      </w:r>
    </w:p>
    <w:p w14:paraId="38B2A3B3" w14:textId="77777777" w:rsidR="00903E67" w:rsidRDefault="00903E67" w:rsidP="005636B6">
      <w:pPr>
        <w:spacing w:before="240" w:after="240"/>
      </w:pPr>
      <w:r>
        <w:t>pues sólo aprende lo que luego es digno</w:t>
      </w:r>
    </w:p>
    <w:p w14:paraId="383ECC6A" w14:textId="77777777" w:rsidR="00903E67" w:rsidRDefault="00903E67" w:rsidP="005636B6">
      <w:pPr>
        <w:spacing w:before="240" w:after="240"/>
      </w:pPr>
      <w:r>
        <w:t>de intelecto, a través de los sentidos.</w:t>
      </w:r>
    </w:p>
    <w:p w14:paraId="5C34D5CC" w14:textId="77777777" w:rsidR="00903E67" w:rsidRDefault="00903E67" w:rsidP="005636B6">
      <w:pPr>
        <w:spacing w:before="240" w:after="240"/>
      </w:pPr>
      <w:r>
        <w:t>Por esto condesciende la Escritura</w:t>
      </w:r>
    </w:p>
    <w:p w14:paraId="71FAE466" w14:textId="77777777" w:rsidR="00903E67" w:rsidRDefault="00903E67" w:rsidP="005636B6">
      <w:pPr>
        <w:spacing w:before="240" w:after="240"/>
      </w:pPr>
      <w:r>
        <w:t>a vuestra facultad, y pies y manos</w:t>
      </w:r>
    </w:p>
    <w:p w14:paraId="41190F78" w14:textId="77777777" w:rsidR="00903E67" w:rsidRDefault="00903E67" w:rsidP="005636B6">
      <w:pPr>
        <w:spacing w:before="240" w:after="240"/>
      </w:pPr>
      <w:r>
        <w:t>le otorga a Dios, mas piensa de otro modo;</w:t>
      </w:r>
    </w:p>
    <w:p w14:paraId="79735684" w14:textId="77777777" w:rsidR="00903E67" w:rsidRDefault="00903E67" w:rsidP="005636B6">
      <w:pPr>
        <w:spacing w:before="240" w:after="240"/>
      </w:pPr>
      <w:r>
        <w:t>y nuestra Iglesia con figura humana</w:t>
      </w:r>
    </w:p>
    <w:p w14:paraId="58CB03AE" w14:textId="77777777" w:rsidR="00903E67" w:rsidRDefault="00903E67" w:rsidP="005636B6">
      <w:pPr>
        <w:spacing w:before="240" w:after="240"/>
      </w:pPr>
      <w:r>
        <w:t>a Gabriel y a Miguel os representa,</w:t>
      </w:r>
    </w:p>
    <w:p w14:paraId="7F59229E" w14:textId="77777777" w:rsidR="00903E67" w:rsidRDefault="00903E67" w:rsidP="005636B6">
      <w:pPr>
        <w:spacing w:before="240" w:after="240"/>
      </w:pPr>
      <w:r>
        <w:t>y de igual modo al que sanó a Tobías.</w:t>
      </w:r>
    </w:p>
    <w:p w14:paraId="199203A2" w14:textId="77777777" w:rsidR="00903E67" w:rsidRDefault="00903E67" w:rsidP="005636B6">
      <w:pPr>
        <w:spacing w:before="240" w:after="240"/>
      </w:pPr>
      <w:r>
        <w:t>Lo que el Timeo dice de las almas</w:t>
      </w:r>
    </w:p>
    <w:p w14:paraId="11A217A0" w14:textId="77777777" w:rsidR="00903E67" w:rsidRDefault="00903E67" w:rsidP="005636B6">
      <w:pPr>
        <w:spacing w:before="240" w:after="240"/>
      </w:pPr>
      <w:r>
        <w:t>no es similar a lo que aquí se muestra,</w:t>
      </w:r>
    </w:p>
    <w:p w14:paraId="12710A54" w14:textId="77777777" w:rsidR="00903E67" w:rsidRDefault="00903E67" w:rsidP="005636B6">
      <w:pPr>
        <w:spacing w:before="240" w:after="240"/>
      </w:pPr>
      <w:r>
        <w:t>mas parece que diga lo que siente.</w:t>
      </w:r>
    </w:p>
    <w:p w14:paraId="15A5EAA5" w14:textId="77777777" w:rsidR="00903E67" w:rsidRDefault="00903E67" w:rsidP="005636B6">
      <w:pPr>
        <w:spacing w:before="240" w:after="240"/>
      </w:pPr>
      <w:r>
        <w:t>Él dice que a su estrella vuelve el alma,</w:t>
      </w:r>
    </w:p>
    <w:p w14:paraId="19278347" w14:textId="77777777" w:rsidR="00903E67" w:rsidRDefault="00903E67" w:rsidP="005636B6">
      <w:pPr>
        <w:spacing w:before="240" w:after="240"/>
      </w:pPr>
      <w:r>
        <w:t>pues desde allí supone que ha bajado</w:t>
      </w:r>
    </w:p>
    <w:p w14:paraId="1BE3EB46" w14:textId="77777777" w:rsidR="00903E67" w:rsidRDefault="00903E67" w:rsidP="005636B6">
      <w:pPr>
        <w:spacing w:before="240" w:after="240"/>
      </w:pPr>
      <w:r>
        <w:t>cuando natura su forma le diera;</w:t>
      </w:r>
    </w:p>
    <w:p w14:paraId="11C5A3EA" w14:textId="77777777" w:rsidR="00903E67" w:rsidRDefault="00903E67" w:rsidP="005636B6">
      <w:pPr>
        <w:spacing w:before="240" w:after="240"/>
      </w:pPr>
      <w:r>
        <w:t>y acaso lo que piensa es diferente</w:t>
      </w:r>
    </w:p>
    <w:p w14:paraId="662E066C" w14:textId="77777777" w:rsidR="00903E67" w:rsidRDefault="00903E67" w:rsidP="005636B6">
      <w:pPr>
        <w:spacing w:before="240" w:after="240"/>
      </w:pPr>
      <w:r>
        <w:t>del modo que lo dice, y ser pudiera</w:t>
      </w:r>
    </w:p>
    <w:p w14:paraId="0EB942D7" w14:textId="77777777" w:rsidR="00903E67" w:rsidRDefault="00903E67" w:rsidP="005636B6">
      <w:pPr>
        <w:spacing w:before="240" w:after="240"/>
      </w:pPr>
      <w:r>
        <w:lastRenderedPageBreak/>
        <w:t>que su intención no sea desdeñable.</w:t>
      </w:r>
    </w:p>
    <w:p w14:paraId="7445F144" w14:textId="77777777" w:rsidR="00903E67" w:rsidRDefault="00903E67" w:rsidP="005636B6">
      <w:pPr>
        <w:spacing w:before="240" w:after="240"/>
      </w:pPr>
      <w:r>
        <w:t>Si él entiende que vuelve a estas esferas</w:t>
      </w:r>
    </w:p>
    <w:p w14:paraId="3A45C2A0" w14:textId="77777777" w:rsidR="00903E67" w:rsidRDefault="00903E67" w:rsidP="005636B6">
      <w:pPr>
        <w:spacing w:before="240" w:after="240"/>
      </w:pPr>
      <w:r>
        <w:t>de su influjo el desprecio o la alabanza,</w:t>
      </w:r>
    </w:p>
    <w:p w14:paraId="214856F5" w14:textId="77777777" w:rsidR="00903E67" w:rsidRDefault="00903E67" w:rsidP="005636B6">
      <w:pPr>
        <w:spacing w:before="240" w:after="240"/>
      </w:pPr>
      <w:r>
        <w:t>quizá a alguna verdad el arco acierte.</w:t>
      </w:r>
    </w:p>
    <w:p w14:paraId="6F3CBEE1" w14:textId="77777777" w:rsidR="00903E67" w:rsidRDefault="00903E67" w:rsidP="005636B6">
      <w:pPr>
        <w:spacing w:before="240" w:after="240"/>
      </w:pPr>
      <w:r>
        <w:t>Torció, mal comprendido, este principio</w:t>
      </w:r>
    </w:p>
    <w:p w14:paraId="0873C1B1" w14:textId="77777777" w:rsidR="00903E67" w:rsidRDefault="00903E67" w:rsidP="005636B6">
      <w:pPr>
        <w:spacing w:before="240" w:after="240"/>
      </w:pPr>
      <w:r>
        <w:t>a casi todo el mundo, y así Jove,</w:t>
      </w:r>
    </w:p>
    <w:p w14:paraId="5BDA51D4" w14:textId="77777777" w:rsidR="00903E67" w:rsidRDefault="00903E67" w:rsidP="005636B6">
      <w:pPr>
        <w:spacing w:before="240" w:after="240"/>
      </w:pPr>
      <w:r>
        <w:t>Mercurio y Marte fueron invocados.</w:t>
      </w:r>
    </w:p>
    <w:p w14:paraId="61822A80" w14:textId="77777777" w:rsidR="00903E67" w:rsidRDefault="00903E67" w:rsidP="005636B6">
      <w:pPr>
        <w:spacing w:before="240" w:after="240"/>
      </w:pPr>
      <w:r>
        <w:t>Menos veneno encierra la otra duda</w:t>
      </w:r>
    </w:p>
    <w:p w14:paraId="59A54D56" w14:textId="77777777" w:rsidR="00903E67" w:rsidRDefault="00903E67" w:rsidP="005636B6">
      <w:pPr>
        <w:spacing w:before="240" w:after="240"/>
      </w:pPr>
      <w:r>
        <w:t>que te conmueve, porque su malicia</w:t>
      </w:r>
    </w:p>
    <w:p w14:paraId="3594B81B" w14:textId="77777777" w:rsidR="00903E67" w:rsidRDefault="00903E67" w:rsidP="005636B6">
      <w:pPr>
        <w:spacing w:before="240" w:after="240"/>
      </w:pPr>
      <w:r>
        <w:t>no podría apartarte de mi lado.</w:t>
      </w:r>
    </w:p>
    <w:p w14:paraId="2567B1D0" w14:textId="77777777" w:rsidR="00903E67" w:rsidRDefault="00903E67" w:rsidP="005636B6">
      <w:pPr>
        <w:spacing w:before="240" w:after="240"/>
      </w:pPr>
      <w:r>
        <w:t>El que nuestra justicia injusta sea</w:t>
      </w:r>
    </w:p>
    <w:p w14:paraId="161D2F6A" w14:textId="77777777" w:rsidR="00903E67" w:rsidRDefault="00903E67" w:rsidP="005636B6">
      <w:pPr>
        <w:spacing w:before="240" w:after="240"/>
      </w:pPr>
      <w:r>
        <w:t>a los ojos mortales, argumento</w:t>
      </w:r>
    </w:p>
    <w:p w14:paraId="78B0A77B" w14:textId="77777777" w:rsidR="00903E67" w:rsidRDefault="00903E67" w:rsidP="005636B6">
      <w:pPr>
        <w:spacing w:before="240" w:after="240"/>
      </w:pPr>
      <w:r>
        <w:t>es de fe, no de herética perfidia.</w:t>
      </w:r>
    </w:p>
    <w:p w14:paraId="2C161FCF" w14:textId="77777777" w:rsidR="00903E67" w:rsidRDefault="00903E67" w:rsidP="005636B6">
      <w:pPr>
        <w:spacing w:before="240" w:after="240"/>
      </w:pPr>
      <w:r>
        <w:t>Mas como puede vuestra inteligencia</w:t>
      </w:r>
    </w:p>
    <w:p w14:paraId="67CF0111" w14:textId="77777777" w:rsidR="00903E67" w:rsidRDefault="00903E67" w:rsidP="005636B6">
      <w:pPr>
        <w:spacing w:before="240" w:after="240"/>
      </w:pPr>
      <w:r>
        <w:t>penetrar fácilmente esta verdad,</w:t>
      </w:r>
    </w:p>
    <w:p w14:paraId="0B68E436" w14:textId="77777777" w:rsidR="00903E67" w:rsidRDefault="00903E67" w:rsidP="005636B6">
      <w:pPr>
        <w:spacing w:before="240" w:after="240"/>
      </w:pPr>
      <w:r>
        <w:t>como deseas, he de darte gusto.</w:t>
      </w:r>
    </w:p>
    <w:p w14:paraId="5207A8D5" w14:textId="77777777" w:rsidR="00903E67" w:rsidRDefault="00903E67" w:rsidP="005636B6">
      <w:pPr>
        <w:spacing w:before="240" w:after="240"/>
      </w:pPr>
      <w:r>
        <w:t>Aun cuando aquel que la violencia sufre</w:t>
      </w:r>
    </w:p>
    <w:p w14:paraId="0AE4DC95" w14:textId="77777777" w:rsidR="00903E67" w:rsidRDefault="00903E67" w:rsidP="005636B6">
      <w:pPr>
        <w:spacing w:before="240" w:after="240"/>
      </w:pPr>
      <w:r>
        <w:t>a quien la fuerza nada le concede,</w:t>
      </w:r>
    </w:p>
    <w:p w14:paraId="08EEF482" w14:textId="77777777" w:rsidR="00903E67" w:rsidRDefault="00903E67" w:rsidP="005636B6">
      <w:pPr>
        <w:spacing w:before="240" w:after="240"/>
      </w:pPr>
      <w:r>
        <w:t>no están por ello estas almas sin culpa:</w:t>
      </w:r>
    </w:p>
    <w:p w14:paraId="5226D16E" w14:textId="77777777" w:rsidR="00903E67" w:rsidRDefault="00903E67" w:rsidP="005636B6">
      <w:pPr>
        <w:spacing w:before="240" w:after="240"/>
      </w:pPr>
      <w:r>
        <w:lastRenderedPageBreak/>
        <w:t>pues, sin querer, la voluntad no cede,</w:t>
      </w:r>
    </w:p>
    <w:p w14:paraId="363D3743" w14:textId="77777777" w:rsidR="00903E67" w:rsidRDefault="00903E67" w:rsidP="005636B6">
      <w:pPr>
        <w:spacing w:before="240" w:after="240"/>
      </w:pPr>
      <w:r>
        <w:t>mas hace como el fuego, si le tuerce,</w:t>
      </w:r>
    </w:p>
    <w:p w14:paraId="657DD80F" w14:textId="77777777" w:rsidR="00903E67" w:rsidRDefault="00903E67" w:rsidP="005636B6">
      <w:pPr>
        <w:spacing w:before="240" w:after="240"/>
      </w:pPr>
      <w:r>
        <w:t>aunque sea mil veces, la violencia.</w:t>
      </w:r>
    </w:p>
    <w:p w14:paraId="27D6A5AC" w14:textId="77777777" w:rsidR="00903E67" w:rsidRDefault="00903E67" w:rsidP="005636B6">
      <w:pPr>
        <w:spacing w:before="240" w:after="240"/>
      </w:pPr>
      <w:r>
        <w:t>Si se doblega, pues, o mucho o poco,</w:t>
      </w:r>
    </w:p>
    <w:p w14:paraId="709E7260" w14:textId="77777777" w:rsidR="00903E67" w:rsidRDefault="00903E67" w:rsidP="005636B6">
      <w:pPr>
        <w:spacing w:before="240" w:after="240"/>
      </w:pPr>
      <w:r>
        <w:t>sigue la fuerza; y así hicieron éstos,</w:t>
      </w:r>
    </w:p>
    <w:p w14:paraId="0996C43D" w14:textId="77777777" w:rsidR="00903E67" w:rsidRDefault="00903E67" w:rsidP="005636B6">
      <w:pPr>
        <w:spacing w:before="240" w:after="240"/>
      </w:pPr>
      <w:r>
        <w:t>que al lugar santo regresar pudieron.</w:t>
      </w:r>
    </w:p>
    <w:p w14:paraId="77F31945" w14:textId="77777777" w:rsidR="00903E67" w:rsidRDefault="00903E67" w:rsidP="005636B6">
      <w:pPr>
        <w:spacing w:before="240" w:after="240"/>
      </w:pPr>
      <w:r>
        <w:t>Si su deseo firme hubiera sido,</w:t>
      </w:r>
    </w:p>
    <w:p w14:paraId="441D6659" w14:textId="77777777" w:rsidR="00903E67" w:rsidRDefault="00903E67" w:rsidP="005636B6">
      <w:pPr>
        <w:spacing w:before="240" w:after="240"/>
      </w:pPr>
      <w:r>
        <w:t>como fue el de Lorenzo en su parrilla,</w:t>
      </w:r>
    </w:p>
    <w:p w14:paraId="36EC4EF5" w14:textId="77777777" w:rsidR="00903E67" w:rsidRDefault="00903E67" w:rsidP="005636B6">
      <w:pPr>
        <w:spacing w:before="240" w:after="240"/>
      </w:pPr>
      <w:r>
        <w:t>o con su mano a Mucio hizo severo,</w:t>
      </w:r>
    </w:p>
    <w:p w14:paraId="229DD2B0" w14:textId="77777777" w:rsidR="00903E67" w:rsidRDefault="00903E67" w:rsidP="005636B6">
      <w:pPr>
        <w:spacing w:before="240" w:after="240"/>
      </w:pPr>
      <w:r>
        <w:t>a su camino habrían regresado</w:t>
      </w:r>
    </w:p>
    <w:p w14:paraId="1BA880EF" w14:textId="77777777" w:rsidR="00903E67" w:rsidRDefault="00903E67" w:rsidP="005636B6">
      <w:pPr>
        <w:spacing w:before="240" w:after="240"/>
      </w:pPr>
      <w:r>
        <w:t>del que sacados fueron, al ser libres;</w:t>
      </w:r>
    </w:p>
    <w:p w14:paraId="2A66FFE1" w14:textId="77777777" w:rsidR="00903E67" w:rsidRDefault="00903E67" w:rsidP="005636B6">
      <w:pPr>
        <w:spacing w:before="240" w:after="240"/>
      </w:pPr>
      <w:r>
        <w:t>mas voluntad tan sólida es extraña.</w:t>
      </w:r>
    </w:p>
    <w:p w14:paraId="4C733746" w14:textId="77777777" w:rsidR="00903E67" w:rsidRDefault="00903E67" w:rsidP="005636B6">
      <w:pPr>
        <w:spacing w:before="240" w:after="240"/>
      </w:pPr>
      <w:r>
        <w:t>Y por esta razón, si como debes</w:t>
      </w:r>
    </w:p>
    <w:p w14:paraId="7B1C5EC7" w14:textId="77777777" w:rsidR="00903E67" w:rsidRDefault="00903E67" w:rsidP="005636B6">
      <w:pPr>
        <w:spacing w:before="240" w:after="240"/>
      </w:pPr>
      <w:r>
        <w:t>la comprendes, se rompe el argumento</w:t>
      </w:r>
    </w:p>
    <w:p w14:paraId="0A6CFD25" w14:textId="77777777" w:rsidR="00903E67" w:rsidRDefault="00903E67" w:rsidP="005636B6">
      <w:pPr>
        <w:spacing w:before="240" w:after="240"/>
      </w:pPr>
      <w:r>
        <w:t>que te habría estorbado aún muchas veces.</w:t>
      </w:r>
    </w:p>
    <w:p w14:paraId="123829DE" w14:textId="77777777" w:rsidR="00903E67" w:rsidRDefault="00903E67" w:rsidP="005636B6">
      <w:pPr>
        <w:spacing w:before="240" w:after="240"/>
      </w:pPr>
      <w:r>
        <w:t>Mas ahora se atraviesa ante tus ojos</w:t>
      </w:r>
    </w:p>
    <w:p w14:paraId="0FAAF0AF" w14:textId="77777777" w:rsidR="00903E67" w:rsidRDefault="00903E67" w:rsidP="005636B6">
      <w:pPr>
        <w:spacing w:before="240" w:after="240"/>
      </w:pPr>
      <w:r>
        <w:t>otro obstáculo, tal que por ti mismo</w:t>
      </w:r>
    </w:p>
    <w:p w14:paraId="2BE0248B" w14:textId="77777777" w:rsidR="00903E67" w:rsidRDefault="00903E67" w:rsidP="005636B6">
      <w:pPr>
        <w:spacing w:before="240" w:after="240"/>
      </w:pPr>
      <w:r>
        <w:t>no salvarías, sin cansarte antes.</w:t>
      </w:r>
    </w:p>
    <w:p w14:paraId="50E6C076" w14:textId="77777777" w:rsidR="00903E67" w:rsidRDefault="00903E67" w:rsidP="005636B6">
      <w:pPr>
        <w:spacing w:before="240" w:after="240"/>
      </w:pPr>
      <w:r>
        <w:t>Yo te he enseñado como cosa cierta</w:t>
      </w:r>
    </w:p>
    <w:p w14:paraId="3F725226" w14:textId="77777777" w:rsidR="00903E67" w:rsidRDefault="00903E67" w:rsidP="005636B6">
      <w:pPr>
        <w:spacing w:before="240" w:after="240"/>
      </w:pPr>
      <w:r>
        <w:lastRenderedPageBreak/>
        <w:t>que no puede mentir un alma santa,</w:t>
      </w:r>
    </w:p>
    <w:p w14:paraId="1FC64922" w14:textId="77777777" w:rsidR="00903E67" w:rsidRDefault="00903E67" w:rsidP="005636B6">
      <w:pPr>
        <w:spacing w:before="240" w:after="240"/>
      </w:pPr>
      <w:r>
        <w:t>pues cerca está de la verdad primera;</w:t>
      </w:r>
    </w:p>
    <w:p w14:paraId="14F06237" w14:textId="77777777" w:rsidR="00903E67" w:rsidRDefault="00903E67" w:rsidP="005636B6">
      <w:pPr>
        <w:spacing w:before="240" w:after="240"/>
      </w:pPr>
      <w:r>
        <w:t>y después escuchaste de Piccarda</w:t>
      </w:r>
    </w:p>
    <w:p w14:paraId="64F488AF" w14:textId="77777777" w:rsidR="00903E67" w:rsidRDefault="00903E67" w:rsidP="005636B6">
      <w:pPr>
        <w:spacing w:before="240" w:after="240"/>
      </w:pPr>
      <w:r>
        <w:t>que Constanza guardó el amor del velo;</w:t>
      </w:r>
    </w:p>
    <w:p w14:paraId="142C7DF7" w14:textId="77777777" w:rsidR="00903E67" w:rsidRDefault="00903E67" w:rsidP="005636B6">
      <w:pPr>
        <w:spacing w:before="240" w:after="240"/>
      </w:pPr>
      <w:r>
        <w:t>y así parece que me contradice.</w:t>
      </w:r>
    </w:p>
    <w:p w14:paraId="09E91EC9" w14:textId="77777777" w:rsidR="00903E67" w:rsidRDefault="00903E67" w:rsidP="005636B6">
      <w:pPr>
        <w:spacing w:before="240" w:after="240"/>
      </w:pPr>
      <w:r>
        <w:t>Muchas veces, hermano, ha acontecido</w:t>
      </w:r>
    </w:p>
    <w:p w14:paraId="4F4EC562" w14:textId="77777777" w:rsidR="00903E67" w:rsidRDefault="00903E67" w:rsidP="005636B6">
      <w:pPr>
        <w:spacing w:before="240" w:after="240"/>
      </w:pPr>
      <w:r>
        <w:t>que, huyendo de un peligro, de mal grado</w:t>
      </w:r>
    </w:p>
    <w:p w14:paraId="1BF71B91" w14:textId="77777777" w:rsidR="00903E67" w:rsidRDefault="00903E67" w:rsidP="005636B6">
      <w:pPr>
        <w:spacing w:before="240" w:after="240"/>
      </w:pPr>
      <w:r>
        <w:t>se hacen cosas que hacerse no debieran;</w:t>
      </w:r>
    </w:p>
    <w:p w14:paraId="71E950C8" w14:textId="77777777" w:rsidR="00903E67" w:rsidRDefault="00903E67" w:rsidP="005636B6">
      <w:pPr>
        <w:spacing w:before="240" w:after="240"/>
      </w:pPr>
      <w:r>
        <w:t>como Almeón, que, al suplicar su padre</w:t>
      </w:r>
    </w:p>
    <w:p w14:paraId="1ECCF0F5" w14:textId="77777777" w:rsidR="00903E67" w:rsidRDefault="00903E67" w:rsidP="005636B6">
      <w:pPr>
        <w:spacing w:before="240" w:after="240"/>
      </w:pPr>
      <w:r>
        <w:t>que lo hiciera, mató a su propia madre,</w:t>
      </w:r>
    </w:p>
    <w:p w14:paraId="3744BAD9" w14:textId="77777777" w:rsidR="00903E67" w:rsidRDefault="00903E67" w:rsidP="005636B6">
      <w:pPr>
        <w:spacing w:before="240" w:after="240"/>
      </w:pPr>
      <w:r>
        <w:t>y por piedad se hizo despiadado.</w:t>
      </w:r>
    </w:p>
    <w:p w14:paraId="62C0FA7C" w14:textId="77777777" w:rsidR="00903E67" w:rsidRDefault="00903E67" w:rsidP="005636B6">
      <w:pPr>
        <w:spacing w:before="240" w:after="240"/>
      </w:pPr>
      <w:r>
        <w:t>En este punto quiero que conozcas</w:t>
      </w:r>
    </w:p>
    <w:p w14:paraId="20565737" w14:textId="77777777" w:rsidR="00903E67" w:rsidRDefault="00903E67" w:rsidP="005636B6">
      <w:pPr>
        <w:spacing w:before="240" w:after="240"/>
      </w:pPr>
      <w:r>
        <w:t>que la fuerza al querer se mezcla, haciendo</w:t>
      </w:r>
    </w:p>
    <w:p w14:paraId="2B5CAF99" w14:textId="77777777" w:rsidR="00903E67" w:rsidRDefault="00903E67" w:rsidP="005636B6">
      <w:pPr>
        <w:spacing w:before="240" w:after="240"/>
      </w:pPr>
      <w:r>
        <w:t>que no tengan disculpa las ofensas.</w:t>
      </w:r>
    </w:p>
    <w:p w14:paraId="1DC95986" w14:textId="77777777" w:rsidR="00903E67" w:rsidRDefault="00903E67" w:rsidP="005636B6">
      <w:pPr>
        <w:spacing w:before="240" w:after="240"/>
      </w:pPr>
      <w:r>
        <w:t>La Voluntad absoluta no consiente</w:t>
      </w:r>
    </w:p>
    <w:p w14:paraId="507C3475" w14:textId="77777777" w:rsidR="00903E67" w:rsidRDefault="00903E67" w:rsidP="005636B6">
      <w:pPr>
        <w:spacing w:before="240" w:after="240"/>
      </w:pPr>
      <w:r>
        <w:t>el daño; mas consiente cuando teme</w:t>
      </w:r>
    </w:p>
    <w:p w14:paraId="47F550FC" w14:textId="77777777" w:rsidR="00903E67" w:rsidRDefault="00903E67" w:rsidP="005636B6">
      <w:pPr>
        <w:spacing w:before="240" w:after="240"/>
      </w:pPr>
      <w:r>
        <w:t>que en más penas caerá si lo rehúsa.</w:t>
      </w:r>
    </w:p>
    <w:p w14:paraId="29309D47" w14:textId="77777777" w:rsidR="00903E67" w:rsidRDefault="00903E67" w:rsidP="005636B6">
      <w:pPr>
        <w:spacing w:before="240" w:after="240"/>
      </w:pPr>
      <w:r>
        <w:t>Así, cuando Piccarda dijo aquello</w:t>
      </w:r>
    </w:p>
    <w:p w14:paraId="490E7C71" w14:textId="77777777" w:rsidR="00903E67" w:rsidRDefault="00903E67" w:rsidP="005636B6">
      <w:pPr>
        <w:spacing w:before="240" w:after="240"/>
      </w:pPr>
      <w:r>
        <w:t>de la primera hablaba, y yo de la otra;</w:t>
      </w:r>
    </w:p>
    <w:p w14:paraId="4BC8D81C" w14:textId="77777777" w:rsidR="00903E67" w:rsidRDefault="00903E67" w:rsidP="005636B6">
      <w:pPr>
        <w:spacing w:before="240" w:after="240"/>
      </w:pPr>
      <w:r>
        <w:lastRenderedPageBreak/>
        <w:t>y las dos te dijimos la verdad.»</w:t>
      </w:r>
    </w:p>
    <w:p w14:paraId="73179AF0" w14:textId="77777777" w:rsidR="00903E67" w:rsidRDefault="00903E67" w:rsidP="005636B6">
      <w:pPr>
        <w:spacing w:before="240" w:after="240"/>
      </w:pPr>
      <w:r>
        <w:t>Fluyó así el santo río que salía</w:t>
      </w:r>
    </w:p>
    <w:p w14:paraId="6B9FD130" w14:textId="77777777" w:rsidR="00903E67" w:rsidRDefault="00903E67" w:rsidP="005636B6">
      <w:pPr>
        <w:spacing w:before="240" w:after="240"/>
      </w:pPr>
      <w:r>
        <w:t>de la fuente en que toda verdad mana;</w:t>
      </w:r>
    </w:p>
    <w:p w14:paraId="6D28FCC5" w14:textId="77777777" w:rsidR="00903E67" w:rsidRDefault="00903E67" w:rsidP="005636B6">
      <w:pPr>
        <w:spacing w:before="240" w:after="240"/>
      </w:pPr>
      <w:r>
        <w:t>así mis dos deseos se aplacaron.</w:t>
      </w:r>
    </w:p>
    <w:p w14:paraId="587605C7" w14:textId="77777777" w:rsidR="00903E67" w:rsidRDefault="00903E67" w:rsidP="005636B6">
      <w:pPr>
        <w:spacing w:before="240" w:after="240"/>
      </w:pPr>
      <w:r>
        <w:t>«Oh amada del primer Amante, oh diosa,</w:t>
      </w:r>
    </w:p>
    <w:p w14:paraId="42C89901" w14:textId="77777777" w:rsidR="00903E67" w:rsidRDefault="00903E67" w:rsidP="005636B6">
      <w:pPr>
        <w:spacing w:before="240" w:after="240"/>
      </w:pPr>
      <w:r>
        <w:t>cuyas palabras --dije así me inundan,</w:t>
      </w:r>
    </w:p>
    <w:p w14:paraId="24A2A2EB" w14:textId="77777777" w:rsidR="00903E67" w:rsidRDefault="00903E67" w:rsidP="005636B6">
      <w:pPr>
        <w:spacing w:before="240" w:after="240"/>
      </w:pPr>
      <w:r>
        <w:t>y enardecen, que más y más me avivan,</w:t>
      </w:r>
    </w:p>
    <w:p w14:paraId="0E50C5E6" w14:textId="77777777" w:rsidR="00903E67" w:rsidRDefault="00903E67" w:rsidP="005636B6">
      <w:pPr>
        <w:spacing w:before="240" w:after="240"/>
      </w:pPr>
      <w:r>
        <w:t>no son mis facultades tan profundas</w:t>
      </w:r>
    </w:p>
    <w:p w14:paraId="4BC4C8B1" w14:textId="77777777" w:rsidR="00903E67" w:rsidRDefault="00903E67" w:rsidP="005636B6">
      <w:pPr>
        <w:spacing w:before="240" w:after="240"/>
      </w:pPr>
      <w:r>
        <w:t>que a devolverte don por don bastasen;</w:t>
      </w:r>
    </w:p>
    <w:p w14:paraId="57541AB9" w14:textId="77777777" w:rsidR="00903E67" w:rsidRDefault="00903E67" w:rsidP="005636B6">
      <w:pPr>
        <w:spacing w:before="240" w:after="240"/>
      </w:pPr>
      <w:r>
        <w:t>mas responda por mí Quien ve y Quien puede.</w:t>
      </w:r>
    </w:p>
    <w:p w14:paraId="5091FEAD" w14:textId="77777777" w:rsidR="00903E67" w:rsidRDefault="00903E67" w:rsidP="005636B6">
      <w:pPr>
        <w:spacing w:before="240" w:after="240"/>
      </w:pPr>
      <w:r>
        <w:t>Bien veo que jamás se satisface</w:t>
      </w:r>
    </w:p>
    <w:p w14:paraId="0BE41A07" w14:textId="77777777" w:rsidR="00903E67" w:rsidRDefault="00903E67" w:rsidP="005636B6">
      <w:pPr>
        <w:spacing w:before="240" w:after="240"/>
      </w:pPr>
      <w:r>
        <w:t>sino con la verdad nuestro intelecto,</w:t>
      </w:r>
    </w:p>
    <w:p w14:paraId="48C73697" w14:textId="77777777" w:rsidR="00903E67" w:rsidRDefault="00903E67" w:rsidP="005636B6">
      <w:pPr>
        <w:spacing w:before="240" w:after="240"/>
      </w:pPr>
      <w:r>
        <w:t>sin la cual no hay ninguna certidumbre.</w:t>
      </w:r>
    </w:p>
    <w:p w14:paraId="1D86139A" w14:textId="77777777" w:rsidR="00903E67" w:rsidRDefault="00903E67" w:rsidP="005636B6">
      <w:pPr>
        <w:spacing w:before="240" w:after="240"/>
      </w:pPr>
      <w:r>
        <w:t>Cual fiera en su cubil, reposa en ella</w:t>
      </w:r>
    </w:p>
    <w:p w14:paraId="3BAABF21" w14:textId="77777777" w:rsidR="00903E67" w:rsidRDefault="00903E67" w:rsidP="005636B6">
      <w:pPr>
        <w:spacing w:before="240" w:after="240"/>
      </w:pPr>
      <w:r>
        <w:t>en cuanto que la alcanza; y puede hacerlo;</w:t>
      </w:r>
    </w:p>
    <w:p w14:paraId="20733A12" w14:textId="77777777" w:rsidR="00903E67" w:rsidRDefault="00903E67" w:rsidP="005636B6">
      <w:pPr>
        <w:spacing w:before="240" w:after="240"/>
      </w:pPr>
      <w:r>
        <w:t>si no, frustra sería los deseos.</w:t>
      </w:r>
    </w:p>
    <w:p w14:paraId="7F877949" w14:textId="77777777" w:rsidR="00903E67" w:rsidRDefault="00903E67" w:rsidP="005636B6">
      <w:pPr>
        <w:spacing w:before="240" w:after="240"/>
      </w:pPr>
      <w:r>
        <w:t>Por ello nacen dudas, cual retoños,</w:t>
      </w:r>
    </w:p>
    <w:p w14:paraId="0B44E0EE" w14:textId="77777777" w:rsidR="00903E67" w:rsidRDefault="00903E67" w:rsidP="005636B6">
      <w:pPr>
        <w:spacing w:before="240" w:after="240"/>
      </w:pPr>
      <w:r>
        <w:t>al pie de la verdad; y a lo más alto,</w:t>
      </w:r>
    </w:p>
    <w:p w14:paraId="6C75C43A" w14:textId="77777777" w:rsidR="00903E67" w:rsidRDefault="00903E67" w:rsidP="005636B6">
      <w:pPr>
        <w:spacing w:before="240" w:after="240"/>
      </w:pPr>
      <w:r>
        <w:t>cima a cima, nos lleva de este modo.</w:t>
      </w:r>
    </w:p>
    <w:p w14:paraId="7CF5E6FE" w14:textId="77777777" w:rsidR="00903E67" w:rsidRDefault="00903E67" w:rsidP="005636B6">
      <w:pPr>
        <w:spacing w:before="240" w:after="240"/>
      </w:pPr>
      <w:r>
        <w:lastRenderedPageBreak/>
        <w:t>Esto me invita y esto me da fuerzas</w:t>
      </w:r>
    </w:p>
    <w:p w14:paraId="00AB9D48" w14:textId="77777777" w:rsidR="00903E67" w:rsidRDefault="00903E67" w:rsidP="005636B6">
      <w:pPr>
        <w:spacing w:before="240" w:after="240"/>
      </w:pPr>
      <w:r>
        <w:t>a preguntar, señora, reverente,</w:t>
      </w:r>
    </w:p>
    <w:p w14:paraId="52BD8223" w14:textId="77777777" w:rsidR="00903E67" w:rsidRDefault="00903E67" w:rsidP="005636B6">
      <w:pPr>
        <w:spacing w:before="240" w:after="240"/>
      </w:pPr>
      <w:r>
        <w:t>aún por otra verdad que me es oscura.</w:t>
      </w:r>
    </w:p>
    <w:p w14:paraId="4B364E49" w14:textId="77777777" w:rsidR="00903E67" w:rsidRDefault="00903E67" w:rsidP="005636B6">
      <w:pPr>
        <w:spacing w:before="240" w:after="240"/>
      </w:pPr>
      <w:r>
        <w:t>Quiero saber si pueden repararse</w:t>
      </w:r>
    </w:p>
    <w:p w14:paraId="7D661617" w14:textId="77777777" w:rsidR="00903E67" w:rsidRDefault="00903E67" w:rsidP="005636B6">
      <w:pPr>
        <w:spacing w:before="240" w:after="240"/>
      </w:pPr>
      <w:r>
        <w:t>los votos truncos con acciones buenas,</w:t>
      </w:r>
    </w:p>
    <w:p w14:paraId="506A6CD0" w14:textId="77777777" w:rsidR="00903E67" w:rsidRDefault="00903E67" w:rsidP="005636B6">
      <w:pPr>
        <w:spacing w:before="240" w:after="240"/>
      </w:pPr>
      <w:r>
        <w:t>que no pesaran poco en la balanza.»</w:t>
      </w:r>
    </w:p>
    <w:p w14:paraId="1DDD362A" w14:textId="77777777" w:rsidR="00903E67" w:rsidRDefault="00903E67" w:rsidP="005636B6">
      <w:pPr>
        <w:spacing w:before="240" w:after="240"/>
      </w:pPr>
      <w:r>
        <w:t>Y Beatriz me miró, llenos sus ojos</w:t>
      </w:r>
    </w:p>
    <w:p w14:paraId="4A73B17D" w14:textId="77777777" w:rsidR="00903E67" w:rsidRDefault="00903E67" w:rsidP="005636B6">
      <w:pPr>
        <w:spacing w:before="240" w:after="240"/>
      </w:pPr>
      <w:r>
        <w:t>de amorosas centellas tan divinas,</w:t>
      </w:r>
    </w:p>
    <w:p w14:paraId="536CE625" w14:textId="77777777" w:rsidR="00903E67" w:rsidRDefault="00903E67" w:rsidP="005636B6">
      <w:pPr>
        <w:spacing w:before="240" w:after="240"/>
      </w:pPr>
      <w:r>
        <w:t>que, vencida, mi fuerza dio la espalda,</w:t>
      </w:r>
    </w:p>
    <w:p w14:paraId="13C5FC33" w14:textId="77777777" w:rsidR="00903E67" w:rsidRDefault="00903E67" w:rsidP="005636B6">
      <w:pPr>
        <w:spacing w:before="240" w:after="240"/>
      </w:pPr>
      <w:r>
        <w:t>casi perdido con la vista en tierra.</w:t>
      </w:r>
    </w:p>
    <w:p w14:paraId="2E4FF165" w14:textId="761D3AB7" w:rsidR="00903E67" w:rsidRDefault="00903E67" w:rsidP="005636B6">
      <w:pPr>
        <w:pStyle w:val="Ttulo2"/>
        <w:spacing w:before="240" w:after="240"/>
      </w:pPr>
      <w:r>
        <w:br w:type="page"/>
      </w:r>
      <w:bookmarkStart w:id="78" w:name="_Toc196141001"/>
      <w:r>
        <w:lastRenderedPageBreak/>
        <w:t>CANTO V</w:t>
      </w:r>
      <w:bookmarkEnd w:id="78"/>
    </w:p>
    <w:p w14:paraId="4BEC8423" w14:textId="77777777" w:rsidR="00903E67" w:rsidRDefault="00903E67" w:rsidP="005636B6">
      <w:pPr>
        <w:spacing w:before="240" w:after="240"/>
      </w:pPr>
      <w:r>
        <w:t>«Si te deslumbro en el fuego de amor</w:t>
      </w:r>
    </w:p>
    <w:p w14:paraId="4B960164" w14:textId="77777777" w:rsidR="00903E67" w:rsidRDefault="00903E67" w:rsidP="005636B6">
      <w:pPr>
        <w:spacing w:before="240" w:after="240"/>
      </w:pPr>
      <w:r>
        <w:t>más que del modo que veis en la tierra,</w:t>
      </w:r>
    </w:p>
    <w:p w14:paraId="54C02887" w14:textId="77777777" w:rsidR="00903E67" w:rsidRDefault="00903E67" w:rsidP="005636B6">
      <w:pPr>
        <w:spacing w:before="240" w:after="240"/>
      </w:pPr>
      <w:r>
        <w:t>tal que venzo la fuerza de tus ojos,</w:t>
      </w:r>
    </w:p>
    <w:p w14:paraId="6ADF9CA8" w14:textId="77777777" w:rsidR="00903E67" w:rsidRDefault="00903E67" w:rsidP="005636B6">
      <w:pPr>
        <w:spacing w:before="240" w:after="240"/>
      </w:pPr>
      <w:r>
        <w:t>no debes asombrarte; pues procede</w:t>
      </w:r>
    </w:p>
    <w:p w14:paraId="1F89BC2A" w14:textId="77777777" w:rsidR="00903E67" w:rsidRDefault="00903E67" w:rsidP="005636B6">
      <w:pPr>
        <w:spacing w:before="240" w:after="240"/>
      </w:pPr>
      <w:r>
        <w:t>de un ver perfecto, que, como comprende,</w:t>
      </w:r>
    </w:p>
    <w:p w14:paraId="020456BA" w14:textId="77777777" w:rsidR="00903E67" w:rsidRDefault="00903E67" w:rsidP="005636B6">
      <w:pPr>
        <w:spacing w:before="240" w:after="240"/>
      </w:pPr>
      <w:r>
        <w:t>así en pos de aquel bien mueve los pasos.</w:t>
      </w:r>
    </w:p>
    <w:p w14:paraId="7B7FCB46" w14:textId="77777777" w:rsidR="00903E67" w:rsidRDefault="00903E67" w:rsidP="005636B6">
      <w:pPr>
        <w:spacing w:before="240" w:after="240"/>
      </w:pPr>
      <w:r>
        <w:t>Bien veo de qué forma resplandece</w:t>
      </w:r>
    </w:p>
    <w:p w14:paraId="70A634FD" w14:textId="77777777" w:rsidR="00903E67" w:rsidRDefault="00903E67" w:rsidP="005636B6">
      <w:pPr>
        <w:spacing w:before="240" w:after="240"/>
      </w:pPr>
      <w:r>
        <w:t>la sempiterna luz en tu intelecto,</w:t>
      </w:r>
    </w:p>
    <w:p w14:paraId="334BC8B8" w14:textId="77777777" w:rsidR="00903E67" w:rsidRDefault="00903E67" w:rsidP="005636B6">
      <w:pPr>
        <w:spacing w:before="240" w:after="240"/>
      </w:pPr>
      <w:r>
        <w:t>que, una vez vista, amor por siempre enciende;</w:t>
      </w:r>
    </w:p>
    <w:p w14:paraId="7D600997" w14:textId="77777777" w:rsidR="00903E67" w:rsidRDefault="00903E67" w:rsidP="005636B6">
      <w:pPr>
        <w:spacing w:before="240" w:after="240"/>
      </w:pPr>
      <w:r>
        <w:t>y si otra cosa vuestro amor seduce,</w:t>
      </w:r>
    </w:p>
    <w:p w14:paraId="685CE262" w14:textId="77777777" w:rsidR="00903E67" w:rsidRDefault="00903E67" w:rsidP="005636B6">
      <w:pPr>
        <w:spacing w:before="240" w:after="240"/>
      </w:pPr>
      <w:r>
        <w:t>de aquella luz tan sólo es un vestigio,</w:t>
      </w:r>
    </w:p>
    <w:p w14:paraId="4E65C59B" w14:textId="77777777" w:rsidR="00903E67" w:rsidRDefault="00903E67" w:rsidP="005636B6">
      <w:pPr>
        <w:spacing w:before="240" w:after="240"/>
      </w:pPr>
      <w:r>
        <w:t>mal conocido, que allí se refleja.</w:t>
      </w:r>
    </w:p>
    <w:p w14:paraId="315ABCC0" w14:textId="77777777" w:rsidR="00903E67" w:rsidRDefault="00903E67" w:rsidP="005636B6">
      <w:pPr>
        <w:spacing w:before="240" w:after="240"/>
      </w:pPr>
      <w:r>
        <w:t>Quieres saber si con otras ofrendas,</w:t>
      </w:r>
    </w:p>
    <w:p w14:paraId="0107EBBE" w14:textId="77777777" w:rsidR="00903E67" w:rsidRDefault="00903E67" w:rsidP="005636B6">
      <w:pPr>
        <w:spacing w:before="240" w:after="240"/>
      </w:pPr>
      <w:r>
        <w:t>halla reparo quien rompe su voto,</w:t>
      </w:r>
    </w:p>
    <w:p w14:paraId="27EB9145" w14:textId="77777777" w:rsidR="00903E67" w:rsidRDefault="00903E67" w:rsidP="005636B6">
      <w:pPr>
        <w:spacing w:before="240" w:after="240"/>
      </w:pPr>
      <w:r>
        <w:t>tal que en el juicio su alma esté segura.»</w:t>
      </w:r>
    </w:p>
    <w:p w14:paraId="1330D538" w14:textId="77777777" w:rsidR="00903E67" w:rsidRDefault="00903E67" w:rsidP="005636B6">
      <w:pPr>
        <w:spacing w:before="240" w:after="240"/>
      </w:pPr>
      <w:r>
        <w:t>Así Beatriz principio dio a este canto;</w:t>
      </w:r>
    </w:p>
    <w:p w14:paraId="53707975" w14:textId="77777777" w:rsidR="00903E67" w:rsidRDefault="00903E67" w:rsidP="005636B6">
      <w:pPr>
        <w:spacing w:before="240" w:after="240"/>
      </w:pPr>
      <w:r>
        <w:t>y como el que el discurso no interrumpe,</w:t>
      </w:r>
    </w:p>
    <w:p w14:paraId="1CF050DD" w14:textId="77777777" w:rsidR="00903E67" w:rsidRDefault="00903E67" w:rsidP="005636B6">
      <w:pPr>
        <w:spacing w:before="240" w:after="240"/>
      </w:pPr>
      <w:r>
        <w:t>prosiguió así sus santas enseñanzas:</w:t>
      </w:r>
    </w:p>
    <w:p w14:paraId="4A5AF7DD" w14:textId="77777777" w:rsidR="00903E67" w:rsidRDefault="00903E67" w:rsidP="005636B6">
      <w:pPr>
        <w:spacing w:before="240" w:after="240"/>
      </w:pPr>
      <w:r>
        <w:lastRenderedPageBreak/>
        <w:t>«El don mayor que Dios en su largueza</w:t>
      </w:r>
    </w:p>
    <w:p w14:paraId="1EE3C15D" w14:textId="77777777" w:rsidR="00903E67" w:rsidRDefault="00903E67" w:rsidP="005636B6">
      <w:pPr>
        <w:spacing w:before="240" w:after="240"/>
      </w:pPr>
      <w:r>
        <w:t>hizo al crearnos, y el que más conforme</w:t>
      </w:r>
    </w:p>
    <w:p w14:paraId="227DCBBA" w14:textId="77777777" w:rsidR="00903E67" w:rsidRDefault="00903E67" w:rsidP="005636B6">
      <w:pPr>
        <w:spacing w:before="240" w:after="240"/>
      </w:pPr>
      <w:r>
        <w:t>está con su bondad, y él más lo estima,</w:t>
      </w:r>
    </w:p>
    <w:p w14:paraId="4EFD6839" w14:textId="77777777" w:rsidR="00903E67" w:rsidRDefault="00903E67" w:rsidP="005636B6">
      <w:pPr>
        <w:spacing w:before="240" w:after="240"/>
      </w:pPr>
      <w:r>
        <w:t>tal fue la libertad del albedrío;</w:t>
      </w:r>
    </w:p>
    <w:p w14:paraId="6A9441C0" w14:textId="77777777" w:rsidR="00903E67" w:rsidRDefault="00903E67" w:rsidP="005636B6">
      <w:pPr>
        <w:spacing w:before="240" w:after="240"/>
      </w:pPr>
      <w:r>
        <w:t>del cual, a los que dio la inteligencia,</w:t>
      </w:r>
    </w:p>
    <w:p w14:paraId="54AB43EE" w14:textId="77777777" w:rsidR="00903E67" w:rsidRDefault="00903E67" w:rsidP="005636B6">
      <w:pPr>
        <w:spacing w:before="240" w:after="240"/>
      </w:pPr>
      <w:r>
        <w:t>fueron y son dotados solamente.</w:t>
      </w:r>
    </w:p>
    <w:p w14:paraId="4959F1DA" w14:textId="77777777" w:rsidR="00903E67" w:rsidRDefault="00903E67" w:rsidP="005636B6">
      <w:pPr>
        <w:spacing w:before="240" w:after="240"/>
      </w:pPr>
      <w:r>
        <w:t>Ahora verás, si tú deduces de esto,</w:t>
      </w:r>
    </w:p>
    <w:p w14:paraId="1AA023B8" w14:textId="77777777" w:rsidR="00903E67" w:rsidRDefault="00903E67" w:rsidP="005636B6">
      <w:pPr>
        <w:spacing w:before="240" w:after="240"/>
      </w:pPr>
      <w:r>
        <w:t>el gran valor del voto, si se hace</w:t>
      </w:r>
    </w:p>
    <w:p w14:paraId="0C87166D" w14:textId="77777777" w:rsidR="00903E67" w:rsidRDefault="00903E67" w:rsidP="005636B6">
      <w:pPr>
        <w:spacing w:before="240" w:after="240"/>
      </w:pPr>
      <w:r>
        <w:t>cuando consiente Dios lo que consientes:</w:t>
      </w:r>
    </w:p>
    <w:p w14:paraId="3573F923" w14:textId="77777777" w:rsidR="00903E67" w:rsidRDefault="00903E67" w:rsidP="005636B6">
      <w:pPr>
        <w:spacing w:before="240" w:after="240"/>
      </w:pPr>
      <w:r>
        <w:t>porque al cerrar el pacto Dios y el hombre</w:t>
      </w:r>
    </w:p>
    <w:p w14:paraId="3D298DA1" w14:textId="77777777" w:rsidR="00903E67" w:rsidRDefault="00903E67" w:rsidP="005636B6">
      <w:pPr>
        <w:spacing w:before="240" w:after="240"/>
      </w:pPr>
      <w:r>
        <w:t>se hace holocausto de aquel gran tesoro,</w:t>
      </w:r>
    </w:p>
    <w:p w14:paraId="7E2B3220" w14:textId="77777777" w:rsidR="00903E67" w:rsidRDefault="00903E67" w:rsidP="005636B6">
      <w:pPr>
        <w:spacing w:before="240" w:after="240"/>
      </w:pPr>
      <w:r>
        <w:t>que antes te dije; y lo hace un acto suyo.</w:t>
      </w:r>
    </w:p>
    <w:p w14:paraId="5A2EF141" w14:textId="77777777" w:rsidR="00903E67" w:rsidRDefault="00903E67" w:rsidP="005636B6">
      <w:pPr>
        <w:spacing w:before="240" w:after="240"/>
      </w:pPr>
      <w:r>
        <w:t>¿Así pues qué reparo se hallaría?</w:t>
      </w:r>
    </w:p>
    <w:p w14:paraId="55EA3FBA" w14:textId="77777777" w:rsidR="00903E67" w:rsidRDefault="00903E67" w:rsidP="005636B6">
      <w:pPr>
        <w:spacing w:before="240" w:after="240"/>
      </w:pPr>
      <w:r>
        <w:t>Si piensas que usas bien lo que ofreciste,</w:t>
      </w:r>
    </w:p>
    <w:p w14:paraId="169B98BE" w14:textId="77777777" w:rsidR="00903E67" w:rsidRDefault="00903E67" w:rsidP="005636B6">
      <w:pPr>
        <w:spacing w:before="240" w:after="240"/>
      </w:pPr>
      <w:r>
        <w:t>con latrocinios quieres dar limosna.</w:t>
      </w:r>
    </w:p>
    <w:p w14:paraId="6A3F6027" w14:textId="77777777" w:rsidR="00903E67" w:rsidRDefault="00903E67" w:rsidP="005636B6">
      <w:pPr>
        <w:spacing w:before="240" w:after="240"/>
      </w:pPr>
      <w:r>
        <w:t>Ya lo más importante te he explicado;</w:t>
      </w:r>
    </w:p>
    <w:p w14:paraId="1C589BAD" w14:textId="77777777" w:rsidR="00903E67" w:rsidRDefault="00903E67" w:rsidP="005636B6">
      <w:pPr>
        <w:spacing w:before="240" w:after="240"/>
      </w:pPr>
      <w:r>
        <w:t>mas puesto que la Iglesia los dispensa</w:t>
      </w:r>
    </w:p>
    <w:p w14:paraId="0E58F7B8" w14:textId="77777777" w:rsidR="00903E67" w:rsidRDefault="00903E67" w:rsidP="005636B6">
      <w:pPr>
        <w:spacing w:before="240" w:after="240"/>
      </w:pPr>
      <w:r>
        <w:t>y esto a lo que te digo contradice,</w:t>
      </w:r>
    </w:p>
    <w:p w14:paraId="06240658" w14:textId="77777777" w:rsidR="00903E67" w:rsidRDefault="00903E67" w:rsidP="005636B6">
      <w:pPr>
        <w:spacing w:before="240" w:after="240"/>
      </w:pPr>
      <w:r>
        <w:t>en la mesa es preciso que aún te sientes,</w:t>
      </w:r>
    </w:p>
    <w:p w14:paraId="2F140FCC" w14:textId="77777777" w:rsidR="00903E67" w:rsidRDefault="00903E67" w:rsidP="005636B6">
      <w:pPr>
        <w:spacing w:before="240" w:after="240"/>
      </w:pPr>
      <w:r>
        <w:lastRenderedPageBreak/>
        <w:t>pues el seco alimento que comiste,</w:t>
      </w:r>
    </w:p>
    <w:p w14:paraId="2FAED6EF" w14:textId="77777777" w:rsidR="00903E67" w:rsidRDefault="00903E67" w:rsidP="005636B6">
      <w:pPr>
        <w:spacing w:before="240" w:after="240"/>
      </w:pPr>
      <w:r>
        <w:t>para su digestión requiere ayuda.</w:t>
      </w:r>
    </w:p>
    <w:p w14:paraId="61784FC9" w14:textId="77777777" w:rsidR="00903E67" w:rsidRDefault="00903E67" w:rsidP="005636B6">
      <w:pPr>
        <w:spacing w:before="240" w:after="240"/>
      </w:pPr>
      <w:r>
        <w:t>Abre tu mente a lo que te revelo</w:t>
      </w:r>
    </w:p>
    <w:p w14:paraId="5F99BE5D" w14:textId="77777777" w:rsidR="00903E67" w:rsidRDefault="00903E67" w:rsidP="005636B6">
      <w:pPr>
        <w:spacing w:before="240" w:after="240"/>
      </w:pPr>
      <w:r>
        <w:t>y guárdalo bien dentro; pues no hay ciencia</w:t>
      </w:r>
    </w:p>
    <w:p w14:paraId="2828E8A7" w14:textId="77777777" w:rsidR="00903E67" w:rsidRDefault="00903E67" w:rsidP="005636B6">
      <w:pPr>
        <w:spacing w:before="240" w:after="240"/>
      </w:pPr>
      <w:r>
        <w:t>si lo que has aprendido no retienes.</w:t>
      </w:r>
    </w:p>
    <w:p w14:paraId="4472139A" w14:textId="77777777" w:rsidR="00903E67" w:rsidRDefault="00903E67" w:rsidP="005636B6">
      <w:pPr>
        <w:spacing w:before="240" w:after="240"/>
      </w:pPr>
      <w:r>
        <w:t>Dos cosas intervienen en la esencia</w:t>
      </w:r>
    </w:p>
    <w:p w14:paraId="6766D8FA" w14:textId="77777777" w:rsidR="00903E67" w:rsidRDefault="00903E67" w:rsidP="005636B6">
      <w:pPr>
        <w:spacing w:before="240" w:after="240"/>
      </w:pPr>
      <w:r>
        <w:t>de este gran sacrificio: una es la cosa</w:t>
      </w:r>
    </w:p>
    <w:p w14:paraId="6F9EED72" w14:textId="77777777" w:rsidR="00903E67" w:rsidRDefault="00903E67" w:rsidP="005636B6">
      <w:pPr>
        <w:spacing w:before="240" w:after="240"/>
      </w:pPr>
      <w:r>
        <w:t>que se ofrece; y la otra el pacto mismo.</w:t>
      </w:r>
    </w:p>
    <w:p w14:paraId="3F082D91" w14:textId="77777777" w:rsidR="00903E67" w:rsidRDefault="00903E67" w:rsidP="005636B6">
      <w:pPr>
        <w:spacing w:before="240" w:after="240"/>
      </w:pPr>
      <w:r>
        <w:t>Esta segunda nunca se cancela</w:t>
      </w:r>
    </w:p>
    <w:p w14:paraId="37C8F6F5" w14:textId="77777777" w:rsidR="00903E67" w:rsidRDefault="00903E67" w:rsidP="005636B6">
      <w:pPr>
        <w:spacing w:before="240" w:after="240"/>
      </w:pPr>
      <w:r>
        <w:t>si no es cumplida; y con respecto a ella</w:t>
      </w:r>
    </w:p>
    <w:p w14:paraId="33B6E255" w14:textId="77777777" w:rsidR="00903E67" w:rsidRDefault="00903E67" w:rsidP="005636B6">
      <w:pPr>
        <w:spacing w:before="240" w:after="240"/>
      </w:pPr>
      <w:r>
        <w:t>antes te hablé con toda precisión:</w:t>
      </w:r>
    </w:p>
    <w:p w14:paraId="0A159BBE" w14:textId="77777777" w:rsidR="00903E67" w:rsidRDefault="00903E67" w:rsidP="005636B6">
      <w:pPr>
        <w:spacing w:before="240" w:after="240"/>
      </w:pPr>
      <w:r>
        <w:t>por ello los hebreos precisaron</w:t>
      </w:r>
    </w:p>
    <w:p w14:paraId="7A0478B9" w14:textId="77777777" w:rsidR="00903E67" w:rsidRDefault="00903E67" w:rsidP="005636B6">
      <w:pPr>
        <w:spacing w:before="240" w:after="240"/>
      </w:pPr>
      <w:r>
        <w:t>el seguir ofreciendo, aunque la ofrenda</w:t>
      </w:r>
    </w:p>
    <w:p w14:paraId="189853F6" w14:textId="77777777" w:rsidR="00903E67" w:rsidRDefault="00903E67" w:rsidP="005636B6">
      <w:pPr>
        <w:spacing w:before="240" w:after="240"/>
      </w:pPr>
      <w:r>
        <w:t>se pudiera cambiar, como ya sabes.</w:t>
      </w:r>
    </w:p>
    <w:p w14:paraId="26D9B67F" w14:textId="77777777" w:rsidR="00903E67" w:rsidRDefault="00903E67" w:rsidP="005636B6">
      <w:pPr>
        <w:spacing w:before="240" w:after="240"/>
      </w:pPr>
      <w:r>
        <w:t>La otra, que te mostré como materia,</w:t>
      </w:r>
    </w:p>
    <w:p w14:paraId="093AED79" w14:textId="77777777" w:rsidR="00903E67" w:rsidRDefault="00903E67" w:rsidP="005636B6">
      <w:pPr>
        <w:spacing w:before="240" w:after="240"/>
      </w:pPr>
      <w:r>
        <w:t>bien puede ser de un modo que no hay yerro</w:t>
      </w:r>
    </w:p>
    <w:p w14:paraId="34B4EB70" w14:textId="77777777" w:rsidR="00903E67" w:rsidRDefault="00903E67" w:rsidP="005636B6">
      <w:pPr>
        <w:spacing w:before="240" w:after="240"/>
      </w:pPr>
      <w:r>
        <w:t>si por otra materia se permuta.</w:t>
      </w:r>
    </w:p>
    <w:p w14:paraId="1BB8EF2C" w14:textId="77777777" w:rsidR="00903E67" w:rsidRDefault="00903E67" w:rsidP="005636B6">
      <w:pPr>
        <w:spacing w:before="240" w:after="240"/>
      </w:pPr>
      <w:r>
        <w:t>Mas la carga no debe transmutarse</w:t>
      </w:r>
    </w:p>
    <w:p w14:paraId="20BC2967" w14:textId="77777777" w:rsidR="00903E67" w:rsidRDefault="00903E67" w:rsidP="005636B6">
      <w:pPr>
        <w:spacing w:before="240" w:after="240"/>
      </w:pPr>
      <w:r>
        <w:t>libremente, y precisa de la vuelta</w:t>
      </w:r>
    </w:p>
    <w:p w14:paraId="6D8D13A8" w14:textId="77777777" w:rsidR="00903E67" w:rsidRDefault="00903E67" w:rsidP="005636B6">
      <w:pPr>
        <w:spacing w:before="240" w:after="240"/>
      </w:pPr>
      <w:r>
        <w:lastRenderedPageBreak/>
        <w:t>de la llave amarilla y de la blanca;</w:t>
      </w:r>
    </w:p>
    <w:p w14:paraId="5837F98F" w14:textId="77777777" w:rsidR="00903E67" w:rsidRDefault="00903E67" w:rsidP="005636B6">
      <w:pPr>
        <w:spacing w:before="240" w:after="240"/>
      </w:pPr>
      <w:r>
        <w:t>y sabrás que los cambios nada valen,</w:t>
      </w:r>
    </w:p>
    <w:p w14:paraId="766DC195" w14:textId="77777777" w:rsidR="00903E67" w:rsidRDefault="00903E67" w:rsidP="005636B6">
      <w:pPr>
        <w:spacing w:before="240" w:after="240"/>
      </w:pPr>
      <w:r>
        <w:t>si la cosa dejada en la cogida</w:t>
      </w:r>
    </w:p>
    <w:p w14:paraId="6BA85AC7" w14:textId="77777777" w:rsidR="00903E67" w:rsidRDefault="00903E67" w:rsidP="005636B6">
      <w:pPr>
        <w:spacing w:before="240" w:after="240"/>
      </w:pPr>
      <w:r>
        <w:t>como el cuatro en el seis no se contiene.</w:t>
      </w:r>
    </w:p>
    <w:p w14:paraId="34AF62A1" w14:textId="77777777" w:rsidR="00903E67" w:rsidRDefault="00903E67" w:rsidP="005636B6">
      <w:pPr>
        <w:spacing w:before="240" w:after="240"/>
      </w:pPr>
      <w:r>
        <w:t>Y por ello a las cosas tan pesadas</w:t>
      </w:r>
    </w:p>
    <w:p w14:paraId="47678857" w14:textId="77777777" w:rsidR="00903E67" w:rsidRDefault="00903E67" w:rsidP="005636B6">
      <w:pPr>
        <w:spacing w:before="240" w:after="240"/>
      </w:pPr>
      <w:r>
        <w:t>que la balanza inclinan por sí mismas,</w:t>
      </w:r>
    </w:p>
    <w:p w14:paraId="69E640E1" w14:textId="77777777" w:rsidR="00903E67" w:rsidRDefault="00903E67" w:rsidP="005636B6">
      <w:pPr>
        <w:spacing w:before="240" w:after="240"/>
      </w:pPr>
      <w:r>
        <w:t>satisfacer no puede otra ninguna</w:t>
      </w:r>
    </w:p>
    <w:p w14:paraId="4153D852" w14:textId="77777777" w:rsidR="00903E67" w:rsidRDefault="00903E67" w:rsidP="005636B6">
      <w:pPr>
        <w:spacing w:before="240" w:after="240"/>
      </w:pPr>
      <w:r>
        <w:t>No bromeen con el voto los mortales;</w:t>
      </w:r>
    </w:p>
    <w:p w14:paraId="489EA0CC" w14:textId="77777777" w:rsidR="00903E67" w:rsidRDefault="00903E67" w:rsidP="005636B6">
      <w:pPr>
        <w:spacing w:before="240" w:after="240"/>
      </w:pPr>
      <w:r>
        <w:t>sed fieles; mas no hacerlos ciegamente,</w:t>
      </w:r>
    </w:p>
    <w:p w14:paraId="088B983E" w14:textId="77777777" w:rsidR="00903E67" w:rsidRDefault="00903E67" w:rsidP="005636B6">
      <w:pPr>
        <w:spacing w:before="240" w:after="240"/>
      </w:pPr>
      <w:r>
        <w:t>como Jefté ofreciendo lo primero;</w:t>
      </w:r>
    </w:p>
    <w:p w14:paraId="6E5C25BD" w14:textId="77777777" w:rsidR="00903E67" w:rsidRDefault="00903E67" w:rsidP="005636B6">
      <w:pPr>
        <w:spacing w:before="240" w:after="240"/>
      </w:pPr>
      <w:r>
        <w:t>quien hubiera mejor dicho "Mal hice",</w:t>
      </w:r>
    </w:p>
    <w:p w14:paraId="6020ABBC" w14:textId="77777777" w:rsidR="00903E67" w:rsidRDefault="00903E67" w:rsidP="005636B6">
      <w:pPr>
        <w:spacing w:before="240" w:after="240"/>
      </w:pPr>
      <w:r>
        <w:t>que hacer peor cumpliéndolo; y tan necio</w:t>
      </w:r>
    </w:p>
    <w:p w14:paraId="606930AC" w14:textId="77777777" w:rsidR="00903E67" w:rsidRDefault="00903E67" w:rsidP="005636B6">
      <w:pPr>
        <w:spacing w:before="240" w:after="240"/>
      </w:pPr>
      <w:r>
        <w:t>podrás llamar al jefe de los griegos,</w:t>
      </w:r>
    </w:p>
    <w:p w14:paraId="3E7D2D79" w14:textId="77777777" w:rsidR="00903E67" w:rsidRDefault="00903E67" w:rsidP="005636B6">
      <w:pPr>
        <w:spacing w:before="240" w:after="240"/>
      </w:pPr>
      <w:r>
        <w:t>por quien lloró Ifigenia su belleza,</w:t>
      </w:r>
    </w:p>
    <w:p w14:paraId="63463F84" w14:textId="77777777" w:rsidR="00903E67" w:rsidRDefault="00903E67" w:rsidP="005636B6">
      <w:pPr>
        <w:spacing w:before="240" w:after="240"/>
      </w:pPr>
      <w:r>
        <w:t>y con ella las necios y los sabios</w:t>
      </w:r>
    </w:p>
    <w:p w14:paraId="18FF8C83" w14:textId="77777777" w:rsidR="00903E67" w:rsidRDefault="00903E67" w:rsidP="005636B6">
      <w:pPr>
        <w:spacing w:before="240" w:after="240"/>
      </w:pPr>
      <w:r>
        <w:t>que han escuchado de tal sacrificio.</w:t>
      </w:r>
    </w:p>
    <w:p w14:paraId="1EBE441A" w14:textId="77777777" w:rsidR="00903E67" w:rsidRDefault="00903E67" w:rsidP="005636B6">
      <w:pPr>
        <w:spacing w:before="240" w:after="240"/>
      </w:pPr>
      <w:r>
        <w:t>Sed, cristianos, más firmes al moveros:</w:t>
      </w:r>
    </w:p>
    <w:p w14:paraId="04474A01" w14:textId="77777777" w:rsidR="00903E67" w:rsidRDefault="00903E67" w:rsidP="005636B6">
      <w:pPr>
        <w:spacing w:before="240" w:after="240"/>
      </w:pPr>
      <w:r>
        <w:t>no seáis como pluma a cualquier soplo,</w:t>
      </w:r>
    </w:p>
    <w:p w14:paraId="3DEEB073" w14:textId="77777777" w:rsidR="00903E67" w:rsidRDefault="00903E67" w:rsidP="005636B6">
      <w:pPr>
        <w:spacing w:before="240" w:after="240"/>
      </w:pPr>
      <w:r>
        <w:t>y no penséis que os lave cualquier agua.</w:t>
      </w:r>
    </w:p>
    <w:p w14:paraId="08F40C70" w14:textId="77777777" w:rsidR="00903E67" w:rsidRDefault="00903E67" w:rsidP="005636B6">
      <w:pPr>
        <w:spacing w:before="240" w:after="240"/>
      </w:pPr>
      <w:r>
        <w:lastRenderedPageBreak/>
        <w:t>Tenéis el viejo y nuevo Testamento,</w:t>
      </w:r>
    </w:p>
    <w:p w14:paraId="158DE44E" w14:textId="77777777" w:rsidR="00903E67" w:rsidRDefault="00903E67" w:rsidP="005636B6">
      <w:pPr>
        <w:spacing w:before="240" w:after="240"/>
      </w:pPr>
      <w:r>
        <w:t>y el pastor de la Iglesia que os conduce;</w:t>
      </w:r>
    </w:p>
    <w:p w14:paraId="7F7C3FFA" w14:textId="77777777" w:rsidR="00903E67" w:rsidRDefault="00903E67" w:rsidP="005636B6">
      <w:pPr>
        <w:spacing w:before="240" w:after="240"/>
      </w:pPr>
      <w:r>
        <w:t>y esto es bastante ya para salvaros.</w:t>
      </w:r>
    </w:p>
    <w:p w14:paraId="5CAF4A23" w14:textId="77777777" w:rsidR="00903E67" w:rsidRDefault="00903E67" w:rsidP="005636B6">
      <w:pPr>
        <w:spacing w:before="240" w:after="240"/>
      </w:pPr>
      <w:r>
        <w:t>Si otras cosas os grita la codicia,</w:t>
      </w:r>
    </w:p>
    <w:p w14:paraId="4BBC0558" w14:textId="77777777" w:rsidR="00903E67" w:rsidRDefault="00903E67" w:rsidP="005636B6">
      <w:pPr>
        <w:spacing w:before="240" w:after="240"/>
      </w:pPr>
      <w:r>
        <w:t>¡sed hombres, y no ovejas insensatas,</w:t>
      </w:r>
    </w:p>
    <w:p w14:paraId="0725D8A3" w14:textId="77777777" w:rsidR="00903E67" w:rsidRDefault="00903E67" w:rsidP="005636B6">
      <w:pPr>
        <w:spacing w:before="240" w:after="240"/>
      </w:pPr>
      <w:r>
        <w:t>para que no se burlen los judíos!</w:t>
      </w:r>
    </w:p>
    <w:p w14:paraId="51F4AC9F" w14:textId="77777777" w:rsidR="00903E67" w:rsidRDefault="00903E67" w:rsidP="005636B6">
      <w:pPr>
        <w:spacing w:before="240" w:after="240"/>
      </w:pPr>
      <w:r>
        <w:t>¡No hagáis como el cordero que abandona</w:t>
      </w:r>
    </w:p>
    <w:p w14:paraId="328F2D93" w14:textId="77777777" w:rsidR="00903E67" w:rsidRDefault="00903E67" w:rsidP="005636B6">
      <w:pPr>
        <w:spacing w:before="240" w:after="240"/>
      </w:pPr>
      <w:r>
        <w:t>la leche de su madre, y por simpleza,</w:t>
      </w:r>
    </w:p>
    <w:p w14:paraId="39D423C3" w14:textId="77777777" w:rsidR="00903E67" w:rsidRDefault="00903E67" w:rsidP="005636B6">
      <w:pPr>
        <w:spacing w:before="240" w:after="240"/>
      </w:pPr>
      <w:r>
        <w:t>consigo mismo a su placer combate!»</w:t>
      </w:r>
    </w:p>
    <w:p w14:paraId="1A6CD4FF" w14:textId="77777777" w:rsidR="00903E67" w:rsidRDefault="00903E67" w:rsidP="005636B6">
      <w:pPr>
        <w:spacing w:before="240" w:after="240"/>
      </w:pPr>
      <w:r>
        <w:t>Así me habló Beatriz tal como escribo;</w:t>
      </w:r>
    </w:p>
    <w:p w14:paraId="5C33F65A" w14:textId="77777777" w:rsidR="00903E67" w:rsidRDefault="00903E67" w:rsidP="005636B6">
      <w:pPr>
        <w:spacing w:before="240" w:after="240"/>
      </w:pPr>
      <w:r>
        <w:t>luego se dirigió toda anhelante</w:t>
      </w:r>
    </w:p>
    <w:p w14:paraId="507ED1FB" w14:textId="77777777" w:rsidR="00903E67" w:rsidRDefault="00903E67" w:rsidP="005636B6">
      <w:pPr>
        <w:spacing w:before="240" w:after="240"/>
      </w:pPr>
      <w:r>
        <w:t>a aquella parte en que el mundo más brilla.</w:t>
      </w:r>
    </w:p>
    <w:p w14:paraId="2C4A6A9E" w14:textId="77777777" w:rsidR="00903E67" w:rsidRDefault="00903E67" w:rsidP="005636B6">
      <w:pPr>
        <w:spacing w:before="240" w:after="240"/>
      </w:pPr>
      <w:r>
        <w:t>Su callar y el mudar de su semblante</w:t>
      </w:r>
    </w:p>
    <w:p w14:paraId="3DE90079" w14:textId="77777777" w:rsidR="00903E67" w:rsidRDefault="00903E67" w:rsidP="005636B6">
      <w:pPr>
        <w:spacing w:before="240" w:after="240"/>
      </w:pPr>
      <w:r>
        <w:t>a mi espíritu ansioso silenciaron,</w:t>
      </w:r>
    </w:p>
    <w:p w14:paraId="2EC3E9F7" w14:textId="77777777" w:rsidR="00903E67" w:rsidRDefault="00903E67" w:rsidP="005636B6">
      <w:pPr>
        <w:spacing w:before="240" w:after="240"/>
      </w:pPr>
      <w:r>
        <w:t>que ya nuevas preguntas preparaba;</w:t>
      </w:r>
    </w:p>
    <w:p w14:paraId="2CF37190" w14:textId="77777777" w:rsidR="00903E67" w:rsidRDefault="00903E67" w:rsidP="005636B6">
      <w:pPr>
        <w:spacing w:before="240" w:after="240"/>
      </w:pPr>
      <w:r>
        <w:t>y así como la flecha da en el blanco</w:t>
      </w:r>
    </w:p>
    <w:p w14:paraId="12586A12" w14:textId="77777777" w:rsidR="00903E67" w:rsidRDefault="00903E67" w:rsidP="005636B6">
      <w:pPr>
        <w:spacing w:before="240" w:after="240"/>
      </w:pPr>
      <w:r>
        <w:t>antes de que la cuerda quede inmóvil,</w:t>
      </w:r>
    </w:p>
    <w:p w14:paraId="64E9F653" w14:textId="77777777" w:rsidR="00903E67" w:rsidRDefault="00903E67" w:rsidP="005636B6">
      <w:pPr>
        <w:spacing w:before="240" w:after="240"/>
      </w:pPr>
      <w:r>
        <w:t>así corrimos al segundo reino.</w:t>
      </w:r>
    </w:p>
    <w:p w14:paraId="7E9BBA6C" w14:textId="77777777" w:rsidR="00903E67" w:rsidRDefault="00903E67" w:rsidP="005636B6">
      <w:pPr>
        <w:spacing w:before="240" w:after="240"/>
      </w:pPr>
      <w:r>
        <w:t>Allí vi tan alegre a mi señora,</w:t>
      </w:r>
    </w:p>
    <w:p w14:paraId="374BAD22" w14:textId="77777777" w:rsidR="00903E67" w:rsidRDefault="00903E67" w:rsidP="005636B6">
      <w:pPr>
        <w:spacing w:before="240" w:after="240"/>
      </w:pPr>
      <w:r>
        <w:lastRenderedPageBreak/>
        <w:t>al encontrarse en la luz de aquel cielo,</w:t>
      </w:r>
    </w:p>
    <w:p w14:paraId="6D3DBA67" w14:textId="77777777" w:rsidR="00903E67" w:rsidRDefault="00903E67" w:rsidP="005636B6">
      <w:pPr>
        <w:spacing w:before="240" w:after="240"/>
      </w:pPr>
      <w:r>
        <w:t>que se volvió el planeta aún más luciente.</w:t>
      </w:r>
    </w:p>
    <w:p w14:paraId="74250570" w14:textId="77777777" w:rsidR="00903E67" w:rsidRDefault="00903E67" w:rsidP="005636B6">
      <w:pPr>
        <w:spacing w:before="240" w:after="240"/>
      </w:pPr>
      <w:r>
        <w:t>Y si la estrella se mudó riendo,</w:t>
      </w:r>
    </w:p>
    <w:p w14:paraId="4B4E9BFD" w14:textId="77777777" w:rsidR="00903E67" w:rsidRDefault="00903E67" w:rsidP="005636B6">
      <w:pPr>
        <w:spacing w:before="240" w:after="240"/>
      </w:pPr>
      <w:r>
        <w:t>¡yo qué no haría que de mil maneras</w:t>
      </w:r>
    </w:p>
    <w:p w14:paraId="21C30DF5" w14:textId="77777777" w:rsidR="00903E67" w:rsidRDefault="00903E67" w:rsidP="005636B6">
      <w:pPr>
        <w:spacing w:before="240" w:after="240"/>
      </w:pPr>
      <w:r>
        <w:t>soy por naturaleza transmutable!</w:t>
      </w:r>
    </w:p>
    <w:p w14:paraId="52FB29B3" w14:textId="77777777" w:rsidR="00903E67" w:rsidRDefault="00903E67" w:rsidP="005636B6">
      <w:pPr>
        <w:spacing w:before="240" w:after="240"/>
      </w:pPr>
      <w:r>
        <w:t>Igual que en la tranquila y pura balsa</w:t>
      </w:r>
    </w:p>
    <w:p w14:paraId="087B8CA0" w14:textId="77777777" w:rsidR="00903E67" w:rsidRDefault="00903E67" w:rsidP="005636B6">
      <w:pPr>
        <w:spacing w:before="240" w:after="240"/>
      </w:pPr>
      <w:r>
        <w:t>a lo que se les echa van los peces</w:t>
      </w:r>
    </w:p>
    <w:p w14:paraId="06CE8C60" w14:textId="77777777" w:rsidR="00903E67" w:rsidRDefault="00903E67" w:rsidP="005636B6">
      <w:pPr>
        <w:spacing w:before="240" w:after="240"/>
      </w:pPr>
      <w:r>
        <w:t>y piensan que es aquello su alimento,</w:t>
      </w:r>
    </w:p>
    <w:p w14:paraId="3CEC05D5" w14:textId="77777777" w:rsidR="00903E67" w:rsidRDefault="00903E67" w:rsidP="005636B6">
      <w:pPr>
        <w:spacing w:before="240" w:after="240"/>
      </w:pPr>
      <w:r>
        <w:t>así yo vi que mil y aún más fulgores</w:t>
      </w:r>
    </w:p>
    <w:p w14:paraId="45A896BE" w14:textId="77777777" w:rsidR="00903E67" w:rsidRDefault="00903E67" w:rsidP="005636B6">
      <w:pPr>
        <w:spacing w:before="240" w:after="240"/>
      </w:pPr>
      <w:r>
        <w:t>venían a nosotros, y escuchamos:</w:t>
      </w:r>
    </w:p>
    <w:p w14:paraId="6FABD31C" w14:textId="77777777" w:rsidR="00903E67" w:rsidRDefault="00903E67" w:rsidP="005636B6">
      <w:pPr>
        <w:spacing w:before="240" w:after="240"/>
      </w:pPr>
      <w:r>
        <w:t>«ved quién acrecerá nuestros amores».</w:t>
      </w:r>
    </w:p>
    <w:p w14:paraId="2DCEBC14" w14:textId="77777777" w:rsidR="00903E67" w:rsidRDefault="00903E67" w:rsidP="005636B6">
      <w:pPr>
        <w:spacing w:before="240" w:after="240"/>
      </w:pPr>
      <w:r>
        <w:t>Y así como venían a nosotros</w:t>
      </w:r>
    </w:p>
    <w:p w14:paraId="6F121C1C" w14:textId="77777777" w:rsidR="00903E67" w:rsidRDefault="00903E67" w:rsidP="005636B6">
      <w:pPr>
        <w:spacing w:before="240" w:after="240"/>
      </w:pPr>
      <w:r>
        <w:t>se veía el placer que las colmaba</w:t>
      </w:r>
    </w:p>
    <w:p w14:paraId="24CD5E00" w14:textId="77777777" w:rsidR="00903E67" w:rsidRDefault="00903E67" w:rsidP="005636B6">
      <w:pPr>
        <w:spacing w:before="240" w:after="240"/>
      </w:pPr>
      <w:r>
        <w:t>en el claro fulgor que desprendían.</w:t>
      </w:r>
    </w:p>
    <w:p w14:paraId="759BFB57" w14:textId="77777777" w:rsidR="00903E67" w:rsidRDefault="00903E67" w:rsidP="005636B6">
      <w:pPr>
        <w:spacing w:before="240" w:after="240"/>
      </w:pPr>
      <w:r>
        <w:t>Piensa, lector, si lo que aquí comienza</w:t>
      </w:r>
    </w:p>
    <w:p w14:paraId="7C063489" w14:textId="77777777" w:rsidR="00903E67" w:rsidRDefault="00903E67" w:rsidP="005636B6">
      <w:pPr>
        <w:spacing w:before="240" w:after="240"/>
      </w:pPr>
      <w:r>
        <w:t>no siguiese, en qué forma sentirías</w:t>
      </w:r>
    </w:p>
    <w:p w14:paraId="151A5665" w14:textId="77777777" w:rsidR="00903E67" w:rsidRDefault="00903E67" w:rsidP="005636B6">
      <w:pPr>
        <w:spacing w:before="240" w:after="240"/>
      </w:pPr>
      <w:r>
        <w:t>de saber más un anhelo angustioso;</w:t>
      </w:r>
    </w:p>
    <w:p w14:paraId="2E712673" w14:textId="77777777" w:rsidR="00903E67" w:rsidRDefault="00903E67" w:rsidP="005636B6">
      <w:pPr>
        <w:spacing w:before="240" w:after="240"/>
      </w:pPr>
      <w:r>
        <w:t>y verás por ti mismo qué deseo</w:t>
      </w:r>
    </w:p>
    <w:p w14:paraId="45DCE7BD" w14:textId="77777777" w:rsidR="00903E67" w:rsidRDefault="00903E67" w:rsidP="005636B6">
      <w:pPr>
        <w:spacing w:before="240" w:after="240"/>
      </w:pPr>
      <w:r>
        <w:t>tenía de saber quién eran éstas,</w:t>
      </w:r>
    </w:p>
    <w:p w14:paraId="46B30EF5" w14:textId="77777777" w:rsidR="00903E67" w:rsidRDefault="00903E67" w:rsidP="005636B6">
      <w:pPr>
        <w:spacing w:before="240" w:after="240"/>
      </w:pPr>
      <w:r>
        <w:lastRenderedPageBreak/>
        <w:t>cuando las vi delante de mis ojos.</w:t>
      </w:r>
    </w:p>
    <w:p w14:paraId="5E51A9EA" w14:textId="77777777" w:rsidR="00903E67" w:rsidRDefault="00903E67" w:rsidP="005636B6">
      <w:pPr>
        <w:spacing w:before="240" w:after="240"/>
      </w:pPr>
      <w:r>
        <w:t>«Oh bien nacido a quien el ver los tronos</w:t>
      </w:r>
    </w:p>
    <w:p w14:paraId="7DF058D6" w14:textId="77777777" w:rsidR="00903E67" w:rsidRDefault="00903E67" w:rsidP="005636B6">
      <w:pPr>
        <w:spacing w:before="240" w:after="240"/>
      </w:pPr>
      <w:r>
        <w:t>del triunfo eternal fue concedido,</w:t>
      </w:r>
    </w:p>
    <w:p w14:paraId="088CF9FD" w14:textId="77777777" w:rsidR="00903E67" w:rsidRDefault="00903E67" w:rsidP="005636B6">
      <w:pPr>
        <w:spacing w:before="240" w:after="240"/>
      </w:pPr>
      <w:r>
        <w:t>antes de que dejase la milicia.</w:t>
      </w:r>
    </w:p>
    <w:p w14:paraId="235F1649" w14:textId="77777777" w:rsidR="00903E67" w:rsidRDefault="00903E67" w:rsidP="005636B6">
      <w:pPr>
        <w:spacing w:before="240" w:after="240"/>
      </w:pPr>
      <w:r>
        <w:t>de la luz que se extiende en todo el cielo</w:t>
      </w:r>
    </w:p>
    <w:p w14:paraId="11E6AAEA" w14:textId="77777777" w:rsidR="00903E67" w:rsidRDefault="00903E67" w:rsidP="005636B6">
      <w:pPr>
        <w:spacing w:before="240" w:after="240"/>
      </w:pPr>
      <w:r>
        <w:t>nos encendemos; por lo cual, si quieres</w:t>
      </w:r>
    </w:p>
    <w:p w14:paraId="593795EB" w14:textId="77777777" w:rsidR="00903E67" w:rsidRDefault="00903E67" w:rsidP="005636B6">
      <w:pPr>
        <w:spacing w:before="240" w:after="240"/>
      </w:pPr>
      <w:r>
        <w:t>de nosotros saber, sáciate a gusto.»</w:t>
      </w:r>
    </w:p>
    <w:p w14:paraId="447F3A14" w14:textId="77777777" w:rsidR="00903E67" w:rsidRDefault="00903E67" w:rsidP="005636B6">
      <w:pPr>
        <w:spacing w:before="240" w:after="240"/>
      </w:pPr>
      <w:r>
        <w:t>De este modo una de esas almas pías</w:t>
      </w:r>
    </w:p>
    <w:p w14:paraId="5FE3E5B5" w14:textId="77777777" w:rsidR="00903E67" w:rsidRDefault="00903E67" w:rsidP="005636B6">
      <w:pPr>
        <w:spacing w:before="240" w:after="240"/>
      </w:pPr>
      <w:r>
        <w:t>me dijo; y Beatriz: «Habla sin miedo,</w:t>
      </w:r>
    </w:p>
    <w:p w14:paraId="44F045CB" w14:textId="77777777" w:rsidR="00903E67" w:rsidRDefault="00903E67" w:rsidP="005636B6">
      <w:pPr>
        <w:spacing w:before="240" w:after="240"/>
      </w:pPr>
      <w:r>
        <w:t>y cree todas las cosas que te diga.»</w:t>
      </w:r>
    </w:p>
    <w:p w14:paraId="50B24BF2" w14:textId="77777777" w:rsidR="00903E67" w:rsidRDefault="00903E67" w:rsidP="005636B6">
      <w:pPr>
        <w:spacing w:before="240" w:after="240"/>
      </w:pPr>
      <w:r>
        <w:t>«Bien puedo ver que anidas en tu propia</w:t>
      </w:r>
    </w:p>
    <w:p w14:paraId="63185C87" w14:textId="77777777" w:rsidR="00903E67" w:rsidRDefault="00903E67" w:rsidP="005636B6">
      <w:pPr>
        <w:spacing w:before="240" w:after="240"/>
      </w:pPr>
      <w:r>
        <w:t>luz, y que la desprendes por los ojos,</w:t>
      </w:r>
    </w:p>
    <w:p w14:paraId="38A28A2D" w14:textId="77777777" w:rsidR="00903E67" w:rsidRDefault="00903E67" w:rsidP="005636B6">
      <w:pPr>
        <w:spacing w:before="240" w:after="240"/>
      </w:pPr>
      <w:r>
        <w:t>porque cuando te ríes resplandecen;</w:t>
      </w:r>
    </w:p>
    <w:p w14:paraId="4E9B9FBD" w14:textId="77777777" w:rsidR="00903E67" w:rsidRDefault="00903E67" w:rsidP="005636B6">
      <w:pPr>
        <w:spacing w:before="240" w:after="240"/>
      </w:pPr>
      <w:r>
        <w:t>mas no quien eres, ni por qué te encuentras</w:t>
      </w:r>
    </w:p>
    <w:p w14:paraId="434BE2C3" w14:textId="77777777" w:rsidR="00903E67" w:rsidRDefault="00903E67" w:rsidP="005636B6">
      <w:pPr>
        <w:spacing w:before="240" w:after="240"/>
      </w:pPr>
      <w:r>
        <w:t>alma digna, en el grado de la esfera</w:t>
      </w:r>
    </w:p>
    <w:p w14:paraId="51472928" w14:textId="77777777" w:rsidR="00903E67" w:rsidRDefault="00903E67" w:rsidP="005636B6">
      <w:pPr>
        <w:spacing w:before="240" w:after="240"/>
      </w:pPr>
      <w:r>
        <w:t>que a los hombres ocultan otros rayos.»</w:t>
      </w:r>
    </w:p>
    <w:p w14:paraId="3202C6F6" w14:textId="77777777" w:rsidR="00903E67" w:rsidRDefault="00903E67" w:rsidP="005636B6">
      <w:pPr>
        <w:spacing w:before="240" w:after="240"/>
      </w:pPr>
      <w:r>
        <w:t>Esto dije mirando a aquella lumbre</w:t>
      </w:r>
    </w:p>
    <w:p w14:paraId="2F97A6A2" w14:textId="77777777" w:rsidR="00903E67" w:rsidRDefault="00903E67" w:rsidP="005636B6">
      <w:pPr>
        <w:spacing w:before="240" w:after="240"/>
      </w:pPr>
      <w:r>
        <w:t>que primero me habló; y entonces ella</w:t>
      </w:r>
    </w:p>
    <w:p w14:paraId="67E05177" w14:textId="77777777" w:rsidR="00903E67" w:rsidRDefault="00903E67" w:rsidP="005636B6">
      <w:pPr>
        <w:spacing w:before="240" w:after="240"/>
      </w:pPr>
      <w:r>
        <w:t>se hizo más luminosa que al principio.</w:t>
      </w:r>
    </w:p>
    <w:p w14:paraId="23A24069" w14:textId="77777777" w:rsidR="00903E67" w:rsidRDefault="00903E67" w:rsidP="005636B6">
      <w:pPr>
        <w:spacing w:before="240" w:after="240"/>
      </w:pPr>
      <w:r>
        <w:lastRenderedPageBreak/>
        <w:t>Y como el sol que se oculta a sí mismo</w:t>
      </w:r>
    </w:p>
    <w:p w14:paraId="228DD17D" w14:textId="77777777" w:rsidR="00903E67" w:rsidRDefault="00903E67" w:rsidP="005636B6">
      <w:pPr>
        <w:spacing w:before="240" w:after="240"/>
      </w:pPr>
      <w:r>
        <w:t>por la excesiva luz, cuando disipa</w:t>
      </w:r>
    </w:p>
    <w:p w14:paraId="35AA7DFB" w14:textId="77777777" w:rsidR="00903E67" w:rsidRDefault="00903E67" w:rsidP="005636B6">
      <w:pPr>
        <w:spacing w:before="240" w:after="240"/>
      </w:pPr>
      <w:r>
        <w:t>el calor los vapores más templados,</w:t>
      </w:r>
    </w:p>
    <w:p w14:paraId="68AFCA4B" w14:textId="77777777" w:rsidR="00903E67" w:rsidRDefault="00903E67" w:rsidP="005636B6">
      <w:pPr>
        <w:spacing w:before="240" w:after="240"/>
      </w:pPr>
      <w:r>
        <w:t>al aumentar su gozo, se ocultó</w:t>
      </w:r>
    </w:p>
    <w:p w14:paraId="3AF07D5B" w14:textId="77777777" w:rsidR="00903E67" w:rsidRDefault="00903E67" w:rsidP="005636B6">
      <w:pPr>
        <w:spacing w:before="240" w:after="240"/>
      </w:pPr>
      <w:r>
        <w:t>en su propio fulgor la santa imagen;</w:t>
      </w:r>
    </w:p>
    <w:p w14:paraId="3705EB4B" w14:textId="77777777" w:rsidR="00903E67" w:rsidRDefault="00903E67" w:rsidP="005636B6">
      <w:pPr>
        <w:spacing w:before="240" w:after="240"/>
      </w:pPr>
      <w:r>
        <w:t>y así me respondió, toda encerrada</w:t>
      </w:r>
    </w:p>
    <w:p w14:paraId="792070E9" w14:textId="77777777" w:rsidR="00903E67" w:rsidRDefault="00903E67" w:rsidP="005636B6">
      <w:pPr>
        <w:spacing w:before="240" w:after="240"/>
      </w:pPr>
      <w:r>
        <w:t>del modo en que el siguiente canto canta.</w:t>
      </w:r>
    </w:p>
    <w:p w14:paraId="6C98A496" w14:textId="77777777" w:rsidR="00903E67" w:rsidRDefault="00903E67" w:rsidP="005636B6">
      <w:pPr>
        <w:spacing w:before="240" w:after="240"/>
      </w:pPr>
      <w:r>
        <w:t>CANTOVI</w:t>
      </w:r>
    </w:p>
    <w:p w14:paraId="36EEF7C4" w14:textId="77777777" w:rsidR="00903E67" w:rsidRDefault="00903E67" w:rsidP="005636B6">
      <w:pPr>
        <w:spacing w:before="240" w:after="240"/>
      </w:pPr>
      <w:r>
        <w:t>«Después que Constantino volvió el águila</w:t>
      </w:r>
    </w:p>
    <w:p w14:paraId="08A3FBFD" w14:textId="77777777" w:rsidR="00903E67" w:rsidRDefault="00903E67" w:rsidP="005636B6">
      <w:pPr>
        <w:spacing w:before="240" w:after="240"/>
      </w:pPr>
      <w:r>
        <w:t>contra el curso del cielo, que ella antes</w:t>
      </w:r>
    </w:p>
    <w:p w14:paraId="1606CDF6" w14:textId="77777777" w:rsidR="00903E67" w:rsidRDefault="00903E67" w:rsidP="005636B6">
      <w:pPr>
        <w:spacing w:before="240" w:after="240"/>
      </w:pPr>
      <w:r>
        <w:t>siguió tras el esposo de Lavinia,</w:t>
      </w:r>
    </w:p>
    <w:p w14:paraId="1E1820EC" w14:textId="77777777" w:rsidR="00903E67" w:rsidRDefault="00903E67" w:rsidP="005636B6">
      <w:pPr>
        <w:spacing w:before="240" w:after="240"/>
      </w:pPr>
      <w:r>
        <w:t>más de cien y cien años se detuvo</w:t>
      </w:r>
    </w:p>
    <w:p w14:paraId="1EB3CD50" w14:textId="77777777" w:rsidR="00903E67" w:rsidRDefault="00903E67" w:rsidP="005636B6">
      <w:pPr>
        <w:spacing w:before="240" w:after="240"/>
      </w:pPr>
      <w:r>
        <w:t>en el confín de Europa aquel divino</w:t>
      </w:r>
    </w:p>
    <w:p w14:paraId="72D825CA" w14:textId="77777777" w:rsidR="00903E67" w:rsidRDefault="00903E67" w:rsidP="005636B6">
      <w:pPr>
        <w:spacing w:before="240" w:after="240"/>
      </w:pPr>
      <w:r>
        <w:t>pájaro, junto al monte en que naciera;</w:t>
      </w:r>
    </w:p>
    <w:p w14:paraId="692EAB45" w14:textId="77777777" w:rsidR="00903E67" w:rsidRDefault="00903E67" w:rsidP="005636B6">
      <w:pPr>
        <w:spacing w:before="240" w:after="240"/>
      </w:pPr>
      <w:r>
        <w:t>a la sombra de las sagradas plumas</w:t>
      </w:r>
    </w:p>
    <w:p w14:paraId="3E6D5DB1" w14:textId="77777777" w:rsidR="00903E67" w:rsidRDefault="00903E67" w:rsidP="005636B6">
      <w:pPr>
        <w:spacing w:before="240" w:after="240"/>
      </w:pPr>
      <w:r>
        <w:t>gobernó el mundo allí de mano en mano,</w:t>
      </w:r>
    </w:p>
    <w:p w14:paraId="04B03129" w14:textId="77777777" w:rsidR="00903E67" w:rsidRDefault="00903E67" w:rsidP="005636B6">
      <w:pPr>
        <w:spacing w:before="240" w:after="240"/>
      </w:pPr>
      <w:r>
        <w:t>y así cambiando vino hasta las mías.</w:t>
      </w:r>
    </w:p>
    <w:p w14:paraId="765AADE9" w14:textId="77777777" w:rsidR="00903E67" w:rsidRDefault="00903E67" w:rsidP="005636B6">
      <w:pPr>
        <w:spacing w:before="240" w:after="240"/>
      </w:pPr>
      <w:r>
        <w:t>César fui, soy el mismo Justiniano</w:t>
      </w:r>
    </w:p>
    <w:p w14:paraId="0FCEB072" w14:textId="77777777" w:rsidR="00903E67" w:rsidRDefault="00903E67" w:rsidP="005636B6">
      <w:pPr>
        <w:spacing w:before="240" w:after="240"/>
      </w:pPr>
      <w:r>
        <w:t>que quitó, inspirado del Espíritu,</w:t>
      </w:r>
    </w:p>
    <w:p w14:paraId="0753AF01" w14:textId="77777777" w:rsidR="00903E67" w:rsidRDefault="00903E67" w:rsidP="005636B6">
      <w:pPr>
        <w:spacing w:before="240" w:after="240"/>
      </w:pPr>
      <w:r>
        <w:lastRenderedPageBreak/>
        <w:t>lo excesivo y superfluo de las leyes.</w:t>
      </w:r>
    </w:p>
    <w:p w14:paraId="306D6592" w14:textId="77777777" w:rsidR="00903E67" w:rsidRDefault="00903E67" w:rsidP="005636B6">
      <w:pPr>
        <w:spacing w:before="240" w:after="240"/>
      </w:pPr>
      <w:r>
        <w:t>Y antes de que a esta obra me entregara,</w:t>
      </w:r>
    </w:p>
    <w:p w14:paraId="6FDE7252" w14:textId="77777777" w:rsidR="00903E67" w:rsidRDefault="00903E67" w:rsidP="005636B6">
      <w:pPr>
        <w:spacing w:before="240" w:after="240"/>
      </w:pPr>
      <w:r>
        <w:t>una naturaleza en Cristo sólo</w:t>
      </w:r>
    </w:p>
    <w:p w14:paraId="43D49D4A" w14:textId="77777777" w:rsidR="00903E67" w:rsidRDefault="00903E67" w:rsidP="005636B6">
      <w:pPr>
        <w:spacing w:before="240" w:after="240"/>
      </w:pPr>
      <w:r>
        <w:t>creía, y esta fe me era bastante;</w:t>
      </w:r>
    </w:p>
    <w:p w14:paraId="4EA2F021" w14:textId="77777777" w:rsidR="00903E67" w:rsidRDefault="00903E67" w:rsidP="005636B6">
      <w:pPr>
        <w:spacing w:before="240" w:after="240"/>
      </w:pPr>
      <w:r>
        <w:t>mas aquel santo Agapito, que fue</w:t>
      </w:r>
    </w:p>
    <w:p w14:paraId="5BE3106E" w14:textId="77777777" w:rsidR="00903E67" w:rsidRDefault="00903E67" w:rsidP="005636B6">
      <w:pPr>
        <w:spacing w:before="240" w:after="240"/>
      </w:pPr>
      <w:r>
        <w:t>sumo pastor, a la fe verdadera</w:t>
      </w:r>
    </w:p>
    <w:p w14:paraId="30FA4220" w14:textId="77777777" w:rsidR="00903E67" w:rsidRDefault="00903E67" w:rsidP="005636B6">
      <w:pPr>
        <w:spacing w:before="240" w:after="240"/>
      </w:pPr>
      <w:r>
        <w:t>me encaminó con sus palabras santas.</w:t>
      </w:r>
    </w:p>
    <w:p w14:paraId="0BC78A43" w14:textId="77777777" w:rsidR="00903E67" w:rsidRDefault="00903E67" w:rsidP="005636B6">
      <w:pPr>
        <w:spacing w:before="240" w:after="240"/>
      </w:pPr>
      <w:r>
        <w:t>Yo le creí; y claramente veo</w:t>
      </w:r>
    </w:p>
    <w:p w14:paraId="010FEE81" w14:textId="77777777" w:rsidR="00903E67" w:rsidRDefault="00903E67" w:rsidP="005636B6">
      <w:pPr>
        <w:spacing w:before="240" w:after="240"/>
      </w:pPr>
      <w:r>
        <w:t>lo que había en su fe, como tu ves</w:t>
      </w:r>
    </w:p>
    <w:p w14:paraId="5B3D8D40" w14:textId="77777777" w:rsidR="00903E67" w:rsidRDefault="00903E67" w:rsidP="005636B6">
      <w:pPr>
        <w:spacing w:before="240" w:after="240"/>
      </w:pPr>
      <w:r>
        <w:t>en la contradicción lo falso y cierto.</w:t>
      </w:r>
    </w:p>
    <w:p w14:paraId="6360A78A" w14:textId="77777777" w:rsidR="00903E67" w:rsidRDefault="00903E67" w:rsidP="005636B6">
      <w:pPr>
        <w:spacing w:before="240" w:after="240"/>
      </w:pPr>
      <w:r>
        <w:t>Y en cuanto que eché andar ya con la Iglesia,</w:t>
      </w:r>
    </w:p>
    <w:p w14:paraId="0E0855E4" w14:textId="77777777" w:rsidR="00903E67" w:rsidRDefault="00903E67" w:rsidP="005636B6">
      <w:pPr>
        <w:spacing w:before="240" w:after="240"/>
      </w:pPr>
      <w:r>
        <w:t>por gracia a Dios le plugo el inspirarme</w:t>
      </w:r>
    </w:p>
    <w:p w14:paraId="70D3CFDC" w14:textId="77777777" w:rsidR="00903E67" w:rsidRDefault="00903E67" w:rsidP="005636B6">
      <w:pPr>
        <w:spacing w:before="240" w:after="240"/>
      </w:pPr>
      <w:r>
        <w:t>la gran tarea y me entregué de lleno;</w:t>
      </w:r>
    </w:p>
    <w:p w14:paraId="08DA286E" w14:textId="77777777" w:rsidR="00903E67" w:rsidRDefault="00903E67" w:rsidP="005636B6">
      <w:pPr>
        <w:spacing w:before="240" w:after="240"/>
      </w:pPr>
      <w:r>
        <w:t>y a Belisario encomendé las tropas,</w:t>
      </w:r>
    </w:p>
    <w:p w14:paraId="344DC107" w14:textId="77777777" w:rsidR="00903E67" w:rsidRDefault="00903E67" w:rsidP="005636B6">
      <w:pPr>
        <w:spacing w:before="240" w:after="240"/>
      </w:pPr>
      <w:r>
        <w:t>quien gozó tanto del favor del cielo,</w:t>
      </w:r>
    </w:p>
    <w:p w14:paraId="25F304CF" w14:textId="77777777" w:rsidR="00903E67" w:rsidRDefault="00903E67" w:rsidP="005636B6">
      <w:pPr>
        <w:spacing w:before="240" w:after="240"/>
      </w:pPr>
      <w:r>
        <w:t>que fue señal de que en él reposara.</w:t>
      </w:r>
    </w:p>
    <w:p w14:paraId="770C35D0" w14:textId="77777777" w:rsidR="00903E67" w:rsidRDefault="00903E67" w:rsidP="005636B6">
      <w:pPr>
        <w:spacing w:before="240" w:after="240"/>
      </w:pPr>
      <w:r>
        <w:t>Ahora ya he contestado a tu primera</w:t>
      </w:r>
    </w:p>
    <w:p w14:paraId="2A796ABE" w14:textId="77777777" w:rsidR="00903E67" w:rsidRDefault="00903E67" w:rsidP="005636B6">
      <w:pPr>
        <w:spacing w:before="240" w:after="240"/>
      </w:pPr>
      <w:r>
        <w:t>pregunta: mas me obliga a que te añada</w:t>
      </w:r>
    </w:p>
    <w:p w14:paraId="0F00D05F" w14:textId="77777777" w:rsidR="00903E67" w:rsidRDefault="00903E67" w:rsidP="005636B6">
      <w:pPr>
        <w:spacing w:before="240" w:after="240"/>
      </w:pPr>
      <w:r>
        <w:t>su condición algunas otras cosas,</w:t>
      </w:r>
    </w:p>
    <w:p w14:paraId="2D467BB8" w14:textId="77777777" w:rsidR="00903E67" w:rsidRDefault="00903E67" w:rsidP="005636B6">
      <w:pPr>
        <w:spacing w:before="240" w:after="240"/>
      </w:pPr>
      <w:r>
        <w:lastRenderedPageBreak/>
        <w:t>para que veas con cuánta injusticia se</w:t>
      </w:r>
    </w:p>
    <w:p w14:paraId="040505F5" w14:textId="77777777" w:rsidR="00903E67" w:rsidRDefault="00903E67" w:rsidP="005636B6">
      <w:pPr>
        <w:spacing w:before="240" w:after="240"/>
      </w:pPr>
      <w:r>
        <w:t>mueve contra el signo sacrosanto</w:t>
      </w:r>
    </w:p>
    <w:p w14:paraId="4FC23FC0" w14:textId="77777777" w:rsidR="00903E67" w:rsidRDefault="00903E67" w:rsidP="005636B6">
      <w:pPr>
        <w:spacing w:before="240" w:after="240"/>
      </w:pPr>
      <w:r>
        <w:t>quien de él se apropia o quien a él se opone.</w:t>
      </w:r>
    </w:p>
    <w:p w14:paraId="6A1487FB" w14:textId="77777777" w:rsidR="00903E67" w:rsidRDefault="00903E67" w:rsidP="005636B6">
      <w:pPr>
        <w:spacing w:before="240" w:after="240"/>
      </w:pPr>
      <w:r>
        <w:t>Mira cuánta virtud digno le hizo</w:t>
      </w:r>
    </w:p>
    <w:p w14:paraId="30B1A338" w14:textId="77777777" w:rsidR="00903E67" w:rsidRDefault="00903E67" w:rsidP="005636B6">
      <w:pPr>
        <w:spacing w:before="240" w:after="240"/>
      </w:pPr>
      <w:r>
        <w:t>de reverencia; ya desde la hora</w:t>
      </w:r>
    </w:p>
    <w:p w14:paraId="29CF5890" w14:textId="77777777" w:rsidR="00903E67" w:rsidRDefault="00903E67" w:rsidP="005636B6">
      <w:pPr>
        <w:spacing w:before="240" w:after="240"/>
      </w:pPr>
      <w:r>
        <w:t>en que murió Palante por su reino.</w:t>
      </w:r>
    </w:p>
    <w:p w14:paraId="12854F27" w14:textId="77777777" w:rsidR="00903E67" w:rsidRDefault="00903E67" w:rsidP="005636B6">
      <w:pPr>
        <w:spacing w:before="240" w:after="240"/>
      </w:pPr>
      <w:r>
        <w:t>Sabes que en Alba tuvo su morada</w:t>
      </w:r>
    </w:p>
    <w:p w14:paraId="1F3A3F8C" w14:textId="77777777" w:rsidR="00903E67" w:rsidRDefault="00903E67" w:rsidP="005636B6">
      <w:pPr>
        <w:spacing w:before="240" w:after="240"/>
      </w:pPr>
      <w:r>
        <w:t>más de trescientos años, hasta el día</w:t>
      </w:r>
    </w:p>
    <w:p w14:paraId="18A49010" w14:textId="77777777" w:rsidR="00903E67" w:rsidRDefault="00903E67" w:rsidP="005636B6">
      <w:pPr>
        <w:spacing w:before="240" w:after="240"/>
      </w:pPr>
      <w:r>
        <w:t>que por él combatieron tres y tres</w:t>
      </w:r>
    </w:p>
    <w:p w14:paraId="7C37841C" w14:textId="77777777" w:rsidR="00903E67" w:rsidRDefault="00903E67" w:rsidP="005636B6">
      <w:pPr>
        <w:spacing w:before="240" w:after="240"/>
      </w:pPr>
      <w:r>
        <w:t>Y sabes lo que obró en siete reinados,</w:t>
      </w:r>
    </w:p>
    <w:p w14:paraId="78D41F41" w14:textId="77777777" w:rsidR="00903E67" w:rsidRDefault="00903E67" w:rsidP="005636B6">
      <w:pPr>
        <w:spacing w:before="240" w:after="240"/>
      </w:pPr>
      <w:r>
        <w:t>del mal de las Sabinas a Lucrecia,</w:t>
      </w:r>
    </w:p>
    <w:p w14:paraId="7CBFEED4" w14:textId="77777777" w:rsidR="00903E67" w:rsidRDefault="00903E67" w:rsidP="005636B6">
      <w:pPr>
        <w:spacing w:before="240" w:after="240"/>
      </w:pPr>
      <w:r>
        <w:t>venciendo en torno a los pueblos vecinos.</w:t>
      </w:r>
    </w:p>
    <w:p w14:paraId="6A3A42B5" w14:textId="77777777" w:rsidR="00903E67" w:rsidRDefault="00903E67" w:rsidP="005636B6">
      <w:pPr>
        <w:spacing w:before="240" w:after="240"/>
      </w:pPr>
      <w:r>
        <w:t>Y lo que obró llevado contra Breno</w:t>
      </w:r>
    </w:p>
    <w:p w14:paraId="581E1828" w14:textId="77777777" w:rsidR="00903E67" w:rsidRDefault="00903E67" w:rsidP="005636B6">
      <w:pPr>
        <w:spacing w:before="240" w:after="240"/>
      </w:pPr>
      <w:r>
        <w:t>por los magnos romanos, contra Pirro,</w:t>
      </w:r>
    </w:p>
    <w:p w14:paraId="1591A0C8" w14:textId="77777777" w:rsidR="00903E67" w:rsidRDefault="00903E67" w:rsidP="005636B6">
      <w:pPr>
        <w:spacing w:before="240" w:after="240"/>
      </w:pPr>
      <w:r>
        <w:t>y las otras repúblicas y príncipes;</w:t>
      </w:r>
    </w:p>
    <w:p w14:paraId="0ED1E1DD" w14:textId="77777777" w:rsidR="00903E67" w:rsidRDefault="00903E67" w:rsidP="005636B6">
      <w:pPr>
        <w:spacing w:before="240" w:after="240"/>
      </w:pPr>
      <w:r>
        <w:t>donde Torcuato y Quincio, a quien dio nombre</w:t>
      </w:r>
    </w:p>
    <w:p w14:paraId="24D2A085" w14:textId="77777777" w:rsidR="00903E67" w:rsidRDefault="00903E67" w:rsidP="005636B6">
      <w:pPr>
        <w:spacing w:before="240" w:after="240"/>
      </w:pPr>
      <w:r>
        <w:t>su pelo descuidado, Fabios, Decios</w:t>
      </w:r>
    </w:p>
    <w:p w14:paraId="3F64E1DD" w14:textId="77777777" w:rsidR="00903E67" w:rsidRDefault="00903E67" w:rsidP="005636B6">
      <w:pPr>
        <w:spacing w:before="240" w:after="240"/>
      </w:pPr>
      <w:r>
        <w:t>ganaron fama que con gusto incienso.</w:t>
      </w:r>
    </w:p>
    <w:p w14:paraId="1C39A312" w14:textId="77777777" w:rsidR="00903E67" w:rsidRDefault="00903E67" w:rsidP="005636B6">
      <w:pPr>
        <w:spacing w:before="240" w:after="240"/>
      </w:pPr>
      <w:r>
        <w:t>Luego humilló el orgullo de los árabes</w:t>
      </w:r>
    </w:p>
    <w:p w14:paraId="6A319D76" w14:textId="77777777" w:rsidR="00903E67" w:rsidRDefault="00903E67" w:rsidP="005636B6">
      <w:pPr>
        <w:spacing w:before="240" w:after="240"/>
      </w:pPr>
      <w:r>
        <w:lastRenderedPageBreak/>
        <w:t>que tras Aníbal las alpestres rocas</w:t>
      </w:r>
    </w:p>
    <w:p w14:paraId="0C72B35A" w14:textId="77777777" w:rsidR="00903E67" w:rsidRDefault="00903E67" w:rsidP="005636B6">
      <w:pPr>
        <w:spacing w:before="240" w:after="240"/>
      </w:pPr>
      <w:r>
        <w:t>de las que bajas tú, Po, atravesaron.</w:t>
      </w:r>
    </w:p>
    <w:p w14:paraId="2757445C" w14:textId="77777777" w:rsidR="00903E67" w:rsidRDefault="00903E67" w:rsidP="005636B6">
      <w:pPr>
        <w:spacing w:before="240" w:after="240"/>
      </w:pPr>
      <w:r>
        <w:t>Bajo aquél, siendo aún jóvenes, triunfaron</w:t>
      </w:r>
    </w:p>
    <w:p w14:paraId="59E64DE5" w14:textId="77777777" w:rsidR="00903E67" w:rsidRDefault="00903E67" w:rsidP="005636B6">
      <w:pPr>
        <w:spacing w:before="240" w:after="240"/>
      </w:pPr>
      <w:r>
        <w:t>Escipión y Pompeyo; y a ese monte</w:t>
      </w:r>
    </w:p>
    <w:p w14:paraId="7347272D" w14:textId="77777777" w:rsidR="00903E67" w:rsidRDefault="00903E67" w:rsidP="005636B6">
      <w:pPr>
        <w:spacing w:before="240" w:after="240"/>
      </w:pPr>
      <w:r>
        <w:t>a cuyo pie naciste, le fue amargo.</w:t>
      </w:r>
    </w:p>
    <w:p w14:paraId="0BB6D326" w14:textId="77777777" w:rsidR="00903E67" w:rsidRDefault="00903E67" w:rsidP="005636B6">
      <w:pPr>
        <w:spacing w:before="240" w:after="240"/>
      </w:pPr>
      <w:r>
        <w:t>Luego, cercano el tiempo en el que el cielo</w:t>
      </w:r>
    </w:p>
    <w:p w14:paraId="7FCF1E8F" w14:textId="77777777" w:rsidR="00903E67" w:rsidRDefault="00903E67" w:rsidP="005636B6">
      <w:pPr>
        <w:spacing w:before="240" w:after="240"/>
      </w:pPr>
      <w:r>
        <w:t>quiso ordenar el mundo a su manera,</w:t>
      </w:r>
    </w:p>
    <w:p w14:paraId="47D45846" w14:textId="77777777" w:rsidR="00903E67" w:rsidRDefault="00903E67" w:rsidP="005636B6">
      <w:pPr>
        <w:spacing w:before="240" w:after="240"/>
      </w:pPr>
      <w:r>
        <w:t>César por gusto de Roma lo obtuvo.</w:t>
      </w:r>
    </w:p>
    <w:p w14:paraId="384B46E1" w14:textId="77777777" w:rsidR="00903E67" w:rsidRDefault="00903E67" w:rsidP="005636B6">
      <w:pPr>
        <w:spacing w:before="240" w:after="240"/>
      </w:pPr>
      <w:r>
        <w:t>Y lo que obró desde el Varo hasta el Rin,</w:t>
      </w:r>
    </w:p>
    <w:p w14:paraId="3AEAEA39" w14:textId="77777777" w:rsidR="00903E67" w:rsidRDefault="00903E67" w:rsidP="005636B6">
      <w:pPr>
        <w:spacing w:before="240" w:after="240"/>
      </w:pPr>
      <w:r>
        <w:t>lo vio el Isara, el Era y lo vio el Sena</w:t>
      </w:r>
    </w:p>
    <w:p w14:paraId="6128674B" w14:textId="77777777" w:rsidR="00903E67" w:rsidRDefault="00903E67" w:rsidP="005636B6">
      <w:pPr>
        <w:spacing w:before="240" w:after="240"/>
      </w:pPr>
      <w:r>
        <w:t>y los ríos que al Ródano engrandecen.</w:t>
      </w:r>
    </w:p>
    <w:p w14:paraId="660F993C" w14:textId="77777777" w:rsidR="00903E67" w:rsidRDefault="00903E67" w:rsidP="005636B6">
      <w:pPr>
        <w:spacing w:before="240" w:after="240"/>
      </w:pPr>
      <w:r>
        <w:t>Lo que obró luego al marcharse de Rávena</w:t>
      </w:r>
    </w:p>
    <w:p w14:paraId="7F768FB3" w14:textId="77777777" w:rsidR="00903E67" w:rsidRDefault="00903E67" w:rsidP="005636B6">
      <w:pPr>
        <w:spacing w:before="240" w:after="240"/>
      </w:pPr>
      <w:r>
        <w:t>y cruzó el Rubicón, fue tan aprisa</w:t>
      </w:r>
    </w:p>
    <w:p w14:paraId="0273BE5E" w14:textId="77777777" w:rsidR="00903E67" w:rsidRDefault="00903E67" w:rsidP="005636B6">
      <w:pPr>
        <w:spacing w:before="240" w:after="240"/>
      </w:pPr>
      <w:r>
        <w:t>que ni pluma ni lengua alcanzarían.</w:t>
      </w:r>
    </w:p>
    <w:p w14:paraId="2D5AC4D6" w14:textId="77777777" w:rsidR="00903E67" w:rsidRDefault="00903E67" w:rsidP="005636B6">
      <w:pPr>
        <w:spacing w:before="240" w:after="240"/>
      </w:pPr>
      <w:r>
        <w:t>Luego marchó con sus tropas a España,</w:t>
      </w:r>
    </w:p>
    <w:p w14:paraId="0E3E116D" w14:textId="77777777" w:rsidR="00903E67" w:rsidRDefault="00903E67" w:rsidP="005636B6">
      <w:pPr>
        <w:spacing w:before="240" w:after="240"/>
      </w:pPr>
      <w:r>
        <w:t>luego a Durazzo, y tal golpe en Farsalia</w:t>
      </w:r>
    </w:p>
    <w:p w14:paraId="7E2F383E" w14:textId="77777777" w:rsidR="00903E67" w:rsidRDefault="00903E67" w:rsidP="005636B6">
      <w:pPr>
        <w:spacing w:before="240" w:after="240"/>
      </w:pPr>
      <w:r>
        <w:t>dio, que hasta el Nilo se dolió del daño.</w:t>
      </w:r>
    </w:p>
    <w:p w14:paraId="748DA4D2" w14:textId="77777777" w:rsidR="00903E67" w:rsidRDefault="00903E67" w:rsidP="005636B6">
      <w:pPr>
        <w:spacing w:before="240" w:after="240"/>
      </w:pPr>
      <w:r>
        <w:t>A Antandro y al Simoes, patria suya,</w:t>
      </w:r>
    </w:p>
    <w:p w14:paraId="78F907B1" w14:textId="77777777" w:rsidR="00903E67" w:rsidRDefault="00903E67" w:rsidP="005636B6">
      <w:pPr>
        <w:spacing w:before="240" w:after="240"/>
      </w:pPr>
      <w:r>
        <w:t>vio otra vez, y el lugar que a Héctor sepulta;</w:t>
      </w:r>
    </w:p>
    <w:p w14:paraId="04A917CD" w14:textId="77777777" w:rsidR="00903E67" w:rsidRDefault="00903E67" w:rsidP="005636B6">
      <w:pPr>
        <w:spacing w:before="240" w:after="240"/>
      </w:pPr>
      <w:r>
        <w:lastRenderedPageBreak/>
        <w:t>y partió para mal de Tolomeo.</w:t>
      </w:r>
    </w:p>
    <w:p w14:paraId="6602C8BF" w14:textId="77777777" w:rsidR="00903E67" w:rsidRDefault="00903E67" w:rsidP="005636B6">
      <w:pPr>
        <w:spacing w:before="240" w:after="240"/>
      </w:pPr>
      <w:r>
        <w:t>De allí fue como un rayo contra Juba;</w:t>
      </w:r>
    </w:p>
    <w:p w14:paraId="13DC26D9" w14:textId="77777777" w:rsidR="00903E67" w:rsidRDefault="00903E67" w:rsidP="005636B6">
      <w:pPr>
        <w:spacing w:before="240" w:after="240"/>
      </w:pPr>
      <w:r>
        <w:t>y desde allí se volvió al occidente</w:t>
      </w:r>
    </w:p>
    <w:p w14:paraId="7FCB160A" w14:textId="77777777" w:rsidR="00903E67" w:rsidRDefault="00903E67" w:rsidP="005636B6">
      <w:pPr>
        <w:spacing w:before="240" w:after="240"/>
      </w:pPr>
      <w:r>
        <w:t>donde escuchó la trompa pompeyana.</w:t>
      </w:r>
    </w:p>
    <w:p w14:paraId="2D197B37" w14:textId="77777777" w:rsidR="00903E67" w:rsidRDefault="00903E67" w:rsidP="005636B6">
      <w:pPr>
        <w:spacing w:before="240" w:after="240"/>
      </w:pPr>
      <w:r>
        <w:t>Por lo que obró en las manos del siguiente,</w:t>
      </w:r>
    </w:p>
    <w:p w14:paraId="4598B0F1" w14:textId="77777777" w:rsidR="00903E67" w:rsidRDefault="00903E67" w:rsidP="005636B6">
      <w:pPr>
        <w:spacing w:before="240" w:after="240"/>
      </w:pPr>
      <w:r>
        <w:t>en el infierno ladran Bruto y Casio,</w:t>
      </w:r>
    </w:p>
    <w:p w14:paraId="0DC8DDBA" w14:textId="77777777" w:rsidR="00903E67" w:rsidRDefault="00903E67" w:rsidP="005636B6">
      <w:pPr>
        <w:spacing w:before="240" w:after="240"/>
      </w:pPr>
      <w:r>
        <w:t>y se dolieron Módena y Perugia.</w:t>
      </w:r>
    </w:p>
    <w:p w14:paraId="6DEEE9AE" w14:textId="77777777" w:rsidR="00903E67" w:rsidRDefault="00903E67" w:rsidP="005636B6">
      <w:pPr>
        <w:spacing w:before="240" w:after="240"/>
      </w:pPr>
      <w:r>
        <w:t>Aún lo llora la triste de Cleopatra,</w:t>
      </w:r>
    </w:p>
    <w:p w14:paraId="0187B27F" w14:textId="77777777" w:rsidR="00903E67" w:rsidRDefault="00903E67" w:rsidP="005636B6">
      <w:pPr>
        <w:spacing w:before="240" w:after="240"/>
      </w:pPr>
      <w:r>
        <w:t>que, escapando de aquél, con la culebra</w:t>
      </w:r>
    </w:p>
    <w:p w14:paraId="4DD77665" w14:textId="77777777" w:rsidR="00903E67" w:rsidRDefault="00903E67" w:rsidP="005636B6">
      <w:pPr>
        <w:spacing w:before="240" w:after="240"/>
      </w:pPr>
      <w:r>
        <w:t>se dio la muerte atroz e inesperada.</w:t>
      </w:r>
    </w:p>
    <w:p w14:paraId="5DE5ECBD" w14:textId="77777777" w:rsidR="00903E67" w:rsidRDefault="00903E67" w:rsidP="005636B6">
      <w:pPr>
        <w:spacing w:before="240" w:after="240"/>
      </w:pPr>
      <w:r>
        <w:t>Con él llegó a la orilla del mar Rojo,</w:t>
      </w:r>
    </w:p>
    <w:p w14:paraId="58B7F11D" w14:textId="77777777" w:rsidR="00903E67" w:rsidRDefault="00903E67" w:rsidP="005636B6">
      <w:pPr>
        <w:spacing w:before="240" w:after="240"/>
      </w:pPr>
      <w:r>
        <w:t>con él en tanta paz al mundo puso,</w:t>
      </w:r>
    </w:p>
    <w:p w14:paraId="23A9D94D" w14:textId="77777777" w:rsidR="00903E67" w:rsidRDefault="00903E67" w:rsidP="005636B6">
      <w:pPr>
        <w:spacing w:before="240" w:after="240"/>
      </w:pPr>
      <w:r>
        <w:t>que las puertas de Jano se cerraron.</w:t>
      </w:r>
    </w:p>
    <w:p w14:paraId="46022ACD" w14:textId="77777777" w:rsidR="00903E67" w:rsidRDefault="00903E67" w:rsidP="005636B6">
      <w:pPr>
        <w:spacing w:before="240" w:after="240"/>
      </w:pPr>
      <w:r>
        <w:t>Mas lo que el signo del que estoy hablando,</w:t>
      </w:r>
    </w:p>
    <w:p w14:paraId="5C30CD6B" w14:textId="77777777" w:rsidR="00903E67" w:rsidRDefault="00903E67" w:rsidP="005636B6">
      <w:pPr>
        <w:spacing w:before="240" w:after="240"/>
      </w:pPr>
      <w:r>
        <w:t>hizo primeramente y luego haría,</w:t>
      </w:r>
    </w:p>
    <w:p w14:paraId="57455EA2" w14:textId="77777777" w:rsidR="00903E67" w:rsidRDefault="00903E67" w:rsidP="005636B6">
      <w:pPr>
        <w:spacing w:before="240" w:after="240"/>
      </w:pPr>
      <w:r>
        <w:t>por el reino mortal al que subyuga,</w:t>
      </w:r>
    </w:p>
    <w:p w14:paraId="1B4C41BF" w14:textId="77777777" w:rsidR="00903E67" w:rsidRDefault="00903E67" w:rsidP="005636B6">
      <w:pPr>
        <w:spacing w:before="240" w:after="240"/>
      </w:pPr>
      <w:r>
        <w:t>se vuelve en apariencia oscuro y poco,</w:t>
      </w:r>
    </w:p>
    <w:p w14:paraId="57830E82" w14:textId="77777777" w:rsidR="00903E67" w:rsidRDefault="00903E67" w:rsidP="005636B6">
      <w:pPr>
        <w:spacing w:before="240" w:after="240"/>
      </w:pPr>
      <w:r>
        <w:t>si en manos del tercer César la vemos</w:t>
      </w:r>
    </w:p>
    <w:p w14:paraId="59D06E10" w14:textId="77777777" w:rsidR="00903E67" w:rsidRDefault="00903E67" w:rsidP="005636B6">
      <w:pPr>
        <w:spacing w:before="240" w:after="240"/>
      </w:pPr>
      <w:r>
        <w:t>con vista clara y con afecto puro;</w:t>
      </w:r>
    </w:p>
    <w:p w14:paraId="2C1B37AD" w14:textId="77777777" w:rsidR="00903E67" w:rsidRDefault="00903E67" w:rsidP="005636B6">
      <w:pPr>
        <w:spacing w:before="240" w:after="240"/>
      </w:pPr>
      <w:r>
        <w:lastRenderedPageBreak/>
        <w:t>pues la viva justicia que me inspira,</w:t>
      </w:r>
    </w:p>
    <w:p w14:paraId="2B33B5D9" w14:textId="77777777" w:rsidR="00903E67" w:rsidRDefault="00903E67" w:rsidP="005636B6">
      <w:pPr>
        <w:spacing w:before="240" w:after="240"/>
      </w:pPr>
      <w:r>
        <w:t>le concedió, en las manos del que digo,</w:t>
      </w:r>
    </w:p>
    <w:p w14:paraId="79D4230A" w14:textId="77777777" w:rsidR="00903E67" w:rsidRDefault="00903E67" w:rsidP="005636B6">
      <w:pPr>
        <w:spacing w:before="240" w:after="240"/>
      </w:pPr>
      <w:r>
        <w:t>la gloria de vengar su santa cólera.</w:t>
      </w:r>
    </w:p>
    <w:p w14:paraId="5A513556" w14:textId="77777777" w:rsidR="00903E67" w:rsidRDefault="00903E67" w:rsidP="005636B6">
      <w:pPr>
        <w:spacing w:before="240" w:after="240"/>
      </w:pPr>
      <w:r>
        <w:t>Y asómbrate de lo que digo ahora:</w:t>
      </w:r>
    </w:p>
    <w:p w14:paraId="78780413" w14:textId="77777777" w:rsidR="00903E67" w:rsidRDefault="00903E67" w:rsidP="005636B6">
      <w:pPr>
        <w:spacing w:before="240" w:after="240"/>
      </w:pPr>
      <w:r>
        <w:t>corrió después con Tito a hacer venganza</w:t>
      </w:r>
    </w:p>
    <w:p w14:paraId="2F4132F5" w14:textId="77777777" w:rsidR="00903E67" w:rsidRDefault="00903E67" w:rsidP="005636B6">
      <w:pPr>
        <w:spacing w:before="240" w:after="240"/>
      </w:pPr>
      <w:r>
        <w:t>de la venganza del pecado antiguo.</w:t>
      </w:r>
    </w:p>
    <w:p w14:paraId="734CA3C3" w14:textId="77777777" w:rsidR="00903E67" w:rsidRDefault="00903E67" w:rsidP="005636B6">
      <w:pPr>
        <w:spacing w:before="240" w:after="240"/>
      </w:pPr>
      <w:r>
        <w:t>Y al morder los lombardos a la Santa</w:t>
      </w:r>
    </w:p>
    <w:p w14:paraId="5E3369F9" w14:textId="77777777" w:rsidR="00903E67" w:rsidRDefault="00903E67" w:rsidP="005636B6">
      <w:pPr>
        <w:spacing w:before="240" w:after="240"/>
      </w:pPr>
      <w:r>
        <w:t>Iglesia con sus dientes, Carlomagno</w:t>
      </w:r>
    </w:p>
    <w:p w14:paraId="7575524A" w14:textId="77777777" w:rsidR="00903E67" w:rsidRDefault="00903E67" w:rsidP="005636B6">
      <w:pPr>
        <w:spacing w:before="240" w:after="240"/>
      </w:pPr>
      <w:r>
        <w:t>la socorrió, venciendo, con sus alas.</w:t>
      </w:r>
    </w:p>
    <w:p w14:paraId="30E2E31C" w14:textId="77777777" w:rsidR="00903E67" w:rsidRDefault="00903E67" w:rsidP="005636B6">
      <w:pPr>
        <w:spacing w:before="240" w:after="240"/>
      </w:pPr>
      <w:r>
        <w:t>Ahora puedes juzgar a esos que antes</w:t>
      </w:r>
    </w:p>
    <w:p w14:paraId="0B2F7753" w14:textId="77777777" w:rsidR="00903E67" w:rsidRDefault="00903E67" w:rsidP="005636B6">
      <w:pPr>
        <w:spacing w:before="240" w:after="240"/>
      </w:pPr>
      <w:r>
        <w:t>me escuchaste acusar, y sus pecados,</w:t>
      </w:r>
    </w:p>
    <w:p w14:paraId="37016FF0" w14:textId="77777777" w:rsidR="00903E67" w:rsidRDefault="00903E67" w:rsidP="005636B6">
      <w:pPr>
        <w:spacing w:before="240" w:after="240"/>
      </w:pPr>
      <w:r>
        <w:t>que son causa de todas vuestras penas.</w:t>
      </w:r>
    </w:p>
    <w:p w14:paraId="4D301A49" w14:textId="77777777" w:rsidR="00903E67" w:rsidRDefault="00903E67" w:rsidP="005636B6">
      <w:pPr>
        <w:spacing w:before="240" w:after="240"/>
      </w:pPr>
      <w:r>
        <w:t>Uno al signo común los amarillos</w:t>
      </w:r>
    </w:p>
    <w:p w14:paraId="496D4307" w14:textId="77777777" w:rsidR="00903E67" w:rsidRDefault="00903E67" w:rsidP="005636B6">
      <w:pPr>
        <w:spacing w:before="240" w:after="240"/>
      </w:pPr>
      <w:r>
        <w:t>lirios opone, y otro se lo apropia,</w:t>
      </w:r>
    </w:p>
    <w:p w14:paraId="7FB13B95" w14:textId="77777777" w:rsidR="00903E67" w:rsidRDefault="00903E67" w:rsidP="005636B6">
      <w:pPr>
        <w:spacing w:before="240" w:after="240"/>
      </w:pPr>
      <w:r>
        <w:t>y es difícil saber quién más se engaña.</w:t>
      </w:r>
    </w:p>
    <w:p w14:paraId="4D47AD60" w14:textId="77777777" w:rsidR="00903E67" w:rsidRDefault="00903E67" w:rsidP="005636B6">
      <w:pPr>
        <w:spacing w:before="240" w:after="240"/>
      </w:pPr>
      <w:r>
        <w:t>Urdan los gibelinos, urdan tretas</w:t>
      </w:r>
    </w:p>
    <w:p w14:paraId="51D32B98" w14:textId="77777777" w:rsidR="00903E67" w:rsidRDefault="00903E67" w:rsidP="005636B6">
      <w:pPr>
        <w:spacing w:before="240" w:after="240"/>
      </w:pPr>
      <w:r>
        <w:t>bajo otro signo, que mal sigue a éste</w:t>
      </w:r>
    </w:p>
    <w:p w14:paraId="2D3C3964" w14:textId="77777777" w:rsidR="00903E67" w:rsidRDefault="00903E67" w:rsidP="005636B6">
      <w:pPr>
        <w:spacing w:before="240" w:after="240"/>
      </w:pPr>
      <w:r>
        <w:t>aquel que de él aparta la justicia;</w:t>
      </w:r>
    </w:p>
    <w:p w14:paraId="7A727CA1" w14:textId="77777777" w:rsidR="00903E67" w:rsidRDefault="00903E67" w:rsidP="005636B6">
      <w:pPr>
        <w:spacing w:before="240" w:after="240"/>
      </w:pPr>
      <w:r>
        <w:t>y que este nuevo Carlos no lo abata</w:t>
      </w:r>
    </w:p>
    <w:p w14:paraId="15241B63" w14:textId="77777777" w:rsidR="00903E67" w:rsidRDefault="00903E67" w:rsidP="005636B6">
      <w:pPr>
        <w:spacing w:before="240" w:after="240"/>
      </w:pPr>
      <w:r>
        <w:lastRenderedPageBreak/>
        <w:t>con sus güelfos, mas tema de sus garras</w:t>
      </w:r>
    </w:p>
    <w:p w14:paraId="253B51D9" w14:textId="77777777" w:rsidR="00903E67" w:rsidRDefault="00903E67" w:rsidP="005636B6">
      <w:pPr>
        <w:spacing w:before="240" w:after="240"/>
      </w:pPr>
      <w:r>
        <w:t>que a leones más fuertes han vencido.</w:t>
      </w:r>
    </w:p>
    <w:p w14:paraId="6FBFC41A" w14:textId="77777777" w:rsidR="00903E67" w:rsidRDefault="00903E67" w:rsidP="005636B6">
      <w:pPr>
        <w:spacing w:before="240" w:after="240"/>
      </w:pPr>
      <w:r>
        <w:t>¡Muchas veces los hijos han llorado</w:t>
      </w:r>
    </w:p>
    <w:p w14:paraId="2AD30438" w14:textId="77777777" w:rsidR="00903E67" w:rsidRDefault="00903E67" w:rsidP="005636B6">
      <w:pPr>
        <w:spacing w:before="240" w:after="240"/>
      </w:pPr>
      <w:r>
        <w:t>por las culpas del padre, y no se crea</w:t>
      </w:r>
    </w:p>
    <w:p w14:paraId="7C55AC09" w14:textId="77777777" w:rsidR="00903E67" w:rsidRDefault="00903E67" w:rsidP="005636B6">
      <w:pPr>
        <w:spacing w:before="240" w:after="240"/>
      </w:pPr>
      <w:r>
        <w:t>que Dios cambie su emblema por las lises!</w:t>
      </w:r>
    </w:p>
    <w:p w14:paraId="7DB5D159" w14:textId="77777777" w:rsidR="00903E67" w:rsidRDefault="00903E67" w:rsidP="005636B6">
      <w:pPr>
        <w:spacing w:before="240" w:after="240"/>
      </w:pPr>
      <w:r>
        <w:t>Esta pequeña estrella se engalana</w:t>
      </w:r>
    </w:p>
    <w:p w14:paraId="432D3BBE" w14:textId="77777777" w:rsidR="00903E67" w:rsidRDefault="00903E67" w:rsidP="005636B6">
      <w:pPr>
        <w:spacing w:before="240" w:after="240"/>
      </w:pPr>
      <w:r>
        <w:t>de los buenos espíritus activos</w:t>
      </w:r>
    </w:p>
    <w:p w14:paraId="3959BDF8" w14:textId="77777777" w:rsidR="00903E67" w:rsidRDefault="00903E67" w:rsidP="005636B6">
      <w:pPr>
        <w:spacing w:before="240" w:after="240"/>
      </w:pPr>
      <w:r>
        <w:t>para que fama y honra les alcance;</w:t>
      </w:r>
    </w:p>
    <w:p w14:paraId="42D993AF" w14:textId="77777777" w:rsidR="00903E67" w:rsidRDefault="00903E67" w:rsidP="005636B6">
      <w:pPr>
        <w:spacing w:before="240" w:after="240"/>
      </w:pPr>
      <w:r>
        <w:t>y cuando a esto dirigen sus deseos,</w:t>
      </w:r>
    </w:p>
    <w:p w14:paraId="30036A15" w14:textId="77777777" w:rsidR="00903E67" w:rsidRDefault="00903E67" w:rsidP="005636B6">
      <w:pPr>
        <w:spacing w:before="240" w:after="240"/>
      </w:pPr>
      <w:r>
        <w:t>desviándose así, más apagados</w:t>
      </w:r>
    </w:p>
    <w:p w14:paraId="0E096260" w14:textId="77777777" w:rsidR="00903E67" w:rsidRDefault="00903E67" w:rsidP="005636B6">
      <w:pPr>
        <w:spacing w:before="240" w:after="240"/>
      </w:pPr>
      <w:r>
        <w:t>del verdadero amor los rayos sienten.</w:t>
      </w:r>
    </w:p>
    <w:p w14:paraId="190FBFF0" w14:textId="77777777" w:rsidR="00903E67" w:rsidRDefault="00903E67" w:rsidP="005636B6">
      <w:pPr>
        <w:spacing w:before="240" w:after="240"/>
      </w:pPr>
      <w:r>
        <w:t>Mas comparar los méritos y el premio</w:t>
      </w:r>
    </w:p>
    <w:p w14:paraId="0C432379" w14:textId="77777777" w:rsidR="00903E67" w:rsidRDefault="00903E67" w:rsidP="005636B6">
      <w:pPr>
        <w:spacing w:before="240" w:after="240"/>
      </w:pPr>
      <w:r>
        <w:t>de nuestra dicha también forma parte,</w:t>
      </w:r>
    </w:p>
    <w:p w14:paraId="06B47ECD" w14:textId="77777777" w:rsidR="00903E67" w:rsidRDefault="00903E67" w:rsidP="005636B6">
      <w:pPr>
        <w:spacing w:before="240" w:after="240"/>
      </w:pPr>
      <w:r>
        <w:t>no viéndolos mayores ni menores.</w:t>
      </w:r>
    </w:p>
    <w:p w14:paraId="55712788" w14:textId="77777777" w:rsidR="00903E67" w:rsidRDefault="00903E67" w:rsidP="005636B6">
      <w:pPr>
        <w:spacing w:before="240" w:after="240"/>
      </w:pPr>
      <w:r>
        <w:t>Tal nos endulza la viva justicia</w:t>
      </w:r>
    </w:p>
    <w:p w14:paraId="71067AEC" w14:textId="77777777" w:rsidR="00903E67" w:rsidRDefault="00903E67" w:rsidP="005636B6">
      <w:pPr>
        <w:spacing w:before="240" w:after="240"/>
      </w:pPr>
      <w:r>
        <w:t>el afecto, y por ello no se puede</w:t>
      </w:r>
    </w:p>
    <w:p w14:paraId="20A6ACDE" w14:textId="77777777" w:rsidR="00903E67" w:rsidRDefault="00903E67" w:rsidP="005636B6">
      <w:pPr>
        <w:spacing w:before="240" w:after="240"/>
      </w:pPr>
      <w:r>
        <w:t>ya a la malicia nunca desviarlo.</w:t>
      </w:r>
    </w:p>
    <w:p w14:paraId="35428150" w14:textId="77777777" w:rsidR="00903E67" w:rsidRDefault="00903E67" w:rsidP="005636B6">
      <w:pPr>
        <w:spacing w:before="240" w:after="240"/>
      </w:pPr>
      <w:r>
        <w:t>Diversas voces cantan dulces notas;</w:t>
      </w:r>
    </w:p>
    <w:p w14:paraId="5367AA89" w14:textId="77777777" w:rsidR="00903E67" w:rsidRDefault="00903E67" w:rsidP="005636B6">
      <w:pPr>
        <w:spacing w:before="240" w:after="240"/>
      </w:pPr>
      <w:r>
        <w:t>tal los diversos grados de esta vida</w:t>
      </w:r>
    </w:p>
    <w:p w14:paraId="4B0626C1" w14:textId="77777777" w:rsidR="00903E67" w:rsidRDefault="00903E67" w:rsidP="005636B6">
      <w:pPr>
        <w:spacing w:before="240" w:after="240"/>
      </w:pPr>
      <w:r>
        <w:lastRenderedPageBreak/>
        <w:t>dulce armonía en estas ruedas forman.</w:t>
      </w:r>
    </w:p>
    <w:p w14:paraId="4609A3E9" w14:textId="77777777" w:rsidR="00903E67" w:rsidRDefault="00903E67" w:rsidP="005636B6">
      <w:pPr>
        <w:spacing w:before="240" w:after="240"/>
      </w:pPr>
      <w:r>
        <w:t>Y dentro de esta perla en la que estamos</w:t>
      </w:r>
    </w:p>
    <w:p w14:paraId="7AE20DC3" w14:textId="77777777" w:rsidR="00903E67" w:rsidRDefault="00903E67" w:rsidP="005636B6">
      <w:pPr>
        <w:spacing w:before="240" w:after="240"/>
      </w:pPr>
      <w:r>
        <w:t>luce la luz de Romeo, de quien</w:t>
      </w:r>
    </w:p>
    <w:p w14:paraId="4D36F62A" w14:textId="77777777" w:rsidR="00903E67" w:rsidRDefault="00903E67" w:rsidP="005636B6">
      <w:pPr>
        <w:spacing w:before="240" w:after="240"/>
      </w:pPr>
      <w:r>
        <w:t>fue su gran obra mal agradecida.</w:t>
      </w:r>
    </w:p>
    <w:p w14:paraId="508E7AB4" w14:textId="77777777" w:rsidR="00903E67" w:rsidRDefault="00903E67" w:rsidP="005636B6">
      <w:pPr>
        <w:spacing w:before="240" w:after="240"/>
      </w:pPr>
      <w:r>
        <w:t>Pero sus enemigos provenzales</w:t>
      </w:r>
    </w:p>
    <w:p w14:paraId="0506363E" w14:textId="77777777" w:rsidR="00903E67" w:rsidRDefault="00903E67" w:rsidP="005636B6">
      <w:pPr>
        <w:spacing w:before="240" w:after="240"/>
      </w:pPr>
      <w:r>
        <w:t>no ríen; pues camina erradamente</w:t>
      </w:r>
    </w:p>
    <w:p w14:paraId="5A5B9CBF" w14:textId="77777777" w:rsidR="00903E67" w:rsidRDefault="00903E67" w:rsidP="005636B6">
      <w:pPr>
        <w:spacing w:before="240" w:after="240"/>
      </w:pPr>
      <w:r>
        <w:t>el que se duele del bien de los otros.</w:t>
      </w:r>
    </w:p>
    <w:p w14:paraId="07993C62" w14:textId="77777777" w:rsidR="00903E67" w:rsidRDefault="00903E67" w:rsidP="005636B6">
      <w:pPr>
        <w:spacing w:before="240" w:after="240"/>
      </w:pPr>
      <w:r>
        <w:t>Cuatro hijas tuvo, y las cuatro reinaron,</w:t>
      </w:r>
    </w:p>
    <w:p w14:paraId="1CAE2BC8" w14:textId="77777777" w:rsidR="00903E67" w:rsidRDefault="00903E67" w:rsidP="005636B6">
      <w:pPr>
        <w:spacing w:before="240" w:after="240"/>
      </w:pPr>
      <w:r>
        <w:t>Raimundo Berenguer, y esto lo hizo</w:t>
      </w:r>
    </w:p>
    <w:p w14:paraId="60D269A0" w14:textId="77777777" w:rsidR="00903E67" w:rsidRDefault="00903E67" w:rsidP="005636B6">
      <w:pPr>
        <w:spacing w:before="240" w:after="240"/>
      </w:pPr>
      <w:r>
        <w:t>Romeo, un hombre humilde y peregrino</w:t>
      </w:r>
    </w:p>
    <w:p w14:paraId="032B1464" w14:textId="77777777" w:rsidR="00903E67" w:rsidRDefault="00903E67" w:rsidP="005636B6">
      <w:pPr>
        <w:spacing w:before="240" w:after="240"/>
      </w:pPr>
      <w:r>
        <w:t>Y luego las calumnias le movieron a</w:t>
      </w:r>
    </w:p>
    <w:p w14:paraId="26B9FE12" w14:textId="77777777" w:rsidR="00903E67" w:rsidRDefault="00903E67" w:rsidP="005636B6">
      <w:pPr>
        <w:spacing w:before="240" w:after="240"/>
      </w:pPr>
      <w:r>
        <w:t>pedirle las cuentas a este justo,</w:t>
      </w:r>
    </w:p>
    <w:p w14:paraId="4854C5CB" w14:textId="77777777" w:rsidR="00903E67" w:rsidRDefault="00903E67" w:rsidP="005636B6">
      <w:pPr>
        <w:spacing w:before="240" w:after="240"/>
      </w:pPr>
      <w:r>
        <w:t>quien devolvió siete y cinco por diez,</w:t>
      </w:r>
    </w:p>
    <w:p w14:paraId="7734D1A3" w14:textId="77777777" w:rsidR="00903E67" w:rsidRDefault="00903E67" w:rsidP="005636B6">
      <w:pPr>
        <w:spacing w:before="240" w:after="240"/>
      </w:pPr>
      <w:r>
        <w:t>tras de lo cual partió, viejo y mendigo;</w:t>
      </w:r>
    </w:p>
    <w:p w14:paraId="405B52B3" w14:textId="77777777" w:rsidR="00903E67" w:rsidRDefault="00903E67" w:rsidP="005636B6">
      <w:pPr>
        <w:spacing w:before="240" w:after="240"/>
      </w:pPr>
      <w:r>
        <w:t>y si el mundo supiera su coraje</w:t>
      </w:r>
    </w:p>
    <w:p w14:paraId="0A8079DE" w14:textId="77777777" w:rsidR="00903E67" w:rsidRDefault="00903E67" w:rsidP="005636B6">
      <w:pPr>
        <w:spacing w:before="240" w:after="240"/>
      </w:pPr>
      <w:r>
        <w:t>mendigando su vida hogaza a hogaza</w:t>
      </w:r>
    </w:p>
    <w:p w14:paraId="7DCFEF25" w14:textId="77777777" w:rsidR="00903E67" w:rsidRDefault="00903E67" w:rsidP="005636B6">
      <w:pPr>
        <w:spacing w:before="240" w:after="240"/>
      </w:pPr>
      <w:r>
        <w:t>mucho lo alaba, y más lo alabaría.</w:t>
      </w:r>
    </w:p>
    <w:p w14:paraId="4C73861F" w14:textId="226EC334" w:rsidR="00903E67" w:rsidRDefault="00903E67" w:rsidP="005636B6">
      <w:pPr>
        <w:pStyle w:val="Ttulo2"/>
        <w:spacing w:before="240" w:after="240"/>
      </w:pPr>
      <w:r>
        <w:br w:type="page"/>
      </w:r>
      <w:bookmarkStart w:id="79" w:name="_Toc196141002"/>
      <w:r>
        <w:lastRenderedPageBreak/>
        <w:t>CANTO VII</w:t>
      </w:r>
      <w:bookmarkEnd w:id="79"/>
    </w:p>
    <w:p w14:paraId="06ED3293" w14:textId="77777777" w:rsidR="00903E67" w:rsidRDefault="00903E67" w:rsidP="005636B6">
      <w:pPr>
        <w:spacing w:before="240" w:after="240"/>
      </w:pPr>
      <w:r>
        <w:t>«Ossanna, sanctus Deus sabaoth,</w:t>
      </w:r>
    </w:p>
    <w:p w14:paraId="54B9E6AD" w14:textId="77777777" w:rsidR="00903E67" w:rsidRDefault="00903E67" w:rsidP="005636B6">
      <w:pPr>
        <w:spacing w:before="240" w:after="240"/>
      </w:pPr>
      <w:r>
        <w:t>superilunstrans claritate tua</w:t>
      </w:r>
    </w:p>
    <w:p w14:paraId="7AD35A4E" w14:textId="77777777" w:rsidR="00903E67" w:rsidRDefault="00903E67" w:rsidP="005636B6">
      <w:pPr>
        <w:spacing w:before="240" w:after="240"/>
      </w:pPr>
      <w:r>
        <w:t>felices ignes borum malacth!»</w:t>
      </w:r>
    </w:p>
    <w:p w14:paraId="193C4BEA" w14:textId="77777777" w:rsidR="00903E67" w:rsidRDefault="00903E67" w:rsidP="005636B6">
      <w:pPr>
        <w:spacing w:before="240" w:after="240"/>
      </w:pPr>
      <w:r>
        <w:t>De este modo, volviéndose a sus notas,</w:t>
      </w:r>
    </w:p>
    <w:p w14:paraId="393900F0" w14:textId="77777777" w:rsidR="00903E67" w:rsidRDefault="00903E67" w:rsidP="005636B6">
      <w:pPr>
        <w:spacing w:before="240" w:after="240"/>
      </w:pPr>
      <w:r>
        <w:t>escuché que cantaba esa sustancia,</w:t>
      </w:r>
    </w:p>
    <w:p w14:paraId="5AE5C21D" w14:textId="77777777" w:rsidR="00903E67" w:rsidRDefault="00903E67" w:rsidP="005636B6">
      <w:pPr>
        <w:spacing w:before="240" w:after="240"/>
      </w:pPr>
      <w:r>
        <w:t>sobre la cual doble luz se enduaba;</w:t>
      </w:r>
    </w:p>
    <w:p w14:paraId="3B54C4F4" w14:textId="77777777" w:rsidR="00903E67" w:rsidRDefault="00903E67" w:rsidP="005636B6">
      <w:pPr>
        <w:spacing w:before="240" w:after="240"/>
      </w:pPr>
      <w:r>
        <w:t>y reemprendió su danza con las otras,</w:t>
      </w:r>
    </w:p>
    <w:p w14:paraId="3E148621" w14:textId="77777777" w:rsidR="00903E67" w:rsidRDefault="00903E67" w:rsidP="005636B6">
      <w:pPr>
        <w:spacing w:before="240" w:after="240"/>
      </w:pPr>
      <w:r>
        <w:t>y como velocísimas centellas</w:t>
      </w:r>
    </w:p>
    <w:p w14:paraId="346A7063" w14:textId="77777777" w:rsidR="00903E67" w:rsidRDefault="00903E67" w:rsidP="005636B6">
      <w:pPr>
        <w:spacing w:before="240" w:after="240"/>
      </w:pPr>
      <w:r>
        <w:t>las ocultó la súbita distancia.</w:t>
      </w:r>
    </w:p>
    <w:p w14:paraId="72665BFB" w14:textId="77777777" w:rsidR="00903E67" w:rsidRDefault="00903E67" w:rsidP="005636B6">
      <w:pPr>
        <w:spacing w:before="240" w:after="240"/>
      </w:pPr>
      <w:r>
        <w:t>Dudoso estaba y me decía: «¡Dile!</w:t>
      </w:r>
    </w:p>
    <w:p w14:paraId="5BE39A1A" w14:textId="77777777" w:rsidR="00903E67" w:rsidRDefault="00903E67" w:rsidP="005636B6">
      <w:pPr>
        <w:spacing w:before="240" w:after="240"/>
      </w:pPr>
      <w:r>
        <w:t>Dile, dile -decía- a mi señora</w:t>
      </w:r>
    </w:p>
    <w:p w14:paraId="459BC344" w14:textId="77777777" w:rsidR="00903E67" w:rsidRDefault="00903E67" w:rsidP="005636B6">
      <w:pPr>
        <w:spacing w:before="240" w:after="240"/>
      </w:pPr>
      <w:r>
        <w:t>que mi sed sacie con su dulce estilo.»</w:t>
      </w:r>
    </w:p>
    <w:p w14:paraId="039EF028" w14:textId="77777777" w:rsidR="00903E67" w:rsidRDefault="00903E67" w:rsidP="005636B6">
      <w:pPr>
        <w:spacing w:before="240" w:after="240"/>
      </w:pPr>
      <w:r>
        <w:t>Mas el respeto que de mí se adueña</w:t>
      </w:r>
    </w:p>
    <w:p w14:paraId="036FE9F4" w14:textId="77777777" w:rsidR="00903E67" w:rsidRDefault="00903E67" w:rsidP="005636B6">
      <w:pPr>
        <w:spacing w:before="240" w:after="240"/>
      </w:pPr>
      <w:r>
        <w:t>tan sólo con la B o con el IZ,</w:t>
      </w:r>
    </w:p>
    <w:p w14:paraId="776EEAB0" w14:textId="77777777" w:rsidR="00903E67" w:rsidRDefault="00903E67" w:rsidP="005636B6">
      <w:pPr>
        <w:spacing w:before="240" w:after="240"/>
      </w:pPr>
      <w:r>
        <w:t>como el sueño la frente me inclinaba.</w:t>
      </w:r>
    </w:p>
    <w:p w14:paraId="752E52DA" w14:textId="77777777" w:rsidR="00903E67" w:rsidRDefault="00903E67" w:rsidP="005636B6">
      <w:pPr>
        <w:spacing w:before="240" w:after="240"/>
      </w:pPr>
      <w:r>
        <w:t>Poco tiempo Beatriz consintió esto,</w:t>
      </w:r>
    </w:p>
    <w:p w14:paraId="0D2D6B36" w14:textId="77777777" w:rsidR="00903E67" w:rsidRDefault="00903E67" w:rsidP="005636B6">
      <w:pPr>
        <w:spacing w:before="240" w:after="240"/>
      </w:pPr>
      <w:r>
        <w:t>y empezó, iluminándome su risa,</w:t>
      </w:r>
    </w:p>
    <w:p w14:paraId="2276AD64" w14:textId="77777777" w:rsidR="00903E67" w:rsidRDefault="00903E67" w:rsidP="005636B6">
      <w:pPr>
        <w:spacing w:before="240" w:after="240"/>
      </w:pPr>
      <w:r>
        <w:t>que aun en el fuego me haría dichoso:</w:t>
      </w:r>
    </w:p>
    <w:p w14:paraId="3DE6A6B3" w14:textId="77777777" w:rsidR="00903E67" w:rsidRDefault="00903E67" w:rsidP="005636B6">
      <w:pPr>
        <w:spacing w:before="240" w:after="240"/>
      </w:pPr>
      <w:r>
        <w:lastRenderedPageBreak/>
        <w:t>«Según mi parecer siempre infalible,</w:t>
      </w:r>
    </w:p>
    <w:p w14:paraId="549604E8" w14:textId="77777777" w:rsidR="00903E67" w:rsidRDefault="00903E67" w:rsidP="005636B6">
      <w:pPr>
        <w:spacing w:before="240" w:after="240"/>
      </w:pPr>
      <w:r>
        <w:t>cómo justa venganza justamente</w:t>
      </w:r>
    </w:p>
    <w:p w14:paraId="1A4716FE" w14:textId="77777777" w:rsidR="00903E67" w:rsidRDefault="00903E67" w:rsidP="005636B6">
      <w:pPr>
        <w:spacing w:before="240" w:after="240"/>
      </w:pPr>
      <w:r>
        <w:t>ha sido castigada, estás pensando;</w:t>
      </w:r>
    </w:p>
    <w:p w14:paraId="3449D887" w14:textId="77777777" w:rsidR="00903E67" w:rsidRDefault="00903E67" w:rsidP="005636B6">
      <w:pPr>
        <w:spacing w:before="240" w:after="240"/>
      </w:pPr>
      <w:r>
        <w:t>mas yo desataré pronto tu mente;</w:t>
      </w:r>
    </w:p>
    <w:p w14:paraId="10048D1C" w14:textId="77777777" w:rsidR="00903E67" w:rsidRDefault="00903E67" w:rsidP="005636B6">
      <w:pPr>
        <w:spacing w:before="240" w:after="240"/>
      </w:pPr>
      <w:r>
        <w:t>y escúchame, porque lo que te diga</w:t>
      </w:r>
    </w:p>
    <w:p w14:paraId="19A62B63" w14:textId="77777777" w:rsidR="00903E67" w:rsidRDefault="00903E67" w:rsidP="005636B6">
      <w:pPr>
        <w:spacing w:before="240" w:after="240"/>
      </w:pPr>
      <w:r>
        <w:t>te hará el regalo de una gran certeza.</w:t>
      </w:r>
    </w:p>
    <w:p w14:paraId="16DB41FE" w14:textId="77777777" w:rsidR="00903E67" w:rsidRDefault="00903E67" w:rsidP="005636B6">
      <w:pPr>
        <w:spacing w:before="240" w:after="240"/>
      </w:pPr>
      <w:r>
        <w:t>Por no poner a la virtud que quiere</w:t>
      </w:r>
    </w:p>
    <w:p w14:paraId="747F7C9F" w14:textId="77777777" w:rsidR="00903E67" w:rsidRDefault="00903E67" w:rsidP="005636B6">
      <w:pPr>
        <w:spacing w:before="240" w:after="240"/>
      </w:pPr>
      <w:r>
        <w:t>un freno por su bien, el no nacido,</w:t>
      </w:r>
    </w:p>
    <w:p w14:paraId="59DCC750" w14:textId="77777777" w:rsidR="00903E67" w:rsidRDefault="00903E67" w:rsidP="005636B6">
      <w:pPr>
        <w:spacing w:before="240" w:after="240"/>
      </w:pPr>
      <w:r>
        <w:t>se condenó a sí mismo y su progenie;</w:t>
      </w:r>
    </w:p>
    <w:p w14:paraId="05D7231B" w14:textId="77777777" w:rsidR="00903E67" w:rsidRDefault="00903E67" w:rsidP="005636B6">
      <w:pPr>
        <w:spacing w:before="240" w:after="240"/>
      </w:pPr>
      <w:r>
        <w:t>por lo cual los humanos muchos siglos</w:t>
      </w:r>
    </w:p>
    <w:p w14:paraId="296A6A86" w14:textId="77777777" w:rsidR="00903E67" w:rsidRDefault="00903E67" w:rsidP="005636B6">
      <w:pPr>
        <w:spacing w:before="240" w:after="240"/>
      </w:pPr>
      <w:r>
        <w:t>en el error yacieron como enfermos,</w:t>
      </w:r>
    </w:p>
    <w:p w14:paraId="7285547E" w14:textId="77777777" w:rsidR="00903E67" w:rsidRDefault="00903E67" w:rsidP="005636B6">
      <w:pPr>
        <w:spacing w:before="240" w:after="240"/>
      </w:pPr>
      <w:r>
        <w:t>hasta que al Verbo descender le plugo,</w:t>
      </w:r>
    </w:p>
    <w:p w14:paraId="0007605C" w14:textId="77777777" w:rsidR="00903E67" w:rsidRDefault="00903E67" w:rsidP="005636B6">
      <w:pPr>
        <w:spacing w:before="240" w:after="240"/>
      </w:pPr>
      <w:r>
        <w:t>y la naturaleza extraviada</w:t>
      </w:r>
    </w:p>
    <w:p w14:paraId="36086331" w14:textId="77777777" w:rsidR="00903E67" w:rsidRDefault="00903E67" w:rsidP="005636B6">
      <w:pPr>
        <w:spacing w:before="240" w:after="240"/>
      </w:pPr>
      <w:r>
        <w:t>de su creador, añadió a su persona,</w:t>
      </w:r>
    </w:p>
    <w:p w14:paraId="7AD22A5C" w14:textId="77777777" w:rsidR="00903E67" w:rsidRDefault="00903E67" w:rsidP="005636B6">
      <w:pPr>
        <w:spacing w:before="240" w:after="240"/>
      </w:pPr>
      <w:r>
        <w:t>sólo por obra de su amor eterno</w:t>
      </w:r>
    </w:p>
    <w:p w14:paraId="6BB017E9" w14:textId="77777777" w:rsidR="00903E67" w:rsidRDefault="00903E67" w:rsidP="005636B6">
      <w:pPr>
        <w:spacing w:before="240" w:after="240"/>
      </w:pPr>
      <w:r>
        <w:t>Ahora atiende a lo que ahora se razona:</w:t>
      </w:r>
    </w:p>
    <w:p w14:paraId="5D9235A9" w14:textId="77777777" w:rsidR="00903E67" w:rsidRDefault="00903E67" w:rsidP="005636B6">
      <w:pPr>
        <w:spacing w:before="240" w:after="240"/>
      </w:pPr>
      <w:r>
        <w:t>a su hacedor unida esta natura,</w:t>
      </w:r>
    </w:p>
    <w:p w14:paraId="4D218383" w14:textId="77777777" w:rsidR="00903E67" w:rsidRDefault="00903E67" w:rsidP="005636B6">
      <w:pPr>
        <w:spacing w:before="240" w:after="240"/>
      </w:pPr>
      <w:r>
        <w:t>cual fue creada fue sincera y buena;</w:t>
      </w:r>
    </w:p>
    <w:p w14:paraId="19BF20BE" w14:textId="77777777" w:rsidR="00903E67" w:rsidRDefault="00903E67" w:rsidP="005636B6">
      <w:pPr>
        <w:spacing w:before="240" w:after="240"/>
      </w:pPr>
      <w:r>
        <w:t>mas desterrada fue del Paraíso</w:t>
      </w:r>
    </w:p>
    <w:p w14:paraId="5457DEEE" w14:textId="77777777" w:rsidR="00903E67" w:rsidRDefault="00903E67" w:rsidP="005636B6">
      <w:pPr>
        <w:spacing w:before="240" w:after="240"/>
      </w:pPr>
      <w:r>
        <w:lastRenderedPageBreak/>
        <w:t>estando sola, pues torció el camino</w:t>
      </w:r>
    </w:p>
    <w:p w14:paraId="4A103C5B" w14:textId="77777777" w:rsidR="00903E67" w:rsidRDefault="00903E67" w:rsidP="005636B6">
      <w:pPr>
        <w:spacing w:before="240" w:after="240"/>
      </w:pPr>
      <w:r>
        <w:t>de la verdad y de su propia vida.</w:t>
      </w:r>
    </w:p>
    <w:p w14:paraId="6BE85E79" w14:textId="77777777" w:rsidR="00903E67" w:rsidRDefault="00903E67" w:rsidP="005636B6">
      <w:pPr>
        <w:spacing w:before="240" w:after="240"/>
      </w:pPr>
      <w:r>
        <w:t>Y así la pena de la cruz, medida</w:t>
      </w:r>
    </w:p>
    <w:p w14:paraId="4C7D4BFB" w14:textId="77777777" w:rsidR="00903E67" w:rsidRDefault="00903E67" w:rsidP="005636B6">
      <w:pPr>
        <w:spacing w:before="240" w:after="240"/>
      </w:pPr>
      <w:r>
        <w:t>con la naturaleza que asumiera,</w:t>
      </w:r>
    </w:p>
    <w:p w14:paraId="7DD8B81E" w14:textId="77777777" w:rsidR="00903E67" w:rsidRDefault="00903E67" w:rsidP="005636B6">
      <w:pPr>
        <w:spacing w:before="240" w:after="240"/>
      </w:pPr>
      <w:r>
        <w:t>aplicóse más justa que ninguna;</w:t>
      </w:r>
    </w:p>
    <w:p w14:paraId="7E1C523A" w14:textId="77777777" w:rsidR="00903E67" w:rsidRDefault="00903E67" w:rsidP="005636B6">
      <w:pPr>
        <w:spacing w:before="240" w:after="240"/>
      </w:pPr>
      <w:r>
        <w:t>y así ninguna fue tan injuriosa,</w:t>
      </w:r>
    </w:p>
    <w:p w14:paraId="1F8B7AAD" w14:textId="77777777" w:rsidR="00903E67" w:rsidRDefault="00903E67" w:rsidP="005636B6">
      <w:pPr>
        <w:spacing w:before="240" w:after="240"/>
      </w:pPr>
      <w:r>
        <w:t>si a la persona que sufrió atendemos,</w:t>
      </w:r>
    </w:p>
    <w:p w14:paraId="44EDFF36" w14:textId="77777777" w:rsidR="00903E67" w:rsidRDefault="00903E67" w:rsidP="005636B6">
      <w:pPr>
        <w:spacing w:before="240" w:after="240"/>
      </w:pPr>
      <w:r>
        <w:t>a la que se juntara esa natura.</w:t>
      </w:r>
    </w:p>
    <w:p w14:paraId="79649594" w14:textId="77777777" w:rsidR="00903E67" w:rsidRDefault="00903E67" w:rsidP="005636B6">
      <w:pPr>
        <w:spacing w:before="240" w:after="240"/>
      </w:pPr>
      <w:r>
        <w:t>Mas tuvo un acto efectos diferentes:</w:t>
      </w:r>
    </w:p>
    <w:p w14:paraId="22CB3C3D" w14:textId="77777777" w:rsidR="00903E67" w:rsidRDefault="00903E67" w:rsidP="005636B6">
      <w:pPr>
        <w:spacing w:before="240" w:after="240"/>
      </w:pPr>
      <w:r>
        <w:t>plació una muerte a Dios y a los judíos;</w:t>
      </w:r>
    </w:p>
    <w:p w14:paraId="69D2B22B" w14:textId="77777777" w:rsidR="00903E67" w:rsidRDefault="00903E67" w:rsidP="005636B6">
      <w:pPr>
        <w:spacing w:before="240" w:after="240"/>
      </w:pPr>
      <w:r>
        <w:t>hizo temblar la tierra y abrió el cielo.</w:t>
      </w:r>
    </w:p>
    <w:p w14:paraId="530A1CCC" w14:textId="77777777" w:rsidR="00903E67" w:rsidRDefault="00903E67" w:rsidP="005636B6">
      <w:pPr>
        <w:spacing w:before="240" w:after="240"/>
      </w:pPr>
      <w:r>
        <w:t>Ya no te debe parecer extraño,</w:t>
      </w:r>
    </w:p>
    <w:p w14:paraId="45FF9DA5" w14:textId="77777777" w:rsidR="00903E67" w:rsidRDefault="00903E67" w:rsidP="005636B6">
      <w:pPr>
        <w:spacing w:before="240" w:after="240"/>
      </w:pPr>
      <w:r>
        <w:t>al escuchar que una justa venganza</w:t>
      </w:r>
    </w:p>
    <w:p w14:paraId="7A4F8D1E" w14:textId="77777777" w:rsidR="00903E67" w:rsidRDefault="00903E67" w:rsidP="005636B6">
      <w:pPr>
        <w:spacing w:before="240" w:after="240"/>
      </w:pPr>
      <w:r>
        <w:t>castigó luego un justo tribunal.</w:t>
      </w:r>
    </w:p>
    <w:p w14:paraId="58E5B15B" w14:textId="77777777" w:rsidR="00903E67" w:rsidRDefault="00903E67" w:rsidP="005636B6">
      <w:pPr>
        <w:spacing w:before="240" w:after="240"/>
      </w:pPr>
      <w:r>
        <w:t>Mas ahora veo oprimida tu mente</w:t>
      </w:r>
    </w:p>
    <w:p w14:paraId="7ED1DAD4" w14:textId="77777777" w:rsidR="00903E67" w:rsidRDefault="00903E67" w:rsidP="005636B6">
      <w:pPr>
        <w:spacing w:before="240" w:after="240"/>
      </w:pPr>
      <w:r>
        <w:t>de un pensamiento en otro por un nudo,</w:t>
      </w:r>
    </w:p>
    <w:p w14:paraId="53C4F0FF" w14:textId="77777777" w:rsidR="00903E67" w:rsidRDefault="00903E67" w:rsidP="005636B6">
      <w:pPr>
        <w:spacing w:before="240" w:after="240"/>
      </w:pPr>
      <w:r>
        <w:t>que ardientemente desatar esperas.</w:t>
      </w:r>
    </w:p>
    <w:p w14:paraId="455E5BC0" w14:textId="77777777" w:rsidR="00903E67" w:rsidRDefault="00903E67" w:rsidP="005636B6">
      <w:pPr>
        <w:spacing w:before="240" w:after="240"/>
      </w:pPr>
      <w:r>
        <w:t>Te dices: "Bien comprendo lo que escucho;</w:t>
      </w:r>
    </w:p>
    <w:p w14:paraId="4FF2AAEB" w14:textId="77777777" w:rsidR="00903E67" w:rsidRDefault="00903E67" w:rsidP="005636B6">
      <w:pPr>
        <w:spacing w:before="240" w:after="240"/>
      </w:pPr>
      <w:r>
        <w:t>mas porque Dios quisiera, se me esconde,</w:t>
      </w:r>
    </w:p>
    <w:p w14:paraId="2B93CEDE" w14:textId="77777777" w:rsidR="00903E67" w:rsidRDefault="00903E67" w:rsidP="005636B6">
      <w:pPr>
        <w:spacing w:before="240" w:after="240"/>
      </w:pPr>
      <w:r>
        <w:lastRenderedPageBreak/>
        <w:t>de redimirnos esta forma sólo."</w:t>
      </w:r>
    </w:p>
    <w:p w14:paraId="6073D7CA" w14:textId="77777777" w:rsidR="00903E67" w:rsidRDefault="00903E67" w:rsidP="005636B6">
      <w:pPr>
        <w:spacing w:before="240" w:after="240"/>
      </w:pPr>
      <w:r>
        <w:t>Sepultado está, hermano, este decreto</w:t>
      </w:r>
    </w:p>
    <w:p w14:paraId="572A429D" w14:textId="77777777" w:rsidR="00903E67" w:rsidRDefault="00903E67" w:rsidP="005636B6">
      <w:pPr>
        <w:spacing w:before="240" w:after="240"/>
      </w:pPr>
      <w:r>
        <w:t>a los ojos de aquellos cuyo ingenio</w:t>
      </w:r>
    </w:p>
    <w:p w14:paraId="0B4A5FE6" w14:textId="77777777" w:rsidR="00903E67" w:rsidRDefault="00903E67" w:rsidP="005636B6">
      <w:pPr>
        <w:spacing w:before="240" w:after="240"/>
      </w:pPr>
      <w:r>
        <w:t>en la llama de amor no ha madurado.</w:t>
      </w:r>
    </w:p>
    <w:p w14:paraId="3F4DAC62" w14:textId="77777777" w:rsidR="00903E67" w:rsidRDefault="00903E67" w:rsidP="005636B6">
      <w:pPr>
        <w:spacing w:before="240" w:after="240"/>
      </w:pPr>
      <w:r>
        <w:t>Y en verdad, como en este punto mucho</w:t>
      </w:r>
    </w:p>
    <w:p w14:paraId="21DAFD6D" w14:textId="77777777" w:rsidR="00903E67" w:rsidRDefault="00903E67" w:rsidP="005636B6">
      <w:pPr>
        <w:spacing w:before="240" w:after="240"/>
      </w:pPr>
      <w:r>
        <w:t>se considera y poco se comprende,</w:t>
      </w:r>
    </w:p>
    <w:p w14:paraId="6938FF8F" w14:textId="77777777" w:rsidR="00903E67" w:rsidRDefault="00903E67" w:rsidP="005636B6">
      <w:pPr>
        <w:spacing w:before="240" w:after="240"/>
      </w:pPr>
      <w:r>
        <w:t>diré por qué este modo fue el más digno.</w:t>
      </w:r>
    </w:p>
    <w:p w14:paraId="4AB0FD4C" w14:textId="77777777" w:rsidR="00903E67" w:rsidRDefault="00903E67" w:rsidP="005636B6">
      <w:pPr>
        <w:spacing w:before="240" w:after="240"/>
      </w:pPr>
      <w:r>
        <w:t>La divina bondad, que de sí aparta</w:t>
      </w:r>
    </w:p>
    <w:p w14:paraId="02F2191D" w14:textId="77777777" w:rsidR="00903E67" w:rsidRDefault="00903E67" w:rsidP="005636B6">
      <w:pPr>
        <w:spacing w:before="240" w:after="240"/>
      </w:pPr>
      <w:r>
        <w:t>cualquier rencor, ardiendo en sí, destella</w:t>
      </w:r>
    </w:p>
    <w:p w14:paraId="1CBA3279" w14:textId="77777777" w:rsidR="00903E67" w:rsidRDefault="00903E67" w:rsidP="005636B6">
      <w:pPr>
        <w:spacing w:before="240" w:after="240"/>
      </w:pPr>
      <w:r>
        <w:t>las eternas bellezas desplegando.</w:t>
      </w:r>
    </w:p>
    <w:p w14:paraId="2E2F03A2" w14:textId="77777777" w:rsidR="00903E67" w:rsidRDefault="00903E67" w:rsidP="005636B6">
      <w:pPr>
        <w:spacing w:before="240" w:after="240"/>
      </w:pPr>
      <w:r>
        <w:t>Lo que sin mediación de ella destila</w:t>
      </w:r>
    </w:p>
    <w:p w14:paraId="5CAB26C1" w14:textId="77777777" w:rsidR="00903E67" w:rsidRDefault="00903E67" w:rsidP="005636B6">
      <w:pPr>
        <w:spacing w:before="240" w:after="240"/>
      </w:pPr>
      <w:r>
        <w:t>luego no tiene fin, porque su impronta</w:t>
      </w:r>
    </w:p>
    <w:p w14:paraId="2CFAB034" w14:textId="77777777" w:rsidR="00903E67" w:rsidRDefault="00903E67" w:rsidP="005636B6">
      <w:pPr>
        <w:spacing w:before="240" w:after="240"/>
      </w:pPr>
      <w:r>
        <w:t>nunca se borra en donde pone el sello.</w:t>
      </w:r>
    </w:p>
    <w:p w14:paraId="2846788F" w14:textId="77777777" w:rsidR="00903E67" w:rsidRDefault="00903E67" w:rsidP="005636B6">
      <w:pPr>
        <w:spacing w:before="240" w:after="240"/>
      </w:pPr>
      <w:r>
        <w:t>Lo que sin mediación llueve de ella</w:t>
      </w:r>
    </w:p>
    <w:p w14:paraId="328BCC3C" w14:textId="77777777" w:rsidR="00903E67" w:rsidRDefault="00903E67" w:rsidP="005636B6">
      <w:pPr>
        <w:spacing w:before="240" w:after="240"/>
      </w:pPr>
      <w:r>
        <w:t>del todo es libre porque no depende</w:t>
      </w:r>
    </w:p>
    <w:p w14:paraId="3826DBCF" w14:textId="77777777" w:rsidR="00903E67" w:rsidRDefault="00903E67" w:rsidP="005636B6">
      <w:pPr>
        <w:spacing w:before="240" w:after="240"/>
      </w:pPr>
      <w:r>
        <w:t>de la influencia de las nuevas cosas.</w:t>
      </w:r>
    </w:p>
    <w:p w14:paraId="45CB6F03" w14:textId="77777777" w:rsidR="00903E67" w:rsidRDefault="00903E67" w:rsidP="005636B6">
      <w:pPr>
        <w:spacing w:before="240" w:after="240"/>
      </w:pPr>
      <w:r>
        <w:t>Más le placen, pues más se le asemejan;</w:t>
      </w:r>
    </w:p>
    <w:p w14:paraId="286EA5A0" w14:textId="77777777" w:rsidR="00903E67" w:rsidRDefault="00903E67" w:rsidP="005636B6">
      <w:pPr>
        <w:spacing w:before="240" w:after="240"/>
      </w:pPr>
      <w:r>
        <w:t>que el santo amor que toda cosa irradia,</w:t>
      </w:r>
    </w:p>
    <w:p w14:paraId="37D4B54E" w14:textId="77777777" w:rsidR="00903E67" w:rsidRDefault="00903E67" w:rsidP="005636B6">
      <w:pPr>
        <w:spacing w:before="240" w:after="240"/>
      </w:pPr>
      <w:r>
        <w:t>es más brillante en la más parecida.</w:t>
      </w:r>
    </w:p>
    <w:p w14:paraId="763C446E" w14:textId="77777777" w:rsidR="00903E67" w:rsidRDefault="00903E67" w:rsidP="005636B6">
      <w:pPr>
        <w:spacing w:before="240" w:after="240"/>
      </w:pPr>
      <w:r>
        <w:lastRenderedPageBreak/>
        <w:t>Tiene ventaja en todos estos dones</w:t>
      </w:r>
    </w:p>
    <w:p w14:paraId="011A1AAA" w14:textId="77777777" w:rsidR="00903E67" w:rsidRDefault="00903E67" w:rsidP="005636B6">
      <w:pPr>
        <w:spacing w:before="240" w:after="240"/>
      </w:pPr>
      <w:r>
        <w:t>la humana criatura, y si uno falta,</w:t>
      </w:r>
    </w:p>
    <w:p w14:paraId="617D920B" w14:textId="77777777" w:rsidR="00903E67" w:rsidRDefault="00903E67" w:rsidP="005636B6">
      <w:pPr>
        <w:spacing w:before="240" w:after="240"/>
      </w:pPr>
      <w:r>
        <w:t>privada debe ser de su nobleza.</w:t>
      </w:r>
    </w:p>
    <w:p w14:paraId="2958A93C" w14:textId="77777777" w:rsidR="00903E67" w:rsidRDefault="00903E67" w:rsidP="005636B6">
      <w:pPr>
        <w:spacing w:before="240" w:after="240"/>
      </w:pPr>
      <w:r>
        <w:t>Sólo el pecado es el que la encadena</w:t>
      </w:r>
    </w:p>
    <w:p w14:paraId="49611DB1" w14:textId="77777777" w:rsidR="00903E67" w:rsidRDefault="00903E67" w:rsidP="005636B6">
      <w:pPr>
        <w:spacing w:before="240" w:after="240"/>
      </w:pPr>
      <w:r>
        <w:t>del sumo bien haciéndola distinta,</w:t>
      </w:r>
    </w:p>
    <w:p w14:paraId="2DBCE04D" w14:textId="77777777" w:rsidR="00903E67" w:rsidRDefault="00903E67" w:rsidP="005636B6">
      <w:pPr>
        <w:spacing w:before="240" w:after="240"/>
      </w:pPr>
      <w:r>
        <w:t>por lo que con su luz poco se adorna;</w:t>
      </w:r>
    </w:p>
    <w:p w14:paraId="41F5AB03" w14:textId="77777777" w:rsidR="00903E67" w:rsidRDefault="00903E67" w:rsidP="005636B6">
      <w:pPr>
        <w:spacing w:before="240" w:after="240"/>
      </w:pPr>
      <w:r>
        <w:t>y a aquella dignidad ya nunca vuelve</w:t>
      </w:r>
    </w:p>
    <w:p w14:paraId="08AE5F0B" w14:textId="77777777" w:rsidR="00903E67" w:rsidRDefault="00903E67" w:rsidP="005636B6">
      <w:pPr>
        <w:spacing w:before="240" w:after="240"/>
      </w:pPr>
      <w:r>
        <w:t>si no llena el vacío de la culpa</w:t>
      </w:r>
    </w:p>
    <w:p w14:paraId="2480F161" w14:textId="77777777" w:rsidR="00903E67" w:rsidRDefault="00903E67" w:rsidP="005636B6">
      <w:pPr>
        <w:spacing w:before="240" w:after="240"/>
      </w:pPr>
      <w:r>
        <w:t>con justas penas contra el mal deleite.</w:t>
      </w:r>
    </w:p>
    <w:p w14:paraId="01B8DB8D" w14:textId="77777777" w:rsidR="00903E67" w:rsidRDefault="00903E67" w:rsidP="005636B6">
      <w:pPr>
        <w:spacing w:before="240" w:after="240"/>
      </w:pPr>
      <w:r>
        <w:t>Vuestra naturaleza, al pecar tota</w:t>
      </w:r>
    </w:p>
    <w:p w14:paraId="2BCB6460" w14:textId="77777777" w:rsidR="00903E67" w:rsidRDefault="00903E67" w:rsidP="005636B6">
      <w:pPr>
        <w:spacing w:before="240" w:after="240"/>
      </w:pPr>
      <w:r>
        <w:t>en su simiente, de estas dignidades,</w:t>
      </w:r>
    </w:p>
    <w:p w14:paraId="34D67A8A" w14:textId="77777777" w:rsidR="00903E67" w:rsidRDefault="00903E67" w:rsidP="005636B6">
      <w:pPr>
        <w:spacing w:before="240" w:after="240"/>
      </w:pPr>
      <w:r>
        <w:t>como del paraíso, fue apartada;</w:t>
      </w:r>
    </w:p>
    <w:p w14:paraId="2327CB70" w14:textId="77777777" w:rsidR="00903E67" w:rsidRDefault="00903E67" w:rsidP="005636B6">
      <w:pPr>
        <w:spacing w:before="240" w:after="240"/>
      </w:pPr>
      <w:r>
        <w:t>sin poder recobrarla, si lo piensas</w:t>
      </w:r>
    </w:p>
    <w:p w14:paraId="48B45038" w14:textId="77777777" w:rsidR="00903E67" w:rsidRDefault="00903E67" w:rsidP="005636B6">
      <w:pPr>
        <w:spacing w:before="240" w:after="240"/>
      </w:pPr>
      <w:r>
        <w:t>bien sutilmente, por ningún camino</w:t>
      </w:r>
    </w:p>
    <w:p w14:paraId="48764797" w14:textId="77777777" w:rsidR="00903E67" w:rsidRDefault="00903E67" w:rsidP="005636B6">
      <w:pPr>
        <w:spacing w:before="240" w:after="240"/>
      </w:pPr>
      <w:r>
        <w:t>que por estos dos vados no atraviese:</w:t>
      </w:r>
    </w:p>
    <w:p w14:paraId="7CA53E20" w14:textId="77777777" w:rsidR="00903E67" w:rsidRDefault="00903E67" w:rsidP="005636B6">
      <w:pPr>
        <w:spacing w:before="240" w:after="240"/>
      </w:pPr>
      <w:r>
        <w:t>o que Dios solo generosamente</w:t>
      </w:r>
    </w:p>
    <w:p w14:paraId="6A4D3C65" w14:textId="77777777" w:rsidR="00903E67" w:rsidRDefault="00903E67" w:rsidP="005636B6">
      <w:pPr>
        <w:spacing w:before="240" w:after="240"/>
      </w:pPr>
      <w:r>
        <w:t>perdonara, o el hombre por sí mismo</w:t>
      </w:r>
    </w:p>
    <w:p w14:paraId="3012E8C0" w14:textId="77777777" w:rsidR="00903E67" w:rsidRDefault="00903E67" w:rsidP="005636B6">
      <w:pPr>
        <w:spacing w:before="240" w:after="240"/>
      </w:pPr>
      <w:r>
        <w:t>diese satisfacción de su locura.</w:t>
      </w:r>
    </w:p>
    <w:p w14:paraId="6077E377" w14:textId="77777777" w:rsidR="00903E67" w:rsidRDefault="00903E67" w:rsidP="005636B6">
      <w:pPr>
        <w:spacing w:before="240" w:after="240"/>
      </w:pPr>
      <w:r>
        <w:t>Ahora clava la vista en el abismo</w:t>
      </w:r>
    </w:p>
    <w:p w14:paraId="725E44A3" w14:textId="77777777" w:rsidR="00903E67" w:rsidRDefault="00903E67" w:rsidP="005636B6">
      <w:pPr>
        <w:spacing w:before="240" w:after="240"/>
      </w:pPr>
      <w:r>
        <w:lastRenderedPageBreak/>
        <w:t>del eterno saber, a mis palabras</w:t>
      </w:r>
    </w:p>
    <w:p w14:paraId="257C1D73" w14:textId="77777777" w:rsidR="00903E67" w:rsidRDefault="00903E67" w:rsidP="005636B6">
      <w:pPr>
        <w:spacing w:before="240" w:after="240"/>
      </w:pPr>
      <w:r>
        <w:t>cuanto puedas atentamente fijo.</w:t>
      </w:r>
    </w:p>
    <w:p w14:paraId="25827E8D" w14:textId="77777777" w:rsidR="00903E67" w:rsidRDefault="00903E67" w:rsidP="005636B6">
      <w:pPr>
        <w:spacing w:before="240" w:after="240"/>
      </w:pPr>
      <w:r>
        <w:t>No podría en sus límites el hombre</w:t>
      </w:r>
    </w:p>
    <w:p w14:paraId="1A3D9C6D" w14:textId="77777777" w:rsidR="00903E67" w:rsidRDefault="00903E67" w:rsidP="005636B6">
      <w:pPr>
        <w:spacing w:before="240" w:after="240"/>
      </w:pPr>
      <w:r>
        <w:t>satisfacer, pues no puede ir abajo</w:t>
      </w:r>
    </w:p>
    <w:p w14:paraId="48A6B3B9" w14:textId="77777777" w:rsidR="00903E67" w:rsidRDefault="00903E67" w:rsidP="005636B6">
      <w:pPr>
        <w:spacing w:before="240" w:after="240"/>
      </w:pPr>
      <w:r>
        <w:t>luego con humildad obedeciendo,</w:t>
      </w:r>
    </w:p>
    <w:p w14:paraId="3E49ADE7" w14:textId="77777777" w:rsidR="00903E67" w:rsidRDefault="00903E67" w:rsidP="005636B6">
      <w:pPr>
        <w:spacing w:before="240" w:after="240"/>
      </w:pPr>
      <w:r>
        <w:t>cuanto desobediente quiso alzarse;</w:t>
      </w:r>
    </w:p>
    <w:p w14:paraId="2BA14DC3" w14:textId="77777777" w:rsidR="00903E67" w:rsidRDefault="00903E67" w:rsidP="005636B6">
      <w:pPr>
        <w:spacing w:before="240" w:after="240"/>
      </w:pPr>
      <w:r>
        <w:t>y es esta la razón que incapacita</w:t>
      </w:r>
    </w:p>
    <w:p w14:paraId="6630F952" w14:textId="77777777" w:rsidR="00903E67" w:rsidRDefault="00903E67" w:rsidP="005636B6">
      <w:pPr>
        <w:spacing w:before="240" w:after="240"/>
      </w:pPr>
      <w:r>
        <w:t>a reparar al hombre por sí mismo.</w:t>
      </w:r>
    </w:p>
    <w:p w14:paraId="7FD9A390" w14:textId="77777777" w:rsidR="00903E67" w:rsidRDefault="00903E67" w:rsidP="005636B6">
      <w:pPr>
        <w:spacing w:before="240" w:after="240"/>
      </w:pPr>
      <w:r>
        <w:t>A Dios, pues, convenía con sus medios</w:t>
      </w:r>
    </w:p>
    <w:p w14:paraId="5B64D747" w14:textId="77777777" w:rsidR="00903E67" w:rsidRDefault="00903E67" w:rsidP="005636B6">
      <w:pPr>
        <w:spacing w:before="240" w:after="240"/>
      </w:pPr>
      <w:r>
        <w:t>al hombre devolver la vida entera,</w:t>
      </w:r>
    </w:p>
    <w:p w14:paraId="46A3A452" w14:textId="77777777" w:rsidR="00903E67" w:rsidRDefault="00903E67" w:rsidP="005636B6">
      <w:pPr>
        <w:spacing w:before="240" w:after="240"/>
      </w:pPr>
      <w:r>
        <w:t>con uno digo, o con los dos acaso.</w:t>
      </w:r>
    </w:p>
    <w:p w14:paraId="0EE3BC5A" w14:textId="77777777" w:rsidR="00903E67" w:rsidRDefault="00903E67" w:rsidP="005636B6">
      <w:pPr>
        <w:spacing w:before="240" w:after="240"/>
      </w:pPr>
      <w:r>
        <w:t>Mas pues la obra es tanto más querida</w:t>
      </w:r>
    </w:p>
    <w:p w14:paraId="51BD8503" w14:textId="77777777" w:rsidR="00903E67" w:rsidRDefault="00903E67" w:rsidP="005636B6">
      <w:pPr>
        <w:spacing w:before="240" w:after="240"/>
      </w:pPr>
      <w:r>
        <w:t>por quien la hace, cuanto más nos muestra</w:t>
      </w:r>
    </w:p>
    <w:p w14:paraId="6EA4A665" w14:textId="77777777" w:rsidR="00903E67" w:rsidRDefault="00903E67" w:rsidP="005636B6">
      <w:pPr>
        <w:spacing w:before="240" w:after="240"/>
      </w:pPr>
      <w:r>
        <w:t>el pecho bondadoso del que sale,</w:t>
      </w:r>
    </w:p>
    <w:p w14:paraId="3D905685" w14:textId="77777777" w:rsidR="00903E67" w:rsidRDefault="00903E67" w:rsidP="005636B6">
      <w:pPr>
        <w:spacing w:before="240" w:after="240"/>
      </w:pPr>
      <w:r>
        <w:t>la divina bondad que el mundo sella,</w:t>
      </w:r>
    </w:p>
    <w:p w14:paraId="65540075" w14:textId="77777777" w:rsidR="00903E67" w:rsidRDefault="00903E67" w:rsidP="005636B6">
      <w:pPr>
        <w:spacing w:before="240" w:after="240"/>
      </w:pPr>
      <w:r>
        <w:t>de proceder por todos sus caminos</w:t>
      </w:r>
    </w:p>
    <w:p w14:paraId="62A28808" w14:textId="77777777" w:rsidR="00903E67" w:rsidRDefault="00903E67" w:rsidP="005636B6">
      <w:pPr>
        <w:spacing w:before="240" w:after="240"/>
      </w:pPr>
      <w:r>
        <w:t>gustó para volvernos a lo alto.</w:t>
      </w:r>
    </w:p>
    <w:p w14:paraId="10497A98" w14:textId="77777777" w:rsidR="00903E67" w:rsidRDefault="00903E67" w:rsidP="005636B6">
      <w:pPr>
        <w:spacing w:before="240" w:after="240"/>
      </w:pPr>
      <w:r>
        <w:t>Y entre la última noche y el primero</w:t>
      </w:r>
    </w:p>
    <w:p w14:paraId="6DF0CAF8" w14:textId="77777777" w:rsidR="00903E67" w:rsidRDefault="00903E67" w:rsidP="005636B6">
      <w:pPr>
        <w:spacing w:before="240" w:after="240"/>
      </w:pPr>
      <w:r>
        <w:t>de los días, un hecho tan sublime</w:t>
      </w:r>
    </w:p>
    <w:p w14:paraId="49A77D4F" w14:textId="77777777" w:rsidR="00903E67" w:rsidRDefault="00903E67" w:rsidP="005636B6">
      <w:pPr>
        <w:spacing w:before="240" w:after="240"/>
      </w:pPr>
      <w:r>
        <w:lastRenderedPageBreak/>
        <w:t>por uno y otro, ni hubo ni lo habrá:</w:t>
      </w:r>
    </w:p>
    <w:p w14:paraId="397F2B39" w14:textId="77777777" w:rsidR="00903E67" w:rsidRDefault="00903E67" w:rsidP="005636B6">
      <w:pPr>
        <w:spacing w:before="240" w:after="240"/>
      </w:pPr>
      <w:r>
        <w:t>pues fue más generoso al darse él mismo,</w:t>
      </w:r>
    </w:p>
    <w:p w14:paraId="5EA9F648" w14:textId="77777777" w:rsidR="00903E67" w:rsidRDefault="00903E67" w:rsidP="005636B6">
      <w:pPr>
        <w:spacing w:before="240" w:after="240"/>
      </w:pPr>
      <w:r>
        <w:t>para hacer digno al hombre de elevarse,</w:t>
      </w:r>
    </w:p>
    <w:p w14:paraId="395A1A6C" w14:textId="77777777" w:rsidR="00903E67" w:rsidRDefault="00903E67" w:rsidP="005636B6">
      <w:pPr>
        <w:spacing w:before="240" w:after="240"/>
      </w:pPr>
      <w:r>
        <w:t>Dios, que si hubiera sólo perdonado;</w:t>
      </w:r>
    </w:p>
    <w:p w14:paraId="50B47B26" w14:textId="77777777" w:rsidR="00903E67" w:rsidRDefault="00903E67" w:rsidP="005636B6">
      <w:pPr>
        <w:spacing w:before="240" w:after="240"/>
      </w:pPr>
      <w:r>
        <w:t>y ningún otro modo le bastaba</w:t>
      </w:r>
    </w:p>
    <w:p w14:paraId="36E53972" w14:textId="77777777" w:rsidR="00903E67" w:rsidRDefault="00903E67" w:rsidP="005636B6">
      <w:pPr>
        <w:spacing w:before="240" w:after="240"/>
      </w:pPr>
      <w:r>
        <w:t>a la justicia, si el Divino Hijo</w:t>
      </w:r>
    </w:p>
    <w:p w14:paraId="12D99FAF" w14:textId="77777777" w:rsidR="00903E67" w:rsidRDefault="00903E67" w:rsidP="005636B6">
      <w:pPr>
        <w:spacing w:before="240" w:after="240"/>
      </w:pPr>
      <w:r>
        <w:t>no se hubiese humillado al encarnarse.</w:t>
      </w:r>
    </w:p>
    <w:p w14:paraId="41CFCB2D" w14:textId="77777777" w:rsidR="00903E67" w:rsidRDefault="00903E67" w:rsidP="005636B6">
      <w:pPr>
        <w:spacing w:before="240" w:after="240"/>
      </w:pPr>
      <w:r>
        <w:t>Ahora para calmar cualquier deseo,</w:t>
      </w:r>
    </w:p>
    <w:p w14:paraId="5BB24594" w14:textId="77777777" w:rsidR="00903E67" w:rsidRDefault="00903E67" w:rsidP="005636B6">
      <w:pPr>
        <w:spacing w:before="240" w:after="240"/>
      </w:pPr>
      <w:r>
        <w:t>vuelvo para aclararte sólo un punto</w:t>
      </w:r>
    </w:p>
    <w:p w14:paraId="61241C80" w14:textId="77777777" w:rsidR="00903E67" w:rsidRDefault="00903E67" w:rsidP="005636B6">
      <w:pPr>
        <w:spacing w:before="240" w:after="240"/>
      </w:pPr>
      <w:r>
        <w:t>para que puedas, como yo, entenderlo.</w:t>
      </w:r>
    </w:p>
    <w:p w14:paraId="41663D41" w14:textId="77777777" w:rsidR="00903E67" w:rsidRDefault="00903E67" w:rsidP="005636B6">
      <w:pPr>
        <w:spacing w:before="240" w:after="240"/>
      </w:pPr>
      <w:r>
        <w:t>Tú dices: "Veo el fuego, y veo el agua,</w:t>
      </w:r>
    </w:p>
    <w:p w14:paraId="0A48CFE4" w14:textId="77777777" w:rsidR="00903E67" w:rsidRDefault="00903E67" w:rsidP="005636B6">
      <w:pPr>
        <w:spacing w:before="240" w:after="240"/>
      </w:pPr>
      <w:r>
        <w:t>la tierra, el aire y sus combinaciones</w:t>
      </w:r>
    </w:p>
    <w:p w14:paraId="265C192C" w14:textId="77777777" w:rsidR="00903E67" w:rsidRDefault="00903E67" w:rsidP="005636B6">
      <w:pPr>
        <w:spacing w:before="240" w:after="240"/>
      </w:pPr>
      <w:r>
        <w:t>que se corrompen y que duran poco;</w:t>
      </w:r>
    </w:p>
    <w:p w14:paraId="363E816E" w14:textId="77777777" w:rsidR="00903E67" w:rsidRDefault="00903E67" w:rsidP="005636B6">
      <w:pPr>
        <w:spacing w:before="240" w:after="240"/>
      </w:pPr>
      <w:r>
        <w:t>y creadas han sido sin embargo;</w:t>
      </w:r>
    </w:p>
    <w:p w14:paraId="16F827A3" w14:textId="77777777" w:rsidR="00903E67" w:rsidRDefault="00903E67" w:rsidP="005636B6">
      <w:pPr>
        <w:spacing w:before="240" w:after="240"/>
      </w:pPr>
      <w:r>
        <w:t>por lo que, si es verdad lo que me has dicho</w:t>
      </w:r>
    </w:p>
    <w:p w14:paraId="4915676A" w14:textId="77777777" w:rsidR="00903E67" w:rsidRDefault="00903E67" w:rsidP="005636B6">
      <w:pPr>
        <w:spacing w:before="240" w:after="240"/>
      </w:pPr>
      <w:r>
        <w:t>de corrupción debieran verse libres."</w:t>
      </w:r>
    </w:p>
    <w:p w14:paraId="552D271F" w14:textId="77777777" w:rsidR="00903E67" w:rsidRDefault="00903E67" w:rsidP="005636B6">
      <w:pPr>
        <w:spacing w:before="240" w:after="240"/>
      </w:pPr>
      <w:r>
        <w:t>Los ángeles, hermano, y este puro</w:t>
      </w:r>
    </w:p>
    <w:p w14:paraId="4042B364" w14:textId="77777777" w:rsidR="00903E67" w:rsidRDefault="00903E67" w:rsidP="005636B6">
      <w:pPr>
        <w:spacing w:before="240" w:after="240"/>
      </w:pPr>
      <w:r>
        <w:t>país en el que estamos, fueron hechos</w:t>
      </w:r>
    </w:p>
    <w:p w14:paraId="59E8E914" w14:textId="77777777" w:rsidR="00903E67" w:rsidRDefault="00903E67" w:rsidP="005636B6">
      <w:pPr>
        <w:spacing w:before="240" w:after="240"/>
      </w:pPr>
      <w:r>
        <w:t>tal como son, en su entera existencia;</w:t>
      </w:r>
    </w:p>
    <w:p w14:paraId="574297BB" w14:textId="77777777" w:rsidR="00903E67" w:rsidRDefault="00903E67" w:rsidP="005636B6">
      <w:pPr>
        <w:spacing w:before="240" w:after="240"/>
      </w:pPr>
      <w:r>
        <w:lastRenderedPageBreak/>
        <w:t>pero los elementos que has nombrado</w:t>
      </w:r>
    </w:p>
    <w:p w14:paraId="30C3B741" w14:textId="77777777" w:rsidR="00903E67" w:rsidRDefault="00903E67" w:rsidP="005636B6">
      <w:pPr>
        <w:spacing w:before="240" w:after="240"/>
      </w:pPr>
      <w:r>
        <w:t>y aquellas cosas que proceden de ellos</w:t>
      </w:r>
    </w:p>
    <w:p w14:paraId="5F59F5AE" w14:textId="77777777" w:rsidR="00903E67" w:rsidRDefault="00903E67" w:rsidP="005636B6">
      <w:pPr>
        <w:spacing w:before="240" w:after="240"/>
      </w:pPr>
      <w:r>
        <w:t>de creada potencia toman forma.</w:t>
      </w:r>
    </w:p>
    <w:p w14:paraId="1932EF7A" w14:textId="77777777" w:rsidR="00903E67" w:rsidRDefault="00903E67" w:rsidP="005636B6">
      <w:pPr>
        <w:spacing w:before="240" w:after="240"/>
      </w:pPr>
      <w:r>
        <w:t>Creada fue la materia que tienen;</w:t>
      </w:r>
    </w:p>
    <w:p w14:paraId="5219D7F0" w14:textId="77777777" w:rsidR="00903E67" w:rsidRDefault="00903E67" w:rsidP="005636B6">
      <w:pPr>
        <w:spacing w:before="240" w:after="240"/>
      </w:pPr>
      <w:r>
        <w:t>creada fue la potencia formante</w:t>
      </w:r>
    </w:p>
    <w:p w14:paraId="447DEA01" w14:textId="77777777" w:rsidR="00903E67" w:rsidRDefault="00903E67" w:rsidP="005636B6">
      <w:pPr>
        <w:spacing w:before="240" w:after="240"/>
      </w:pPr>
      <w:r>
        <w:t>en los astros que en torno suyo giran.</w:t>
      </w:r>
    </w:p>
    <w:p w14:paraId="2D86FDB5" w14:textId="77777777" w:rsidR="00903E67" w:rsidRDefault="00903E67" w:rsidP="005636B6">
      <w:pPr>
        <w:spacing w:before="240" w:after="240"/>
      </w:pPr>
      <w:r>
        <w:t>Las luces santas sacan con su rayo</w:t>
      </w:r>
    </w:p>
    <w:p w14:paraId="2EBFDE53" w14:textId="77777777" w:rsidR="00903E67" w:rsidRDefault="00903E67" w:rsidP="005636B6">
      <w:pPr>
        <w:spacing w:before="240" w:after="240"/>
      </w:pPr>
      <w:r>
        <w:t>de su virtualidad y con sus giros</w:t>
      </w:r>
    </w:p>
    <w:p w14:paraId="11C0DA44" w14:textId="77777777" w:rsidR="00903E67" w:rsidRDefault="00903E67" w:rsidP="005636B6">
      <w:pPr>
        <w:spacing w:before="240" w:after="240"/>
      </w:pPr>
      <w:r>
        <w:t>el alma de las plantas y los brutos;</w:t>
      </w:r>
    </w:p>
    <w:p w14:paraId="2E821A73" w14:textId="77777777" w:rsidR="00903E67" w:rsidRDefault="00903E67" w:rsidP="005636B6">
      <w:pPr>
        <w:spacing w:before="240" w:after="240"/>
      </w:pPr>
      <w:r>
        <w:t>pero sin mediación la vuestra exhala</w:t>
      </w:r>
    </w:p>
    <w:p w14:paraId="503D8D03" w14:textId="77777777" w:rsidR="00903E67" w:rsidRDefault="00903E67" w:rsidP="005636B6">
      <w:pPr>
        <w:spacing w:before="240" w:after="240"/>
      </w:pPr>
      <w:r>
        <w:t>la suprema bondad, y la enamora</w:t>
      </w:r>
    </w:p>
    <w:p w14:paraId="645780C2" w14:textId="77777777" w:rsidR="00903E67" w:rsidRDefault="00903E67" w:rsidP="005636B6">
      <w:pPr>
        <w:spacing w:before="240" w:after="240"/>
      </w:pPr>
      <w:r>
        <w:t>de sí, tal que por siempre la desea.</w:t>
      </w:r>
    </w:p>
    <w:p w14:paraId="0BF3760F" w14:textId="77777777" w:rsidR="00903E67" w:rsidRDefault="00903E67" w:rsidP="005636B6">
      <w:pPr>
        <w:spacing w:before="240" w:after="240"/>
      </w:pPr>
      <w:r>
        <w:t>Y deducir aún puedes de este punto</w:t>
      </w:r>
    </w:p>
    <w:p w14:paraId="1604E04A" w14:textId="77777777" w:rsidR="00903E67" w:rsidRDefault="00903E67" w:rsidP="005636B6">
      <w:pPr>
        <w:spacing w:before="240" w:after="240"/>
      </w:pPr>
      <w:r>
        <w:t>vuestra resurrección, si otra vez piensas</w:t>
      </w:r>
    </w:p>
    <w:p w14:paraId="541D2B42" w14:textId="77777777" w:rsidR="00903E67" w:rsidRDefault="00903E67" w:rsidP="005636B6">
      <w:pPr>
        <w:spacing w:before="240" w:after="240"/>
      </w:pPr>
      <w:r>
        <w:t>cómo la humana carne fue creada</w:t>
      </w:r>
    </w:p>
    <w:p w14:paraId="7E115B8A" w14:textId="77777777" w:rsidR="00903E67" w:rsidRDefault="00903E67" w:rsidP="005636B6">
      <w:pPr>
        <w:spacing w:before="240" w:after="240"/>
      </w:pPr>
      <w:r>
        <w:t>al ser creados los primeros padres.»</w:t>
      </w:r>
    </w:p>
    <w:p w14:paraId="253EB1E8" w14:textId="0D7FC3D9" w:rsidR="00903E67" w:rsidRDefault="00903E67" w:rsidP="005636B6">
      <w:pPr>
        <w:pStyle w:val="Ttulo2"/>
        <w:spacing w:before="240" w:after="240"/>
      </w:pPr>
      <w:r>
        <w:br w:type="page"/>
      </w:r>
      <w:bookmarkStart w:id="80" w:name="_Toc196141003"/>
      <w:r>
        <w:lastRenderedPageBreak/>
        <w:t>CANTO VIII</w:t>
      </w:r>
      <w:bookmarkEnd w:id="80"/>
    </w:p>
    <w:p w14:paraId="713BE02E" w14:textId="77777777" w:rsidR="00903E67" w:rsidRDefault="00903E67" w:rsidP="005636B6">
      <w:pPr>
        <w:spacing w:before="240" w:after="240"/>
      </w:pPr>
      <w:r>
        <w:t>Solía creer el mundo erradamente</w:t>
      </w:r>
    </w:p>
    <w:p w14:paraId="211428D1" w14:textId="77777777" w:rsidR="00903E67" w:rsidRDefault="00903E67" w:rsidP="005636B6">
      <w:pPr>
        <w:spacing w:before="240" w:after="240"/>
      </w:pPr>
      <w:r>
        <w:t>que la bella Cipriña el amor loco</w:t>
      </w:r>
    </w:p>
    <w:p w14:paraId="1D6EA72E" w14:textId="77777777" w:rsidR="00903E67" w:rsidRDefault="00903E67" w:rsidP="005636B6">
      <w:pPr>
        <w:spacing w:before="240" w:after="240"/>
      </w:pPr>
      <w:r>
        <w:t>desde el tercer epiciclo irradiaba;</w:t>
      </w:r>
    </w:p>
    <w:p w14:paraId="39104D9A" w14:textId="77777777" w:rsidR="00903E67" w:rsidRDefault="00903E67" w:rsidP="005636B6">
      <w:pPr>
        <w:spacing w:before="240" w:after="240"/>
      </w:pPr>
      <w:r>
        <w:t>y por esto no honraban sólo a ella</w:t>
      </w:r>
    </w:p>
    <w:p w14:paraId="417DE822" w14:textId="77777777" w:rsidR="00903E67" w:rsidRDefault="00903E67" w:rsidP="005636B6">
      <w:pPr>
        <w:spacing w:before="240" w:after="240"/>
      </w:pPr>
      <w:r>
        <w:t>con sacrificios y votivos ruegos</w:t>
      </w:r>
    </w:p>
    <w:p w14:paraId="163F3C5E" w14:textId="77777777" w:rsidR="00903E67" w:rsidRDefault="00903E67" w:rsidP="005636B6">
      <w:pPr>
        <w:spacing w:before="240" w:after="240"/>
      </w:pPr>
      <w:r>
        <w:t>en su antiguo extravío los antiguos;</w:t>
      </w:r>
    </w:p>
    <w:p w14:paraId="12FB97BA" w14:textId="77777777" w:rsidR="00903E67" w:rsidRDefault="00903E67" w:rsidP="005636B6">
      <w:pPr>
        <w:spacing w:before="240" w:after="240"/>
      </w:pPr>
      <w:r>
        <w:t>mas a Dione honraban y a Cupido,</w:t>
      </w:r>
    </w:p>
    <w:p w14:paraId="58F8692D" w14:textId="77777777" w:rsidR="00903E67" w:rsidRDefault="00903E67" w:rsidP="005636B6">
      <w:pPr>
        <w:spacing w:before="240" w:after="240"/>
      </w:pPr>
      <w:r>
        <w:t>por madre a una, al otro como hijo,</w:t>
      </w:r>
    </w:p>
    <w:p w14:paraId="4CE7BC70" w14:textId="77777777" w:rsidR="00903E67" w:rsidRDefault="00903E67" w:rsidP="005636B6">
      <w:pPr>
        <w:spacing w:before="240" w:after="240"/>
      </w:pPr>
      <w:r>
        <w:t>y en el seno de Dido lo creían;</w:t>
      </w:r>
    </w:p>
    <w:p w14:paraId="7134ED66" w14:textId="77777777" w:rsidR="00903E67" w:rsidRDefault="00903E67" w:rsidP="005636B6">
      <w:pPr>
        <w:spacing w:before="240" w:after="240"/>
      </w:pPr>
      <w:r>
        <w:t>y por la que he citado en el comienzo,</w:t>
      </w:r>
    </w:p>
    <w:p w14:paraId="168464A8" w14:textId="77777777" w:rsidR="00903E67" w:rsidRDefault="00903E67" w:rsidP="005636B6">
      <w:pPr>
        <w:spacing w:before="240" w:after="240"/>
      </w:pPr>
      <w:r>
        <w:t>le pusieron el nombre a aquella estrella</w:t>
      </w:r>
    </w:p>
    <w:p w14:paraId="70164B95" w14:textId="77777777" w:rsidR="00903E67" w:rsidRDefault="00903E67" w:rsidP="005636B6">
      <w:pPr>
        <w:spacing w:before="240" w:after="240"/>
      </w:pPr>
      <w:r>
        <w:t>que al sol recrea de nuca o de frente.</w:t>
      </w:r>
    </w:p>
    <w:p w14:paraId="225E8911" w14:textId="77777777" w:rsidR="00903E67" w:rsidRDefault="00903E67" w:rsidP="005636B6">
      <w:pPr>
        <w:spacing w:before="240" w:after="240"/>
      </w:pPr>
      <w:r>
        <w:t>Hasta ella ascendí sin darme cuenta;</w:t>
      </w:r>
    </w:p>
    <w:p w14:paraId="1FBD276C" w14:textId="77777777" w:rsidR="00903E67" w:rsidRDefault="00903E67" w:rsidP="005636B6">
      <w:pPr>
        <w:spacing w:before="240" w:after="240"/>
      </w:pPr>
      <w:r>
        <w:t>pero me confirmó que en ella estaba</w:t>
      </w:r>
    </w:p>
    <w:p w14:paraId="369E1055" w14:textId="77777777" w:rsidR="00903E67" w:rsidRDefault="00903E67" w:rsidP="005636B6">
      <w:pPr>
        <w:spacing w:before="240" w:after="240"/>
      </w:pPr>
      <w:r>
        <w:t>el ver aún más hermosa a mi señora.</w:t>
      </w:r>
    </w:p>
    <w:p w14:paraId="68E56C43" w14:textId="77777777" w:rsidR="00903E67" w:rsidRDefault="00903E67" w:rsidP="005636B6">
      <w:pPr>
        <w:spacing w:before="240" w:after="240"/>
      </w:pPr>
      <w:r>
        <w:t>Y cual la chispa se observa en la llama,</w:t>
      </w:r>
    </w:p>
    <w:p w14:paraId="447728F2" w14:textId="77777777" w:rsidR="00903E67" w:rsidRDefault="00903E67" w:rsidP="005636B6">
      <w:pPr>
        <w:spacing w:before="240" w:after="240"/>
      </w:pPr>
      <w:r>
        <w:t>y una voz se distingue entre las voces,</w:t>
      </w:r>
    </w:p>
    <w:p w14:paraId="2A6AA741" w14:textId="77777777" w:rsidR="00903E67" w:rsidRDefault="00903E67" w:rsidP="005636B6">
      <w:pPr>
        <w:spacing w:before="240" w:after="240"/>
      </w:pPr>
      <w:r>
        <w:t>si una se para y otra el canto sigue,</w:t>
      </w:r>
    </w:p>
    <w:p w14:paraId="589F2C33" w14:textId="77777777" w:rsidR="00903E67" w:rsidRDefault="00903E67" w:rsidP="005636B6">
      <w:pPr>
        <w:spacing w:before="240" w:after="240"/>
      </w:pPr>
      <w:r>
        <w:lastRenderedPageBreak/>
        <w:t>en esa luz vi yo otras luminarias</w:t>
      </w:r>
    </w:p>
    <w:p w14:paraId="6D6F7438" w14:textId="77777777" w:rsidR="00903E67" w:rsidRDefault="00903E67" w:rsidP="005636B6">
      <w:pPr>
        <w:spacing w:before="240" w:after="240"/>
      </w:pPr>
      <w:r>
        <w:t>dar vuelta más o menos velozmente,</w:t>
      </w:r>
    </w:p>
    <w:p w14:paraId="67CA846C" w14:textId="77777777" w:rsidR="00903E67" w:rsidRDefault="00903E67" w:rsidP="005636B6">
      <w:pPr>
        <w:spacing w:before="240" w:after="240"/>
      </w:pPr>
      <w:r>
        <w:t>acordes, pienso, a su visión interna.</w:t>
      </w:r>
    </w:p>
    <w:p w14:paraId="5F471BA4" w14:textId="77777777" w:rsidR="00903E67" w:rsidRDefault="00903E67" w:rsidP="005636B6">
      <w:pPr>
        <w:spacing w:before="240" w:after="240"/>
      </w:pPr>
      <w:r>
        <w:t>De fría nube vientos no descienden,</w:t>
      </w:r>
    </w:p>
    <w:p w14:paraId="45FC5ECF" w14:textId="77777777" w:rsidR="00903E67" w:rsidRDefault="00903E67" w:rsidP="005636B6">
      <w:pPr>
        <w:spacing w:before="240" w:after="240"/>
      </w:pPr>
      <w:r>
        <w:t>tan raudos, ya visibles, ya invisibles,</w:t>
      </w:r>
    </w:p>
    <w:p w14:paraId="7DCE0B2E" w14:textId="77777777" w:rsidR="00903E67" w:rsidRDefault="00903E67" w:rsidP="005636B6">
      <w:pPr>
        <w:spacing w:before="240" w:after="240"/>
      </w:pPr>
      <w:r>
        <w:t>que ni lentos ni torpes pareciesen</w:t>
      </w:r>
    </w:p>
    <w:p w14:paraId="648FD7B3" w14:textId="77777777" w:rsidR="00903E67" w:rsidRDefault="00903E67" w:rsidP="005636B6">
      <w:pPr>
        <w:spacing w:before="240" w:after="240"/>
      </w:pPr>
      <w:r>
        <w:t>a quien hubiese esas luces divinas</w:t>
      </w:r>
    </w:p>
    <w:p w14:paraId="7D52CEC2" w14:textId="77777777" w:rsidR="00903E67" w:rsidRDefault="00903E67" w:rsidP="005636B6">
      <w:pPr>
        <w:spacing w:before="240" w:after="240"/>
      </w:pPr>
      <w:r>
        <w:t>visto venir, dejando aquella danza</w:t>
      </w:r>
    </w:p>
    <w:p w14:paraId="6CD2D56B" w14:textId="77777777" w:rsidR="00903E67" w:rsidRDefault="00903E67" w:rsidP="005636B6">
      <w:pPr>
        <w:spacing w:before="240" w:after="240"/>
      </w:pPr>
      <w:r>
        <w:t>que empezaba en los altos serafines;</w:t>
      </w:r>
    </w:p>
    <w:p w14:paraId="6F526E44" w14:textId="77777777" w:rsidR="00903E67" w:rsidRDefault="00903E67" w:rsidP="005636B6">
      <w:pPr>
        <w:spacing w:before="240" w:after="240"/>
      </w:pPr>
      <w:r>
        <w:t>y en los primeros que se aparecieron</w:t>
      </w:r>
    </w:p>
    <w:p w14:paraId="485D2568" w14:textId="77777777" w:rsidR="00903E67" w:rsidRDefault="00903E67" w:rsidP="005636B6">
      <w:pPr>
        <w:spacing w:before="240" w:after="240"/>
      </w:pPr>
      <w:r>
        <w:t>tal hosanna se oía, que las ansias</w:t>
      </w:r>
    </w:p>
    <w:p w14:paraId="3870E69E" w14:textId="77777777" w:rsidR="00903E67" w:rsidRDefault="00903E67" w:rsidP="005636B6">
      <w:pPr>
        <w:spacing w:before="240" w:after="240"/>
      </w:pPr>
      <w:r>
        <w:t>de escucharlo otra vez nunca he perdido.</w:t>
      </w:r>
    </w:p>
    <w:p w14:paraId="5E4BFB16" w14:textId="77777777" w:rsidR="00903E67" w:rsidRDefault="00903E67" w:rsidP="005636B6">
      <w:pPr>
        <w:spacing w:before="240" w:after="240"/>
      </w:pPr>
      <w:r>
        <w:t>Entonces uno se acercó a nosotros</w:t>
      </w:r>
    </w:p>
    <w:p w14:paraId="23EC63F8" w14:textId="77777777" w:rsidR="00903E67" w:rsidRDefault="00903E67" w:rsidP="005636B6">
      <w:pPr>
        <w:spacing w:before="240" w:after="240"/>
      </w:pPr>
      <w:r>
        <w:t>y dijo: «Estamos todos preparados</w:t>
      </w:r>
    </w:p>
    <w:p w14:paraId="3EC3E6ED" w14:textId="77777777" w:rsidR="00903E67" w:rsidRDefault="00903E67" w:rsidP="005636B6">
      <w:pPr>
        <w:spacing w:before="240" w:after="240"/>
      </w:pPr>
      <w:r>
        <w:t>para darte placer y recrearte.</w:t>
      </w:r>
    </w:p>
    <w:p w14:paraId="7C7EF706" w14:textId="77777777" w:rsidR="00903E67" w:rsidRDefault="00903E67" w:rsidP="005636B6">
      <w:pPr>
        <w:spacing w:before="240" w:after="240"/>
      </w:pPr>
      <w:r>
        <w:t>Girarnos con los príncipes celestes</w:t>
      </w:r>
    </w:p>
    <w:p w14:paraId="2DD794B8" w14:textId="77777777" w:rsidR="00903E67" w:rsidRDefault="00903E67" w:rsidP="005636B6">
      <w:pPr>
        <w:spacing w:before="240" w:after="240"/>
      </w:pPr>
      <w:r>
        <w:t>con un mismo girar y una sed misma,</w:t>
      </w:r>
    </w:p>
    <w:p w14:paraId="42713448" w14:textId="77777777" w:rsidR="00903E67" w:rsidRDefault="00903E67" w:rsidP="005636B6">
      <w:pPr>
        <w:spacing w:before="240" w:after="240"/>
      </w:pPr>
      <w:r>
        <w:t>de la cual tú en el mundo ya cantaste:</w:t>
      </w:r>
    </w:p>
    <w:p w14:paraId="0BEF750B" w14:textId="77777777" w:rsidR="00903E67" w:rsidRDefault="00903E67" w:rsidP="005636B6">
      <w:pPr>
        <w:spacing w:before="240" w:after="240"/>
      </w:pPr>
      <w:r>
        <w:t>«Los que moveis pensando el tercer áeio»;</w:t>
      </w:r>
    </w:p>
    <w:p w14:paraId="7C69D406" w14:textId="77777777" w:rsidR="00903E67" w:rsidRDefault="00903E67" w:rsidP="005636B6">
      <w:pPr>
        <w:spacing w:before="240" w:after="240"/>
      </w:pPr>
      <w:r>
        <w:lastRenderedPageBreak/>
        <w:t>y tal amor nos colma, que no menos</w:t>
      </w:r>
    </w:p>
    <w:p w14:paraId="02F7F0C1" w14:textId="77777777" w:rsidR="00903E67" w:rsidRDefault="00903E67" w:rsidP="005636B6">
      <w:pPr>
        <w:spacing w:before="240" w:after="240"/>
      </w:pPr>
      <w:r>
        <w:t>dulce, por complacerte, es el pararnos.»</w:t>
      </w:r>
    </w:p>
    <w:p w14:paraId="7CDBD847" w14:textId="77777777" w:rsidR="00903E67" w:rsidRDefault="00903E67" w:rsidP="005636B6">
      <w:pPr>
        <w:spacing w:before="240" w:after="240"/>
      </w:pPr>
      <w:r>
        <w:t>Luego de haber mis ojos reverentes</w:t>
      </w:r>
    </w:p>
    <w:p w14:paraId="19051688" w14:textId="77777777" w:rsidR="00903E67" w:rsidRDefault="00903E67" w:rsidP="005636B6">
      <w:pPr>
        <w:spacing w:before="240" w:after="240"/>
      </w:pPr>
      <w:r>
        <w:t>puesto en mi dama, y que ella les hubiera</w:t>
      </w:r>
    </w:p>
    <w:p w14:paraId="733E17D3" w14:textId="77777777" w:rsidR="00903E67" w:rsidRDefault="00903E67" w:rsidP="005636B6">
      <w:pPr>
        <w:spacing w:before="240" w:after="240"/>
      </w:pPr>
      <w:r>
        <w:t>satisfecho mostrando su aquiescencia,</w:t>
      </w:r>
    </w:p>
    <w:p w14:paraId="3024F13D" w14:textId="77777777" w:rsidR="00903E67" w:rsidRDefault="00903E67" w:rsidP="005636B6">
      <w:pPr>
        <w:spacing w:before="240" w:after="240"/>
      </w:pPr>
      <w:r>
        <w:t>volviéronse a la luz que una tan grande</w:t>
      </w:r>
    </w:p>
    <w:p w14:paraId="1447871B" w14:textId="77777777" w:rsidR="00903E67" w:rsidRDefault="00903E67" w:rsidP="005636B6">
      <w:pPr>
        <w:spacing w:before="240" w:after="240"/>
      </w:pPr>
      <w:r>
        <w:t>promesa había hecho, y: «Quiénes sois»</w:t>
      </w:r>
    </w:p>
    <w:p w14:paraId="1716D766" w14:textId="77777777" w:rsidR="00903E67" w:rsidRDefault="00903E67" w:rsidP="005636B6">
      <w:pPr>
        <w:spacing w:before="240" w:after="240"/>
      </w:pPr>
      <w:r>
        <w:t>dijo mi voz de gran afecto llena.</w:t>
      </w:r>
    </w:p>
    <w:p w14:paraId="62522D8F" w14:textId="77777777" w:rsidR="00903E67" w:rsidRDefault="00903E67" w:rsidP="005636B6">
      <w:pPr>
        <w:spacing w:before="240" w:after="240"/>
      </w:pPr>
      <w:r>
        <w:t>¡Y cuánto y cómo vi que se crecía</w:t>
      </w:r>
    </w:p>
    <w:p w14:paraId="05AAA80F" w14:textId="77777777" w:rsidR="00903E67" w:rsidRDefault="00903E67" w:rsidP="005636B6">
      <w:pPr>
        <w:spacing w:before="240" w:after="240"/>
      </w:pPr>
      <w:r>
        <w:t>con esta dicha nueva que aumentaba</w:t>
      </w:r>
    </w:p>
    <w:p w14:paraId="7EFE0A82" w14:textId="77777777" w:rsidR="00903E67" w:rsidRDefault="00903E67" w:rsidP="005636B6">
      <w:pPr>
        <w:spacing w:before="240" w:after="240"/>
      </w:pPr>
      <w:r>
        <w:t>su dicha, al dirigirle mi pregunta!</w:t>
      </w:r>
    </w:p>
    <w:p w14:paraId="72E60CDE" w14:textId="77777777" w:rsidR="00903E67" w:rsidRDefault="00903E67" w:rsidP="005636B6">
      <w:pPr>
        <w:spacing w:before="240" w:after="240"/>
      </w:pPr>
      <w:r>
        <w:t>Dijo, así transformada: «Poco tiempo</w:t>
      </w:r>
    </w:p>
    <w:p w14:paraId="7E88935C" w14:textId="77777777" w:rsidR="00903E67" w:rsidRDefault="00903E67" w:rsidP="005636B6">
      <w:pPr>
        <w:spacing w:before="240" w:after="240"/>
      </w:pPr>
      <w:r>
        <w:t>del mundo fui; y si más hubiera sido,</w:t>
      </w:r>
    </w:p>
    <w:p w14:paraId="588A3438" w14:textId="77777777" w:rsidR="00903E67" w:rsidRDefault="00903E67" w:rsidP="005636B6">
      <w:pPr>
        <w:spacing w:before="240" w:after="240"/>
      </w:pPr>
      <w:r>
        <w:t>muchos males que habrá, no los habría.</w:t>
      </w:r>
    </w:p>
    <w:p w14:paraId="490235AA" w14:textId="77777777" w:rsidR="00903E67" w:rsidRDefault="00903E67" w:rsidP="005636B6">
      <w:pPr>
        <w:spacing w:before="240" w:after="240"/>
      </w:pPr>
      <w:r>
        <w:t>Mi contento no deja que me veas</w:t>
      </w:r>
    </w:p>
    <w:p w14:paraId="74D1951E" w14:textId="77777777" w:rsidR="00903E67" w:rsidRDefault="00903E67" w:rsidP="005636B6">
      <w:pPr>
        <w:spacing w:before="240" w:after="240"/>
      </w:pPr>
      <w:r>
        <w:t>porque brillando alrededor me oculta</w:t>
      </w:r>
    </w:p>
    <w:p w14:paraId="2752A25A" w14:textId="77777777" w:rsidR="00903E67" w:rsidRDefault="00903E67" w:rsidP="005636B6">
      <w:pPr>
        <w:spacing w:before="240" w:after="240"/>
      </w:pPr>
      <w:r>
        <w:t>como animal en su seda encerrado.</w:t>
      </w:r>
    </w:p>
    <w:p w14:paraId="282B1350" w14:textId="77777777" w:rsidR="00903E67" w:rsidRDefault="00903E67" w:rsidP="005636B6">
      <w:pPr>
        <w:spacing w:before="240" w:after="240"/>
      </w:pPr>
      <w:r>
        <w:t>Mucho me amaste, y tuviste motivos;</w:t>
      </w:r>
    </w:p>
    <w:p w14:paraId="1790BBE2" w14:textId="77777777" w:rsidR="00903E67" w:rsidRDefault="00903E67" w:rsidP="005636B6">
      <w:pPr>
        <w:spacing w:before="240" w:after="240"/>
      </w:pPr>
      <w:r>
        <w:t>pues si hubiese vivido, hubieras visto</w:t>
      </w:r>
    </w:p>
    <w:p w14:paraId="26847C15" w14:textId="77777777" w:rsidR="00903E67" w:rsidRDefault="00903E67" w:rsidP="005636B6">
      <w:pPr>
        <w:spacing w:before="240" w:after="240"/>
      </w:pPr>
      <w:r>
        <w:lastRenderedPageBreak/>
        <w:t>de mi cariño más que sólo hojas.</w:t>
      </w:r>
    </w:p>
    <w:p w14:paraId="43990732" w14:textId="77777777" w:rsidR="00903E67" w:rsidRDefault="00903E67" w:rsidP="005636B6">
      <w:pPr>
        <w:spacing w:before="240" w:after="240"/>
      </w:pPr>
      <w:r>
        <w:t>Aquella orilla izquierda que al mezclarse</w:t>
      </w:r>
    </w:p>
    <w:p w14:paraId="60B5F3A3" w14:textId="77777777" w:rsidR="00903E67" w:rsidRDefault="00903E67" w:rsidP="005636B6">
      <w:pPr>
        <w:spacing w:before="240" w:after="240"/>
      </w:pPr>
      <w:r>
        <w:t>bañan el río Ródano y el Sorga,</w:t>
      </w:r>
    </w:p>
    <w:p w14:paraId="3F509253" w14:textId="77777777" w:rsidR="00903E67" w:rsidRDefault="00903E67" w:rsidP="005636B6">
      <w:pPr>
        <w:spacing w:before="240" w:after="240"/>
      </w:pPr>
      <w:r>
        <w:t>por señor a su hora me esperaba,</w:t>
      </w:r>
    </w:p>
    <w:p w14:paraId="110A5964" w14:textId="77777777" w:rsidR="00903E67" w:rsidRDefault="00903E67" w:rsidP="005636B6">
      <w:pPr>
        <w:spacing w:before="240" w:after="240"/>
      </w:pPr>
      <w:r>
        <w:t>Y aquel cuerno de Ausonia limitado</w:t>
      </w:r>
    </w:p>
    <w:p w14:paraId="5513FFA2" w14:textId="77777777" w:rsidR="00903E67" w:rsidRDefault="00903E67" w:rsidP="005636B6">
      <w:pPr>
        <w:spacing w:before="240" w:after="240"/>
      </w:pPr>
      <w:r>
        <w:t>por Catona, por Baria, por Gaeta,</w:t>
      </w:r>
    </w:p>
    <w:p w14:paraId="7B42CD6E" w14:textId="77777777" w:rsidR="00903E67" w:rsidRDefault="00903E67" w:rsidP="005636B6">
      <w:pPr>
        <w:spacing w:before="240" w:after="240"/>
      </w:pPr>
      <w:r>
        <w:t>donde el Verde y el Tronto desembocan.</w:t>
      </w:r>
    </w:p>
    <w:p w14:paraId="4CCFDE29" w14:textId="77777777" w:rsidR="00903E67" w:rsidRDefault="00903E67" w:rsidP="005636B6">
      <w:pPr>
        <w:spacing w:before="240" w:after="240"/>
      </w:pPr>
      <w:r>
        <w:t>Ya lucía en mi frente la corona</w:t>
      </w:r>
    </w:p>
    <w:p w14:paraId="5D8AA5A2" w14:textId="77777777" w:rsidR="00903E67" w:rsidRDefault="00903E67" w:rsidP="005636B6">
      <w:pPr>
        <w:spacing w:before="240" w:after="240"/>
      </w:pPr>
      <w:r>
        <w:t>de aquella tierra que el Danubio riega</w:t>
      </w:r>
    </w:p>
    <w:p w14:paraId="2B01106B" w14:textId="77777777" w:rsidR="00903E67" w:rsidRDefault="00903E67" w:rsidP="005636B6">
      <w:pPr>
        <w:spacing w:before="240" w:after="240"/>
      </w:pPr>
      <w:r>
        <w:t>cuando abandona la margen tedesca.</w:t>
      </w:r>
    </w:p>
    <w:p w14:paraId="62DFA72B" w14:textId="77777777" w:rsidR="00903E67" w:rsidRDefault="00903E67" w:rsidP="005636B6">
      <w:pPr>
        <w:spacing w:before="240" w:after="240"/>
      </w:pPr>
      <w:r>
        <w:t>Y la hermosa Trinacria, que se anubla</w:t>
      </w:r>
    </w:p>
    <w:p w14:paraId="391D15B5" w14:textId="77777777" w:rsidR="00903E67" w:rsidRDefault="00903E67" w:rsidP="005636B6">
      <w:pPr>
        <w:spacing w:before="240" w:after="240"/>
      </w:pPr>
      <w:r>
        <w:t>entre Peloro y Pachino, en el golfo</w:t>
      </w:r>
    </w:p>
    <w:p w14:paraId="2BD6889D" w14:textId="77777777" w:rsidR="00903E67" w:rsidRDefault="00903E67" w:rsidP="005636B6">
      <w:pPr>
        <w:spacing w:before="240" w:after="240"/>
      </w:pPr>
      <w:r>
        <w:t>que el ímpetu del Euro más recibe,</w:t>
      </w:r>
    </w:p>
    <w:p w14:paraId="6043A9ED" w14:textId="77777777" w:rsidR="00903E67" w:rsidRDefault="00903E67" w:rsidP="005636B6">
      <w:pPr>
        <w:spacing w:before="240" w:after="240"/>
      </w:pPr>
      <w:r>
        <w:t>no por Tifeo sino del azufre,</w:t>
      </w:r>
    </w:p>
    <w:p w14:paraId="1EDAE076" w14:textId="77777777" w:rsidR="00903E67" w:rsidRDefault="00903E67" w:rsidP="005636B6">
      <w:pPr>
        <w:spacing w:before="240" w:after="240"/>
      </w:pPr>
      <w:r>
        <w:t>aún hubiera esperado sus monarcas,</w:t>
      </w:r>
    </w:p>
    <w:p w14:paraId="4DE1CFE8" w14:textId="77777777" w:rsidR="00903E67" w:rsidRDefault="00903E67" w:rsidP="005636B6">
      <w:pPr>
        <w:spacing w:before="240" w:after="240"/>
      </w:pPr>
      <w:r>
        <w:t>de Carlos y Rodolfo en mí nacidos,</w:t>
      </w:r>
    </w:p>
    <w:p w14:paraId="6AF1C43B" w14:textId="77777777" w:rsidR="00903E67" w:rsidRDefault="00903E67" w:rsidP="005636B6">
      <w:pPr>
        <w:spacing w:before="240" w:after="240"/>
      </w:pPr>
      <w:r>
        <w:t>si el mal gobierno, que atormenta siempre</w:t>
      </w:r>
    </w:p>
    <w:p w14:paraId="5801FA2D" w14:textId="77777777" w:rsidR="00903E67" w:rsidRDefault="00903E67" w:rsidP="005636B6">
      <w:pPr>
        <w:spacing w:before="240" w:after="240"/>
      </w:pPr>
      <w:r>
        <w:t>a los pueblos sujetos no forzase</w:t>
      </w:r>
    </w:p>
    <w:p w14:paraId="5EE77C2B" w14:textId="77777777" w:rsidR="00903E67" w:rsidRDefault="00903E67" w:rsidP="005636B6">
      <w:pPr>
        <w:spacing w:before="240" w:after="240"/>
      </w:pPr>
      <w:r>
        <w:t>a gritar a Palermo: "Muerte, muerte."</w:t>
      </w:r>
    </w:p>
    <w:p w14:paraId="71936612" w14:textId="77777777" w:rsidR="00903E67" w:rsidRDefault="00903E67" w:rsidP="005636B6">
      <w:pPr>
        <w:spacing w:before="240" w:after="240"/>
      </w:pPr>
      <w:r>
        <w:lastRenderedPageBreak/>
        <w:t>Y si mi hermano hubiese esto previsto,</w:t>
      </w:r>
    </w:p>
    <w:p w14:paraId="3EBFA252" w14:textId="77777777" w:rsidR="00903E67" w:rsidRDefault="00903E67" w:rsidP="005636B6">
      <w:pPr>
        <w:spacing w:before="240" w:after="240"/>
      </w:pPr>
      <w:r>
        <w:t>de Cataluña la pobreza avara</w:t>
      </w:r>
    </w:p>
    <w:p w14:paraId="58C2FF46" w14:textId="77777777" w:rsidR="00903E67" w:rsidRDefault="00903E67" w:rsidP="005636B6">
      <w:pPr>
        <w:spacing w:before="240" w:after="240"/>
      </w:pPr>
      <w:r>
        <w:t>evitaría que daño le hiciese;</w:t>
      </w:r>
    </w:p>
    <w:p w14:paraId="4BC81851" w14:textId="77777777" w:rsidR="00903E67" w:rsidRDefault="00903E67" w:rsidP="005636B6">
      <w:pPr>
        <w:spacing w:before="240" w:after="240"/>
      </w:pPr>
      <w:r>
        <w:t>pues proveer debieran ciertamente,</w:t>
      </w:r>
    </w:p>
    <w:p w14:paraId="5659A6E1" w14:textId="77777777" w:rsidR="00903E67" w:rsidRDefault="00903E67" w:rsidP="005636B6">
      <w:pPr>
        <w:spacing w:before="240" w:after="240"/>
      </w:pPr>
      <w:r>
        <w:t>él u otros, a fin de que a su barca</w:t>
      </w:r>
    </w:p>
    <w:p w14:paraId="4863DC35" w14:textId="77777777" w:rsidR="00903E67" w:rsidRDefault="00903E67" w:rsidP="005636B6">
      <w:pPr>
        <w:spacing w:before="240" w:after="240"/>
      </w:pPr>
      <w:r>
        <w:t>cargada, aún otra carga no se agregue.</w:t>
      </w:r>
    </w:p>
    <w:p w14:paraId="3A03A842" w14:textId="77777777" w:rsidR="00903E67" w:rsidRDefault="00903E67" w:rsidP="005636B6">
      <w:pPr>
        <w:spacing w:before="240" w:after="240"/>
      </w:pPr>
      <w:r>
        <w:t>Y su carácter que de largo a parco</w:t>
      </w:r>
    </w:p>
    <w:p w14:paraId="395ABEFF" w14:textId="77777777" w:rsidR="00903E67" w:rsidRDefault="00903E67" w:rsidP="005636B6">
      <w:pPr>
        <w:spacing w:before="240" w:after="240"/>
      </w:pPr>
      <w:r>
        <w:t>bajó, precisaría capitanes</w:t>
      </w:r>
    </w:p>
    <w:p w14:paraId="695E205D" w14:textId="77777777" w:rsidR="00903E67" w:rsidRDefault="00903E67" w:rsidP="005636B6">
      <w:pPr>
        <w:spacing w:before="240" w:after="240"/>
      </w:pPr>
      <w:r>
        <w:t>no preocupados de amasar dinero.»</w:t>
      </w:r>
    </w:p>
    <w:p w14:paraId="5B0C86EB" w14:textId="77777777" w:rsidR="00903E67" w:rsidRDefault="00903E67" w:rsidP="005636B6">
      <w:pPr>
        <w:spacing w:before="240" w:after="240"/>
      </w:pPr>
      <w:r>
        <w:t>«Puesto que creo que la alta alegría</w:t>
      </w:r>
    </w:p>
    <w:p w14:paraId="0AA0DE3C" w14:textId="77777777" w:rsidR="00903E67" w:rsidRDefault="00903E67" w:rsidP="005636B6">
      <w:pPr>
        <w:spacing w:before="240" w:after="240"/>
      </w:pPr>
      <w:r>
        <w:t>que tu hablar, señor mío, me ha causado,</w:t>
      </w:r>
    </w:p>
    <w:p w14:paraId="587A56BF" w14:textId="77777777" w:rsidR="00903E67" w:rsidRDefault="00903E67" w:rsidP="005636B6">
      <w:pPr>
        <w:spacing w:before="240" w:after="240"/>
      </w:pPr>
      <w:r>
        <w:t>donde se inicia y cesa todo bien</w:t>
      </w:r>
    </w:p>
    <w:p w14:paraId="685ECB01" w14:textId="77777777" w:rsidR="00903E67" w:rsidRDefault="00903E67" w:rsidP="005636B6">
      <w:pPr>
        <w:spacing w:before="240" w:after="240"/>
      </w:pPr>
      <w:r>
        <w:t>la ves del mismo modo que la veo,</w:t>
      </w:r>
    </w:p>
    <w:p w14:paraId="179EDB9A" w14:textId="77777777" w:rsidR="00903E67" w:rsidRDefault="00903E67" w:rsidP="005636B6">
      <w:pPr>
        <w:spacing w:before="240" w:after="240"/>
      </w:pPr>
      <w:r>
        <w:t>me es más grata; y también me causa gozo</w:t>
      </w:r>
    </w:p>
    <w:p w14:paraId="445B6E8C" w14:textId="77777777" w:rsidR="00903E67" w:rsidRDefault="00903E67" w:rsidP="005636B6">
      <w:pPr>
        <w:spacing w:before="240" w:after="240"/>
      </w:pPr>
      <w:r>
        <w:t>pues contemplando a Dios la has advertido.</w:t>
      </w:r>
    </w:p>
    <w:p w14:paraId="02ACD544" w14:textId="77777777" w:rsidR="00903E67" w:rsidRDefault="00903E67" w:rsidP="005636B6">
      <w:pPr>
        <w:spacing w:before="240" w:after="240"/>
      </w:pPr>
      <w:r>
        <w:t>Gusto me diste, ponme en claro ahora,</w:t>
      </w:r>
    </w:p>
    <w:p w14:paraId="3B7E5477" w14:textId="77777777" w:rsidR="00903E67" w:rsidRDefault="00903E67" w:rsidP="005636B6">
      <w:pPr>
        <w:spacing w:before="240" w:after="240"/>
      </w:pPr>
      <w:r>
        <w:t>pues me han causado dudas tus palabras,</w:t>
      </w:r>
    </w:p>
    <w:p w14:paraId="787B2D00" w14:textId="77777777" w:rsidR="00903E67" w:rsidRDefault="00903E67" w:rsidP="005636B6">
      <w:pPr>
        <w:spacing w:before="240" w:after="240"/>
      </w:pPr>
      <w:r>
        <w:t>cómo dulce semilla da amargura.»</w:t>
      </w:r>
    </w:p>
    <w:p w14:paraId="287A4CB1" w14:textId="77777777" w:rsidR="00903E67" w:rsidRDefault="00903E67" w:rsidP="005636B6">
      <w:pPr>
        <w:spacing w:before="240" w:after="240"/>
      </w:pPr>
      <w:r>
        <w:t>Esto le dije; y él a mi «Si puedo</w:t>
      </w:r>
    </w:p>
    <w:p w14:paraId="76DCE728" w14:textId="77777777" w:rsidR="00903E67" w:rsidRDefault="00903E67" w:rsidP="005636B6">
      <w:pPr>
        <w:spacing w:before="240" w:after="240"/>
      </w:pPr>
      <w:r>
        <w:lastRenderedPageBreak/>
        <w:t>mostrarte una verdad, a tu pregunta</w:t>
      </w:r>
    </w:p>
    <w:p w14:paraId="139CE6F7" w14:textId="77777777" w:rsidR="00903E67" w:rsidRDefault="00903E67" w:rsidP="005636B6">
      <w:pPr>
        <w:spacing w:before="240" w:after="240"/>
      </w:pPr>
      <w:r>
        <w:t>el rostro le darás y no la espalda.</w:t>
      </w:r>
    </w:p>
    <w:p w14:paraId="055547E8" w14:textId="77777777" w:rsidR="00903E67" w:rsidRDefault="00903E67" w:rsidP="005636B6">
      <w:pPr>
        <w:spacing w:before="240" w:after="240"/>
      </w:pPr>
      <w:r>
        <w:t>El bien que todo el reino que tú asciendes</w:t>
      </w:r>
    </w:p>
    <w:p w14:paraId="33B44F45" w14:textId="77777777" w:rsidR="00903E67" w:rsidRDefault="00903E67" w:rsidP="005636B6">
      <w:pPr>
        <w:spacing w:before="240" w:after="240"/>
      </w:pPr>
      <w:r>
        <w:t>alegra y mueve, con su providencia</w:t>
      </w:r>
    </w:p>
    <w:p w14:paraId="2751E88E" w14:textId="77777777" w:rsidR="00903E67" w:rsidRDefault="00903E67" w:rsidP="005636B6">
      <w:pPr>
        <w:spacing w:before="240" w:after="240"/>
      </w:pPr>
      <w:r>
        <w:t>hace que influyan estos grandes cuerpos.</w:t>
      </w:r>
    </w:p>
    <w:p w14:paraId="0C5344F0" w14:textId="77777777" w:rsidR="00903E67" w:rsidRDefault="00903E67" w:rsidP="005636B6">
      <w:pPr>
        <w:spacing w:before="240" w:after="240"/>
      </w:pPr>
      <w:r>
        <w:t>Y no sólo provistas las naturas</w:t>
      </w:r>
    </w:p>
    <w:p w14:paraId="71886B40" w14:textId="77777777" w:rsidR="00903E67" w:rsidRDefault="00903E67" w:rsidP="005636B6">
      <w:pPr>
        <w:spacing w:before="240" w:after="240"/>
      </w:pPr>
      <w:r>
        <w:t>son en la mente que por sí es perfecta,</w:t>
      </w:r>
    </w:p>
    <w:p w14:paraId="19875BB5" w14:textId="77777777" w:rsidR="00903E67" w:rsidRDefault="00903E67" w:rsidP="005636B6">
      <w:pPr>
        <w:spacing w:before="240" w:after="240"/>
      </w:pPr>
      <w:r>
        <w:t>mas su conservación a un tiempo mismo:</w:t>
      </w:r>
    </w:p>
    <w:p w14:paraId="78D5E021" w14:textId="77777777" w:rsidR="00903E67" w:rsidRDefault="00903E67" w:rsidP="005636B6">
      <w:pPr>
        <w:spacing w:before="240" w:after="240"/>
      </w:pPr>
      <w:r>
        <w:t>por lo que todo aquello que dispara</w:t>
      </w:r>
    </w:p>
    <w:p w14:paraId="400446BA" w14:textId="77777777" w:rsidR="00903E67" w:rsidRDefault="00903E67" w:rsidP="005636B6">
      <w:pPr>
        <w:spacing w:before="240" w:after="240"/>
      </w:pPr>
      <w:r>
        <w:t>este arco a su fin previsto llega,</w:t>
      </w:r>
    </w:p>
    <w:p w14:paraId="7F1A2768" w14:textId="77777777" w:rsidR="00903E67" w:rsidRDefault="00903E67" w:rsidP="005636B6">
      <w:pPr>
        <w:spacing w:before="240" w:after="240"/>
      </w:pPr>
      <w:r>
        <w:t>cual se clava la flecha en su diana.</w:t>
      </w:r>
    </w:p>
    <w:p w14:paraId="2966B8D1" w14:textId="77777777" w:rsidR="00903E67" w:rsidRDefault="00903E67" w:rsidP="005636B6">
      <w:pPr>
        <w:spacing w:before="240" w:after="240"/>
      </w:pPr>
      <w:r>
        <w:t>Si así no fuese, el cielo que recorres</w:t>
      </w:r>
    </w:p>
    <w:p w14:paraId="64CD0377" w14:textId="77777777" w:rsidR="00903E67" w:rsidRDefault="00903E67" w:rsidP="005636B6">
      <w:pPr>
        <w:spacing w:before="240" w:after="240"/>
      </w:pPr>
      <w:r>
        <w:t>tendría de este modo efectos tales</w:t>
      </w:r>
    </w:p>
    <w:p w14:paraId="280AC865" w14:textId="77777777" w:rsidR="00903E67" w:rsidRDefault="00903E67" w:rsidP="005636B6">
      <w:pPr>
        <w:spacing w:before="240" w:after="240"/>
      </w:pPr>
      <w:r>
        <w:t>que no serían arte, sino ruinas;</w:t>
      </w:r>
    </w:p>
    <w:p w14:paraId="40B68E34" w14:textId="77777777" w:rsidR="00903E67" w:rsidRDefault="00903E67" w:rsidP="005636B6">
      <w:pPr>
        <w:spacing w:before="240" w:after="240"/>
      </w:pPr>
      <w:r>
        <w:t>y esto no puede ser, si los ingenios</w:t>
      </w:r>
    </w:p>
    <w:p w14:paraId="367A2D9E" w14:textId="77777777" w:rsidR="00903E67" w:rsidRDefault="00903E67" w:rsidP="005636B6">
      <w:pPr>
        <w:spacing w:before="240" w:after="240"/>
      </w:pPr>
      <w:r>
        <w:t>que las estrellas mueven no son torpes,</w:t>
      </w:r>
    </w:p>
    <w:p w14:paraId="0834E03E" w14:textId="77777777" w:rsidR="00903E67" w:rsidRDefault="00903E67" w:rsidP="005636B6">
      <w:pPr>
        <w:spacing w:before="240" w:after="240"/>
      </w:pPr>
      <w:r>
        <w:t>y torpe aquel que las creó imperfectas.</w:t>
      </w:r>
    </w:p>
    <w:p w14:paraId="6F8B55D4" w14:textId="77777777" w:rsidR="00903E67" w:rsidRDefault="00903E67" w:rsidP="005636B6">
      <w:pPr>
        <w:spacing w:before="240" w:after="240"/>
      </w:pPr>
      <w:r>
        <w:t>¿Quieres que esta verdad te aclare un poco?»</w:t>
      </w:r>
    </w:p>
    <w:p w14:paraId="4F68A5C5" w14:textId="77777777" w:rsidR="00903E67" w:rsidRDefault="00903E67" w:rsidP="005636B6">
      <w:pPr>
        <w:spacing w:before="240" w:after="240"/>
      </w:pPr>
      <w:r>
        <w:t>Y yo: «No; pues ya sé que es imposible</w:t>
      </w:r>
    </w:p>
    <w:p w14:paraId="7CAC44DD" w14:textId="77777777" w:rsidR="00903E67" w:rsidRDefault="00903E67" w:rsidP="005636B6">
      <w:pPr>
        <w:spacing w:before="240" w:after="240"/>
      </w:pPr>
      <w:r>
        <w:lastRenderedPageBreak/>
        <w:t>que a lo que es necesario Dios faltase.»</w:t>
      </w:r>
    </w:p>
    <w:p w14:paraId="77DACB5E" w14:textId="77777777" w:rsidR="00903E67" w:rsidRDefault="00903E67" w:rsidP="005636B6">
      <w:pPr>
        <w:spacing w:before="240" w:after="240"/>
      </w:pPr>
      <w:r>
        <w:t>Y él: «Dime, ¿no sería para el hombre</w:t>
      </w:r>
    </w:p>
    <w:p w14:paraId="1FB8C35F" w14:textId="77777777" w:rsidR="00903E67" w:rsidRDefault="00903E67" w:rsidP="005636B6">
      <w:pPr>
        <w:spacing w:before="240" w:after="240"/>
      </w:pPr>
      <w:r>
        <w:t>peor si no viviese en sociedad?»</w:t>
      </w:r>
    </w:p>
    <w:p w14:paraId="0E2BCE7C" w14:textId="77777777" w:rsidR="00903E67" w:rsidRDefault="00903E67" w:rsidP="005636B6">
      <w:pPr>
        <w:spacing w:before="240" w:after="240"/>
      </w:pPr>
      <w:r>
        <w:t>«Sí -respondí- y la causa no preguntó.»</w:t>
      </w:r>
    </w:p>
    <w:p w14:paraId="419D1CA6" w14:textId="77777777" w:rsidR="00903E67" w:rsidRDefault="00903E67" w:rsidP="005636B6">
      <w:pPr>
        <w:spacing w:before="240" w:after="240"/>
      </w:pPr>
      <w:r>
        <w:t>«¿Y puede ser así, si no se tienen</w:t>
      </w:r>
    </w:p>
    <w:p w14:paraId="4360EF96" w14:textId="77777777" w:rsidR="00903E67" w:rsidRDefault="00903E67" w:rsidP="005636B6">
      <w:pPr>
        <w:spacing w:before="240" w:after="240"/>
      </w:pPr>
      <w:r>
        <w:t>diversamente oficios diferentes?</w:t>
      </w:r>
    </w:p>
    <w:p w14:paraId="78D41AD1" w14:textId="77777777" w:rsidR="00903E67" w:rsidRDefault="00903E67" w:rsidP="005636B6">
      <w:pPr>
        <w:spacing w:before="240" w:after="240"/>
      </w:pPr>
      <w:r>
        <w:t>No, si bien lo escribió vuestro maestro.»</w:t>
      </w:r>
    </w:p>
    <w:p w14:paraId="7C15AF25" w14:textId="77777777" w:rsidR="00903E67" w:rsidRDefault="00903E67" w:rsidP="005636B6">
      <w:pPr>
        <w:spacing w:before="240" w:after="240"/>
      </w:pPr>
      <w:r>
        <w:t>Fue hasta aquí de este modo deduciendo;</w:t>
      </w:r>
    </w:p>
    <w:p w14:paraId="66ED1BF2" w14:textId="77777777" w:rsidR="00903E67" w:rsidRDefault="00903E67" w:rsidP="005636B6">
      <w:pPr>
        <w:spacing w:before="240" w:after="240"/>
      </w:pPr>
      <w:r>
        <w:t>y luego concluyó: «Luego diversas</w:t>
      </w:r>
    </w:p>
    <w:p w14:paraId="3155F658" w14:textId="77777777" w:rsidR="00903E67" w:rsidRDefault="00903E67" w:rsidP="005636B6">
      <w:pPr>
        <w:spacing w:before="240" w:after="240"/>
      </w:pPr>
      <w:r>
        <w:t>serán de vuestros hechos las raíces:</w:t>
      </w:r>
    </w:p>
    <w:p w14:paraId="49D8693B" w14:textId="77777777" w:rsidR="00903E67" w:rsidRDefault="00903E67" w:rsidP="005636B6">
      <w:pPr>
        <w:spacing w:before="240" w:after="240"/>
      </w:pPr>
      <w:r>
        <w:t>por lo que uno es Solón y el otro es Jerjes,</w:t>
      </w:r>
    </w:p>
    <w:p w14:paraId="0E49DF6B" w14:textId="77777777" w:rsidR="00903E67" w:rsidRDefault="00903E67" w:rsidP="005636B6">
      <w:pPr>
        <w:spacing w:before="240" w:after="240"/>
      </w:pPr>
      <w:r>
        <w:t>y otro Melchisedec, y el otro aquel</w:t>
      </w:r>
    </w:p>
    <w:p w14:paraId="430CBD53" w14:textId="77777777" w:rsidR="00903E67" w:rsidRDefault="00903E67" w:rsidP="005636B6">
      <w:pPr>
        <w:spacing w:before="240" w:after="240"/>
      </w:pPr>
      <w:r>
        <w:t>que, volando en el aire, perdió al hijo.</w:t>
      </w:r>
    </w:p>
    <w:p w14:paraId="5AC7EE7F" w14:textId="77777777" w:rsidR="00903E67" w:rsidRDefault="00903E67" w:rsidP="005636B6">
      <w:pPr>
        <w:spacing w:before="240" w:after="240"/>
      </w:pPr>
      <w:r>
        <w:t>La circular natura, que es el sello</w:t>
      </w:r>
    </w:p>
    <w:p w14:paraId="431553B4" w14:textId="77777777" w:rsidR="00903E67" w:rsidRDefault="00903E67" w:rsidP="005636B6">
      <w:pPr>
        <w:spacing w:before="240" w:after="240"/>
      </w:pPr>
      <w:r>
        <w:t>de la cera mortal, obra con tino,</w:t>
      </w:r>
    </w:p>
    <w:p w14:paraId="24390ADE" w14:textId="77777777" w:rsidR="00903E67" w:rsidRDefault="00903E67" w:rsidP="005636B6">
      <w:pPr>
        <w:spacing w:before="240" w:after="240"/>
      </w:pPr>
      <w:r>
        <w:t>mas no distingue de uno al otro albergue.</w:t>
      </w:r>
    </w:p>
    <w:p w14:paraId="3B629E65" w14:textId="77777777" w:rsidR="00903E67" w:rsidRDefault="00903E67" w:rsidP="005636B6">
      <w:pPr>
        <w:spacing w:before="240" w:after="240"/>
      </w:pPr>
      <w:r>
        <w:t>Por eso ya en el vientre se apartaron</w:t>
      </w:r>
    </w:p>
    <w:p w14:paraId="516367ED" w14:textId="77777777" w:rsidR="00903E67" w:rsidRDefault="00903E67" w:rsidP="005636B6">
      <w:pPr>
        <w:spacing w:before="240" w:after="240"/>
      </w:pPr>
      <w:r>
        <w:t>Esaú de Jacob; y de un vil padre</w:t>
      </w:r>
    </w:p>
    <w:p w14:paraId="6D96C3C4" w14:textId="77777777" w:rsidR="00903E67" w:rsidRDefault="00903E67" w:rsidP="005636B6">
      <w:pPr>
        <w:spacing w:before="240" w:after="240"/>
      </w:pPr>
      <w:r>
        <w:t>nació Quirino, a Marte atribuido.</w:t>
      </w:r>
    </w:p>
    <w:p w14:paraId="4BE119C8" w14:textId="77777777" w:rsidR="00903E67" w:rsidRDefault="00903E67" w:rsidP="005636B6">
      <w:pPr>
        <w:spacing w:before="240" w:after="240"/>
      </w:pPr>
      <w:r>
        <w:lastRenderedPageBreak/>
        <w:t>La natura engendrada haría siempre</w:t>
      </w:r>
    </w:p>
    <w:p w14:paraId="15A6F6EF" w14:textId="77777777" w:rsidR="00903E67" w:rsidRDefault="00903E67" w:rsidP="005636B6">
      <w:pPr>
        <w:spacing w:before="240" w:after="240"/>
      </w:pPr>
      <w:r>
        <w:t>su camino al igual que la engendrante,</w:t>
      </w:r>
    </w:p>
    <w:p w14:paraId="415BEA2B" w14:textId="77777777" w:rsidR="00903E67" w:rsidRDefault="00903E67" w:rsidP="005636B6">
      <w:pPr>
        <w:spacing w:before="240" w:after="240"/>
      </w:pPr>
      <w:r>
        <w:t>si el divino poder no la venciese.</w:t>
      </w:r>
    </w:p>
    <w:p w14:paraId="7E334810" w14:textId="77777777" w:rsidR="00903E67" w:rsidRDefault="00903E67" w:rsidP="005636B6">
      <w:pPr>
        <w:spacing w:before="240" w:after="240"/>
      </w:pPr>
      <w:r>
        <w:t>Ahora tienes delante lo de atrás:</w:t>
      </w:r>
    </w:p>
    <w:p w14:paraId="106082DB" w14:textId="77777777" w:rsidR="00903E67" w:rsidRDefault="00903E67" w:rsidP="005636B6">
      <w:pPr>
        <w:spacing w:before="240" w:after="240"/>
      </w:pPr>
      <w:r>
        <w:t>mas por que sepas que de ti me gozo,</w:t>
      </w:r>
    </w:p>
    <w:p w14:paraId="6188B48B" w14:textId="77777777" w:rsidR="00903E67" w:rsidRDefault="00903E67" w:rsidP="005636B6">
      <w:pPr>
        <w:spacing w:before="240" w:after="240"/>
      </w:pPr>
      <w:r>
        <w:t>quiero añadirte aún un corolario.</w:t>
      </w:r>
    </w:p>
    <w:p w14:paraId="5483200C" w14:textId="77777777" w:rsidR="00903E67" w:rsidRDefault="00903E67" w:rsidP="005636B6">
      <w:pPr>
        <w:spacing w:before="240" w:after="240"/>
      </w:pPr>
      <w:r>
        <w:t>Si la naturaleza encuentra un hado</w:t>
      </w:r>
    </w:p>
    <w:p w14:paraId="4571473F" w14:textId="77777777" w:rsidR="00903E67" w:rsidRDefault="00903E67" w:rsidP="005636B6">
      <w:pPr>
        <w:spacing w:before="240" w:after="240"/>
      </w:pPr>
      <w:r>
        <w:t>adverso, como todas las simientes</w:t>
      </w:r>
    </w:p>
    <w:p w14:paraId="25C72264" w14:textId="77777777" w:rsidR="00903E67" w:rsidRDefault="00903E67" w:rsidP="005636B6">
      <w:pPr>
        <w:spacing w:before="240" w:after="240"/>
      </w:pPr>
      <w:r>
        <w:t>fuera de su región, da malos frutos.</w:t>
      </w:r>
    </w:p>
    <w:p w14:paraId="637F1C62" w14:textId="77777777" w:rsidR="00903E67" w:rsidRDefault="00903E67" w:rsidP="005636B6">
      <w:pPr>
        <w:spacing w:before="240" w:after="240"/>
      </w:pPr>
      <w:r>
        <w:t>Y si el mundo de abajo se atuviera</w:t>
      </w:r>
    </w:p>
    <w:p w14:paraId="1E70D570" w14:textId="77777777" w:rsidR="00903E67" w:rsidRDefault="00903E67" w:rsidP="005636B6">
      <w:pPr>
        <w:spacing w:before="240" w:after="240"/>
      </w:pPr>
      <w:r>
        <w:t>al fundamento que natura pone,</w:t>
      </w:r>
    </w:p>
    <w:p w14:paraId="69B8EA80" w14:textId="77777777" w:rsidR="00903E67" w:rsidRDefault="00903E67" w:rsidP="005636B6">
      <w:pPr>
        <w:spacing w:before="240" w:after="240"/>
      </w:pPr>
      <w:r>
        <w:t>siguiendo a éste habría gente buena.</w:t>
      </w:r>
    </w:p>
    <w:p w14:paraId="76090EE8" w14:textId="77777777" w:rsidR="00903E67" w:rsidRDefault="00903E67" w:rsidP="005636B6">
      <w:pPr>
        <w:spacing w:before="240" w:after="240"/>
      </w:pPr>
      <w:r>
        <w:t>Mas vosotros hacéis un religioso</w:t>
      </w:r>
    </w:p>
    <w:p w14:paraId="548DD563" w14:textId="77777777" w:rsidR="00903E67" w:rsidRDefault="00903E67" w:rsidP="005636B6">
      <w:pPr>
        <w:spacing w:before="240" w:after="240"/>
      </w:pPr>
      <w:r>
        <w:t>de quien nació para ceñir espada,</w:t>
      </w:r>
    </w:p>
    <w:p w14:paraId="60402196" w14:textId="77777777" w:rsidR="00903E67" w:rsidRDefault="00903E67" w:rsidP="005636B6">
      <w:pPr>
        <w:spacing w:before="240" w:after="240"/>
      </w:pPr>
      <w:r>
        <w:t>y hacéis rey del que gusta de sermones;</w:t>
      </w:r>
    </w:p>
    <w:p w14:paraId="1755638B" w14:textId="77777777" w:rsidR="00903E67" w:rsidRDefault="00903E67" w:rsidP="005636B6">
      <w:pPr>
        <w:spacing w:before="240" w:after="240"/>
      </w:pPr>
      <w:r>
        <w:t>y así pues vuestra ruta se extravía.»</w:t>
      </w:r>
    </w:p>
    <w:p w14:paraId="291EAD0C" w14:textId="6894FD3E" w:rsidR="00903E67" w:rsidRDefault="00903E67" w:rsidP="005636B6">
      <w:pPr>
        <w:pStyle w:val="Ttulo2"/>
        <w:spacing w:before="240" w:after="240"/>
      </w:pPr>
      <w:r>
        <w:br w:type="page"/>
      </w:r>
      <w:bookmarkStart w:id="81" w:name="_Toc196141004"/>
      <w:r>
        <w:lastRenderedPageBreak/>
        <w:t>CANTO IX</w:t>
      </w:r>
      <w:bookmarkEnd w:id="81"/>
    </w:p>
    <w:p w14:paraId="18E15B89" w14:textId="77777777" w:rsidR="00903E67" w:rsidRDefault="00903E67" w:rsidP="005636B6">
      <w:pPr>
        <w:spacing w:before="240" w:after="240"/>
      </w:pPr>
      <w:r>
        <w:t>Después, Bella Clemencia, que tu Carlos</w:t>
      </w:r>
    </w:p>
    <w:p w14:paraId="188156C3" w14:textId="77777777" w:rsidR="00903E67" w:rsidRDefault="00903E67" w:rsidP="005636B6">
      <w:pPr>
        <w:spacing w:before="240" w:after="240"/>
      </w:pPr>
      <w:r>
        <w:t>las dudas me aclaró, contó los fraudes</w:t>
      </w:r>
    </w:p>
    <w:p w14:paraId="34EA2EF6" w14:textId="77777777" w:rsidR="00903E67" w:rsidRDefault="00903E67" w:rsidP="005636B6">
      <w:pPr>
        <w:spacing w:before="240" w:after="240"/>
      </w:pPr>
      <w:r>
        <w:t>que debiera sufrir su descendencia;</w:t>
      </w:r>
    </w:p>
    <w:p w14:paraId="17186F15" w14:textId="77777777" w:rsidR="00903E67" w:rsidRDefault="00903E67" w:rsidP="005636B6">
      <w:pPr>
        <w:spacing w:before="240" w:after="240"/>
      </w:pPr>
      <w:r>
        <w:t>mas dijo: «Calla y deja andar los años»;</w:t>
      </w:r>
    </w:p>
    <w:p w14:paraId="1F6A38B2" w14:textId="77777777" w:rsidR="00903E67" w:rsidRDefault="00903E67" w:rsidP="005636B6">
      <w:pPr>
        <w:spacing w:before="240" w:after="240"/>
      </w:pPr>
      <w:r>
        <w:t>nada pues os diré, sólo que un justo</w:t>
      </w:r>
    </w:p>
    <w:p w14:paraId="490DC3C1" w14:textId="77777777" w:rsidR="00903E67" w:rsidRDefault="00903E67" w:rsidP="005636B6">
      <w:pPr>
        <w:spacing w:before="240" w:after="240"/>
      </w:pPr>
      <w:r>
        <w:t>duelo vendrá detrás de vuestros males.</w:t>
      </w:r>
    </w:p>
    <w:p w14:paraId="301B9AB5" w14:textId="77777777" w:rsidR="00903E67" w:rsidRDefault="00903E67" w:rsidP="005636B6">
      <w:pPr>
        <w:spacing w:before="240" w:after="240"/>
      </w:pPr>
      <w:r>
        <w:t>Y ya el alma de aquel santo lucero</w:t>
      </w:r>
    </w:p>
    <w:p w14:paraId="2E0AD232" w14:textId="77777777" w:rsidR="00903E67" w:rsidRDefault="00903E67" w:rsidP="005636B6">
      <w:pPr>
        <w:spacing w:before="240" w:after="240"/>
      </w:pPr>
      <w:r>
        <w:t>se había vuelto al sol que le llenaba</w:t>
      </w:r>
    </w:p>
    <w:p w14:paraId="702E83BB" w14:textId="77777777" w:rsidR="00903E67" w:rsidRDefault="00903E67" w:rsidP="005636B6">
      <w:pPr>
        <w:spacing w:before="240" w:after="240"/>
      </w:pPr>
      <w:r>
        <w:t>como aquel bien que colma cualquier cosa.</w:t>
      </w:r>
    </w:p>
    <w:p w14:paraId="43808648" w14:textId="77777777" w:rsidR="00903E67" w:rsidRDefault="00903E67" w:rsidP="005636B6">
      <w:pPr>
        <w:spacing w:before="240" w:after="240"/>
      </w:pPr>
      <w:r>
        <w:t>¡Ah criaturas impías, necias almas,</w:t>
      </w:r>
    </w:p>
    <w:p w14:paraId="34AC60FB" w14:textId="77777777" w:rsidR="00903E67" w:rsidRDefault="00903E67" w:rsidP="005636B6">
      <w:pPr>
        <w:spacing w:before="240" w:after="240"/>
      </w:pPr>
      <w:r>
        <w:t>que el corazón torcéis de un bien tan grande,</w:t>
      </w:r>
    </w:p>
    <w:p w14:paraId="54115B71" w14:textId="77777777" w:rsidR="00903E67" w:rsidRDefault="00903E67" w:rsidP="005636B6">
      <w:pPr>
        <w:spacing w:before="240" w:after="240"/>
      </w:pPr>
      <w:r>
        <w:t>hacia la vanidad volviendo el rostro!</w:t>
      </w:r>
    </w:p>
    <w:p w14:paraId="38EDEB39" w14:textId="77777777" w:rsidR="00903E67" w:rsidRDefault="00903E67" w:rsidP="005636B6">
      <w:pPr>
        <w:spacing w:before="240" w:after="240"/>
      </w:pPr>
      <w:r>
        <w:t>Y entonces otro de los esplendores</w:t>
      </w:r>
    </w:p>
    <w:p w14:paraId="1A65B623" w14:textId="77777777" w:rsidR="00903E67" w:rsidRDefault="00903E67" w:rsidP="005636B6">
      <w:pPr>
        <w:spacing w:before="240" w:after="240"/>
      </w:pPr>
      <w:r>
        <w:t>vino a mí, y que quería complacerme</w:t>
      </w:r>
    </w:p>
    <w:p w14:paraId="4B091AAE" w14:textId="77777777" w:rsidR="00903E67" w:rsidRDefault="00903E67" w:rsidP="005636B6">
      <w:pPr>
        <w:spacing w:before="240" w:after="240"/>
      </w:pPr>
      <w:r>
        <w:t>el brillo que esparcía me mostraba</w:t>
      </w:r>
    </w:p>
    <w:p w14:paraId="3751675E" w14:textId="77777777" w:rsidR="00903E67" w:rsidRDefault="00903E67" w:rsidP="005636B6">
      <w:pPr>
        <w:spacing w:before="240" w:after="240"/>
      </w:pPr>
      <w:r>
        <w:t>Los ojos de Beatriz, que estaban fijos</w:t>
      </w:r>
    </w:p>
    <w:p w14:paraId="48F7590A" w14:textId="77777777" w:rsidR="00903E67" w:rsidRDefault="00903E67" w:rsidP="005636B6">
      <w:pPr>
        <w:spacing w:before="240" w:after="240"/>
      </w:pPr>
      <w:r>
        <w:t>sobre mí, igual que antes, asintieron</w:t>
      </w:r>
    </w:p>
    <w:p w14:paraId="541FB0F2" w14:textId="77777777" w:rsidR="00903E67" w:rsidRDefault="00903E67" w:rsidP="005636B6">
      <w:pPr>
        <w:spacing w:before="240" w:after="240"/>
      </w:pPr>
      <w:r>
        <w:t>dando consentimiento a mi deseo.</w:t>
      </w:r>
    </w:p>
    <w:p w14:paraId="5ED4055C" w14:textId="77777777" w:rsidR="00903E67" w:rsidRDefault="00903E67" w:rsidP="005636B6">
      <w:pPr>
        <w:spacing w:before="240" w:after="240"/>
      </w:pPr>
      <w:r>
        <w:lastRenderedPageBreak/>
        <w:t>«Dale compensación pronto a mis ansias,</w:t>
      </w:r>
    </w:p>
    <w:p w14:paraId="06DE8546" w14:textId="77777777" w:rsidR="00903E67" w:rsidRDefault="00903E67" w:rsidP="005636B6">
      <w:pPr>
        <w:spacing w:before="240" w:after="240"/>
      </w:pPr>
      <w:r>
        <w:t>santo espíritu y muéstrame -le dije-</w:t>
      </w:r>
    </w:p>
    <w:p w14:paraId="21AB82A8" w14:textId="77777777" w:rsidR="00903E67" w:rsidRDefault="00903E67" w:rsidP="005636B6">
      <w:pPr>
        <w:spacing w:before="240" w:after="240"/>
      </w:pPr>
      <w:r>
        <w:t>que lo que pienso pueda en ti copiarse.»</w:t>
      </w:r>
    </w:p>
    <w:p w14:paraId="4BC031A9" w14:textId="77777777" w:rsidR="00903E67" w:rsidRDefault="00903E67" w:rsidP="005636B6">
      <w:pPr>
        <w:spacing w:before="240" w:after="240"/>
      </w:pPr>
      <w:r>
        <w:t>Y aquella luz a quien no conocía,</w:t>
      </w:r>
    </w:p>
    <w:p w14:paraId="273DF6F0" w14:textId="77777777" w:rsidR="00903E67" w:rsidRDefault="00903E67" w:rsidP="005636B6">
      <w:pPr>
        <w:spacing w:before="240" w:after="240"/>
      </w:pPr>
      <w:r>
        <w:t>desde el profundo seno en que cantaba,</w:t>
      </w:r>
    </w:p>
    <w:p w14:paraId="0F37272A" w14:textId="77777777" w:rsidR="00903E67" w:rsidRDefault="00903E67" w:rsidP="005636B6">
      <w:pPr>
        <w:spacing w:before="240" w:after="240"/>
      </w:pPr>
      <w:r>
        <w:t>dijo como quien goza el bien haciendo:</w:t>
      </w:r>
    </w:p>
    <w:p w14:paraId="51E61ECB" w14:textId="77777777" w:rsidR="00903E67" w:rsidRDefault="00903E67" w:rsidP="005636B6">
      <w:pPr>
        <w:spacing w:before="240" w:after="240"/>
      </w:pPr>
      <w:r>
        <w:t>«En esa parte de la depravada</w:t>
      </w:r>
    </w:p>
    <w:p w14:paraId="043835DB" w14:textId="77777777" w:rsidR="00903E67" w:rsidRDefault="00903E67" w:rsidP="005636B6">
      <w:pPr>
        <w:spacing w:before="240" w:after="240"/>
      </w:pPr>
      <w:r>
        <w:t>Italia que se encuentra entre Rialto</w:t>
      </w:r>
    </w:p>
    <w:p w14:paraId="7B76B971" w14:textId="77777777" w:rsidR="00903E67" w:rsidRDefault="00903E67" w:rsidP="005636B6">
      <w:pPr>
        <w:spacing w:before="240" w:after="240"/>
      </w:pPr>
      <w:r>
        <w:t>y las fuentes del Brenta y del Piave,</w:t>
      </w:r>
    </w:p>
    <w:p w14:paraId="14B52EAC" w14:textId="77777777" w:rsidR="00903E67" w:rsidRDefault="00903E67" w:rsidP="005636B6">
      <w:pPr>
        <w:spacing w:before="240" w:after="240"/>
      </w:pPr>
      <w:r>
        <w:t>un monte se levanta, no muy alto,</w:t>
      </w:r>
    </w:p>
    <w:p w14:paraId="05CC3176" w14:textId="77777777" w:rsidR="00903E67" w:rsidRDefault="00903E67" w:rsidP="005636B6">
      <w:pPr>
        <w:spacing w:before="240" w:after="240"/>
      </w:pPr>
      <w:r>
        <w:t>desde el cual descendió una mala antorcha</w:t>
      </w:r>
    </w:p>
    <w:p w14:paraId="05923F75" w14:textId="77777777" w:rsidR="00903E67" w:rsidRDefault="00903E67" w:rsidP="005636B6">
      <w:pPr>
        <w:spacing w:before="240" w:after="240"/>
      </w:pPr>
      <w:r>
        <w:t>que infligió un gran estrago a la comarca.</w:t>
      </w:r>
    </w:p>
    <w:p w14:paraId="569918D6" w14:textId="77777777" w:rsidR="00903E67" w:rsidRDefault="00903E67" w:rsidP="005636B6">
      <w:pPr>
        <w:spacing w:before="240" w:after="240"/>
      </w:pPr>
      <w:r>
        <w:t>De una misma raíz nacimos ambos:</w:t>
      </w:r>
    </w:p>
    <w:p w14:paraId="4A5A9F76" w14:textId="77777777" w:rsidR="00903E67" w:rsidRDefault="00903E67" w:rsidP="005636B6">
      <w:pPr>
        <w:spacing w:before="240" w:after="240"/>
      </w:pPr>
      <w:r>
        <w:t>Cunizza fui llamada, y aquí brillo</w:t>
      </w:r>
    </w:p>
    <w:p w14:paraId="11A443EB" w14:textId="77777777" w:rsidR="00903E67" w:rsidRDefault="00903E67" w:rsidP="005636B6">
      <w:pPr>
        <w:spacing w:before="240" w:after="240"/>
      </w:pPr>
      <w:r>
        <w:t>pues me venció la lumbre de esta estrella.</w:t>
      </w:r>
    </w:p>
    <w:p w14:paraId="65CE3DE0" w14:textId="77777777" w:rsidR="00903E67" w:rsidRDefault="00903E67" w:rsidP="005636B6">
      <w:pPr>
        <w:spacing w:before="240" w:after="240"/>
      </w:pPr>
      <w:r>
        <w:t>Mas alegre a mí misma me perdono</w:t>
      </w:r>
    </w:p>
    <w:p w14:paraId="34289A5C" w14:textId="77777777" w:rsidR="00903E67" w:rsidRDefault="00903E67" w:rsidP="005636B6">
      <w:pPr>
        <w:spacing w:before="240" w:after="240"/>
      </w:pPr>
      <w:r>
        <w:t>la causa de mi suerte, y no me duelo;</w:t>
      </w:r>
    </w:p>
    <w:p w14:paraId="14B6890D" w14:textId="77777777" w:rsidR="00903E67" w:rsidRDefault="00903E67" w:rsidP="005636B6">
      <w:pPr>
        <w:spacing w:before="240" w:after="240"/>
      </w:pPr>
      <w:r>
        <w:t>y esto tal vez el vulgo no lo entienda.</w:t>
      </w:r>
    </w:p>
    <w:p w14:paraId="39B47218" w14:textId="77777777" w:rsidR="00903E67" w:rsidRDefault="00903E67" w:rsidP="005636B6">
      <w:pPr>
        <w:spacing w:before="240" w:after="240"/>
      </w:pPr>
      <w:r>
        <w:t>De la resplandeciente y cara joya</w:t>
      </w:r>
    </w:p>
    <w:p w14:paraId="5A89C94D" w14:textId="77777777" w:rsidR="00903E67" w:rsidRDefault="00903E67" w:rsidP="005636B6">
      <w:pPr>
        <w:spacing w:before="240" w:after="240"/>
      </w:pPr>
      <w:r>
        <w:lastRenderedPageBreak/>
        <w:t>de este cielo que tengo más cercana</w:t>
      </w:r>
    </w:p>
    <w:p w14:paraId="72FC6CDB" w14:textId="77777777" w:rsidR="00903E67" w:rsidRDefault="00903E67" w:rsidP="005636B6">
      <w:pPr>
        <w:spacing w:before="240" w:after="240"/>
      </w:pPr>
      <w:r>
        <w:t>quedó gran fama; y antes de extinguirse,</w:t>
      </w:r>
    </w:p>
    <w:p w14:paraId="58E8FE40" w14:textId="77777777" w:rsidR="00903E67" w:rsidRDefault="00903E67" w:rsidP="005636B6">
      <w:pPr>
        <w:spacing w:before="240" w:after="240"/>
      </w:pPr>
      <w:r>
        <w:t>se quintuplicará este mismo año:</w:t>
      </w:r>
    </w:p>
    <w:p w14:paraId="7D6EBE47" w14:textId="77777777" w:rsidR="00903E67" w:rsidRDefault="00903E67" w:rsidP="005636B6">
      <w:pPr>
        <w:spacing w:before="240" w:after="240"/>
      </w:pPr>
      <w:r>
        <w:t>mira si excelso debe hacerse el hombre,</w:t>
      </w:r>
    </w:p>
    <w:p w14:paraId="1C86B29D" w14:textId="77777777" w:rsidR="00903E67" w:rsidRDefault="00903E67" w:rsidP="005636B6">
      <w:pPr>
        <w:spacing w:before="240" w:after="240"/>
      </w:pPr>
      <w:r>
        <w:t>tal que otra vida a la vida suceda.</w:t>
      </w:r>
    </w:p>
    <w:p w14:paraId="767EFE95" w14:textId="77777777" w:rsidR="00903E67" w:rsidRDefault="00903E67" w:rsidP="005636B6">
      <w:pPr>
        <w:spacing w:before="240" w:after="240"/>
      </w:pPr>
      <w:r>
        <w:t>Y esto no piensa la turba presente</w:t>
      </w:r>
    </w:p>
    <w:p w14:paraId="00F99A43" w14:textId="77777777" w:rsidR="00903E67" w:rsidRDefault="00903E67" w:rsidP="005636B6">
      <w:pPr>
        <w:spacing w:before="240" w:after="240"/>
      </w:pPr>
      <w:r>
        <w:t>que el Tagliamento y Adigio rodean:</w:t>
      </w:r>
    </w:p>
    <w:p w14:paraId="029FA0D6" w14:textId="77777777" w:rsidR="00903E67" w:rsidRDefault="00903E67" w:rsidP="005636B6">
      <w:pPr>
        <w:spacing w:before="240" w:after="240"/>
      </w:pPr>
      <w:r>
        <w:t>ni aun siendo golpeada se arrepiente;</w:t>
      </w:r>
    </w:p>
    <w:p w14:paraId="40E9D077" w14:textId="77777777" w:rsidR="00903E67" w:rsidRDefault="00903E67" w:rsidP="005636B6">
      <w:pPr>
        <w:spacing w:before="240" w:after="240"/>
      </w:pPr>
      <w:r>
        <w:t>mas pronto ocurrirá que Padua cambie</w:t>
      </w:r>
    </w:p>
    <w:p w14:paraId="64EF3656" w14:textId="77777777" w:rsidR="00903E67" w:rsidRDefault="00903E67" w:rsidP="005636B6">
      <w:pPr>
        <w:spacing w:before="240" w:after="240"/>
      </w:pPr>
      <w:r>
        <w:t>el agua del pantano de Vincenza,</w:t>
      </w:r>
    </w:p>
    <w:p w14:paraId="48046F50" w14:textId="77777777" w:rsidR="00903E67" w:rsidRDefault="00903E67" w:rsidP="005636B6">
      <w:pPr>
        <w:spacing w:before="240" w:after="240"/>
      </w:pPr>
      <w:r>
        <w:t>porque son al deber gentes rebeldes;</w:t>
      </w:r>
    </w:p>
    <w:p w14:paraId="6D2F2361" w14:textId="77777777" w:rsidR="00903E67" w:rsidRDefault="00903E67" w:rsidP="005636B6">
      <w:pPr>
        <w:spacing w:before="240" w:after="240"/>
      </w:pPr>
      <w:r>
        <w:t>y donde el Silo y el Cagnano se unen,</w:t>
      </w:r>
    </w:p>
    <w:p w14:paraId="446D3FD7" w14:textId="77777777" w:rsidR="00903E67" w:rsidRDefault="00903E67" w:rsidP="005636B6">
      <w:pPr>
        <w:spacing w:before="240" w:after="240"/>
      </w:pPr>
      <w:r>
        <w:t>alguien aún señorea con orgullo,</w:t>
      </w:r>
    </w:p>
    <w:p w14:paraId="2E3701D5" w14:textId="77777777" w:rsidR="00903E67" w:rsidRDefault="00903E67" w:rsidP="005636B6">
      <w:pPr>
        <w:spacing w:before="240" w:after="240"/>
      </w:pPr>
      <w:r>
        <w:t>y ya se hace la red para atraparle.</w:t>
      </w:r>
    </w:p>
    <w:p w14:paraId="0F4E2358" w14:textId="77777777" w:rsidR="00903E67" w:rsidRDefault="00903E67" w:rsidP="005636B6">
      <w:pPr>
        <w:spacing w:before="240" w:after="240"/>
      </w:pPr>
      <w:r>
        <w:t>Llorará también Feltre la traición</w:t>
      </w:r>
    </w:p>
    <w:p w14:paraId="43AEAE13" w14:textId="77777777" w:rsidR="00903E67" w:rsidRDefault="00903E67" w:rsidP="005636B6">
      <w:pPr>
        <w:spacing w:before="240" w:after="240"/>
      </w:pPr>
      <w:r>
        <w:t>de su impío pastor, y tan enorme</w:t>
      </w:r>
    </w:p>
    <w:p w14:paraId="1F58F734" w14:textId="77777777" w:rsidR="00903E67" w:rsidRDefault="00903E67" w:rsidP="005636B6">
      <w:pPr>
        <w:spacing w:before="240" w:after="240"/>
      </w:pPr>
      <w:r>
        <w:t>será, que en Malta no hubo semejante.</w:t>
      </w:r>
    </w:p>
    <w:p w14:paraId="331059BD" w14:textId="77777777" w:rsidR="00903E67" w:rsidRDefault="00903E67" w:rsidP="005636B6">
      <w:pPr>
        <w:spacing w:before="240" w:after="240"/>
      </w:pPr>
      <w:r>
        <w:t>Muy grande debería ser la cuba</w:t>
      </w:r>
    </w:p>
    <w:p w14:paraId="154F64F4" w14:textId="77777777" w:rsidR="00903E67" w:rsidRDefault="00903E67" w:rsidP="005636B6">
      <w:pPr>
        <w:spacing w:before="240" w:after="240"/>
      </w:pPr>
      <w:r>
        <w:t>que llenase la sangre ferraresa,</w:t>
      </w:r>
    </w:p>
    <w:p w14:paraId="21E0AE72" w14:textId="77777777" w:rsidR="00903E67" w:rsidRDefault="00903E67" w:rsidP="005636B6">
      <w:pPr>
        <w:spacing w:before="240" w:after="240"/>
      </w:pPr>
      <w:r>
        <w:lastRenderedPageBreak/>
        <w:t>cansando a quien pesara onza por onza,</w:t>
      </w:r>
    </w:p>
    <w:p w14:paraId="43912208" w14:textId="77777777" w:rsidR="00903E67" w:rsidRDefault="00903E67" w:rsidP="005636B6">
      <w:pPr>
        <w:spacing w:before="240" w:after="240"/>
      </w:pPr>
      <w:r>
        <w:t>la que dará tan cortés sacerdote</w:t>
      </w:r>
    </w:p>
    <w:p w14:paraId="31D365D9" w14:textId="77777777" w:rsidR="00903E67" w:rsidRDefault="00903E67" w:rsidP="005636B6">
      <w:pPr>
        <w:spacing w:before="240" w:after="240"/>
      </w:pPr>
      <w:r>
        <w:t>por mostrar su partido; y dones tales</w:t>
      </w:r>
    </w:p>
    <w:p w14:paraId="15F7009D" w14:textId="77777777" w:rsidR="00903E67" w:rsidRDefault="00903E67" w:rsidP="005636B6">
      <w:pPr>
        <w:spacing w:before="240" w:after="240"/>
      </w:pPr>
      <w:r>
        <w:t>al vivir del país se corresponden.</w:t>
      </w:r>
    </w:p>
    <w:p w14:paraId="3FDF4527" w14:textId="77777777" w:rsidR="00903E67" w:rsidRDefault="00903E67" w:rsidP="005636B6">
      <w:pPr>
        <w:spacing w:before="240" w:after="240"/>
      </w:pPr>
      <w:r>
        <w:t>Hay espejos arriba que vosotros</w:t>
      </w:r>
    </w:p>
    <w:p w14:paraId="736CB2E5" w14:textId="77777777" w:rsidR="00903E67" w:rsidRDefault="00903E67" w:rsidP="005636B6">
      <w:pPr>
        <w:spacing w:before="240" w:after="240"/>
      </w:pPr>
      <w:r>
        <w:t>llamáis Tronos, y Dios por medio de ellos</w:t>
      </w:r>
    </w:p>
    <w:p w14:paraId="2C17F134" w14:textId="77777777" w:rsidR="00903E67" w:rsidRDefault="00903E67" w:rsidP="005636B6">
      <w:pPr>
        <w:spacing w:before="240" w:after="240"/>
      </w:pPr>
      <w:r>
        <w:t>nos alumbra, y mis dichos certifican.»</w:t>
      </w:r>
    </w:p>
    <w:p w14:paraId="2D8D3507" w14:textId="77777777" w:rsidR="00903E67" w:rsidRDefault="00903E67" w:rsidP="005636B6">
      <w:pPr>
        <w:spacing w:before="240" w:after="240"/>
      </w:pPr>
      <w:r>
        <w:t>Aquí dejó de hablar; y me hizo un gesto</w:t>
      </w:r>
    </w:p>
    <w:p w14:paraId="1D381EEB" w14:textId="77777777" w:rsidR="00903E67" w:rsidRDefault="00903E67" w:rsidP="005636B6">
      <w:pPr>
        <w:spacing w:before="240" w:after="240"/>
      </w:pPr>
      <w:r>
        <w:t>de volverse a otra cosa, pues se puso</w:t>
      </w:r>
    </w:p>
    <w:p w14:paraId="0D06DAE4" w14:textId="77777777" w:rsidR="00903E67" w:rsidRDefault="00903E67" w:rsidP="005636B6">
      <w:pPr>
        <w:spacing w:before="240" w:after="240"/>
      </w:pPr>
      <w:r>
        <w:t>una vez más en la rueda en la que estaba.</w:t>
      </w:r>
    </w:p>
    <w:p w14:paraId="5B08152C" w14:textId="77777777" w:rsidR="00903E67" w:rsidRDefault="00903E67" w:rsidP="005636B6">
      <w:pPr>
        <w:spacing w:before="240" w:after="240"/>
      </w:pPr>
      <w:r>
        <w:t>El otro gozo a quien ya conocía</w:t>
      </w:r>
    </w:p>
    <w:p w14:paraId="6021299A" w14:textId="77777777" w:rsidR="00903E67" w:rsidRDefault="00903E67" w:rsidP="005636B6">
      <w:pPr>
        <w:spacing w:before="240" w:after="240"/>
      </w:pPr>
      <w:r>
        <w:t>como preciada cosa, ante mis ojos</w:t>
      </w:r>
    </w:p>
    <w:p w14:paraId="7345D302" w14:textId="77777777" w:rsidR="00903E67" w:rsidRDefault="00903E67" w:rsidP="005636B6">
      <w:pPr>
        <w:spacing w:before="240" w:after="240"/>
      </w:pPr>
      <w:r>
        <w:t>era cual un rubí que el sol hiriese.</w:t>
      </w:r>
    </w:p>
    <w:p w14:paraId="58BCDA4D" w14:textId="77777777" w:rsidR="00903E67" w:rsidRDefault="00903E67" w:rsidP="005636B6">
      <w:pPr>
        <w:spacing w:before="240" w:after="240"/>
      </w:pPr>
      <w:r>
        <w:t>Arriba aumenta el resplandor gozando,</w:t>
      </w:r>
    </w:p>
    <w:p w14:paraId="600FAF6F" w14:textId="77777777" w:rsidR="00903E67" w:rsidRDefault="00903E67" w:rsidP="005636B6">
      <w:pPr>
        <w:spacing w:before="240" w:after="240"/>
      </w:pPr>
      <w:r>
        <w:t>como la risa aquí; y la sombra crece</w:t>
      </w:r>
    </w:p>
    <w:p w14:paraId="54CA3201" w14:textId="77777777" w:rsidR="00903E67" w:rsidRDefault="00903E67" w:rsidP="005636B6">
      <w:pPr>
        <w:spacing w:before="240" w:after="240"/>
      </w:pPr>
      <w:r>
        <w:t>abajo, al par que aumenta la tristeza.</w:t>
      </w:r>
    </w:p>
    <w:p w14:paraId="6BED33CA" w14:textId="77777777" w:rsidR="00903E67" w:rsidRDefault="00903E67" w:rsidP="005636B6">
      <w:pPr>
        <w:spacing w:before="240" w:after="240"/>
      </w:pPr>
      <w:r>
        <w:t>«Dios lo ve todo, y tu mirar se enela</w:t>
      </w:r>
    </w:p>
    <w:p w14:paraId="05E8CE03" w14:textId="77777777" w:rsidR="00903E67" w:rsidRDefault="00903E67" w:rsidP="005636B6">
      <w:pPr>
        <w:spacing w:before="240" w:after="240"/>
      </w:pPr>
      <w:r>
        <w:t>-le dije santo espíritu, y no puede</w:t>
      </w:r>
    </w:p>
    <w:p w14:paraId="4F3405DB" w14:textId="77777777" w:rsidR="00903E67" w:rsidRDefault="00903E67" w:rsidP="005636B6">
      <w:pPr>
        <w:spacing w:before="240" w:after="240"/>
      </w:pPr>
      <w:r>
        <w:t>para ti estar oculto algún deseo.</w:t>
      </w:r>
    </w:p>
    <w:p w14:paraId="19D18850" w14:textId="77777777" w:rsidR="00903E67" w:rsidRDefault="00903E67" w:rsidP="005636B6">
      <w:pPr>
        <w:spacing w:before="240" w:after="240"/>
      </w:pPr>
      <w:r>
        <w:lastRenderedPageBreak/>
        <w:t>Por lo tanto tu voz, que alegra el cielo</w:t>
      </w:r>
    </w:p>
    <w:p w14:paraId="1667322B" w14:textId="77777777" w:rsidR="00903E67" w:rsidRDefault="00903E67" w:rsidP="005636B6">
      <w:pPr>
        <w:spacing w:before="240" w:after="240"/>
      </w:pPr>
      <w:r>
        <w:t>con el cantar de aquellos fuegos píos</w:t>
      </w:r>
    </w:p>
    <w:p w14:paraId="0FFC4B94" w14:textId="77777777" w:rsidR="00903E67" w:rsidRDefault="00903E67" w:rsidP="005636B6">
      <w:pPr>
        <w:spacing w:before="240" w:after="240"/>
      </w:pPr>
      <w:r>
        <w:t>que con seis alas hacen su casulla,</w:t>
      </w:r>
    </w:p>
    <w:p w14:paraId="5CEC29D5" w14:textId="77777777" w:rsidR="00903E67" w:rsidRDefault="00903E67" w:rsidP="005636B6">
      <w:pPr>
        <w:spacing w:before="240" w:after="240"/>
      </w:pPr>
      <w:r>
        <w:t>¿por qué no satisface mis deseos?</w:t>
      </w:r>
    </w:p>
    <w:p w14:paraId="6B0DABA4" w14:textId="77777777" w:rsidR="00903E67" w:rsidRDefault="00903E67" w:rsidP="005636B6">
      <w:pPr>
        <w:spacing w:before="240" w:after="240"/>
      </w:pPr>
      <w:r>
        <w:t>No esperaría yo a que preguntaras</w:t>
      </w:r>
    </w:p>
    <w:p w14:paraId="067E9590" w14:textId="77777777" w:rsidR="00903E67" w:rsidRDefault="00903E67" w:rsidP="005636B6">
      <w:pPr>
        <w:spacing w:before="240" w:after="240"/>
      </w:pPr>
      <w:r>
        <w:t>si me intuara yo cual tú te enmías.»</w:t>
      </w:r>
    </w:p>
    <w:p w14:paraId="413C66D7" w14:textId="77777777" w:rsidR="00903E67" w:rsidRDefault="00903E67" w:rsidP="005636B6">
      <w:pPr>
        <w:spacing w:before="240" w:after="240"/>
      </w:pPr>
      <w:r>
        <w:t>«El mayor valle en que el agua se vierte</w:t>
      </w:r>
    </w:p>
    <w:p w14:paraId="4542226B" w14:textId="77777777" w:rsidR="00903E67" w:rsidRDefault="00903E67" w:rsidP="005636B6">
      <w:pPr>
        <w:spacing w:before="240" w:after="240"/>
      </w:pPr>
      <w:r>
        <w:t>-sus palabras entonces me dijeron-</w:t>
      </w:r>
    </w:p>
    <w:p w14:paraId="152F3452" w14:textId="77777777" w:rsidR="00903E67" w:rsidRDefault="00903E67" w:rsidP="005636B6">
      <w:pPr>
        <w:spacing w:before="240" w:after="240"/>
      </w:pPr>
      <w:r>
        <w:t>fuera del mar que a la tierra enguirnalda,</w:t>
      </w:r>
    </w:p>
    <w:p w14:paraId="4EF6F246" w14:textId="77777777" w:rsidR="00903E67" w:rsidRDefault="00903E67" w:rsidP="005636B6">
      <w:pPr>
        <w:spacing w:before="240" w:after="240"/>
      </w:pPr>
      <w:r>
        <w:t>entre enemigas playas contra el curso</w:t>
      </w:r>
    </w:p>
    <w:p w14:paraId="72B94204" w14:textId="77777777" w:rsidR="00903E67" w:rsidRDefault="00903E67" w:rsidP="005636B6">
      <w:pPr>
        <w:spacing w:before="240" w:after="240"/>
      </w:pPr>
      <w:r>
        <w:t>del sol tanto se extiende, que ya hace</w:t>
      </w:r>
    </w:p>
    <w:p w14:paraId="48268472" w14:textId="77777777" w:rsidR="00903E67" w:rsidRDefault="00903E67" w:rsidP="005636B6">
      <w:pPr>
        <w:spacing w:before="240" w:after="240"/>
      </w:pPr>
      <w:r>
        <w:t>meridiano donde antes horizonte.</w:t>
      </w:r>
    </w:p>
    <w:p w14:paraId="08B3DFF6" w14:textId="77777777" w:rsidR="00903E67" w:rsidRDefault="00903E67" w:rsidP="005636B6">
      <w:pPr>
        <w:spacing w:before="240" w:after="240"/>
      </w:pPr>
      <w:r>
        <w:t>Ribereño fui yo de aquellas costas</w:t>
      </w:r>
    </w:p>
    <w:p w14:paraId="77A38BF9" w14:textId="77777777" w:rsidR="00903E67" w:rsidRDefault="00903E67" w:rsidP="005636B6">
      <w:pPr>
        <w:spacing w:before="240" w:after="240"/>
      </w:pPr>
      <w:r>
        <w:t>entre el Ebro y el Magra, que divide</w:t>
      </w:r>
    </w:p>
    <w:p w14:paraId="583DC4B8" w14:textId="77777777" w:rsidR="00903E67" w:rsidRDefault="00903E67" w:rsidP="005636B6">
      <w:pPr>
        <w:spacing w:before="240" w:after="240"/>
      </w:pPr>
      <w:r>
        <w:t>en corto trecho Génova y Toscana.</w:t>
      </w:r>
    </w:p>
    <w:p w14:paraId="54B0AB06" w14:textId="77777777" w:rsidR="00903E67" w:rsidRDefault="00903E67" w:rsidP="005636B6">
      <w:pPr>
        <w:spacing w:before="240" w:after="240"/>
      </w:pPr>
      <w:r>
        <w:t>Casi en un orto mismo y un ocaso</w:t>
      </w:r>
    </w:p>
    <w:p w14:paraId="189DD967" w14:textId="77777777" w:rsidR="00903E67" w:rsidRDefault="00903E67" w:rsidP="005636B6">
      <w:pPr>
        <w:spacing w:before="240" w:after="240"/>
      </w:pPr>
      <w:r>
        <w:t>están Bugía y mi ciudad natal,</w:t>
      </w:r>
    </w:p>
    <w:p w14:paraId="7AA9FE2F" w14:textId="77777777" w:rsidR="00903E67" w:rsidRDefault="00903E67" w:rsidP="005636B6">
      <w:pPr>
        <w:spacing w:before="240" w:after="240"/>
      </w:pPr>
      <w:r>
        <w:t>que enrojeció su puerto con su sangre.</w:t>
      </w:r>
    </w:p>
    <w:p w14:paraId="668952FF" w14:textId="77777777" w:rsidR="00903E67" w:rsidRDefault="00903E67" w:rsidP="005636B6">
      <w:pPr>
        <w:spacing w:before="240" w:after="240"/>
      </w:pPr>
      <w:r>
        <w:t>Era llamado Folco por la gente</w:t>
      </w:r>
    </w:p>
    <w:p w14:paraId="3D41FFA4" w14:textId="77777777" w:rsidR="00903E67" w:rsidRDefault="00903E67" w:rsidP="005636B6">
      <w:pPr>
        <w:spacing w:before="240" w:after="240"/>
      </w:pPr>
      <w:r>
        <w:lastRenderedPageBreak/>
        <w:t>que sabía mi nombre; y a este cielo,</w:t>
      </w:r>
    </w:p>
    <w:p w14:paraId="27F90BD9" w14:textId="77777777" w:rsidR="00903E67" w:rsidRDefault="00903E67" w:rsidP="005636B6">
      <w:pPr>
        <w:spacing w:before="240" w:after="240"/>
      </w:pPr>
      <w:r>
        <w:t>como él me iluminó, yo ahora ilumino;</w:t>
      </w:r>
    </w:p>
    <w:p w14:paraId="1848526F" w14:textId="77777777" w:rsidR="00903E67" w:rsidRDefault="00903E67" w:rsidP="005636B6">
      <w:pPr>
        <w:spacing w:before="240" w:after="240"/>
      </w:pPr>
      <w:r>
        <w:t>que más no ardiera la hija de Belo,</w:t>
      </w:r>
    </w:p>
    <w:p w14:paraId="298F348F" w14:textId="77777777" w:rsidR="00903E67" w:rsidRDefault="00903E67" w:rsidP="005636B6">
      <w:pPr>
        <w:spacing w:before="240" w:after="240"/>
      </w:pPr>
      <w:r>
        <w:t>a Siqueo y a Creusa dando enojos,</w:t>
      </w:r>
    </w:p>
    <w:p w14:paraId="75E00951" w14:textId="77777777" w:rsidR="00903E67" w:rsidRDefault="00903E67" w:rsidP="005636B6">
      <w:pPr>
        <w:spacing w:before="240" w:after="240"/>
      </w:pPr>
      <w:r>
        <w:t>que yo, hasta que mi edad lo permitía;</w:t>
      </w:r>
    </w:p>
    <w:p w14:paraId="2ED2718C" w14:textId="77777777" w:rsidR="00903E67" w:rsidRDefault="00903E67" w:rsidP="005636B6">
      <w:pPr>
        <w:spacing w:before="240" w:after="240"/>
      </w:pPr>
      <w:r>
        <w:t>ni aquella Rodopea que engañada</w:t>
      </w:r>
    </w:p>
    <w:p w14:paraId="5A5ACAEB" w14:textId="77777777" w:rsidR="00903E67" w:rsidRDefault="00903E67" w:rsidP="005636B6">
      <w:pPr>
        <w:spacing w:before="240" w:after="240"/>
      </w:pPr>
      <w:r>
        <w:t>fue por Demofoonte, ni Alcides</w:t>
      </w:r>
    </w:p>
    <w:p w14:paraId="68278903" w14:textId="77777777" w:rsidR="00903E67" w:rsidRDefault="00903E67" w:rsidP="005636B6">
      <w:pPr>
        <w:spacing w:before="240" w:after="240"/>
      </w:pPr>
      <w:r>
        <w:t>cuando encerró en su corazón a Iole.</w:t>
      </w:r>
    </w:p>
    <w:p w14:paraId="4FC02AA8" w14:textId="77777777" w:rsidR="00903E67" w:rsidRDefault="00903E67" w:rsidP="005636B6">
      <w:pPr>
        <w:spacing w:before="240" w:after="240"/>
      </w:pPr>
      <w:r>
        <w:t>Pero aquí no se llora, mas se ríe,</w:t>
      </w:r>
    </w:p>
    <w:p w14:paraId="1A313E75" w14:textId="77777777" w:rsidR="00903E67" w:rsidRDefault="00903E67" w:rsidP="005636B6">
      <w:pPr>
        <w:spacing w:before="240" w:after="240"/>
      </w:pPr>
      <w:r>
        <w:t>no la culpa, que aquí no se recuerda,</w:t>
      </w:r>
    </w:p>
    <w:p w14:paraId="6E35D6A8" w14:textId="77777777" w:rsidR="00903E67" w:rsidRDefault="00903E67" w:rsidP="005636B6">
      <w:pPr>
        <w:spacing w:before="240" w:after="240"/>
      </w:pPr>
      <w:r>
        <w:t>sino el poder que ordenó y que provino.</w:t>
      </w:r>
    </w:p>
    <w:p w14:paraId="2278E82A" w14:textId="77777777" w:rsidR="00903E67" w:rsidRDefault="00903E67" w:rsidP="005636B6">
      <w:pPr>
        <w:spacing w:before="240" w:after="240"/>
      </w:pPr>
      <w:r>
        <w:t>Aquí se admira el arte que se adorna</w:t>
      </w:r>
    </w:p>
    <w:p w14:paraId="136F53ED" w14:textId="77777777" w:rsidR="00903E67" w:rsidRDefault="00903E67" w:rsidP="005636B6">
      <w:pPr>
        <w:spacing w:before="240" w:after="240"/>
      </w:pPr>
      <w:r>
        <w:t>de tanto afecto, y se comprende el bien</w:t>
      </w:r>
    </w:p>
    <w:p w14:paraId="30F35535" w14:textId="77777777" w:rsidR="00903E67" w:rsidRDefault="00903E67" w:rsidP="005636B6">
      <w:pPr>
        <w:spacing w:before="240" w:after="240"/>
      </w:pPr>
      <w:r>
        <w:t>que hace que influya abajo lo de arriba.</w:t>
      </w:r>
    </w:p>
    <w:p w14:paraId="0218AF3E" w14:textId="77777777" w:rsidR="00903E67" w:rsidRDefault="00903E67" w:rsidP="005636B6">
      <w:pPr>
        <w:spacing w:before="240" w:after="240"/>
      </w:pPr>
      <w:r>
        <w:t>Y a fin de que colmados tus deseos</w:t>
      </w:r>
    </w:p>
    <w:p w14:paraId="0807A0F6" w14:textId="77777777" w:rsidR="00903E67" w:rsidRDefault="00903E67" w:rsidP="005636B6">
      <w:pPr>
        <w:spacing w:before="240" w:after="240"/>
      </w:pPr>
      <w:r>
        <w:t>lleves que en esta esfera te han surgido,</w:t>
      </w:r>
    </w:p>
    <w:p w14:paraId="27B6C321" w14:textId="77777777" w:rsidR="00903E67" w:rsidRDefault="00903E67" w:rsidP="005636B6">
      <w:pPr>
        <w:spacing w:before="240" w:after="240"/>
      </w:pPr>
      <w:r>
        <w:t>debiera referirte aún otras cosas.</w:t>
      </w:r>
    </w:p>
    <w:p w14:paraId="29689795" w14:textId="77777777" w:rsidR="00903E67" w:rsidRDefault="00903E67" w:rsidP="005636B6">
      <w:pPr>
        <w:spacing w:before="240" w:after="240"/>
      </w:pPr>
      <w:r>
        <w:t>Quieres saber quién hay en esa hoguera</w:t>
      </w:r>
    </w:p>
    <w:p w14:paraId="2C8BE81D" w14:textId="77777777" w:rsidR="00903E67" w:rsidRDefault="00903E67" w:rsidP="005636B6">
      <w:pPr>
        <w:spacing w:before="240" w:after="240"/>
      </w:pPr>
      <w:r>
        <w:t>que aquí cerca de mí lanza destellos</w:t>
      </w:r>
    </w:p>
    <w:p w14:paraId="0E546C7A" w14:textId="77777777" w:rsidR="00903E67" w:rsidRDefault="00903E67" w:rsidP="005636B6">
      <w:pPr>
        <w:spacing w:before="240" w:after="240"/>
      </w:pPr>
      <w:r>
        <w:lastRenderedPageBreak/>
        <w:t>como el rayo de sol en aguas limpias.</w:t>
      </w:r>
    </w:p>
    <w:p w14:paraId="57D24E89" w14:textId="77777777" w:rsidR="00903E67" w:rsidRDefault="00903E67" w:rsidP="005636B6">
      <w:pPr>
        <w:spacing w:before="240" w:after="240"/>
      </w:pPr>
      <w:r>
        <w:t>Sabrás que en su interior se regocija</w:t>
      </w:r>
    </w:p>
    <w:p w14:paraId="3A1BC788" w14:textId="77777777" w:rsidR="00903E67" w:rsidRDefault="00903E67" w:rsidP="005636B6">
      <w:pPr>
        <w:spacing w:before="240" w:after="240"/>
      </w:pPr>
      <w:r>
        <w:t>Raab; y en compañía de este coro,</w:t>
      </w:r>
    </w:p>
    <w:p w14:paraId="56C281D3" w14:textId="77777777" w:rsidR="00903E67" w:rsidRDefault="00903E67" w:rsidP="005636B6">
      <w:pPr>
        <w:spacing w:before="240" w:after="240"/>
      </w:pPr>
      <w:r>
        <w:t>en su más sumo grado resplandece.</w:t>
      </w:r>
    </w:p>
    <w:p w14:paraId="7EFB582F" w14:textId="77777777" w:rsidR="00903E67" w:rsidRDefault="00903E67" w:rsidP="005636B6">
      <w:pPr>
        <w:spacing w:before="240" w:after="240"/>
      </w:pPr>
      <w:r>
        <w:t>A nuestro cielo, en que la sombra acaba</w:t>
      </w:r>
    </w:p>
    <w:p w14:paraId="0B730FCB" w14:textId="77777777" w:rsidR="00903E67" w:rsidRDefault="00903E67" w:rsidP="005636B6">
      <w:pPr>
        <w:spacing w:before="240" w:after="240"/>
      </w:pPr>
      <w:r>
        <w:t>de vuestro mundo, aún antes que alma alguna</w:t>
      </w:r>
    </w:p>
    <w:p w14:paraId="58319704" w14:textId="77777777" w:rsidR="00903E67" w:rsidRDefault="00903E67" w:rsidP="005636B6">
      <w:pPr>
        <w:spacing w:before="240" w:after="240"/>
      </w:pPr>
      <w:r>
        <w:t>por el triunfo de Cristo, fue subida.</w:t>
      </w:r>
    </w:p>
    <w:p w14:paraId="017B5E1B" w14:textId="77777777" w:rsidR="00903E67" w:rsidRDefault="00903E67" w:rsidP="005636B6">
      <w:pPr>
        <w:spacing w:before="240" w:after="240"/>
      </w:pPr>
      <w:r>
        <w:t>Convenía ponerla por trofeo</w:t>
      </w:r>
    </w:p>
    <w:p w14:paraId="74D5E9A1" w14:textId="77777777" w:rsidR="00903E67" w:rsidRDefault="00903E67" w:rsidP="005636B6">
      <w:pPr>
        <w:spacing w:before="240" w:after="240"/>
      </w:pPr>
      <w:r>
        <w:t>en algún cielo, de la alta victoria</w:t>
      </w:r>
    </w:p>
    <w:p w14:paraId="4D70ABB1" w14:textId="77777777" w:rsidR="00903E67" w:rsidRDefault="00903E67" w:rsidP="005636B6">
      <w:pPr>
        <w:spacing w:before="240" w:after="240"/>
      </w:pPr>
      <w:r>
        <w:t>obtenida con una y otra palma,</w:t>
      </w:r>
    </w:p>
    <w:p w14:paraId="76778162" w14:textId="77777777" w:rsidR="00903E67" w:rsidRDefault="00903E67" w:rsidP="005636B6">
      <w:pPr>
        <w:spacing w:before="240" w:after="240"/>
      </w:pPr>
      <w:r>
        <w:t>pues ella el primer triunfo de Josué</w:t>
      </w:r>
    </w:p>
    <w:p w14:paraId="61AB95DE" w14:textId="77777777" w:rsidR="00903E67" w:rsidRDefault="00903E67" w:rsidP="005636B6">
      <w:pPr>
        <w:spacing w:before="240" w:after="240"/>
      </w:pPr>
      <w:r>
        <w:t>favoreció en la Tierra Prometida,</w:t>
      </w:r>
    </w:p>
    <w:p w14:paraId="0EA15CDD" w14:textId="77777777" w:rsidR="00903E67" w:rsidRDefault="00903E67" w:rsidP="005636B6">
      <w:pPr>
        <w:spacing w:before="240" w:after="240"/>
      </w:pPr>
      <w:r>
        <w:t>que poco tiene el Papa en la memoria.</w:t>
      </w:r>
    </w:p>
    <w:p w14:paraId="5F743D62" w14:textId="77777777" w:rsidR="00903E67" w:rsidRDefault="00903E67" w:rsidP="005636B6">
      <w:pPr>
        <w:spacing w:before="240" w:after="240"/>
      </w:pPr>
      <w:r>
        <w:t>Tu ciudad, que es retoño del primero</w:t>
      </w:r>
    </w:p>
    <w:p w14:paraId="0963D429" w14:textId="77777777" w:rsidR="00903E67" w:rsidRDefault="00903E67" w:rsidP="005636B6">
      <w:pPr>
        <w:spacing w:before="240" w:after="240"/>
      </w:pPr>
      <w:r>
        <w:t>que a su creador volviera las espaldas,</w:t>
      </w:r>
    </w:p>
    <w:p w14:paraId="55CEF086" w14:textId="77777777" w:rsidR="00903E67" w:rsidRDefault="00903E67" w:rsidP="005636B6">
      <w:pPr>
        <w:spacing w:before="240" w:after="240"/>
      </w:pPr>
      <w:r>
        <w:t>cuya envidia ha causado tantos males,</w:t>
      </w:r>
    </w:p>
    <w:p w14:paraId="7EEE3764" w14:textId="77777777" w:rsidR="00903E67" w:rsidRDefault="00903E67" w:rsidP="005636B6">
      <w:pPr>
        <w:spacing w:before="240" w:after="240"/>
      </w:pPr>
      <w:r>
        <w:t>crea y propaga las malditas flores</w:t>
      </w:r>
    </w:p>
    <w:p w14:paraId="13CFFB0E" w14:textId="77777777" w:rsidR="00903E67" w:rsidRDefault="00903E67" w:rsidP="005636B6">
      <w:pPr>
        <w:spacing w:before="240" w:after="240"/>
      </w:pPr>
      <w:r>
        <w:t>que han descarriado a ovejas y a corderos,</w:t>
      </w:r>
    </w:p>
    <w:p w14:paraId="2CDF0827" w14:textId="77777777" w:rsidR="00903E67" w:rsidRDefault="00903E67" w:rsidP="005636B6">
      <w:pPr>
        <w:spacing w:before="240" w:after="240"/>
      </w:pPr>
      <w:r>
        <w:t>pues al pastor en lobo han convertido.</w:t>
      </w:r>
    </w:p>
    <w:p w14:paraId="03487F43" w14:textId="77777777" w:rsidR="00903E67" w:rsidRDefault="00903E67" w:rsidP="005636B6">
      <w:pPr>
        <w:spacing w:before="240" w:after="240"/>
      </w:pPr>
      <w:r>
        <w:lastRenderedPageBreak/>
        <w:t>Por esto el Evangelio y los Doctores</w:t>
      </w:r>
    </w:p>
    <w:p w14:paraId="0F46DE92" w14:textId="77777777" w:rsidR="00903E67" w:rsidRDefault="00903E67" w:rsidP="005636B6">
      <w:pPr>
        <w:spacing w:before="240" w:after="240"/>
      </w:pPr>
      <w:r>
        <w:t>se olvida, y nada más las Decretales</w:t>
      </w:r>
    </w:p>
    <w:p w14:paraId="2CD5477B" w14:textId="77777777" w:rsidR="00903E67" w:rsidRDefault="00903E67" w:rsidP="005636B6">
      <w:pPr>
        <w:spacing w:before="240" w:after="240"/>
      </w:pPr>
      <w:r>
        <w:t>se estudian, cual sus márgenes indican.</w:t>
      </w:r>
    </w:p>
    <w:p w14:paraId="0D240C42" w14:textId="77777777" w:rsidR="00903E67" w:rsidRDefault="00903E67" w:rsidP="005636B6">
      <w:pPr>
        <w:spacing w:before="240" w:after="240"/>
      </w:pPr>
      <w:r>
        <w:t>De esto el Papa y la curia se preocupa;</w:t>
      </w:r>
    </w:p>
    <w:p w14:paraId="3AF6F9E6" w14:textId="77777777" w:rsidR="00903E67" w:rsidRDefault="00903E67" w:rsidP="005636B6">
      <w:pPr>
        <w:spacing w:before="240" w:after="240"/>
      </w:pPr>
      <w:r>
        <w:t>y a Nazaret no van sus pensamientos,</w:t>
      </w:r>
    </w:p>
    <w:p w14:paraId="2FDDAFB1" w14:textId="77777777" w:rsidR="00903E67" w:rsidRDefault="00903E67" w:rsidP="005636B6">
      <w:pPr>
        <w:spacing w:before="240" w:after="240"/>
      </w:pPr>
      <w:r>
        <w:t>allí donde Gabriel abrió las alas.</w:t>
      </w:r>
    </w:p>
    <w:p w14:paraId="66A9E98C" w14:textId="77777777" w:rsidR="00903E67" w:rsidRDefault="00903E67" w:rsidP="005636B6">
      <w:pPr>
        <w:spacing w:before="240" w:after="240"/>
      </w:pPr>
      <w:r>
        <w:t>Mas pronto el Vaticano y otros sitios</w:t>
      </w:r>
    </w:p>
    <w:p w14:paraId="1F718E4E" w14:textId="77777777" w:rsidR="00903E67" w:rsidRDefault="00903E67" w:rsidP="005636B6">
      <w:pPr>
        <w:spacing w:before="240" w:after="240"/>
      </w:pPr>
      <w:r>
        <w:t>elegidos de Roma, cementerios</w:t>
      </w:r>
    </w:p>
    <w:p w14:paraId="626D1622" w14:textId="77777777" w:rsidR="00903E67" w:rsidRDefault="00903E67" w:rsidP="005636B6">
      <w:pPr>
        <w:spacing w:before="240" w:after="240"/>
      </w:pPr>
      <w:r>
        <w:t>de la milicia que a Pedro siguiera,</w:t>
      </w:r>
    </w:p>
    <w:p w14:paraId="0DF7015A" w14:textId="77777777" w:rsidR="00903E67" w:rsidRDefault="00903E67" w:rsidP="005636B6">
      <w:pPr>
        <w:spacing w:before="240" w:after="240"/>
      </w:pPr>
      <w:r>
        <w:t>del adulterio habrán de verse libres.»</w:t>
      </w:r>
    </w:p>
    <w:p w14:paraId="6A97094E" w14:textId="005EC6C9" w:rsidR="00903E67" w:rsidRDefault="00903E67" w:rsidP="005636B6">
      <w:pPr>
        <w:pStyle w:val="Ttulo2"/>
        <w:spacing w:before="240" w:after="240"/>
      </w:pPr>
      <w:r>
        <w:br w:type="page"/>
      </w:r>
      <w:bookmarkStart w:id="82" w:name="_Toc196141005"/>
      <w:r>
        <w:lastRenderedPageBreak/>
        <w:t>CANTO X</w:t>
      </w:r>
      <w:bookmarkEnd w:id="82"/>
    </w:p>
    <w:p w14:paraId="3F4CF2FE" w14:textId="77777777" w:rsidR="00903E67" w:rsidRDefault="00903E67" w:rsidP="005636B6">
      <w:pPr>
        <w:spacing w:before="240" w:after="240"/>
      </w:pPr>
      <w:r>
        <w:t>Con el Amor que eternamente mana</w:t>
      </w:r>
    </w:p>
    <w:p w14:paraId="0612C535" w14:textId="77777777" w:rsidR="00903E67" w:rsidRDefault="00903E67" w:rsidP="005636B6">
      <w:pPr>
        <w:spacing w:before="240" w:after="240"/>
      </w:pPr>
      <w:r>
        <w:t>del uno al otro, contemplando al Hijo</w:t>
      </w:r>
    </w:p>
    <w:p w14:paraId="192427F2" w14:textId="77777777" w:rsidR="00903E67" w:rsidRDefault="00903E67" w:rsidP="005636B6">
      <w:pPr>
        <w:spacing w:before="240" w:after="240"/>
      </w:pPr>
      <w:r>
        <w:t>la Potencia primera e inefable</w:t>
      </w:r>
    </w:p>
    <w:p w14:paraId="1B1D3067" w14:textId="77777777" w:rsidR="00903E67" w:rsidRDefault="00903E67" w:rsidP="005636B6">
      <w:pPr>
        <w:spacing w:before="240" w:after="240"/>
      </w:pPr>
      <w:r>
        <w:t>cuanto en espacio o mente se concibe</w:t>
      </w:r>
    </w:p>
    <w:p w14:paraId="49D6AFD1" w14:textId="77777777" w:rsidR="00903E67" w:rsidRDefault="00903E67" w:rsidP="005636B6">
      <w:pPr>
        <w:spacing w:before="240" w:after="240"/>
      </w:pPr>
      <w:r>
        <w:t>con tanto orden creó, que estar no puede</w:t>
      </w:r>
    </w:p>
    <w:p w14:paraId="4C23BAF1" w14:textId="77777777" w:rsidR="00903E67" w:rsidRDefault="00903E67" w:rsidP="005636B6">
      <w:pPr>
        <w:spacing w:before="240" w:after="240"/>
      </w:pPr>
      <w:r>
        <w:t>sin gustar de ello aquel que vuelve a verlo.</w:t>
      </w:r>
    </w:p>
    <w:p w14:paraId="11C79D79" w14:textId="77777777" w:rsidR="00903E67" w:rsidRDefault="00903E67" w:rsidP="005636B6">
      <w:pPr>
        <w:spacing w:before="240" w:after="240"/>
      </w:pPr>
      <w:r>
        <w:t>Alza, lector, hacia las altas ruedas</w:t>
      </w:r>
    </w:p>
    <w:p w14:paraId="31F0F058" w14:textId="77777777" w:rsidR="00903E67" w:rsidRDefault="00903E67" w:rsidP="005636B6">
      <w:pPr>
        <w:spacing w:before="240" w:after="240"/>
      </w:pPr>
      <w:r>
        <w:t>con la mía tu vista, hacia aquel sitio</w:t>
      </w:r>
    </w:p>
    <w:p w14:paraId="03411B17" w14:textId="77777777" w:rsidR="00903E67" w:rsidRDefault="00903E67" w:rsidP="005636B6">
      <w:pPr>
        <w:spacing w:before="240" w:after="240"/>
      </w:pPr>
      <w:r>
        <w:t>donde dos movimientos se entrecruzan;</w:t>
      </w:r>
    </w:p>
    <w:p w14:paraId="73B900E4" w14:textId="77777777" w:rsidR="00903E67" w:rsidRDefault="00903E67" w:rsidP="005636B6">
      <w:pPr>
        <w:spacing w:before="240" w:after="240"/>
      </w:pPr>
      <w:r>
        <w:t>y allí comienza a disfrutar del Arte</w:t>
      </w:r>
    </w:p>
    <w:p w14:paraId="1B642C3C" w14:textId="77777777" w:rsidR="00903E67" w:rsidRDefault="00903E67" w:rsidP="005636B6">
      <w:pPr>
        <w:spacing w:before="240" w:after="240"/>
      </w:pPr>
      <w:r>
        <w:t>de aquel maestro que tanto lo ama</w:t>
      </w:r>
    </w:p>
    <w:p w14:paraId="6D01B882" w14:textId="77777777" w:rsidR="00903E67" w:rsidRDefault="00903E67" w:rsidP="005636B6">
      <w:pPr>
        <w:spacing w:before="240" w:after="240"/>
      </w:pPr>
      <w:r>
        <w:t>en sí, que nunca de él quita la vista.</w:t>
      </w:r>
    </w:p>
    <w:p w14:paraId="761054B3" w14:textId="77777777" w:rsidR="00903E67" w:rsidRDefault="00903E67" w:rsidP="005636B6">
      <w:pPr>
        <w:spacing w:before="240" w:after="240"/>
      </w:pPr>
      <w:r>
        <w:t>Mira cómo de allí se aparta el círculo</w:t>
      </w:r>
    </w:p>
    <w:p w14:paraId="6B8E526F" w14:textId="77777777" w:rsidR="00903E67" w:rsidRDefault="00903E67" w:rsidP="005636B6">
      <w:pPr>
        <w:spacing w:before="240" w:after="240"/>
      </w:pPr>
      <w:r>
        <w:t>oblicuo que conduce los planetas,</w:t>
      </w:r>
    </w:p>
    <w:p w14:paraId="4DFD4C75" w14:textId="77777777" w:rsidR="00903E67" w:rsidRDefault="00903E67" w:rsidP="005636B6">
      <w:pPr>
        <w:spacing w:before="240" w:after="240"/>
      </w:pPr>
      <w:r>
        <w:t>satisfaciendo al mundo que los llama.</w:t>
      </w:r>
    </w:p>
    <w:p w14:paraId="096B0025" w14:textId="77777777" w:rsidR="00903E67" w:rsidRDefault="00903E67" w:rsidP="005636B6">
      <w:pPr>
        <w:spacing w:before="240" w:after="240"/>
      </w:pPr>
      <w:r>
        <w:t>Pues no siendo inclinado su camino,</w:t>
      </w:r>
    </w:p>
    <w:p w14:paraId="68F14489" w14:textId="77777777" w:rsidR="00903E67" w:rsidRDefault="00903E67" w:rsidP="005636B6">
      <w:pPr>
        <w:spacing w:before="240" w:after="240"/>
      </w:pPr>
      <w:r>
        <w:t>vano sería el influir del cielo</w:t>
      </w:r>
    </w:p>
    <w:p w14:paraId="0ADF2559" w14:textId="77777777" w:rsidR="00903E67" w:rsidRDefault="00903E67" w:rsidP="005636B6">
      <w:pPr>
        <w:spacing w:before="240" w:after="240"/>
      </w:pPr>
      <w:r>
        <w:t>y casi muerta aquí cualquier potencia;</w:t>
      </w:r>
    </w:p>
    <w:p w14:paraId="2DA87830" w14:textId="77777777" w:rsidR="00903E67" w:rsidRDefault="00903E67" w:rsidP="005636B6">
      <w:pPr>
        <w:spacing w:before="240" w:after="240"/>
      </w:pPr>
      <w:r>
        <w:lastRenderedPageBreak/>
        <w:t>y si más o si menos se alejara</w:t>
      </w:r>
    </w:p>
    <w:p w14:paraId="33178D66" w14:textId="77777777" w:rsidR="00903E67" w:rsidRDefault="00903E67" w:rsidP="005636B6">
      <w:pPr>
        <w:spacing w:before="240" w:after="240"/>
      </w:pPr>
      <w:r>
        <w:t>girando, de la perpendicular,</w:t>
      </w:r>
    </w:p>
    <w:p w14:paraId="2998523B" w14:textId="77777777" w:rsidR="00903E67" w:rsidRDefault="00903E67" w:rsidP="005636B6">
      <w:pPr>
        <w:spacing w:before="240" w:after="240"/>
      </w:pPr>
      <w:r>
        <w:t>se rompería el orden de los mundos.</w:t>
      </w:r>
    </w:p>
    <w:p w14:paraId="5397628C" w14:textId="77777777" w:rsidR="00903E67" w:rsidRDefault="00903E67" w:rsidP="005636B6">
      <w:pPr>
        <w:spacing w:before="240" w:after="240"/>
      </w:pPr>
      <w:r>
        <w:t>Quédate ahora, lector, sobre tu banco,</w:t>
      </w:r>
    </w:p>
    <w:p w14:paraId="71AC68C7" w14:textId="77777777" w:rsidR="00903E67" w:rsidRDefault="00903E67" w:rsidP="005636B6">
      <w:pPr>
        <w:spacing w:before="240" w:after="240"/>
      </w:pPr>
      <w:r>
        <w:t>meditando en aquello que sugiero,</w:t>
      </w:r>
    </w:p>
    <w:p w14:paraId="7E3C84EA" w14:textId="77777777" w:rsidR="00903E67" w:rsidRDefault="00903E67" w:rsidP="005636B6">
      <w:pPr>
        <w:spacing w:before="240" w:after="240"/>
      </w:pPr>
      <w:r>
        <w:t>si quieres disfrutar y no cansarte.</w:t>
      </w:r>
    </w:p>
    <w:p w14:paraId="72C3F120" w14:textId="77777777" w:rsidR="00903E67" w:rsidRDefault="00903E67" w:rsidP="005636B6">
      <w:pPr>
        <w:spacing w:before="240" w:after="240"/>
      </w:pPr>
      <w:r>
        <w:t>Te lo he mostrado: come tú ahora de ello;</w:t>
      </w:r>
    </w:p>
    <w:p w14:paraId="62065D06" w14:textId="77777777" w:rsidR="00903E67" w:rsidRDefault="00903E67" w:rsidP="005636B6">
      <w:pPr>
        <w:spacing w:before="240" w:after="240"/>
      </w:pPr>
      <w:r>
        <w:t>que a ella reclama todos mis cuidados</w:t>
      </w:r>
    </w:p>
    <w:p w14:paraId="292B8786" w14:textId="77777777" w:rsidR="00903E67" w:rsidRDefault="00903E67" w:rsidP="005636B6">
      <w:pPr>
        <w:spacing w:before="240" w:after="240"/>
      </w:pPr>
      <w:r>
        <w:t>esa materia de que soy escriba.</w:t>
      </w:r>
    </w:p>
    <w:p w14:paraId="05FAD914" w14:textId="77777777" w:rsidR="00903E67" w:rsidRDefault="00903E67" w:rsidP="005636B6">
      <w:pPr>
        <w:spacing w:before="240" w:after="240"/>
      </w:pPr>
      <w:r>
        <w:t>De la naturaleza el gran ministro,</w:t>
      </w:r>
    </w:p>
    <w:p w14:paraId="03668CFE" w14:textId="77777777" w:rsidR="00903E67" w:rsidRDefault="00903E67" w:rsidP="005636B6">
      <w:pPr>
        <w:spacing w:before="240" w:after="240"/>
      </w:pPr>
      <w:r>
        <w:t>que la virtud del cielo imprime al mundo</w:t>
      </w:r>
    </w:p>
    <w:p w14:paraId="103B8CA5" w14:textId="77777777" w:rsidR="00903E67" w:rsidRDefault="00903E67" w:rsidP="005636B6">
      <w:pPr>
        <w:spacing w:before="240" w:after="240"/>
      </w:pPr>
      <w:r>
        <w:t>y es la medida, con su luz, del tiempo,</w:t>
      </w:r>
    </w:p>
    <w:p w14:paraId="578F5B66" w14:textId="77777777" w:rsidR="00903E67" w:rsidRDefault="00903E67" w:rsidP="005636B6">
      <w:pPr>
        <w:spacing w:before="240" w:after="240"/>
      </w:pPr>
      <w:r>
        <w:t>a aquella parte arriba mencionada</w:t>
      </w:r>
    </w:p>
    <w:p w14:paraId="31B24082" w14:textId="77777777" w:rsidR="00903E67" w:rsidRDefault="00903E67" w:rsidP="005636B6">
      <w:pPr>
        <w:spacing w:before="240" w:after="240"/>
      </w:pPr>
      <w:r>
        <w:t>junto, giraba por las espirales</w:t>
      </w:r>
    </w:p>
    <w:p w14:paraId="1E6176A6" w14:textId="77777777" w:rsidR="00903E67" w:rsidRDefault="00903E67" w:rsidP="005636B6">
      <w:pPr>
        <w:spacing w:before="240" w:after="240"/>
      </w:pPr>
      <w:r>
        <w:t>que le traen cada día más temprano;</w:t>
      </w:r>
    </w:p>
    <w:p w14:paraId="1C11735B" w14:textId="77777777" w:rsidR="00903E67" w:rsidRDefault="00903E67" w:rsidP="005636B6">
      <w:pPr>
        <w:spacing w:before="240" w:after="240"/>
      </w:pPr>
      <w:r>
        <w:t>y yo estaba con él; mas del subir</w:t>
      </w:r>
    </w:p>
    <w:p w14:paraId="6483349C" w14:textId="77777777" w:rsidR="00903E67" w:rsidRDefault="00903E67" w:rsidP="005636B6">
      <w:pPr>
        <w:spacing w:before="240" w:after="240"/>
      </w:pPr>
      <w:r>
        <w:t>no me di cuenta, como aquel que nota,</w:t>
      </w:r>
    </w:p>
    <w:p w14:paraId="18863A9D" w14:textId="77777777" w:rsidR="00903E67" w:rsidRDefault="00903E67" w:rsidP="005636B6">
      <w:pPr>
        <w:spacing w:before="240" w:after="240"/>
      </w:pPr>
      <w:r>
        <w:t>tras la idea, de dónde le ha venido.</w:t>
      </w:r>
    </w:p>
    <w:p w14:paraId="708348C3" w14:textId="77777777" w:rsidR="00903E67" w:rsidRDefault="00903E67" w:rsidP="005636B6">
      <w:pPr>
        <w:spacing w:before="240" w:after="240"/>
      </w:pPr>
      <w:r>
        <w:t>Era Beatriz aquella que guiaba</w:t>
      </w:r>
    </w:p>
    <w:p w14:paraId="778B55BA" w14:textId="77777777" w:rsidR="00903E67" w:rsidRDefault="00903E67" w:rsidP="005636B6">
      <w:pPr>
        <w:spacing w:before="240" w:after="240"/>
      </w:pPr>
      <w:r>
        <w:lastRenderedPageBreak/>
        <w:t>de un bien a otro mejor, tan raudamente</w:t>
      </w:r>
    </w:p>
    <w:p w14:paraId="3764A832" w14:textId="77777777" w:rsidR="00903E67" w:rsidRDefault="00903E67" w:rsidP="005636B6">
      <w:pPr>
        <w:spacing w:before="240" w:after="240"/>
      </w:pPr>
      <w:r>
        <w:t>que el tiempo no medía sus acciones.</w:t>
      </w:r>
    </w:p>
    <w:p w14:paraId="2B956819" w14:textId="77777777" w:rsidR="00903E67" w:rsidRDefault="00903E67" w:rsidP="005636B6">
      <w:pPr>
        <w:spacing w:before="240" w:after="240"/>
      </w:pPr>
      <w:r>
        <w:t>¡Cuán luminosa debería ser</w:t>
      </w:r>
    </w:p>
    <w:p w14:paraId="1DC74A12" w14:textId="77777777" w:rsidR="00903E67" w:rsidRDefault="00903E67" w:rsidP="005636B6">
      <w:pPr>
        <w:spacing w:before="240" w:after="240"/>
      </w:pPr>
      <w:r>
        <w:t>por sí, la que en el sol donde yo entraba</w:t>
      </w:r>
    </w:p>
    <w:p w14:paraId="017156DB" w14:textId="77777777" w:rsidR="00903E67" w:rsidRDefault="00903E67" w:rsidP="005636B6">
      <w:pPr>
        <w:spacing w:before="240" w:after="240"/>
      </w:pPr>
      <w:r>
        <w:t>no por color, por luz era visible!</w:t>
      </w:r>
    </w:p>
    <w:p w14:paraId="741DB984" w14:textId="77777777" w:rsidR="00903E67" w:rsidRDefault="00903E67" w:rsidP="005636B6">
      <w:pPr>
        <w:spacing w:before="240" w:after="240"/>
      </w:pPr>
      <w:r>
        <w:t>Aunque costumbre, ingenio y arte invoque</w:t>
      </w:r>
    </w:p>
    <w:p w14:paraId="3362F25E" w14:textId="77777777" w:rsidR="00903E67" w:rsidRDefault="00903E67" w:rsidP="005636B6">
      <w:pPr>
        <w:spacing w:before="240" w:after="240"/>
      </w:pPr>
      <w:r>
        <w:t>no diría lo nunca imaginado;</w:t>
      </w:r>
    </w:p>
    <w:p w14:paraId="75F8D770" w14:textId="77777777" w:rsidR="00903E67" w:rsidRDefault="00903E67" w:rsidP="005636B6">
      <w:pPr>
        <w:spacing w:before="240" w:after="240"/>
      </w:pPr>
      <w:r>
        <w:t>mas puede ser creído y desear verlo.</w:t>
      </w:r>
    </w:p>
    <w:p w14:paraId="666DD4FA" w14:textId="77777777" w:rsidR="00903E67" w:rsidRDefault="00903E67" w:rsidP="005636B6">
      <w:pPr>
        <w:spacing w:before="240" w:after="240"/>
      </w:pPr>
      <w:r>
        <w:t>Y si son bajas nuestras fantasías</w:t>
      </w:r>
    </w:p>
    <w:p w14:paraId="1E906D3D" w14:textId="77777777" w:rsidR="00903E67" w:rsidRDefault="00903E67" w:rsidP="005636B6">
      <w:pPr>
        <w:spacing w:before="240" w:after="240"/>
      </w:pPr>
      <w:r>
        <w:t>a tanta altura, no hay por qué extrañarse;</w:t>
      </w:r>
    </w:p>
    <w:p w14:paraId="25BB7EA6" w14:textId="77777777" w:rsidR="00903E67" w:rsidRDefault="00903E67" w:rsidP="005636B6">
      <w:pPr>
        <w:spacing w:before="240" w:after="240"/>
      </w:pPr>
      <w:r>
        <w:t>que más que el Sol no hay ojos que hayan visto.</w:t>
      </w:r>
    </w:p>
    <w:p w14:paraId="24F676B4" w14:textId="77777777" w:rsidR="00903E67" w:rsidRDefault="00903E67" w:rsidP="005636B6">
      <w:pPr>
        <w:spacing w:before="240" w:after="240"/>
      </w:pPr>
      <w:r>
        <w:t>Tal se mostraba la cuarta familia</w:t>
      </w:r>
    </w:p>
    <w:p w14:paraId="1E34AD69" w14:textId="77777777" w:rsidR="00903E67" w:rsidRDefault="00903E67" w:rsidP="005636B6">
      <w:pPr>
        <w:spacing w:before="240" w:after="240"/>
      </w:pPr>
      <w:r>
        <w:t>del Alto Padre, que siempre la sacia,</w:t>
      </w:r>
    </w:p>
    <w:p w14:paraId="65ED5CB3" w14:textId="77777777" w:rsidR="00903E67" w:rsidRDefault="00903E67" w:rsidP="005636B6">
      <w:pPr>
        <w:spacing w:before="240" w:after="240"/>
      </w:pPr>
      <w:r>
        <w:t>mostrando cómo espira y cómo engendra.</w:t>
      </w:r>
    </w:p>
    <w:p w14:paraId="5E0A2AC6" w14:textId="77777777" w:rsidR="00903E67" w:rsidRDefault="00903E67" w:rsidP="005636B6">
      <w:pPr>
        <w:spacing w:before="240" w:after="240"/>
      </w:pPr>
      <w:r>
        <w:t>Y comenzó Beatriz: «Dale las gracias</w:t>
      </w:r>
    </w:p>
    <w:p w14:paraId="4717CF69" w14:textId="77777777" w:rsidR="00903E67" w:rsidRDefault="00903E67" w:rsidP="005636B6">
      <w:pPr>
        <w:spacing w:before="240" w:after="240"/>
      </w:pPr>
      <w:r>
        <w:t>al angélico sol, puesto que a éste</w:t>
      </w:r>
    </w:p>
    <w:p w14:paraId="777CD50B" w14:textId="77777777" w:rsidR="00903E67" w:rsidRDefault="00903E67" w:rsidP="005636B6">
      <w:pPr>
        <w:spacing w:before="240" w:after="240"/>
      </w:pPr>
      <w:r>
        <w:t>sensible te ha traído a gusto suyo.»</w:t>
      </w:r>
    </w:p>
    <w:p w14:paraId="0B060867" w14:textId="77777777" w:rsidR="00903E67" w:rsidRDefault="00903E67" w:rsidP="005636B6">
      <w:pPr>
        <w:spacing w:before="240" w:after="240"/>
      </w:pPr>
      <w:r>
        <w:t>Nunca hubo un corazón tan entregado</w:t>
      </w:r>
    </w:p>
    <w:p w14:paraId="017CFF36" w14:textId="77777777" w:rsidR="00903E67" w:rsidRDefault="00903E67" w:rsidP="005636B6">
      <w:pPr>
        <w:spacing w:before="240" w:after="240"/>
      </w:pPr>
      <w:r>
        <w:t>a devoción y a someterse a Dios</w:t>
      </w:r>
    </w:p>
    <w:p w14:paraId="3357590A" w14:textId="77777777" w:rsidR="00903E67" w:rsidRDefault="00903E67" w:rsidP="005636B6">
      <w:pPr>
        <w:spacing w:before="240" w:after="240"/>
      </w:pPr>
      <w:r>
        <w:lastRenderedPageBreak/>
        <w:t>prestamente con toda gratitud,</w:t>
      </w:r>
    </w:p>
    <w:p w14:paraId="38FFA4BC" w14:textId="77777777" w:rsidR="00903E67" w:rsidRDefault="00903E67" w:rsidP="005636B6">
      <w:pPr>
        <w:spacing w:before="240" w:after="240"/>
      </w:pPr>
      <w:r>
        <w:t>como yo al escuchar esas palabras;</w:t>
      </w:r>
    </w:p>
    <w:p w14:paraId="425F85F1" w14:textId="77777777" w:rsidR="00903E67" w:rsidRDefault="00903E67" w:rsidP="005636B6">
      <w:pPr>
        <w:spacing w:before="240" w:after="240"/>
      </w:pPr>
      <w:r>
        <w:t>y tanto todo en él mi amor se puso,</w:t>
      </w:r>
    </w:p>
    <w:p w14:paraId="65A25533" w14:textId="77777777" w:rsidR="00903E67" w:rsidRDefault="00903E67" w:rsidP="005636B6">
      <w:pPr>
        <w:spacing w:before="240" w:after="240"/>
      </w:pPr>
      <w:r>
        <w:t>que a Beatriz, eclipsó en el olvido.</w:t>
      </w:r>
    </w:p>
    <w:p w14:paraId="1FAB7FE3" w14:textId="77777777" w:rsidR="00903E67" w:rsidRDefault="00903E67" w:rsidP="005636B6">
      <w:pPr>
        <w:spacing w:before="240" w:after="240"/>
      </w:pPr>
      <w:r>
        <w:t>No se enfadó; mas se rió en tal forma,</w:t>
      </w:r>
    </w:p>
    <w:p w14:paraId="1155F2B2" w14:textId="77777777" w:rsidR="00903E67" w:rsidRDefault="00903E67" w:rsidP="005636B6">
      <w:pPr>
        <w:spacing w:before="240" w:after="240"/>
      </w:pPr>
      <w:r>
        <w:t>que el esplendor de sus risueños ojos</w:t>
      </w:r>
    </w:p>
    <w:p w14:paraId="294C583A" w14:textId="77777777" w:rsidR="00903E67" w:rsidRDefault="00903E67" w:rsidP="005636B6">
      <w:pPr>
        <w:spacing w:before="240" w:after="240"/>
      </w:pPr>
      <w:r>
        <w:t>mi mente unida dividió en más cosas.</w:t>
      </w:r>
    </w:p>
    <w:p w14:paraId="70E1806F" w14:textId="77777777" w:rsidR="00903E67" w:rsidRDefault="00903E67" w:rsidP="005636B6">
      <w:pPr>
        <w:spacing w:before="240" w:after="240"/>
      </w:pPr>
      <w:r>
        <w:t>Muchos fulgores vivos y triunfantes</w:t>
      </w:r>
    </w:p>
    <w:p w14:paraId="16091A96" w14:textId="77777777" w:rsidR="00903E67" w:rsidRDefault="00903E67" w:rsidP="005636B6">
      <w:pPr>
        <w:spacing w:before="240" w:after="240"/>
      </w:pPr>
      <w:r>
        <w:t>vi en torno nuestro como una corona,</w:t>
      </w:r>
    </w:p>
    <w:p w14:paraId="764DB47F" w14:textId="77777777" w:rsidR="00903E67" w:rsidRDefault="00903E67" w:rsidP="005636B6">
      <w:pPr>
        <w:spacing w:before="240" w:after="240"/>
      </w:pPr>
      <w:r>
        <w:t>en voz más dulce que en rostro lucientes:</w:t>
      </w:r>
    </w:p>
    <w:p w14:paraId="1E125B55" w14:textId="77777777" w:rsidR="00903E67" w:rsidRDefault="00903E67" w:rsidP="005636B6">
      <w:pPr>
        <w:spacing w:before="240" w:after="240"/>
      </w:pPr>
      <w:r>
        <w:t>ceñida así la hija de Latona</w:t>
      </w:r>
    </w:p>
    <w:p w14:paraId="414694A2" w14:textId="77777777" w:rsidR="00903E67" w:rsidRDefault="00903E67" w:rsidP="005636B6">
      <w:pPr>
        <w:spacing w:before="240" w:after="240"/>
      </w:pPr>
      <w:r>
        <w:t>vemos a veces, cuando el aire es denso,</w:t>
      </w:r>
    </w:p>
    <w:p w14:paraId="4BC0F300" w14:textId="77777777" w:rsidR="00903E67" w:rsidRDefault="00903E67" w:rsidP="005636B6">
      <w:pPr>
        <w:spacing w:before="240" w:after="240"/>
      </w:pPr>
      <w:r>
        <w:t>y retiene los restos de su halo.</w:t>
      </w:r>
    </w:p>
    <w:p w14:paraId="44373345" w14:textId="77777777" w:rsidR="00903E67" w:rsidRDefault="00903E67" w:rsidP="005636B6">
      <w:pPr>
        <w:spacing w:before="240" w:after="240"/>
      </w:pPr>
      <w:r>
        <w:t>En la corte celeste que he dejado,</w:t>
      </w:r>
    </w:p>
    <w:p w14:paraId="14B6C9F7" w14:textId="77777777" w:rsidR="00903E67" w:rsidRDefault="00903E67" w:rsidP="005636B6">
      <w:pPr>
        <w:spacing w:before="240" w:after="240"/>
      </w:pPr>
      <w:r>
        <w:t>bellas y ricas se hallan muchas joyas</w:t>
      </w:r>
    </w:p>
    <w:p w14:paraId="436ED1C9" w14:textId="77777777" w:rsidR="00903E67" w:rsidRDefault="00903E67" w:rsidP="005636B6">
      <w:pPr>
        <w:spacing w:before="240" w:after="240"/>
      </w:pPr>
      <w:r>
        <w:t>que no pueden sacarse de aquel reino;</w:t>
      </w:r>
    </w:p>
    <w:p w14:paraId="0D72E9AF" w14:textId="77777777" w:rsidR="00903E67" w:rsidRDefault="00903E67" w:rsidP="005636B6">
      <w:pPr>
        <w:spacing w:before="240" w:after="240"/>
      </w:pPr>
      <w:r>
        <w:t>y de éstas era el canto de las luces;</w:t>
      </w:r>
    </w:p>
    <w:p w14:paraId="0C7B9400" w14:textId="77777777" w:rsidR="00903E67" w:rsidRDefault="00903E67" w:rsidP="005636B6">
      <w:pPr>
        <w:spacing w:before="240" w:after="240"/>
      </w:pPr>
      <w:r>
        <w:t>quien no tiende sus plumas a lo alto,</w:t>
      </w:r>
    </w:p>
    <w:p w14:paraId="7BE98B07" w14:textId="77777777" w:rsidR="00903E67" w:rsidRDefault="00903E67" w:rsidP="005636B6">
      <w:pPr>
        <w:spacing w:before="240" w:after="240"/>
      </w:pPr>
      <w:r>
        <w:t>como de un mudo espera las noticias.</w:t>
      </w:r>
    </w:p>
    <w:p w14:paraId="4987933D" w14:textId="77777777" w:rsidR="00903E67" w:rsidRDefault="00903E67" w:rsidP="005636B6">
      <w:pPr>
        <w:spacing w:before="240" w:after="240"/>
      </w:pPr>
      <w:r>
        <w:lastRenderedPageBreak/>
        <w:t>Luego, cantando así, los rojos soles</w:t>
      </w:r>
    </w:p>
    <w:p w14:paraId="71286333" w14:textId="77777777" w:rsidR="00903E67" w:rsidRDefault="00903E67" w:rsidP="005636B6">
      <w:pPr>
        <w:spacing w:before="240" w:after="240"/>
      </w:pPr>
      <w:r>
        <w:t>a nuestro alrededor tres vueltas dieron,</w:t>
      </w:r>
    </w:p>
    <w:p w14:paraId="357285C7" w14:textId="77777777" w:rsidR="00903E67" w:rsidRDefault="00903E67" w:rsidP="005636B6">
      <w:pPr>
        <w:spacing w:before="240" w:after="240"/>
      </w:pPr>
      <w:r>
        <w:t>cual astros cerca de los polos fijos,</w:t>
      </w:r>
    </w:p>
    <w:p w14:paraId="0582ECA7" w14:textId="77777777" w:rsidR="00903E67" w:rsidRDefault="00903E67" w:rsidP="005636B6">
      <w:pPr>
        <w:spacing w:before="240" w:after="240"/>
      </w:pPr>
      <w:r>
        <w:t>pareciendo mujeres que no rompen</w:t>
      </w:r>
    </w:p>
    <w:p w14:paraId="0ABD6F7B" w14:textId="77777777" w:rsidR="00903E67" w:rsidRDefault="00903E67" w:rsidP="005636B6">
      <w:pPr>
        <w:spacing w:before="240" w:after="240"/>
      </w:pPr>
      <w:r>
        <w:t>su danza, más calladas se detienen</w:t>
      </w:r>
    </w:p>
    <w:p w14:paraId="206A66A0" w14:textId="77777777" w:rsidR="00903E67" w:rsidRDefault="00903E67" w:rsidP="005636B6">
      <w:pPr>
        <w:spacing w:before="240" w:after="240"/>
      </w:pPr>
      <w:r>
        <w:t>para escuchar la nueva melodía;</w:t>
      </w:r>
    </w:p>
    <w:p w14:paraId="2CEFD0A8" w14:textId="77777777" w:rsidR="00903E67" w:rsidRDefault="00903E67" w:rsidP="005636B6">
      <w:pPr>
        <w:spacing w:before="240" w:after="240"/>
      </w:pPr>
      <w:r>
        <w:t>y escuché dentro de una de ellas: «Cuando</w:t>
      </w:r>
    </w:p>
    <w:p w14:paraId="07249048" w14:textId="77777777" w:rsidR="00903E67" w:rsidRDefault="00903E67" w:rsidP="005636B6">
      <w:pPr>
        <w:spacing w:before="240" w:after="240"/>
      </w:pPr>
      <w:r>
        <w:t>el rayo de la gracia, en que se enciende</w:t>
      </w:r>
    </w:p>
    <w:p w14:paraId="20BFC611" w14:textId="77777777" w:rsidR="00903E67" w:rsidRDefault="00903E67" w:rsidP="005636B6">
      <w:pPr>
        <w:spacing w:before="240" w:after="240"/>
      </w:pPr>
      <w:r>
        <w:t>un verdadero amor que amando aumenta,</w:t>
      </w:r>
    </w:p>
    <w:p w14:paraId="781E3E95" w14:textId="77777777" w:rsidR="00903E67" w:rsidRDefault="00903E67" w:rsidP="005636B6">
      <w:pPr>
        <w:spacing w:before="240" w:after="240"/>
      </w:pPr>
      <w:r>
        <w:t>tanto ilumina en ti multiplicado,</w:t>
      </w:r>
    </w:p>
    <w:p w14:paraId="3B53D41D" w14:textId="77777777" w:rsidR="00903E67" w:rsidRDefault="00903E67" w:rsidP="005636B6">
      <w:pPr>
        <w:spacing w:before="240" w:after="240"/>
      </w:pPr>
      <w:r>
        <w:t>que por esa escalera te conduce</w:t>
      </w:r>
    </w:p>
    <w:p w14:paraId="19FD2B4A" w14:textId="77777777" w:rsidR="00903E67" w:rsidRDefault="00903E67" w:rsidP="005636B6">
      <w:pPr>
        <w:spacing w:before="240" w:after="240"/>
      </w:pPr>
      <w:r>
        <w:t>que nadie baja sin subir de nuevo;</w:t>
      </w:r>
    </w:p>
    <w:p w14:paraId="207265B0" w14:textId="77777777" w:rsidR="00903E67" w:rsidRDefault="00903E67" w:rsidP="005636B6">
      <w:pPr>
        <w:spacing w:before="240" w:after="240"/>
      </w:pPr>
      <w:r>
        <w:t>quien te negase el vino de su bota</w:t>
      </w:r>
    </w:p>
    <w:p w14:paraId="5FB3E66E" w14:textId="77777777" w:rsidR="00903E67" w:rsidRDefault="00903E67" w:rsidP="005636B6">
      <w:pPr>
        <w:spacing w:before="240" w:after="240"/>
      </w:pPr>
      <w:r>
        <w:t>para tu sed, más libre no sería</w:t>
      </w:r>
    </w:p>
    <w:p w14:paraId="139BED78" w14:textId="77777777" w:rsidR="00903E67" w:rsidRDefault="00903E67" w:rsidP="005636B6">
      <w:pPr>
        <w:spacing w:before="240" w:after="240"/>
      </w:pPr>
      <w:r>
        <w:t>que el agua de correr hacia los mares.</w:t>
      </w:r>
    </w:p>
    <w:p w14:paraId="5FF1D076" w14:textId="77777777" w:rsidR="00903E67" w:rsidRDefault="00903E67" w:rsidP="005636B6">
      <w:pPr>
        <w:spacing w:before="240" w:after="240"/>
      </w:pPr>
      <w:r>
        <w:t>Quieres saber qué flores engalanan</w:t>
      </w:r>
    </w:p>
    <w:p w14:paraId="5AD71DBA" w14:textId="77777777" w:rsidR="00903E67" w:rsidRDefault="00903E67" w:rsidP="005636B6">
      <w:pPr>
        <w:spacing w:before="240" w:after="240"/>
      </w:pPr>
      <w:r>
        <w:t>esta guirnalda con que se embellece</w:t>
      </w:r>
    </w:p>
    <w:p w14:paraId="099C40C4" w14:textId="77777777" w:rsidR="00903E67" w:rsidRDefault="00903E67" w:rsidP="005636B6">
      <w:pPr>
        <w:spacing w:before="240" w:after="240"/>
      </w:pPr>
      <w:r>
        <w:t>la hermosa dama que al cielo te empuja.</w:t>
      </w:r>
    </w:p>
    <w:p w14:paraId="4A6D4AA9" w14:textId="77777777" w:rsidR="00903E67" w:rsidRDefault="00903E67" w:rsidP="005636B6">
      <w:pPr>
        <w:spacing w:before="240" w:after="240"/>
      </w:pPr>
      <w:r>
        <w:t>Yo fui cordero del rebaño santo</w:t>
      </w:r>
    </w:p>
    <w:p w14:paraId="5DD61CB8" w14:textId="77777777" w:rsidR="00903E67" w:rsidRDefault="00903E67" w:rsidP="005636B6">
      <w:pPr>
        <w:spacing w:before="240" w:after="240"/>
      </w:pPr>
      <w:r>
        <w:lastRenderedPageBreak/>
        <w:t>que conduce Domingo por la senda</w:t>
      </w:r>
    </w:p>
    <w:p w14:paraId="7A18AB30" w14:textId="77777777" w:rsidR="00903E67" w:rsidRDefault="00903E67" w:rsidP="005636B6">
      <w:pPr>
        <w:spacing w:before="240" w:after="240"/>
      </w:pPr>
      <w:r>
        <w:t>que hace avanzar a quien no se extravía.</w:t>
      </w:r>
    </w:p>
    <w:p w14:paraId="1F6C434E" w14:textId="77777777" w:rsidR="00903E67" w:rsidRDefault="00903E67" w:rsidP="005636B6">
      <w:pPr>
        <w:spacing w:before="240" w:after="240"/>
      </w:pPr>
      <w:r>
        <w:t>Este que a mi derecha está más cerca</w:t>
      </w:r>
    </w:p>
    <w:p w14:paraId="175ECC59" w14:textId="77777777" w:rsidR="00903E67" w:rsidRDefault="00903E67" w:rsidP="005636B6">
      <w:pPr>
        <w:spacing w:before="240" w:after="240"/>
      </w:pPr>
      <w:r>
        <w:t>fue mi hermano y maestro, él es Alberto</w:t>
      </w:r>
    </w:p>
    <w:p w14:paraId="2AD230F9" w14:textId="77777777" w:rsidR="00903E67" w:rsidRDefault="00903E67" w:rsidP="005636B6">
      <w:pPr>
        <w:spacing w:before="240" w:after="240"/>
      </w:pPr>
      <w:r>
        <w:t>de Colonia, y yo soy Tomás de Aquino.</w:t>
      </w:r>
    </w:p>
    <w:p w14:paraId="5CAD949A" w14:textId="77777777" w:rsidR="00903E67" w:rsidRDefault="00903E67" w:rsidP="005636B6">
      <w:pPr>
        <w:spacing w:before="240" w:after="240"/>
      </w:pPr>
      <w:r>
        <w:t>Y si quieres saber de los demás</w:t>
      </w:r>
    </w:p>
    <w:p w14:paraId="0A2AB11D" w14:textId="77777777" w:rsidR="00903E67" w:rsidRDefault="00903E67" w:rsidP="005636B6">
      <w:pPr>
        <w:spacing w:before="240" w:after="240"/>
      </w:pPr>
      <w:r>
        <w:t>sigue con tu mirada mis palabras</w:t>
      </w:r>
    </w:p>
    <w:p w14:paraId="22D95EDB" w14:textId="77777777" w:rsidR="00903E67" w:rsidRDefault="00903E67" w:rsidP="005636B6">
      <w:pPr>
        <w:spacing w:before="240" w:after="240"/>
      </w:pPr>
      <w:r>
        <w:t>dando la vuelta en este santo círculo.</w:t>
      </w:r>
    </w:p>
    <w:p w14:paraId="0818CFAE" w14:textId="77777777" w:rsidR="00903E67" w:rsidRDefault="00903E67" w:rsidP="005636B6">
      <w:pPr>
        <w:spacing w:before="240" w:after="240"/>
      </w:pPr>
      <w:r>
        <w:t>Sale aquel resplandor de la sonrisa</w:t>
      </w:r>
    </w:p>
    <w:p w14:paraId="3AE3EAB4" w14:textId="77777777" w:rsidR="00903E67" w:rsidRDefault="00903E67" w:rsidP="005636B6">
      <w:pPr>
        <w:spacing w:before="240" w:after="240"/>
      </w:pPr>
      <w:r>
        <w:t>de Graziano, que al uno y otro fuero</w:t>
      </w:r>
    </w:p>
    <w:p w14:paraId="54AFC079" w14:textId="77777777" w:rsidR="00903E67" w:rsidRDefault="00903E67" w:rsidP="005636B6">
      <w:pPr>
        <w:spacing w:before="240" w:after="240"/>
      </w:pPr>
      <w:r>
        <w:t>dio su ayuda, ganando el paraíso.</w:t>
      </w:r>
    </w:p>
    <w:p w14:paraId="7577CDED" w14:textId="77777777" w:rsidR="00903E67" w:rsidRDefault="00903E67" w:rsidP="005636B6">
      <w:pPr>
        <w:spacing w:before="240" w:after="240"/>
      </w:pPr>
      <w:r>
        <w:t>Quien cerca de él adorna nuestro coro</w:t>
      </w:r>
    </w:p>
    <w:p w14:paraId="1023F37D" w14:textId="77777777" w:rsidR="00903E67" w:rsidRDefault="00903E67" w:rsidP="005636B6">
      <w:pPr>
        <w:spacing w:before="240" w:after="240"/>
      </w:pPr>
      <w:r>
        <w:t>fue el Pedro que al igual que aquella viuda,</w:t>
      </w:r>
    </w:p>
    <w:p w14:paraId="4E40B596" w14:textId="77777777" w:rsidR="00903E67" w:rsidRDefault="00903E67" w:rsidP="005636B6">
      <w:pPr>
        <w:spacing w:before="240" w:after="240"/>
      </w:pPr>
      <w:r>
        <w:t>su tesoro ofreció a la Santa Iglesia.</w:t>
      </w:r>
    </w:p>
    <w:p w14:paraId="238317A8" w14:textId="77777777" w:rsidR="00903E67" w:rsidRDefault="00903E67" w:rsidP="005636B6">
      <w:pPr>
        <w:spacing w:before="240" w:after="240"/>
      </w:pPr>
      <w:r>
        <w:t>La quinta luz, de todas la más bella,</w:t>
      </w:r>
    </w:p>
    <w:p w14:paraId="772F4B8A" w14:textId="77777777" w:rsidR="00903E67" w:rsidRDefault="00903E67" w:rsidP="005636B6">
      <w:pPr>
        <w:spacing w:before="240" w:after="240"/>
      </w:pPr>
      <w:r>
        <w:t>respira tanto amor, que todo el mundo</w:t>
      </w:r>
    </w:p>
    <w:p w14:paraId="6C71E038" w14:textId="77777777" w:rsidR="00903E67" w:rsidRDefault="00903E67" w:rsidP="005636B6">
      <w:pPr>
        <w:spacing w:before="240" w:after="240"/>
      </w:pPr>
      <w:r>
        <w:t>saber aquí desea sus noticias;</w:t>
      </w:r>
    </w:p>
    <w:p w14:paraId="67B3C48B" w14:textId="77777777" w:rsidR="00903E67" w:rsidRDefault="00903E67" w:rsidP="005636B6">
      <w:pPr>
        <w:spacing w:before="240" w:after="240"/>
      </w:pPr>
      <w:r>
        <w:t>dentro está la alta mente, en la que tanto</w:t>
      </w:r>
    </w:p>
    <w:p w14:paraId="7688009A" w14:textId="77777777" w:rsidR="00903E67" w:rsidRDefault="00903E67" w:rsidP="005636B6">
      <w:pPr>
        <w:spacing w:before="240" w:after="240"/>
      </w:pPr>
      <w:r>
        <w:t>saber latió, que si lo cierto es cierto,</w:t>
      </w:r>
    </w:p>
    <w:p w14:paraId="5A8C1AAA" w14:textId="77777777" w:rsidR="00903E67" w:rsidRDefault="00903E67" w:rsidP="005636B6">
      <w:pPr>
        <w:spacing w:before="240" w:after="240"/>
      </w:pPr>
      <w:r>
        <w:lastRenderedPageBreak/>
        <w:t>a tanto ver no surgió aún un segundo.</w:t>
      </w:r>
    </w:p>
    <w:p w14:paraId="4BE7DC60" w14:textId="77777777" w:rsidR="00903E67" w:rsidRDefault="00903E67" w:rsidP="005636B6">
      <w:pPr>
        <w:spacing w:before="240" w:after="240"/>
      </w:pPr>
      <w:r>
        <w:t>Ve la luz de aquel cirio, junto a ella</w:t>
      </w:r>
    </w:p>
    <w:p w14:paraId="18FE28F1" w14:textId="77777777" w:rsidR="00903E67" w:rsidRDefault="00903E67" w:rsidP="005636B6">
      <w:pPr>
        <w:spacing w:before="240" w:after="240"/>
      </w:pPr>
      <w:r>
        <w:t>que aun en carne mortal por dentro supo</w:t>
      </w:r>
    </w:p>
    <w:p w14:paraId="697565C3" w14:textId="77777777" w:rsidR="00903E67" w:rsidRDefault="00903E67" w:rsidP="005636B6">
      <w:pPr>
        <w:spacing w:before="240" w:after="240"/>
      </w:pPr>
      <w:r>
        <w:t>la angélica natura y sus oficios.</w:t>
      </w:r>
    </w:p>
    <w:p w14:paraId="57CDDD3A" w14:textId="77777777" w:rsidR="00903E67" w:rsidRDefault="00903E67" w:rsidP="005636B6">
      <w:pPr>
        <w:spacing w:before="240" w:after="240"/>
      </w:pPr>
      <w:r>
        <w:t>En la luz pequeñita está riendo</w:t>
      </w:r>
    </w:p>
    <w:p w14:paraId="0FACEFC9" w14:textId="77777777" w:rsidR="00903E67" w:rsidRDefault="00903E67" w:rsidP="005636B6">
      <w:pPr>
        <w:spacing w:before="240" w:after="240"/>
      </w:pPr>
      <w:r>
        <w:t>el abogado de tiempos cristianos</w:t>
      </w:r>
    </w:p>
    <w:p w14:paraId="7877B334" w14:textId="77777777" w:rsidR="00903E67" w:rsidRDefault="00903E67" w:rsidP="005636B6">
      <w:pPr>
        <w:spacing w:before="240" w:after="240"/>
      </w:pPr>
      <w:r>
        <w:t>cuyos latines a Agustín sirvieron.</w:t>
      </w:r>
    </w:p>
    <w:p w14:paraId="2322D325" w14:textId="77777777" w:rsidR="00903E67" w:rsidRDefault="00903E67" w:rsidP="005636B6">
      <w:pPr>
        <w:spacing w:before="240" w:after="240"/>
      </w:pPr>
      <w:r>
        <w:t>Ahora si el ojo de la mente llevas</w:t>
      </w:r>
    </w:p>
    <w:p w14:paraId="0A0AF2A9" w14:textId="77777777" w:rsidR="00903E67" w:rsidRDefault="00903E67" w:rsidP="005636B6">
      <w:pPr>
        <w:spacing w:before="240" w:after="240"/>
      </w:pPr>
      <w:r>
        <w:t>de luz en luz tras de mis alabanzas,</w:t>
      </w:r>
    </w:p>
    <w:p w14:paraId="610BE40E" w14:textId="77777777" w:rsidR="00903E67" w:rsidRDefault="00903E67" w:rsidP="005636B6">
      <w:pPr>
        <w:spacing w:before="240" w:after="240"/>
      </w:pPr>
      <w:r>
        <w:t>ya de la octava te encuentras sediento.</w:t>
      </w:r>
    </w:p>
    <w:p w14:paraId="2038E2CD" w14:textId="77777777" w:rsidR="00903E67" w:rsidRDefault="00903E67" w:rsidP="005636B6">
      <w:pPr>
        <w:spacing w:before="240" w:after="240"/>
      </w:pPr>
      <w:r>
        <w:t>Viendo todos los bienes dentro goza</w:t>
      </w:r>
    </w:p>
    <w:p w14:paraId="416193A9" w14:textId="77777777" w:rsidR="00903E67" w:rsidRDefault="00903E67" w:rsidP="005636B6">
      <w:pPr>
        <w:spacing w:before="240" w:after="240"/>
      </w:pPr>
      <w:r>
        <w:t>el alma santa que el mundo falaz</w:t>
      </w:r>
    </w:p>
    <w:p w14:paraId="576A9548" w14:textId="77777777" w:rsidR="00903E67" w:rsidRDefault="00903E67" w:rsidP="005636B6">
      <w:pPr>
        <w:spacing w:before="240" w:after="240"/>
      </w:pPr>
      <w:r>
        <w:t>de manifiesto pone a quien le escucha:</w:t>
      </w:r>
    </w:p>
    <w:p w14:paraId="2EEDD1A9" w14:textId="77777777" w:rsidR="00903E67" w:rsidRDefault="00903E67" w:rsidP="005636B6">
      <w:pPr>
        <w:spacing w:before="240" w:after="240"/>
      </w:pPr>
      <w:r>
        <w:t>el cuerpo del que fue arrojada yace</w:t>
      </w:r>
    </w:p>
    <w:p w14:paraId="74910673" w14:textId="77777777" w:rsidR="00903E67" w:rsidRDefault="00903E67" w:rsidP="005636B6">
      <w:pPr>
        <w:spacing w:before="240" w:after="240"/>
      </w:pPr>
      <w:r>
        <w:t>allá abajo en Cieldauro; y a esta calma</w:t>
      </w:r>
    </w:p>
    <w:p w14:paraId="7AB1639C" w14:textId="77777777" w:rsidR="00903E67" w:rsidRDefault="00903E67" w:rsidP="005636B6">
      <w:pPr>
        <w:spacing w:before="240" w:after="240"/>
      </w:pPr>
      <w:r>
        <w:t>vino desde el martirio y el destierro</w:t>
      </w:r>
    </w:p>
    <w:p w14:paraId="02473F01" w14:textId="77777777" w:rsidR="00903E67" w:rsidRDefault="00903E67" w:rsidP="005636B6">
      <w:pPr>
        <w:spacing w:before="240" w:after="240"/>
      </w:pPr>
      <w:r>
        <w:t>ve más allá las llamas del espíritu</w:t>
      </w:r>
    </w:p>
    <w:p w14:paraId="0248A910" w14:textId="77777777" w:rsidR="00903E67" w:rsidRDefault="00903E67" w:rsidP="005636B6">
      <w:pPr>
        <w:spacing w:before="240" w:after="240"/>
      </w:pPr>
      <w:r>
        <w:t>de Isidoro, de Beda y de Ricardo,</w:t>
      </w:r>
    </w:p>
    <w:p w14:paraId="388A77EC" w14:textId="77777777" w:rsidR="00903E67" w:rsidRDefault="00903E67" w:rsidP="005636B6">
      <w:pPr>
        <w:spacing w:before="240" w:after="240"/>
      </w:pPr>
      <w:r>
        <w:t>que en su contemplación fue más que un hombre.</w:t>
      </w:r>
    </w:p>
    <w:p w14:paraId="3327708C" w14:textId="77777777" w:rsidR="00903E67" w:rsidRDefault="00903E67" w:rsidP="005636B6">
      <w:pPr>
        <w:spacing w:before="240" w:after="240"/>
      </w:pPr>
      <w:r>
        <w:lastRenderedPageBreak/>
        <w:t>Esa de la cual pasa a mí tu vista,</w:t>
      </w:r>
    </w:p>
    <w:p w14:paraId="0B157890" w14:textId="77777777" w:rsidR="00903E67" w:rsidRDefault="00903E67" w:rsidP="005636B6">
      <w:pPr>
        <w:spacing w:before="240" w:after="240"/>
      </w:pPr>
      <w:r>
        <w:t>es la luz de un espíritu que tarde</w:t>
      </w:r>
    </w:p>
    <w:p w14:paraId="51BEEDA6" w14:textId="77777777" w:rsidR="00903E67" w:rsidRDefault="00903E67" w:rsidP="005636B6">
      <w:pPr>
        <w:spacing w:before="240" w:after="240"/>
      </w:pPr>
      <w:r>
        <w:t>meditando, pensaba que moría:</w:t>
      </w:r>
    </w:p>
    <w:p w14:paraId="24AFE222" w14:textId="77777777" w:rsidR="00903E67" w:rsidRDefault="00903E67" w:rsidP="005636B6">
      <w:pPr>
        <w:spacing w:before="240" w:after="240"/>
      </w:pPr>
      <w:r>
        <w:t>esa es la luz eterna de Sigiero</w:t>
      </w:r>
    </w:p>
    <w:p w14:paraId="0A82EA40" w14:textId="77777777" w:rsidR="00903E67" w:rsidRDefault="00903E67" w:rsidP="005636B6">
      <w:pPr>
        <w:spacing w:before="240" w:after="240"/>
      </w:pPr>
      <w:r>
        <w:t>que, enseñando en el barrio de la Paja,</w:t>
      </w:r>
    </w:p>
    <w:p w14:paraId="5B61600E" w14:textId="77777777" w:rsidR="00903E67" w:rsidRDefault="00903E67" w:rsidP="005636B6">
      <w:pPr>
        <w:spacing w:before="240" w:after="240"/>
      </w:pPr>
      <w:r>
        <w:t>silogismo verdades envidiadas.»</w:t>
      </w:r>
    </w:p>
    <w:p w14:paraId="41AEEBE0" w14:textId="77777777" w:rsidR="00903E67" w:rsidRDefault="00903E67" w:rsidP="005636B6">
      <w:pPr>
        <w:spacing w:before="240" w:after="240"/>
      </w:pPr>
      <w:r>
        <w:t>En fin, lo mismo que un reloj que llama</w:t>
      </w:r>
    </w:p>
    <w:p w14:paraId="6E9BD4B4" w14:textId="77777777" w:rsidR="00903E67" w:rsidRDefault="00903E67" w:rsidP="005636B6">
      <w:pPr>
        <w:spacing w:before="240" w:after="240"/>
      </w:pPr>
      <w:r>
        <w:t>cuando la esposa del Señor despierta</w:t>
      </w:r>
    </w:p>
    <w:p w14:paraId="6B3BDF8B" w14:textId="77777777" w:rsidR="00903E67" w:rsidRDefault="00903E67" w:rsidP="005636B6">
      <w:pPr>
        <w:spacing w:before="240" w:after="240"/>
      </w:pPr>
      <w:r>
        <w:t>a que cante maitines a su amado,</w:t>
      </w:r>
    </w:p>
    <w:p w14:paraId="72FBD5E6" w14:textId="77777777" w:rsidR="00903E67" w:rsidRDefault="00903E67" w:rsidP="005636B6">
      <w:pPr>
        <w:spacing w:before="240" w:after="240"/>
      </w:pPr>
      <w:r>
        <w:t>que una pieza a la otra empuja y urge,</w:t>
      </w:r>
    </w:p>
    <w:p w14:paraId="4249C2E1" w14:textId="77777777" w:rsidR="00903E67" w:rsidRDefault="00903E67" w:rsidP="005636B6">
      <w:pPr>
        <w:spacing w:before="240" w:after="240"/>
      </w:pPr>
      <w:r>
        <w:t>tintineando con tan dulces notas,</w:t>
      </w:r>
    </w:p>
    <w:p w14:paraId="22C601FD" w14:textId="77777777" w:rsidR="00903E67" w:rsidRDefault="00903E67" w:rsidP="005636B6">
      <w:pPr>
        <w:spacing w:before="240" w:after="240"/>
      </w:pPr>
      <w:r>
        <w:t>que el alma bien dispuesta de amor llenan;</w:t>
      </w:r>
    </w:p>
    <w:p w14:paraId="21470EFE" w14:textId="77777777" w:rsidR="00903E67" w:rsidRDefault="00903E67" w:rsidP="005636B6">
      <w:pPr>
        <w:spacing w:before="240" w:after="240"/>
      </w:pPr>
      <w:r>
        <w:t>así vi yo la rueda gloriosa</w:t>
      </w:r>
    </w:p>
    <w:p w14:paraId="3E16F613" w14:textId="77777777" w:rsidR="00903E67" w:rsidRDefault="00903E67" w:rsidP="005636B6">
      <w:pPr>
        <w:spacing w:before="240" w:after="240"/>
      </w:pPr>
      <w:r>
        <w:t>moverse, voz a voz dando respuesta</w:t>
      </w:r>
    </w:p>
    <w:p w14:paraId="11EAFB8A" w14:textId="77777777" w:rsidR="00903E67" w:rsidRDefault="00903E67" w:rsidP="005636B6">
      <w:pPr>
        <w:spacing w:before="240" w:after="240"/>
      </w:pPr>
      <w:r>
        <w:t>tan suave y templada, que tan sólo</w:t>
      </w:r>
    </w:p>
    <w:p w14:paraId="7EC09F4A" w14:textId="77777777" w:rsidR="00903E67" w:rsidRDefault="00903E67" w:rsidP="005636B6">
      <w:pPr>
        <w:spacing w:before="240" w:after="240"/>
      </w:pPr>
      <w:r>
        <w:t>se escucha donde el gozo se eterniza.</w:t>
      </w:r>
    </w:p>
    <w:p w14:paraId="64165613" w14:textId="119CA463" w:rsidR="00903E67" w:rsidRDefault="00903E67" w:rsidP="005636B6">
      <w:pPr>
        <w:pStyle w:val="Ttulo2"/>
        <w:spacing w:before="240" w:after="240"/>
      </w:pPr>
      <w:r>
        <w:br w:type="page"/>
      </w:r>
      <w:bookmarkStart w:id="83" w:name="_Toc196141006"/>
      <w:r>
        <w:lastRenderedPageBreak/>
        <w:t>CANTO XI</w:t>
      </w:r>
      <w:bookmarkEnd w:id="83"/>
    </w:p>
    <w:p w14:paraId="47F11621" w14:textId="77777777" w:rsidR="00903E67" w:rsidRDefault="00903E67" w:rsidP="005636B6">
      <w:pPr>
        <w:spacing w:before="240" w:after="240"/>
      </w:pPr>
      <w:r>
        <w:t>¡Oh cuán vano el afán de los mortales,</w:t>
      </w:r>
    </w:p>
    <w:p w14:paraId="06EADA2A" w14:textId="77777777" w:rsidR="00903E67" w:rsidRDefault="00903E67" w:rsidP="005636B6">
      <w:pPr>
        <w:spacing w:before="240" w:after="240"/>
      </w:pPr>
      <w:r>
        <w:t>qué mezquinos son esos silogismos</w:t>
      </w:r>
    </w:p>
    <w:p w14:paraId="7AC03F7E" w14:textId="77777777" w:rsidR="00903E67" w:rsidRDefault="00903E67" w:rsidP="005636B6">
      <w:pPr>
        <w:spacing w:before="240" w:after="240"/>
      </w:pPr>
      <w:r>
        <w:t>que las alas te arrastran por el suelo!</w:t>
      </w:r>
    </w:p>
    <w:p w14:paraId="3C50B47E" w14:textId="77777777" w:rsidR="00903E67" w:rsidRDefault="00903E67" w:rsidP="005636B6">
      <w:pPr>
        <w:spacing w:before="240" w:after="240"/>
      </w:pPr>
      <w:r>
        <w:t>Tras de los aforismos o los Iura</w:t>
      </w:r>
    </w:p>
    <w:p w14:paraId="7F291904" w14:textId="77777777" w:rsidR="00903E67" w:rsidRDefault="00903E67" w:rsidP="005636B6">
      <w:pPr>
        <w:spacing w:before="240" w:after="240"/>
      </w:pPr>
      <w:r>
        <w:t>iban unos, o tras del sacerdocio</w:t>
      </w:r>
    </w:p>
    <w:p w14:paraId="66B1A716" w14:textId="77777777" w:rsidR="00903E67" w:rsidRDefault="00903E67" w:rsidP="005636B6">
      <w:pPr>
        <w:spacing w:before="240" w:after="240"/>
      </w:pPr>
      <w:r>
        <w:t>o del mandar por fuerza o por sofismas.</w:t>
      </w:r>
    </w:p>
    <w:p w14:paraId="4863E1EA" w14:textId="77777777" w:rsidR="00903E67" w:rsidRDefault="00903E67" w:rsidP="005636B6">
      <w:pPr>
        <w:spacing w:before="240" w:after="240"/>
      </w:pPr>
      <w:r>
        <w:t>tras negocios civiles o robando,</w:t>
      </w:r>
    </w:p>
    <w:p w14:paraId="3ADEAF91" w14:textId="77777777" w:rsidR="00903E67" w:rsidRDefault="00903E67" w:rsidP="005636B6">
      <w:pPr>
        <w:spacing w:before="240" w:after="240"/>
      </w:pPr>
      <w:r>
        <w:t>o envueltos en el gozo de la carne</w:t>
      </w:r>
    </w:p>
    <w:p w14:paraId="0C021430" w14:textId="77777777" w:rsidR="00903E67" w:rsidRDefault="00903E67" w:rsidP="005636B6">
      <w:pPr>
        <w:spacing w:before="240" w:after="240"/>
      </w:pPr>
      <w:r>
        <w:t>se fatigaban, o en la vida ociosa,</w:t>
      </w:r>
    </w:p>
    <w:p w14:paraId="46CD25FE" w14:textId="77777777" w:rsidR="00903E67" w:rsidRDefault="00903E67" w:rsidP="005636B6">
      <w:pPr>
        <w:spacing w:before="240" w:after="240"/>
      </w:pPr>
      <w:r>
        <w:t>cuando, de todas estas cosas libre,</w:t>
      </w:r>
    </w:p>
    <w:p w14:paraId="47374FB9" w14:textId="77777777" w:rsidR="00903E67" w:rsidRDefault="00903E67" w:rsidP="005636B6">
      <w:pPr>
        <w:spacing w:before="240" w:after="240"/>
      </w:pPr>
      <w:r>
        <w:t>con Beatriz por el cielo caminaba</w:t>
      </w:r>
    </w:p>
    <w:p w14:paraId="2FFA4CDE" w14:textId="77777777" w:rsidR="00903E67" w:rsidRDefault="00903E67" w:rsidP="005636B6">
      <w:pPr>
        <w:spacing w:before="240" w:after="240"/>
      </w:pPr>
      <w:r>
        <w:t>de forma tan gloriosa recibido.</w:t>
      </w:r>
    </w:p>
    <w:p w14:paraId="3063A044" w14:textId="77777777" w:rsidR="00903E67" w:rsidRDefault="00903E67" w:rsidP="005636B6">
      <w:pPr>
        <w:spacing w:before="240" w:after="240"/>
      </w:pPr>
      <w:r>
        <w:t>Después que cada uno volvió al punto</w:t>
      </w:r>
    </w:p>
    <w:p w14:paraId="79080C58" w14:textId="77777777" w:rsidR="00903E67" w:rsidRDefault="00903E67" w:rsidP="005636B6">
      <w:pPr>
        <w:spacing w:before="240" w:after="240"/>
      </w:pPr>
      <w:r>
        <w:t>del círculo en el que antes se encontraba,</w:t>
      </w:r>
    </w:p>
    <w:p w14:paraId="44CE7C49" w14:textId="77777777" w:rsidR="00903E67" w:rsidRDefault="00903E67" w:rsidP="005636B6">
      <w:pPr>
        <w:spacing w:before="240" w:after="240"/>
      </w:pPr>
      <w:r>
        <w:t>se detuvo, cual vela en candelero.</w:t>
      </w:r>
    </w:p>
    <w:p w14:paraId="4082E126" w14:textId="77777777" w:rsidR="00903E67" w:rsidRDefault="00903E67" w:rsidP="005636B6">
      <w:pPr>
        <w:spacing w:before="240" w:after="240"/>
      </w:pPr>
      <w:r>
        <w:t>Y yo escuché dentro de esa lumbrera</w:t>
      </w:r>
    </w:p>
    <w:p w14:paraId="78044678" w14:textId="77777777" w:rsidR="00903E67" w:rsidRDefault="00903E67" w:rsidP="005636B6">
      <w:pPr>
        <w:spacing w:before="240" w:after="240"/>
      </w:pPr>
      <w:r>
        <w:t>que antes me había hablado, sonriendo,</w:t>
      </w:r>
    </w:p>
    <w:p w14:paraId="5710575D" w14:textId="77777777" w:rsidR="00903E67" w:rsidRDefault="00903E67" w:rsidP="005636B6">
      <w:pPr>
        <w:spacing w:before="240" w:after="240"/>
      </w:pPr>
      <w:r>
        <w:t>palabras que le daban aún más lustre:</w:t>
      </w:r>
    </w:p>
    <w:p w14:paraId="28F468AC" w14:textId="77777777" w:rsidR="00903E67" w:rsidRDefault="00903E67" w:rsidP="005636B6">
      <w:pPr>
        <w:spacing w:before="240" w:after="240"/>
      </w:pPr>
      <w:r>
        <w:lastRenderedPageBreak/>
        <w:t>«Igual que yo con sus rayos me enciendo,</w:t>
      </w:r>
    </w:p>
    <w:p w14:paraId="436058D0" w14:textId="77777777" w:rsidR="00903E67" w:rsidRDefault="00903E67" w:rsidP="005636B6">
      <w:pPr>
        <w:spacing w:before="240" w:after="240"/>
      </w:pPr>
      <w:r>
        <w:t>así, mirando en esa luz eterna,</w:t>
      </w:r>
    </w:p>
    <w:p w14:paraId="623C0498" w14:textId="77777777" w:rsidR="00903E67" w:rsidRDefault="00903E67" w:rsidP="005636B6">
      <w:pPr>
        <w:spacing w:before="240" w:after="240"/>
      </w:pPr>
      <w:r>
        <w:t>adivino el porqué de lo que piensas.</w:t>
      </w:r>
    </w:p>
    <w:p w14:paraId="33891DAD" w14:textId="77777777" w:rsidR="00903E67" w:rsidRDefault="00903E67" w:rsidP="005636B6">
      <w:pPr>
        <w:spacing w:before="240" w:after="240"/>
      </w:pPr>
      <w:r>
        <w:t>Tú dudas y deseas que te aclare</w:t>
      </w:r>
    </w:p>
    <w:p w14:paraId="2E444340" w14:textId="77777777" w:rsidR="00903E67" w:rsidRDefault="00903E67" w:rsidP="005636B6">
      <w:pPr>
        <w:spacing w:before="240" w:after="240"/>
      </w:pPr>
      <w:r>
        <w:t>con un lenguaje claro y manifiesto,</w:t>
      </w:r>
    </w:p>
    <w:p w14:paraId="0BD4BA15" w14:textId="77777777" w:rsidR="00903E67" w:rsidRDefault="00903E67" w:rsidP="005636B6">
      <w:pPr>
        <w:spacing w:before="240" w:after="240"/>
      </w:pPr>
      <w:r>
        <w:t>para entender aquello que te digo,</w:t>
      </w:r>
    </w:p>
    <w:p w14:paraId="7AF36435" w14:textId="77777777" w:rsidR="00903E67" w:rsidRDefault="00903E67" w:rsidP="005636B6">
      <w:pPr>
        <w:spacing w:before="240" w:after="240"/>
      </w:pPr>
      <w:r>
        <w:t>donde antes dije: «Por donde se avanza»,</w:t>
      </w:r>
    </w:p>
    <w:p w14:paraId="66584860" w14:textId="77777777" w:rsidR="00903E67" w:rsidRDefault="00903E67" w:rsidP="005636B6">
      <w:pPr>
        <w:spacing w:before="240" w:after="240"/>
      </w:pPr>
      <w:r>
        <w:t>o donde dije: «No nació un segundo»;</w:t>
      </w:r>
    </w:p>
    <w:p w14:paraId="63DD8648" w14:textId="77777777" w:rsidR="00903E67" w:rsidRDefault="00903E67" w:rsidP="005636B6">
      <w:pPr>
        <w:spacing w:before="240" w:after="240"/>
      </w:pPr>
      <w:r>
        <w:t>y es necesario distinguir en esto.</w:t>
      </w:r>
    </w:p>
    <w:p w14:paraId="44755837" w14:textId="77777777" w:rsidR="00903E67" w:rsidRDefault="00903E67" w:rsidP="005636B6">
      <w:pPr>
        <w:spacing w:before="240" w:after="240"/>
      </w:pPr>
      <w:r>
        <w:t>La Providencia que gobierna el mundo</w:t>
      </w:r>
    </w:p>
    <w:p w14:paraId="64C60A93" w14:textId="77777777" w:rsidR="00903E67" w:rsidRDefault="00903E67" w:rsidP="005636B6">
      <w:pPr>
        <w:spacing w:before="240" w:after="240"/>
      </w:pPr>
      <w:r>
        <w:t>de modo que derrota a cualquier mente</w:t>
      </w:r>
    </w:p>
    <w:p w14:paraId="1C908604" w14:textId="77777777" w:rsidR="00903E67" w:rsidRDefault="00903E67" w:rsidP="005636B6">
      <w:pPr>
        <w:spacing w:before="240" w:after="240"/>
      </w:pPr>
      <w:r>
        <w:t>creada, antes que llegue a ver el fondo,</w:t>
      </w:r>
    </w:p>
    <w:p w14:paraId="6F720E68" w14:textId="77777777" w:rsidR="00903E67" w:rsidRDefault="00903E67" w:rsidP="005636B6">
      <w:pPr>
        <w:spacing w:before="240" w:after="240"/>
      </w:pPr>
      <w:r>
        <w:t>para que caminase a su deleite</w:t>
      </w:r>
    </w:p>
    <w:p w14:paraId="059FAC83" w14:textId="77777777" w:rsidR="00903E67" w:rsidRDefault="00903E67" w:rsidP="005636B6">
      <w:pPr>
        <w:spacing w:before="240" w:after="240"/>
      </w:pPr>
      <w:r>
        <w:t>la esposa de quien quiso desposarla</w:t>
      </w:r>
    </w:p>
    <w:p w14:paraId="59A9D376" w14:textId="77777777" w:rsidR="00903E67" w:rsidRDefault="00903E67" w:rsidP="005636B6">
      <w:pPr>
        <w:spacing w:before="240" w:after="240"/>
      </w:pPr>
      <w:r>
        <w:t>con su bendita sangre a grandes voces,</w:t>
      </w:r>
    </w:p>
    <w:p w14:paraId="632246B5" w14:textId="77777777" w:rsidR="00903E67" w:rsidRDefault="00903E67" w:rsidP="005636B6">
      <w:pPr>
        <w:spacing w:before="240" w:after="240"/>
      </w:pPr>
      <w:r>
        <w:t>sintiéndose más fiel y más segura,</w:t>
      </w:r>
    </w:p>
    <w:p w14:paraId="34FF7CB9" w14:textId="77777777" w:rsidR="00903E67" w:rsidRDefault="00903E67" w:rsidP="005636B6">
      <w:pPr>
        <w:spacing w:before="240" w:after="240"/>
      </w:pPr>
      <w:r>
        <w:t>dos príncipes mandó para ayudarla,</w:t>
      </w:r>
    </w:p>
    <w:p w14:paraId="48609F6C" w14:textId="77777777" w:rsidR="00903E67" w:rsidRDefault="00903E67" w:rsidP="005636B6">
      <w:pPr>
        <w:spacing w:before="240" w:after="240"/>
      </w:pPr>
      <w:r>
        <w:t>y en una cosa y otra la guiasen.</w:t>
      </w:r>
    </w:p>
    <w:p w14:paraId="3DD0C063" w14:textId="77777777" w:rsidR="00903E67" w:rsidRDefault="00903E67" w:rsidP="005636B6">
      <w:pPr>
        <w:spacing w:before="240" w:after="240"/>
      </w:pPr>
      <w:r>
        <w:t>Todo en fuego seráfico uno ardía;</w:t>
      </w:r>
    </w:p>
    <w:p w14:paraId="0C715AC1" w14:textId="77777777" w:rsidR="00903E67" w:rsidRDefault="00903E67" w:rsidP="005636B6">
      <w:pPr>
        <w:spacing w:before="240" w:after="240"/>
      </w:pPr>
      <w:r>
        <w:lastRenderedPageBreak/>
        <w:t>por su saber el otro fue en la tierra</w:t>
      </w:r>
    </w:p>
    <w:p w14:paraId="73B347D8" w14:textId="77777777" w:rsidR="00903E67" w:rsidRDefault="00903E67" w:rsidP="005636B6">
      <w:pPr>
        <w:spacing w:before="240" w:after="240"/>
      </w:pPr>
      <w:r>
        <w:t>de querúbica luz un resplandor.</w:t>
      </w:r>
    </w:p>
    <w:p w14:paraId="3FD83057" w14:textId="77777777" w:rsidR="00903E67" w:rsidRDefault="00903E67" w:rsidP="005636B6">
      <w:pPr>
        <w:spacing w:before="240" w:after="240"/>
      </w:pPr>
      <w:r>
        <w:t>De uno hablaré, si bien de ambos se habla</w:t>
      </w:r>
    </w:p>
    <w:p w14:paraId="63C351A5" w14:textId="77777777" w:rsidR="00903E67" w:rsidRDefault="00903E67" w:rsidP="005636B6">
      <w:pPr>
        <w:spacing w:before="240" w:after="240"/>
      </w:pPr>
      <w:r>
        <w:t>alabando a cualquiera de los dos,</w:t>
      </w:r>
    </w:p>
    <w:p w14:paraId="57201130" w14:textId="77777777" w:rsidR="00903E67" w:rsidRDefault="00903E67" w:rsidP="005636B6">
      <w:pPr>
        <w:spacing w:before="240" w:after="240"/>
      </w:pPr>
      <w:r>
        <w:t>puesto que a un mismo fin se encaminaron.</w:t>
      </w:r>
    </w:p>
    <w:p w14:paraId="04404E02" w14:textId="77777777" w:rsidR="00903E67" w:rsidRDefault="00903E67" w:rsidP="005636B6">
      <w:pPr>
        <w:spacing w:before="240" w:after="240"/>
      </w:pPr>
      <w:r>
        <w:t>Entre Tupino y el agua que baja</w:t>
      </w:r>
    </w:p>
    <w:p w14:paraId="31FD67F6" w14:textId="77777777" w:rsidR="00903E67" w:rsidRDefault="00903E67" w:rsidP="005636B6">
      <w:pPr>
        <w:spacing w:before="240" w:after="240"/>
      </w:pPr>
      <w:r>
        <w:t>de la cima escogida por Ubaldo,</w:t>
      </w:r>
    </w:p>
    <w:p w14:paraId="618A1BE9" w14:textId="77777777" w:rsidR="00903E67" w:rsidRDefault="00903E67" w:rsidP="005636B6">
      <w:pPr>
        <w:spacing w:before="240" w:after="240"/>
      </w:pPr>
      <w:r>
        <w:t>fértil ladera pende de alto monte,</w:t>
      </w:r>
    </w:p>
    <w:p w14:paraId="0A5DA7CB" w14:textId="77777777" w:rsidR="00903E67" w:rsidRDefault="00903E67" w:rsidP="005636B6">
      <w:pPr>
        <w:spacing w:before="240" w:after="240"/>
      </w:pPr>
      <w:r>
        <w:t>que el frío y el calor manda a Perugia</w:t>
      </w:r>
    </w:p>
    <w:p w14:paraId="45FACAAC" w14:textId="77777777" w:rsidR="00903E67" w:rsidRDefault="00903E67" w:rsidP="005636B6">
      <w:pPr>
        <w:spacing w:before="240" w:after="240"/>
      </w:pPr>
      <w:r>
        <w:t>por la Puerta del Sol; y detrás lloran</w:t>
      </w:r>
    </w:p>
    <w:p w14:paraId="413DFD9A" w14:textId="77777777" w:rsidR="00903E67" w:rsidRDefault="00903E67" w:rsidP="005636B6">
      <w:pPr>
        <w:spacing w:before="240" w:after="240"/>
      </w:pPr>
      <w:r>
        <w:t>Nocera y Gualdo su pesado yugo.</w:t>
      </w:r>
    </w:p>
    <w:p w14:paraId="0236E3FA" w14:textId="77777777" w:rsidR="00903E67" w:rsidRDefault="00903E67" w:rsidP="005636B6">
      <w:pPr>
        <w:spacing w:before="240" w:after="240"/>
      </w:pPr>
      <w:r>
        <w:t>Por donde esta ladera disminuye</w:t>
      </w:r>
    </w:p>
    <w:p w14:paraId="0ED497EF" w14:textId="77777777" w:rsidR="00903E67" w:rsidRDefault="00903E67" w:rsidP="005636B6">
      <w:pPr>
        <w:spacing w:before="240" w:after="240"/>
      </w:pPr>
      <w:r>
        <w:t>su pendiente, nacióle un sol al mundo,</w:t>
      </w:r>
    </w:p>
    <w:p w14:paraId="0CD56274" w14:textId="77777777" w:rsidR="00903E67" w:rsidRDefault="00903E67" w:rsidP="005636B6">
      <w:pPr>
        <w:spacing w:before="240" w:after="240"/>
      </w:pPr>
      <w:r>
        <w:t>como hace a veces éste sobre el Ganges.</w:t>
      </w:r>
    </w:p>
    <w:p w14:paraId="712EB037" w14:textId="77777777" w:rsidR="00903E67" w:rsidRDefault="00903E67" w:rsidP="005636B6">
      <w:pPr>
        <w:spacing w:before="240" w:after="240"/>
      </w:pPr>
      <w:r>
        <w:t>Y así pues quien a aquel lugar nombrara</w:t>
      </w:r>
    </w:p>
    <w:p w14:paraId="272B110A" w14:textId="77777777" w:rsidR="00903E67" w:rsidRDefault="00903E67" w:rsidP="005636B6">
      <w:pPr>
        <w:spacing w:before="240" w:after="240"/>
      </w:pPr>
      <w:r>
        <w:t>que no le llama Asís, pues esto es poco,</w:t>
      </w:r>
    </w:p>
    <w:p w14:paraId="3A396534" w14:textId="77777777" w:rsidR="00903E67" w:rsidRDefault="00903E67" w:rsidP="005636B6">
      <w:pPr>
        <w:spacing w:before="240" w:after="240"/>
      </w:pPr>
      <w:r>
        <w:t>sino Oriente, si quiere ser exacto.</w:t>
      </w:r>
    </w:p>
    <w:p w14:paraId="46EC5B0D" w14:textId="77777777" w:rsidR="00903E67" w:rsidRDefault="00903E67" w:rsidP="005636B6">
      <w:pPr>
        <w:spacing w:before="240" w:after="240"/>
      </w:pPr>
      <w:r>
        <w:t>No se hallaba del orto muy distante,</w:t>
      </w:r>
    </w:p>
    <w:p w14:paraId="746DCF6C" w14:textId="77777777" w:rsidR="00903E67" w:rsidRDefault="00903E67" w:rsidP="005636B6">
      <w:pPr>
        <w:spacing w:before="240" w:after="240"/>
      </w:pPr>
      <w:r>
        <w:t>cuando a la tierra por su gran virtud</w:t>
      </w:r>
    </w:p>
    <w:p w14:paraId="33BB49F0" w14:textId="77777777" w:rsidR="00903E67" w:rsidRDefault="00903E67" w:rsidP="005636B6">
      <w:pPr>
        <w:spacing w:before="240" w:after="240"/>
      </w:pPr>
      <w:r>
        <w:lastRenderedPageBreak/>
        <w:t>logró hacer que sintiese algún consuelo;</w:t>
      </w:r>
    </w:p>
    <w:p w14:paraId="33103EA6" w14:textId="77777777" w:rsidR="00903E67" w:rsidRDefault="00903E67" w:rsidP="005636B6">
      <w:pPr>
        <w:spacing w:before="240" w:after="240"/>
      </w:pPr>
      <w:r>
        <w:t>que por tal dama, aún jovencito, en guerra</w:t>
      </w:r>
    </w:p>
    <w:p w14:paraId="11404491" w14:textId="77777777" w:rsidR="00903E67" w:rsidRDefault="00903E67" w:rsidP="005636B6">
      <w:pPr>
        <w:spacing w:before="240" w:after="240"/>
      </w:pPr>
      <w:r>
        <w:t>con su padre incurrió, a la cual las puertas</w:t>
      </w:r>
    </w:p>
    <w:p w14:paraId="6993357B" w14:textId="77777777" w:rsidR="00903E67" w:rsidRDefault="00903E67" w:rsidP="005636B6">
      <w:pPr>
        <w:spacing w:before="240" w:after="240"/>
      </w:pPr>
      <w:r>
        <w:t>del gozo, cual a muerte, no abre nadie;</w:t>
      </w:r>
    </w:p>
    <w:p w14:paraId="4F77A279" w14:textId="77777777" w:rsidR="00903E67" w:rsidRDefault="00903E67" w:rsidP="005636B6">
      <w:pPr>
        <w:spacing w:before="240" w:after="240"/>
      </w:pPr>
      <w:r>
        <w:t>y ante toda su corte espiritual</w:t>
      </w:r>
    </w:p>
    <w:p w14:paraId="3BA0E049" w14:textId="77777777" w:rsidR="00903E67" w:rsidRDefault="00903E67" w:rsidP="005636B6">
      <w:pPr>
        <w:spacing w:before="240" w:after="240"/>
      </w:pPr>
      <w:r>
        <w:t>et coram patrem a ella quiso unirse;</w:t>
      </w:r>
    </w:p>
    <w:p w14:paraId="25C932AD" w14:textId="77777777" w:rsidR="00903E67" w:rsidRDefault="00903E67" w:rsidP="005636B6">
      <w:pPr>
        <w:spacing w:before="240" w:after="240"/>
      </w:pPr>
      <w:r>
        <w:t>luego la amó más fuerte cada día.</w:t>
      </w:r>
    </w:p>
    <w:p w14:paraId="32A9EEBD" w14:textId="77777777" w:rsidR="00903E67" w:rsidRDefault="00903E67" w:rsidP="005636B6">
      <w:pPr>
        <w:spacing w:before="240" w:after="240"/>
      </w:pPr>
      <w:r>
        <w:t>Ésta, privada del primer marido,</w:t>
      </w:r>
    </w:p>
    <w:p w14:paraId="3C38A4F9" w14:textId="77777777" w:rsidR="00903E67" w:rsidRDefault="00903E67" w:rsidP="005636B6">
      <w:pPr>
        <w:spacing w:before="240" w:after="240"/>
      </w:pPr>
      <w:r>
        <w:t>mil cien años y más vivió olvidada</w:t>
      </w:r>
    </w:p>
    <w:p w14:paraId="641DB5E7" w14:textId="77777777" w:rsidR="00903E67" w:rsidRDefault="00903E67" w:rsidP="005636B6">
      <w:pPr>
        <w:spacing w:before="240" w:after="240"/>
      </w:pPr>
      <w:r>
        <w:t>sin que nadie, hasta aquél, la convidase;</w:t>
      </w:r>
    </w:p>
    <w:p w14:paraId="62D849C4" w14:textId="77777777" w:rsidR="00903E67" w:rsidRDefault="00903E67" w:rsidP="005636B6">
      <w:pPr>
        <w:spacing w:before="240" w:after="240"/>
      </w:pPr>
      <w:r>
        <w:t>no valió oír que al lado de Amiclates</w:t>
      </w:r>
    </w:p>
    <w:p w14:paraId="1E92BECB" w14:textId="77777777" w:rsidR="00903E67" w:rsidRDefault="00903E67" w:rsidP="005636B6">
      <w:pPr>
        <w:spacing w:before="240" w:after="240"/>
      </w:pPr>
      <w:r>
        <w:t>segura la encontró, al oír sus voces,</w:t>
      </w:r>
    </w:p>
    <w:p w14:paraId="7EAE3C5F" w14:textId="77777777" w:rsidR="00903E67" w:rsidRDefault="00903E67" w:rsidP="005636B6">
      <w:pPr>
        <w:spacing w:before="240" w:after="240"/>
      </w:pPr>
      <w:r>
        <w:t>aquel que fue el terror del mundo entero;</w:t>
      </w:r>
    </w:p>
    <w:p w14:paraId="7D4F056A" w14:textId="77777777" w:rsidR="00903E67" w:rsidRDefault="00903E67" w:rsidP="005636B6">
      <w:pPr>
        <w:spacing w:before="240" w:after="240"/>
      </w:pPr>
      <w:r>
        <w:t>ni le valió haber sido tan constante</w:t>
      </w:r>
    </w:p>
    <w:p w14:paraId="5B8FABEB" w14:textId="77777777" w:rsidR="00903E67" w:rsidRDefault="00903E67" w:rsidP="005636B6">
      <w:pPr>
        <w:spacing w:before="240" w:after="240"/>
      </w:pPr>
      <w:r>
        <w:t>y firme, que al quedar María abajo,</w:t>
      </w:r>
    </w:p>
    <w:p w14:paraId="31C32C51" w14:textId="77777777" w:rsidR="00903E67" w:rsidRDefault="00903E67" w:rsidP="005636B6">
      <w:pPr>
        <w:spacing w:before="240" w:after="240"/>
      </w:pPr>
      <w:r>
        <w:t>ella sobre la cruz lloró con Cristo.</w:t>
      </w:r>
    </w:p>
    <w:p w14:paraId="2787E004" w14:textId="77777777" w:rsidR="00903E67" w:rsidRDefault="00903E67" w:rsidP="005636B6">
      <w:pPr>
        <w:spacing w:before="240" w:after="240"/>
      </w:pPr>
      <w:r>
        <w:t>Pero para no hablarte tan oscuro,</w:t>
      </w:r>
    </w:p>
    <w:p w14:paraId="22A9C2F6" w14:textId="77777777" w:rsidR="00903E67" w:rsidRDefault="00903E67" w:rsidP="005636B6">
      <w:pPr>
        <w:spacing w:before="240" w:after="240"/>
      </w:pPr>
      <w:r>
        <w:t>Francisco y la Pobreza estos amantes</w:t>
      </w:r>
    </w:p>
    <w:p w14:paraId="65A9121C" w14:textId="77777777" w:rsidR="00903E67" w:rsidRDefault="00903E67" w:rsidP="005636B6">
      <w:pPr>
        <w:spacing w:before="240" w:after="240"/>
      </w:pPr>
      <w:r>
        <w:t>has de saber que son de los que te hablo.</w:t>
      </w:r>
    </w:p>
    <w:p w14:paraId="2228A599" w14:textId="77777777" w:rsidR="00903E67" w:rsidRDefault="00903E67" w:rsidP="005636B6">
      <w:pPr>
        <w:spacing w:before="240" w:after="240"/>
      </w:pPr>
      <w:r>
        <w:lastRenderedPageBreak/>
        <w:t>Su concordia y sus rostros tan felices,</w:t>
      </w:r>
    </w:p>
    <w:p w14:paraId="0C65A7DE" w14:textId="77777777" w:rsidR="00903E67" w:rsidRDefault="00903E67" w:rsidP="005636B6">
      <w:pPr>
        <w:spacing w:before="240" w:after="240"/>
      </w:pPr>
      <w:r>
        <w:t>amor y maravilla y gestos dulces,</w:t>
      </w:r>
    </w:p>
    <w:p w14:paraId="32E5957D" w14:textId="77777777" w:rsidR="00903E67" w:rsidRDefault="00903E67" w:rsidP="005636B6">
      <w:pPr>
        <w:spacing w:before="240" w:after="240"/>
      </w:pPr>
      <w:r>
        <w:t>inspiraban muy santos pensamientos;</w:t>
      </w:r>
    </w:p>
    <w:p w14:paraId="2CA4ABD6" w14:textId="77777777" w:rsidR="00903E67" w:rsidRDefault="00903E67" w:rsidP="005636B6">
      <w:pPr>
        <w:spacing w:before="240" w:after="240"/>
      </w:pPr>
      <w:r>
        <w:t>tanto que aquel Bernardo venerable</w:t>
      </w:r>
    </w:p>
    <w:p w14:paraId="4460F8E6" w14:textId="77777777" w:rsidR="00903E67" w:rsidRDefault="00903E67" w:rsidP="005636B6">
      <w:pPr>
        <w:spacing w:before="240" w:after="240"/>
      </w:pPr>
      <w:r>
        <w:t>se descalzó, y detrás de tanta paz</w:t>
      </w:r>
    </w:p>
    <w:p w14:paraId="57396652" w14:textId="77777777" w:rsidR="00903E67" w:rsidRDefault="00903E67" w:rsidP="005636B6">
      <w:pPr>
        <w:spacing w:before="240" w:after="240"/>
      </w:pPr>
      <w:r>
        <w:t>corrió, y corriendo tardo se creía.</w:t>
      </w:r>
    </w:p>
    <w:p w14:paraId="50173EAA" w14:textId="77777777" w:rsidR="00903E67" w:rsidRDefault="00903E67" w:rsidP="005636B6">
      <w:pPr>
        <w:spacing w:before="240" w:after="240"/>
      </w:pPr>
      <w:r>
        <w:t>¡Oh secreta riqueza! ¡Oh bien fecundo!</w:t>
      </w:r>
    </w:p>
    <w:p w14:paraId="26CBE8A9" w14:textId="77777777" w:rsidR="00903E67" w:rsidRDefault="00903E67" w:rsidP="005636B6">
      <w:pPr>
        <w:spacing w:before="240" w:after="240"/>
      </w:pPr>
      <w:r>
        <w:t>Egidio se descalza, el buen Silvestre,</w:t>
      </w:r>
    </w:p>
    <w:p w14:paraId="77A95A42" w14:textId="77777777" w:rsidR="00903E67" w:rsidRDefault="00903E67" w:rsidP="005636B6">
      <w:pPr>
        <w:spacing w:before="240" w:after="240"/>
      </w:pPr>
      <w:r>
        <w:t>tras del esposo, así a la esposa place</w:t>
      </w:r>
    </w:p>
    <w:p w14:paraId="36F87F07" w14:textId="77777777" w:rsidR="00903E67" w:rsidRDefault="00903E67" w:rsidP="005636B6">
      <w:pPr>
        <w:spacing w:before="240" w:after="240"/>
      </w:pPr>
      <w:r>
        <w:t>De allí se fue aquel padre, aquel maestro</w:t>
      </w:r>
    </w:p>
    <w:p w14:paraId="762DFC7E" w14:textId="77777777" w:rsidR="00903E67" w:rsidRDefault="00903E67" w:rsidP="005636B6">
      <w:pPr>
        <w:spacing w:before="240" w:after="240"/>
      </w:pPr>
      <w:r>
        <w:t>con su mujer y su demás familia</w:t>
      </w:r>
    </w:p>
    <w:p w14:paraId="5D3C5C84" w14:textId="77777777" w:rsidR="00903E67" w:rsidRDefault="00903E67" w:rsidP="005636B6">
      <w:pPr>
        <w:spacing w:before="240" w:after="240"/>
      </w:pPr>
      <w:r>
        <w:t>que el humilde cordón ya se ceñía.</w:t>
      </w:r>
    </w:p>
    <w:p w14:paraId="6FB61FC6" w14:textId="77777777" w:rsidR="00903E67" w:rsidRDefault="00903E67" w:rsidP="005636B6">
      <w:pPr>
        <w:spacing w:before="240" w:after="240"/>
      </w:pPr>
      <w:r>
        <w:t>No le inclinó la frente la vergüenza</w:t>
      </w:r>
    </w:p>
    <w:p w14:paraId="38EDD761" w14:textId="77777777" w:rsidR="00903E67" w:rsidRDefault="00903E67" w:rsidP="005636B6">
      <w:pPr>
        <w:spacing w:before="240" w:after="240"/>
      </w:pPr>
      <w:r>
        <w:t>de ser hijo de Pietro Bernardone,</w:t>
      </w:r>
    </w:p>
    <w:p w14:paraId="176C862C" w14:textId="77777777" w:rsidR="00903E67" w:rsidRDefault="00903E67" w:rsidP="005636B6">
      <w:pPr>
        <w:spacing w:before="240" w:after="240"/>
      </w:pPr>
      <w:r>
        <w:t>ni porque pareciera despreciable;</w:t>
      </w:r>
    </w:p>
    <w:p w14:paraId="396408F9" w14:textId="77777777" w:rsidR="00903E67" w:rsidRDefault="00903E67" w:rsidP="005636B6">
      <w:pPr>
        <w:spacing w:before="240" w:after="240"/>
      </w:pPr>
      <w:r>
        <w:t>mas dignamente su dura intención</w:t>
      </w:r>
    </w:p>
    <w:p w14:paraId="4DB8FAC5" w14:textId="77777777" w:rsidR="00903E67" w:rsidRDefault="00903E67" w:rsidP="005636B6">
      <w:pPr>
        <w:spacing w:before="240" w:after="240"/>
      </w:pPr>
      <w:r>
        <w:t>a Inocencio le abrió, y de aquél obtuvo</w:t>
      </w:r>
    </w:p>
    <w:p w14:paraId="4C7927E4" w14:textId="77777777" w:rsidR="00903E67" w:rsidRDefault="00903E67" w:rsidP="005636B6">
      <w:pPr>
        <w:spacing w:before="240" w:after="240"/>
      </w:pPr>
      <w:r>
        <w:t>el permiso primero de su orden.</w:t>
      </w:r>
    </w:p>
    <w:p w14:paraId="5EFC24E0" w14:textId="77777777" w:rsidR="00903E67" w:rsidRDefault="00903E67" w:rsidP="005636B6">
      <w:pPr>
        <w:spacing w:before="240" w:after="240"/>
      </w:pPr>
      <w:r>
        <w:t>Después creciendo ya los pobrecillos</w:t>
      </w:r>
    </w:p>
    <w:p w14:paraId="0A1F976B" w14:textId="77777777" w:rsidR="00903E67" w:rsidRDefault="00903E67" w:rsidP="005636B6">
      <w:pPr>
        <w:spacing w:before="240" w:after="240"/>
      </w:pPr>
      <w:r>
        <w:lastRenderedPageBreak/>
        <w:t>detrás de aquél, cuya admirable vida</w:t>
      </w:r>
    </w:p>
    <w:p w14:paraId="7900A8E0" w14:textId="77777777" w:rsidR="00903E67" w:rsidRDefault="00903E67" w:rsidP="005636B6">
      <w:pPr>
        <w:spacing w:before="240" w:after="240"/>
      </w:pPr>
      <w:r>
        <w:t>mejor gloriando al cielo se cantara,</w:t>
      </w:r>
    </w:p>
    <w:p w14:paraId="295BA4BE" w14:textId="77777777" w:rsidR="00903E67" w:rsidRDefault="00903E67" w:rsidP="005636B6">
      <w:pPr>
        <w:spacing w:before="240" w:after="240"/>
      </w:pPr>
      <w:r>
        <w:t>de segunda corona el Santo Espíritu</w:t>
      </w:r>
    </w:p>
    <w:p w14:paraId="3BCBE12B" w14:textId="77777777" w:rsidR="00903E67" w:rsidRDefault="00903E67" w:rsidP="005636B6">
      <w:pPr>
        <w:spacing w:before="240" w:after="240"/>
      </w:pPr>
      <w:r>
        <w:t>ciñó, por mediación de Honorio, aquel  Honorio II aprobó</w:t>
      </w:r>
    </w:p>
    <w:p w14:paraId="178A07CA" w14:textId="77777777" w:rsidR="00903E67" w:rsidRDefault="00903E67" w:rsidP="005636B6">
      <w:pPr>
        <w:spacing w:before="240" w:after="240"/>
      </w:pPr>
      <w:r>
        <w:t>definitivamente la Orden en .</w:t>
      </w:r>
    </w:p>
    <w:p w14:paraId="255989B4" w14:textId="77777777" w:rsidR="00903E67" w:rsidRDefault="00903E67" w:rsidP="005636B6">
      <w:pPr>
        <w:spacing w:before="240" w:after="240"/>
      </w:pPr>
      <w:r>
        <w:t>santo deseo de este archimandrita.</w:t>
      </w:r>
    </w:p>
    <w:p w14:paraId="77049681" w14:textId="77777777" w:rsidR="00903E67" w:rsidRDefault="00903E67" w:rsidP="005636B6">
      <w:pPr>
        <w:spacing w:before="240" w:after="240"/>
      </w:pPr>
      <w:r>
        <w:t>Y después que, sediento de martirio,</w:t>
      </w:r>
    </w:p>
    <w:p w14:paraId="060EC415" w14:textId="77777777" w:rsidR="00903E67" w:rsidRDefault="00903E67" w:rsidP="005636B6">
      <w:pPr>
        <w:spacing w:before="240" w:after="240"/>
      </w:pPr>
      <w:r>
        <w:t>en la presencia del Sultán soberbia</w:t>
      </w:r>
    </w:p>
    <w:p w14:paraId="7F851EC9" w14:textId="77777777" w:rsidR="00903E67" w:rsidRDefault="00903E67" w:rsidP="005636B6">
      <w:pPr>
        <w:spacing w:before="240" w:after="240"/>
      </w:pPr>
      <w:r>
        <w:t>predicó a Cristo y quienes le siguieron,</w:t>
      </w:r>
    </w:p>
    <w:p w14:paraId="30FAF7F6" w14:textId="77777777" w:rsidR="00903E67" w:rsidRDefault="00903E67" w:rsidP="005636B6">
      <w:pPr>
        <w:spacing w:before="240" w:after="240"/>
      </w:pPr>
      <w:r>
        <w:t>y encontrando a esas gentes demasiado</w:t>
      </w:r>
    </w:p>
    <w:p w14:paraId="2707646C" w14:textId="77777777" w:rsidR="00903E67" w:rsidRDefault="00903E67" w:rsidP="005636B6">
      <w:pPr>
        <w:spacing w:before="240" w:after="240"/>
      </w:pPr>
      <w:r>
        <w:t>reacias, para no estar inactivo,</w:t>
      </w:r>
    </w:p>
    <w:p w14:paraId="61A444B8" w14:textId="77777777" w:rsidR="00903E67" w:rsidRDefault="00903E67" w:rsidP="005636B6">
      <w:pPr>
        <w:spacing w:before="240" w:after="240"/>
      </w:pPr>
      <w:r>
        <w:t>volvióse al fruto del huerto de Italia,</w:t>
      </w:r>
    </w:p>
    <w:p w14:paraId="75ED3D9A" w14:textId="77777777" w:rsidR="00903E67" w:rsidRDefault="00903E67" w:rsidP="005636B6">
      <w:pPr>
        <w:spacing w:before="240" w:after="240"/>
      </w:pPr>
      <w:r>
        <w:t>en el áspero monte entre Arno y Tiber</w:t>
      </w:r>
    </w:p>
    <w:p w14:paraId="29613954" w14:textId="77777777" w:rsidR="00903E67" w:rsidRDefault="00903E67" w:rsidP="005636B6">
      <w:pPr>
        <w:spacing w:before="240" w:after="240"/>
      </w:pPr>
      <w:r>
        <w:t>de Cristo recibió el último sello,</w:t>
      </w:r>
    </w:p>
    <w:p w14:paraId="11E11313" w14:textId="77777777" w:rsidR="00903E67" w:rsidRDefault="00903E67" w:rsidP="005636B6">
      <w:pPr>
        <w:spacing w:before="240" w:after="240"/>
      </w:pPr>
      <w:r>
        <w:t>que sus miembros llevaron por dos años.</w:t>
      </w:r>
    </w:p>
    <w:p w14:paraId="02A5854A" w14:textId="77777777" w:rsidR="00903E67" w:rsidRDefault="00903E67" w:rsidP="005636B6">
      <w:pPr>
        <w:spacing w:before="240" w:after="240"/>
      </w:pPr>
      <w:r>
        <w:t>Cuando el que a tanto bien le destinara</w:t>
      </w:r>
    </w:p>
    <w:p w14:paraId="22F72301" w14:textId="77777777" w:rsidR="00903E67" w:rsidRDefault="00903E67" w:rsidP="005636B6">
      <w:pPr>
        <w:spacing w:before="240" w:after="240"/>
      </w:pPr>
      <w:r>
        <w:t>quiso hacerle subir al galardón</w:t>
      </w:r>
    </w:p>
    <w:p w14:paraId="7E069CE7" w14:textId="77777777" w:rsidR="00903E67" w:rsidRDefault="00903E67" w:rsidP="005636B6">
      <w:pPr>
        <w:spacing w:before="240" w:after="240"/>
      </w:pPr>
      <w:r>
        <w:t>que él mereció por hacerse pequeño,</w:t>
      </w:r>
    </w:p>
    <w:p w14:paraId="5EBE3BF5" w14:textId="77777777" w:rsidR="00903E67" w:rsidRDefault="00903E67" w:rsidP="005636B6">
      <w:pPr>
        <w:spacing w:before="240" w:after="240"/>
      </w:pPr>
      <w:r>
        <w:t>a sus hermanos, como justa herencia,</w:t>
      </w:r>
    </w:p>
    <w:p w14:paraId="430F1187" w14:textId="77777777" w:rsidR="00903E67" w:rsidRDefault="00903E67" w:rsidP="005636B6">
      <w:pPr>
        <w:spacing w:before="240" w:after="240"/>
      </w:pPr>
      <w:r>
        <w:lastRenderedPageBreak/>
        <w:t>recomendó su dama más querida,</w:t>
      </w:r>
    </w:p>
    <w:p w14:paraId="3420349F" w14:textId="77777777" w:rsidR="00903E67" w:rsidRDefault="00903E67" w:rsidP="005636B6">
      <w:pPr>
        <w:spacing w:before="240" w:after="240"/>
      </w:pPr>
      <w:r>
        <w:t>y les mandó que fielmente la amasen;</w:t>
      </w:r>
    </w:p>
    <w:p w14:paraId="528F83AA" w14:textId="77777777" w:rsidR="00903E67" w:rsidRDefault="00903E67" w:rsidP="005636B6">
      <w:pPr>
        <w:spacing w:before="240" w:after="240"/>
      </w:pPr>
      <w:r>
        <w:t>y de su seno el ánima preclara</w:t>
      </w:r>
    </w:p>
    <w:p w14:paraId="66BAEAAB" w14:textId="77777777" w:rsidR="00903E67" w:rsidRDefault="00903E67" w:rsidP="005636B6">
      <w:pPr>
        <w:spacing w:before="240" w:after="240"/>
      </w:pPr>
      <w:r>
        <w:t>quiso salir y volver a su reino,</w:t>
      </w:r>
    </w:p>
    <w:p w14:paraId="2BC9A120" w14:textId="77777777" w:rsidR="00903E67" w:rsidRDefault="00903E67" w:rsidP="005636B6">
      <w:pPr>
        <w:spacing w:before="240" w:after="240"/>
      </w:pPr>
      <w:r>
        <w:t>y para el cuerpo otra caja no quiso.</w:t>
      </w:r>
    </w:p>
    <w:p w14:paraId="71371DE4" w14:textId="77777777" w:rsidR="00903E67" w:rsidRDefault="00903E67" w:rsidP="005636B6">
      <w:pPr>
        <w:spacing w:before="240" w:after="240"/>
      </w:pPr>
      <w:r>
        <w:t>Ahora piensa en quien fuese aquel colega</w:t>
      </w:r>
    </w:p>
    <w:p w14:paraId="6A82A8CA" w14:textId="77777777" w:rsidR="00903E67" w:rsidRDefault="00903E67" w:rsidP="005636B6">
      <w:pPr>
        <w:spacing w:before="240" w:after="240"/>
      </w:pPr>
      <w:r>
        <w:t>digno con él de mantener la barca</w:t>
      </w:r>
    </w:p>
    <w:p w14:paraId="31923C0E" w14:textId="77777777" w:rsidR="00903E67" w:rsidRDefault="00903E67" w:rsidP="005636B6">
      <w:pPr>
        <w:spacing w:before="240" w:after="240"/>
      </w:pPr>
      <w:r>
        <w:t>de Pedro en alta mar derechamente;</w:t>
      </w:r>
    </w:p>
    <w:p w14:paraId="5216A36D" w14:textId="77777777" w:rsidR="00903E67" w:rsidRDefault="00903E67" w:rsidP="005636B6">
      <w:pPr>
        <w:spacing w:before="240" w:after="240"/>
      </w:pPr>
      <w:r>
        <w:t>y este segundo fue nuestro patriarca;</w:t>
      </w:r>
    </w:p>
    <w:p w14:paraId="49886B3B" w14:textId="77777777" w:rsidR="00903E67" w:rsidRDefault="00903E67" w:rsidP="005636B6">
      <w:pPr>
        <w:spacing w:before="240" w:after="240"/>
      </w:pPr>
      <w:r>
        <w:t>por lo cual, quien le sigue, como él manda,</w:t>
      </w:r>
    </w:p>
    <w:p w14:paraId="1186A016" w14:textId="77777777" w:rsidR="00903E67" w:rsidRDefault="00903E67" w:rsidP="005636B6">
      <w:pPr>
        <w:spacing w:before="240" w:after="240"/>
      </w:pPr>
      <w:r>
        <w:t>sabe que carga buenas mercancías.</w:t>
      </w:r>
    </w:p>
    <w:p w14:paraId="74B823D0" w14:textId="77777777" w:rsidR="00903E67" w:rsidRDefault="00903E67" w:rsidP="005636B6">
      <w:pPr>
        <w:spacing w:before="240" w:after="240"/>
      </w:pPr>
      <w:r>
        <w:t>Mas su rebaño, de nuevas viandas</w:t>
      </w:r>
    </w:p>
    <w:p w14:paraId="5742C8C3" w14:textId="77777777" w:rsidR="00903E67" w:rsidRDefault="00903E67" w:rsidP="005636B6">
      <w:pPr>
        <w:spacing w:before="240" w:after="240"/>
      </w:pPr>
      <w:r>
        <w:t>se encuentra tan ansioso, que es difícil</w:t>
      </w:r>
    </w:p>
    <w:p w14:paraId="381CD7C0" w14:textId="77777777" w:rsidR="00903E67" w:rsidRDefault="00903E67" w:rsidP="005636B6">
      <w:pPr>
        <w:spacing w:before="240" w:after="240"/>
      </w:pPr>
      <w:r>
        <w:t>que por pastos errados no se pierda;</w:t>
      </w:r>
    </w:p>
    <w:p w14:paraId="458DC4B4" w14:textId="77777777" w:rsidR="00903E67" w:rsidRDefault="00903E67" w:rsidP="005636B6">
      <w:pPr>
        <w:spacing w:before="240" w:after="240"/>
      </w:pPr>
      <w:r>
        <w:t>y cuanto sus ovejas más se apartan</w:t>
      </w:r>
    </w:p>
    <w:p w14:paraId="6AC01311" w14:textId="77777777" w:rsidR="00903E67" w:rsidRDefault="00903E67" w:rsidP="005636B6">
      <w:pPr>
        <w:spacing w:before="240" w:after="240"/>
      </w:pPr>
      <w:r>
        <w:t>y más lejos de aquél vagabundean,</w:t>
      </w:r>
    </w:p>
    <w:p w14:paraId="65A85FAC" w14:textId="77777777" w:rsidR="00903E67" w:rsidRDefault="00903E67" w:rsidP="005636B6">
      <w:pPr>
        <w:spacing w:before="240" w:after="240"/>
      </w:pPr>
      <w:r>
        <w:t>más tornan al redil faltas de leche.</w:t>
      </w:r>
    </w:p>
    <w:p w14:paraId="076B23ED" w14:textId="77777777" w:rsidR="00903E67" w:rsidRDefault="00903E67" w:rsidP="005636B6">
      <w:pPr>
        <w:spacing w:before="240" w:after="240"/>
      </w:pPr>
      <w:r>
        <w:t>Aún hay algunos que temen el daño</w:t>
      </w:r>
    </w:p>
    <w:p w14:paraId="344DF7CA" w14:textId="77777777" w:rsidR="00903E67" w:rsidRDefault="00903E67" w:rsidP="005636B6">
      <w:pPr>
        <w:spacing w:before="240" w:after="240"/>
      </w:pPr>
      <w:r>
        <w:t>y a su pastor se estrechan; mas tan pocas</w:t>
      </w:r>
    </w:p>
    <w:p w14:paraId="2E27DF2B" w14:textId="77777777" w:rsidR="00903E67" w:rsidRDefault="00903E67" w:rsidP="005636B6">
      <w:pPr>
        <w:spacing w:before="240" w:after="240"/>
      </w:pPr>
      <w:r>
        <w:lastRenderedPageBreak/>
        <w:t>que a sus capas les basta poca tela.</w:t>
      </w:r>
    </w:p>
    <w:p w14:paraId="4AA945D8" w14:textId="77777777" w:rsidR="00903E67" w:rsidRDefault="00903E67" w:rsidP="005636B6">
      <w:pPr>
        <w:spacing w:before="240" w:after="240"/>
      </w:pPr>
      <w:r>
        <w:t>Ahora, si te han bastado mis palabras</w:t>
      </w:r>
    </w:p>
    <w:p w14:paraId="5AE94569" w14:textId="77777777" w:rsidR="00903E67" w:rsidRDefault="00903E67" w:rsidP="005636B6">
      <w:pPr>
        <w:spacing w:before="240" w:after="240"/>
      </w:pPr>
      <w:r>
        <w:t>y si me has escuchado atentamente,</w:t>
      </w:r>
    </w:p>
    <w:p w14:paraId="4218B419" w14:textId="77777777" w:rsidR="00903E67" w:rsidRDefault="00903E67" w:rsidP="005636B6">
      <w:pPr>
        <w:spacing w:before="240" w:after="240"/>
      </w:pPr>
      <w:r>
        <w:t>si recuerdas aquello que te he dicho,</w:t>
      </w:r>
    </w:p>
    <w:p w14:paraId="48C1EC96" w14:textId="77777777" w:rsidR="00903E67" w:rsidRDefault="00903E67" w:rsidP="005636B6">
      <w:pPr>
        <w:spacing w:before="240" w:after="240"/>
      </w:pPr>
      <w:r>
        <w:t>en parte habrás tus ganas satisfecho</w:t>
      </w:r>
    </w:p>
    <w:p w14:paraId="529E1799" w14:textId="77777777" w:rsidR="00903E67" w:rsidRDefault="00903E67" w:rsidP="005636B6">
      <w:pPr>
        <w:spacing w:before="240" w:after="240"/>
      </w:pPr>
      <w:r>
        <w:t>al ver por qué la planta se marchita,</w:t>
      </w:r>
    </w:p>
    <w:p w14:paraId="15FC3202" w14:textId="77777777" w:rsidR="00903E67" w:rsidRDefault="00903E67" w:rsidP="005636B6">
      <w:pPr>
        <w:spacing w:before="240" w:after="240"/>
      </w:pPr>
      <w:r>
        <w:t>y verás por qué causa yo te dije</w:t>
      </w:r>
    </w:p>
    <w:p w14:paraId="07174003" w14:textId="77777777" w:rsidR="00903E67" w:rsidRDefault="00903E67" w:rsidP="005636B6">
      <w:pPr>
        <w:spacing w:before="240" w:after="240"/>
      </w:pPr>
      <w:r>
        <w:t>"Que hace avanzar a quien no se extravía".</w:t>
      </w:r>
    </w:p>
    <w:p w14:paraId="5C0371E2" w14:textId="139ADACC" w:rsidR="00903E67" w:rsidRDefault="00903E67" w:rsidP="005636B6">
      <w:pPr>
        <w:pStyle w:val="Ttulo2"/>
        <w:spacing w:before="240" w:after="240"/>
      </w:pPr>
      <w:r>
        <w:br w:type="page"/>
      </w:r>
      <w:bookmarkStart w:id="84" w:name="_Toc196141007"/>
      <w:r>
        <w:lastRenderedPageBreak/>
        <w:t>CANTO XII</w:t>
      </w:r>
      <w:bookmarkEnd w:id="84"/>
    </w:p>
    <w:p w14:paraId="0B34D9A0" w14:textId="77777777" w:rsidR="00903E67" w:rsidRDefault="00903E67" w:rsidP="005636B6">
      <w:pPr>
        <w:spacing w:before="240" w:after="240"/>
      </w:pPr>
      <w:r>
        <w:t>Tan pronto como la última palabra</w:t>
      </w:r>
    </w:p>
    <w:p w14:paraId="058D7F88" w14:textId="77777777" w:rsidR="00903E67" w:rsidRDefault="00903E67" w:rsidP="005636B6">
      <w:pPr>
        <w:spacing w:before="240" w:after="240"/>
      </w:pPr>
      <w:r>
        <w:t>la bienaventurada llama dijo,</w:t>
      </w:r>
    </w:p>
    <w:p w14:paraId="206244EC" w14:textId="77777777" w:rsidR="00903E67" w:rsidRDefault="00903E67" w:rsidP="005636B6">
      <w:pPr>
        <w:spacing w:before="240" w:after="240"/>
      </w:pPr>
      <w:r>
        <w:t>a girar comenzó la santa rueda;</w:t>
      </w:r>
    </w:p>
    <w:p w14:paraId="74FAD445" w14:textId="77777777" w:rsidR="00903E67" w:rsidRDefault="00903E67" w:rsidP="005636B6">
      <w:pPr>
        <w:spacing w:before="240" w:after="240"/>
      </w:pPr>
      <w:r>
        <w:t>y aún su vuelta no había completado,</w:t>
      </w:r>
    </w:p>
    <w:p w14:paraId="55AE404B" w14:textId="77777777" w:rsidR="00903E67" w:rsidRDefault="00903E67" w:rsidP="005636B6">
      <w:pPr>
        <w:spacing w:before="240" w:after="240"/>
      </w:pPr>
      <w:r>
        <w:t>cuando otra rueda giró en su redor,</w:t>
      </w:r>
    </w:p>
    <w:p w14:paraId="18E56660" w14:textId="77777777" w:rsidR="00903E67" w:rsidRDefault="00903E67" w:rsidP="005636B6">
      <w:pPr>
        <w:spacing w:before="240" w:after="240"/>
      </w:pPr>
      <w:r>
        <w:t>uniendo canto a canto y giro a giro;</w:t>
      </w:r>
    </w:p>
    <w:p w14:paraId="33951E48" w14:textId="77777777" w:rsidR="00903E67" w:rsidRDefault="00903E67" w:rsidP="005636B6">
      <w:pPr>
        <w:spacing w:before="240" w:after="240"/>
      </w:pPr>
      <w:r>
        <w:br w:type="page"/>
      </w:r>
    </w:p>
    <w:p w14:paraId="7AB78CD7" w14:textId="77777777" w:rsidR="00903E67" w:rsidRDefault="00903E67" w:rsidP="005636B6">
      <w:pPr>
        <w:spacing w:before="240" w:after="240"/>
      </w:pPr>
      <w:r>
        <w:lastRenderedPageBreak/>
        <w:t>canto que tanto vence a nuestras musas</w:t>
      </w:r>
    </w:p>
    <w:p w14:paraId="6EA30864" w14:textId="77777777" w:rsidR="00903E67" w:rsidRDefault="00903E67" w:rsidP="005636B6">
      <w:pPr>
        <w:spacing w:before="240" w:after="240"/>
      </w:pPr>
      <w:r>
        <w:t>y sirenas en esas dulces trompas,</w:t>
      </w:r>
    </w:p>
    <w:p w14:paraId="7F85E0EE" w14:textId="77777777" w:rsidR="00903E67" w:rsidRDefault="00903E67" w:rsidP="005636B6">
      <w:pPr>
        <w:spacing w:before="240" w:after="240"/>
      </w:pPr>
      <w:r>
        <w:t>como la luz primera a sus reflejos.</w:t>
      </w:r>
    </w:p>
    <w:p w14:paraId="4E130D5C" w14:textId="77777777" w:rsidR="00903E67" w:rsidRDefault="00903E67" w:rsidP="005636B6">
      <w:pPr>
        <w:spacing w:before="240" w:after="240"/>
      </w:pPr>
      <w:r>
        <w:t>Como se ven tras la nube ligera</w:t>
      </w:r>
    </w:p>
    <w:p w14:paraId="4BF468D9" w14:textId="77777777" w:rsidR="00903E67" w:rsidRDefault="00903E67" w:rsidP="005636B6">
      <w:pPr>
        <w:spacing w:before="240" w:after="240"/>
      </w:pPr>
      <w:r>
        <w:t>dos arcos paralelos y de un mismo</w:t>
      </w:r>
    </w:p>
    <w:p w14:paraId="7A673248" w14:textId="77777777" w:rsidR="00903E67" w:rsidRDefault="00903E67" w:rsidP="005636B6">
      <w:pPr>
        <w:spacing w:before="240" w:after="240"/>
      </w:pPr>
      <w:r>
        <w:t>color, cuando a su sierva envía Juno,</w:t>
      </w:r>
    </w:p>
    <w:p w14:paraId="6400F21C" w14:textId="77777777" w:rsidR="00903E67" w:rsidRDefault="00903E67" w:rsidP="005636B6">
      <w:pPr>
        <w:spacing w:before="240" w:after="240"/>
      </w:pPr>
      <w:r>
        <w:t>que aquel de fuera nace del de dentro,</w:t>
      </w:r>
    </w:p>
    <w:p w14:paraId="1355030D" w14:textId="77777777" w:rsidR="00903E67" w:rsidRDefault="00903E67" w:rsidP="005636B6">
      <w:pPr>
        <w:spacing w:before="240" w:after="240"/>
      </w:pPr>
      <w:r>
        <w:t>al modo del hablar de aquella hermosa</w:t>
      </w:r>
    </w:p>
    <w:p w14:paraId="3F62CC42" w14:textId="77777777" w:rsidR="00903E67" w:rsidRDefault="00903E67" w:rsidP="005636B6">
      <w:pPr>
        <w:spacing w:before="240" w:after="240"/>
      </w:pPr>
      <w:r>
        <w:t>que agostó Amor cual sol a los vapores,</w:t>
      </w:r>
    </w:p>
    <w:p w14:paraId="4C42E534" w14:textId="77777777" w:rsidR="00903E67" w:rsidRDefault="00903E67" w:rsidP="005636B6">
      <w:pPr>
        <w:spacing w:before="240" w:after="240"/>
      </w:pPr>
      <w:r>
        <w:t>haciendo que la gente esté segura,</w:t>
      </w:r>
    </w:p>
    <w:p w14:paraId="3D5FE4F1" w14:textId="77777777" w:rsidR="00903E67" w:rsidRDefault="00903E67" w:rsidP="005636B6">
      <w:pPr>
        <w:spacing w:before="240" w:after="240"/>
      </w:pPr>
      <w:r>
        <w:t>por el pacto que Dios hizo a Noé,</w:t>
      </w:r>
    </w:p>
    <w:p w14:paraId="22DEBE5B" w14:textId="77777777" w:rsidR="00903E67" w:rsidRDefault="00903E67" w:rsidP="005636B6">
      <w:pPr>
        <w:spacing w:before="240" w:after="240"/>
      </w:pPr>
      <w:r>
        <w:t>que al mundo nunca más anegaría:</w:t>
      </w:r>
    </w:p>
    <w:p w14:paraId="56396380" w14:textId="77777777" w:rsidR="00903E67" w:rsidRDefault="00903E67" w:rsidP="005636B6">
      <w:pPr>
        <w:spacing w:before="240" w:after="240"/>
      </w:pPr>
      <w:r>
        <w:t>así de aquellas rosas sempiternas</w:t>
      </w:r>
    </w:p>
    <w:p w14:paraId="72AB1969" w14:textId="77777777" w:rsidR="00903E67" w:rsidRDefault="00903E67" w:rsidP="005636B6">
      <w:pPr>
        <w:spacing w:before="240" w:after="240"/>
      </w:pPr>
      <w:r>
        <w:t>las dos guirnaldas cerca de nosotros</w:t>
      </w:r>
    </w:p>
    <w:p w14:paraId="28FAD146" w14:textId="77777777" w:rsidR="00903E67" w:rsidRDefault="00903E67" w:rsidP="005636B6">
      <w:pPr>
        <w:spacing w:before="240" w:after="240"/>
      </w:pPr>
      <w:r>
        <w:t>giraba, respondiendo una a la otra.</w:t>
      </w:r>
    </w:p>
    <w:p w14:paraId="393B3549" w14:textId="77777777" w:rsidR="00903E67" w:rsidRDefault="00903E67" w:rsidP="005636B6">
      <w:pPr>
        <w:spacing w:before="240" w:after="240"/>
      </w:pPr>
      <w:r>
        <w:t>Cuando la danza y otro gran festejo</w:t>
      </w:r>
    </w:p>
    <w:p w14:paraId="2F77F69B" w14:textId="77777777" w:rsidR="00903E67" w:rsidRDefault="00903E67" w:rsidP="005636B6">
      <w:pPr>
        <w:spacing w:before="240" w:after="240"/>
      </w:pPr>
      <w:r>
        <w:t>del cántico y del mutuo centelleo,</w:t>
      </w:r>
    </w:p>
    <w:p w14:paraId="283C5DEB" w14:textId="77777777" w:rsidR="00903E67" w:rsidRDefault="00903E67" w:rsidP="005636B6">
      <w:pPr>
        <w:spacing w:before="240" w:after="240"/>
      </w:pPr>
      <w:r>
        <w:t>luz con luz jubilosa y reposada,</w:t>
      </w:r>
    </w:p>
    <w:p w14:paraId="2EEBD065" w14:textId="77777777" w:rsidR="00903E67" w:rsidRDefault="00903E67" w:rsidP="005636B6">
      <w:pPr>
        <w:spacing w:before="240" w:after="240"/>
      </w:pPr>
      <w:r>
        <w:t>a un mismo tiempo y voluntad cesaron,</w:t>
      </w:r>
    </w:p>
    <w:p w14:paraId="27A68C3C" w14:textId="77777777" w:rsidR="00903E67" w:rsidRDefault="00903E67" w:rsidP="005636B6">
      <w:pPr>
        <w:spacing w:before="240" w:after="240"/>
      </w:pPr>
      <w:r>
        <w:lastRenderedPageBreak/>
        <w:t>como los ojos se abren y se cierran</w:t>
      </w:r>
    </w:p>
    <w:p w14:paraId="3B5E8F99" w14:textId="77777777" w:rsidR="00903E67" w:rsidRDefault="00903E67" w:rsidP="005636B6">
      <w:pPr>
        <w:spacing w:before="240" w:after="240"/>
      </w:pPr>
      <w:r>
        <w:t>juntamente al placer que les conmueve;</w:t>
      </w:r>
    </w:p>
    <w:p w14:paraId="35B7A418" w14:textId="77777777" w:rsidR="00903E67" w:rsidRDefault="00903E67" w:rsidP="005636B6">
      <w:pPr>
        <w:spacing w:before="240" w:after="240"/>
      </w:pPr>
      <w:r>
        <w:t>del corazón de una de aquellas luces</w:t>
      </w:r>
    </w:p>
    <w:p w14:paraId="611EF972" w14:textId="77777777" w:rsidR="00903E67" w:rsidRDefault="00903E67" w:rsidP="005636B6">
      <w:pPr>
        <w:spacing w:before="240" w:after="240"/>
      </w:pPr>
      <w:r>
        <w:t>se alzó una voz, que como aguja al polo</w:t>
      </w:r>
    </w:p>
    <w:p w14:paraId="7C546440" w14:textId="77777777" w:rsidR="00903E67" w:rsidRDefault="00903E67" w:rsidP="005636B6">
      <w:pPr>
        <w:spacing w:before="240" w:after="240"/>
      </w:pPr>
      <w:r>
        <w:t>me hizo volverme al sitio en que se hallaba;</w:t>
      </w:r>
    </w:p>
    <w:p w14:paraId="4C96E349" w14:textId="77777777" w:rsidR="00903E67" w:rsidRDefault="00903E67" w:rsidP="005636B6">
      <w:pPr>
        <w:spacing w:before="240" w:after="240"/>
      </w:pPr>
      <w:r>
        <w:t>y comenzó: «El amor que me hace bella</w:t>
      </w:r>
    </w:p>
    <w:p w14:paraId="539A410F" w14:textId="77777777" w:rsidR="00903E67" w:rsidRDefault="00903E67" w:rsidP="005636B6">
      <w:pPr>
        <w:spacing w:before="240" w:after="240"/>
      </w:pPr>
      <w:r>
        <w:t>me obliga a que del otro jefe trate</w:t>
      </w:r>
    </w:p>
    <w:p w14:paraId="5FBEB89C" w14:textId="77777777" w:rsidR="00903E67" w:rsidRDefault="00903E67" w:rsidP="005636B6">
      <w:pPr>
        <w:spacing w:before="240" w:after="240"/>
      </w:pPr>
      <w:r>
        <w:t>por quien del mío aquí tan bien se ha hablado.</w:t>
      </w:r>
    </w:p>
    <w:p w14:paraId="32BD228C" w14:textId="77777777" w:rsidR="00903E67" w:rsidRDefault="00903E67" w:rsidP="005636B6">
      <w:pPr>
        <w:spacing w:before="240" w:after="240"/>
      </w:pPr>
      <w:r>
        <w:t>Justo es que, donde esté el uno, esté el otro:</w:t>
      </w:r>
    </w:p>
    <w:p w14:paraId="1CE32197" w14:textId="77777777" w:rsidR="00903E67" w:rsidRDefault="00903E67" w:rsidP="005636B6">
      <w:pPr>
        <w:spacing w:before="240" w:after="240"/>
      </w:pPr>
      <w:r>
        <w:t>y así pues como a una combatieron,</w:t>
      </w:r>
    </w:p>
    <w:p w14:paraId="508C5155" w14:textId="77777777" w:rsidR="00903E67" w:rsidRDefault="00903E67" w:rsidP="005636B6">
      <w:pPr>
        <w:spacing w:before="240" w:after="240"/>
      </w:pPr>
      <w:r>
        <w:t>así luzca su gloria juntamente.</w:t>
      </w:r>
    </w:p>
    <w:p w14:paraId="3218FB8D" w14:textId="77777777" w:rsidR="00903E67" w:rsidRDefault="00903E67" w:rsidP="005636B6">
      <w:pPr>
        <w:spacing w:before="240" w:after="240"/>
      </w:pPr>
      <w:r>
        <w:t>La milicia de Cristo, que tan caro</w:t>
      </w:r>
    </w:p>
    <w:p w14:paraId="0377299E" w14:textId="77777777" w:rsidR="00903E67" w:rsidRDefault="00903E67" w:rsidP="005636B6">
      <w:pPr>
        <w:spacing w:before="240" w:after="240"/>
      </w:pPr>
      <w:r>
        <w:t>costó rearmar, detrás de sus banderas</w:t>
      </w:r>
    </w:p>
    <w:p w14:paraId="0D843A44" w14:textId="77777777" w:rsidR="00903E67" w:rsidRDefault="00903E67" w:rsidP="005636B6">
      <w:pPr>
        <w:spacing w:before="240" w:after="240"/>
      </w:pPr>
      <w:r>
        <w:t>marchaba escasa, lenta y recelosa,</w:t>
      </w:r>
    </w:p>
    <w:p w14:paraId="24BBE818" w14:textId="77777777" w:rsidR="00903E67" w:rsidRDefault="00903E67" w:rsidP="005636B6">
      <w:pPr>
        <w:spacing w:before="240" w:after="240"/>
      </w:pPr>
      <w:r>
        <w:t>cuando el Emperador que siempre reina</w:t>
      </w:r>
    </w:p>
    <w:p w14:paraId="57C3ACB2" w14:textId="77777777" w:rsidR="00903E67" w:rsidRDefault="00903E67" w:rsidP="005636B6">
      <w:pPr>
        <w:spacing w:before="240" w:after="240"/>
      </w:pPr>
      <w:r>
        <w:t>ayudó a su legión en el peligro,</w:t>
      </w:r>
    </w:p>
    <w:p w14:paraId="08C5098D" w14:textId="77777777" w:rsidR="00903E67" w:rsidRDefault="00903E67" w:rsidP="005636B6">
      <w:pPr>
        <w:spacing w:before="240" w:after="240"/>
      </w:pPr>
      <w:r>
        <w:t>por gracia sólo, no por merecerlo.</w:t>
      </w:r>
    </w:p>
    <w:p w14:paraId="0A0C1462" w14:textId="77777777" w:rsidR="00903E67" w:rsidRDefault="00903E67" w:rsidP="005636B6">
      <w:pPr>
        <w:spacing w:before="240" w:after="240"/>
      </w:pPr>
      <w:r>
        <w:t>Y, ya se ha dicho, socorrió a su esposa</w:t>
      </w:r>
    </w:p>
    <w:p w14:paraId="0C76A2E3" w14:textId="77777777" w:rsidR="00903E67" w:rsidRDefault="00903E67" w:rsidP="005636B6">
      <w:pPr>
        <w:spacing w:before="240" w:after="240"/>
      </w:pPr>
      <w:r>
        <w:t>con dos caudillos, a cuyas palabras</w:t>
      </w:r>
    </w:p>
    <w:p w14:paraId="3E53832E" w14:textId="77777777" w:rsidR="00903E67" w:rsidRDefault="00903E67" w:rsidP="005636B6">
      <w:pPr>
        <w:spacing w:before="240" w:after="240"/>
      </w:pPr>
      <w:r>
        <w:lastRenderedPageBreak/>
        <w:t>y obras reunióse el pueblo descarriado.</w:t>
      </w:r>
    </w:p>
    <w:p w14:paraId="24DC55B4" w14:textId="77777777" w:rsidR="00903E67" w:rsidRDefault="00903E67" w:rsidP="005636B6">
      <w:pPr>
        <w:spacing w:before="240" w:after="240"/>
      </w:pPr>
      <w:r>
        <w:t>Allí donde se alza y donde abre</w:t>
      </w:r>
    </w:p>
    <w:p w14:paraId="33D093A3" w14:textId="77777777" w:rsidR="00903E67" w:rsidRDefault="00903E67" w:rsidP="005636B6">
      <w:pPr>
        <w:spacing w:before="240" w:after="240"/>
      </w:pPr>
      <w:r>
        <w:t>Céfiro dulce los follajes nuevos,</w:t>
      </w:r>
    </w:p>
    <w:p w14:paraId="63BCA55C" w14:textId="77777777" w:rsidR="00903E67" w:rsidRDefault="00903E67" w:rsidP="005636B6">
      <w:pPr>
        <w:spacing w:before="240" w:after="240"/>
      </w:pPr>
      <w:r>
        <w:t>de los que luego Europa se reviste,</w:t>
      </w:r>
    </w:p>
    <w:p w14:paraId="5720AFC2" w14:textId="77777777" w:rsidR="00903E67" w:rsidRDefault="00903E67" w:rsidP="005636B6">
      <w:pPr>
        <w:spacing w:before="240" w:after="240"/>
      </w:pPr>
      <w:r>
        <w:t>no lejos del batir del oleaje</w:t>
      </w:r>
    </w:p>
    <w:p w14:paraId="1C03908D" w14:textId="77777777" w:rsidR="00903E67" w:rsidRDefault="00903E67" w:rsidP="005636B6">
      <w:pPr>
        <w:spacing w:before="240" w:after="240"/>
      </w:pPr>
      <w:r>
        <w:t>tras el cual, por su larga caminata,</w:t>
      </w:r>
    </w:p>
    <w:p w14:paraId="4FCD3A5A" w14:textId="77777777" w:rsidR="00903E67" w:rsidRDefault="00903E67" w:rsidP="005636B6">
      <w:pPr>
        <w:spacing w:before="240" w:after="240"/>
      </w:pPr>
      <w:r>
        <w:t>el sol se oculta a todos ciertos días,</w:t>
      </w:r>
    </w:p>
    <w:p w14:paraId="0F447354" w14:textId="77777777" w:rsidR="00903E67" w:rsidRDefault="00903E67" w:rsidP="005636B6">
      <w:pPr>
        <w:spacing w:before="240" w:after="240"/>
      </w:pPr>
      <w:r>
        <w:t>está la afortunada Caleruega</w:t>
      </w:r>
    </w:p>
    <w:p w14:paraId="50090ED1" w14:textId="77777777" w:rsidR="00903E67" w:rsidRDefault="00903E67" w:rsidP="005636B6">
      <w:pPr>
        <w:spacing w:before="240" w:after="240"/>
      </w:pPr>
      <w:r>
        <w:t>bajo la protección del gran escudo</w:t>
      </w:r>
    </w:p>
    <w:p w14:paraId="068A55B3" w14:textId="77777777" w:rsidR="00903E67" w:rsidRDefault="00903E67" w:rsidP="005636B6">
      <w:pPr>
        <w:spacing w:before="240" w:after="240"/>
      </w:pPr>
      <w:r>
        <w:t>del león subyugado que subyuga:</w:t>
      </w:r>
    </w:p>
    <w:p w14:paraId="04066B7A" w14:textId="77777777" w:rsidR="00903E67" w:rsidRDefault="00903E67" w:rsidP="005636B6">
      <w:pPr>
        <w:spacing w:before="240" w:after="240"/>
      </w:pPr>
      <w:r>
        <w:t>allí nació el amante infatigable</w:t>
      </w:r>
    </w:p>
    <w:p w14:paraId="0555EAAF" w14:textId="77777777" w:rsidR="00903E67" w:rsidRDefault="00903E67" w:rsidP="005636B6">
      <w:pPr>
        <w:spacing w:before="240" w:after="240"/>
      </w:pPr>
      <w:r>
        <w:t>de la cristiana fe, el atleta santo</w:t>
      </w:r>
    </w:p>
    <w:p w14:paraId="4C18FA5D" w14:textId="77777777" w:rsidR="00903E67" w:rsidRDefault="00903E67" w:rsidP="005636B6">
      <w:pPr>
        <w:spacing w:before="240" w:after="240"/>
      </w:pPr>
      <w:r>
        <w:t>fiero al contrario y bueno con los suyos;</w:t>
      </w:r>
    </w:p>
    <w:p w14:paraId="7549A3DD" w14:textId="77777777" w:rsidR="00903E67" w:rsidRDefault="00903E67" w:rsidP="005636B6">
      <w:pPr>
        <w:spacing w:before="240" w:after="240"/>
      </w:pPr>
      <w:r>
        <w:t>y en cuanto fue creada, fue repleta</w:t>
      </w:r>
    </w:p>
    <w:p w14:paraId="25204C93" w14:textId="77777777" w:rsidR="00903E67" w:rsidRDefault="00903E67" w:rsidP="005636B6">
      <w:pPr>
        <w:spacing w:before="240" w:after="240"/>
      </w:pPr>
      <w:r>
        <w:t>tanto su mente de activa virtud</w:t>
      </w:r>
    </w:p>
    <w:p w14:paraId="63265D78" w14:textId="77777777" w:rsidR="00903E67" w:rsidRDefault="00903E67" w:rsidP="005636B6">
      <w:pPr>
        <w:spacing w:before="240" w:after="240"/>
      </w:pPr>
      <w:r>
        <w:t>que, aún en la madre, la hizo profetisa.</w:t>
      </w:r>
    </w:p>
    <w:p w14:paraId="51DCBC07" w14:textId="77777777" w:rsidR="00903E67" w:rsidRDefault="00903E67" w:rsidP="005636B6">
      <w:pPr>
        <w:spacing w:before="240" w:after="240"/>
      </w:pPr>
      <w:r>
        <w:t>Al celebrarse ya en la santa fuente</w:t>
      </w:r>
    </w:p>
    <w:p w14:paraId="1C2646EA" w14:textId="77777777" w:rsidR="00903E67" w:rsidRDefault="00903E67" w:rsidP="005636B6">
      <w:pPr>
        <w:spacing w:before="240" w:after="240"/>
      </w:pPr>
      <w:r>
        <w:t>los esponsales entre él y la Fe,</w:t>
      </w:r>
    </w:p>
    <w:p w14:paraId="037B47D8" w14:textId="77777777" w:rsidR="00903E67" w:rsidRDefault="00903E67" w:rsidP="005636B6">
      <w:pPr>
        <w:spacing w:before="240" w:after="240"/>
      </w:pPr>
      <w:r>
        <w:t>la mutua salvación dándose en dote,</w:t>
      </w:r>
    </w:p>
    <w:p w14:paraId="2B7FCBDD" w14:textId="77777777" w:rsidR="00903E67" w:rsidRDefault="00903E67" w:rsidP="005636B6">
      <w:pPr>
        <w:spacing w:before="240" w:after="240"/>
      </w:pPr>
      <w:r>
        <w:lastRenderedPageBreak/>
        <w:t>la mujer que por él dio asentimiento,</w:t>
      </w:r>
    </w:p>
    <w:p w14:paraId="60BC9F12" w14:textId="77777777" w:rsidR="00903E67" w:rsidRDefault="00903E67" w:rsidP="005636B6">
      <w:pPr>
        <w:spacing w:before="240" w:after="240"/>
      </w:pPr>
      <w:r>
        <w:t>vio en un sueño ese fruto prodigioso</w:t>
      </w:r>
    </w:p>
    <w:p w14:paraId="3F2F61D0" w14:textId="77777777" w:rsidR="00903E67" w:rsidRDefault="00903E67" w:rsidP="005636B6">
      <w:pPr>
        <w:spacing w:before="240" w:after="240"/>
      </w:pPr>
      <w:r>
        <w:t>que saldría de aquél y su progenie;</w:t>
      </w:r>
    </w:p>
    <w:p w14:paraId="17C82E19" w14:textId="77777777" w:rsidR="00903E67" w:rsidRDefault="00903E67" w:rsidP="005636B6">
      <w:pPr>
        <w:spacing w:before="240" w:after="240"/>
      </w:pPr>
      <w:r>
        <w:t>y porque fuese cual era, aun de nombre,</w:t>
      </w:r>
    </w:p>
    <w:p w14:paraId="759D3E22" w14:textId="77777777" w:rsidR="00903E67" w:rsidRDefault="00903E67" w:rsidP="005636B6">
      <w:pPr>
        <w:spacing w:before="240" w:after="240"/>
      </w:pPr>
      <w:r>
        <w:t>un espíritu vino a señalarlo</w:t>
      </w:r>
    </w:p>
    <w:p w14:paraId="2C65A260" w14:textId="77777777" w:rsidR="00903E67" w:rsidRDefault="00903E67" w:rsidP="005636B6">
      <w:pPr>
        <w:spacing w:before="240" w:after="240"/>
      </w:pPr>
      <w:r>
        <w:t>del posesivo de quien era entero.</w:t>
      </w:r>
    </w:p>
    <w:p w14:paraId="521318D0" w14:textId="77777777" w:rsidR="00903E67" w:rsidRDefault="00903E67" w:rsidP="005636B6">
      <w:pPr>
        <w:spacing w:before="240" w:after="240"/>
      </w:pPr>
      <w:r>
        <w:t>Fue llamado Domingo; y hablo de él</w:t>
      </w:r>
    </w:p>
    <w:p w14:paraId="41ABB888" w14:textId="77777777" w:rsidR="00903E67" w:rsidRDefault="00903E67" w:rsidP="005636B6">
      <w:pPr>
        <w:spacing w:before="240" w:after="240"/>
      </w:pPr>
      <w:r>
        <w:t>como del labrador que eligió Cristo</w:t>
      </w:r>
    </w:p>
    <w:p w14:paraId="73D3127E" w14:textId="77777777" w:rsidR="00903E67" w:rsidRDefault="00903E67" w:rsidP="005636B6">
      <w:pPr>
        <w:spacing w:before="240" w:after="240"/>
      </w:pPr>
      <w:r>
        <w:t>para que le ayudase con su huerto.</w:t>
      </w:r>
    </w:p>
    <w:p w14:paraId="03796ADB" w14:textId="77777777" w:rsidR="00903E67" w:rsidRDefault="00903E67" w:rsidP="005636B6">
      <w:pPr>
        <w:spacing w:before="240" w:after="240"/>
      </w:pPr>
      <w:r>
        <w:t>Bien se mostró de Cristo mensajero;</w:t>
      </w:r>
    </w:p>
    <w:p w14:paraId="6405096E" w14:textId="77777777" w:rsidR="00903E67" w:rsidRDefault="00903E67" w:rsidP="005636B6">
      <w:pPr>
        <w:spacing w:before="240" w:after="240"/>
      </w:pPr>
      <w:r>
        <w:t>pues el primer amor del que dio prueba</w:t>
      </w:r>
    </w:p>
    <w:p w14:paraId="3047B1CE" w14:textId="77777777" w:rsidR="00903E67" w:rsidRDefault="00903E67" w:rsidP="005636B6">
      <w:pPr>
        <w:spacing w:before="240" w:after="240"/>
      </w:pPr>
      <w:r>
        <w:t>fue al consejo primero que dio Cristo.</w:t>
      </w:r>
    </w:p>
    <w:p w14:paraId="497CF471" w14:textId="77777777" w:rsidR="00903E67" w:rsidRDefault="00903E67" w:rsidP="005636B6">
      <w:pPr>
        <w:spacing w:before="240" w:after="240"/>
      </w:pPr>
      <w:r>
        <w:t>Muchas veces despierto y en silencio</w:t>
      </w:r>
    </w:p>
    <w:p w14:paraId="59BA6D43" w14:textId="77777777" w:rsidR="00903E67" w:rsidRDefault="00903E67" w:rsidP="005636B6">
      <w:pPr>
        <w:spacing w:before="240" w:after="240"/>
      </w:pPr>
      <w:r>
        <w:t>lo encontró su nodriza echado en tierra</w:t>
      </w:r>
    </w:p>
    <w:p w14:paraId="5FFE97DA" w14:textId="77777777" w:rsidR="00903E67" w:rsidRDefault="00903E67" w:rsidP="005636B6">
      <w:pPr>
        <w:spacing w:before="240" w:after="240"/>
      </w:pPr>
      <w:r>
        <w:t>cual diciendo: «He venido para esto.»</w:t>
      </w:r>
    </w:p>
    <w:p w14:paraId="45147158" w14:textId="77777777" w:rsidR="00903E67" w:rsidRDefault="00903E67" w:rsidP="005636B6">
      <w:pPr>
        <w:spacing w:before="240" w:after="240"/>
      </w:pPr>
      <w:r>
        <w:t>¡Oh en verdad padre suyo venturoso!</w:t>
      </w:r>
    </w:p>
    <w:p w14:paraId="3C4D0D11" w14:textId="77777777" w:rsidR="00903E67" w:rsidRDefault="00903E67" w:rsidP="005636B6">
      <w:pPr>
        <w:spacing w:before="240" w:after="240"/>
      </w:pPr>
      <w:r>
        <w:t>¡Oh madre suya Juana verdadera,</w:t>
      </w:r>
    </w:p>
    <w:p w14:paraId="72FB25AE" w14:textId="77777777" w:rsidR="00903E67" w:rsidRDefault="00903E67" w:rsidP="005636B6">
      <w:pPr>
        <w:spacing w:before="240" w:after="240"/>
      </w:pPr>
      <w:r>
        <w:t>si se interpreta tal como se dice!</w:t>
      </w:r>
    </w:p>
    <w:p w14:paraId="27E1829E" w14:textId="77777777" w:rsidR="00903E67" w:rsidRDefault="00903E67" w:rsidP="005636B6">
      <w:pPr>
        <w:spacing w:before="240" w:after="240"/>
      </w:pPr>
      <w:r>
        <w:t>No por el mundo, por el cual se afanan</w:t>
      </w:r>
    </w:p>
    <w:p w14:paraId="115CAB5D" w14:textId="77777777" w:rsidR="00903E67" w:rsidRDefault="00903E67" w:rsidP="005636B6">
      <w:pPr>
        <w:spacing w:before="240" w:after="240"/>
      </w:pPr>
      <w:r>
        <w:lastRenderedPageBreak/>
        <w:t>hoy detrás del Ostiense y de Tadeo,</w:t>
      </w:r>
    </w:p>
    <w:p w14:paraId="2B26B899" w14:textId="77777777" w:rsidR="00903E67" w:rsidRDefault="00903E67" w:rsidP="005636B6">
      <w:pPr>
        <w:spacing w:before="240" w:after="240"/>
      </w:pPr>
      <w:r>
        <w:t>mas por amor del maná sin mentira,</w:t>
      </w:r>
    </w:p>
    <w:p w14:paraId="078486B3" w14:textId="77777777" w:rsidR="00903E67" w:rsidRDefault="00903E67" w:rsidP="005636B6">
      <w:pPr>
        <w:spacing w:before="240" w:after="240"/>
      </w:pPr>
      <w:r>
        <w:t>en poco tiempo gran doctor se hizo;</w:t>
      </w:r>
    </w:p>
    <w:p w14:paraId="02302E96" w14:textId="77777777" w:rsidR="00903E67" w:rsidRDefault="00903E67" w:rsidP="005636B6">
      <w:pPr>
        <w:spacing w:before="240" w:after="240"/>
      </w:pPr>
      <w:r>
        <w:t>por vigilar la viña, que marchita</w:t>
      </w:r>
    </w:p>
    <w:p w14:paraId="0D77F4C1" w14:textId="77777777" w:rsidR="00903E67" w:rsidRDefault="00903E67" w:rsidP="005636B6">
      <w:pPr>
        <w:spacing w:before="240" w:after="240"/>
      </w:pPr>
      <w:r>
        <w:t>pronto, si el viñador es perezoso.</w:t>
      </w:r>
    </w:p>
    <w:p w14:paraId="4DF555CC" w14:textId="77777777" w:rsidR="00903E67" w:rsidRDefault="00903E67" w:rsidP="005636B6">
      <w:pPr>
        <w:spacing w:before="240" w:after="240"/>
      </w:pPr>
      <w:r>
        <w:t>Y a la sede que fue más bienhechora</w:t>
      </w:r>
    </w:p>
    <w:p w14:paraId="57E9611A" w14:textId="77777777" w:rsidR="00903E67" w:rsidRDefault="00903E67" w:rsidP="005636B6">
      <w:pPr>
        <w:spacing w:before="240" w:after="240"/>
      </w:pPr>
      <w:r>
        <w:t>antes de los humildes, no por ella,</w:t>
      </w:r>
    </w:p>
    <w:p w14:paraId="2F3F1529" w14:textId="77777777" w:rsidR="00903E67" w:rsidRDefault="00903E67" w:rsidP="005636B6">
      <w:pPr>
        <w:spacing w:before="240" w:after="240"/>
      </w:pPr>
      <w:r>
        <w:t>por aquel que la ocupa y la mancilla,</w:t>
      </w:r>
    </w:p>
    <w:p w14:paraId="221BA342" w14:textId="77777777" w:rsidR="00903E67" w:rsidRDefault="00903E67" w:rsidP="005636B6">
      <w:pPr>
        <w:spacing w:before="240" w:after="240"/>
      </w:pPr>
      <w:r>
        <w:t>no dispensas de dos o tres por seis,</w:t>
      </w:r>
    </w:p>
    <w:p w14:paraId="1952DAE5" w14:textId="77777777" w:rsidR="00903E67" w:rsidRDefault="00903E67" w:rsidP="005636B6">
      <w:pPr>
        <w:spacing w:before="240" w:after="240"/>
      </w:pPr>
      <w:r>
        <w:t>no el primer cargo que libre quedara,</w:t>
      </w:r>
    </w:p>
    <w:p w14:paraId="1AA43459" w14:textId="77777777" w:rsidR="00903E67" w:rsidRDefault="00903E67" w:rsidP="005636B6">
      <w:pPr>
        <w:spacing w:before="240" w:after="240"/>
      </w:pPr>
      <w:r>
        <w:t>no decimas, quae sunt pauperum Dei,</w:t>
      </w:r>
    </w:p>
    <w:p w14:paraId="2878F3CE" w14:textId="77777777" w:rsidR="00903E67" w:rsidRDefault="00903E67" w:rsidP="005636B6">
      <w:pPr>
        <w:spacing w:before="240" w:after="240"/>
      </w:pPr>
      <w:r>
        <w:t>sino pidió contra la gente errada</w:t>
      </w:r>
    </w:p>
    <w:p w14:paraId="432DE586" w14:textId="77777777" w:rsidR="00903E67" w:rsidRDefault="00903E67" w:rsidP="005636B6">
      <w:pPr>
        <w:spacing w:before="240" w:after="240"/>
      </w:pPr>
      <w:r>
        <w:t>licencia de luchar por la semilla</w:t>
      </w:r>
    </w:p>
    <w:p w14:paraId="52CB2EA7" w14:textId="77777777" w:rsidR="00903E67" w:rsidRDefault="00903E67" w:rsidP="005636B6">
      <w:pPr>
        <w:spacing w:before="240" w:after="240"/>
      </w:pPr>
      <w:r>
        <w:t>donde estas veinticuatro plantas brotan.</w:t>
      </w:r>
    </w:p>
    <w:p w14:paraId="57C9A8DD" w14:textId="77777777" w:rsidR="00903E67" w:rsidRDefault="00903E67" w:rsidP="005636B6">
      <w:pPr>
        <w:spacing w:before="240" w:after="240"/>
      </w:pPr>
      <w:r>
        <w:t>Después, con voluntad y con doctrina,</w:t>
      </w:r>
    </w:p>
    <w:p w14:paraId="6E600B36" w14:textId="77777777" w:rsidR="00903E67" w:rsidRDefault="00903E67" w:rsidP="005636B6">
      <w:pPr>
        <w:spacing w:before="240" w:after="240"/>
      </w:pPr>
      <w:r>
        <w:t>emprendió su apostólica tarea</w:t>
      </w:r>
    </w:p>
    <w:p w14:paraId="759B0A27" w14:textId="77777777" w:rsidR="00903E67" w:rsidRDefault="00903E67" w:rsidP="005636B6">
      <w:pPr>
        <w:spacing w:before="240" w:after="240"/>
      </w:pPr>
      <w:r>
        <w:t>cual torrente que baja de alta cumbre;</w:t>
      </w:r>
    </w:p>
    <w:p w14:paraId="57E17DF7" w14:textId="77777777" w:rsidR="00903E67" w:rsidRDefault="00903E67" w:rsidP="005636B6">
      <w:pPr>
        <w:spacing w:before="240" w:after="240"/>
      </w:pPr>
      <w:r>
        <w:t>y en el retoño herético su fuerza</w:t>
      </w:r>
    </w:p>
    <w:p w14:paraId="00AA5A0E" w14:textId="77777777" w:rsidR="00903E67" w:rsidRDefault="00903E67" w:rsidP="005636B6">
      <w:pPr>
        <w:spacing w:before="240" w:after="240"/>
      </w:pPr>
      <w:r>
        <w:t>golpeó, con más saña en aquel sitio</w:t>
      </w:r>
    </w:p>
    <w:p w14:paraId="224D7F17" w14:textId="77777777" w:rsidR="00903E67" w:rsidRDefault="00903E67" w:rsidP="005636B6">
      <w:pPr>
        <w:spacing w:before="240" w:after="240"/>
      </w:pPr>
      <w:r>
        <w:lastRenderedPageBreak/>
        <w:t>donde la resistencia era más dura.</w:t>
      </w:r>
    </w:p>
    <w:p w14:paraId="12114B15" w14:textId="77777777" w:rsidR="00903E67" w:rsidRDefault="00903E67" w:rsidP="005636B6">
      <w:pPr>
        <w:spacing w:before="240" w:after="240"/>
      </w:pPr>
      <w:r>
        <w:t>De él se hicieron después diversos ríos</w:t>
      </w:r>
    </w:p>
    <w:p w14:paraId="3C7A2CAC" w14:textId="77777777" w:rsidR="00903E67" w:rsidRDefault="00903E67" w:rsidP="005636B6">
      <w:pPr>
        <w:spacing w:before="240" w:after="240"/>
      </w:pPr>
      <w:r>
        <w:t>donde el huerto católico se riega,</w:t>
      </w:r>
    </w:p>
    <w:p w14:paraId="3610A1FB" w14:textId="77777777" w:rsidR="00903E67" w:rsidRDefault="00903E67" w:rsidP="005636B6">
      <w:pPr>
        <w:spacing w:before="240" w:after="240"/>
      </w:pPr>
      <w:r>
        <w:t>y más vivos se encuentran sus arbustos.</w:t>
      </w:r>
    </w:p>
    <w:p w14:paraId="3722F419" w14:textId="77777777" w:rsidR="00903E67" w:rsidRDefault="00903E67" w:rsidP="005636B6">
      <w:pPr>
        <w:spacing w:before="240" w:after="240"/>
      </w:pPr>
      <w:r>
        <w:t>Si fue tal una rueda de la biga</w:t>
      </w:r>
    </w:p>
    <w:p w14:paraId="52FB3BB9" w14:textId="77777777" w:rsidR="00903E67" w:rsidRDefault="00903E67" w:rsidP="005636B6">
      <w:pPr>
        <w:spacing w:before="240" w:after="240"/>
      </w:pPr>
      <w:r>
        <w:t>con que se defendió la Santa Iglesia</w:t>
      </w:r>
    </w:p>
    <w:p w14:paraId="0B2EFD7B" w14:textId="77777777" w:rsidR="00903E67" w:rsidRDefault="00903E67" w:rsidP="005636B6">
      <w:pPr>
        <w:spacing w:before="240" w:after="240"/>
      </w:pPr>
      <w:r>
        <w:t>y su guerra civil venció en el campo.</w:t>
      </w:r>
    </w:p>
    <w:p w14:paraId="24BEFFEC" w14:textId="77777777" w:rsidR="00903E67" w:rsidRDefault="00903E67" w:rsidP="005636B6">
      <w:pPr>
        <w:spacing w:before="240" w:after="240"/>
      </w:pPr>
      <w:r>
        <w:t>bien debería serte manifiesta</w:t>
      </w:r>
    </w:p>
    <w:p w14:paraId="4E6CC8F7" w14:textId="77777777" w:rsidR="00903E67" w:rsidRDefault="00903E67" w:rsidP="005636B6">
      <w:pPr>
        <w:spacing w:before="240" w:after="240"/>
      </w:pPr>
      <w:r>
        <w:t>la excelencia de la otra, que Tomás</w:t>
      </w:r>
    </w:p>
    <w:p w14:paraId="3E668977" w14:textId="77777777" w:rsidR="00903E67" w:rsidRDefault="00903E67" w:rsidP="005636B6">
      <w:pPr>
        <w:spacing w:before="240" w:after="240"/>
      </w:pPr>
      <w:r>
        <w:t>antes de venir yo te alabó tanto.</w:t>
      </w:r>
    </w:p>
    <w:p w14:paraId="7EB47CFC" w14:textId="77777777" w:rsidR="00903E67" w:rsidRDefault="00903E67" w:rsidP="005636B6">
      <w:pPr>
        <w:spacing w:before="240" w:after="240"/>
      </w:pPr>
      <w:r>
        <w:t>Mas la órbita trazada por la parte</w:t>
      </w:r>
    </w:p>
    <w:p w14:paraId="6D2BB8D2" w14:textId="77777777" w:rsidR="00903E67" w:rsidRDefault="00903E67" w:rsidP="005636B6">
      <w:pPr>
        <w:spacing w:before="240" w:after="240"/>
      </w:pPr>
      <w:r>
        <w:t>superior de su rueda, está olvidada;</w:t>
      </w:r>
    </w:p>
    <w:p w14:paraId="415E3212" w14:textId="77777777" w:rsidR="00903E67" w:rsidRDefault="00903E67" w:rsidP="005636B6">
      <w:pPr>
        <w:spacing w:before="240" w:after="240"/>
      </w:pPr>
      <w:r>
        <w:t>y ahora es vinagre lo que era antes vino.</w:t>
      </w:r>
    </w:p>
    <w:p w14:paraId="55B3B807" w14:textId="77777777" w:rsidR="00903E67" w:rsidRDefault="00903E67" w:rsidP="005636B6">
      <w:pPr>
        <w:spacing w:before="240" w:after="240"/>
      </w:pPr>
      <w:r>
        <w:t>Su familia que recta caminaba</w:t>
      </w:r>
    </w:p>
    <w:p w14:paraId="6AA7B610" w14:textId="77777777" w:rsidR="00903E67" w:rsidRDefault="00903E67" w:rsidP="005636B6">
      <w:pPr>
        <w:spacing w:before="240" w:after="240"/>
      </w:pPr>
      <w:r>
        <w:t>tras de sus huellas, ha cambiado tanto,</w:t>
      </w:r>
    </w:p>
    <w:p w14:paraId="3F0075A1" w14:textId="77777777" w:rsidR="00903E67" w:rsidRDefault="00903E67" w:rsidP="005636B6">
      <w:pPr>
        <w:spacing w:before="240" w:after="240"/>
      </w:pPr>
      <w:r>
        <w:t>que el de delante al de detrás empuja;</w:t>
      </w:r>
    </w:p>
    <w:p w14:paraId="0FAD77F5" w14:textId="77777777" w:rsidR="00903E67" w:rsidRDefault="00903E67" w:rsidP="005636B6">
      <w:pPr>
        <w:spacing w:before="240" w:after="240"/>
      </w:pPr>
      <w:r>
        <w:t>y pronto podrá verse la cosecha</w:t>
      </w:r>
    </w:p>
    <w:p w14:paraId="0CDFBD03" w14:textId="77777777" w:rsidR="00903E67" w:rsidRDefault="00903E67" w:rsidP="005636B6">
      <w:pPr>
        <w:spacing w:before="240" w:after="240"/>
      </w:pPr>
      <w:r>
        <w:t>de tan mal fruto, cuando la cizaña</w:t>
      </w:r>
    </w:p>
    <w:p w14:paraId="7E62C8BE" w14:textId="77777777" w:rsidR="00903E67" w:rsidRDefault="00903E67" w:rsidP="005636B6">
      <w:pPr>
        <w:spacing w:before="240" w:after="240"/>
      </w:pPr>
      <w:r>
        <w:t>lamente que le cierren el granero</w:t>
      </w:r>
    </w:p>
    <w:p w14:paraId="2EBC2B1E" w14:textId="77777777" w:rsidR="00903E67" w:rsidRDefault="00903E67" w:rsidP="005636B6">
      <w:pPr>
        <w:spacing w:before="240" w:after="240"/>
      </w:pPr>
      <w:r>
        <w:lastRenderedPageBreak/>
        <w:t>Bien sé que quien leyese hoja por hoja</w:t>
      </w:r>
    </w:p>
    <w:p w14:paraId="03CEEEC0" w14:textId="77777777" w:rsidR="00903E67" w:rsidRDefault="00903E67" w:rsidP="005636B6">
      <w:pPr>
        <w:spacing w:before="240" w:after="240"/>
      </w:pPr>
      <w:r>
        <w:t>nuestro Ebro, un pasaje aún hallaría</w:t>
      </w:r>
    </w:p>
    <w:p w14:paraId="34A9EEDA" w14:textId="77777777" w:rsidR="00903E67" w:rsidRDefault="00903E67" w:rsidP="005636B6">
      <w:pPr>
        <w:spacing w:before="240" w:after="240"/>
      </w:pPr>
      <w:r>
        <w:t>donde leyese: "Soy el que fui siempre."</w:t>
      </w:r>
    </w:p>
    <w:p w14:paraId="763CF663" w14:textId="77777777" w:rsidR="00903E67" w:rsidRDefault="00903E67" w:rsidP="005636B6">
      <w:pPr>
        <w:spacing w:before="240" w:after="240"/>
      </w:pPr>
      <w:r>
        <w:t>Pero no de Casal ni de Acquasparta,</w:t>
      </w:r>
    </w:p>
    <w:p w14:paraId="1BC521F6" w14:textId="77777777" w:rsidR="00903E67" w:rsidRDefault="00903E67" w:rsidP="005636B6">
      <w:pPr>
        <w:spacing w:before="240" w:after="240"/>
      </w:pPr>
      <w:r>
        <w:t>de donde tales vienen a la regla,</w:t>
      </w:r>
    </w:p>
    <w:p w14:paraId="74B4A6B7" w14:textId="77777777" w:rsidR="00903E67" w:rsidRDefault="00903E67" w:rsidP="005636B6">
      <w:pPr>
        <w:spacing w:before="240" w:after="240"/>
      </w:pPr>
      <w:r>
        <w:t>que uno la huye y otro la endurece.</w:t>
      </w:r>
    </w:p>
    <w:p w14:paraId="516CBE34" w14:textId="77777777" w:rsidR="00903E67" w:rsidRDefault="00903E67" w:rsidP="005636B6">
      <w:pPr>
        <w:spacing w:before="240" w:after="240"/>
      </w:pPr>
      <w:r>
        <w:t>Yo soy el alma de Buenaventura</w:t>
      </w:r>
    </w:p>
    <w:p w14:paraId="53C9B751" w14:textId="77777777" w:rsidR="00903E67" w:rsidRDefault="00903E67" w:rsidP="005636B6">
      <w:pPr>
        <w:spacing w:before="240" w:after="240"/>
      </w:pPr>
      <w:r>
        <w:t>de Bagnoregio, que en los altos cargos</w:t>
      </w:r>
    </w:p>
    <w:p w14:paraId="7C8A83E0" w14:textId="77777777" w:rsidR="00903E67" w:rsidRDefault="00903E67" w:rsidP="005636B6">
      <w:pPr>
        <w:spacing w:before="240" w:after="240"/>
      </w:pPr>
      <w:r>
        <w:t>los errados afanes puse aparte.</w:t>
      </w:r>
    </w:p>
    <w:p w14:paraId="68F22654" w14:textId="77777777" w:rsidR="00903E67" w:rsidRDefault="00903E67" w:rsidP="005636B6">
      <w:pPr>
        <w:spacing w:before="240" w:after="240"/>
      </w:pPr>
      <w:r>
        <w:t>Aquí están Agustín e Iluminado,</w:t>
      </w:r>
    </w:p>
    <w:p w14:paraId="2CB54B65" w14:textId="77777777" w:rsidR="00903E67" w:rsidRDefault="00903E67" w:rsidP="005636B6">
      <w:pPr>
        <w:spacing w:before="240" w:after="240"/>
      </w:pPr>
      <w:r>
        <w:t>los primeros descalzos pobrecillos</w:t>
      </w:r>
    </w:p>
    <w:p w14:paraId="421A243A" w14:textId="77777777" w:rsidR="00903E67" w:rsidRDefault="00903E67" w:rsidP="005636B6">
      <w:pPr>
        <w:spacing w:before="240" w:after="240"/>
      </w:pPr>
      <w:r>
        <w:t>con el cordón amigos del Señor.</w:t>
      </w:r>
    </w:p>
    <w:p w14:paraId="7FECAA4B" w14:textId="77777777" w:rsidR="00903E67" w:rsidRDefault="00903E67" w:rsidP="005636B6">
      <w:pPr>
        <w:spacing w:before="240" w:after="240"/>
      </w:pPr>
      <w:r>
        <w:t>Está con ellos Hugo de San Víctor,</w:t>
      </w:r>
    </w:p>
    <w:p w14:paraId="354E0EA9" w14:textId="77777777" w:rsidR="00903E67" w:rsidRDefault="00903E67" w:rsidP="005636B6">
      <w:pPr>
        <w:spacing w:before="240" w:after="240"/>
      </w:pPr>
      <w:r>
        <w:t>y Pedro Mangiadore y Pedro Hispano,</w:t>
      </w:r>
    </w:p>
    <w:p w14:paraId="0E953659" w14:textId="77777777" w:rsidR="00903E67" w:rsidRDefault="00903E67" w:rsidP="005636B6">
      <w:pPr>
        <w:spacing w:before="240" w:after="240"/>
      </w:pPr>
      <w:r>
        <w:t>que con sus doce libros resplandece;</w:t>
      </w:r>
    </w:p>
    <w:p w14:paraId="0D52BCB7" w14:textId="77777777" w:rsidR="00903E67" w:rsidRDefault="00903E67" w:rsidP="005636B6">
      <w:pPr>
        <w:spacing w:before="240" w:after="240"/>
      </w:pPr>
      <w:r>
        <w:t>el profeta Natán, y el arzobispo</w:t>
      </w:r>
    </w:p>
    <w:p w14:paraId="3A1E7DCA" w14:textId="77777777" w:rsidR="00903E67" w:rsidRDefault="00903E67" w:rsidP="005636B6">
      <w:pPr>
        <w:spacing w:before="240" w:after="240"/>
      </w:pPr>
      <w:r>
        <w:t>Crisóstomo y Anselmo, y el Donato</w:t>
      </w:r>
    </w:p>
    <w:p w14:paraId="3ECC88E6" w14:textId="77777777" w:rsidR="00903E67" w:rsidRDefault="00903E67" w:rsidP="005636B6">
      <w:pPr>
        <w:spacing w:before="240" w:after="240"/>
      </w:pPr>
      <w:r>
        <w:t>que puso mano en el arte primera.</w:t>
      </w:r>
    </w:p>
    <w:p w14:paraId="47ACA337" w14:textId="77777777" w:rsidR="00903E67" w:rsidRDefault="00903E67" w:rsidP="005636B6">
      <w:pPr>
        <w:spacing w:before="240" w:after="240"/>
      </w:pPr>
      <w:r>
        <w:t>Está Rabano aquí, y luce a mi lado</w:t>
      </w:r>
    </w:p>
    <w:p w14:paraId="44FE4FA5" w14:textId="77777777" w:rsidR="00903E67" w:rsidRDefault="00903E67" w:rsidP="005636B6">
      <w:pPr>
        <w:spacing w:before="240" w:after="240"/>
      </w:pPr>
      <w:r>
        <w:lastRenderedPageBreak/>
        <w:t>el abad de Calabria Joaquín</w:t>
      </w:r>
    </w:p>
    <w:p w14:paraId="6B423E89" w14:textId="77777777" w:rsidR="00903E67" w:rsidRDefault="00903E67" w:rsidP="005636B6">
      <w:pPr>
        <w:spacing w:before="240" w:after="240"/>
      </w:pPr>
      <w:r>
        <w:t>dotado del espíritu profético.</w:t>
      </w:r>
    </w:p>
    <w:p w14:paraId="6766068D" w14:textId="77777777" w:rsidR="00903E67" w:rsidRDefault="00903E67" w:rsidP="005636B6">
      <w:pPr>
        <w:spacing w:before="240" w:after="240"/>
      </w:pPr>
      <w:r>
        <w:t>A celebrar a paladín tan grande</w:t>
      </w:r>
    </w:p>
    <w:p w14:paraId="501647EE" w14:textId="77777777" w:rsidR="00903E67" w:rsidRDefault="00903E67" w:rsidP="005636B6">
      <w:pPr>
        <w:spacing w:before="240" w:after="240"/>
      </w:pPr>
      <w:r>
        <w:t>me movió la inflamada cortesía</w:t>
      </w:r>
    </w:p>
    <w:p w14:paraId="01D26735" w14:textId="77777777" w:rsidR="00903E67" w:rsidRDefault="00903E67" w:rsidP="005636B6">
      <w:pPr>
        <w:spacing w:before="240" w:after="240"/>
      </w:pPr>
      <w:r>
        <w:t>de fray Tomás y su agudo discurso;</w:t>
      </w:r>
    </w:p>
    <w:p w14:paraId="7FCE0563" w14:textId="77777777" w:rsidR="00903E67" w:rsidRDefault="00903E67" w:rsidP="005636B6">
      <w:pPr>
        <w:spacing w:before="240" w:after="240"/>
      </w:pPr>
      <w:r>
        <w:t>y conmigo movió a quien me acompaña.»</w:t>
      </w:r>
    </w:p>
    <w:p w14:paraId="41CBF7DD" w14:textId="330FE32A" w:rsidR="00903E67" w:rsidRDefault="00903E67" w:rsidP="005636B6">
      <w:pPr>
        <w:pStyle w:val="Ttulo2"/>
        <w:spacing w:before="240" w:after="240"/>
      </w:pPr>
      <w:r>
        <w:br w:type="page"/>
      </w:r>
      <w:bookmarkStart w:id="85" w:name="_Toc196141008"/>
      <w:r>
        <w:lastRenderedPageBreak/>
        <w:t>CANTO XIII</w:t>
      </w:r>
      <w:bookmarkEnd w:id="85"/>
    </w:p>
    <w:p w14:paraId="48F0BE70" w14:textId="77777777" w:rsidR="00903E67" w:rsidRDefault="00903E67" w:rsidP="005636B6">
      <w:pPr>
        <w:spacing w:before="240" w:after="240"/>
      </w:pPr>
      <w:r>
        <w:t>Imagine quien quiera comprender</w:t>
      </w:r>
    </w:p>
    <w:p w14:paraId="56C6B0C4" w14:textId="77777777" w:rsidR="00903E67" w:rsidRDefault="00903E67" w:rsidP="005636B6">
      <w:pPr>
        <w:spacing w:before="240" w:after="240"/>
      </w:pPr>
      <w:r>
        <w:t>lo que yo vi -y que la imagen retenga</w:t>
      </w:r>
    </w:p>
    <w:p w14:paraId="1F78467E" w14:textId="77777777" w:rsidR="00903E67" w:rsidRDefault="00903E67" w:rsidP="005636B6">
      <w:pPr>
        <w:spacing w:before="240" w:after="240"/>
      </w:pPr>
      <w:r>
        <w:t>mientras lo digo, como firme roca-</w:t>
      </w:r>
    </w:p>
    <w:p w14:paraId="643509D7" w14:textId="77777777" w:rsidR="00903E67" w:rsidRDefault="00903E67" w:rsidP="005636B6">
      <w:pPr>
        <w:spacing w:before="240" w:after="240"/>
      </w:pPr>
      <w:r>
        <w:t>quince estrellas que en zonas diferentes</w:t>
      </w:r>
    </w:p>
    <w:p w14:paraId="61C7748A" w14:textId="77777777" w:rsidR="00903E67" w:rsidRDefault="00903E67" w:rsidP="005636B6">
      <w:pPr>
        <w:spacing w:before="240" w:after="240"/>
      </w:pPr>
      <w:r>
        <w:t>el cielo encienden con tanta viveza</w:t>
      </w:r>
    </w:p>
    <w:p w14:paraId="3BCEC081" w14:textId="77777777" w:rsidR="00903E67" w:rsidRDefault="00903E67" w:rsidP="005636B6">
      <w:pPr>
        <w:spacing w:before="240" w:after="240"/>
      </w:pPr>
      <w:r>
        <w:t>que cualquier densidad del aire vencen;</w:t>
      </w:r>
    </w:p>
    <w:p w14:paraId="05BBDDB3" w14:textId="77777777" w:rsidR="00903E67" w:rsidRDefault="00903E67" w:rsidP="005636B6">
      <w:pPr>
        <w:spacing w:before="240" w:after="240"/>
      </w:pPr>
      <w:r>
        <w:t>imagine aquel carro a quien el seno</w:t>
      </w:r>
    </w:p>
    <w:p w14:paraId="1334BE6C" w14:textId="77777777" w:rsidR="00903E67" w:rsidRDefault="00903E67" w:rsidP="005636B6">
      <w:pPr>
        <w:spacing w:before="240" w:after="240"/>
      </w:pPr>
      <w:r>
        <w:t>basta de nuestro cielo noche y día</w:t>
      </w:r>
    </w:p>
    <w:p w14:paraId="6979F705" w14:textId="77777777" w:rsidR="00903E67" w:rsidRDefault="00903E67" w:rsidP="005636B6">
      <w:pPr>
        <w:spacing w:before="240" w:after="240"/>
      </w:pPr>
      <w:r>
        <w:t>y al dar vuelta el timón no se nos marcha;</w:t>
      </w:r>
    </w:p>
    <w:p w14:paraId="07066717" w14:textId="77777777" w:rsidR="00903E67" w:rsidRDefault="00903E67" w:rsidP="005636B6">
      <w:pPr>
        <w:spacing w:before="240" w:after="240"/>
      </w:pPr>
      <w:r>
        <w:t>imagine la boca de aquel cuerno</w:t>
      </w:r>
    </w:p>
    <w:p w14:paraId="1BADA2E4" w14:textId="77777777" w:rsidR="00903E67" w:rsidRDefault="00903E67" w:rsidP="005636B6">
      <w:pPr>
        <w:spacing w:before="240" w:after="240"/>
      </w:pPr>
      <w:r>
        <w:t>que al extremo del eje se origina,</w:t>
      </w:r>
    </w:p>
    <w:p w14:paraId="6F4ECDE1" w14:textId="77777777" w:rsidR="00903E67" w:rsidRDefault="00903E67" w:rsidP="005636B6">
      <w:pPr>
        <w:spacing w:before="240" w:after="240"/>
      </w:pPr>
      <w:r>
        <w:t>al que da vueltas la primera esfera,</w:t>
      </w:r>
    </w:p>
    <w:p w14:paraId="3D3D34C3" w14:textId="77777777" w:rsidR="00903E67" w:rsidRDefault="00903E67" w:rsidP="005636B6">
      <w:pPr>
        <w:spacing w:before="240" w:after="240"/>
      </w:pPr>
      <w:r>
        <w:t>haciéndose dos signos en el cielo,</w:t>
      </w:r>
    </w:p>
    <w:p w14:paraId="701DF8C6" w14:textId="77777777" w:rsidR="00903E67" w:rsidRDefault="00903E67" w:rsidP="005636B6">
      <w:pPr>
        <w:spacing w:before="240" w:after="240"/>
      </w:pPr>
      <w:r>
        <w:t>como hiciera la hija del rey Minos</w:t>
      </w:r>
    </w:p>
    <w:p w14:paraId="48DDBF43" w14:textId="77777777" w:rsidR="00903E67" w:rsidRDefault="00903E67" w:rsidP="005636B6">
      <w:pPr>
        <w:spacing w:before="240" w:after="240"/>
      </w:pPr>
      <w:r>
        <w:t>sintiendo el frío hielo de la muerte;</w:t>
      </w:r>
    </w:p>
    <w:p w14:paraId="7DFF4693" w14:textId="77777777" w:rsidR="00903E67" w:rsidRDefault="00903E67" w:rsidP="005636B6">
      <w:pPr>
        <w:spacing w:before="240" w:after="240"/>
      </w:pPr>
      <w:r>
        <w:t>y uno poner sus rayos en el otro,</w:t>
      </w:r>
    </w:p>
    <w:p w14:paraId="4543826B" w14:textId="77777777" w:rsidR="00903E67" w:rsidRDefault="00903E67" w:rsidP="005636B6">
      <w:pPr>
        <w:spacing w:before="240" w:after="240"/>
      </w:pPr>
      <w:r>
        <w:t>y dar vueltas los dos de tal manera</w:t>
      </w:r>
    </w:p>
    <w:p w14:paraId="49EF1704" w14:textId="77777777" w:rsidR="00903E67" w:rsidRDefault="00903E67" w:rsidP="005636B6">
      <w:pPr>
        <w:spacing w:before="240" w:after="240"/>
      </w:pPr>
      <w:r>
        <w:t>que uno fuera detrás y otro delante;</w:t>
      </w:r>
    </w:p>
    <w:p w14:paraId="7452CD9D" w14:textId="77777777" w:rsidR="00903E67" w:rsidRDefault="00903E67" w:rsidP="005636B6">
      <w:pPr>
        <w:spacing w:before="240" w:after="240"/>
      </w:pPr>
      <w:r>
        <w:lastRenderedPageBreak/>
        <w:t>y tendrá casi sombra de la cierta</w:t>
      </w:r>
    </w:p>
    <w:p w14:paraId="27A70615" w14:textId="77777777" w:rsidR="00903E67" w:rsidRDefault="00903E67" w:rsidP="005636B6">
      <w:pPr>
        <w:spacing w:before="240" w:after="240"/>
      </w:pPr>
      <w:r>
        <w:t>constelación y de la doble danza</w:t>
      </w:r>
    </w:p>
    <w:p w14:paraId="4DA12BD2" w14:textId="77777777" w:rsidR="00903E67" w:rsidRDefault="00903E67" w:rsidP="005636B6">
      <w:pPr>
        <w:spacing w:before="240" w:after="240"/>
      </w:pPr>
      <w:r>
        <w:t>que giraba en el punto en que me hallaba:</w:t>
      </w:r>
    </w:p>
    <w:p w14:paraId="3B1AE91D" w14:textId="77777777" w:rsidR="00903E67" w:rsidRDefault="00903E67" w:rsidP="005636B6">
      <w:pPr>
        <w:spacing w:before="240" w:after="240"/>
      </w:pPr>
      <w:r>
        <w:t>pues tan distante está de nuestros usos,</w:t>
      </w:r>
    </w:p>
    <w:p w14:paraId="126DBE80" w14:textId="77777777" w:rsidR="00903E67" w:rsidRDefault="00903E67" w:rsidP="005636B6">
      <w:pPr>
        <w:spacing w:before="240" w:after="240"/>
      </w:pPr>
      <w:r>
        <w:t>cuanto está del fluir del río Chiana</w:t>
      </w:r>
    </w:p>
    <w:p w14:paraId="1731FA7C" w14:textId="77777777" w:rsidR="00903E67" w:rsidRDefault="00903E67" w:rsidP="005636B6">
      <w:pPr>
        <w:spacing w:before="240" w:after="240"/>
      </w:pPr>
      <w:r>
        <w:t>del cielo más veloz el movimiento.</w:t>
      </w:r>
    </w:p>
    <w:p w14:paraId="7363338C" w14:textId="77777777" w:rsidR="00903E67" w:rsidRDefault="00903E67" w:rsidP="005636B6">
      <w:pPr>
        <w:spacing w:before="240" w:after="240"/>
      </w:pPr>
      <w:r>
        <w:t>Allí cantaron no a Pean ni a Baco,</w:t>
      </w:r>
    </w:p>
    <w:p w14:paraId="3FBD6D28" w14:textId="77777777" w:rsidR="00903E67" w:rsidRDefault="00903E67" w:rsidP="005636B6">
      <w:pPr>
        <w:spacing w:before="240" w:after="240"/>
      </w:pPr>
      <w:r>
        <w:t>a tres personas de naturaleza</w:t>
      </w:r>
    </w:p>
    <w:p w14:paraId="61117591" w14:textId="77777777" w:rsidR="00903E67" w:rsidRDefault="00903E67" w:rsidP="005636B6">
      <w:pPr>
        <w:spacing w:before="240" w:after="240"/>
      </w:pPr>
      <w:r>
        <w:t>divina, y una de ellas con la Humana.</w:t>
      </w:r>
    </w:p>
    <w:p w14:paraId="75D813F0" w14:textId="77777777" w:rsidR="00903E67" w:rsidRDefault="00903E67" w:rsidP="005636B6">
      <w:pPr>
        <w:spacing w:before="240" w:after="240"/>
      </w:pPr>
      <w:r>
        <w:t>Las vueltas y el cantar se terminaron;</w:t>
      </w:r>
    </w:p>
    <w:p w14:paraId="7D81DD56" w14:textId="77777777" w:rsidR="00903E67" w:rsidRDefault="00903E67" w:rsidP="005636B6">
      <w:pPr>
        <w:spacing w:before="240" w:after="240"/>
      </w:pPr>
      <w:r>
        <w:t>y atentas nos miraron esas luces,</w:t>
      </w:r>
    </w:p>
    <w:p w14:paraId="7A1535E2" w14:textId="77777777" w:rsidR="00903E67" w:rsidRDefault="00903E67" w:rsidP="005636B6">
      <w:pPr>
        <w:spacing w:before="240" w:after="240"/>
      </w:pPr>
      <w:r>
        <w:t>alegres de pasar a otro cuidado.</w:t>
      </w:r>
    </w:p>
    <w:p w14:paraId="1AC112DE" w14:textId="77777777" w:rsidR="00903E67" w:rsidRDefault="00903E67" w:rsidP="005636B6">
      <w:pPr>
        <w:spacing w:before="240" w:after="240"/>
      </w:pPr>
      <w:r>
        <w:t>Rompió el silencio de concordes númenes</w:t>
      </w:r>
    </w:p>
    <w:p w14:paraId="7BFD9A8C" w14:textId="77777777" w:rsidR="00903E67" w:rsidRDefault="00903E67" w:rsidP="005636B6">
      <w:pPr>
        <w:spacing w:before="240" w:after="240"/>
      </w:pPr>
      <w:r>
        <w:t>luego la luz que la admirable vida</w:t>
      </w:r>
    </w:p>
    <w:p w14:paraId="4B1EED23" w14:textId="77777777" w:rsidR="00903E67" w:rsidRDefault="00903E67" w:rsidP="005636B6">
      <w:pPr>
        <w:spacing w:before="240" w:after="240"/>
      </w:pPr>
      <w:r>
        <w:t>del pobrecillo del Señor narrara,</w:t>
      </w:r>
    </w:p>
    <w:p w14:paraId="7C7C305A" w14:textId="77777777" w:rsidR="00903E67" w:rsidRDefault="00903E67" w:rsidP="005636B6">
      <w:pPr>
        <w:spacing w:before="240" w:after="240"/>
      </w:pPr>
      <w:r>
        <w:t>dijo: «Cuando trillada está una paja,</w:t>
      </w:r>
    </w:p>
    <w:p w14:paraId="4357E854" w14:textId="77777777" w:rsidR="00903E67" w:rsidRDefault="00903E67" w:rsidP="005636B6">
      <w:pPr>
        <w:spacing w:before="240" w:after="240"/>
      </w:pPr>
      <w:r>
        <w:t>cuando su grano ha sido ya guardado,</w:t>
      </w:r>
    </w:p>
    <w:p w14:paraId="1E78AD45" w14:textId="77777777" w:rsidR="00903E67" w:rsidRDefault="00903E67" w:rsidP="005636B6">
      <w:pPr>
        <w:spacing w:before="240" w:after="240"/>
      </w:pPr>
      <w:r>
        <w:t>a trillar otra un dulce amor me invita.</w:t>
      </w:r>
    </w:p>
    <w:p w14:paraId="169BDFE0" w14:textId="77777777" w:rsidR="00903E67" w:rsidRDefault="00903E67" w:rsidP="005636B6">
      <w:pPr>
        <w:spacing w:before="240" w:after="240"/>
      </w:pPr>
      <w:r>
        <w:t>Crees que en el pecho del que la costilla</w:t>
      </w:r>
    </w:p>
    <w:p w14:paraId="74E84381" w14:textId="77777777" w:rsidR="00903E67" w:rsidRDefault="00903E67" w:rsidP="005636B6">
      <w:pPr>
        <w:spacing w:before="240" w:after="240"/>
      </w:pPr>
      <w:r>
        <w:lastRenderedPageBreak/>
        <w:t>se sacó para hacer la hermosa boca</w:t>
      </w:r>
    </w:p>
    <w:p w14:paraId="0D728F5F" w14:textId="77777777" w:rsidR="00903E67" w:rsidRDefault="00903E67" w:rsidP="005636B6">
      <w:pPr>
        <w:spacing w:before="240" w:after="240"/>
      </w:pPr>
      <w:r>
        <w:t>y un paladar al mundo tan costoso,</w:t>
      </w:r>
    </w:p>
    <w:p w14:paraId="7EF2EB60" w14:textId="77777777" w:rsidR="00903E67" w:rsidRDefault="00903E67" w:rsidP="005636B6">
      <w:pPr>
        <w:spacing w:before="240" w:after="240"/>
      </w:pPr>
      <w:r>
        <w:t>y en aquel que, pasado por la lanza</w:t>
      </w:r>
    </w:p>
    <w:p w14:paraId="483CC719" w14:textId="77777777" w:rsidR="00903E67" w:rsidRDefault="00903E67" w:rsidP="005636B6">
      <w:pPr>
        <w:spacing w:before="240" w:after="240"/>
      </w:pPr>
      <w:r>
        <w:t>antes y luego tanto satisfizo,</w:t>
      </w:r>
    </w:p>
    <w:p w14:paraId="5EAEE26C" w14:textId="77777777" w:rsidR="00903E67" w:rsidRDefault="00903E67" w:rsidP="005636B6">
      <w:pPr>
        <w:spacing w:before="240" w:after="240"/>
      </w:pPr>
      <w:r>
        <w:t>que venció la balanza de la culpa,</w:t>
      </w:r>
    </w:p>
    <w:p w14:paraId="763128FD" w14:textId="77777777" w:rsidR="00903E67" w:rsidRDefault="00903E67" w:rsidP="005636B6">
      <w:pPr>
        <w:spacing w:before="240" w:after="240"/>
      </w:pPr>
      <w:r>
        <w:t>cuanto al género humano se permite</w:t>
      </w:r>
    </w:p>
    <w:p w14:paraId="56FE775B" w14:textId="77777777" w:rsidR="00903E67" w:rsidRDefault="00903E67" w:rsidP="005636B6">
      <w:pPr>
        <w:spacing w:before="240" w:after="240"/>
      </w:pPr>
      <w:r>
        <w:t>tener de luz, del todo fue infundido</w:t>
      </w:r>
    </w:p>
    <w:p w14:paraId="7B35CB3A" w14:textId="77777777" w:rsidR="00903E67" w:rsidRDefault="00903E67" w:rsidP="005636B6">
      <w:pPr>
        <w:spacing w:before="240" w:after="240"/>
      </w:pPr>
      <w:r>
        <w:t>por el Poder que hiciera a uno y a otro;</w:t>
      </w:r>
    </w:p>
    <w:p w14:paraId="59C262DC" w14:textId="77777777" w:rsidR="00903E67" w:rsidRDefault="00903E67" w:rsidP="005636B6">
      <w:pPr>
        <w:spacing w:before="240" w:after="240"/>
      </w:pPr>
      <w:r>
        <w:t>por eso miras a lo que antes dije,</w:t>
      </w:r>
    </w:p>
    <w:p w14:paraId="11577641" w14:textId="77777777" w:rsidR="00903E67" w:rsidRDefault="00903E67" w:rsidP="005636B6">
      <w:pPr>
        <w:spacing w:before="240" w:after="240"/>
      </w:pPr>
      <w:r>
        <w:t>cuando conté que no tuvo segundo</w:t>
      </w:r>
    </w:p>
    <w:p w14:paraId="63605767" w14:textId="77777777" w:rsidR="00903E67" w:rsidRDefault="00903E67" w:rsidP="005636B6">
      <w:pPr>
        <w:spacing w:before="240" w:after="240"/>
      </w:pPr>
      <w:r>
        <w:t>quien en la quinta luz está escondido.</w:t>
      </w:r>
    </w:p>
    <w:p w14:paraId="020608AD" w14:textId="77777777" w:rsidR="00903E67" w:rsidRDefault="00903E67" w:rsidP="005636B6">
      <w:pPr>
        <w:spacing w:before="240" w:after="240"/>
      </w:pPr>
      <w:r>
        <w:t>Abre los ojos a lo que respondo,</w:t>
      </w:r>
    </w:p>
    <w:p w14:paraId="3C878ACC" w14:textId="77777777" w:rsidR="00903E67" w:rsidRDefault="00903E67" w:rsidP="005636B6">
      <w:pPr>
        <w:spacing w:before="240" w:after="240"/>
      </w:pPr>
      <w:r>
        <w:t>y verás lo que crees y lo que digo</w:t>
      </w:r>
    </w:p>
    <w:p w14:paraId="36E4858F" w14:textId="77777777" w:rsidR="00903E67" w:rsidRDefault="00903E67" w:rsidP="005636B6">
      <w:pPr>
        <w:spacing w:before="240" w:after="240"/>
      </w:pPr>
      <w:r>
        <w:t>como el centro y el círculo en lo cierto.</w:t>
      </w:r>
    </w:p>
    <w:p w14:paraId="77E49A6F" w14:textId="77777777" w:rsidR="00903E67" w:rsidRDefault="00903E67" w:rsidP="005636B6">
      <w:pPr>
        <w:spacing w:before="240" w:after="240"/>
      </w:pPr>
      <w:r>
        <w:t>Lo que no muere y lo que morirá</w:t>
      </w:r>
    </w:p>
    <w:p w14:paraId="18058C36" w14:textId="77777777" w:rsidR="00903E67" w:rsidRDefault="00903E67" w:rsidP="005636B6">
      <w:pPr>
        <w:spacing w:before="240" w:after="240"/>
      </w:pPr>
      <w:r>
        <w:t>no es más que un resplandor de aquella idea</w:t>
      </w:r>
    </w:p>
    <w:p w14:paraId="27E0BF12" w14:textId="77777777" w:rsidR="00903E67" w:rsidRDefault="00903E67" w:rsidP="005636B6">
      <w:pPr>
        <w:spacing w:before="240" w:after="240"/>
      </w:pPr>
      <w:r>
        <w:t>que hace nacer, amando, nuestro Sir;</w:t>
      </w:r>
    </w:p>
    <w:p w14:paraId="740EEC01" w14:textId="77777777" w:rsidR="00903E67" w:rsidRDefault="00903E67" w:rsidP="005636B6">
      <w:pPr>
        <w:spacing w:before="240" w:after="240"/>
      </w:pPr>
      <w:r>
        <w:t>que aquella viva luz que se desprende</w:t>
      </w:r>
    </w:p>
    <w:p w14:paraId="7B80D3BA" w14:textId="77777777" w:rsidR="00903E67" w:rsidRDefault="00903E67" w:rsidP="005636B6">
      <w:pPr>
        <w:spacing w:before="240" w:after="240"/>
      </w:pPr>
      <w:r>
        <w:t>del astro del que no se desaúna,</w:t>
      </w:r>
    </w:p>
    <w:p w14:paraId="18478008" w14:textId="77777777" w:rsidR="00903E67" w:rsidRDefault="00903E67" w:rsidP="005636B6">
      <w:pPr>
        <w:spacing w:before="240" w:after="240"/>
      </w:pPr>
      <w:r>
        <w:lastRenderedPageBreak/>
        <w:t>ni del amor que tres hace con ellos,</w:t>
      </w:r>
    </w:p>
    <w:p w14:paraId="0A077752" w14:textId="77777777" w:rsidR="00903E67" w:rsidRDefault="00903E67" w:rsidP="005636B6">
      <w:pPr>
        <w:spacing w:before="240" w:after="240"/>
      </w:pPr>
      <w:r>
        <w:t>por su bondad su iluminar transmite,</w:t>
      </w:r>
    </w:p>
    <w:p w14:paraId="5B79320B" w14:textId="77777777" w:rsidR="00903E67" w:rsidRDefault="00903E67" w:rsidP="005636B6">
      <w:pPr>
        <w:spacing w:before="240" w:after="240"/>
      </w:pPr>
      <w:r>
        <w:t>como un espejo, a nueve subcriaturas,</w:t>
      </w:r>
    </w:p>
    <w:p w14:paraId="5381C51C" w14:textId="77777777" w:rsidR="00903E67" w:rsidRDefault="00903E67" w:rsidP="005636B6">
      <w:pPr>
        <w:spacing w:before="240" w:after="240"/>
      </w:pPr>
      <w:r>
        <w:t>conservándose en uno eternamente.</w:t>
      </w:r>
    </w:p>
    <w:p w14:paraId="34739957" w14:textId="77777777" w:rsidR="00903E67" w:rsidRDefault="00903E67" w:rsidP="005636B6">
      <w:pPr>
        <w:spacing w:before="240" w:after="240"/>
      </w:pPr>
      <w:r>
        <w:t>De aquí desciende a la última potencia</w:t>
      </w:r>
    </w:p>
    <w:p w14:paraId="51CE7419" w14:textId="77777777" w:rsidR="00903E67" w:rsidRDefault="00903E67" w:rsidP="005636B6">
      <w:pPr>
        <w:spacing w:before="240" w:after="240"/>
      </w:pPr>
      <w:r>
        <w:t>bajando de acto en acto, hasta tal punto,</w:t>
      </w:r>
    </w:p>
    <w:p w14:paraId="7848C695" w14:textId="77777777" w:rsidR="00903E67" w:rsidRDefault="00903E67" w:rsidP="005636B6">
      <w:pPr>
        <w:spacing w:before="240" w:after="240"/>
      </w:pPr>
      <w:r>
        <w:t>que no hace más que contingencias breves;</w:t>
      </w:r>
    </w:p>
    <w:p w14:paraId="1AF74ABA" w14:textId="77777777" w:rsidR="00903E67" w:rsidRDefault="00903E67" w:rsidP="005636B6">
      <w:pPr>
        <w:spacing w:before="240" w:after="240"/>
      </w:pPr>
      <w:r>
        <w:t>y entiendo que son estas contingencias</w:t>
      </w:r>
    </w:p>
    <w:p w14:paraId="1BFA7A25" w14:textId="77777777" w:rsidR="00903E67" w:rsidRDefault="00903E67" w:rsidP="005636B6">
      <w:pPr>
        <w:spacing w:before="240" w:after="240"/>
      </w:pPr>
      <w:r>
        <w:t>las cosas engendradas, que produce</w:t>
      </w:r>
    </w:p>
    <w:p w14:paraId="732C963C" w14:textId="77777777" w:rsidR="00903E67" w:rsidRDefault="00903E67" w:rsidP="005636B6">
      <w:pPr>
        <w:spacing w:before="240" w:after="240"/>
      </w:pPr>
      <w:r>
        <w:t>con simiente o sin ella el cielo móvil.</w:t>
      </w:r>
    </w:p>
    <w:p w14:paraId="108C6FDD" w14:textId="77777777" w:rsidR="00903E67" w:rsidRDefault="00903E67" w:rsidP="005636B6">
      <w:pPr>
        <w:spacing w:before="240" w:after="240"/>
      </w:pPr>
      <w:r>
        <w:t>No es siempre igual la cera y quien la imprime;</w:t>
      </w:r>
    </w:p>
    <w:p w14:paraId="76AC32B2" w14:textId="77777777" w:rsidR="00903E67" w:rsidRDefault="00903E67" w:rsidP="005636B6">
      <w:pPr>
        <w:spacing w:before="240" w:after="240"/>
      </w:pPr>
      <w:r>
        <w:t>y por ello allá abajo más o menos</w:t>
      </w:r>
    </w:p>
    <w:p w14:paraId="4721C675" w14:textId="77777777" w:rsidR="00903E67" w:rsidRDefault="00903E67" w:rsidP="005636B6">
      <w:pPr>
        <w:spacing w:before="240" w:after="240"/>
      </w:pPr>
      <w:r>
        <w:t>se traslucen los signos ideales.</w:t>
      </w:r>
    </w:p>
    <w:p w14:paraId="75C750A4" w14:textId="77777777" w:rsidR="00903E67" w:rsidRDefault="00903E67" w:rsidP="005636B6">
      <w:pPr>
        <w:spacing w:before="240" w:after="240"/>
      </w:pPr>
      <w:r>
        <w:t>Por lo que ocurre que de un mismo árbol,</w:t>
      </w:r>
    </w:p>
    <w:p w14:paraId="7A6D911F" w14:textId="77777777" w:rsidR="00903E67" w:rsidRDefault="00903E67" w:rsidP="005636B6">
      <w:pPr>
        <w:spacing w:before="240" w:after="240"/>
      </w:pPr>
      <w:r>
        <w:t>salgan frutos mejores o peores;</w:t>
      </w:r>
    </w:p>
    <w:p w14:paraId="586541AE" w14:textId="77777777" w:rsidR="00903E67" w:rsidRDefault="00903E67" w:rsidP="005636B6">
      <w:pPr>
        <w:spacing w:before="240" w:after="240"/>
      </w:pPr>
      <w:r>
        <w:t>y nacéis con distinta inteligencia.</w:t>
      </w:r>
    </w:p>
    <w:p w14:paraId="3F958DF2" w14:textId="77777777" w:rsidR="00903E67" w:rsidRDefault="00903E67" w:rsidP="005636B6">
      <w:pPr>
        <w:spacing w:before="240" w:after="240"/>
      </w:pPr>
      <w:r>
        <w:t>si perfecta la cera se encontrase,</w:t>
      </w:r>
    </w:p>
    <w:p w14:paraId="67735FAB" w14:textId="77777777" w:rsidR="00903E67" w:rsidRDefault="00903E67" w:rsidP="005636B6">
      <w:pPr>
        <w:spacing w:before="240" w:after="240"/>
      </w:pPr>
      <w:r>
        <w:t>e igual el cielo en su virtud suprema,</w:t>
      </w:r>
    </w:p>
    <w:p w14:paraId="502A0C65" w14:textId="77777777" w:rsidR="00903E67" w:rsidRDefault="00903E67" w:rsidP="005636B6">
      <w:pPr>
        <w:spacing w:before="240" w:after="240"/>
      </w:pPr>
      <w:r>
        <w:t>la luz del sello toda brillaría;</w:t>
      </w:r>
    </w:p>
    <w:p w14:paraId="782A6065" w14:textId="77777777" w:rsidR="00903E67" w:rsidRDefault="00903E67" w:rsidP="005636B6">
      <w:pPr>
        <w:spacing w:before="240" w:after="240"/>
      </w:pPr>
      <w:r>
        <w:lastRenderedPageBreak/>
        <w:t>mas la natura siempre es imperfecta,</w:t>
      </w:r>
    </w:p>
    <w:p w14:paraId="0CC0FD81" w14:textId="77777777" w:rsidR="00903E67" w:rsidRDefault="00903E67" w:rsidP="005636B6">
      <w:pPr>
        <w:spacing w:before="240" w:after="240"/>
      </w:pPr>
      <w:r>
        <w:t>obrando de igual modo que el artista</w:t>
      </w:r>
    </w:p>
    <w:p w14:paraId="62C9E63F" w14:textId="77777777" w:rsidR="00903E67" w:rsidRDefault="00903E67" w:rsidP="005636B6">
      <w:pPr>
        <w:spacing w:before="240" w:after="240"/>
      </w:pPr>
      <w:r>
        <w:t>que sabe el arte mas su mano tiembla.</w:t>
      </w:r>
    </w:p>
    <w:p w14:paraId="7692FB6A" w14:textId="77777777" w:rsidR="00903E67" w:rsidRDefault="00903E67" w:rsidP="005636B6">
      <w:pPr>
        <w:spacing w:before="240" w:after="240"/>
      </w:pPr>
      <w:r>
        <w:t>Y si el ardiente amor la clara vista</w:t>
      </w:r>
    </w:p>
    <w:p w14:paraId="7FC40D5C" w14:textId="77777777" w:rsidR="00903E67" w:rsidRDefault="00903E67" w:rsidP="005636B6">
      <w:pPr>
        <w:spacing w:before="240" w:after="240"/>
      </w:pPr>
      <w:r>
        <w:t>del supremo poder dispone y sella,</w:t>
      </w:r>
    </w:p>
    <w:p w14:paraId="1F418C5E" w14:textId="77777777" w:rsidR="00903E67" w:rsidRDefault="00903E67" w:rsidP="005636B6">
      <w:pPr>
        <w:spacing w:before="240" w:after="240"/>
      </w:pPr>
      <w:r>
        <w:t>toda la perfección aquí se adquiere.</w:t>
      </w:r>
    </w:p>
    <w:p w14:paraId="30B2B510" w14:textId="77777777" w:rsidR="00903E67" w:rsidRDefault="00903E67" w:rsidP="005636B6">
      <w:pPr>
        <w:spacing w:before="240" w:after="240"/>
      </w:pPr>
      <w:r>
        <w:t>Tal fue creada ya la tierra digna</w:t>
      </w:r>
    </w:p>
    <w:p w14:paraId="52D8E228" w14:textId="77777777" w:rsidR="00903E67" w:rsidRDefault="00903E67" w:rsidP="005636B6">
      <w:pPr>
        <w:spacing w:before="240" w:after="240"/>
      </w:pPr>
      <w:r>
        <w:t>de toda perfección animalesca;</w:t>
      </w:r>
    </w:p>
    <w:p w14:paraId="6568ECF9" w14:textId="77777777" w:rsidR="00903E67" w:rsidRDefault="00903E67" w:rsidP="005636B6">
      <w:pPr>
        <w:spacing w:before="240" w:after="240"/>
      </w:pPr>
      <w:r>
        <w:t>y la Virgen preñada de este modo;</w:t>
      </w:r>
    </w:p>
    <w:p w14:paraId="05580180" w14:textId="77777777" w:rsidR="00903E67" w:rsidRDefault="00903E67" w:rsidP="005636B6">
      <w:pPr>
        <w:spacing w:before="240" w:after="240"/>
      </w:pPr>
      <w:r>
        <w:t>de tal forma yo apruebo lo que opinas,</w:t>
      </w:r>
    </w:p>
    <w:p w14:paraId="1C3E3457" w14:textId="77777777" w:rsidR="00903E67" w:rsidRDefault="00903E67" w:rsidP="005636B6">
      <w:pPr>
        <w:spacing w:before="240" w:after="240"/>
      </w:pPr>
      <w:r>
        <w:t>pues la humana natura nunca fue</w:t>
      </w:r>
    </w:p>
    <w:p w14:paraId="196AA0DC" w14:textId="77777777" w:rsidR="00903E67" w:rsidRDefault="00903E67" w:rsidP="005636B6">
      <w:pPr>
        <w:spacing w:before="240" w:after="240"/>
      </w:pPr>
      <w:r>
        <w:t>ni será como en esas dos personas.</w:t>
      </w:r>
    </w:p>
    <w:p w14:paraId="2AA9D4B1" w14:textId="77777777" w:rsidR="00903E67" w:rsidRDefault="00903E67" w:rsidP="005636B6">
      <w:pPr>
        <w:spacing w:before="240" w:after="240"/>
      </w:pPr>
      <w:r>
        <w:t>Ahora si no siguiese mis razones,</w:t>
      </w:r>
    </w:p>
    <w:p w14:paraId="505149B0" w14:textId="77777777" w:rsidR="00903E67" w:rsidRDefault="00903E67" w:rsidP="005636B6">
      <w:pPr>
        <w:spacing w:before="240" w:after="240"/>
      </w:pPr>
      <w:r>
        <w:t>"¿pues cómo aquél no tuvo par alguno?"</w:t>
      </w:r>
    </w:p>
    <w:p w14:paraId="5984D867" w14:textId="77777777" w:rsidR="00903E67" w:rsidRDefault="00903E67" w:rsidP="005636B6">
      <w:pPr>
        <w:spacing w:before="240" w:after="240"/>
      </w:pPr>
      <w:r>
        <w:t>me dirían entonces tus palabras.</w:t>
      </w:r>
    </w:p>
    <w:p w14:paraId="586EBDBC" w14:textId="77777777" w:rsidR="00903E67" w:rsidRDefault="00903E67" w:rsidP="005636B6">
      <w:pPr>
        <w:spacing w:before="240" w:after="240"/>
      </w:pPr>
      <w:r>
        <w:t>Mas porque veas claro lo confuso,</w:t>
      </w:r>
    </w:p>
    <w:p w14:paraId="2B71B8BA" w14:textId="77777777" w:rsidR="00903E67" w:rsidRDefault="00903E67" w:rsidP="005636B6">
      <w:pPr>
        <w:spacing w:before="240" w:after="240"/>
      </w:pPr>
      <w:r>
        <w:t>piensa quién era y la razón que tuvo,</w:t>
      </w:r>
    </w:p>
    <w:p w14:paraId="44C892D5" w14:textId="77777777" w:rsidR="00903E67" w:rsidRDefault="00903E67" w:rsidP="005636B6">
      <w:pPr>
        <w:spacing w:before="240" w:after="240"/>
      </w:pPr>
      <w:r>
        <w:t>al pedir cuando "pide" le dijeron.</w:t>
      </w:r>
    </w:p>
    <w:p w14:paraId="5DB5D85C" w14:textId="77777777" w:rsidR="00903E67" w:rsidRDefault="00903E67" w:rsidP="005636B6">
      <w:pPr>
        <w:spacing w:before="240" w:after="240"/>
      </w:pPr>
      <w:r>
        <w:t>No te he hablado de forma que aún ignores</w:t>
      </w:r>
    </w:p>
    <w:p w14:paraId="243A193D" w14:textId="77777777" w:rsidR="00903E67" w:rsidRDefault="00903E67" w:rsidP="005636B6">
      <w:pPr>
        <w:spacing w:before="240" w:after="240"/>
      </w:pPr>
      <w:r>
        <w:lastRenderedPageBreak/>
        <w:t>que rey fue, y que pidió sabiduría</w:t>
      </w:r>
    </w:p>
    <w:p w14:paraId="63E70E80" w14:textId="77777777" w:rsidR="00903E67" w:rsidRDefault="00903E67" w:rsidP="005636B6">
      <w:pPr>
        <w:spacing w:before="240" w:after="240"/>
      </w:pPr>
      <w:r>
        <w:t>a fin de ser un rey capacitado;</w:t>
      </w:r>
    </w:p>
    <w:p w14:paraId="3224406F" w14:textId="77777777" w:rsidR="00903E67" w:rsidRDefault="00903E67" w:rsidP="005636B6">
      <w:pPr>
        <w:spacing w:before="240" w:after="240"/>
      </w:pPr>
      <w:r>
        <w:t>no por saber el número en que fuesen</w:t>
      </w:r>
    </w:p>
    <w:p w14:paraId="33C8A66F" w14:textId="77777777" w:rsidR="00903E67" w:rsidRDefault="00903E67" w:rsidP="005636B6">
      <w:pPr>
        <w:spacing w:before="240" w:after="240"/>
      </w:pPr>
      <w:r>
        <w:t>arriba los motores, si necesse</w:t>
      </w:r>
    </w:p>
    <w:p w14:paraId="33A5CE6F" w14:textId="77777777" w:rsidR="00903E67" w:rsidRDefault="00903E67" w:rsidP="005636B6">
      <w:pPr>
        <w:spacing w:before="240" w:after="240"/>
      </w:pPr>
      <w:r>
        <w:t>con contingentes hacen un necesse;</w:t>
      </w:r>
    </w:p>
    <w:p w14:paraId="7AED578E" w14:textId="77777777" w:rsidR="00903E67" w:rsidRDefault="00903E67" w:rsidP="005636B6">
      <w:pPr>
        <w:spacing w:before="240" w:after="240"/>
      </w:pPr>
      <w:r>
        <w:t>no si est dare primum motum esse,</w:t>
      </w:r>
    </w:p>
    <w:p w14:paraId="7E44DD9D" w14:textId="77777777" w:rsidR="00903E67" w:rsidRDefault="00903E67" w:rsidP="005636B6">
      <w:pPr>
        <w:spacing w:before="240" w:after="240"/>
      </w:pPr>
      <w:r>
        <w:t>o si de un semicírculo se hacen</w:t>
      </w:r>
    </w:p>
    <w:p w14:paraId="32F6DA21" w14:textId="77777777" w:rsidR="00903E67" w:rsidRDefault="00903E67" w:rsidP="005636B6">
      <w:pPr>
        <w:spacing w:before="240" w:after="240"/>
      </w:pPr>
      <w:r>
        <w:t>triángulos que un recto no tuviesen.</w:t>
      </w:r>
    </w:p>
    <w:p w14:paraId="431AF4D6" w14:textId="77777777" w:rsidR="00903E67" w:rsidRDefault="00903E67" w:rsidP="005636B6">
      <w:pPr>
        <w:spacing w:before="240" w:after="240"/>
      </w:pPr>
      <w:r>
        <w:t>Y así, si lo que dije y esto adviertes,</w:t>
      </w:r>
    </w:p>
    <w:p w14:paraId="7C2F8F34" w14:textId="77777777" w:rsidR="00903E67" w:rsidRDefault="00903E67" w:rsidP="005636B6">
      <w:pPr>
        <w:spacing w:before="240" w:after="240"/>
      </w:pPr>
      <w:r>
        <w:t>es real prudencia aquel saber sin par</w:t>
      </w:r>
    </w:p>
    <w:p w14:paraId="4795B972" w14:textId="77777777" w:rsidR="00903E67" w:rsidRDefault="00903E67" w:rsidP="005636B6">
      <w:pPr>
        <w:spacing w:before="240" w:after="240"/>
      </w:pPr>
      <w:r>
        <w:t>donde la flecha de mi hablar clavaba;</w:t>
      </w:r>
    </w:p>
    <w:p w14:paraId="55F8387C" w14:textId="77777777" w:rsidR="00903E67" w:rsidRDefault="00903E67" w:rsidP="005636B6">
      <w:pPr>
        <w:spacing w:before="240" w:after="240"/>
      </w:pPr>
      <w:r>
        <w:t>y si al "surgió" la vista clara tiendes,</w:t>
      </w:r>
    </w:p>
    <w:p w14:paraId="2E9BC05E" w14:textId="77777777" w:rsidR="00903E67" w:rsidRDefault="00903E67" w:rsidP="005636B6">
      <w:pPr>
        <w:spacing w:before="240" w:after="240"/>
      </w:pPr>
      <w:r>
        <w:t>la verás sólo a reyes referida,</w:t>
      </w:r>
    </w:p>
    <w:p w14:paraId="282FAF64" w14:textId="77777777" w:rsidR="00903E67" w:rsidRDefault="00903E67" w:rsidP="005636B6">
      <w:pPr>
        <w:spacing w:before="240" w:after="240"/>
      </w:pPr>
      <w:r>
        <w:t>que muchos hay, y pocos son los buenos.</w:t>
      </w:r>
    </w:p>
    <w:p w14:paraId="48684F9E" w14:textId="77777777" w:rsidR="00903E67" w:rsidRDefault="00903E67" w:rsidP="005636B6">
      <w:pPr>
        <w:spacing w:before="240" w:after="240"/>
      </w:pPr>
      <w:r>
        <w:t>Con esta distinción oye mis dichos;</w:t>
      </w:r>
    </w:p>
    <w:p w14:paraId="64C33464" w14:textId="77777777" w:rsidR="00903E67" w:rsidRDefault="00903E67" w:rsidP="005636B6">
      <w:pPr>
        <w:spacing w:before="240" w:after="240"/>
      </w:pPr>
      <w:r>
        <w:t>y así casan con eso que supones</w:t>
      </w:r>
    </w:p>
    <w:p w14:paraId="2FBDD1EC" w14:textId="77777777" w:rsidR="00903E67" w:rsidRDefault="00903E67" w:rsidP="005636B6">
      <w:pPr>
        <w:spacing w:before="240" w:after="240"/>
      </w:pPr>
      <w:r>
        <w:t>de nuestro Gozo y del padre primero.</w:t>
      </w:r>
    </w:p>
    <w:p w14:paraId="202B0C4D" w14:textId="77777777" w:rsidR="00903E67" w:rsidRDefault="00903E67" w:rsidP="005636B6">
      <w:pPr>
        <w:spacing w:before="240" w:after="240"/>
      </w:pPr>
      <w:r>
        <w:t>Plomo a tus pies te sea este consejo,</w:t>
      </w:r>
    </w:p>
    <w:p w14:paraId="2E8396FA" w14:textId="77777777" w:rsidR="00903E67" w:rsidRDefault="00903E67" w:rsidP="005636B6">
      <w:pPr>
        <w:spacing w:before="240" w:after="240"/>
      </w:pPr>
      <w:r>
        <w:t>para que andes despacio, como el hombre</w:t>
      </w:r>
    </w:p>
    <w:p w14:paraId="0943C6B8" w14:textId="77777777" w:rsidR="00903E67" w:rsidRDefault="00903E67" w:rsidP="005636B6">
      <w:pPr>
        <w:spacing w:before="240" w:after="240"/>
      </w:pPr>
      <w:r>
        <w:lastRenderedPageBreak/>
        <w:t>cansado, al sí y al no de lo que ignoras:</w:t>
      </w:r>
    </w:p>
    <w:p w14:paraId="082B48C7" w14:textId="77777777" w:rsidR="00903E67" w:rsidRDefault="00903E67" w:rsidP="005636B6">
      <w:pPr>
        <w:spacing w:before="240" w:after="240"/>
      </w:pPr>
      <w:r>
        <w:t>pues es de los idiotas el más torpe,</w:t>
      </w:r>
    </w:p>
    <w:p w14:paraId="7F93BC27" w14:textId="77777777" w:rsidR="00903E67" w:rsidRDefault="00903E67" w:rsidP="005636B6">
      <w:pPr>
        <w:spacing w:before="240" w:after="240"/>
      </w:pPr>
      <w:r>
        <w:t>el que sin distinguir niega o afirma</w:t>
      </w:r>
    </w:p>
    <w:p w14:paraId="61A61768" w14:textId="77777777" w:rsidR="00903E67" w:rsidRDefault="00903E67" w:rsidP="005636B6">
      <w:pPr>
        <w:spacing w:before="240" w:after="240"/>
      </w:pPr>
      <w:r>
        <w:t>en el uno o el otro de los casos;</w:t>
      </w:r>
    </w:p>
    <w:p w14:paraId="3BDCD8B5" w14:textId="77777777" w:rsidR="00903E67" w:rsidRDefault="00903E67" w:rsidP="005636B6">
      <w:pPr>
        <w:spacing w:before="240" w:after="240"/>
      </w:pPr>
      <w:r>
        <w:t>puesto que encuentra que ocurre a menudo</w:t>
      </w:r>
    </w:p>
    <w:p w14:paraId="22726F1F" w14:textId="77777777" w:rsidR="00903E67" w:rsidRDefault="00903E67" w:rsidP="005636B6">
      <w:pPr>
        <w:spacing w:before="240" w:after="240"/>
      </w:pPr>
      <w:r>
        <w:t>que sea falsa la opinión ligera,</w:t>
      </w:r>
    </w:p>
    <w:p w14:paraId="1B1DCA29" w14:textId="77777777" w:rsidR="00903E67" w:rsidRDefault="00903E67" w:rsidP="005636B6">
      <w:pPr>
        <w:spacing w:before="240" w:after="240"/>
      </w:pPr>
      <w:r>
        <w:t>y la pasión ofusca el intelecto.</w:t>
      </w:r>
    </w:p>
    <w:p w14:paraId="60E14ED3" w14:textId="77777777" w:rsidR="00903E67" w:rsidRDefault="00903E67" w:rsidP="005636B6">
      <w:pPr>
        <w:spacing w:before="240" w:after="240"/>
      </w:pPr>
      <w:r>
        <w:t>Más que en vano se aparta de la orilla,</w:t>
      </w:r>
    </w:p>
    <w:p w14:paraId="3E99DCE1" w14:textId="77777777" w:rsidR="00903E67" w:rsidRDefault="00903E67" w:rsidP="005636B6">
      <w:pPr>
        <w:spacing w:before="240" w:after="240"/>
      </w:pPr>
      <w:r>
        <w:t>porque no vuelve como se ha marchado,</w:t>
      </w:r>
    </w:p>
    <w:p w14:paraId="2FBB709E" w14:textId="77777777" w:rsidR="00903E67" w:rsidRDefault="00903E67" w:rsidP="005636B6">
      <w:pPr>
        <w:spacing w:before="240" w:after="240"/>
      </w:pPr>
      <w:r>
        <w:t>el que sin redes la verdad buscase.</w:t>
      </w:r>
    </w:p>
    <w:p w14:paraId="44DC1ED0" w14:textId="77777777" w:rsidR="00903E67" w:rsidRDefault="00903E67" w:rsidP="005636B6">
      <w:pPr>
        <w:spacing w:before="240" w:after="240"/>
      </w:pPr>
      <w:r>
        <w:t>Y de esto son al mundo claras muestras</w:t>
      </w:r>
    </w:p>
    <w:p w14:paraId="4B96DAFE" w14:textId="77777777" w:rsidR="00903E67" w:rsidRDefault="00903E67" w:rsidP="005636B6">
      <w:pPr>
        <w:spacing w:before="240" w:after="240"/>
      </w:pPr>
      <w:r>
        <w:t>Parménides, Meliso, Briso, y muchos,</w:t>
      </w:r>
    </w:p>
    <w:p w14:paraId="755C1C69" w14:textId="77777777" w:rsidR="00903E67" w:rsidRDefault="00903E67" w:rsidP="005636B6">
      <w:pPr>
        <w:spacing w:before="240" w:after="240"/>
      </w:pPr>
      <w:r>
        <w:t>que caminaban sin saber adónde;</w:t>
      </w:r>
    </w:p>
    <w:p w14:paraId="69BAD5B0" w14:textId="77777777" w:rsidR="00903E67" w:rsidRDefault="00903E67" w:rsidP="005636B6">
      <w:pPr>
        <w:spacing w:before="240" w:after="240"/>
      </w:pPr>
      <w:r>
        <w:t>Y Arrio y Sabelio y todos esos necios,</w:t>
      </w:r>
    </w:p>
    <w:p w14:paraId="3FA4B05B" w14:textId="77777777" w:rsidR="00903E67" w:rsidRDefault="00903E67" w:rsidP="005636B6">
      <w:pPr>
        <w:spacing w:before="240" w:after="240"/>
      </w:pPr>
      <w:r>
        <w:t>que deforman, igual que las espadas,</w:t>
      </w:r>
    </w:p>
    <w:p w14:paraId="2C0E70B8" w14:textId="77777777" w:rsidR="00903E67" w:rsidRDefault="00903E67" w:rsidP="005636B6">
      <w:pPr>
        <w:spacing w:before="240" w:after="240"/>
      </w:pPr>
      <w:r>
        <w:t>la recta imagen de las Escrituras.</w:t>
      </w:r>
    </w:p>
    <w:p w14:paraId="41071EA2" w14:textId="77777777" w:rsidR="00903E67" w:rsidRDefault="00903E67" w:rsidP="005636B6">
      <w:pPr>
        <w:spacing w:before="240" w:after="240"/>
      </w:pPr>
      <w:r>
        <w:t>No se aventure el hombre demasiado</w:t>
      </w:r>
    </w:p>
    <w:p w14:paraId="492EF3E2" w14:textId="77777777" w:rsidR="00903E67" w:rsidRDefault="00903E67" w:rsidP="005636B6">
      <w:pPr>
        <w:spacing w:before="240" w:after="240"/>
      </w:pPr>
      <w:r>
        <w:t>en juzgar, como aquel que aprecia el trigo</w:t>
      </w:r>
    </w:p>
    <w:p w14:paraId="294F066F" w14:textId="77777777" w:rsidR="00903E67" w:rsidRDefault="00903E67" w:rsidP="005636B6">
      <w:pPr>
        <w:spacing w:before="240" w:after="240"/>
      </w:pPr>
      <w:r>
        <w:t>sembrado antes de que haya madurado;</w:t>
      </w:r>
    </w:p>
    <w:p w14:paraId="57B6A84A" w14:textId="77777777" w:rsidR="00903E67" w:rsidRDefault="00903E67" w:rsidP="005636B6">
      <w:pPr>
        <w:spacing w:before="240" w:after="240"/>
      </w:pPr>
      <w:r>
        <w:lastRenderedPageBreak/>
        <w:t>que las zarzas he visto en el invierno</w:t>
      </w:r>
    </w:p>
    <w:p w14:paraId="1563022A" w14:textId="77777777" w:rsidR="00903E67" w:rsidRDefault="00903E67" w:rsidP="005636B6">
      <w:pPr>
        <w:spacing w:before="240" w:after="240"/>
      </w:pPr>
      <w:r>
        <w:t>cuán ásperas, cuán rígidas mostrarse;</w:t>
      </w:r>
    </w:p>
    <w:p w14:paraId="1256D296" w14:textId="77777777" w:rsidR="00903E67" w:rsidRDefault="00903E67" w:rsidP="005636B6">
      <w:pPr>
        <w:spacing w:before="240" w:after="240"/>
      </w:pPr>
      <w:r>
        <w:t>y engalanarse luego con las rosas;</w:t>
      </w:r>
    </w:p>
    <w:p w14:paraId="27D9895A" w14:textId="77777777" w:rsidR="00903E67" w:rsidRDefault="00903E67" w:rsidP="005636B6">
      <w:pPr>
        <w:spacing w:before="240" w:after="240"/>
      </w:pPr>
      <w:r>
        <w:t>y vi derecha ya y veloz la nave</w:t>
      </w:r>
    </w:p>
    <w:p w14:paraId="5F7718C3" w14:textId="77777777" w:rsidR="00903E67" w:rsidRDefault="00903E67" w:rsidP="005636B6">
      <w:pPr>
        <w:spacing w:before="240" w:after="240"/>
      </w:pPr>
      <w:r>
        <w:t>correr el mar en todo su camino,</w:t>
      </w:r>
    </w:p>
    <w:p w14:paraId="76FDCD39" w14:textId="77777777" w:rsidR="00903E67" w:rsidRDefault="00903E67" w:rsidP="005636B6">
      <w:pPr>
        <w:spacing w:before="240" w:after="240"/>
      </w:pPr>
      <w:r>
        <w:t>y perecer cuando llegaba a puerto.</w:t>
      </w:r>
    </w:p>
    <w:p w14:paraId="01B7027D" w14:textId="77777777" w:rsidR="00903E67" w:rsidRDefault="00903E67" w:rsidP="005636B6">
      <w:pPr>
        <w:spacing w:before="240" w:after="240"/>
      </w:pPr>
      <w:r>
        <w:t>No crean seor Martino y Doña Berta,</w:t>
      </w:r>
    </w:p>
    <w:p w14:paraId="64E735C6" w14:textId="77777777" w:rsidR="00903E67" w:rsidRDefault="00903E67" w:rsidP="005636B6">
      <w:pPr>
        <w:spacing w:before="240" w:after="240"/>
      </w:pPr>
      <w:r>
        <w:t>viendo robar a uno y dar a otro,</w:t>
      </w:r>
    </w:p>
    <w:p w14:paraId="1506C7E6" w14:textId="77777777" w:rsidR="00903E67" w:rsidRDefault="00903E67" w:rsidP="005636B6">
      <w:pPr>
        <w:spacing w:before="240" w:after="240"/>
      </w:pPr>
      <w:r>
        <w:t>verlos igual en el juicio divino;</w:t>
      </w:r>
    </w:p>
    <w:p w14:paraId="402F7A4D" w14:textId="77777777" w:rsidR="00903E67" w:rsidRDefault="00903E67" w:rsidP="005636B6">
      <w:pPr>
        <w:spacing w:before="240" w:after="240"/>
      </w:pPr>
      <w:r>
        <w:t>que uno puede caer y otro subir.»</w:t>
      </w:r>
    </w:p>
    <w:p w14:paraId="0AE1B4ED" w14:textId="3C567830" w:rsidR="00903E67" w:rsidRDefault="00903E67" w:rsidP="005636B6">
      <w:pPr>
        <w:pStyle w:val="Ttulo2"/>
        <w:spacing w:before="240" w:after="240"/>
      </w:pPr>
      <w:r>
        <w:br w:type="page"/>
      </w:r>
      <w:bookmarkStart w:id="86" w:name="_Toc196141009"/>
      <w:r>
        <w:lastRenderedPageBreak/>
        <w:t>CANTO XIV</w:t>
      </w:r>
      <w:bookmarkEnd w:id="86"/>
    </w:p>
    <w:p w14:paraId="0FE6A578" w14:textId="77777777" w:rsidR="00903E67" w:rsidRDefault="00903E67" w:rsidP="005636B6">
      <w:pPr>
        <w:spacing w:before="240" w:after="240"/>
      </w:pPr>
      <w:r>
        <w:t>Del centro al borde, y desde el borde al centro</w:t>
      </w:r>
    </w:p>
    <w:p w14:paraId="1E669701" w14:textId="77777777" w:rsidR="00903E67" w:rsidRDefault="00903E67" w:rsidP="005636B6">
      <w:pPr>
        <w:spacing w:before="240" w:after="240"/>
      </w:pPr>
      <w:r>
        <w:t>se mueve el agua en un redondo vaso,</w:t>
      </w:r>
    </w:p>
    <w:p w14:paraId="60BBD3DC" w14:textId="77777777" w:rsidR="00903E67" w:rsidRDefault="00903E67" w:rsidP="005636B6">
      <w:pPr>
        <w:spacing w:before="240" w:after="240"/>
      </w:pPr>
      <w:r>
        <w:t>según se le golpea dentro o fuera:</w:t>
      </w:r>
    </w:p>
    <w:p w14:paraId="20BB783D" w14:textId="77777777" w:rsidR="00903E67" w:rsidRDefault="00903E67" w:rsidP="005636B6">
      <w:pPr>
        <w:spacing w:before="240" w:after="240"/>
      </w:pPr>
      <w:r>
        <w:t>de igual manera sucedió en mi mente</w:t>
      </w:r>
    </w:p>
    <w:p w14:paraId="5300836B" w14:textId="77777777" w:rsidR="00903E67" w:rsidRDefault="00903E67" w:rsidP="005636B6">
      <w:pPr>
        <w:spacing w:before="240" w:after="240"/>
      </w:pPr>
      <w:r>
        <w:t>esto que digo, al callarse de pronto</w:t>
      </w:r>
    </w:p>
    <w:p w14:paraId="55BE6FBE" w14:textId="77777777" w:rsidR="00903E67" w:rsidRDefault="00903E67" w:rsidP="005636B6">
      <w:pPr>
        <w:spacing w:before="240" w:after="240"/>
      </w:pPr>
      <w:r>
        <w:t>el alma gloriosa de Tomás,</w:t>
      </w:r>
    </w:p>
    <w:p w14:paraId="05D1BDFE" w14:textId="77777777" w:rsidR="00903E67" w:rsidRDefault="00903E67" w:rsidP="005636B6">
      <w:pPr>
        <w:spacing w:before="240" w:after="240"/>
      </w:pPr>
      <w:r>
        <w:t>por la gran semejanza que nacía</w:t>
      </w:r>
    </w:p>
    <w:p w14:paraId="5A727750" w14:textId="77777777" w:rsidR="00903E67" w:rsidRDefault="00903E67" w:rsidP="005636B6">
      <w:pPr>
        <w:spacing w:before="240" w:after="240"/>
      </w:pPr>
      <w:r>
        <w:t>de sus palabras con las de Beatriz,</w:t>
      </w:r>
    </w:p>
    <w:p w14:paraId="7458212F" w14:textId="77777777" w:rsidR="00903E67" w:rsidRDefault="00903E67" w:rsidP="005636B6">
      <w:pPr>
        <w:spacing w:before="240" w:after="240"/>
      </w:pPr>
      <w:r>
        <w:t>a quien hablar, después de aquél, le plugo:</w:t>
      </w:r>
    </w:p>
    <w:p w14:paraId="73FE0234" w14:textId="77777777" w:rsidR="00903E67" w:rsidRDefault="00903E67" w:rsidP="005636B6">
      <w:pPr>
        <w:spacing w:before="240" w:after="240"/>
      </w:pPr>
      <w:r>
        <w:t>«Le es necesario a éste, y no lo dice,</w:t>
      </w:r>
    </w:p>
    <w:p w14:paraId="72A78816" w14:textId="77777777" w:rsidR="00903E67" w:rsidRDefault="00903E67" w:rsidP="005636B6">
      <w:pPr>
        <w:spacing w:before="240" w:after="240"/>
      </w:pPr>
      <w:r>
        <w:t>ni con la voz ni aun con el pensamiento,</w:t>
      </w:r>
    </w:p>
    <w:p w14:paraId="201CB64B" w14:textId="77777777" w:rsidR="00903E67" w:rsidRDefault="00903E67" w:rsidP="005636B6">
      <w:pPr>
        <w:spacing w:before="240" w:after="240"/>
      </w:pPr>
      <w:r>
        <w:t>indagar la raíz de otra certeza.</w:t>
      </w:r>
    </w:p>
    <w:p w14:paraId="088A304B" w14:textId="77777777" w:rsidR="00903E67" w:rsidRDefault="00903E67" w:rsidP="005636B6">
      <w:pPr>
        <w:spacing w:before="240" w:after="240"/>
      </w:pPr>
      <w:r>
        <w:t>Decidle si la luz con que se adorna</w:t>
      </w:r>
    </w:p>
    <w:p w14:paraId="386B66F1" w14:textId="77777777" w:rsidR="00903E67" w:rsidRDefault="00903E67" w:rsidP="005636B6">
      <w:pPr>
        <w:spacing w:before="240" w:after="240"/>
      </w:pPr>
      <w:r>
        <w:t>vuestra sustancia, durará en vosotros</w:t>
      </w:r>
    </w:p>
    <w:p w14:paraId="0B590026" w14:textId="77777777" w:rsidR="00903E67" w:rsidRDefault="00903E67" w:rsidP="005636B6">
      <w:pPr>
        <w:spacing w:before="240" w:after="240"/>
      </w:pPr>
      <w:r>
        <w:t>igual que ahora se halla, eternamente;</w:t>
      </w:r>
    </w:p>
    <w:p w14:paraId="7067680D" w14:textId="77777777" w:rsidR="00903E67" w:rsidRDefault="00903E67" w:rsidP="005636B6">
      <w:pPr>
        <w:spacing w:before="240" w:after="240"/>
      </w:pPr>
      <w:r>
        <w:t>y si es así, decidle cómo, luego</w:t>
      </w:r>
    </w:p>
    <w:p w14:paraId="4A0FA80B" w14:textId="77777777" w:rsidR="00903E67" w:rsidRDefault="00903E67" w:rsidP="005636B6">
      <w:pPr>
        <w:spacing w:before="240" w:after="240"/>
      </w:pPr>
      <w:r>
        <w:t>de que seáis de nuevo hechos visibles,</w:t>
      </w:r>
    </w:p>
    <w:p w14:paraId="55AE886F" w14:textId="77777777" w:rsidR="00903E67" w:rsidRDefault="00903E67" w:rsidP="005636B6">
      <w:pPr>
        <w:spacing w:before="240" w:after="240"/>
      </w:pPr>
      <w:r>
        <w:t>podréis estar sin que la vista os dañe.»</w:t>
      </w:r>
    </w:p>
    <w:p w14:paraId="23B4ED62" w14:textId="77777777" w:rsidR="00903E67" w:rsidRDefault="00903E67" w:rsidP="005636B6">
      <w:pPr>
        <w:spacing w:before="240" w:after="240"/>
      </w:pPr>
      <w:r>
        <w:lastRenderedPageBreak/>
        <w:t>Cual, por más grande júbilo empujados,</w:t>
      </w:r>
    </w:p>
    <w:p w14:paraId="6F038105" w14:textId="77777777" w:rsidR="00903E67" w:rsidRDefault="00903E67" w:rsidP="005636B6">
      <w:pPr>
        <w:spacing w:before="240" w:after="240"/>
      </w:pPr>
      <w:r>
        <w:t>a veces los que danzan en la rueda</w:t>
      </w:r>
    </w:p>
    <w:p w14:paraId="74799466" w14:textId="77777777" w:rsidR="00903E67" w:rsidRDefault="00903E67" w:rsidP="005636B6">
      <w:pPr>
        <w:spacing w:before="240" w:after="240"/>
      </w:pPr>
      <w:r>
        <w:t>alzan la voz con gestos de alegría,</w:t>
      </w:r>
    </w:p>
    <w:p w14:paraId="773F095C" w14:textId="77777777" w:rsidR="00903E67" w:rsidRDefault="00903E67" w:rsidP="005636B6">
      <w:pPr>
        <w:spacing w:before="240" w:after="240"/>
      </w:pPr>
      <w:r>
        <w:t>de igual manera, a aquel devoto ruego</w:t>
      </w:r>
    </w:p>
    <w:p w14:paraId="4856F573" w14:textId="77777777" w:rsidR="00903E67" w:rsidRDefault="00903E67" w:rsidP="005636B6">
      <w:pPr>
        <w:spacing w:before="240" w:after="240"/>
      </w:pPr>
      <w:r>
        <w:t>las santas ruedas mostraron más gozo</w:t>
      </w:r>
    </w:p>
    <w:p w14:paraId="4B130D53" w14:textId="77777777" w:rsidR="00903E67" w:rsidRDefault="00903E67" w:rsidP="005636B6">
      <w:pPr>
        <w:spacing w:before="240" w:after="240"/>
      </w:pPr>
      <w:r>
        <w:t>en sus giros y notas admirables.</w:t>
      </w:r>
    </w:p>
    <w:p w14:paraId="34F30D1C" w14:textId="77777777" w:rsidR="00903E67" w:rsidRDefault="00903E67" w:rsidP="005636B6">
      <w:pPr>
        <w:spacing w:before="240" w:after="240"/>
      </w:pPr>
      <w:r>
        <w:t>Quien se lamenta de que aquí se muera</w:t>
      </w:r>
    </w:p>
    <w:p w14:paraId="6B4AAA7C" w14:textId="77777777" w:rsidR="00903E67" w:rsidRDefault="00903E67" w:rsidP="005636B6">
      <w:pPr>
        <w:spacing w:before="240" w:after="240"/>
      </w:pPr>
      <w:r>
        <w:t>para vivir arriba, es que no ha visto</w:t>
      </w:r>
    </w:p>
    <w:p w14:paraId="2A7B438B" w14:textId="77777777" w:rsidR="00903E67" w:rsidRDefault="00903E67" w:rsidP="005636B6">
      <w:pPr>
        <w:spacing w:before="240" w:after="240"/>
      </w:pPr>
      <w:r>
        <w:t>el refrigerio de la eterna lluvia.</w:t>
      </w:r>
    </w:p>
    <w:p w14:paraId="55DB05EF" w14:textId="77777777" w:rsidR="00903E67" w:rsidRDefault="00903E67" w:rsidP="005636B6">
      <w:pPr>
        <w:spacing w:before="240" w:after="240"/>
      </w:pPr>
      <w:r>
        <w:t>Que al uno y dos y tres que siempre vive</w:t>
      </w:r>
    </w:p>
    <w:p w14:paraId="4E7F84E1" w14:textId="77777777" w:rsidR="00903E67" w:rsidRDefault="00903E67" w:rsidP="005636B6">
      <w:pPr>
        <w:spacing w:before="240" w:after="240"/>
      </w:pPr>
      <w:r>
        <w:t>y reina siempre en tres y en dos y en uno,</w:t>
      </w:r>
    </w:p>
    <w:p w14:paraId="0D198A87" w14:textId="77777777" w:rsidR="00903E67" w:rsidRDefault="00903E67" w:rsidP="005636B6">
      <w:pPr>
        <w:spacing w:before="240" w:after="240"/>
      </w:pPr>
      <w:r>
        <w:t>nunca abarcado y abarcando todo,</w:t>
      </w:r>
    </w:p>
    <w:p w14:paraId="27E407E7" w14:textId="77777777" w:rsidR="00903E67" w:rsidRDefault="00903E67" w:rsidP="005636B6">
      <w:pPr>
        <w:spacing w:before="240" w:after="240"/>
      </w:pPr>
      <w:r>
        <w:t>tres veces le cantaba cada una</w:t>
      </w:r>
    </w:p>
    <w:p w14:paraId="720FFEDC" w14:textId="77777777" w:rsidR="00903E67" w:rsidRDefault="00903E67" w:rsidP="005636B6">
      <w:pPr>
        <w:spacing w:before="240" w:after="240"/>
      </w:pPr>
      <w:r>
        <w:t>de esas almas con una melodía,</w:t>
      </w:r>
    </w:p>
    <w:p w14:paraId="6AB124DF" w14:textId="77777777" w:rsidR="00903E67" w:rsidRDefault="00903E67" w:rsidP="005636B6">
      <w:pPr>
        <w:spacing w:before="240" w:after="240"/>
      </w:pPr>
      <w:r>
        <w:t>justo precio de mérito cualquiera.</w:t>
      </w:r>
    </w:p>
    <w:p w14:paraId="28E06F08" w14:textId="77777777" w:rsidR="00903E67" w:rsidRDefault="00903E67" w:rsidP="005636B6">
      <w:pPr>
        <w:spacing w:before="240" w:after="240"/>
      </w:pPr>
      <w:r>
        <w:t>Y escuché dentro de la luz más santa</w:t>
      </w:r>
    </w:p>
    <w:p w14:paraId="45104E96" w14:textId="77777777" w:rsidR="00903E67" w:rsidRDefault="00903E67" w:rsidP="005636B6">
      <w:pPr>
        <w:spacing w:before="240" w:after="240"/>
      </w:pPr>
      <w:r>
        <w:t>del menor círculo una voz modesta,</w:t>
      </w:r>
    </w:p>
    <w:p w14:paraId="1DA3B1AD" w14:textId="77777777" w:rsidR="00903E67" w:rsidRDefault="00903E67" w:rsidP="005636B6">
      <w:pPr>
        <w:spacing w:before="240" w:after="240"/>
      </w:pPr>
      <w:r>
        <w:t>quizá cual la del Ángel a María,</w:t>
      </w:r>
    </w:p>
    <w:p w14:paraId="2BE403E1" w14:textId="77777777" w:rsidR="00903E67" w:rsidRDefault="00903E67" w:rsidP="005636B6">
      <w:pPr>
        <w:spacing w:before="240" w:after="240"/>
      </w:pPr>
      <w:r>
        <w:t>responder: «Cuanto más dure la dicha</w:t>
      </w:r>
    </w:p>
    <w:p w14:paraId="657593E5" w14:textId="77777777" w:rsidR="00903E67" w:rsidRDefault="00903E67" w:rsidP="005636B6">
      <w:pPr>
        <w:spacing w:before="240" w:after="240"/>
      </w:pPr>
      <w:r>
        <w:lastRenderedPageBreak/>
        <w:t>del paraíso, tanto nuestro amor</w:t>
      </w:r>
    </w:p>
    <w:p w14:paraId="6AB7AB21" w14:textId="77777777" w:rsidR="00903E67" w:rsidRDefault="00903E67" w:rsidP="005636B6">
      <w:pPr>
        <w:spacing w:before="240" w:after="240"/>
      </w:pPr>
      <w:r>
        <w:t>ha de esplender en tomo a estos vestidos.</w:t>
      </w:r>
    </w:p>
    <w:p w14:paraId="232D0342" w14:textId="77777777" w:rsidR="00903E67" w:rsidRDefault="00903E67" w:rsidP="005636B6">
      <w:pPr>
        <w:spacing w:before="240" w:after="240"/>
      </w:pPr>
      <w:r>
        <w:t>De nuestro ardor la claridad procede;</w:t>
      </w:r>
    </w:p>
    <w:p w14:paraId="10E2AE88" w14:textId="77777777" w:rsidR="00903E67" w:rsidRDefault="00903E67" w:rsidP="005636B6">
      <w:pPr>
        <w:spacing w:before="240" w:after="240"/>
      </w:pPr>
      <w:r>
        <w:t>por la visión ardemos, y esa es tanta,</w:t>
      </w:r>
    </w:p>
    <w:p w14:paraId="634E49AE" w14:textId="77777777" w:rsidR="00903E67" w:rsidRDefault="00903E67" w:rsidP="005636B6">
      <w:pPr>
        <w:spacing w:before="240" w:after="240"/>
      </w:pPr>
      <w:r>
        <w:t>cuanta gracia a su mérito se otorga.</w:t>
      </w:r>
    </w:p>
    <w:p w14:paraId="4D6D93D8" w14:textId="77777777" w:rsidR="00903E67" w:rsidRDefault="00903E67" w:rsidP="005636B6">
      <w:pPr>
        <w:spacing w:before="240" w:after="240"/>
      </w:pPr>
      <w:r>
        <w:t>Cuando la carne gloriosa y santa</w:t>
      </w:r>
    </w:p>
    <w:p w14:paraId="7FCD9411" w14:textId="77777777" w:rsidR="00903E67" w:rsidRDefault="00903E67" w:rsidP="005636B6">
      <w:pPr>
        <w:spacing w:before="240" w:after="240"/>
      </w:pPr>
      <w:r>
        <w:t>vuelva a vestirnos, estando completas</w:t>
      </w:r>
    </w:p>
    <w:p w14:paraId="0CB63EC6" w14:textId="77777777" w:rsidR="00903E67" w:rsidRDefault="00903E67" w:rsidP="005636B6">
      <w:pPr>
        <w:spacing w:before="240" w:after="240"/>
      </w:pPr>
      <w:r>
        <w:t>nuestras personas, aún serán más gratas;</w:t>
      </w:r>
    </w:p>
    <w:p w14:paraId="4692E94D" w14:textId="77777777" w:rsidR="00903E67" w:rsidRDefault="00903E67" w:rsidP="005636B6">
      <w:pPr>
        <w:spacing w:before="240" w:after="240"/>
      </w:pPr>
      <w:r>
        <w:t>pues se acrecentará lo que nos dona</w:t>
      </w:r>
    </w:p>
    <w:p w14:paraId="0D0D11BB" w14:textId="77777777" w:rsidR="00903E67" w:rsidRDefault="00903E67" w:rsidP="005636B6">
      <w:pPr>
        <w:spacing w:before="240" w:after="240"/>
      </w:pPr>
      <w:r>
        <w:t>de luz gratuitamente el bien supremo,</w:t>
      </w:r>
    </w:p>
    <w:p w14:paraId="496DF5D8" w14:textId="77777777" w:rsidR="00903E67" w:rsidRDefault="00903E67" w:rsidP="005636B6">
      <w:pPr>
        <w:spacing w:before="240" w:after="240"/>
      </w:pPr>
      <w:r>
        <w:t>y es una luz que verlo nos permite;</w:t>
      </w:r>
    </w:p>
    <w:p w14:paraId="1A7D412E" w14:textId="77777777" w:rsidR="00903E67" w:rsidRDefault="00903E67" w:rsidP="005636B6">
      <w:pPr>
        <w:spacing w:before="240" w:after="240"/>
      </w:pPr>
      <w:r>
        <w:t>por lo que la visión más se acrecienta,</w:t>
      </w:r>
    </w:p>
    <w:p w14:paraId="523A2FCB" w14:textId="77777777" w:rsidR="00903E67" w:rsidRDefault="00903E67" w:rsidP="005636B6">
      <w:pPr>
        <w:spacing w:before="240" w:after="240"/>
      </w:pPr>
      <w:r>
        <w:t>crece el ardor que en ella se ha encendido,</w:t>
      </w:r>
    </w:p>
    <w:p w14:paraId="1D484D6C" w14:textId="77777777" w:rsidR="00903E67" w:rsidRDefault="00903E67" w:rsidP="005636B6">
      <w:pPr>
        <w:spacing w:before="240" w:after="240"/>
      </w:pPr>
      <w:r>
        <w:t>y crece el rayo que procede de éste.</w:t>
      </w:r>
    </w:p>
    <w:p w14:paraId="79CEF76E" w14:textId="77777777" w:rsidR="00903E67" w:rsidRDefault="00903E67" w:rsidP="005636B6">
      <w:pPr>
        <w:spacing w:before="240" w:after="240"/>
      </w:pPr>
      <w:r>
        <w:t>Pero como el carbón que da una llama,</w:t>
      </w:r>
    </w:p>
    <w:p w14:paraId="13F736F1" w14:textId="77777777" w:rsidR="00903E67" w:rsidRDefault="00903E67" w:rsidP="005636B6">
      <w:pPr>
        <w:spacing w:before="240" w:after="240"/>
      </w:pPr>
      <w:r>
        <w:t>y sobrepasa a aquella por su brillo,</w:t>
      </w:r>
    </w:p>
    <w:p w14:paraId="0E037852" w14:textId="77777777" w:rsidR="00903E67" w:rsidRDefault="00903E67" w:rsidP="005636B6">
      <w:pPr>
        <w:spacing w:before="240" w:after="240"/>
      </w:pPr>
      <w:r>
        <w:t>de forma que es visible su apariencia;</w:t>
      </w:r>
    </w:p>
    <w:p w14:paraId="362BA12E" w14:textId="77777777" w:rsidR="00903E67" w:rsidRDefault="00903E67" w:rsidP="005636B6">
      <w:pPr>
        <w:spacing w:before="240" w:after="240"/>
      </w:pPr>
      <w:r>
        <w:t>así este resplandor que nos circunda</w:t>
      </w:r>
    </w:p>
    <w:p w14:paraId="42D32ED0" w14:textId="77777777" w:rsidR="00903E67" w:rsidRDefault="00903E67" w:rsidP="005636B6">
      <w:pPr>
        <w:spacing w:before="240" w:after="240"/>
      </w:pPr>
      <w:r>
        <w:t>vencerá la apariencia de la carne</w:t>
      </w:r>
    </w:p>
    <w:p w14:paraId="3AB7B7E1" w14:textId="77777777" w:rsidR="00903E67" w:rsidRDefault="00903E67" w:rsidP="005636B6">
      <w:pPr>
        <w:spacing w:before="240" w:after="240"/>
      </w:pPr>
      <w:r>
        <w:lastRenderedPageBreak/>
        <w:t>que aún está recubierta por la tierra;</w:t>
      </w:r>
    </w:p>
    <w:p w14:paraId="3516162B" w14:textId="77777777" w:rsidR="00903E67" w:rsidRDefault="00903E67" w:rsidP="005636B6">
      <w:pPr>
        <w:spacing w:before="240" w:after="240"/>
      </w:pPr>
      <w:r>
        <w:t>y no podrá cegarnos luz tan grande:</w:t>
      </w:r>
    </w:p>
    <w:p w14:paraId="2B5D4AE3" w14:textId="77777777" w:rsidR="00903E67" w:rsidRDefault="00903E67" w:rsidP="005636B6">
      <w:pPr>
        <w:spacing w:before="240" w:after="240"/>
      </w:pPr>
      <w:r>
        <w:t>porque ha de resistir nuestro organismo</w:t>
      </w:r>
    </w:p>
    <w:p w14:paraId="350EA315" w14:textId="77777777" w:rsidR="00903E67" w:rsidRDefault="00903E67" w:rsidP="005636B6">
      <w:pPr>
        <w:spacing w:before="240" w:after="240"/>
      </w:pPr>
      <w:r>
        <w:t>a todo aquello que cause deleite.»</w:t>
      </w:r>
    </w:p>
    <w:p w14:paraId="0D933473" w14:textId="77777777" w:rsidR="00903E67" w:rsidRDefault="00903E67" w:rsidP="005636B6">
      <w:pPr>
        <w:spacing w:before="240" w:after="240"/>
      </w:pPr>
      <w:r>
        <w:t>Tan acordes y prontos parecieron</w:t>
      </w:r>
    </w:p>
    <w:p w14:paraId="634FCEC1" w14:textId="77777777" w:rsidR="00903E67" w:rsidRDefault="00903E67" w:rsidP="005636B6">
      <w:pPr>
        <w:spacing w:before="240" w:after="240"/>
      </w:pPr>
      <w:r>
        <w:t>diciendo «Amén» el uno y otro coro,</w:t>
      </w:r>
    </w:p>
    <w:p w14:paraId="07BBBE0C" w14:textId="77777777" w:rsidR="00903E67" w:rsidRDefault="00903E67" w:rsidP="005636B6">
      <w:pPr>
        <w:spacing w:before="240" w:after="240"/>
      </w:pPr>
      <w:r>
        <w:t>cual si sus cuerpos muertos añoraran:</w:t>
      </w:r>
    </w:p>
    <w:p w14:paraId="48769678" w14:textId="77777777" w:rsidR="00903E67" w:rsidRDefault="00903E67" w:rsidP="005636B6">
      <w:pPr>
        <w:spacing w:before="240" w:after="240"/>
      </w:pPr>
      <w:r>
        <w:t>y no sólo por ellos, por sus madres,</w:t>
      </w:r>
    </w:p>
    <w:p w14:paraId="087757B5" w14:textId="77777777" w:rsidR="00903E67" w:rsidRDefault="00903E67" w:rsidP="005636B6">
      <w:pPr>
        <w:spacing w:before="240" w:after="240"/>
      </w:pPr>
      <w:r>
        <w:t>por sus padres y seres más queridos,</w:t>
      </w:r>
    </w:p>
    <w:p w14:paraId="656C739F" w14:textId="77777777" w:rsidR="00903E67" w:rsidRDefault="00903E67" w:rsidP="005636B6">
      <w:pPr>
        <w:spacing w:before="240" w:after="240"/>
      </w:pPr>
      <w:r>
        <w:t>y que fuesen también eternas llamas.</w:t>
      </w:r>
    </w:p>
    <w:p w14:paraId="0C9C95CC" w14:textId="77777777" w:rsidR="00903E67" w:rsidRDefault="00903E67" w:rsidP="005636B6">
      <w:pPr>
        <w:spacing w:before="240" w:after="240"/>
      </w:pPr>
      <w:r>
        <w:t>De claridad pareja entorno entonces,</w:t>
      </w:r>
    </w:p>
    <w:p w14:paraId="6E2B7053" w14:textId="77777777" w:rsidR="00903E67" w:rsidRDefault="00903E67" w:rsidP="005636B6">
      <w:pPr>
        <w:spacing w:before="240" w:after="240"/>
      </w:pPr>
      <w:r>
        <w:t>nació un fulgor encima del que estaba,</w:t>
      </w:r>
    </w:p>
    <w:p w14:paraId="1381095B" w14:textId="77777777" w:rsidR="00903E67" w:rsidRDefault="00903E67" w:rsidP="005636B6">
      <w:pPr>
        <w:spacing w:before="240" w:after="240"/>
      </w:pPr>
      <w:r>
        <w:t>igual que un horizonte se ilumina.</w:t>
      </w:r>
    </w:p>
    <w:p w14:paraId="58509C6F" w14:textId="77777777" w:rsidR="00903E67" w:rsidRDefault="00903E67" w:rsidP="005636B6">
      <w:pPr>
        <w:spacing w:before="240" w:after="240"/>
      </w:pPr>
      <w:r>
        <w:t>Y como a la caída de la noche</w:t>
      </w:r>
    </w:p>
    <w:p w14:paraId="278E26E4" w14:textId="77777777" w:rsidR="00903E67" w:rsidRDefault="00903E67" w:rsidP="005636B6">
      <w:pPr>
        <w:spacing w:before="240" w:after="240"/>
      </w:pPr>
      <w:r>
        <w:t>nuevos fulgores surgen en el cielo,</w:t>
      </w:r>
    </w:p>
    <w:p w14:paraId="1376C722" w14:textId="77777777" w:rsidR="00903E67" w:rsidRDefault="00903E67" w:rsidP="005636B6">
      <w:pPr>
        <w:spacing w:before="240" w:after="240"/>
      </w:pPr>
      <w:r>
        <w:t>ciertos e inciertos ante nuestra vista,</w:t>
      </w:r>
    </w:p>
    <w:p w14:paraId="4EC20FB5" w14:textId="77777777" w:rsidR="00903E67" w:rsidRDefault="00903E67" w:rsidP="005636B6">
      <w:pPr>
        <w:spacing w:before="240" w:after="240"/>
      </w:pPr>
      <w:r>
        <w:t>me pareció que en círculo dispuestas</w:t>
      </w:r>
    </w:p>
    <w:p w14:paraId="05E180FA" w14:textId="77777777" w:rsidR="00903E67" w:rsidRDefault="00903E67" w:rsidP="005636B6">
      <w:pPr>
        <w:spacing w:before="240" w:after="240"/>
      </w:pPr>
      <w:r>
        <w:t>unas nuevas sustancias contemplaba</w:t>
      </w:r>
    </w:p>
    <w:p w14:paraId="371DB1B7" w14:textId="77777777" w:rsidR="00903E67" w:rsidRDefault="00903E67" w:rsidP="005636B6">
      <w:pPr>
        <w:spacing w:before="240" w:after="240"/>
      </w:pPr>
      <w:r>
        <w:t>por fuera de las dos circunferencias.</w:t>
      </w:r>
    </w:p>
    <w:p w14:paraId="09378A7B" w14:textId="77777777" w:rsidR="00903E67" w:rsidRDefault="00903E67" w:rsidP="005636B6">
      <w:pPr>
        <w:spacing w:before="240" w:after="240"/>
      </w:pPr>
      <w:r>
        <w:lastRenderedPageBreak/>
        <w:t>¡Oh resplandor veraz del Santo Espíritu!</w:t>
      </w:r>
    </w:p>
    <w:p w14:paraId="32C851B9" w14:textId="77777777" w:rsidR="00903E67" w:rsidRDefault="00903E67" w:rsidP="005636B6">
      <w:pPr>
        <w:spacing w:before="240" w:after="240"/>
      </w:pPr>
      <w:r>
        <w:t>¡qué incandescente apareció de pronto</w:t>
      </w:r>
    </w:p>
    <w:p w14:paraId="49F3F328" w14:textId="77777777" w:rsidR="00903E67" w:rsidRDefault="00903E67" w:rsidP="005636B6">
      <w:pPr>
        <w:spacing w:before="240" w:after="240"/>
      </w:pPr>
      <w:r>
        <w:t>a mis ojos que no lo soportaron!</w:t>
      </w:r>
    </w:p>
    <w:p w14:paraId="2EC43447" w14:textId="77777777" w:rsidR="00903E67" w:rsidRDefault="00903E67" w:rsidP="005636B6">
      <w:pPr>
        <w:spacing w:before="240" w:after="240"/>
      </w:pPr>
      <w:r>
        <w:t>Mas Beatriz tan sonriente y bella</w:t>
      </w:r>
    </w:p>
    <w:p w14:paraId="38164D1A" w14:textId="77777777" w:rsidR="00903E67" w:rsidRDefault="00903E67" w:rsidP="005636B6">
      <w:pPr>
        <w:spacing w:before="240" w:after="240"/>
      </w:pPr>
      <w:r>
        <w:t>se me mostró, que entre aquellas visiones</w:t>
      </w:r>
    </w:p>
    <w:p w14:paraId="4A98B8F5" w14:textId="77777777" w:rsidR="00903E67" w:rsidRDefault="00903E67" w:rsidP="005636B6">
      <w:pPr>
        <w:spacing w:before="240" w:after="240"/>
      </w:pPr>
      <w:r>
        <w:t>que no recuerdo tengo que dejarla.</w:t>
      </w:r>
    </w:p>
    <w:p w14:paraId="5FFC7907" w14:textId="77777777" w:rsidR="00903E67" w:rsidRDefault="00903E67" w:rsidP="005636B6">
      <w:pPr>
        <w:spacing w:before="240" w:after="240"/>
      </w:pPr>
      <w:r>
        <w:t>Recobraron mis ojos la potencia</w:t>
      </w:r>
    </w:p>
    <w:p w14:paraId="73BBDC34" w14:textId="77777777" w:rsidR="00903E67" w:rsidRDefault="00903E67" w:rsidP="005636B6">
      <w:pPr>
        <w:spacing w:before="240" w:after="240"/>
      </w:pPr>
      <w:r>
        <w:t>de levantarse; y nos vi trasladados</w:t>
      </w:r>
    </w:p>
    <w:p w14:paraId="08FBAEDB" w14:textId="77777777" w:rsidR="00903E67" w:rsidRDefault="00903E67" w:rsidP="005636B6">
      <w:pPr>
        <w:spacing w:before="240" w:after="240"/>
      </w:pPr>
      <w:r>
        <w:t>solos mi dama y yo a gloria más alta.</w:t>
      </w:r>
    </w:p>
    <w:p w14:paraId="3A6FB3B1" w14:textId="77777777" w:rsidR="00903E67" w:rsidRDefault="00903E67" w:rsidP="005636B6">
      <w:pPr>
        <w:spacing w:before="240" w:after="240"/>
      </w:pPr>
      <w:r>
        <w:t>Bien advertí que estaba más arriba,</w:t>
      </w:r>
    </w:p>
    <w:p w14:paraId="6A4D669D" w14:textId="77777777" w:rsidR="00903E67" w:rsidRDefault="00903E67" w:rsidP="005636B6">
      <w:pPr>
        <w:spacing w:before="240" w:after="240"/>
      </w:pPr>
      <w:r>
        <w:t>por el ígneo esplendor de aquella estrella,</w:t>
      </w:r>
    </w:p>
    <w:p w14:paraId="366682A8" w14:textId="77777777" w:rsidR="00903E67" w:rsidRDefault="00903E67" w:rsidP="005636B6">
      <w:pPr>
        <w:spacing w:before="240" w:after="240"/>
      </w:pPr>
      <w:r>
        <w:t>mucho más rojo de lo acostumbrado.</w:t>
      </w:r>
    </w:p>
    <w:p w14:paraId="15AF36E8" w14:textId="77777777" w:rsidR="00903E67" w:rsidRDefault="00903E67" w:rsidP="005636B6">
      <w:pPr>
        <w:spacing w:before="240" w:after="240"/>
      </w:pPr>
      <w:r>
        <w:t>De todo corazón, con la palabra</w:t>
      </w:r>
    </w:p>
    <w:p w14:paraId="7DDA2DE1" w14:textId="77777777" w:rsidR="00903E67" w:rsidRDefault="00903E67" w:rsidP="005636B6">
      <w:pPr>
        <w:spacing w:before="240" w:after="240"/>
      </w:pPr>
      <w:r>
        <w:t>común, hícele a Dios un holocausto,</w:t>
      </w:r>
    </w:p>
    <w:p w14:paraId="361F1B82" w14:textId="77777777" w:rsidR="00903E67" w:rsidRDefault="00903E67" w:rsidP="005636B6">
      <w:pPr>
        <w:spacing w:before="240" w:after="240"/>
      </w:pPr>
      <w:r>
        <w:t>como a la nueva gracia convenía.</w:t>
      </w:r>
    </w:p>
    <w:p w14:paraId="626F0CFC" w14:textId="77777777" w:rsidR="00903E67" w:rsidRDefault="00903E67" w:rsidP="005636B6">
      <w:pPr>
        <w:spacing w:before="240" w:after="240"/>
      </w:pPr>
      <w:r>
        <w:t>Y apagado en mi pecho aún no se hallaba</w:t>
      </w:r>
    </w:p>
    <w:p w14:paraId="595219AE" w14:textId="77777777" w:rsidR="00903E67" w:rsidRDefault="00903E67" w:rsidP="005636B6">
      <w:pPr>
        <w:spacing w:before="240" w:after="240"/>
      </w:pPr>
      <w:r>
        <w:t>del sacrificio el fuego, cuando supe</w:t>
      </w:r>
    </w:p>
    <w:p w14:paraId="3DB004E6" w14:textId="77777777" w:rsidR="00903E67" w:rsidRDefault="00903E67" w:rsidP="005636B6">
      <w:pPr>
        <w:spacing w:before="240" w:after="240"/>
      </w:pPr>
      <w:r>
        <w:t>que era mi ofrenda fausta y recibida;</w:t>
      </w:r>
    </w:p>
    <w:p w14:paraId="24B8B97B" w14:textId="77777777" w:rsidR="00903E67" w:rsidRDefault="00903E67" w:rsidP="005636B6">
      <w:pPr>
        <w:spacing w:before="240" w:after="240"/>
      </w:pPr>
      <w:r>
        <w:t>que con tan grande brillo y tanto fuego</w:t>
      </w:r>
    </w:p>
    <w:p w14:paraId="5DB079ED" w14:textId="77777777" w:rsidR="00903E67" w:rsidRDefault="00903E67" w:rsidP="005636B6">
      <w:pPr>
        <w:spacing w:before="240" w:after="240"/>
      </w:pPr>
      <w:r>
        <w:lastRenderedPageBreak/>
        <w:t>un resplandor salía de sus rayos</w:t>
      </w:r>
    </w:p>
    <w:p w14:paraId="5642558F" w14:textId="77777777" w:rsidR="00903E67" w:rsidRDefault="00903E67" w:rsidP="005636B6">
      <w:pPr>
        <w:spacing w:before="240" w:after="240"/>
      </w:pPr>
      <w:r>
        <w:t>que dije: «¡Oh Helios, cómo los adornas!»</w:t>
      </w:r>
    </w:p>
    <w:p w14:paraId="49D92E55" w14:textId="77777777" w:rsidR="00903E67" w:rsidRDefault="00903E67" w:rsidP="005636B6">
      <w:pPr>
        <w:spacing w:before="240" w:after="240"/>
      </w:pPr>
      <w:r>
        <w:t>Cual con mayores y menores luces</w:t>
      </w:r>
    </w:p>
    <w:p w14:paraId="2BD3557C" w14:textId="77777777" w:rsidR="00903E67" w:rsidRDefault="00903E67" w:rsidP="005636B6">
      <w:pPr>
        <w:spacing w:before="240" w:after="240"/>
      </w:pPr>
      <w:r>
        <w:t>blanquea la Galaxia entre los polos</w:t>
      </w:r>
    </w:p>
    <w:p w14:paraId="65835162" w14:textId="77777777" w:rsidR="00903E67" w:rsidRDefault="00903E67" w:rsidP="005636B6">
      <w:pPr>
        <w:spacing w:before="240" w:after="240"/>
      </w:pPr>
      <w:r>
        <w:t>del mundo, y a los sabios pone en duda;</w:t>
      </w:r>
    </w:p>
    <w:p w14:paraId="79D6068C" w14:textId="77777777" w:rsidR="00903E67" w:rsidRDefault="00903E67" w:rsidP="005636B6">
      <w:pPr>
        <w:spacing w:before="240" w:after="240"/>
      </w:pPr>
      <w:r>
        <w:t>así formados hacían los rayos</w:t>
      </w:r>
    </w:p>
    <w:p w14:paraId="22C622EB" w14:textId="77777777" w:rsidR="00903E67" w:rsidRDefault="00903E67" w:rsidP="005636B6">
      <w:pPr>
        <w:spacing w:before="240" w:after="240"/>
      </w:pPr>
      <w:r>
        <w:t>en el profundo Marte el santo signo</w:t>
      </w:r>
    </w:p>
    <w:p w14:paraId="2636672A" w14:textId="77777777" w:rsidR="00903E67" w:rsidRDefault="00903E67" w:rsidP="005636B6">
      <w:pPr>
        <w:spacing w:before="240" w:after="240"/>
      </w:pPr>
      <w:r>
        <w:t>que del círculo forman los cuadrantes.</w:t>
      </w:r>
    </w:p>
    <w:p w14:paraId="10208F47" w14:textId="77777777" w:rsidR="00903E67" w:rsidRDefault="00903E67" w:rsidP="005636B6">
      <w:pPr>
        <w:spacing w:before="240" w:after="240"/>
      </w:pPr>
      <w:r>
        <w:t>Aquí vence al ingenio la memoria;</w:t>
      </w:r>
    </w:p>
    <w:p w14:paraId="4C25422D" w14:textId="77777777" w:rsidR="00903E67" w:rsidRDefault="00903E67" w:rsidP="005636B6">
      <w:pPr>
        <w:spacing w:before="240" w:after="240"/>
      </w:pPr>
      <w:r>
        <w:t>que aquella Cruz resplandecía a Cristo,</w:t>
      </w:r>
    </w:p>
    <w:p w14:paraId="4C6898B4" w14:textId="77777777" w:rsidR="00903E67" w:rsidRDefault="00903E67" w:rsidP="005636B6">
      <w:pPr>
        <w:spacing w:before="240" w:after="240"/>
      </w:pPr>
      <w:r>
        <w:t>y no encuentro un ejemplo digno de ello;</w:t>
      </w:r>
    </w:p>
    <w:p w14:paraId="63B721DB" w14:textId="77777777" w:rsidR="00903E67" w:rsidRDefault="00903E67" w:rsidP="005636B6">
      <w:pPr>
        <w:spacing w:before="240" w:after="240"/>
      </w:pPr>
      <w:r>
        <w:t>mas quien toma su cruz y a Cristo sigue,</w:t>
      </w:r>
    </w:p>
    <w:p w14:paraId="039AC10E" w14:textId="77777777" w:rsidR="00903E67" w:rsidRDefault="00903E67" w:rsidP="005636B6">
      <w:pPr>
        <w:spacing w:before="240" w:after="240"/>
      </w:pPr>
      <w:r>
        <w:t>podrá excusarme de eso que no cuento</w:t>
      </w:r>
    </w:p>
    <w:p w14:paraId="62ECD82D" w14:textId="77777777" w:rsidR="00903E67" w:rsidRDefault="00903E67" w:rsidP="005636B6">
      <w:pPr>
        <w:spacing w:before="240" w:after="240"/>
      </w:pPr>
      <w:r>
        <w:t>viendo en aquel albor radiar a Cristo.</w:t>
      </w:r>
    </w:p>
    <w:p w14:paraId="332E28FD" w14:textId="77777777" w:rsidR="00903E67" w:rsidRDefault="00903E67" w:rsidP="005636B6">
      <w:pPr>
        <w:spacing w:before="240" w:after="240"/>
      </w:pPr>
      <w:r>
        <w:t>De un lado al otro y desde arriba a abajo</w:t>
      </w:r>
    </w:p>
    <w:p w14:paraId="0CE7484E" w14:textId="77777777" w:rsidR="00903E67" w:rsidRDefault="00903E67" w:rsidP="005636B6">
      <w:pPr>
        <w:spacing w:before="240" w:after="240"/>
      </w:pPr>
      <w:r>
        <w:t>se movían las luces y brillaban</w:t>
      </w:r>
    </w:p>
    <w:p w14:paraId="1FCD9C60" w14:textId="77777777" w:rsidR="00903E67" w:rsidRDefault="00903E67" w:rsidP="005636B6">
      <w:pPr>
        <w:spacing w:before="240" w:after="240"/>
      </w:pPr>
      <w:r>
        <w:t>aún más al encontrarse y separarse:</w:t>
      </w:r>
    </w:p>
    <w:p w14:paraId="2DF4BFA8" w14:textId="77777777" w:rsidR="00903E67" w:rsidRDefault="00903E67" w:rsidP="005636B6">
      <w:pPr>
        <w:spacing w:before="240" w:after="240"/>
      </w:pPr>
      <w:r>
        <w:t>así aquí vemos, rectos o torcidos,</w:t>
      </w:r>
    </w:p>
    <w:p w14:paraId="21694D06" w14:textId="77777777" w:rsidR="00903E67" w:rsidRDefault="00903E67" w:rsidP="005636B6">
      <w:pPr>
        <w:spacing w:before="240" w:after="240"/>
      </w:pPr>
      <w:r>
        <w:t>lentos o raudos renovar su aspecto</w:t>
      </w:r>
    </w:p>
    <w:p w14:paraId="5FBCB379" w14:textId="77777777" w:rsidR="00903E67" w:rsidRDefault="00903E67" w:rsidP="005636B6">
      <w:pPr>
        <w:spacing w:before="240" w:after="240"/>
      </w:pPr>
      <w:r>
        <w:lastRenderedPageBreak/>
        <w:t>los corpusculos, cortos y más largos,</w:t>
      </w:r>
    </w:p>
    <w:p w14:paraId="653E100E" w14:textId="77777777" w:rsidR="00903E67" w:rsidRDefault="00903E67" w:rsidP="005636B6">
      <w:pPr>
        <w:spacing w:before="240" w:after="240"/>
      </w:pPr>
      <w:r>
        <w:t>moviéndose en el rayo que atraviesa</w:t>
      </w:r>
    </w:p>
    <w:p w14:paraId="18FAE6E5" w14:textId="77777777" w:rsidR="00903E67" w:rsidRDefault="00903E67" w:rsidP="005636B6">
      <w:pPr>
        <w:spacing w:before="240" w:after="240"/>
      </w:pPr>
      <w:r>
        <w:t>la sombra a veces que, por protegerse,</w:t>
      </w:r>
    </w:p>
    <w:p w14:paraId="6C7891B1" w14:textId="77777777" w:rsidR="00903E67" w:rsidRDefault="00903E67" w:rsidP="005636B6">
      <w:pPr>
        <w:spacing w:before="240" w:after="240"/>
      </w:pPr>
      <w:r>
        <w:t>dispone el hombre con ingenio y arte.</w:t>
      </w:r>
    </w:p>
    <w:p w14:paraId="687A1D79" w14:textId="77777777" w:rsidR="00903E67" w:rsidRDefault="00903E67" w:rsidP="005636B6">
      <w:pPr>
        <w:spacing w:before="240" w:after="240"/>
      </w:pPr>
      <w:r>
        <w:t>Y cual arpa y laúd, con tantas cuerdas</w:t>
      </w:r>
    </w:p>
    <w:p w14:paraId="2FC993A2" w14:textId="77777777" w:rsidR="00903E67" w:rsidRDefault="00903E67" w:rsidP="005636B6">
      <w:pPr>
        <w:spacing w:before="240" w:after="240"/>
      </w:pPr>
      <w:r>
        <w:t>afinadas, resuenan dulcemente</w:t>
      </w:r>
    </w:p>
    <w:p w14:paraId="63317E2C" w14:textId="77777777" w:rsidR="00903E67" w:rsidRDefault="00903E67" w:rsidP="005636B6">
      <w:pPr>
        <w:spacing w:before="240" w:after="240"/>
      </w:pPr>
      <w:r>
        <w:t>aun para quien las notas no distingue,</w:t>
      </w:r>
    </w:p>
    <w:p w14:paraId="7CC25365" w14:textId="77777777" w:rsidR="00903E67" w:rsidRDefault="00903E67" w:rsidP="005636B6">
      <w:pPr>
        <w:spacing w:before="240" w:after="240"/>
      </w:pPr>
      <w:r>
        <w:t>tal de las luzes que allí aparecieron</w:t>
      </w:r>
    </w:p>
    <w:p w14:paraId="46063BBB" w14:textId="77777777" w:rsidR="00903E67" w:rsidRDefault="00903E67" w:rsidP="005636B6">
      <w:pPr>
        <w:spacing w:before="240" w:after="240"/>
      </w:pPr>
      <w:r>
        <w:t>a aquella cruz un canto se adhería,</w:t>
      </w:r>
    </w:p>
    <w:p w14:paraId="782E6074" w14:textId="77777777" w:rsidR="00903E67" w:rsidRDefault="00903E67" w:rsidP="005636B6">
      <w:pPr>
        <w:spacing w:before="240" w:after="240"/>
      </w:pPr>
      <w:r>
        <w:t>que arrebatóme, aun no entendiendo el himno.</w:t>
      </w:r>
    </w:p>
    <w:p w14:paraId="26373515" w14:textId="77777777" w:rsidR="00903E67" w:rsidRDefault="00903E67" w:rsidP="005636B6">
      <w:pPr>
        <w:spacing w:before="240" w:after="240"/>
      </w:pPr>
      <w:r>
        <w:t>Bien me di cuenta que era de altas loas,</w:t>
      </w:r>
    </w:p>
    <w:p w14:paraId="2EFC32AF" w14:textId="77777777" w:rsidR="00903E67" w:rsidRDefault="00903E67" w:rsidP="005636B6">
      <w:pPr>
        <w:spacing w:before="240" w:after="240"/>
      </w:pPr>
      <w:r>
        <w:t>pues llegaba hasta mi «Resurgi» y «Vinci»</w:t>
      </w:r>
    </w:p>
    <w:p w14:paraId="1C312510" w14:textId="77777777" w:rsidR="00903E67" w:rsidRDefault="00903E67" w:rsidP="005636B6">
      <w:pPr>
        <w:spacing w:before="240" w:after="240"/>
      </w:pPr>
      <w:r>
        <w:t>como a aquel que no entiende, pero escucha.</w:t>
      </w:r>
    </w:p>
    <w:p w14:paraId="2467A736" w14:textId="77777777" w:rsidR="00903E67" w:rsidRDefault="00903E67" w:rsidP="005636B6">
      <w:pPr>
        <w:spacing w:before="240" w:after="240"/>
      </w:pPr>
      <w:r>
        <w:t>Y me sentía tan enamorado,</w:t>
      </w:r>
    </w:p>
    <w:p w14:paraId="378698A3" w14:textId="77777777" w:rsidR="00903E67" w:rsidRDefault="00903E67" w:rsidP="005636B6">
      <w:pPr>
        <w:spacing w:before="240" w:after="240"/>
      </w:pPr>
      <w:r>
        <w:t>que hasta ese entonces no hubo cosa alguna</w:t>
      </w:r>
    </w:p>
    <w:p w14:paraId="419A6CC6" w14:textId="77777777" w:rsidR="00903E67" w:rsidRDefault="00903E67" w:rsidP="005636B6">
      <w:pPr>
        <w:spacing w:before="240" w:after="240"/>
      </w:pPr>
      <w:r>
        <w:t>que me atrapase en tan dulces cadenas.</w:t>
      </w:r>
    </w:p>
    <w:p w14:paraId="5C4BAD50" w14:textId="77777777" w:rsidR="00903E67" w:rsidRDefault="00903E67" w:rsidP="005636B6">
      <w:pPr>
        <w:spacing w:before="240" w:after="240"/>
      </w:pPr>
      <w:r>
        <w:t>Tal vez son muy atrevidas mis palabras,</w:t>
      </w:r>
    </w:p>
    <w:p w14:paraId="5E44B78B" w14:textId="77777777" w:rsidR="00903E67" w:rsidRDefault="00903E67" w:rsidP="005636B6">
      <w:pPr>
        <w:spacing w:before="240" w:after="240"/>
      </w:pPr>
      <w:r>
        <w:t>al posponer el gozo de los ojos,</w:t>
      </w:r>
    </w:p>
    <w:p w14:paraId="0D423567" w14:textId="77777777" w:rsidR="00903E67" w:rsidRDefault="00903E67" w:rsidP="005636B6">
      <w:pPr>
        <w:spacing w:before="240" w:after="240"/>
      </w:pPr>
      <w:r>
        <w:t>que si los miro, cesan mis deseos;</w:t>
      </w:r>
    </w:p>
    <w:p w14:paraId="40076518" w14:textId="77777777" w:rsidR="00903E67" w:rsidRDefault="00903E67" w:rsidP="005636B6">
      <w:pPr>
        <w:spacing w:before="240" w:after="240"/>
      </w:pPr>
      <w:r>
        <w:lastRenderedPageBreak/>
        <w:t>mas el que sepa que los cielos vivos</w:t>
      </w:r>
    </w:p>
    <w:p w14:paraId="76BE17CB" w14:textId="77777777" w:rsidR="00903E67" w:rsidRDefault="00903E67" w:rsidP="005636B6">
      <w:pPr>
        <w:spacing w:before="240" w:after="240"/>
      </w:pPr>
      <w:r>
        <w:t>más altos más acrecen la belleza,</w:t>
      </w:r>
    </w:p>
    <w:p w14:paraId="75A3AAEC" w14:textId="77777777" w:rsidR="00903E67" w:rsidRDefault="00903E67" w:rsidP="005636B6">
      <w:pPr>
        <w:spacing w:before="240" w:after="240"/>
      </w:pPr>
      <w:r>
        <w:t>y que yo aún no me había vuelto a aquéllos,</w:t>
      </w:r>
    </w:p>
    <w:p w14:paraId="22E11A65" w14:textId="77777777" w:rsidR="00903E67" w:rsidRDefault="00903E67" w:rsidP="005636B6">
      <w:pPr>
        <w:spacing w:before="240" w:after="240"/>
      </w:pPr>
      <w:r>
        <w:t>podrá excusarme de lo que me acuso</w:t>
      </w:r>
    </w:p>
    <w:p w14:paraId="30BE5581" w14:textId="77777777" w:rsidR="00903E67" w:rsidRDefault="00903E67" w:rsidP="005636B6">
      <w:pPr>
        <w:spacing w:before="240" w:after="240"/>
      </w:pPr>
      <w:r>
        <w:t>por excusarme, y saber que no miento:</w:t>
      </w:r>
    </w:p>
    <w:p w14:paraId="10E31447" w14:textId="77777777" w:rsidR="00903E67" w:rsidRDefault="00903E67" w:rsidP="005636B6">
      <w:pPr>
        <w:spacing w:before="240" w:after="240"/>
      </w:pPr>
      <w:r>
        <w:t>que aquí el santo placer no está excluido,</w:t>
      </w:r>
    </w:p>
    <w:p w14:paraId="728D962C" w14:textId="77777777" w:rsidR="00903E67" w:rsidRDefault="00903E67" w:rsidP="005636B6">
      <w:pPr>
        <w:spacing w:before="240" w:after="240"/>
      </w:pPr>
      <w:r>
        <w:t>pues más sincero se hace mientra sube.</w:t>
      </w:r>
    </w:p>
    <w:p w14:paraId="396C46A3" w14:textId="23582285" w:rsidR="00903E67" w:rsidRDefault="00903E67" w:rsidP="005636B6">
      <w:pPr>
        <w:pStyle w:val="Ttulo2"/>
        <w:spacing w:before="240" w:after="240"/>
      </w:pPr>
      <w:r>
        <w:br w:type="page"/>
      </w:r>
      <w:bookmarkStart w:id="87" w:name="_Toc196141010"/>
      <w:r>
        <w:lastRenderedPageBreak/>
        <w:t>CANTO XV</w:t>
      </w:r>
      <w:bookmarkEnd w:id="87"/>
    </w:p>
    <w:p w14:paraId="09DE9DE8" w14:textId="77777777" w:rsidR="00903E67" w:rsidRDefault="00903E67" w:rsidP="005636B6">
      <w:pPr>
        <w:spacing w:before="240" w:after="240"/>
      </w:pPr>
      <w:r>
        <w:t>La buena voluntad donde se licúa</w:t>
      </w:r>
    </w:p>
    <w:p w14:paraId="3C5C73B8" w14:textId="77777777" w:rsidR="00903E67" w:rsidRDefault="00903E67" w:rsidP="005636B6">
      <w:pPr>
        <w:spacing w:before="240" w:after="240"/>
      </w:pPr>
      <w:r>
        <w:t>siempre el amor que inspira lo que es recto,</w:t>
      </w:r>
    </w:p>
    <w:p w14:paraId="41D03AA7" w14:textId="77777777" w:rsidR="00903E67" w:rsidRDefault="00903E67" w:rsidP="005636B6">
      <w:pPr>
        <w:spacing w:before="240" w:after="240"/>
      </w:pPr>
      <w:r>
        <w:t>como en la inicua la pasión insana,</w:t>
      </w:r>
    </w:p>
    <w:p w14:paraId="6C66E637" w14:textId="77777777" w:rsidR="00903E67" w:rsidRDefault="00903E67" w:rsidP="005636B6">
      <w:pPr>
        <w:spacing w:before="240" w:after="240"/>
      </w:pPr>
      <w:r>
        <w:t>silencio impuso a aquella dulce lira,</w:t>
      </w:r>
    </w:p>
    <w:p w14:paraId="429ACC1C" w14:textId="77777777" w:rsidR="00903E67" w:rsidRDefault="00903E67" w:rsidP="005636B6">
      <w:pPr>
        <w:spacing w:before="240" w:after="240"/>
      </w:pPr>
      <w:r>
        <w:t>aquietando las cuerdas que la diestra</w:t>
      </w:r>
    </w:p>
    <w:p w14:paraId="47951906" w14:textId="77777777" w:rsidR="00903E67" w:rsidRDefault="00903E67" w:rsidP="005636B6">
      <w:pPr>
        <w:spacing w:before="240" w:after="240"/>
      </w:pPr>
      <w:r>
        <w:t>del cielo pulsa y luego las acalla.</w:t>
      </w:r>
    </w:p>
    <w:p w14:paraId="3DEDE6A1" w14:textId="77777777" w:rsidR="00903E67" w:rsidRDefault="00903E67" w:rsidP="005636B6">
      <w:pPr>
        <w:spacing w:before="240" w:after="240"/>
      </w:pPr>
      <w:r>
        <w:t>¿Cómo estarán a justas preces sordas</w:t>
      </w:r>
    </w:p>
    <w:p w14:paraId="6AB57418" w14:textId="77777777" w:rsidR="00903E67" w:rsidRDefault="00903E67" w:rsidP="005636B6">
      <w:pPr>
        <w:spacing w:before="240" w:after="240"/>
      </w:pPr>
      <w:r>
        <w:t>esas sustancias que, por darme aliento</w:t>
      </w:r>
    </w:p>
    <w:p w14:paraId="4E33B31B" w14:textId="77777777" w:rsidR="00903E67" w:rsidRDefault="00903E67" w:rsidP="005636B6">
      <w:pPr>
        <w:spacing w:before="240" w:after="240"/>
      </w:pPr>
      <w:r>
        <w:t>para que hablase, a una se callaron?</w:t>
      </w:r>
    </w:p>
    <w:p w14:paraId="306AEC59" w14:textId="77777777" w:rsidR="00903E67" w:rsidRDefault="00903E67" w:rsidP="005636B6">
      <w:pPr>
        <w:spacing w:before="240" w:after="240"/>
      </w:pPr>
      <w:r>
        <w:t>Bien está que sin término se duela</w:t>
      </w:r>
    </w:p>
    <w:p w14:paraId="10F9EE7F" w14:textId="77777777" w:rsidR="00903E67" w:rsidRDefault="00903E67" w:rsidP="005636B6">
      <w:pPr>
        <w:spacing w:before="240" w:after="240"/>
      </w:pPr>
      <w:r>
        <w:t>quien, por amor de cosas que no duran,</w:t>
      </w:r>
    </w:p>
    <w:p w14:paraId="5F3F41A5" w14:textId="77777777" w:rsidR="00903E67" w:rsidRDefault="00903E67" w:rsidP="005636B6">
      <w:pPr>
        <w:spacing w:before="240" w:after="240"/>
      </w:pPr>
      <w:r>
        <w:t>de ese amor se despoja eternamente.</w:t>
      </w:r>
    </w:p>
    <w:p w14:paraId="18C64A09" w14:textId="77777777" w:rsidR="00903E67" w:rsidRDefault="00903E67" w:rsidP="005636B6">
      <w:pPr>
        <w:spacing w:before="240" w:after="240"/>
      </w:pPr>
      <w:r>
        <w:t>Cual por los cielos puros y tranquilos</w:t>
      </w:r>
    </w:p>
    <w:p w14:paraId="0A12EEC0" w14:textId="77777777" w:rsidR="00903E67" w:rsidRDefault="00903E67" w:rsidP="005636B6">
      <w:pPr>
        <w:spacing w:before="240" w:after="240"/>
      </w:pPr>
      <w:r>
        <w:t>de cuando en cuando cruza un raudo fuego,</w:t>
      </w:r>
    </w:p>
    <w:p w14:paraId="135DE710" w14:textId="77777777" w:rsidR="00903E67" w:rsidRDefault="00903E67" w:rsidP="005636B6">
      <w:pPr>
        <w:spacing w:before="240" w:after="240"/>
      </w:pPr>
      <w:r>
        <w:t>y atrae la vista que está distraída,</w:t>
      </w:r>
    </w:p>
    <w:p w14:paraId="147603D7" w14:textId="77777777" w:rsidR="00903E67" w:rsidRDefault="00903E67" w:rsidP="005636B6">
      <w:pPr>
        <w:spacing w:before="240" w:after="240"/>
      </w:pPr>
      <w:r>
        <w:t>y es como un astro que de sitio mude,</w:t>
      </w:r>
    </w:p>
    <w:p w14:paraId="0E7E1D55" w14:textId="77777777" w:rsidR="00903E67" w:rsidRDefault="00903E67" w:rsidP="005636B6">
      <w:pPr>
        <w:spacing w:before="240" w:after="240"/>
      </w:pPr>
      <w:r>
        <w:t>sino que en el lugar donde se enciende</w:t>
      </w:r>
    </w:p>
    <w:p w14:paraId="173811A2" w14:textId="77777777" w:rsidR="00903E67" w:rsidRDefault="00903E67" w:rsidP="005636B6">
      <w:pPr>
        <w:spacing w:before="240" w:after="240"/>
      </w:pPr>
      <w:r>
        <w:t>no se pierde ninguno, y dura poco:</w:t>
      </w:r>
    </w:p>
    <w:p w14:paraId="5D093FD4" w14:textId="77777777" w:rsidR="00903E67" w:rsidRDefault="00903E67" w:rsidP="005636B6">
      <w:pPr>
        <w:spacing w:before="240" w:after="240"/>
      </w:pPr>
      <w:r>
        <w:lastRenderedPageBreak/>
        <w:t>tal desde el brazo que a diestra se extiende</w:t>
      </w:r>
    </w:p>
    <w:p w14:paraId="46E288E6" w14:textId="77777777" w:rsidR="00903E67" w:rsidRDefault="00903E67" w:rsidP="005636B6">
      <w:pPr>
        <w:spacing w:before="240" w:after="240"/>
      </w:pPr>
      <w:r>
        <w:t>hasta el pie de la cruz, corrió una estrella</w:t>
      </w:r>
    </w:p>
    <w:p w14:paraId="7BAAB412" w14:textId="77777777" w:rsidR="00903E67" w:rsidRDefault="00903E67" w:rsidP="005636B6">
      <w:pPr>
        <w:spacing w:before="240" w:after="240"/>
      </w:pPr>
      <w:r>
        <w:t>de la constelación que allí relumbra;</w:t>
      </w:r>
    </w:p>
    <w:p w14:paraId="5ECB128B" w14:textId="77777777" w:rsidR="00903E67" w:rsidRDefault="00903E67" w:rsidP="005636B6">
      <w:pPr>
        <w:spacing w:before="240" w:after="240"/>
      </w:pPr>
      <w:r>
        <w:t>no se apartó la gema de su cinta,</w:t>
      </w:r>
    </w:p>
    <w:p w14:paraId="2F935004" w14:textId="77777777" w:rsidR="00903E67" w:rsidRDefault="00903E67" w:rsidP="005636B6">
      <w:pPr>
        <w:spacing w:before="240" w:after="240"/>
      </w:pPr>
      <w:r>
        <w:t>mas pasó por la línea radial</w:t>
      </w:r>
    </w:p>
    <w:p w14:paraId="4171640C" w14:textId="77777777" w:rsidR="00903E67" w:rsidRDefault="00903E67" w:rsidP="005636B6">
      <w:pPr>
        <w:spacing w:before="240" w:after="240"/>
      </w:pPr>
      <w:r>
        <w:t>cual fuego por detrás del alabastro.</w:t>
      </w:r>
    </w:p>
    <w:p w14:paraId="3617FBD9" w14:textId="77777777" w:rsidR="00903E67" w:rsidRDefault="00903E67" w:rsidP="005636B6">
      <w:pPr>
        <w:spacing w:before="240" w:after="240"/>
      </w:pPr>
      <w:r>
        <w:t>Fue tan piadosa la sombra de Anquises,</w:t>
      </w:r>
    </w:p>
    <w:p w14:paraId="5125855A" w14:textId="77777777" w:rsidR="00903E67" w:rsidRDefault="00903E67" w:rsidP="005636B6">
      <w:pPr>
        <w:spacing w:before="240" w:after="240"/>
      </w:pPr>
      <w:r>
        <w:t>si a la más alta musa damos fe,</w:t>
      </w:r>
    </w:p>
    <w:p w14:paraId="2779BF83" w14:textId="77777777" w:rsidR="00903E67" w:rsidRDefault="00903E67" w:rsidP="005636B6">
      <w:pPr>
        <w:spacing w:before="240" w:after="240"/>
      </w:pPr>
      <w:r>
        <w:t>reconociendo a su hijo en el Elíseo.</w:t>
      </w:r>
    </w:p>
    <w:p w14:paraId="04B4DB10" w14:textId="77777777" w:rsidR="00903E67" w:rsidRDefault="00903E67" w:rsidP="005636B6">
      <w:pPr>
        <w:spacing w:before="240" w:after="240"/>
      </w:pPr>
      <w:r>
        <w:t>«O sanguis meus, o superinfusa</w:t>
      </w:r>
    </w:p>
    <w:p w14:paraId="29449974" w14:textId="77777777" w:rsidR="00903E67" w:rsidRDefault="00903E67" w:rsidP="005636B6">
      <w:pPr>
        <w:spacing w:before="240" w:after="240"/>
      </w:pPr>
      <w:r>
        <w:t>gratia Dei, sicut tibi cui</w:t>
      </w:r>
    </w:p>
    <w:p w14:paraId="47BFCA29" w14:textId="77777777" w:rsidR="00903E67" w:rsidRDefault="00903E67" w:rsidP="005636B6">
      <w:pPr>
        <w:spacing w:before="240" w:after="240"/>
      </w:pPr>
      <w:r>
        <w:t>bis unquam celi ianüa reclusa?»</w:t>
      </w:r>
    </w:p>
    <w:p w14:paraId="23BB6AA0" w14:textId="77777777" w:rsidR="00903E67" w:rsidRDefault="00903E67" w:rsidP="005636B6">
      <w:pPr>
        <w:spacing w:before="240" w:after="240"/>
      </w:pPr>
      <w:r>
        <w:t>Dijo esa luz llamando mi atención;</w:t>
      </w:r>
    </w:p>
    <w:p w14:paraId="67F64CE5" w14:textId="77777777" w:rsidR="00903E67" w:rsidRDefault="00903E67" w:rsidP="005636B6">
      <w:pPr>
        <w:spacing w:before="240" w:after="240"/>
      </w:pPr>
      <w:r>
        <w:t>luego volví la vista a mi señora,</w:t>
      </w:r>
    </w:p>
    <w:p w14:paraId="6EF0E60C" w14:textId="77777777" w:rsidR="00903E67" w:rsidRDefault="00903E67" w:rsidP="005636B6">
      <w:pPr>
        <w:spacing w:before="240" w:after="240"/>
      </w:pPr>
      <w:r>
        <w:t>y una y otra dejáronme asombrado;</w:t>
      </w:r>
    </w:p>
    <w:p w14:paraId="2AB65A0A" w14:textId="77777777" w:rsidR="00903E67" w:rsidRDefault="00903E67" w:rsidP="005636B6">
      <w:pPr>
        <w:spacing w:before="240" w:after="240"/>
      </w:pPr>
      <w:r>
        <w:t>pues ardía en sus ojos tal sonrisa,</w:t>
      </w:r>
    </w:p>
    <w:p w14:paraId="30A8F8E4" w14:textId="77777777" w:rsidR="00903E67" w:rsidRDefault="00903E67" w:rsidP="005636B6">
      <w:pPr>
        <w:spacing w:before="240" w:after="240"/>
      </w:pPr>
      <w:r>
        <w:t>que pensé que los míos tocarían</w:t>
      </w:r>
    </w:p>
    <w:p w14:paraId="5D6112B3" w14:textId="77777777" w:rsidR="00903E67" w:rsidRDefault="00903E67" w:rsidP="005636B6">
      <w:pPr>
        <w:spacing w:before="240" w:after="240"/>
      </w:pPr>
      <w:r>
        <w:t>el fondo de n-ú gloria y paraíso.</w:t>
      </w:r>
    </w:p>
    <w:p w14:paraId="70174EFE" w14:textId="77777777" w:rsidR="00903E67" w:rsidRDefault="00903E67" w:rsidP="005636B6">
      <w:pPr>
        <w:spacing w:before="240" w:after="240"/>
      </w:pPr>
      <w:r>
        <w:t>Luego gozoso en vista y en palabras,</w:t>
      </w:r>
    </w:p>
    <w:p w14:paraId="493E4AAD" w14:textId="77777777" w:rsidR="00903E67" w:rsidRDefault="00903E67" w:rsidP="005636B6">
      <w:pPr>
        <w:spacing w:before="240" w:after="240"/>
      </w:pPr>
      <w:r>
        <w:lastRenderedPageBreak/>
        <w:t>el espíritu dijo aún otras cosas</w:t>
      </w:r>
    </w:p>
    <w:p w14:paraId="75C3B7F8" w14:textId="77777777" w:rsidR="00903E67" w:rsidRDefault="00903E67" w:rsidP="005636B6">
      <w:pPr>
        <w:spacing w:before="240" w:after="240"/>
      </w:pPr>
      <w:r>
        <w:t>que no las entendí, de tan profundas;</w:t>
      </w:r>
    </w:p>
    <w:p w14:paraId="70759F39" w14:textId="77777777" w:rsidR="00903E67" w:rsidRDefault="00903E67" w:rsidP="005636B6">
      <w:pPr>
        <w:spacing w:before="240" w:after="240"/>
      </w:pPr>
      <w:r>
        <w:t>Y no es que por su gusto lo escondiera,</w:t>
      </w:r>
    </w:p>
    <w:p w14:paraId="6B6A50E7" w14:textId="77777777" w:rsidR="00903E67" w:rsidRDefault="00903E67" w:rsidP="005636B6">
      <w:pPr>
        <w:spacing w:before="240" w:after="240"/>
      </w:pPr>
      <w:r>
        <w:t>mas por necesidad, pues su concepto</w:t>
      </w:r>
    </w:p>
    <w:p w14:paraId="68AEB037" w14:textId="77777777" w:rsidR="00903E67" w:rsidRDefault="00903E67" w:rsidP="005636B6">
      <w:pPr>
        <w:spacing w:before="240" w:after="240"/>
      </w:pPr>
      <w:r>
        <w:t>al ingenio mortal se superpone.</w:t>
      </w:r>
    </w:p>
    <w:p w14:paraId="10AB2964" w14:textId="77777777" w:rsidR="00903E67" w:rsidRDefault="00903E67" w:rsidP="005636B6">
      <w:pPr>
        <w:spacing w:before="240" w:after="240"/>
      </w:pPr>
      <w:r>
        <w:t>Y cuando el arco del afecto ardiente</w:t>
      </w:r>
    </w:p>
    <w:p w14:paraId="115F9B07" w14:textId="77777777" w:rsidR="00903E67" w:rsidRDefault="00903E67" w:rsidP="005636B6">
      <w:pPr>
        <w:spacing w:before="240" w:after="240"/>
      </w:pPr>
      <w:r>
        <w:t>se calmó, y se abajaron sus palabras</w:t>
      </w:r>
    </w:p>
    <w:p w14:paraId="1BCB09C7" w14:textId="77777777" w:rsidR="00903E67" w:rsidRDefault="00903E67" w:rsidP="005636B6">
      <w:pPr>
        <w:spacing w:before="240" w:after="240"/>
      </w:pPr>
      <w:r>
        <w:t>a la diana de nuestro intelecto,</w:t>
      </w:r>
    </w:p>
    <w:p w14:paraId="5742CD8A" w14:textId="77777777" w:rsidR="00903E67" w:rsidRDefault="00903E67" w:rsidP="005636B6">
      <w:pPr>
        <w:spacing w:before="240" w:after="240"/>
      </w:pPr>
      <w:r>
        <w:t>la cosa que escuché primeramente</w:t>
      </w:r>
    </w:p>
    <w:p w14:paraId="38D41474" w14:textId="77777777" w:rsidR="00903E67" w:rsidRDefault="00903E67" w:rsidP="005636B6">
      <w:pPr>
        <w:spacing w:before="240" w:after="240"/>
      </w:pPr>
      <w:r>
        <w:t>«¡Bendito seas -fue tú, el uno y trino,</w:t>
      </w:r>
    </w:p>
    <w:p w14:paraId="3B218081" w14:textId="77777777" w:rsidR="00903E67" w:rsidRDefault="00903E67" w:rsidP="005636B6">
      <w:pPr>
        <w:spacing w:before="240" w:after="240"/>
      </w:pPr>
      <w:r>
        <w:t>que tan cortés has sido con mi estirpe!»</w:t>
      </w:r>
    </w:p>
    <w:p w14:paraId="0F4BB0F4" w14:textId="77777777" w:rsidR="00903E67" w:rsidRDefault="00903E67" w:rsidP="005636B6">
      <w:pPr>
        <w:spacing w:before="240" w:after="240"/>
      </w:pPr>
      <w:r>
        <w:t>Y siguió: «Un grato y lejano deseo,</w:t>
      </w:r>
    </w:p>
    <w:p w14:paraId="65D03D2E" w14:textId="77777777" w:rsidR="00903E67" w:rsidRDefault="00903E67" w:rsidP="005636B6">
      <w:pPr>
        <w:spacing w:before="240" w:after="240"/>
      </w:pPr>
      <w:r>
        <w:t>tomado de leer el gran volumen</w:t>
      </w:r>
    </w:p>
    <w:p w14:paraId="00C804ED" w14:textId="77777777" w:rsidR="00903E67" w:rsidRDefault="00903E67" w:rsidP="005636B6">
      <w:pPr>
        <w:spacing w:before="240" w:after="240"/>
      </w:pPr>
      <w:r>
        <w:t>del cual el blanco y negro no se mudan,</w:t>
      </w:r>
    </w:p>
    <w:p w14:paraId="1471AB34" w14:textId="77777777" w:rsidR="00903E67" w:rsidRDefault="00903E67" w:rsidP="005636B6">
      <w:pPr>
        <w:spacing w:before="240" w:after="240"/>
      </w:pPr>
      <w:r>
        <w:t>has satisfecho, hijo, en esa luz</w:t>
      </w:r>
    </w:p>
    <w:p w14:paraId="67C198B8" w14:textId="77777777" w:rsidR="00903E67" w:rsidRDefault="00903E67" w:rsidP="005636B6">
      <w:pPr>
        <w:spacing w:before="240" w:after="240"/>
      </w:pPr>
      <w:r>
        <w:t>desde la cual te hablo, gracias a ésa</w:t>
      </w:r>
    </w:p>
    <w:p w14:paraId="090CC458" w14:textId="77777777" w:rsidR="00903E67" w:rsidRDefault="00903E67" w:rsidP="005636B6">
      <w:pPr>
        <w:spacing w:before="240" w:after="240"/>
      </w:pPr>
      <w:r>
        <w:t>que alas te dio para tan alto vuelo.</w:t>
      </w:r>
    </w:p>
    <w:p w14:paraId="49D51891" w14:textId="77777777" w:rsidR="00903E67" w:rsidRDefault="00903E67" w:rsidP="005636B6">
      <w:pPr>
        <w:spacing w:before="240" w:after="240"/>
      </w:pPr>
      <w:r>
        <w:t>Tú crees que a mí llegó tu pensamiento</w:t>
      </w:r>
    </w:p>
    <w:p w14:paraId="0F1C6026" w14:textId="77777777" w:rsidR="00903E67" w:rsidRDefault="00903E67" w:rsidP="005636B6">
      <w:pPr>
        <w:spacing w:before="240" w:after="240"/>
      </w:pPr>
      <w:r>
        <w:t>de aquel que es el primero, como sale</w:t>
      </w:r>
    </w:p>
    <w:p w14:paraId="4EA153BE" w14:textId="77777777" w:rsidR="00903E67" w:rsidRDefault="00903E67" w:rsidP="005636B6">
      <w:pPr>
        <w:spacing w:before="240" w:after="240"/>
      </w:pPr>
      <w:r>
        <w:lastRenderedPageBreak/>
        <w:t>del uno, al conocerlo, el seis y el cinco;</w:t>
      </w:r>
    </w:p>
    <w:p w14:paraId="1E1673DF" w14:textId="77777777" w:rsidR="00903E67" w:rsidRDefault="00903E67" w:rsidP="005636B6">
      <w:pPr>
        <w:spacing w:before="240" w:after="240"/>
      </w:pPr>
      <w:r>
        <w:t>y por ello quién soy, y por qué causa</w:t>
      </w:r>
    </w:p>
    <w:p w14:paraId="5E67EF4D" w14:textId="77777777" w:rsidR="00903E67" w:rsidRDefault="00903E67" w:rsidP="005636B6">
      <w:pPr>
        <w:spacing w:before="240" w:after="240"/>
      </w:pPr>
      <w:r>
        <w:t>más alegre me ves, no me preguntas,</w:t>
      </w:r>
    </w:p>
    <w:p w14:paraId="54544D24" w14:textId="77777777" w:rsidR="00903E67" w:rsidRDefault="00903E67" w:rsidP="005636B6">
      <w:pPr>
        <w:spacing w:before="240" w:after="240"/>
      </w:pPr>
      <w:r>
        <w:t>que algunos otros de este alegre grupo.</w:t>
      </w:r>
    </w:p>
    <w:p w14:paraId="412034B2" w14:textId="77777777" w:rsidR="00903E67" w:rsidRDefault="00903E67" w:rsidP="005636B6">
      <w:pPr>
        <w:spacing w:before="240" w:after="240"/>
      </w:pPr>
      <w:r>
        <w:t>Crees bien; pues los menores y mayores</w:t>
      </w:r>
    </w:p>
    <w:p w14:paraId="0B92699C" w14:textId="77777777" w:rsidR="00903E67" w:rsidRDefault="00903E67" w:rsidP="005636B6">
      <w:pPr>
        <w:spacing w:before="240" w:after="240"/>
      </w:pPr>
      <w:r>
        <w:t>de esta vida se miran al espejo</w:t>
      </w:r>
    </w:p>
    <w:p w14:paraId="0AEA2A17" w14:textId="77777777" w:rsidR="00903E67" w:rsidRDefault="00903E67" w:rsidP="005636B6">
      <w:pPr>
        <w:spacing w:before="240" w:after="240"/>
      </w:pPr>
      <w:r>
        <w:t>que muestra el pensamiento antes que pienses;</w:t>
      </w:r>
    </w:p>
    <w:p w14:paraId="545D7278" w14:textId="77777777" w:rsidR="00903E67" w:rsidRDefault="00903E67" w:rsidP="005636B6">
      <w:pPr>
        <w:spacing w:before="240" w:after="240"/>
      </w:pPr>
      <w:r>
        <w:t>mas por que el sacro amor en que yo veo</w:t>
      </w:r>
    </w:p>
    <w:p w14:paraId="1FFD55B0" w14:textId="77777777" w:rsidR="00903E67" w:rsidRDefault="00903E67" w:rsidP="005636B6">
      <w:pPr>
        <w:spacing w:before="240" w:after="240"/>
      </w:pPr>
      <w:r>
        <w:t>con perpetua vista, y que me llena</w:t>
      </w:r>
    </w:p>
    <w:p w14:paraId="54CD1096" w14:textId="77777777" w:rsidR="00903E67" w:rsidRDefault="00903E67" w:rsidP="005636B6">
      <w:pPr>
        <w:spacing w:before="240" w:after="240"/>
      </w:pPr>
      <w:r>
        <w:t>de un dulce desear, mejor se calme,</w:t>
      </w:r>
    </w:p>
    <w:p w14:paraId="5A02278D" w14:textId="77777777" w:rsidR="00903E67" w:rsidRDefault="00903E67" w:rsidP="005636B6">
      <w:pPr>
        <w:spacing w:before="240" w:after="240"/>
      </w:pPr>
      <w:r>
        <w:t>¡segura ya tu voz, alegre y firme</w:t>
      </w:r>
    </w:p>
    <w:p w14:paraId="1FB43CFE" w14:textId="77777777" w:rsidR="00903E67" w:rsidRDefault="00903E67" w:rsidP="005636B6">
      <w:pPr>
        <w:spacing w:before="240" w:after="240"/>
      </w:pPr>
      <w:r>
        <w:t>suene tu voluntad, suene tu anhelo,</w:t>
      </w:r>
    </w:p>
    <w:p w14:paraId="60949DE9" w14:textId="77777777" w:rsidR="00903E67" w:rsidRDefault="00903E67" w:rsidP="005636B6">
      <w:pPr>
        <w:spacing w:before="240" w:after="240"/>
      </w:pPr>
      <w:r>
        <w:t>al que ya decretada es mi respuesta!»</w:t>
      </w:r>
    </w:p>
    <w:p w14:paraId="407AD1FB" w14:textId="77777777" w:rsidR="00903E67" w:rsidRDefault="00903E67" w:rsidP="005636B6">
      <w:pPr>
        <w:spacing w:before="240" w:after="240"/>
      </w:pPr>
      <w:r>
        <w:t>Me volví hacia Beatriz, que antes que hablara</w:t>
      </w:r>
    </w:p>
    <w:p w14:paraId="42D657F6" w14:textId="77777777" w:rsidR="00903E67" w:rsidRDefault="00903E67" w:rsidP="005636B6">
      <w:pPr>
        <w:spacing w:before="240" w:after="240"/>
      </w:pPr>
      <w:r>
        <w:t>me escuchó, y sonrió con un semblante</w:t>
      </w:r>
    </w:p>
    <w:p w14:paraId="33F940AD" w14:textId="77777777" w:rsidR="00903E67" w:rsidRDefault="00903E67" w:rsidP="005636B6">
      <w:pPr>
        <w:spacing w:before="240" w:after="240"/>
      </w:pPr>
      <w:r>
        <w:t>que hizo crecer las alas del deseo.</w:t>
      </w:r>
    </w:p>
    <w:p w14:paraId="7C32EB2F" w14:textId="77777777" w:rsidR="00903E67" w:rsidRDefault="00903E67" w:rsidP="005636B6">
      <w:pPr>
        <w:spacing w:before="240" w:after="240"/>
      </w:pPr>
      <w:r>
        <w:t>Dije después: «El juicio y el afecto,</w:t>
      </w:r>
    </w:p>
    <w:p w14:paraId="48756F12" w14:textId="77777777" w:rsidR="00903E67" w:rsidRDefault="00903E67" w:rsidP="005636B6">
      <w:pPr>
        <w:spacing w:before="240" w:after="240"/>
      </w:pPr>
      <w:r>
        <w:t>pues que gozáis de la unidad primera,</w:t>
      </w:r>
    </w:p>
    <w:p w14:paraId="5C32EF43" w14:textId="77777777" w:rsidR="00903E67" w:rsidRDefault="00903E67" w:rsidP="005636B6">
      <w:pPr>
        <w:spacing w:before="240" w:after="240"/>
      </w:pPr>
      <w:r>
        <w:t>en vosotros operan de igual modo,</w:t>
      </w:r>
    </w:p>
    <w:p w14:paraId="2911C27F" w14:textId="77777777" w:rsidR="00903E67" w:rsidRDefault="00903E67" w:rsidP="005636B6">
      <w:pPr>
        <w:spacing w:before="240" w:after="240"/>
      </w:pPr>
      <w:r>
        <w:lastRenderedPageBreak/>
        <w:t>porque el sol que os prendió y en el que ardisteis,</w:t>
      </w:r>
    </w:p>
    <w:p w14:paraId="295F3DDB" w14:textId="77777777" w:rsidR="00903E67" w:rsidRDefault="00903E67" w:rsidP="005636B6">
      <w:pPr>
        <w:spacing w:before="240" w:after="240"/>
      </w:pPr>
      <w:r>
        <w:t>en su calor y luz es tan igual,</w:t>
      </w:r>
    </w:p>
    <w:p w14:paraId="45D4CB7B" w14:textId="77777777" w:rsidR="00903E67" w:rsidRDefault="00903E67" w:rsidP="005636B6">
      <w:pPr>
        <w:spacing w:before="240" w:after="240"/>
      </w:pPr>
      <w:r>
        <w:t>que otro símil sería inoportuno.</w:t>
      </w:r>
    </w:p>
    <w:p w14:paraId="0F8F0E1F" w14:textId="77777777" w:rsidR="00903E67" w:rsidRDefault="00903E67" w:rsidP="005636B6">
      <w:pPr>
        <w:spacing w:before="240" w:after="240"/>
      </w:pPr>
      <w:r>
        <w:t>Mas querer y razón, en los mortales,</w:t>
      </w:r>
    </w:p>
    <w:p w14:paraId="7E1D65F8" w14:textId="77777777" w:rsidR="00903E67" w:rsidRDefault="00903E67" w:rsidP="005636B6">
      <w:pPr>
        <w:spacing w:before="240" w:after="240"/>
      </w:pPr>
      <w:r>
        <w:t>por causas de vosotros conocidas,</w:t>
      </w:r>
    </w:p>
    <w:p w14:paraId="48DDC977" w14:textId="77777777" w:rsidR="00903E67" w:rsidRDefault="00903E67" w:rsidP="005636B6">
      <w:pPr>
        <w:spacing w:before="240" w:after="240"/>
      </w:pPr>
      <w:r>
        <w:t>tienen las alas de diversas plumas;</w:t>
      </w:r>
    </w:p>
    <w:p w14:paraId="7F86A322" w14:textId="77777777" w:rsidR="00903E67" w:rsidRDefault="00903E67" w:rsidP="005636B6">
      <w:pPr>
        <w:spacing w:before="240" w:after="240"/>
      </w:pPr>
      <w:r>
        <w:t>y yo, que soy mortal, me siento en esta</w:t>
      </w:r>
    </w:p>
    <w:p w14:paraId="6B2D4570" w14:textId="77777777" w:rsidR="00903E67" w:rsidRDefault="00903E67" w:rsidP="005636B6">
      <w:pPr>
        <w:spacing w:before="240" w:after="240"/>
      </w:pPr>
      <w:r>
        <w:t>desigualdad, y por ello agradezco</w:t>
      </w:r>
    </w:p>
    <w:p w14:paraId="42CDBDB8" w14:textId="77777777" w:rsidR="00903E67" w:rsidRDefault="00903E67" w:rsidP="005636B6">
      <w:pPr>
        <w:spacing w:before="240" w:after="240"/>
      </w:pPr>
      <w:r>
        <w:t>sólo de corazón esta acogida.</w:t>
      </w:r>
    </w:p>
    <w:p w14:paraId="69F40233" w14:textId="77777777" w:rsidR="00903E67" w:rsidRDefault="00903E67" w:rsidP="005636B6">
      <w:pPr>
        <w:spacing w:before="240" w:after="240"/>
      </w:pPr>
      <w:r>
        <w:t>Te imploro con fervor, vivo topacio,</w:t>
      </w:r>
    </w:p>
    <w:p w14:paraId="51054DDF" w14:textId="77777777" w:rsidR="00903E67" w:rsidRDefault="00903E67" w:rsidP="005636B6">
      <w:pPr>
        <w:spacing w:before="240" w:after="240"/>
      </w:pPr>
      <w:r>
        <w:t>precioso engaste de esta joya pura,</w:t>
      </w:r>
    </w:p>
    <w:p w14:paraId="53893AB4" w14:textId="77777777" w:rsidR="00903E67" w:rsidRDefault="00903E67" w:rsidP="005636B6">
      <w:pPr>
        <w:spacing w:before="240" w:after="240"/>
      </w:pPr>
      <w:r>
        <w:t>que me quede saciado de tu nombre.»</w:t>
      </w:r>
    </w:p>
    <w:p w14:paraId="529DEB4C" w14:textId="77777777" w:rsidR="00903E67" w:rsidRDefault="00903E67" w:rsidP="005636B6">
      <w:pPr>
        <w:spacing w:before="240" w:after="240"/>
      </w:pPr>
      <w:r>
        <w:t>«¡Oh fronda mía, que eras mi delicia</w:t>
      </w:r>
    </w:p>
    <w:p w14:paraId="0F58AFA2" w14:textId="77777777" w:rsidR="00903E67" w:rsidRDefault="00903E67" w:rsidP="005636B6">
      <w:pPr>
        <w:spacing w:before="240" w:after="240"/>
      </w:pPr>
      <w:r>
        <w:t>aguardándote, yo fui tu raíz!»:</w:t>
      </w:r>
    </w:p>
    <w:p w14:paraId="58569857" w14:textId="77777777" w:rsidR="00903E67" w:rsidRDefault="00903E67" w:rsidP="005636B6">
      <w:pPr>
        <w:spacing w:before="240" w:after="240"/>
      </w:pPr>
      <w:r>
        <w:t>comenzó de este modo a responderme.</w:t>
      </w:r>
    </w:p>
    <w:p w14:paraId="0D1F2E2E" w14:textId="77777777" w:rsidR="00903E67" w:rsidRDefault="00903E67" w:rsidP="005636B6">
      <w:pPr>
        <w:spacing w:before="240" w:after="240"/>
      </w:pPr>
      <w:r>
        <w:t>Luego me dijo: «Aquel de quien se toma</w:t>
      </w:r>
    </w:p>
    <w:p w14:paraId="003B55C2" w14:textId="77777777" w:rsidR="00903E67" w:rsidRDefault="00903E67" w:rsidP="005636B6">
      <w:pPr>
        <w:spacing w:before="240" w:after="240"/>
      </w:pPr>
      <w:r>
        <w:t>tu apellido, y cien años ha girado</w:t>
      </w:r>
    </w:p>
    <w:p w14:paraId="7F55AC0B" w14:textId="77777777" w:rsidR="00903E67" w:rsidRDefault="00903E67" w:rsidP="005636B6">
      <w:pPr>
        <w:spacing w:before="240" w:after="240"/>
      </w:pPr>
      <w:r>
        <w:t>y más el monte en la primera cornisa,</w:t>
      </w:r>
    </w:p>
    <w:p w14:paraId="14B62786" w14:textId="77777777" w:rsidR="00903E67" w:rsidRDefault="00903E67" w:rsidP="005636B6">
      <w:pPr>
        <w:spacing w:before="240" w:after="240"/>
      </w:pPr>
      <w:r>
        <w:t>fue mi hijo, y fue tu bisabuelo:</w:t>
      </w:r>
    </w:p>
    <w:p w14:paraId="2B16F568" w14:textId="77777777" w:rsidR="00903E67" w:rsidRDefault="00903E67" w:rsidP="005636B6">
      <w:pPr>
        <w:spacing w:before="240" w:after="240"/>
      </w:pPr>
      <w:r>
        <w:lastRenderedPageBreak/>
        <w:t>y es conveniente que tú con tus obras</w:t>
      </w:r>
    </w:p>
    <w:p w14:paraId="2AD15353" w14:textId="77777777" w:rsidR="00903E67" w:rsidRDefault="00903E67" w:rsidP="005636B6">
      <w:pPr>
        <w:spacing w:before="240" w:after="240"/>
      </w:pPr>
      <w:r>
        <w:t>a su larga fatiga des alivio.</w:t>
      </w:r>
    </w:p>
    <w:p w14:paraId="3B766800" w14:textId="77777777" w:rsidR="00903E67" w:rsidRDefault="00903E67" w:rsidP="005636B6">
      <w:pPr>
        <w:spacing w:before="240" w:after="240"/>
      </w:pPr>
      <w:r>
        <w:t>Florencia dentro de su antiguo muro,</w:t>
      </w:r>
    </w:p>
    <w:p w14:paraId="4880A177" w14:textId="77777777" w:rsidR="00903E67" w:rsidRDefault="00903E67" w:rsidP="005636B6">
      <w:pPr>
        <w:spacing w:before="240" w:after="240"/>
      </w:pPr>
      <w:r>
        <w:t>donde ella toca aún a tercia y nona,</w:t>
      </w:r>
    </w:p>
    <w:p w14:paraId="09BF276D" w14:textId="77777777" w:rsidR="00903E67" w:rsidRDefault="00903E67" w:rsidP="005636B6">
      <w:pPr>
        <w:spacing w:before="240" w:after="240"/>
      </w:pPr>
      <w:r>
        <w:t>en paz estaba, sobria y pudorosa.</w:t>
      </w:r>
    </w:p>
    <w:p w14:paraId="0558483C" w14:textId="77777777" w:rsidR="00903E67" w:rsidRDefault="00903E67" w:rsidP="005636B6">
      <w:pPr>
        <w:spacing w:before="240" w:after="240"/>
      </w:pPr>
      <w:r>
        <w:t>No tenía coronas ni pulseras,</w:t>
      </w:r>
    </w:p>
    <w:p w14:paraId="26D7CBCA" w14:textId="77777777" w:rsidR="00903E67" w:rsidRDefault="00903E67" w:rsidP="005636B6">
      <w:pPr>
        <w:spacing w:before="240" w:after="240"/>
      </w:pPr>
      <w:r>
        <w:t>ni faldas recamadas, ni cintillos</w:t>
      </w:r>
    </w:p>
    <w:p w14:paraId="3FB1BB61" w14:textId="77777777" w:rsidR="00903E67" w:rsidRDefault="00903E67" w:rsidP="005636B6">
      <w:pPr>
        <w:spacing w:before="240" w:after="240"/>
      </w:pPr>
      <w:r>
        <w:t>que gustara ver más que a las personas.</w:t>
      </w:r>
    </w:p>
    <w:p w14:paraId="206E5E85" w14:textId="77777777" w:rsidR="00903E67" w:rsidRDefault="00903E67" w:rsidP="005636B6">
      <w:pPr>
        <w:spacing w:before="240" w:after="240"/>
      </w:pPr>
      <w:r>
        <w:t>Aún no le daba miedo si nacía</w:t>
      </w:r>
    </w:p>
    <w:p w14:paraId="452CC578" w14:textId="77777777" w:rsidR="00903E67" w:rsidRDefault="00903E67" w:rsidP="005636B6">
      <w:pPr>
        <w:spacing w:before="240" w:after="240"/>
      </w:pPr>
      <w:r>
        <w:t>la hija al padre, pues la edad y dote</w:t>
      </w:r>
    </w:p>
    <w:p w14:paraId="61A06C6D" w14:textId="77777777" w:rsidR="00903E67" w:rsidRDefault="00903E67" w:rsidP="005636B6">
      <w:pPr>
        <w:spacing w:before="240" w:after="240"/>
      </w:pPr>
      <w:r>
        <w:t>ni una ni otra excedían la medida.</w:t>
      </w:r>
    </w:p>
    <w:p w14:paraId="626C77A6" w14:textId="77777777" w:rsidR="00903E67" w:rsidRDefault="00903E67" w:rsidP="005636B6">
      <w:pPr>
        <w:spacing w:before="240" w:after="240"/>
      </w:pPr>
      <w:r>
        <w:t>No había casas faltas de familia;</w:t>
      </w:r>
    </w:p>
    <w:p w14:paraId="76370447" w14:textId="77777777" w:rsidR="00903E67" w:rsidRDefault="00903E67" w:rsidP="005636B6">
      <w:pPr>
        <w:spacing w:before="240" w:after="240"/>
      </w:pPr>
      <w:r>
        <w:t>aún no había enseñado Sardanápalo</w:t>
      </w:r>
    </w:p>
    <w:p w14:paraId="37AC03FE" w14:textId="77777777" w:rsidR="00903E67" w:rsidRDefault="00903E67" w:rsidP="005636B6">
      <w:pPr>
        <w:spacing w:before="240" w:after="240"/>
      </w:pPr>
      <w:r>
        <w:t>lo que se puede hacer en una alcoba.</w:t>
      </w:r>
    </w:p>
    <w:p w14:paraId="5D21E5D6" w14:textId="77777777" w:rsidR="00903E67" w:rsidRDefault="00903E67" w:rsidP="005636B6">
      <w:pPr>
        <w:spacing w:before="240" w:after="240"/>
      </w:pPr>
      <w:r>
        <w:t>Aún no estaba vencido Montemalo</w:t>
      </w:r>
    </w:p>
    <w:p w14:paraId="787B3647" w14:textId="77777777" w:rsidR="00903E67" w:rsidRDefault="00903E67" w:rsidP="005636B6">
      <w:pPr>
        <w:spacing w:before="240" w:after="240"/>
      </w:pPr>
      <w:r>
        <w:t>por vuestro Uccelatoio, que cayendo</w:t>
      </w:r>
    </w:p>
    <w:p w14:paraId="29DE4572" w14:textId="77777777" w:rsidR="00903E67" w:rsidRDefault="00903E67" w:rsidP="005636B6">
      <w:pPr>
        <w:spacing w:before="240" w:after="240"/>
      </w:pPr>
      <w:r>
        <w:t>lo vencerá al igual que en la subida.</w:t>
      </w:r>
    </w:p>
    <w:p w14:paraId="4F1ADF6F" w14:textId="77777777" w:rsidR="00903E67" w:rsidRDefault="00903E67" w:rsidP="005636B6">
      <w:pPr>
        <w:spacing w:before="240" w:after="240"/>
      </w:pPr>
      <w:r>
        <w:t>Vi andar ceñido a Belincione Berti</w:t>
      </w:r>
    </w:p>
    <w:p w14:paraId="54FA87EE" w14:textId="77777777" w:rsidR="00903E67" w:rsidRDefault="00903E67" w:rsidP="005636B6">
      <w:pPr>
        <w:spacing w:before="240" w:after="240"/>
      </w:pPr>
      <w:r>
        <w:t>con piel de oso, y volver del espejo</w:t>
      </w:r>
    </w:p>
    <w:p w14:paraId="2A3D90CD" w14:textId="77777777" w:rsidR="00903E67" w:rsidRDefault="00903E67" w:rsidP="005636B6">
      <w:pPr>
        <w:spacing w:before="240" w:after="240"/>
      </w:pPr>
      <w:r>
        <w:lastRenderedPageBreak/>
        <w:t>a su mujer sin la cara pintada;</w:t>
      </w:r>
    </w:p>
    <w:p w14:paraId="16E8CC10" w14:textId="77777777" w:rsidR="00903E67" w:rsidRDefault="00903E67" w:rsidP="005636B6">
      <w:pPr>
        <w:spacing w:before="240" w:after="240"/>
      </w:pPr>
      <w:r>
        <w:t>y vi a los Nerli alegres y a los Vechio</w:t>
      </w:r>
    </w:p>
    <w:p w14:paraId="7BE92F24" w14:textId="77777777" w:rsidR="00903E67" w:rsidRDefault="00903E67" w:rsidP="005636B6">
      <w:pPr>
        <w:spacing w:before="240" w:after="240"/>
      </w:pPr>
      <w:r>
        <w:t>de vestir simples pieles, y a la rueca</w:t>
      </w:r>
    </w:p>
    <w:p w14:paraId="3BC27429" w14:textId="77777777" w:rsidR="00903E67" w:rsidRDefault="00903E67" w:rsidP="005636B6">
      <w:pPr>
        <w:spacing w:before="240" w:after="240"/>
      </w:pPr>
      <w:r>
        <w:t>atendiendo y al huso sus esposas.</w:t>
      </w:r>
    </w:p>
    <w:p w14:paraId="2DEF1AF1" w14:textId="77777777" w:rsidR="00903E67" w:rsidRDefault="00903E67" w:rsidP="005636B6">
      <w:pPr>
        <w:spacing w:before="240" w:after="240"/>
      </w:pPr>
      <w:r>
        <w:t>¡Oh afortunadas! estaban seguras</w:t>
      </w:r>
    </w:p>
    <w:p w14:paraId="48E9656B" w14:textId="77777777" w:rsidR="00903E67" w:rsidRDefault="00903E67" w:rsidP="005636B6">
      <w:pPr>
        <w:spacing w:before="240" w:after="240"/>
      </w:pPr>
      <w:r>
        <w:t>del sepulcro, y ninguna aún se encontraba</w:t>
      </w:r>
    </w:p>
    <w:p w14:paraId="3CE499DB" w14:textId="77777777" w:rsidR="00903E67" w:rsidRDefault="00903E67" w:rsidP="005636B6">
      <w:pPr>
        <w:spacing w:before="240" w:after="240"/>
      </w:pPr>
      <w:r>
        <w:t>abandonada por Francia en el lecho.</w:t>
      </w:r>
    </w:p>
    <w:p w14:paraId="28EF3430" w14:textId="77777777" w:rsidR="00903E67" w:rsidRDefault="00903E67" w:rsidP="005636B6">
      <w:pPr>
        <w:spacing w:before="240" w:after="240"/>
      </w:pPr>
      <w:r>
        <w:t>Una cuidaba atenta de la cuna,</w:t>
      </w:r>
    </w:p>
    <w:p w14:paraId="7BB1CFCE" w14:textId="77777777" w:rsidR="00903E67" w:rsidRDefault="00903E67" w:rsidP="005636B6">
      <w:pPr>
        <w:spacing w:before="240" w:after="240"/>
      </w:pPr>
      <w:r>
        <w:t>y, por consuelo, usaba el idioma</w:t>
      </w:r>
    </w:p>
    <w:p w14:paraId="6F7DFEC7" w14:textId="77777777" w:rsidR="00903E67" w:rsidRDefault="00903E67" w:rsidP="005636B6">
      <w:pPr>
        <w:spacing w:before="240" w:after="240"/>
      </w:pPr>
      <w:r>
        <w:t>que divierte a los padres y a las madres;</w:t>
      </w:r>
    </w:p>
    <w:p w14:paraId="4FA41CB1" w14:textId="77777777" w:rsidR="00903E67" w:rsidRDefault="00903E67" w:rsidP="005636B6">
      <w:pPr>
        <w:spacing w:before="240" w:after="240"/>
      </w:pPr>
      <w:r>
        <w:t>otra, tirando a la rueca del pelo,</w:t>
      </w:r>
    </w:p>
    <w:p w14:paraId="65ED8AA4" w14:textId="77777777" w:rsidR="00903E67" w:rsidRDefault="00903E67" w:rsidP="005636B6">
      <w:pPr>
        <w:spacing w:before="240" w:after="240"/>
      </w:pPr>
      <w:r>
        <w:t>charloteaba con sus familiares</w:t>
      </w:r>
    </w:p>
    <w:p w14:paraId="64EC9556" w14:textId="77777777" w:rsidR="00903E67" w:rsidRDefault="00903E67" w:rsidP="005636B6">
      <w:pPr>
        <w:spacing w:before="240" w:after="240"/>
      </w:pPr>
      <w:r>
        <w:t>de Fiésole, de Roma, o los troyanos.</w:t>
      </w:r>
    </w:p>
    <w:p w14:paraId="6329E353" w14:textId="77777777" w:rsidR="00903E67" w:rsidRDefault="00903E67" w:rsidP="005636B6">
      <w:pPr>
        <w:spacing w:before="240" w:after="240"/>
      </w:pPr>
      <w:r>
        <w:t>Entonces por milagro se tendrían</w:t>
      </w:r>
    </w:p>
    <w:p w14:paraId="5902D43F" w14:textId="77777777" w:rsidR="00903E67" w:rsidRDefault="00903E67" w:rsidP="005636B6">
      <w:pPr>
        <w:spacing w:before="240" w:after="240"/>
      </w:pPr>
      <w:r>
        <w:t>una Cianghella, un Lapo Saltarello,</w:t>
      </w:r>
    </w:p>
    <w:p w14:paraId="5C9560B5" w14:textId="77777777" w:rsidR="00903E67" w:rsidRDefault="00903E67" w:rsidP="005636B6">
      <w:pPr>
        <w:spacing w:before="240" w:after="240"/>
      </w:pPr>
      <w:r>
        <w:t>como ahora Cornelia o Cincinato.</w:t>
      </w:r>
    </w:p>
    <w:p w14:paraId="69ABE834" w14:textId="77777777" w:rsidR="00903E67" w:rsidRDefault="00903E67" w:rsidP="005636B6">
      <w:pPr>
        <w:spacing w:before="240" w:after="240"/>
      </w:pPr>
      <w:r>
        <w:t>A un tan hermoso, a un tan apacible</w:t>
      </w:r>
    </w:p>
    <w:p w14:paraId="02F7F4AD" w14:textId="77777777" w:rsidR="00903E67" w:rsidRDefault="00903E67" w:rsidP="005636B6">
      <w:pPr>
        <w:spacing w:before="240" w:after="240"/>
      </w:pPr>
      <w:r>
        <w:t>vivir de ciudadano, a una tan fiel</w:t>
      </w:r>
    </w:p>
    <w:p w14:paraId="7D7245E5" w14:textId="77777777" w:rsidR="00903E67" w:rsidRDefault="00903E67" w:rsidP="005636B6">
      <w:pPr>
        <w:spacing w:before="240" w:after="240"/>
      </w:pPr>
      <w:r>
        <w:t>ciudadanía, y a un tan dulce albergue,</w:t>
      </w:r>
    </w:p>
    <w:p w14:paraId="23F0531D" w14:textId="77777777" w:rsidR="00903E67" w:rsidRDefault="00903E67" w:rsidP="005636B6">
      <w:pPr>
        <w:spacing w:before="240" w:after="240"/>
      </w:pPr>
      <w:r>
        <w:lastRenderedPageBreak/>
        <w:t>me dio María, a gritos invocada;</w:t>
      </w:r>
    </w:p>
    <w:p w14:paraId="55B13FBF" w14:textId="77777777" w:rsidR="00903E67" w:rsidRDefault="00903E67" w:rsidP="005636B6">
      <w:pPr>
        <w:spacing w:before="240" w:after="240"/>
      </w:pPr>
      <w:r>
        <w:t>y en el antiguo bautisterio vuestro</w:t>
      </w:r>
    </w:p>
    <w:p w14:paraId="0BE775C8" w14:textId="77777777" w:rsidR="00903E67" w:rsidRDefault="00903E67" w:rsidP="005636B6">
      <w:pPr>
        <w:spacing w:before="240" w:after="240"/>
      </w:pPr>
      <w:r>
        <w:t>fui cristiano a la par que Cacciaguida.</w:t>
      </w:r>
    </w:p>
    <w:p w14:paraId="499E22A4" w14:textId="77777777" w:rsidR="00903E67" w:rsidRDefault="00903E67" w:rsidP="005636B6">
      <w:pPr>
        <w:spacing w:before="240" w:after="240"/>
      </w:pPr>
      <w:r>
        <w:t>Moronto fue mi hermano y Eliseo;</w:t>
      </w:r>
    </w:p>
    <w:p w14:paraId="52A3D521" w14:textId="77777777" w:rsidR="00903E67" w:rsidRDefault="00903E67" w:rsidP="005636B6">
      <w:pPr>
        <w:spacing w:before="240" w:after="240"/>
      </w:pPr>
      <w:r>
        <w:t>desde el valle del Po vino mi esposa,</w:t>
      </w:r>
    </w:p>
    <w:p w14:paraId="72342DE0" w14:textId="77777777" w:rsidR="00903E67" w:rsidRDefault="00903E67" w:rsidP="005636B6">
      <w:pPr>
        <w:spacing w:before="240" w:after="240"/>
      </w:pPr>
      <w:r>
        <w:t>de la cual se origina tu apellido.</w:t>
      </w:r>
    </w:p>
    <w:p w14:paraId="56D0D0E0" w14:textId="77777777" w:rsidR="00903E67" w:rsidRDefault="00903E67" w:rsidP="005636B6">
      <w:pPr>
        <w:spacing w:before="240" w:after="240"/>
      </w:pPr>
      <w:r>
        <w:t>Luego seguí al emperador Conrado;</w:t>
      </w:r>
    </w:p>
    <w:p w14:paraId="23EA0DCC" w14:textId="77777777" w:rsidR="00903E67" w:rsidRDefault="00903E67" w:rsidP="005636B6">
      <w:pPr>
        <w:spacing w:before="240" w:after="240"/>
      </w:pPr>
      <w:r>
        <w:t>y él me armó caballero en su milicia,</w:t>
      </w:r>
    </w:p>
    <w:p w14:paraId="65201E94" w14:textId="77777777" w:rsidR="00903E67" w:rsidRDefault="00903E67" w:rsidP="005636B6">
      <w:pPr>
        <w:spacing w:before="240" w:after="240"/>
      </w:pPr>
      <w:r>
        <w:t>tan de su agrado fueron mis hazañas.</w:t>
      </w:r>
    </w:p>
    <w:p w14:paraId="1C41FAF2" w14:textId="77777777" w:rsidR="00903E67" w:rsidRDefault="00903E67" w:rsidP="005636B6">
      <w:pPr>
        <w:spacing w:before="240" w:after="240"/>
      </w:pPr>
      <w:r>
        <w:t>Marché tras él contra la iniquidad</w:t>
      </w:r>
    </w:p>
    <w:p w14:paraId="2A44CDF6" w14:textId="77777777" w:rsidR="00903E67" w:rsidRDefault="00903E67" w:rsidP="005636B6">
      <w:pPr>
        <w:spacing w:before="240" w:after="240"/>
      </w:pPr>
      <w:r>
        <w:t>de aquella secta cuyo pueblo usurpa,</w:t>
      </w:r>
    </w:p>
    <w:p w14:paraId="2C9E2B1D" w14:textId="77777777" w:rsidR="00903E67" w:rsidRDefault="00903E67" w:rsidP="005636B6">
      <w:pPr>
        <w:spacing w:before="240" w:after="240"/>
      </w:pPr>
      <w:r>
        <w:t>por culpa del pastor, vuestra justicia.</w:t>
      </w:r>
    </w:p>
    <w:p w14:paraId="4AE8BBB8" w14:textId="77777777" w:rsidR="00903E67" w:rsidRDefault="00903E67" w:rsidP="005636B6">
      <w:pPr>
        <w:spacing w:before="240" w:after="240"/>
      </w:pPr>
      <w:r>
        <w:t>Allí fui yo por esas torpes gentes,</w:t>
      </w:r>
    </w:p>
    <w:p w14:paraId="5D7666EC" w14:textId="77777777" w:rsidR="00903E67" w:rsidRDefault="00903E67" w:rsidP="005636B6">
      <w:pPr>
        <w:spacing w:before="240" w:after="240"/>
      </w:pPr>
      <w:r>
        <w:t>ya desligado del mundo falaz,</w:t>
      </w:r>
    </w:p>
    <w:p w14:paraId="225746D9" w14:textId="77777777" w:rsidR="00903E67" w:rsidRDefault="00903E67" w:rsidP="005636B6">
      <w:pPr>
        <w:spacing w:before="240" w:after="240"/>
      </w:pPr>
      <w:r>
        <w:t>cuyo amor muchas almas envilece;</w:t>
      </w:r>
    </w:p>
    <w:p w14:paraId="0945C7E1" w14:textId="77777777" w:rsidR="00903E67" w:rsidRDefault="00903E67" w:rsidP="005636B6">
      <w:pPr>
        <w:spacing w:before="240" w:after="240"/>
      </w:pPr>
      <w:r>
        <w:t>y vine hasta esta paz desde el martirio.</w:t>
      </w:r>
    </w:p>
    <w:p w14:paraId="2476C2EC" w14:textId="33C8532F" w:rsidR="00903E67" w:rsidRDefault="00903E67" w:rsidP="005636B6">
      <w:pPr>
        <w:pStyle w:val="Ttulo2"/>
        <w:spacing w:before="240" w:after="240"/>
      </w:pPr>
      <w:r>
        <w:br w:type="page"/>
      </w:r>
      <w:bookmarkStart w:id="88" w:name="_Toc196141011"/>
      <w:r>
        <w:lastRenderedPageBreak/>
        <w:t>CANTO XVI</w:t>
      </w:r>
      <w:bookmarkEnd w:id="88"/>
    </w:p>
    <w:p w14:paraId="7B208DFB" w14:textId="77777777" w:rsidR="00903E67" w:rsidRDefault="00903E67" w:rsidP="005636B6">
      <w:pPr>
        <w:spacing w:before="240" w:after="240"/>
      </w:pPr>
      <w:r>
        <w:t>Oh pequeña nobleza de la sangre,</w:t>
      </w:r>
    </w:p>
    <w:p w14:paraId="2AF3C381" w14:textId="77777777" w:rsidR="00903E67" w:rsidRDefault="00903E67" w:rsidP="005636B6">
      <w:pPr>
        <w:spacing w:before="240" w:after="240"/>
      </w:pPr>
      <w:r>
        <w:t>que de ti se gloríen aquí abajo</w:t>
      </w:r>
    </w:p>
    <w:p w14:paraId="64A0064D" w14:textId="77777777" w:rsidR="00903E67" w:rsidRDefault="00903E67" w:rsidP="005636B6">
      <w:pPr>
        <w:spacing w:before="240" w:after="240"/>
      </w:pPr>
      <w:r>
        <w:t>las gentes donde es débil nuestro afecto,</w:t>
      </w:r>
    </w:p>
    <w:p w14:paraId="6A1E9B07" w14:textId="77777777" w:rsidR="00903E67" w:rsidRDefault="00903E67" w:rsidP="005636B6">
      <w:pPr>
        <w:spacing w:before="240" w:after="240"/>
      </w:pPr>
      <w:r>
        <w:t>nunca habrá de admirarme: porque donde</w:t>
      </w:r>
    </w:p>
    <w:p w14:paraId="332E3A54" w14:textId="77777777" w:rsidR="00903E67" w:rsidRDefault="00903E67" w:rsidP="005636B6">
      <w:pPr>
        <w:spacing w:before="240" w:after="240"/>
      </w:pPr>
      <w:r>
        <w:t>el apetito nuestro no se tuerce,</w:t>
      </w:r>
    </w:p>
    <w:p w14:paraId="0F8079BE" w14:textId="77777777" w:rsidR="00903E67" w:rsidRDefault="00903E67" w:rsidP="005636B6">
      <w:pPr>
        <w:spacing w:before="240" w:after="240"/>
      </w:pPr>
      <w:r>
        <w:t>digo en el cielo, yo me glorié.</w:t>
      </w:r>
    </w:p>
    <w:p w14:paraId="4ECB1D9A" w14:textId="77777777" w:rsidR="00903E67" w:rsidRDefault="00903E67" w:rsidP="005636B6">
      <w:pPr>
        <w:spacing w:before="240" w:after="240"/>
      </w:pPr>
      <w:r>
        <w:t>Eres un manto que pronto se acorta:</w:t>
      </w:r>
    </w:p>
    <w:p w14:paraId="613B83E5" w14:textId="77777777" w:rsidR="00903E67" w:rsidRDefault="00903E67" w:rsidP="005636B6">
      <w:pPr>
        <w:spacing w:before="240" w:after="240"/>
      </w:pPr>
      <w:r>
        <w:t>tal que, si no se agranda día a día,</w:t>
      </w:r>
    </w:p>
    <w:p w14:paraId="433FD80F" w14:textId="77777777" w:rsidR="00903E67" w:rsidRDefault="00903E67" w:rsidP="005636B6">
      <w:pPr>
        <w:spacing w:before="240" w:after="240"/>
      </w:pPr>
      <w:r>
        <w:t>el tiempo va en redor con las tijeras.</w:t>
      </w:r>
    </w:p>
    <w:p w14:paraId="0350988F" w14:textId="77777777" w:rsidR="00903E67" w:rsidRDefault="00903E67" w:rsidP="005636B6">
      <w:pPr>
        <w:spacing w:before="240" w:after="240"/>
      </w:pPr>
      <w:r>
        <w:t>Con el «vos» que primero sufrió Roma,</w:t>
      </w:r>
    </w:p>
    <w:p w14:paraId="45F96903" w14:textId="77777777" w:rsidR="00903E67" w:rsidRDefault="00903E67" w:rsidP="005636B6">
      <w:pPr>
        <w:spacing w:before="240" w:after="240"/>
      </w:pPr>
      <w:r>
        <w:t>y que sus descendientes no conservan,</w:t>
      </w:r>
    </w:p>
    <w:p w14:paraId="0C3E6160" w14:textId="77777777" w:rsidR="00903E67" w:rsidRDefault="00903E67" w:rsidP="005636B6">
      <w:pPr>
        <w:spacing w:before="240" w:after="240"/>
      </w:pPr>
      <w:r>
        <w:t>comenzaron de nuevo mis palabras;</w:t>
      </w:r>
    </w:p>
    <w:p w14:paraId="502A5CB7" w14:textId="77777777" w:rsidR="00903E67" w:rsidRDefault="00903E67" w:rsidP="005636B6">
      <w:pPr>
        <w:spacing w:before="240" w:after="240"/>
      </w:pPr>
      <w:r>
        <w:t>por lo cual Beatriz, que estaba aparte</w:t>
      </w:r>
    </w:p>
    <w:p w14:paraId="0433C535" w14:textId="77777777" w:rsidR="00903E67" w:rsidRDefault="00903E67" w:rsidP="005636B6">
      <w:pPr>
        <w:spacing w:before="240" w:after="240"/>
      </w:pPr>
      <w:r>
        <w:t>la que tosió, al reírse parecía,</w:t>
      </w:r>
    </w:p>
    <w:p w14:paraId="512124DF" w14:textId="77777777" w:rsidR="00903E67" w:rsidRDefault="00903E67" w:rsidP="005636B6">
      <w:pPr>
        <w:spacing w:before="240" w:after="240"/>
      </w:pPr>
      <w:r>
        <w:t>al primer fallo escrito de Ginebra.</w:t>
      </w:r>
    </w:p>
    <w:p w14:paraId="7F9055B3" w14:textId="77777777" w:rsidR="00903E67" w:rsidRDefault="00903E67" w:rsidP="005636B6">
      <w:pPr>
        <w:spacing w:before="240" w:after="240"/>
      </w:pPr>
      <w:r>
        <w:t>Yo le dije: «Vos sois el padre mío;</w:t>
      </w:r>
    </w:p>
    <w:p w14:paraId="5F34BA4C" w14:textId="77777777" w:rsidR="00903E67" w:rsidRDefault="00903E67" w:rsidP="005636B6">
      <w:pPr>
        <w:spacing w:before="240" w:after="240"/>
      </w:pPr>
      <w:r>
        <w:t>vos infundís aliento a mis palabras;</w:t>
      </w:r>
    </w:p>
    <w:p w14:paraId="04DBE2A2" w14:textId="77777777" w:rsidR="00903E67" w:rsidRDefault="00903E67" w:rsidP="005636B6">
      <w:pPr>
        <w:spacing w:before="240" w:after="240"/>
      </w:pPr>
      <w:r>
        <w:t>vos me eleváis, y soy más que yo mismo.</w:t>
      </w:r>
    </w:p>
    <w:p w14:paraId="02921F59" w14:textId="77777777" w:rsidR="00903E67" w:rsidRDefault="00903E67" w:rsidP="005636B6">
      <w:pPr>
        <w:spacing w:before="240" w:after="240"/>
      </w:pPr>
      <w:r>
        <w:lastRenderedPageBreak/>
        <w:t>Por tantos cauces llena la alegría</w:t>
      </w:r>
    </w:p>
    <w:p w14:paraId="3AC9392D" w14:textId="77777777" w:rsidR="00903E67" w:rsidRDefault="00903E67" w:rsidP="005636B6">
      <w:pPr>
        <w:spacing w:before="240" w:after="240"/>
      </w:pPr>
      <w:r>
        <w:t>mi mente, y de sí misma se recrea</w:t>
      </w:r>
    </w:p>
    <w:p w14:paraId="54A354C1" w14:textId="77777777" w:rsidR="00903E67" w:rsidRDefault="00903E67" w:rsidP="005636B6">
      <w:pPr>
        <w:spacing w:before="240" w:after="240"/>
      </w:pPr>
      <w:r>
        <w:t>pues soportarlo puede sin fatiga.</w:t>
      </w:r>
    </w:p>
    <w:p w14:paraId="18F7660E" w14:textId="77777777" w:rsidR="00903E67" w:rsidRDefault="00903E67" w:rsidP="005636B6">
      <w:pPr>
        <w:spacing w:before="240" w:after="240"/>
      </w:pPr>
      <w:r>
        <w:t>Habladme pues, mi caro antecesor,</w:t>
      </w:r>
    </w:p>
    <w:p w14:paraId="6612D6D0" w14:textId="77777777" w:rsidR="00903E67" w:rsidRDefault="00903E67" w:rsidP="005636B6">
      <w:pPr>
        <w:spacing w:before="240" w:after="240"/>
      </w:pPr>
      <w:r>
        <w:t>de los mayores vuestros y los años</w:t>
      </w:r>
    </w:p>
    <w:p w14:paraId="7BC7DE73" w14:textId="77777777" w:rsidR="00903E67" w:rsidRDefault="00903E67" w:rsidP="005636B6">
      <w:pPr>
        <w:spacing w:before="240" w:after="240"/>
      </w:pPr>
      <w:r>
        <w:t>que dejaron su huella en vuestra infancia;</w:t>
      </w:r>
    </w:p>
    <w:p w14:paraId="3DADC967" w14:textId="77777777" w:rsidR="00903E67" w:rsidRDefault="00903E67" w:rsidP="005636B6">
      <w:pPr>
        <w:spacing w:before="240" w:after="240"/>
      </w:pPr>
      <w:r>
        <w:t>decidme cómo era en aquel tiempo</w:t>
      </w:r>
    </w:p>
    <w:p w14:paraId="4F145659" w14:textId="77777777" w:rsidR="00903E67" w:rsidRDefault="00903E67" w:rsidP="005636B6">
      <w:pPr>
        <w:spacing w:before="240" w:after="240"/>
      </w:pPr>
      <w:r>
        <w:t>el redil de san Juan, y quiénes eran</w:t>
      </w:r>
    </w:p>
    <w:p w14:paraId="5A417DAE" w14:textId="77777777" w:rsidR="00903E67" w:rsidRDefault="00903E67" w:rsidP="005636B6">
      <w:pPr>
        <w:spacing w:before="240" w:after="240"/>
      </w:pPr>
      <w:r>
        <w:t>los dignos de los puestos elevados.»</w:t>
      </w:r>
    </w:p>
    <w:p w14:paraId="1D7F64E3" w14:textId="77777777" w:rsidR="00903E67" w:rsidRDefault="00903E67" w:rsidP="005636B6">
      <w:pPr>
        <w:spacing w:before="240" w:after="240"/>
      </w:pPr>
      <w:r>
        <w:t>Como se aviva cuando el viento sopla</w:t>
      </w:r>
    </w:p>
    <w:p w14:paraId="3B4E28CA" w14:textId="77777777" w:rsidR="00903E67" w:rsidRDefault="00903E67" w:rsidP="005636B6">
      <w:pPr>
        <w:spacing w:before="240" w:after="240"/>
      </w:pPr>
      <w:r>
        <w:t>el carbón encendido, así vi a aquella</w:t>
      </w:r>
    </w:p>
    <w:p w14:paraId="407F9C6F" w14:textId="77777777" w:rsidR="00903E67" w:rsidRDefault="00903E67" w:rsidP="005636B6">
      <w:pPr>
        <w:spacing w:before="240" w:after="240"/>
      </w:pPr>
      <w:r>
        <w:t>luz brillar con mi hablar respetuoso;</w:t>
      </w:r>
    </w:p>
    <w:p w14:paraId="7AA11A00" w14:textId="77777777" w:rsidR="00903E67" w:rsidRDefault="00903E67" w:rsidP="005636B6">
      <w:pPr>
        <w:spacing w:before="240" w:after="240"/>
      </w:pPr>
      <w:r>
        <w:t>y haciéndose más bella ante mis ojos,</w:t>
      </w:r>
    </w:p>
    <w:p w14:paraId="116F5D60" w14:textId="77777777" w:rsidR="00903E67" w:rsidRDefault="00903E67" w:rsidP="005636B6">
      <w:pPr>
        <w:spacing w:before="240" w:after="240"/>
      </w:pPr>
      <w:r>
        <w:t>así con voz más dulce y más suave,</w:t>
      </w:r>
    </w:p>
    <w:p w14:paraId="785DEA96" w14:textId="77777777" w:rsidR="00903E67" w:rsidRDefault="00903E67" w:rsidP="005636B6">
      <w:pPr>
        <w:spacing w:before="240" w:after="240"/>
      </w:pPr>
      <w:r>
        <w:t>mas no con este lenguaje moderno,</w:t>
      </w:r>
    </w:p>
    <w:p w14:paraId="45FD7DF8" w14:textId="77777777" w:rsidR="00903E67" w:rsidRDefault="00903E67" w:rsidP="005636B6">
      <w:pPr>
        <w:spacing w:before="240" w:after="240"/>
      </w:pPr>
      <w:r>
        <w:t>me dijo: «Desde el día en que fue dicho</w:t>
      </w:r>
    </w:p>
    <w:p w14:paraId="28D66824" w14:textId="77777777" w:rsidR="00903E67" w:rsidRDefault="00903E67" w:rsidP="005636B6">
      <w:pPr>
        <w:spacing w:before="240" w:after="240"/>
      </w:pPr>
      <w:r>
        <w:t>"Ave", hasta el parto en que mi santa madre,</w:t>
      </w:r>
    </w:p>
    <w:p w14:paraId="4465E6C6" w14:textId="77777777" w:rsidR="00903E67" w:rsidRDefault="00903E67" w:rsidP="005636B6">
      <w:pPr>
        <w:spacing w:before="240" w:after="240"/>
      </w:pPr>
      <w:r>
        <w:t>se vio libre de mí, que la gravaba,</w:t>
      </w:r>
    </w:p>
    <w:p w14:paraId="14530E87" w14:textId="77777777" w:rsidR="00903E67" w:rsidRDefault="00903E67" w:rsidP="005636B6">
      <w:pPr>
        <w:spacing w:before="240" w:after="240"/>
      </w:pPr>
      <w:r>
        <w:t>a su León quinientas y cincuenta</w:t>
      </w:r>
    </w:p>
    <w:p w14:paraId="5161074A" w14:textId="77777777" w:rsidR="00903E67" w:rsidRDefault="00903E67" w:rsidP="005636B6">
      <w:pPr>
        <w:spacing w:before="240" w:after="240"/>
      </w:pPr>
      <w:r>
        <w:lastRenderedPageBreak/>
        <w:t>y treinta veces este fuego vino</w:t>
      </w:r>
    </w:p>
    <w:p w14:paraId="12618F35" w14:textId="77777777" w:rsidR="00903E67" w:rsidRDefault="00903E67" w:rsidP="005636B6">
      <w:pPr>
        <w:spacing w:before="240" w:after="240"/>
      </w:pPr>
      <w:r>
        <w:t>a inflamarse otra vez bajo sus plantas.</w:t>
      </w:r>
    </w:p>
    <w:p w14:paraId="43BF9841" w14:textId="77777777" w:rsidR="00903E67" w:rsidRDefault="00903E67" w:rsidP="005636B6">
      <w:pPr>
        <w:spacing w:before="240" w:after="240"/>
      </w:pPr>
      <w:r>
        <w:t>Mis mayores y yo nacimos donde</w:t>
      </w:r>
    </w:p>
    <w:p w14:paraId="2840D1B4" w14:textId="77777777" w:rsidR="00903E67" w:rsidRDefault="00903E67" w:rsidP="005636B6">
      <w:pPr>
        <w:spacing w:before="240" w:after="240"/>
      </w:pPr>
      <w:r>
        <w:t>primero encuentra el último distrito</w:t>
      </w:r>
    </w:p>
    <w:p w14:paraId="59B9A2EE" w14:textId="77777777" w:rsidR="00903E67" w:rsidRDefault="00903E67" w:rsidP="005636B6">
      <w:pPr>
        <w:spacing w:before="240" w:after="240"/>
      </w:pPr>
      <w:r>
        <w:t>quien corre en vuestros juegcos anuales.</w:t>
      </w:r>
    </w:p>
    <w:p w14:paraId="41AC7BAC" w14:textId="77777777" w:rsidR="00903E67" w:rsidRDefault="00903E67" w:rsidP="005636B6">
      <w:pPr>
        <w:spacing w:before="240" w:after="240"/>
      </w:pPr>
      <w:r>
        <w:t>De mis mayores basta escucha-- esto:</w:t>
      </w:r>
    </w:p>
    <w:p w14:paraId="11114EF4" w14:textId="77777777" w:rsidR="00903E67" w:rsidRDefault="00903E67" w:rsidP="005636B6">
      <w:pPr>
        <w:spacing w:before="240" w:after="240"/>
      </w:pPr>
      <w:r>
        <w:t>quiénes fueran y cuál su procedencia,</w:t>
      </w:r>
    </w:p>
    <w:p w14:paraId="600E9578" w14:textId="77777777" w:rsidR="00903E67" w:rsidRDefault="00903E67" w:rsidP="005636B6">
      <w:pPr>
        <w:spacing w:before="240" w:after="240"/>
      </w:pPr>
      <w:r>
        <w:t>más conviene callar que declararlo.</w:t>
      </w:r>
    </w:p>
    <w:p w14:paraId="2A890A97" w14:textId="77777777" w:rsidR="00903E67" w:rsidRDefault="00903E67" w:rsidP="005636B6">
      <w:pPr>
        <w:spacing w:before="240" w:after="240"/>
      </w:pPr>
      <w:r>
        <w:t>Todos los que podían aquel tiempo</w:t>
      </w:r>
    </w:p>
    <w:p w14:paraId="66680F35" w14:textId="77777777" w:rsidR="00903E67" w:rsidRDefault="00903E67" w:rsidP="005636B6">
      <w:pPr>
        <w:spacing w:before="240" w:after="240"/>
      </w:pPr>
      <w:r>
        <w:t>entre el Bautista y Marte llevar armas,</w:t>
      </w:r>
    </w:p>
    <w:p w14:paraId="411C419D" w14:textId="77777777" w:rsidR="00903E67" w:rsidRDefault="00903E67" w:rsidP="005636B6">
      <w:pPr>
        <w:spacing w:before="240" w:after="240"/>
      </w:pPr>
      <w:r>
        <w:t>eran el quinto de los que hay ahora.</w:t>
      </w:r>
    </w:p>
    <w:p w14:paraId="740E0A4F" w14:textId="77777777" w:rsidR="00903E67" w:rsidRDefault="00903E67" w:rsidP="005636B6">
      <w:pPr>
        <w:spacing w:before="240" w:after="240"/>
      </w:pPr>
      <w:r>
        <w:t>Mas la ciudadanía, ahora mezclada</w:t>
      </w:r>
    </w:p>
    <w:p w14:paraId="59AE7694" w14:textId="77777777" w:rsidR="00903E67" w:rsidRDefault="00903E67" w:rsidP="005636B6">
      <w:pPr>
        <w:spacing w:before="240" w:after="240"/>
      </w:pPr>
      <w:r>
        <w:t>de Campi, de Certaldo y de Fegghine,</w:t>
      </w:r>
    </w:p>
    <w:p w14:paraId="1507EB9A" w14:textId="77777777" w:rsidR="00903E67" w:rsidRDefault="00903E67" w:rsidP="005636B6">
      <w:pPr>
        <w:spacing w:before="240" w:after="240"/>
      </w:pPr>
      <w:r>
        <w:t>pura se hallaba hasta en los artesanos.</w:t>
      </w:r>
    </w:p>
    <w:p w14:paraId="6BE632A2" w14:textId="77777777" w:rsidR="00903E67" w:rsidRDefault="00903E67" w:rsidP="005636B6">
      <w:pPr>
        <w:spacing w:before="240" w:after="240"/>
      </w:pPr>
      <w:r>
        <w:t>¡Oh cuánto mejor fuera ser vecino</w:t>
      </w:r>
    </w:p>
    <w:p w14:paraId="793159D3" w14:textId="77777777" w:rsidR="00903E67" w:rsidRDefault="00903E67" w:rsidP="005636B6">
      <w:pPr>
        <w:spacing w:before="240" w:after="240"/>
      </w:pPr>
      <w:r>
        <w:t>de esas gentes que digo, y a Galluzzo</w:t>
      </w:r>
    </w:p>
    <w:p w14:paraId="754FDFEC" w14:textId="77777777" w:rsidR="00903E67" w:rsidRDefault="00903E67" w:rsidP="005636B6">
      <w:pPr>
        <w:spacing w:before="240" w:after="240"/>
      </w:pPr>
      <w:r>
        <w:t>y a Trespiano tener como confines,</w:t>
      </w:r>
    </w:p>
    <w:p w14:paraId="144E4CB6" w14:textId="77777777" w:rsidR="00903E67" w:rsidRDefault="00903E67" w:rsidP="005636B6">
      <w:pPr>
        <w:spacing w:before="240" w:after="240"/>
      </w:pPr>
      <w:r>
        <w:t>que tener dentro y aguantar la peste</w:t>
      </w:r>
    </w:p>
    <w:p w14:paraId="1AE18BDB" w14:textId="77777777" w:rsidR="00903E67" w:rsidRDefault="00903E67" w:rsidP="005636B6">
      <w:pPr>
        <w:spacing w:before="240" w:after="240"/>
      </w:pPr>
      <w:r>
        <w:t>de ese ruin de Aguglión, y del de Signa,</w:t>
      </w:r>
    </w:p>
    <w:p w14:paraId="59BF0AB4" w14:textId="77777777" w:rsidR="00903E67" w:rsidRDefault="00903E67" w:rsidP="005636B6">
      <w:pPr>
        <w:spacing w:before="240" w:after="240"/>
      </w:pPr>
      <w:r>
        <w:lastRenderedPageBreak/>
        <w:t>de tan aguda vista para el fraude!</w:t>
      </w:r>
    </w:p>
    <w:p w14:paraId="110A736F" w14:textId="77777777" w:rsidR="00903E67" w:rsidRDefault="00903E67" w:rsidP="005636B6">
      <w:pPr>
        <w:spacing w:before="240" w:after="240"/>
      </w:pPr>
      <w:r>
        <w:t>Si la gente que al mundo más corrompe</w:t>
      </w:r>
    </w:p>
    <w:p w14:paraId="58FB2D35" w14:textId="77777777" w:rsidR="00903E67" w:rsidRDefault="00903E67" w:rsidP="005636B6">
      <w:pPr>
        <w:spacing w:before="240" w:after="240"/>
      </w:pPr>
      <w:r>
        <w:t>no hubiera sido madrastra del César,</w:t>
      </w:r>
    </w:p>
    <w:p w14:paraId="370239D3" w14:textId="77777777" w:rsidR="00903E67" w:rsidRDefault="00903E67" w:rsidP="005636B6">
      <w:pPr>
        <w:spacing w:before="240" w:after="240"/>
      </w:pPr>
      <w:r>
        <w:t>mas cual benigna madre para el hijo,</w:t>
      </w:r>
    </w:p>
    <w:p w14:paraId="6B7118E2" w14:textId="77777777" w:rsidR="00903E67" w:rsidRDefault="00903E67" w:rsidP="005636B6">
      <w:pPr>
        <w:spacing w:before="240" w:after="240"/>
      </w:pPr>
      <w:r>
        <w:t>quien es ya florentino y cambia y merca,</w:t>
      </w:r>
    </w:p>
    <w:p w14:paraId="6CD49002" w14:textId="77777777" w:rsidR="00903E67" w:rsidRDefault="00903E67" w:rsidP="005636B6">
      <w:pPr>
        <w:spacing w:before="240" w:after="240"/>
      </w:pPr>
      <w:r>
        <w:t>a Simifonte habría regresado,</w:t>
      </w:r>
    </w:p>
    <w:p w14:paraId="31A58AF3" w14:textId="77777777" w:rsidR="00903E67" w:rsidRDefault="00903E67" w:rsidP="005636B6">
      <w:pPr>
        <w:spacing w:before="240" w:after="240"/>
      </w:pPr>
      <w:r>
        <w:t>donde pidiendo su abuelo vivía;</w:t>
      </w:r>
    </w:p>
    <w:p w14:paraId="36D0473F" w14:textId="77777777" w:rsidR="00903E67" w:rsidRDefault="00903E67" w:rsidP="005636B6">
      <w:pPr>
        <w:spacing w:before="240" w:after="240"/>
      </w:pPr>
      <w:r>
        <w:t>de los Conti sería aún Montemurlo;</w:t>
      </w:r>
    </w:p>
    <w:p w14:paraId="6F4A13DA" w14:textId="77777777" w:rsidR="00903E67" w:rsidRDefault="00903E67" w:rsidP="005636B6">
      <w:pPr>
        <w:spacing w:before="240" w:after="240"/>
      </w:pPr>
      <w:r>
        <w:t>los Cerchi habitarían en Acona,</w:t>
      </w:r>
    </w:p>
    <w:p w14:paraId="07E8757B" w14:textId="77777777" w:rsidR="00903E67" w:rsidRDefault="00903E67" w:rsidP="005636B6">
      <w:pPr>
        <w:spacing w:before="240" w:after="240"/>
      </w:pPr>
      <w:r>
        <w:t>los Buondelmonti acaso en Valdigrieve.</w:t>
      </w:r>
    </w:p>
    <w:p w14:paraId="7BEF96B8" w14:textId="77777777" w:rsidR="00903E67" w:rsidRDefault="00903E67" w:rsidP="005636B6">
      <w:pPr>
        <w:spacing w:before="240" w:after="240"/>
      </w:pPr>
      <w:r>
        <w:t>Siempre la confusión de las personas</w:t>
      </w:r>
    </w:p>
    <w:p w14:paraId="31760309" w14:textId="77777777" w:rsidR="00903E67" w:rsidRDefault="00903E67" w:rsidP="005636B6">
      <w:pPr>
        <w:spacing w:before="240" w:after="240"/>
      </w:pPr>
      <w:r>
        <w:t>principio fue del mal de las ciudades,</w:t>
      </w:r>
    </w:p>
    <w:p w14:paraId="175F4338" w14:textId="77777777" w:rsidR="00903E67" w:rsidRDefault="00903E67" w:rsidP="005636B6">
      <w:pPr>
        <w:spacing w:before="240" w:after="240"/>
      </w:pPr>
      <w:r>
        <w:t>cual del vuestro el comer más de la cuenta;</w:t>
      </w:r>
    </w:p>
    <w:p w14:paraId="3CA271BE" w14:textId="77777777" w:rsidR="00903E67" w:rsidRDefault="00903E67" w:rsidP="005636B6">
      <w:pPr>
        <w:spacing w:before="240" w:after="240"/>
      </w:pPr>
      <w:r>
        <w:t>y más deprisa cae si ciega el toro</w:t>
      </w:r>
    </w:p>
    <w:p w14:paraId="3EF25AEB" w14:textId="77777777" w:rsidR="00903E67" w:rsidRDefault="00903E67" w:rsidP="005636B6">
      <w:pPr>
        <w:spacing w:before="240" w:after="240"/>
      </w:pPr>
      <w:r>
        <w:t>que el cordero; y mejor que cinco espadas</w:t>
      </w:r>
    </w:p>
    <w:p w14:paraId="7296BB7D" w14:textId="77777777" w:rsidR="00903E67" w:rsidRDefault="00903E67" w:rsidP="005636B6">
      <w:pPr>
        <w:spacing w:before="240" w:after="240"/>
      </w:pPr>
      <w:r>
        <w:t>y más corta una sola muchas veces.</w:t>
      </w:r>
    </w:p>
    <w:p w14:paraId="1BA3AD9D" w14:textId="77777777" w:rsidR="00903E67" w:rsidRDefault="00903E67" w:rsidP="005636B6">
      <w:pPr>
        <w:spacing w:before="240" w:after="240"/>
      </w:pPr>
      <w:r>
        <w:t>Si piensas cómo Luni y Orbisaglia</w:t>
      </w:r>
    </w:p>
    <w:p w14:paraId="7148159B" w14:textId="77777777" w:rsidR="00903E67" w:rsidRDefault="00903E67" w:rsidP="005636B6">
      <w:pPr>
        <w:spacing w:before="240" w:after="240"/>
      </w:pPr>
      <w:r>
        <w:t>han desaparecido, y cómo van</w:t>
      </w:r>
    </w:p>
    <w:p w14:paraId="7571D6A3" w14:textId="77777777" w:rsidR="00903E67" w:rsidRDefault="00903E67" w:rsidP="005636B6">
      <w:pPr>
        <w:spacing w:before="240" w:after="240"/>
      </w:pPr>
      <w:r>
        <w:t>Sinagaglia y Chiusi tras de aquéllas,</w:t>
      </w:r>
    </w:p>
    <w:p w14:paraId="2B442AD2" w14:textId="77777777" w:rsidR="00903E67" w:rsidRDefault="00903E67" w:rsidP="005636B6">
      <w:pPr>
        <w:spacing w:before="240" w:after="240"/>
      </w:pPr>
      <w:r>
        <w:lastRenderedPageBreak/>
        <w:t>oír cómo se pierden las estirpes</w:t>
      </w:r>
    </w:p>
    <w:p w14:paraId="712B7AA6" w14:textId="77777777" w:rsidR="00903E67" w:rsidRDefault="00903E67" w:rsidP="005636B6">
      <w:pPr>
        <w:spacing w:before="240" w:after="240"/>
      </w:pPr>
      <w:r>
        <w:t>no te parecerá nuevo ni fuerte,</w:t>
      </w:r>
    </w:p>
    <w:p w14:paraId="2C0D33A2" w14:textId="77777777" w:rsidR="00903E67" w:rsidRDefault="00903E67" w:rsidP="005636B6">
      <w:pPr>
        <w:spacing w:before="240" w:after="240"/>
      </w:pPr>
      <w:r>
        <w:t>ya que también se acaban las ciudades.</w:t>
      </w:r>
    </w:p>
    <w:p w14:paraId="1182951D" w14:textId="77777777" w:rsidR="00903E67" w:rsidRDefault="00903E67" w:rsidP="005636B6">
      <w:pPr>
        <w:spacing w:before="240" w:after="240"/>
      </w:pPr>
      <w:r>
        <w:t>Tienen su muerte todas vuestras cosas,</w:t>
      </w:r>
    </w:p>
    <w:p w14:paraId="599F230B" w14:textId="77777777" w:rsidR="00903E67" w:rsidRDefault="00903E67" w:rsidP="005636B6">
      <w:pPr>
        <w:spacing w:before="240" w:after="240"/>
      </w:pPr>
      <w:r>
        <w:t>como vosotros; mas se oculta alguna</w:t>
      </w:r>
    </w:p>
    <w:p w14:paraId="49104EF6" w14:textId="77777777" w:rsidR="00903E67" w:rsidRDefault="00903E67" w:rsidP="005636B6">
      <w:pPr>
        <w:spacing w:before="240" w:after="240"/>
      </w:pPr>
      <w:r>
        <w:t>que dura mucho, y son cortas las vidas.</w:t>
      </w:r>
    </w:p>
    <w:p w14:paraId="11B217C6" w14:textId="77777777" w:rsidR="00903E67" w:rsidRDefault="00903E67" w:rsidP="005636B6">
      <w:pPr>
        <w:spacing w:before="240" w:after="240"/>
      </w:pPr>
      <w:r>
        <w:t>Y cual girando el ciclo de la luna</w:t>
      </w:r>
    </w:p>
    <w:p w14:paraId="7846C9B0" w14:textId="77777777" w:rsidR="00903E67" w:rsidRDefault="00903E67" w:rsidP="005636B6">
      <w:pPr>
        <w:spacing w:before="240" w:after="240"/>
      </w:pPr>
      <w:r>
        <w:t>las playas sin cesar cubre y descubre,</w:t>
      </w:r>
    </w:p>
    <w:p w14:paraId="4EB45F12" w14:textId="77777777" w:rsidR="00903E67" w:rsidRDefault="00903E67" w:rsidP="005636B6">
      <w:pPr>
        <w:spacing w:before="240" w:after="240"/>
      </w:pPr>
      <w:r>
        <w:t>así hace la Fortuna con Florencia:</w:t>
      </w:r>
    </w:p>
    <w:p w14:paraId="78B0125F" w14:textId="77777777" w:rsidR="00903E67" w:rsidRDefault="00903E67" w:rsidP="005636B6">
      <w:pPr>
        <w:spacing w:before="240" w:after="240"/>
      </w:pPr>
      <w:r>
        <w:t>por lo cual lo que diga de los grandes</w:t>
      </w:r>
    </w:p>
    <w:p w14:paraId="15BDC8BD" w14:textId="77777777" w:rsidR="00903E67" w:rsidRDefault="00903E67" w:rsidP="005636B6">
      <w:pPr>
        <w:spacing w:before="240" w:after="240"/>
      </w:pPr>
      <w:r>
        <w:t>florentinos no debe sorprenderte,</w:t>
      </w:r>
    </w:p>
    <w:p w14:paraId="2CCAC8D0" w14:textId="77777777" w:rsidR="00903E67" w:rsidRDefault="00903E67" w:rsidP="005636B6">
      <w:pPr>
        <w:spacing w:before="240" w:after="240"/>
      </w:pPr>
      <w:r>
        <w:t>que ya su fama en el tiempo se esconde.</w:t>
      </w:r>
    </w:p>
    <w:p w14:paraId="7A869858" w14:textId="77777777" w:rsidR="00903E67" w:rsidRDefault="00903E67" w:rsidP="005636B6">
      <w:pPr>
        <w:spacing w:before="240" w:after="240"/>
      </w:pPr>
      <w:r>
        <w:t>Yo vi a los Ughi y a los Catellini,</w:t>
      </w:r>
    </w:p>
    <w:p w14:paraId="188F5E6F" w14:textId="77777777" w:rsidR="00903E67" w:rsidRDefault="00903E67" w:rsidP="005636B6">
      <w:pPr>
        <w:spacing w:before="240" w:after="240"/>
      </w:pPr>
      <w:r>
        <w:t>Filippi, Creci, Orrnanni y Alberichi,</w:t>
      </w:r>
    </w:p>
    <w:p w14:paraId="4F26828B" w14:textId="77777777" w:rsidR="00903E67" w:rsidRDefault="00903E67" w:rsidP="005636B6">
      <w:pPr>
        <w:spacing w:before="240" w:after="240"/>
      </w:pPr>
      <w:r>
        <w:t>ya en decadencia, ilustres ciudadanos;</w:t>
      </w:r>
    </w:p>
    <w:p w14:paraId="136AED82" w14:textId="77777777" w:rsidR="00903E67" w:rsidRDefault="00903E67" w:rsidP="005636B6">
      <w:pPr>
        <w:spacing w:before="240" w:after="240"/>
      </w:pPr>
      <w:r>
        <w:t>y vi tan grandes como los antiguos,</w:t>
      </w:r>
    </w:p>
    <w:p w14:paraId="082653FF" w14:textId="77777777" w:rsidR="00903E67" w:rsidRDefault="00903E67" w:rsidP="005636B6">
      <w:pPr>
        <w:spacing w:before="240" w:after="240"/>
      </w:pPr>
      <w:r>
        <w:t>con el de la Sanella, a aquel del Arca,</w:t>
      </w:r>
    </w:p>
    <w:p w14:paraId="417100DA" w14:textId="77777777" w:rsidR="00903E67" w:rsidRDefault="00903E67" w:rsidP="005636B6">
      <w:pPr>
        <w:spacing w:before="240" w:after="240"/>
      </w:pPr>
      <w:r>
        <w:t>y a Soldanieri y Ardinghi y Bostichi.</w:t>
      </w:r>
    </w:p>
    <w:p w14:paraId="273A9346" w14:textId="77777777" w:rsidR="00903E67" w:rsidRDefault="00903E67" w:rsidP="005636B6">
      <w:pPr>
        <w:spacing w:before="240" w:after="240"/>
      </w:pPr>
      <w:r>
        <w:t>junto a la puerta, que se carga ahora</w:t>
      </w:r>
    </w:p>
    <w:p w14:paraId="0D30A35F" w14:textId="77777777" w:rsidR="00903E67" w:rsidRDefault="00903E67" w:rsidP="005636B6">
      <w:pPr>
        <w:spacing w:before="240" w:after="240"/>
      </w:pPr>
      <w:r>
        <w:lastRenderedPageBreak/>
        <w:t>de nueva felonía tan pesada</w:t>
      </w:r>
    </w:p>
    <w:p w14:paraId="1DF83D2B" w14:textId="77777777" w:rsidR="00903E67" w:rsidRDefault="00903E67" w:rsidP="005636B6">
      <w:pPr>
        <w:spacing w:before="240" w:after="240"/>
      </w:pPr>
      <w:r>
        <w:t>que hará que vuestra barca se hunda pronto,</w:t>
      </w:r>
    </w:p>
    <w:p w14:paraId="574F634D" w14:textId="77777777" w:rsidR="00903E67" w:rsidRDefault="00903E67" w:rsidP="005636B6">
      <w:pPr>
        <w:spacing w:before="240" w:after="240"/>
      </w:pPr>
      <w:r>
        <w:t>los Ravignani estban, de los cuales</w:t>
      </w:r>
    </w:p>
    <w:p w14:paraId="1BA16228" w14:textId="77777777" w:rsidR="00903E67" w:rsidRDefault="00903E67" w:rsidP="005636B6">
      <w:pPr>
        <w:spacing w:before="240" w:after="240"/>
      </w:pPr>
      <w:r>
        <w:t>descendió el conde Guido, y los que el nombre</w:t>
      </w:r>
    </w:p>
    <w:p w14:paraId="193F6290" w14:textId="77777777" w:rsidR="00903E67" w:rsidRDefault="00903E67" w:rsidP="005636B6">
      <w:pPr>
        <w:spacing w:before="240" w:after="240"/>
      </w:pPr>
      <w:r>
        <w:t>del alto Bellinción después tomaron.</w:t>
      </w:r>
    </w:p>
    <w:p w14:paraId="2FB4F379" w14:textId="77777777" w:rsidR="00903E67" w:rsidRDefault="00903E67" w:rsidP="005636B6">
      <w:pPr>
        <w:spacing w:before="240" w:after="240"/>
      </w:pPr>
      <w:r>
        <w:t>Los de la Pressa sabía ya cómo</w:t>
      </w:r>
    </w:p>
    <w:p w14:paraId="4BED3589" w14:textId="77777777" w:rsidR="00903E67" w:rsidRDefault="00903E67" w:rsidP="005636B6">
      <w:pPr>
        <w:spacing w:before="240" w:after="240"/>
      </w:pPr>
      <w:r>
        <w:t>gobernar, y tenía Galigaio</w:t>
      </w:r>
    </w:p>
    <w:p w14:paraId="662B94AB" w14:textId="77777777" w:rsidR="00903E67" w:rsidRDefault="00903E67" w:rsidP="005636B6">
      <w:pPr>
        <w:spacing w:before="240" w:after="240"/>
      </w:pPr>
      <w:r>
        <w:t>ya en su casa dorados pomo y funda.</w:t>
      </w:r>
    </w:p>
    <w:p w14:paraId="30F36466" w14:textId="77777777" w:rsidR="00903E67" w:rsidRDefault="00903E67" w:rsidP="005636B6">
      <w:pPr>
        <w:spacing w:before="240" w:after="240"/>
      </w:pPr>
      <w:r>
        <w:t>Era ya grande la columna oscura,</w:t>
      </w:r>
    </w:p>
    <w:p w14:paraId="045F75B3" w14:textId="77777777" w:rsidR="00903E67" w:rsidRDefault="00903E67" w:rsidP="005636B6">
      <w:pPr>
        <w:spacing w:before="240" w:after="240"/>
      </w:pPr>
      <w:r>
        <w:t>Sachetti, Giuochi, Fifanti y Barucci,</w:t>
      </w:r>
    </w:p>
    <w:p w14:paraId="5D3302EE" w14:textId="77777777" w:rsidR="00903E67" w:rsidRDefault="00903E67" w:rsidP="005636B6">
      <w:pPr>
        <w:spacing w:before="240" w:after="240"/>
      </w:pPr>
      <w:r>
        <w:t>Galli y a quien las pesas avergüenzan.</w:t>
      </w:r>
    </w:p>
    <w:p w14:paraId="0904596D" w14:textId="77777777" w:rsidR="00903E67" w:rsidRDefault="00903E67" w:rsidP="005636B6">
      <w:pPr>
        <w:spacing w:before="240" w:after="240"/>
      </w:pPr>
      <w:r>
        <w:t>La cepa que dio vida a los Calfucci</w:t>
      </w:r>
    </w:p>
    <w:p w14:paraId="06E772D5" w14:textId="77777777" w:rsidR="00903E67" w:rsidRDefault="00903E67" w:rsidP="005636B6">
      <w:pPr>
        <w:spacing w:before="240" w:after="240"/>
      </w:pPr>
      <w:r>
        <w:t>era ya grande, y ya fueron llamados</w:t>
      </w:r>
    </w:p>
    <w:p w14:paraId="782D0CBF" w14:textId="77777777" w:rsidR="00903E67" w:rsidRDefault="00903E67" w:rsidP="005636B6">
      <w:pPr>
        <w:spacing w:before="240" w:after="240"/>
      </w:pPr>
      <w:r>
        <w:t>los Sizzi y Arrigucci a las curules.</w:t>
      </w:r>
    </w:p>
    <w:p w14:paraId="734F0481" w14:textId="77777777" w:rsidR="00903E67" w:rsidRDefault="00903E67" w:rsidP="005636B6">
      <w:pPr>
        <w:spacing w:before="240" w:after="240"/>
      </w:pPr>
      <w:r>
        <w:t>¡Cuán altos vi a los que ahora están deshechos</w:t>
      </w:r>
    </w:p>
    <w:p w14:paraId="396CB24A" w14:textId="77777777" w:rsidR="00903E67" w:rsidRDefault="00903E67" w:rsidP="005636B6">
      <w:pPr>
        <w:spacing w:before="240" w:after="240"/>
      </w:pPr>
      <w:r>
        <w:t>por su soberbia! y las bolas de oro</w:t>
      </w:r>
    </w:p>
    <w:p w14:paraId="1A008A3E" w14:textId="77777777" w:rsidR="00903E67" w:rsidRDefault="00903E67" w:rsidP="005636B6">
      <w:pPr>
        <w:spacing w:before="240" w:after="240"/>
      </w:pPr>
      <w:r>
        <w:t>con sus gestas Florencia florecían.</w:t>
      </w:r>
    </w:p>
    <w:p w14:paraId="21C41955" w14:textId="77777777" w:rsidR="00903E67" w:rsidRDefault="00903E67" w:rsidP="005636B6">
      <w:pPr>
        <w:spacing w:before="240" w:after="240"/>
      </w:pPr>
      <w:r>
        <w:t>Así hacían los padres de esos que,</w:t>
      </w:r>
    </w:p>
    <w:p w14:paraId="7B0C9D2E" w14:textId="77777777" w:rsidR="00903E67" w:rsidRDefault="00903E67" w:rsidP="005636B6">
      <w:pPr>
        <w:spacing w:before="240" w:after="240"/>
      </w:pPr>
      <w:r>
        <w:t>cuando queda vacante vuestra iglesia,</w:t>
      </w:r>
    </w:p>
    <w:p w14:paraId="2DF6DC9B" w14:textId="77777777" w:rsidR="00903E67" w:rsidRDefault="00903E67" w:rsidP="005636B6">
      <w:pPr>
        <w:spacing w:before="240" w:after="240"/>
      </w:pPr>
      <w:r>
        <w:lastRenderedPageBreak/>
        <w:t>engordan acudiendo al consistorio.</w:t>
      </w:r>
    </w:p>
    <w:p w14:paraId="7279F98D" w14:textId="77777777" w:rsidR="00903E67" w:rsidRDefault="00903E67" w:rsidP="005636B6">
      <w:pPr>
        <w:spacing w:before="240" w:after="240"/>
      </w:pPr>
      <w:r>
        <w:t>Esa insolente estirpe que se endraga</w:t>
      </w:r>
    </w:p>
    <w:p w14:paraId="4C678EDB" w14:textId="77777777" w:rsidR="00903E67" w:rsidRDefault="00903E67" w:rsidP="005636B6">
      <w:pPr>
        <w:spacing w:before="240" w:after="240"/>
      </w:pPr>
      <w:r>
        <w:t>tras los que huyen, y a quien muestra el diente</w:t>
      </w:r>
    </w:p>
    <w:p w14:paraId="3BE0527B" w14:textId="77777777" w:rsidR="00903E67" w:rsidRDefault="00903E67" w:rsidP="005636B6">
      <w:pPr>
        <w:spacing w:before="240" w:after="240"/>
      </w:pPr>
      <w:r>
        <w:t>o la bolsa, se amansa cual cordero,</w:t>
      </w:r>
    </w:p>
    <w:p w14:paraId="27C91A3E" w14:textId="77777777" w:rsidR="00903E67" w:rsidRDefault="00903E67" w:rsidP="005636B6">
      <w:pPr>
        <w:spacing w:before="240" w:after="240"/>
      </w:pPr>
      <w:r>
        <w:t>iba ascendiendo, mas de humilde origen;</w:t>
      </w:r>
    </w:p>
    <w:p w14:paraId="69008307" w14:textId="77777777" w:rsidR="00903E67" w:rsidRDefault="00903E67" w:rsidP="005636B6">
      <w:pPr>
        <w:spacing w:before="240" w:after="240"/>
      </w:pPr>
      <w:r>
        <w:t>y a Ubertino Donati no placía</w:t>
      </w:r>
    </w:p>
    <w:p w14:paraId="53AFA0D2" w14:textId="77777777" w:rsidR="00903E67" w:rsidRDefault="00903E67" w:rsidP="005636B6">
      <w:pPr>
        <w:spacing w:before="240" w:after="240"/>
      </w:pPr>
      <w:r>
        <w:t>que luego el suegro con ella le uniese.</w:t>
      </w:r>
    </w:p>
    <w:p w14:paraId="13B98D1B" w14:textId="77777777" w:rsidR="00903E67" w:rsidRDefault="00903E67" w:rsidP="005636B6">
      <w:pPr>
        <w:spacing w:before="240" w:after="240"/>
      </w:pPr>
      <w:r>
        <w:t>Ya hasta el mercado había el Caponsacco</w:t>
      </w:r>
    </w:p>
    <w:p w14:paraId="5066FF1A" w14:textId="77777777" w:rsidR="00903E67" w:rsidRDefault="00903E67" w:rsidP="005636B6">
      <w:pPr>
        <w:spacing w:before="240" w:after="240"/>
      </w:pPr>
      <w:r>
        <w:t>de Fiésole venido, y ciudadanos</w:t>
      </w:r>
    </w:p>
    <w:p w14:paraId="1A556E6D" w14:textId="77777777" w:rsidR="00903E67" w:rsidRDefault="00903E67" w:rsidP="005636B6">
      <w:pPr>
        <w:spacing w:before="240" w:after="240"/>
      </w:pPr>
      <w:r>
        <w:t>eran ya buenos Guida e Infangato.</w:t>
      </w:r>
    </w:p>
    <w:p w14:paraId="5A7A073D" w14:textId="77777777" w:rsidR="00903E67" w:rsidRDefault="00903E67" w:rsidP="005636B6">
      <w:pPr>
        <w:spacing w:before="240" w:after="240"/>
      </w:pPr>
      <w:r>
        <w:t>Diré una cosa cierta e increíble:</w:t>
      </w:r>
    </w:p>
    <w:p w14:paraId="16749F7B" w14:textId="77777777" w:rsidR="00903E67" w:rsidRDefault="00903E67" w:rsidP="005636B6">
      <w:pPr>
        <w:spacing w:before="240" w:after="240"/>
      </w:pPr>
      <w:r>
        <w:t>daba la entrada al recinto una puerta</w:t>
      </w:r>
    </w:p>
    <w:p w14:paraId="1316EFE1" w14:textId="77777777" w:rsidR="00903E67" w:rsidRDefault="00903E67" w:rsidP="005636B6">
      <w:pPr>
        <w:spacing w:before="240" w:after="240"/>
      </w:pPr>
      <w:r>
        <w:t>que de los Pera su nombre tomaba.</w:t>
      </w:r>
    </w:p>
    <w:p w14:paraId="71FD3512" w14:textId="77777777" w:rsidR="00903E67" w:rsidRDefault="00903E67" w:rsidP="005636B6">
      <w:pPr>
        <w:spacing w:before="240" w:after="240"/>
      </w:pPr>
      <w:r>
        <w:t>Los que hoy ostentan esa bella insignia</w:t>
      </w:r>
    </w:p>
    <w:p w14:paraId="19E9E56F" w14:textId="77777777" w:rsidR="00903E67" w:rsidRDefault="00903E67" w:rsidP="005636B6">
      <w:pPr>
        <w:spacing w:before="240" w:after="240"/>
      </w:pPr>
      <w:r>
        <w:t>del gran barón con cuya prez y nombre</w:t>
      </w:r>
    </w:p>
    <w:p w14:paraId="3D138A66" w14:textId="77777777" w:rsidR="00903E67" w:rsidRDefault="00903E67" w:rsidP="005636B6">
      <w:pPr>
        <w:spacing w:before="240" w:after="240"/>
      </w:pPr>
      <w:r>
        <w:t>la fiesta de Tomás se reconforta,</w:t>
      </w:r>
    </w:p>
    <w:p w14:paraId="31B131F0" w14:textId="77777777" w:rsidR="00903E67" w:rsidRDefault="00903E67" w:rsidP="005636B6">
      <w:pPr>
        <w:spacing w:before="240" w:after="240"/>
      </w:pPr>
      <w:r>
        <w:t>de él recibieron mando y privilegio;</w:t>
      </w:r>
    </w:p>
    <w:p w14:paraId="75D59794" w14:textId="77777777" w:rsidR="00903E67" w:rsidRDefault="00903E67" w:rsidP="005636B6">
      <w:pPr>
        <w:spacing w:before="240" w:after="240"/>
      </w:pPr>
      <w:r>
        <w:t>aunque se ponga hoy junto a la plebe</w:t>
      </w:r>
    </w:p>
    <w:p w14:paraId="1E250F57" w14:textId="77777777" w:rsidR="00903E67" w:rsidRDefault="00903E67" w:rsidP="005636B6">
      <w:pPr>
        <w:spacing w:before="240" w:after="240"/>
      </w:pPr>
      <w:r>
        <w:t>quien la rodea con franja de oro.</w:t>
      </w:r>
    </w:p>
    <w:p w14:paraId="0ECA38C7" w14:textId="77777777" w:rsidR="00903E67" w:rsidRDefault="00903E67" w:rsidP="005636B6">
      <w:pPr>
        <w:spacing w:before="240" w:after="240"/>
      </w:pPr>
      <w:r>
        <w:lastRenderedPageBreak/>
        <w:t>Ya estaban Gualterotti e Importuni;</w:t>
      </w:r>
    </w:p>
    <w:p w14:paraId="7EF0D84C" w14:textId="77777777" w:rsidR="00903E67" w:rsidRDefault="00903E67" w:rsidP="005636B6">
      <w:pPr>
        <w:spacing w:before="240" w:after="240"/>
      </w:pPr>
      <w:r>
        <w:t>y aún estaría el Burgo más tranquilo,</w:t>
      </w:r>
    </w:p>
    <w:p w14:paraId="78A6C9AD" w14:textId="77777777" w:rsidR="00903E67" w:rsidRDefault="00903E67" w:rsidP="005636B6">
      <w:pPr>
        <w:spacing w:before="240" w:after="240"/>
      </w:pPr>
      <w:r>
        <w:t>ayuno de estas nuevas vecindades.</w:t>
      </w:r>
    </w:p>
    <w:p w14:paraId="3193EB9B" w14:textId="77777777" w:rsidR="00903E67" w:rsidRDefault="00903E67" w:rsidP="005636B6">
      <w:pPr>
        <w:spacing w:before="240" w:after="240"/>
      </w:pPr>
      <w:r>
        <w:t>La casa en que naciera vuestro llanto,</w:t>
      </w:r>
    </w:p>
    <w:p w14:paraId="12C27998" w14:textId="77777777" w:rsidR="00903E67" w:rsidRDefault="00903E67" w:rsidP="005636B6">
      <w:pPr>
        <w:spacing w:before="240" w:after="240"/>
      </w:pPr>
      <w:r>
        <w:t>por el justo rencor que os ha matado,</w:t>
      </w:r>
    </w:p>
    <w:p w14:paraId="49BF7F5B" w14:textId="77777777" w:rsidR="00903E67" w:rsidRDefault="00903E67" w:rsidP="005636B6">
      <w:pPr>
        <w:spacing w:before="240" w:after="240"/>
      </w:pPr>
      <w:r>
        <w:t>y puso fin a vuestra alegre vida,</w:t>
      </w:r>
    </w:p>
    <w:p w14:paraId="5285964E" w14:textId="77777777" w:rsidR="00903E67" w:rsidRDefault="00903E67" w:rsidP="005636B6">
      <w:pPr>
        <w:spacing w:before="240" w:after="240"/>
      </w:pPr>
      <w:r>
        <w:t>era honrada, con todos sus secuaces:</w:t>
      </w:r>
    </w:p>
    <w:p w14:paraId="69E41CC7" w14:textId="77777777" w:rsidR="00903E67" w:rsidRDefault="00903E67" w:rsidP="005636B6">
      <w:pPr>
        <w:spacing w:before="240" w:after="240"/>
      </w:pPr>
      <w:r>
        <w:t>¡Oh Buondelmonti, mal de aquellas bodas</w:t>
      </w:r>
    </w:p>
    <w:p w14:paraId="6F30F474" w14:textId="77777777" w:rsidR="00903E67" w:rsidRDefault="00903E67" w:rsidP="005636B6">
      <w:pPr>
        <w:spacing w:before="240" w:after="240"/>
      </w:pPr>
      <w:r>
        <w:t>huiste, y el consuelo nos quitaste!</w:t>
      </w:r>
    </w:p>
    <w:p w14:paraId="441EF123" w14:textId="77777777" w:rsidR="00903E67" w:rsidRDefault="00903E67" w:rsidP="005636B6">
      <w:pPr>
        <w:spacing w:before="240" w:after="240"/>
      </w:pPr>
      <w:r>
        <w:t>Alegres muchos tristes estarían,</w:t>
      </w:r>
    </w:p>
    <w:p w14:paraId="7215B43D" w14:textId="77777777" w:rsidR="00903E67" w:rsidRDefault="00903E67" w:rsidP="005636B6">
      <w:pPr>
        <w:spacing w:before="240" w:after="240"/>
      </w:pPr>
      <w:r>
        <w:t>si al Ema Dios te hubiese concedido,</w:t>
      </w:r>
    </w:p>
    <w:p w14:paraId="45B070E9" w14:textId="77777777" w:rsidR="00903E67" w:rsidRDefault="00903E67" w:rsidP="005636B6">
      <w:pPr>
        <w:spacing w:before="240" w:after="240"/>
      </w:pPr>
      <w:r>
        <w:t>cuando llegaste allí por vez primera.</w:t>
      </w:r>
    </w:p>
    <w:p w14:paraId="1CE87217" w14:textId="77777777" w:rsidR="00903E67" w:rsidRDefault="00903E67" w:rsidP="005636B6">
      <w:pPr>
        <w:spacing w:before="240" w:after="240"/>
      </w:pPr>
      <w:r>
        <w:t>Mas convenía que en la piedra rota</w:t>
      </w:r>
    </w:p>
    <w:p w14:paraId="1C6D8EDC" w14:textId="77777777" w:rsidR="00903E67" w:rsidRDefault="00903E67" w:rsidP="005636B6">
      <w:pPr>
        <w:spacing w:before="240" w:after="240"/>
      </w:pPr>
      <w:r>
        <w:t>que el puente guarda, hiciera un sacrificio</w:t>
      </w:r>
    </w:p>
    <w:p w14:paraId="320E51BC" w14:textId="77777777" w:rsidR="00903E67" w:rsidRDefault="00903E67" w:rsidP="005636B6">
      <w:pPr>
        <w:spacing w:before="240" w:after="240"/>
      </w:pPr>
      <w:r>
        <w:t>Florencia al terminarse ya su paz.</w:t>
      </w:r>
    </w:p>
    <w:p w14:paraId="6A625B88" w14:textId="77777777" w:rsidR="00903E67" w:rsidRDefault="00903E67" w:rsidP="005636B6">
      <w:pPr>
        <w:spacing w:before="240" w:after="240"/>
      </w:pPr>
      <w:r>
        <w:t>Con estas gentes, y otras con aquéllas,</w:t>
      </w:r>
    </w:p>
    <w:p w14:paraId="5A5E6020" w14:textId="77777777" w:rsidR="00903E67" w:rsidRDefault="00903E67" w:rsidP="005636B6">
      <w:pPr>
        <w:spacing w:before="240" w:after="240"/>
      </w:pPr>
      <w:r>
        <w:t>vi yo a Florencia con tan gran sosiego,</w:t>
      </w:r>
    </w:p>
    <w:p w14:paraId="719A7ECB" w14:textId="77777777" w:rsidR="00903E67" w:rsidRDefault="00903E67" w:rsidP="005636B6">
      <w:pPr>
        <w:spacing w:before="240" w:after="240"/>
      </w:pPr>
      <w:r>
        <w:t>que no había motivos para el llanto.</w:t>
      </w:r>
    </w:p>
    <w:p w14:paraId="4EFF2369" w14:textId="77777777" w:rsidR="00903E67" w:rsidRDefault="00903E67" w:rsidP="005636B6">
      <w:pPr>
        <w:spacing w:before="240" w:after="240"/>
      </w:pPr>
      <w:r>
        <w:t>Con esas gentes yo vi glorioso</w:t>
      </w:r>
    </w:p>
    <w:p w14:paraId="2CFE621D" w14:textId="77777777" w:rsidR="00903E67" w:rsidRDefault="00903E67" w:rsidP="005636B6">
      <w:pPr>
        <w:spacing w:before="240" w:after="240"/>
      </w:pPr>
      <w:r>
        <w:lastRenderedPageBreak/>
        <w:t>y justo al pueblo, tanto que su lirio</w:t>
      </w:r>
    </w:p>
    <w:p w14:paraId="3606CCC0" w14:textId="77777777" w:rsidR="00903E67" w:rsidRDefault="00903E67" w:rsidP="005636B6">
      <w:pPr>
        <w:spacing w:before="240" w:after="240"/>
      </w:pPr>
      <w:r>
        <w:t>nunca al revés pusieron en el asta,</w:t>
      </w:r>
    </w:p>
    <w:p w14:paraId="3DE9AFE7" w14:textId="77777777" w:rsidR="00903E67" w:rsidRDefault="00903E67" w:rsidP="005636B6">
      <w:pPr>
        <w:spacing w:before="240" w:after="240"/>
      </w:pPr>
      <w:r>
        <w:t>ni fue hecho rojo por las disensiones.»</w:t>
      </w:r>
    </w:p>
    <w:p w14:paraId="3797CA7D" w14:textId="590855D0" w:rsidR="00903E67" w:rsidRDefault="00903E67" w:rsidP="005636B6">
      <w:pPr>
        <w:pStyle w:val="Ttulo2"/>
        <w:spacing w:before="240" w:after="240"/>
      </w:pPr>
      <w:r>
        <w:br w:type="page"/>
      </w:r>
      <w:bookmarkStart w:id="89" w:name="_Toc196141012"/>
      <w:r>
        <w:lastRenderedPageBreak/>
        <w:t>CANTO XVII</w:t>
      </w:r>
      <w:bookmarkEnd w:id="89"/>
    </w:p>
    <w:p w14:paraId="553FFDEB" w14:textId="77777777" w:rsidR="00903E67" w:rsidRDefault="00903E67" w:rsidP="005636B6">
      <w:pPr>
        <w:spacing w:before="240" w:after="240"/>
      </w:pPr>
      <w:r>
        <w:t>Como acudió a Climene, a consultarle</w:t>
      </w:r>
    </w:p>
    <w:p w14:paraId="12FCF86A" w14:textId="77777777" w:rsidR="00903E67" w:rsidRDefault="00903E67" w:rsidP="005636B6">
      <w:pPr>
        <w:spacing w:before="240" w:after="240"/>
      </w:pPr>
      <w:r>
        <w:t>de aquello que escuchara en contra suya,</w:t>
      </w:r>
    </w:p>
    <w:p w14:paraId="0DD2BE65" w14:textId="77777777" w:rsidR="00903E67" w:rsidRDefault="00903E67" w:rsidP="005636B6">
      <w:pPr>
        <w:spacing w:before="240" w:after="240"/>
      </w:pPr>
      <w:r>
        <w:t>quien remiso hace al padre aún con el hijo;</w:t>
      </w:r>
    </w:p>
    <w:p w14:paraId="68DEF1E5" w14:textId="77777777" w:rsidR="00903E67" w:rsidRDefault="00903E67" w:rsidP="005636B6">
      <w:pPr>
        <w:spacing w:before="240" w:after="240"/>
      </w:pPr>
      <w:r>
        <w:t>tal me encontraba, y tal lo comprendían</w:t>
      </w:r>
    </w:p>
    <w:p w14:paraId="4BF2C9CA" w14:textId="77777777" w:rsidR="00903E67" w:rsidRDefault="00903E67" w:rsidP="005636B6">
      <w:pPr>
        <w:spacing w:before="240" w:after="240"/>
      </w:pPr>
      <w:r>
        <w:t>Beatriz y aquella luz santa que antes</w:t>
      </w:r>
    </w:p>
    <w:p w14:paraId="3C341DEE" w14:textId="77777777" w:rsidR="00903E67" w:rsidRDefault="00903E67" w:rsidP="005636B6">
      <w:pPr>
        <w:spacing w:before="240" w:after="240"/>
      </w:pPr>
      <w:r>
        <w:t>por causa mía se cambió de sitio.</w:t>
      </w:r>
    </w:p>
    <w:p w14:paraId="366CFB3E" w14:textId="77777777" w:rsidR="00903E67" w:rsidRDefault="00903E67" w:rsidP="005636B6">
      <w:pPr>
        <w:spacing w:before="240" w:after="240"/>
      </w:pPr>
      <w:r>
        <w:t>Por lo cual mi señora «Expulsa el fuego</w:t>
      </w:r>
    </w:p>
    <w:p w14:paraId="0DEF53D1" w14:textId="77777777" w:rsidR="00903E67" w:rsidRDefault="00903E67" w:rsidP="005636B6">
      <w:pPr>
        <w:spacing w:before="240" w:after="240"/>
      </w:pPr>
      <w:r>
        <w:t>de tu deseo -dijo- y que éste salga</w:t>
      </w:r>
    </w:p>
    <w:p w14:paraId="316F27AF" w14:textId="77777777" w:rsidR="00903E67" w:rsidRDefault="00903E67" w:rsidP="005636B6">
      <w:pPr>
        <w:spacing w:before="240" w:after="240"/>
      </w:pPr>
      <w:r>
        <w:t>por tu imagen interna bien sellado:</w:t>
      </w:r>
    </w:p>
    <w:p w14:paraId="1052253E" w14:textId="77777777" w:rsidR="00903E67" w:rsidRDefault="00903E67" w:rsidP="005636B6">
      <w:pPr>
        <w:spacing w:before="240" w:after="240"/>
      </w:pPr>
      <w:r>
        <w:t>no para acrecentar lo que sabemos</w:t>
      </w:r>
    </w:p>
    <w:p w14:paraId="3A6B65A2" w14:textId="77777777" w:rsidR="00903E67" w:rsidRDefault="00903E67" w:rsidP="005636B6">
      <w:pPr>
        <w:spacing w:before="240" w:after="240"/>
      </w:pPr>
      <w:r>
        <w:t>al decirlo: mas para acostumbrarte</w:t>
      </w:r>
    </w:p>
    <w:p w14:paraId="4526D4D6" w14:textId="77777777" w:rsidR="00903E67" w:rsidRDefault="00903E67" w:rsidP="005636B6">
      <w:pPr>
        <w:spacing w:before="240" w:after="240"/>
      </w:pPr>
      <w:r>
        <w:t>a que hables de tu sed, y otros te ayuden».</w:t>
      </w:r>
    </w:p>
    <w:p w14:paraId="7DBFFF8A" w14:textId="77777777" w:rsidR="00903E67" w:rsidRDefault="00903E67" w:rsidP="005636B6">
      <w:pPr>
        <w:spacing w:before="240" w:after="240"/>
      </w:pPr>
      <w:r>
        <w:t>«Cara planta que te alzas de tal modo</w:t>
      </w:r>
    </w:p>
    <w:p w14:paraId="49BB3D41" w14:textId="77777777" w:rsidR="00903E67" w:rsidRDefault="00903E67" w:rsidP="005636B6">
      <w:pPr>
        <w:spacing w:before="240" w:after="240"/>
      </w:pPr>
      <w:r>
        <w:t>que, cual saben los hombres que no caben</w:t>
      </w:r>
    </w:p>
    <w:p w14:paraId="2F29C4A6" w14:textId="77777777" w:rsidR="00903E67" w:rsidRDefault="00903E67" w:rsidP="005636B6">
      <w:pPr>
        <w:spacing w:before="240" w:after="240"/>
      </w:pPr>
      <w:r>
        <w:t>dos ángulos obtusos en un triángulo,</w:t>
      </w:r>
    </w:p>
    <w:p w14:paraId="7069EC91" w14:textId="77777777" w:rsidR="00903E67" w:rsidRDefault="00903E67" w:rsidP="005636B6">
      <w:pPr>
        <w:spacing w:before="240" w:after="240"/>
      </w:pPr>
      <w:r>
        <w:t>igual sabes las cosas contingentes</w:t>
      </w:r>
    </w:p>
    <w:p w14:paraId="2AA575D5" w14:textId="77777777" w:rsidR="00903E67" w:rsidRDefault="00903E67" w:rsidP="005636B6">
      <w:pPr>
        <w:spacing w:before="240" w:after="240"/>
      </w:pPr>
      <w:r>
        <w:t>antes de que sucedan, viendo el punto</w:t>
      </w:r>
    </w:p>
    <w:p w14:paraId="28A6294C" w14:textId="77777777" w:rsidR="00903E67" w:rsidRDefault="00903E67" w:rsidP="005636B6">
      <w:pPr>
        <w:spacing w:before="240" w:after="240"/>
      </w:pPr>
      <w:r>
        <w:t>en quien todos los tiempos son presentes;</w:t>
      </w:r>
    </w:p>
    <w:p w14:paraId="098B15F0" w14:textId="77777777" w:rsidR="00903E67" w:rsidRDefault="00903E67" w:rsidP="005636B6">
      <w:pPr>
        <w:spacing w:before="240" w:after="240"/>
      </w:pPr>
      <w:r>
        <w:lastRenderedPageBreak/>
        <w:t>mientras que junto a Virgilio subía</w:t>
      </w:r>
    </w:p>
    <w:p w14:paraId="37D55D0C" w14:textId="77777777" w:rsidR="00903E67" w:rsidRDefault="00903E67" w:rsidP="005636B6">
      <w:pPr>
        <w:spacing w:before="240" w:after="240"/>
      </w:pPr>
      <w:r>
        <w:t>por la montaña que cura las almas,</w:t>
      </w:r>
    </w:p>
    <w:p w14:paraId="0F5F6C6E" w14:textId="77777777" w:rsidR="00903E67" w:rsidRDefault="00903E67" w:rsidP="005636B6">
      <w:pPr>
        <w:spacing w:before="240" w:after="240"/>
      </w:pPr>
      <w:r>
        <w:t>o por el reino difunto bajando,</w:t>
      </w:r>
    </w:p>
    <w:p w14:paraId="5ACF6DFC" w14:textId="77777777" w:rsidR="00903E67" w:rsidRDefault="00903E67" w:rsidP="005636B6">
      <w:pPr>
        <w:spacing w:before="240" w:after="240"/>
      </w:pPr>
      <w:r>
        <w:t>dichas me fueron respecto al futuro</w:t>
      </w:r>
    </w:p>
    <w:p w14:paraId="62BB34F6" w14:textId="77777777" w:rsidR="00903E67" w:rsidRDefault="00903E67" w:rsidP="005636B6">
      <w:pPr>
        <w:spacing w:before="240" w:after="240"/>
      </w:pPr>
      <w:r>
        <w:t>palabras graves, y aunque yo me sienta</w:t>
      </w:r>
    </w:p>
    <w:p w14:paraId="42EBA818" w14:textId="77777777" w:rsidR="00903E67" w:rsidRDefault="00903E67" w:rsidP="005636B6">
      <w:pPr>
        <w:spacing w:before="240" w:after="240"/>
      </w:pPr>
      <w:r>
        <w:t>a los golpes de azar como el tetrágono;</w:t>
      </w:r>
    </w:p>
    <w:p w14:paraId="659C7BAE" w14:textId="77777777" w:rsidR="00903E67" w:rsidRDefault="00903E67" w:rsidP="005636B6">
      <w:pPr>
        <w:spacing w:before="240" w:after="240"/>
      </w:pPr>
      <w:r>
        <w:t>mi deseo estaría satisfecho</w:t>
      </w:r>
    </w:p>
    <w:p w14:paraId="3F41AFAE" w14:textId="77777777" w:rsidR="00903E67" w:rsidRDefault="00903E67" w:rsidP="005636B6">
      <w:pPr>
        <w:spacing w:before="240" w:after="240"/>
      </w:pPr>
      <w:r>
        <w:t>sabiendo la fortuna que me aguarda:</w:t>
      </w:r>
    </w:p>
    <w:p w14:paraId="55FD8E83" w14:textId="77777777" w:rsidR="00903E67" w:rsidRDefault="00903E67" w:rsidP="005636B6">
      <w:pPr>
        <w:spacing w:before="240" w:after="240"/>
      </w:pPr>
      <w:r>
        <w:t>pues la flecha prevista daña menos.»</w:t>
      </w:r>
    </w:p>
    <w:p w14:paraId="7B510B6E" w14:textId="77777777" w:rsidR="00903E67" w:rsidRDefault="00903E67" w:rsidP="005636B6">
      <w:pPr>
        <w:spacing w:before="240" w:after="240"/>
      </w:pPr>
      <w:r>
        <w:t>Así le dije a aquella misma luz</w:t>
      </w:r>
    </w:p>
    <w:p w14:paraId="6F3084FA" w14:textId="77777777" w:rsidR="00903E67" w:rsidRDefault="00903E67" w:rsidP="005636B6">
      <w:pPr>
        <w:spacing w:before="240" w:after="240"/>
      </w:pPr>
      <w:r>
        <w:t>que antes me había hablado; y como quiso</w:t>
      </w:r>
    </w:p>
    <w:p w14:paraId="336A5B24" w14:textId="77777777" w:rsidR="00903E67" w:rsidRDefault="00903E67" w:rsidP="005636B6">
      <w:pPr>
        <w:spacing w:before="240" w:after="240"/>
      </w:pPr>
      <w:r>
        <w:t>Beatriz, fue mi deseo confesado.</w:t>
      </w:r>
    </w:p>
    <w:p w14:paraId="12373259" w14:textId="77777777" w:rsidR="00903E67" w:rsidRDefault="00903E67" w:rsidP="005636B6">
      <w:pPr>
        <w:spacing w:before="240" w:after="240"/>
      </w:pPr>
      <w:r>
        <w:t>No con enigmas, donde se enviscaba</w:t>
      </w:r>
    </w:p>
    <w:p w14:paraId="6A9331A2" w14:textId="77777777" w:rsidR="00903E67" w:rsidRDefault="00903E67" w:rsidP="005636B6">
      <w:pPr>
        <w:spacing w:before="240" w:after="240"/>
      </w:pPr>
      <w:r>
        <w:t>la gente loca, antes de que muriera</w:t>
      </w:r>
    </w:p>
    <w:p w14:paraId="2BE401A0" w14:textId="77777777" w:rsidR="00903E67" w:rsidRDefault="00903E67" w:rsidP="005636B6">
      <w:pPr>
        <w:spacing w:before="240" w:after="240"/>
      </w:pPr>
      <w:r>
        <w:t>el Cordero que quita los pecados,</w:t>
      </w:r>
    </w:p>
    <w:p w14:paraId="651F0E92" w14:textId="77777777" w:rsidR="00903E67" w:rsidRDefault="00903E67" w:rsidP="005636B6">
      <w:pPr>
        <w:spacing w:before="240" w:after="240"/>
      </w:pPr>
      <w:r>
        <w:t>mas con palabras claras y preciso</w:t>
      </w:r>
    </w:p>
    <w:p w14:paraId="737EE0C3" w14:textId="77777777" w:rsidR="00903E67" w:rsidRDefault="00903E67" w:rsidP="005636B6">
      <w:pPr>
        <w:spacing w:before="240" w:after="240"/>
      </w:pPr>
      <w:r>
        <w:t>latín, me respondió el amor paterno,</w:t>
      </w:r>
    </w:p>
    <w:p w14:paraId="65817DFE" w14:textId="77777777" w:rsidR="00903E67" w:rsidRDefault="00903E67" w:rsidP="005636B6">
      <w:pPr>
        <w:spacing w:before="240" w:after="240"/>
      </w:pPr>
      <w:r>
        <w:t>manifiesto y oculto en su sonrisa:</w:t>
      </w:r>
    </w:p>
    <w:p w14:paraId="33CB5B81" w14:textId="77777777" w:rsidR="00903E67" w:rsidRDefault="00903E67" w:rsidP="005636B6">
      <w:pPr>
        <w:spacing w:before="240" w:after="240"/>
      </w:pPr>
      <w:r>
        <w:t>«Los hechos contingentes, que no salen</w:t>
      </w:r>
    </w:p>
    <w:p w14:paraId="1B8242BA" w14:textId="77777777" w:rsidR="00903E67" w:rsidRDefault="00903E67" w:rsidP="005636B6">
      <w:pPr>
        <w:spacing w:before="240" w:after="240"/>
      </w:pPr>
      <w:r>
        <w:lastRenderedPageBreak/>
        <w:t>de los cuadernos de vuestra materia,</w:t>
      </w:r>
    </w:p>
    <w:p w14:paraId="6F468B65" w14:textId="77777777" w:rsidR="00903E67" w:rsidRDefault="00903E67" w:rsidP="005636B6">
      <w:pPr>
        <w:spacing w:before="240" w:after="240"/>
      </w:pPr>
      <w:r>
        <w:t>en la mirada eterna se dibujan;</w:t>
      </w:r>
    </w:p>
    <w:p w14:paraId="005E99E1" w14:textId="77777777" w:rsidR="00903E67" w:rsidRDefault="00903E67" w:rsidP="005636B6">
      <w:pPr>
        <w:spacing w:before="240" w:after="240"/>
      </w:pPr>
      <w:r>
        <w:t>Mas esto no los hace necesarios,</w:t>
      </w:r>
    </w:p>
    <w:p w14:paraId="48420DB3" w14:textId="77777777" w:rsidR="00903E67" w:rsidRDefault="00903E67" w:rsidP="005636B6">
      <w:pPr>
        <w:spacing w:before="240" w:after="240"/>
      </w:pPr>
      <w:r>
        <w:t>igual que la mirada que refleja</w:t>
      </w:r>
    </w:p>
    <w:p w14:paraId="29147860" w14:textId="77777777" w:rsidR="00903E67" w:rsidRDefault="00903E67" w:rsidP="005636B6">
      <w:pPr>
        <w:spacing w:before="240" w:after="240"/>
      </w:pPr>
      <w:r>
        <w:t>el barco al que se lleva la corriente.</w:t>
      </w:r>
    </w:p>
    <w:p w14:paraId="115AD5C4" w14:textId="77777777" w:rsidR="00903E67" w:rsidRDefault="00903E67" w:rsidP="005636B6">
      <w:pPr>
        <w:spacing w:before="240" w:after="240"/>
      </w:pPr>
      <w:r>
        <w:t>De allí, lo mismo que viene al oído</w:t>
      </w:r>
    </w:p>
    <w:p w14:paraId="64C78057" w14:textId="77777777" w:rsidR="00903E67" w:rsidRDefault="00903E67" w:rsidP="005636B6">
      <w:pPr>
        <w:spacing w:before="240" w:after="240"/>
      </w:pPr>
      <w:r>
        <w:t>el dulce son del órgano, me viene</w:t>
      </w:r>
    </w:p>
    <w:p w14:paraId="54937607" w14:textId="77777777" w:rsidR="00903E67" w:rsidRDefault="00903E67" w:rsidP="005636B6">
      <w:pPr>
        <w:spacing w:before="240" w:after="240"/>
      </w:pPr>
      <w:r>
        <w:t>hasta mi vista el tiempo que te aguarda.</w:t>
      </w:r>
    </w:p>
    <w:p w14:paraId="3823BE04" w14:textId="77777777" w:rsidR="00903E67" w:rsidRDefault="00903E67" w:rsidP="005636B6">
      <w:pPr>
        <w:spacing w:before="240" w:after="240"/>
      </w:pPr>
      <w:r>
        <w:t>Como se marchó Hipólito de Atenas</w:t>
      </w:r>
    </w:p>
    <w:p w14:paraId="4E3D6044" w14:textId="77777777" w:rsidR="00903E67" w:rsidRDefault="00903E67" w:rsidP="005636B6">
      <w:pPr>
        <w:spacing w:before="240" w:after="240"/>
      </w:pPr>
      <w:r>
        <w:t>por la malvada y pérfida madrastra,</w:t>
      </w:r>
    </w:p>
    <w:p w14:paraId="23A2EF1D" w14:textId="77777777" w:rsidR="00903E67" w:rsidRDefault="00903E67" w:rsidP="005636B6">
      <w:pPr>
        <w:spacing w:before="240" w:after="240"/>
      </w:pPr>
      <w:r>
        <w:t>así tendrás que salir de Florencia.</w:t>
      </w:r>
    </w:p>
    <w:p w14:paraId="3CBC0048" w14:textId="77777777" w:rsidR="00903E67" w:rsidRDefault="00903E67" w:rsidP="005636B6">
      <w:pPr>
        <w:spacing w:before="240" w:after="240"/>
      </w:pPr>
      <w:r>
        <w:t>Esto se quiere y esto ya se busca,</w:t>
      </w:r>
    </w:p>
    <w:p w14:paraId="13638E58" w14:textId="77777777" w:rsidR="00903E67" w:rsidRDefault="00903E67" w:rsidP="005636B6">
      <w:pPr>
        <w:spacing w:before="240" w:after="240"/>
      </w:pPr>
      <w:r>
        <w:t>y pronto lo han de ver los que esto piensan</w:t>
      </w:r>
    </w:p>
    <w:p w14:paraId="6D5884AE" w14:textId="77777777" w:rsidR="00903E67" w:rsidRDefault="00903E67" w:rsidP="005636B6">
      <w:pPr>
        <w:spacing w:before="240" w:after="240"/>
      </w:pPr>
      <w:r>
        <w:t>donde se vende a Cristo cada día.</w:t>
      </w:r>
    </w:p>
    <w:p w14:paraId="77E708AF" w14:textId="77777777" w:rsidR="00903E67" w:rsidRDefault="00903E67" w:rsidP="005636B6">
      <w:pPr>
        <w:spacing w:before="240" w:after="240"/>
      </w:pPr>
      <w:r>
        <w:t>Se atribuirá la culpa a los vencidos,</w:t>
      </w:r>
    </w:p>
    <w:p w14:paraId="75451CFA" w14:textId="77777777" w:rsidR="00903E67" w:rsidRDefault="00903E67" w:rsidP="005636B6">
      <w:pPr>
        <w:spacing w:before="240" w:after="240"/>
      </w:pPr>
      <w:r>
        <w:t>como se suele hacer; mas el castigo</w:t>
      </w:r>
    </w:p>
    <w:p w14:paraId="7775A950" w14:textId="77777777" w:rsidR="00903E67" w:rsidRDefault="00903E67" w:rsidP="005636B6">
      <w:pPr>
        <w:spacing w:before="240" w:after="240"/>
      </w:pPr>
      <w:r>
        <w:t>testimonio será de la verdad.</w:t>
      </w:r>
    </w:p>
    <w:p w14:paraId="77ED640F" w14:textId="77777777" w:rsidR="00903E67" w:rsidRDefault="00903E67" w:rsidP="005636B6">
      <w:pPr>
        <w:spacing w:before="240" w:after="240"/>
      </w:pPr>
      <w:r>
        <w:t>Tú dejarás cualquier cosa que quieras</w:t>
      </w:r>
    </w:p>
    <w:p w14:paraId="69249958" w14:textId="77777777" w:rsidR="00903E67" w:rsidRDefault="00903E67" w:rsidP="005636B6">
      <w:pPr>
        <w:spacing w:before="240" w:after="240"/>
      </w:pPr>
      <w:r>
        <w:t>más fuertemente; y. esto es esa flecha</w:t>
      </w:r>
    </w:p>
    <w:p w14:paraId="3C1BB596" w14:textId="77777777" w:rsidR="00903E67" w:rsidRDefault="00903E67" w:rsidP="005636B6">
      <w:pPr>
        <w:spacing w:before="240" w:after="240"/>
      </w:pPr>
      <w:r>
        <w:lastRenderedPageBreak/>
        <w:t>que antes dispara el arco del exilio.</w:t>
      </w:r>
    </w:p>
    <w:p w14:paraId="0E12158F" w14:textId="77777777" w:rsidR="00903E67" w:rsidRDefault="00903E67" w:rsidP="005636B6">
      <w:pPr>
        <w:spacing w:before="240" w:after="240"/>
      </w:pPr>
      <w:r>
        <w:t>Probarás cuán amargamente sabe</w:t>
      </w:r>
    </w:p>
    <w:p w14:paraId="66D1CF29" w14:textId="77777777" w:rsidR="00903E67" w:rsidRDefault="00903E67" w:rsidP="005636B6">
      <w:pPr>
        <w:spacing w:before="240" w:after="240"/>
      </w:pPr>
      <w:r>
        <w:t>el pan ajeno y cuán duro es subir</w:t>
      </w:r>
    </w:p>
    <w:p w14:paraId="1A054B49" w14:textId="77777777" w:rsidR="00903E67" w:rsidRDefault="00903E67" w:rsidP="005636B6">
      <w:pPr>
        <w:spacing w:before="240" w:after="240"/>
      </w:pPr>
      <w:r>
        <w:t>y bajar las ajenas escaleras.</w:t>
      </w:r>
    </w:p>
    <w:p w14:paraId="5825FEDE" w14:textId="77777777" w:rsidR="00903E67" w:rsidRDefault="00903E67" w:rsidP="005636B6">
      <w:pPr>
        <w:spacing w:before="240" w:after="240"/>
      </w:pPr>
      <w:r>
        <w:t>Y lo que más te pesará en los hombros,</w:t>
      </w:r>
    </w:p>
    <w:p w14:paraId="44AF7233" w14:textId="77777777" w:rsidR="00903E67" w:rsidRDefault="00903E67" w:rsidP="005636B6">
      <w:pPr>
        <w:spacing w:before="240" w:after="240"/>
      </w:pPr>
      <w:r>
        <w:t>será la ruin y necia compañía</w:t>
      </w:r>
    </w:p>
    <w:p w14:paraId="19BCE96B" w14:textId="77777777" w:rsidR="00903E67" w:rsidRDefault="00903E67" w:rsidP="005636B6">
      <w:pPr>
        <w:spacing w:before="240" w:after="240"/>
      </w:pPr>
      <w:r>
        <w:t>con la que has de caer en ese valle;</w:t>
      </w:r>
    </w:p>
    <w:p w14:paraId="7F536E02" w14:textId="77777777" w:rsidR="00903E67" w:rsidRDefault="00903E67" w:rsidP="005636B6">
      <w:pPr>
        <w:spacing w:before="240" w:after="240"/>
      </w:pPr>
      <w:r>
        <w:t>que ingrata, impía y loca contra ti</w:t>
      </w:r>
    </w:p>
    <w:p w14:paraId="3EB02F26" w14:textId="77777777" w:rsidR="00903E67" w:rsidRDefault="00903E67" w:rsidP="005636B6">
      <w:pPr>
        <w:spacing w:before="240" w:after="240"/>
      </w:pPr>
      <w:r>
        <w:t>ha de volverse; mas al poco tiempo</w:t>
      </w:r>
    </w:p>
    <w:p w14:paraId="080D985A" w14:textId="77777777" w:rsidR="00903E67" w:rsidRDefault="00903E67" w:rsidP="005636B6">
      <w:pPr>
        <w:spacing w:before="240" w:after="240"/>
      </w:pPr>
      <w:r>
        <w:t>ella, no tú, tendrá las sienes rojas.</w:t>
      </w:r>
    </w:p>
    <w:p w14:paraId="0C9A7C7B" w14:textId="77777777" w:rsidR="00903E67" w:rsidRDefault="00903E67" w:rsidP="005636B6">
      <w:pPr>
        <w:spacing w:before="240" w:after="240"/>
      </w:pPr>
      <w:r>
        <w:t>De su bestialidad dará la prueba</w:t>
      </w:r>
    </w:p>
    <w:p w14:paraId="1DA62E9C" w14:textId="77777777" w:rsidR="00903E67" w:rsidRDefault="00903E67" w:rsidP="005636B6">
      <w:pPr>
        <w:spacing w:before="240" w:after="240"/>
      </w:pPr>
      <w:r>
        <w:t>su proceder; y grato habrá de serte</w:t>
      </w:r>
    </w:p>
    <w:p w14:paraId="0B56EBCB" w14:textId="77777777" w:rsidR="00903E67" w:rsidRDefault="00903E67" w:rsidP="005636B6">
      <w:pPr>
        <w:spacing w:before="240" w:after="240"/>
      </w:pPr>
      <w:r>
        <w:t>haber hecho un partido de ti mismo.</w:t>
      </w:r>
    </w:p>
    <w:p w14:paraId="20A08B69" w14:textId="77777777" w:rsidR="00903E67" w:rsidRDefault="00903E67" w:rsidP="005636B6">
      <w:pPr>
        <w:spacing w:before="240" w:after="240"/>
      </w:pPr>
      <w:r>
        <w:t>El refugio primero que te albergue</w:t>
      </w:r>
    </w:p>
    <w:p w14:paraId="4A110B9E" w14:textId="77777777" w:rsidR="00903E67" w:rsidRDefault="00903E67" w:rsidP="005636B6">
      <w:pPr>
        <w:spacing w:before="240" w:after="240"/>
      </w:pPr>
      <w:r>
        <w:t>será la cortesía del Lombardo</w:t>
      </w:r>
    </w:p>
    <w:p w14:paraId="0AF78963" w14:textId="77777777" w:rsidR="00903E67" w:rsidRDefault="00903E67" w:rsidP="005636B6">
      <w:pPr>
        <w:spacing w:before="240" w:after="240"/>
      </w:pPr>
      <w:r>
        <w:t>que en la escalera tiene el ave santa;</w:t>
      </w:r>
    </w:p>
    <w:p w14:paraId="555E5E66" w14:textId="77777777" w:rsidR="00903E67" w:rsidRDefault="00903E67" w:rsidP="005636B6">
      <w:pPr>
        <w:spacing w:before="240" w:after="240"/>
      </w:pPr>
      <w:r>
        <w:t>que te dará tan benigna acogida,</w:t>
      </w:r>
    </w:p>
    <w:p w14:paraId="20585B2E" w14:textId="77777777" w:rsidR="00903E67" w:rsidRDefault="00903E67" w:rsidP="005636B6">
      <w:pPr>
        <w:spacing w:before="240" w:after="240"/>
      </w:pPr>
      <w:r>
        <w:t>que de hacer y pedir, entre vosotros,</w:t>
      </w:r>
    </w:p>
    <w:p w14:paraId="78AEAB4E" w14:textId="77777777" w:rsidR="00903E67" w:rsidRDefault="00903E67" w:rsidP="005636B6">
      <w:pPr>
        <w:spacing w:before="240" w:after="240"/>
      </w:pPr>
      <w:r>
        <w:t>antes irá el que entre otros el postrero.</w:t>
      </w:r>
    </w:p>
    <w:p w14:paraId="5FEEC6FF" w14:textId="77777777" w:rsidR="00903E67" w:rsidRDefault="00903E67" w:rsidP="005636B6">
      <w:pPr>
        <w:spacing w:before="240" w:after="240"/>
      </w:pPr>
      <w:r>
        <w:lastRenderedPageBreak/>
        <w:t>Con él verás a aquel que fue signado,</w:t>
      </w:r>
    </w:p>
    <w:p w14:paraId="6655019F" w14:textId="77777777" w:rsidR="00903E67" w:rsidRDefault="00903E67" w:rsidP="005636B6">
      <w:pPr>
        <w:spacing w:before="240" w:after="240"/>
      </w:pPr>
      <w:r>
        <w:t>tanto, al nacer, por esta fuerte estrella,</w:t>
      </w:r>
    </w:p>
    <w:p w14:paraId="662C1A8F" w14:textId="77777777" w:rsidR="00903E67" w:rsidRDefault="00903E67" w:rsidP="005636B6">
      <w:pPr>
        <w:spacing w:before="240" w:after="240"/>
      </w:pPr>
      <w:r>
        <w:t>que hará notables todas sus acciones.</w:t>
      </w:r>
    </w:p>
    <w:p w14:paraId="4503CC12" w14:textId="77777777" w:rsidR="00903E67" w:rsidRDefault="00903E67" w:rsidP="005636B6">
      <w:pPr>
        <w:spacing w:before="240" w:after="240"/>
      </w:pPr>
      <w:r>
        <w:t>En él nadie repara todavía</w:t>
      </w:r>
    </w:p>
    <w:p w14:paraId="3DB8AC80" w14:textId="77777777" w:rsidR="00903E67" w:rsidRDefault="00903E67" w:rsidP="005636B6">
      <w:pPr>
        <w:spacing w:before="240" w:after="240"/>
      </w:pPr>
      <w:r>
        <w:t>por su temprana edad, pues nueve años</w:t>
      </w:r>
    </w:p>
    <w:p w14:paraId="70BE7BCB" w14:textId="77777777" w:rsidR="00903E67" w:rsidRDefault="00903E67" w:rsidP="005636B6">
      <w:pPr>
        <w:spacing w:before="240" w:after="240"/>
      </w:pPr>
      <w:r>
        <w:t>sólo esta rueda gira en torno suya;</w:t>
      </w:r>
    </w:p>
    <w:p w14:paraId="56A01E05" w14:textId="77777777" w:rsidR="00903E67" w:rsidRDefault="00903E67" w:rsidP="005636B6">
      <w:pPr>
        <w:spacing w:before="240" w:after="240"/>
      </w:pPr>
      <w:r>
        <w:t>mas antes que el Gascón engañe a Enrique,</w:t>
      </w:r>
    </w:p>
    <w:p w14:paraId="57AC88A5" w14:textId="77777777" w:rsidR="00903E67" w:rsidRDefault="00903E67" w:rsidP="005636B6">
      <w:pPr>
        <w:spacing w:before="240" w:after="240"/>
      </w:pPr>
      <w:r>
        <w:t>de su virtud veremos los fulgores,</w:t>
      </w:r>
    </w:p>
    <w:p w14:paraId="11031230" w14:textId="77777777" w:rsidR="00903E67" w:rsidRDefault="00903E67" w:rsidP="005636B6">
      <w:pPr>
        <w:spacing w:before="240" w:after="240"/>
      </w:pPr>
      <w:r>
        <w:t>despreciando la playa y las fatigas.</w:t>
      </w:r>
    </w:p>
    <w:p w14:paraId="3DDD72A9" w14:textId="77777777" w:rsidR="00903E67" w:rsidRDefault="00903E67" w:rsidP="005636B6">
      <w:pPr>
        <w:spacing w:before="240" w:after="240"/>
      </w:pPr>
      <w:r>
        <w:t>Y sus magnificencias tan famosas</w:t>
      </w:r>
    </w:p>
    <w:p w14:paraId="73849236" w14:textId="77777777" w:rsidR="00903E67" w:rsidRDefault="00903E67" w:rsidP="005636B6">
      <w:pPr>
        <w:spacing w:before="240" w:after="240"/>
      </w:pPr>
      <w:r>
        <w:t>serán entonces, que sus enemigos</w:t>
      </w:r>
    </w:p>
    <w:p w14:paraId="3FEA1322" w14:textId="77777777" w:rsidR="00903E67" w:rsidRDefault="00903E67" w:rsidP="005636B6">
      <w:pPr>
        <w:spacing w:before="240" w:after="240"/>
      </w:pPr>
      <w:r>
        <w:t>no podrán evitar el referirlas.</w:t>
      </w:r>
    </w:p>
    <w:p w14:paraId="11ECE063" w14:textId="77777777" w:rsidR="00903E67" w:rsidRDefault="00903E67" w:rsidP="005636B6">
      <w:pPr>
        <w:spacing w:before="240" w:after="240"/>
      </w:pPr>
      <w:r>
        <w:t>Pon la esperanza en él y en sus mercedes;</w:t>
      </w:r>
    </w:p>
    <w:p w14:paraId="4768F20F" w14:textId="77777777" w:rsidR="00903E67" w:rsidRDefault="00903E67" w:rsidP="005636B6">
      <w:pPr>
        <w:spacing w:before="240" w:after="240"/>
      </w:pPr>
      <w:r>
        <w:t>por él será cambiada mucha gente,</w:t>
      </w:r>
    </w:p>
    <w:p w14:paraId="201AF6DA" w14:textId="77777777" w:rsidR="00903E67" w:rsidRDefault="00903E67" w:rsidP="005636B6">
      <w:pPr>
        <w:spacing w:before="240" w:after="240"/>
      </w:pPr>
      <w:r>
        <w:t>mudando condición rico y mendigo;</w:t>
      </w:r>
    </w:p>
    <w:p w14:paraId="457CD506" w14:textId="77777777" w:rsidR="00903E67" w:rsidRDefault="00903E67" w:rsidP="005636B6">
      <w:pPr>
        <w:spacing w:before="240" w:after="240"/>
      </w:pPr>
      <w:r>
        <w:t>y llevarás escrito sin decirlo</w:t>
      </w:r>
    </w:p>
    <w:p w14:paraId="61051A20" w14:textId="77777777" w:rsidR="00903E67" w:rsidRDefault="00903E67" w:rsidP="005636B6">
      <w:pPr>
        <w:spacing w:before="240" w:after="240"/>
      </w:pPr>
      <w:r>
        <w:t>en tu memoria de él»; y dijo cosas</w:t>
      </w:r>
    </w:p>
    <w:p w14:paraId="1BC81A64" w14:textId="77777777" w:rsidR="00903E67" w:rsidRDefault="00903E67" w:rsidP="005636B6">
      <w:pPr>
        <w:spacing w:before="240" w:after="240"/>
      </w:pPr>
      <w:r>
        <w:t>que no creyese aun quien las escuchara.</w:t>
      </w:r>
    </w:p>
    <w:p w14:paraId="66A91CDB" w14:textId="77777777" w:rsidR="00903E67" w:rsidRDefault="00903E67" w:rsidP="005636B6">
      <w:pPr>
        <w:spacing w:before="240" w:after="240"/>
      </w:pPr>
      <w:r>
        <w:t>Dijo después: «La explicación es esto</w:t>
      </w:r>
    </w:p>
    <w:p w14:paraId="00C4F60C" w14:textId="77777777" w:rsidR="00903E67" w:rsidRDefault="00903E67" w:rsidP="005636B6">
      <w:pPr>
        <w:spacing w:before="240" w:after="240"/>
      </w:pPr>
      <w:r>
        <w:lastRenderedPageBreak/>
        <w:t>de lo que te fue dicho; ve las trampas</w:t>
      </w:r>
    </w:p>
    <w:p w14:paraId="1F1FE0D6" w14:textId="77777777" w:rsidR="00903E67" w:rsidRDefault="00903E67" w:rsidP="005636B6">
      <w:pPr>
        <w:spacing w:before="240" w:after="240"/>
      </w:pPr>
      <w:r>
        <w:t>que se esconden detrás de pocos años.</w:t>
      </w:r>
    </w:p>
    <w:p w14:paraId="2501273E" w14:textId="77777777" w:rsidR="00903E67" w:rsidRDefault="00903E67" w:rsidP="005636B6">
      <w:pPr>
        <w:spacing w:before="240" w:after="240"/>
      </w:pPr>
      <w:r>
        <w:t>Mas no quiero que envidies a tu gente,</w:t>
      </w:r>
    </w:p>
    <w:p w14:paraId="384B4F07" w14:textId="77777777" w:rsidR="00903E67" w:rsidRDefault="00903E67" w:rsidP="005636B6">
      <w:pPr>
        <w:spacing w:before="240" w:after="240"/>
      </w:pPr>
      <w:r>
        <w:t>pues sabrás que tu vida se enfutura</w:t>
      </w:r>
    </w:p>
    <w:p w14:paraId="3C23850A" w14:textId="77777777" w:rsidR="00903E67" w:rsidRDefault="00903E67" w:rsidP="005636B6">
      <w:pPr>
        <w:spacing w:before="240" w:after="240"/>
      </w:pPr>
      <w:r>
        <w:t>más allá que el castigo de su infamia.»</w:t>
      </w:r>
    </w:p>
    <w:p w14:paraId="39B3A959" w14:textId="77777777" w:rsidR="00903E67" w:rsidRDefault="00903E67" w:rsidP="005636B6">
      <w:pPr>
        <w:spacing w:before="240" w:after="240"/>
      </w:pPr>
      <w:r>
        <w:t>Cuando al callar mostró que concluido</w:t>
      </w:r>
    </w:p>
    <w:p w14:paraId="3C749792" w14:textId="77777777" w:rsidR="00903E67" w:rsidRDefault="00903E67" w:rsidP="005636B6">
      <w:pPr>
        <w:spacing w:before="240" w:after="240"/>
      </w:pPr>
      <w:r>
        <w:t>ya había el alma santa el entramado</w:t>
      </w:r>
    </w:p>
    <w:p w14:paraId="5FE78684" w14:textId="77777777" w:rsidR="00903E67" w:rsidRDefault="00903E67" w:rsidP="005636B6">
      <w:pPr>
        <w:spacing w:before="240" w:after="240"/>
      </w:pPr>
      <w:r>
        <w:t>de la tela en que yo puse la urdimbre,</w:t>
      </w:r>
    </w:p>
    <w:p w14:paraId="502064EC" w14:textId="77777777" w:rsidR="00903E67" w:rsidRDefault="00903E67" w:rsidP="005636B6">
      <w:pPr>
        <w:spacing w:before="240" w:after="240"/>
      </w:pPr>
      <w:r>
        <w:t>yo comencé lo mismo que el que anhela,</w:t>
      </w:r>
    </w:p>
    <w:p w14:paraId="05CC8BF4" w14:textId="77777777" w:rsidR="00903E67" w:rsidRDefault="00903E67" w:rsidP="005636B6">
      <w:pPr>
        <w:spacing w:before="240" w:after="240"/>
      </w:pPr>
      <w:r>
        <w:t>en la duda, el consejo de personas</w:t>
      </w:r>
    </w:p>
    <w:p w14:paraId="1321B76E" w14:textId="77777777" w:rsidR="00903E67" w:rsidRDefault="00903E67" w:rsidP="005636B6">
      <w:pPr>
        <w:spacing w:before="240" w:after="240"/>
      </w:pPr>
      <w:r>
        <w:t>que ven y quieren rectamente y aman:</w:t>
      </w:r>
    </w:p>
    <w:p w14:paraId="0F86BBC0" w14:textId="77777777" w:rsidR="00903E67" w:rsidRDefault="00903E67" w:rsidP="005636B6">
      <w:pPr>
        <w:spacing w:before="240" w:after="240"/>
      </w:pPr>
      <w:r>
        <w:t>«Bien veo padre mío, cómo aguija</w:t>
      </w:r>
    </w:p>
    <w:p w14:paraId="3EDD5E7C" w14:textId="77777777" w:rsidR="00903E67" w:rsidRDefault="00903E67" w:rsidP="005636B6">
      <w:pPr>
        <w:spacing w:before="240" w:after="240"/>
      </w:pPr>
      <w:r>
        <w:t>contra mí el el tiempo, para darme un golpe</w:t>
      </w:r>
    </w:p>
    <w:p w14:paraId="4D7E9B8E" w14:textId="77777777" w:rsidR="00903E67" w:rsidRDefault="00903E67" w:rsidP="005636B6">
      <w:pPr>
        <w:spacing w:before="240" w:after="240"/>
      </w:pPr>
      <w:r>
        <w:t>tal, que es más grave a quien más se descuida;</w:t>
      </w:r>
    </w:p>
    <w:p w14:paraId="0D226EA1" w14:textId="77777777" w:rsidR="00903E67" w:rsidRDefault="00903E67" w:rsidP="005636B6">
      <w:pPr>
        <w:spacing w:before="240" w:after="240"/>
      </w:pPr>
      <w:r>
        <w:t>de previsión por ello debo armarme,</w:t>
      </w:r>
    </w:p>
    <w:p w14:paraId="7CFADA5F" w14:textId="77777777" w:rsidR="00903E67" w:rsidRDefault="00903E67" w:rsidP="005636B6">
      <w:pPr>
        <w:spacing w:before="240" w:after="240"/>
      </w:pPr>
      <w:r>
        <w:t>y si el lugar más amado me quitan,</w:t>
      </w:r>
    </w:p>
    <w:p w14:paraId="3E985E15" w14:textId="77777777" w:rsidR="00903E67" w:rsidRDefault="00903E67" w:rsidP="005636B6">
      <w:pPr>
        <w:spacing w:before="240" w:after="240"/>
      </w:pPr>
      <w:r>
        <w:t>yo no pierda los otros por mis versos.</w:t>
      </w:r>
    </w:p>
    <w:p w14:paraId="765E10EF" w14:textId="77777777" w:rsidR="00903E67" w:rsidRDefault="00903E67" w:rsidP="005636B6">
      <w:pPr>
        <w:spacing w:before="240" w:after="240"/>
      </w:pPr>
      <w:r>
        <w:t>Por el amargo mundo sempiterno,</w:t>
      </w:r>
    </w:p>
    <w:p w14:paraId="11BCA1B4" w14:textId="77777777" w:rsidR="00903E67" w:rsidRDefault="00903E67" w:rsidP="005636B6">
      <w:pPr>
        <w:spacing w:before="240" w:after="240"/>
      </w:pPr>
      <w:r>
        <w:t>y por el monte desde cuya altura</w:t>
      </w:r>
    </w:p>
    <w:p w14:paraId="0C943A0E" w14:textId="77777777" w:rsidR="00903E67" w:rsidRDefault="00903E67" w:rsidP="005636B6">
      <w:pPr>
        <w:spacing w:before="240" w:after="240"/>
      </w:pPr>
      <w:r>
        <w:lastRenderedPageBreak/>
        <w:t>me elevaron los ojos de mi dama,</w:t>
      </w:r>
    </w:p>
    <w:p w14:paraId="2D83DF63" w14:textId="77777777" w:rsidR="00903E67" w:rsidRDefault="00903E67" w:rsidP="005636B6">
      <w:pPr>
        <w:spacing w:before="240" w:after="240"/>
      </w:pPr>
      <w:r>
        <w:t>y en el cielo después, de fuego en fuego,</w:t>
      </w:r>
    </w:p>
    <w:p w14:paraId="371DAA90" w14:textId="77777777" w:rsidR="00903E67" w:rsidRDefault="00903E67" w:rsidP="005636B6">
      <w:pPr>
        <w:spacing w:before="240" w:after="240"/>
      </w:pPr>
      <w:r>
        <w:t>aprendí muchas cosas, que un agriado</w:t>
      </w:r>
    </w:p>
    <w:p w14:paraId="082528BD" w14:textId="77777777" w:rsidR="00903E67" w:rsidRDefault="00903E67" w:rsidP="005636B6">
      <w:pPr>
        <w:spacing w:before="240" w:after="240"/>
      </w:pPr>
      <w:r>
        <w:t>sabor daría a muchos si las cuento;</w:t>
      </w:r>
    </w:p>
    <w:p w14:paraId="149886A5" w14:textId="77777777" w:rsidR="00903E67" w:rsidRDefault="00903E67" w:rsidP="005636B6">
      <w:pPr>
        <w:spacing w:before="240" w:after="240"/>
      </w:pPr>
      <w:r>
        <w:t>mas si amo la verdad tímidamente,</w:t>
      </w:r>
    </w:p>
    <w:p w14:paraId="3A723352" w14:textId="77777777" w:rsidR="00903E67" w:rsidRDefault="00903E67" w:rsidP="005636B6">
      <w:pPr>
        <w:spacing w:before="240" w:after="240"/>
      </w:pPr>
      <w:r>
        <w:t>temo perder mi fama entre esos hombres</w:t>
      </w:r>
    </w:p>
    <w:p w14:paraId="4A27A04A" w14:textId="77777777" w:rsidR="00903E67" w:rsidRDefault="00903E67" w:rsidP="005636B6">
      <w:pPr>
        <w:spacing w:before="240" w:after="240"/>
      </w:pPr>
      <w:r>
        <w:t>que a nuestro tiempo han de llamar antiguo.»</w:t>
      </w:r>
    </w:p>
    <w:p w14:paraId="6D3D0601" w14:textId="77777777" w:rsidR="00903E67" w:rsidRDefault="00903E67" w:rsidP="005636B6">
      <w:pPr>
        <w:spacing w:before="240" w:after="240"/>
      </w:pPr>
      <w:r>
        <w:t>La luz donde reía mi tesoro,</w:t>
      </w:r>
    </w:p>
    <w:p w14:paraId="591C4D5F" w14:textId="77777777" w:rsidR="00903E67" w:rsidRDefault="00903E67" w:rsidP="005636B6">
      <w:pPr>
        <w:spacing w:before="240" w:after="240"/>
      </w:pPr>
      <w:r>
        <w:t>que allí encontré, centelleó primero,</w:t>
      </w:r>
    </w:p>
    <w:p w14:paraId="2DD11CD7" w14:textId="77777777" w:rsidR="00903E67" w:rsidRDefault="00903E67" w:rsidP="005636B6">
      <w:pPr>
        <w:spacing w:before="240" w:after="240"/>
      </w:pPr>
      <w:r>
        <w:t>como al rayo de sol un áureo espejo;</w:t>
      </w:r>
    </w:p>
    <w:p w14:paraId="4A4C2A17" w14:textId="77777777" w:rsidR="00903E67" w:rsidRDefault="00903E67" w:rsidP="005636B6">
      <w:pPr>
        <w:spacing w:before="240" w:after="240"/>
      </w:pPr>
      <w:r>
        <w:t>después me replicó: «Sólo a una mente,</w:t>
      </w:r>
    </w:p>
    <w:p w14:paraId="66F780DB" w14:textId="77777777" w:rsidR="00903E67" w:rsidRDefault="00903E67" w:rsidP="005636B6">
      <w:pPr>
        <w:spacing w:before="240" w:after="240"/>
      </w:pPr>
      <w:r>
        <w:t>por la propia vergüenza o por la ajena</w:t>
      </w:r>
    </w:p>
    <w:p w14:paraId="40173CDB" w14:textId="77777777" w:rsidR="00903E67" w:rsidRDefault="00903E67" w:rsidP="005636B6">
      <w:pPr>
        <w:spacing w:before="240" w:after="240"/>
      </w:pPr>
      <w:r>
        <w:t>turbada, será brusco lo que digas.</w:t>
      </w:r>
    </w:p>
    <w:p w14:paraId="56867B98" w14:textId="77777777" w:rsidR="00903E67" w:rsidRDefault="00903E67" w:rsidP="005636B6">
      <w:pPr>
        <w:spacing w:before="240" w:after="240"/>
      </w:pPr>
      <w:r>
        <w:t>No obstante, aparta toda la mentira</w:t>
      </w:r>
    </w:p>
    <w:p w14:paraId="00404E7D" w14:textId="77777777" w:rsidR="00903E67" w:rsidRDefault="00903E67" w:rsidP="005636B6">
      <w:pPr>
        <w:spacing w:before="240" w:after="240"/>
      </w:pPr>
      <w:r>
        <w:t>y pon de manifiesto lo que has visto;</w:t>
      </w:r>
    </w:p>
    <w:p w14:paraId="3E0FC3D6" w14:textId="77777777" w:rsidR="00903E67" w:rsidRDefault="00903E67" w:rsidP="005636B6">
      <w:pPr>
        <w:spacing w:before="240" w:after="240"/>
      </w:pPr>
      <w:r>
        <w:t>y deja que se rasquen los sarnosos.</w:t>
      </w:r>
    </w:p>
    <w:p w14:paraId="7DD8CBF2" w14:textId="77777777" w:rsidR="00903E67" w:rsidRDefault="00903E67" w:rsidP="005636B6">
      <w:pPr>
        <w:spacing w:before="240" w:after="240"/>
      </w:pPr>
      <w:r>
        <w:t>Porque si con tu voz causas molestia</w:t>
      </w:r>
    </w:p>
    <w:p w14:paraId="0114FE07" w14:textId="77777777" w:rsidR="00903E67" w:rsidRDefault="00903E67" w:rsidP="005636B6">
      <w:pPr>
        <w:spacing w:before="240" w:after="240"/>
      </w:pPr>
      <w:r>
        <w:t>al probarte, alimento nutritivo</w:t>
      </w:r>
    </w:p>
    <w:p w14:paraId="1D61F071" w14:textId="77777777" w:rsidR="00903E67" w:rsidRDefault="00903E67" w:rsidP="005636B6">
      <w:pPr>
        <w:spacing w:before="240" w:after="240"/>
      </w:pPr>
      <w:r>
        <w:t>dejará luego cuando lo digieran.</w:t>
      </w:r>
    </w:p>
    <w:p w14:paraId="5151E4BC" w14:textId="77777777" w:rsidR="00903E67" w:rsidRDefault="00903E67" w:rsidP="005636B6">
      <w:pPr>
        <w:spacing w:before="240" w:after="240"/>
      </w:pPr>
      <w:r>
        <w:lastRenderedPageBreak/>
        <w:t>Este clamor tuyo hará como el viento,</w:t>
      </w:r>
    </w:p>
    <w:p w14:paraId="4DC0E2CA" w14:textId="77777777" w:rsidR="00903E67" w:rsidRDefault="00903E67" w:rsidP="005636B6">
      <w:pPr>
        <w:spacing w:before="240" w:after="240"/>
      </w:pPr>
      <w:r>
        <w:t>que las más altas cumbres más golpea;</w:t>
      </w:r>
    </w:p>
    <w:p w14:paraId="7BC9437C" w14:textId="77777777" w:rsidR="00903E67" w:rsidRDefault="00903E67" w:rsidP="005636B6">
      <w:pPr>
        <w:spacing w:before="240" w:after="240"/>
      </w:pPr>
      <w:r>
        <w:t>y esto no poco honor ha de traerte.</w:t>
      </w:r>
    </w:p>
    <w:p w14:paraId="732EDFA9" w14:textId="77777777" w:rsidR="00903E67" w:rsidRDefault="00903E67" w:rsidP="005636B6">
      <w:pPr>
        <w:spacing w:before="240" w:after="240"/>
      </w:pPr>
      <w:r>
        <w:t>Por ello se han mostrado a ti en los cielos,</w:t>
      </w:r>
    </w:p>
    <w:p w14:paraId="68473AB9" w14:textId="77777777" w:rsidR="00903E67" w:rsidRDefault="00903E67" w:rsidP="005636B6">
      <w:pPr>
        <w:spacing w:before="240" w:after="240"/>
      </w:pPr>
      <w:r>
        <w:t>en el monte y el valle doloroso</w:t>
      </w:r>
    </w:p>
    <w:p w14:paraId="0FA4AD71" w14:textId="77777777" w:rsidR="00903E67" w:rsidRDefault="00903E67" w:rsidP="005636B6">
      <w:pPr>
        <w:spacing w:before="240" w:after="240"/>
      </w:pPr>
      <w:r>
        <w:t>sólo las almas de notoria fama,</w:t>
      </w:r>
    </w:p>
    <w:p w14:paraId="3B9E808C" w14:textId="77777777" w:rsidR="00903E67" w:rsidRDefault="00903E67" w:rsidP="005636B6">
      <w:pPr>
        <w:spacing w:before="240" w:after="240"/>
      </w:pPr>
      <w:r>
        <w:t>pues fe no guarda el ánimo que escucha</w:t>
      </w:r>
    </w:p>
    <w:p w14:paraId="4AB6530D" w14:textId="77777777" w:rsidR="00903E67" w:rsidRDefault="00903E67" w:rsidP="005636B6">
      <w:pPr>
        <w:spacing w:before="240" w:after="240"/>
      </w:pPr>
      <w:r>
        <w:t>ni observa los ejemplos que escondidas</w:t>
      </w:r>
    </w:p>
    <w:p w14:paraId="4F9CEB8B" w14:textId="77777777" w:rsidR="00903E67" w:rsidRDefault="00903E67" w:rsidP="005636B6">
      <w:pPr>
        <w:spacing w:before="240" w:after="240"/>
      </w:pPr>
      <w:r>
        <w:t>o incógnitas tuvieran las raíces,</w:t>
      </w:r>
    </w:p>
    <w:p w14:paraId="52051AD2" w14:textId="77777777" w:rsidR="00903E67" w:rsidRDefault="00903E67" w:rsidP="005636B6">
      <w:pPr>
        <w:spacing w:before="240" w:after="240"/>
      </w:pPr>
      <w:r>
        <w:t>ni razones que no son evidentes.»</w:t>
      </w:r>
    </w:p>
    <w:p w14:paraId="2150F7B8" w14:textId="4252675A" w:rsidR="00903E67" w:rsidRDefault="00903E67" w:rsidP="005636B6">
      <w:pPr>
        <w:pStyle w:val="Ttulo2"/>
        <w:spacing w:before="240" w:after="240"/>
      </w:pPr>
      <w:r>
        <w:br w:type="page"/>
      </w:r>
      <w:bookmarkStart w:id="90" w:name="_Toc196141013"/>
      <w:r>
        <w:lastRenderedPageBreak/>
        <w:t>CANTO XVIII</w:t>
      </w:r>
      <w:bookmarkEnd w:id="90"/>
    </w:p>
    <w:p w14:paraId="3A3C12C7" w14:textId="77777777" w:rsidR="00903E67" w:rsidRDefault="00903E67" w:rsidP="005636B6">
      <w:pPr>
        <w:spacing w:before="240" w:after="240"/>
      </w:pPr>
      <w:r>
        <w:t>Se recreaba ya en sus reflexiones</w:t>
      </w:r>
    </w:p>
    <w:p w14:paraId="2DA93A54" w14:textId="77777777" w:rsidR="00903E67" w:rsidRDefault="00903E67" w:rsidP="005636B6">
      <w:pPr>
        <w:spacing w:before="240" w:after="240"/>
      </w:pPr>
      <w:r>
        <w:t>aquel beato espejo, y yo en las mías,</w:t>
      </w:r>
    </w:p>
    <w:p w14:paraId="502F80C8" w14:textId="77777777" w:rsidR="00903E67" w:rsidRDefault="00903E67" w:rsidP="005636B6">
      <w:pPr>
        <w:spacing w:before="240" w:after="240"/>
      </w:pPr>
      <w:r>
        <w:t>temperando lo amargo con lo dulce;</w:t>
      </w:r>
    </w:p>
    <w:p w14:paraId="496C5172" w14:textId="77777777" w:rsidR="00903E67" w:rsidRDefault="00903E67" w:rsidP="005636B6">
      <w:pPr>
        <w:spacing w:before="240" w:after="240"/>
      </w:pPr>
      <w:r>
        <w:t>y la mujer que a Dios me conducía</w:t>
      </w:r>
    </w:p>
    <w:p w14:paraId="5B7D659E" w14:textId="77777777" w:rsidR="00903E67" w:rsidRDefault="00903E67" w:rsidP="005636B6">
      <w:pPr>
        <w:spacing w:before="240" w:after="240"/>
      </w:pPr>
      <w:r>
        <w:t>dijo: «Cambia de idea; porque estoy</w:t>
      </w:r>
    </w:p>
    <w:p w14:paraId="74B04B1E" w14:textId="77777777" w:rsidR="00903E67" w:rsidRDefault="00903E67" w:rsidP="005636B6">
      <w:pPr>
        <w:spacing w:before="240" w:after="240"/>
      </w:pPr>
      <w:r>
        <w:t>cerca de aquel que lo injusto repara.»</w:t>
      </w:r>
    </w:p>
    <w:p w14:paraId="2A3EAD3E" w14:textId="77777777" w:rsidR="00903E67" w:rsidRDefault="00903E67" w:rsidP="005636B6">
      <w:pPr>
        <w:spacing w:before="240" w:after="240"/>
      </w:pPr>
      <w:r>
        <w:t>Yo entonces me volví al son amoroso</w:t>
      </w:r>
    </w:p>
    <w:p w14:paraId="4188FA5E" w14:textId="77777777" w:rsidR="00903E67" w:rsidRDefault="00903E67" w:rsidP="005636B6">
      <w:pPr>
        <w:spacing w:before="240" w:after="240"/>
      </w:pPr>
      <w:r>
        <w:t>de mi consuelo; y no he de referiros</w:t>
      </w:r>
    </w:p>
    <w:p w14:paraId="3EF9AFA1" w14:textId="77777777" w:rsidR="00903E67" w:rsidRDefault="00903E67" w:rsidP="005636B6">
      <w:pPr>
        <w:spacing w:before="240" w:after="240"/>
      </w:pPr>
      <w:r>
        <w:t>el mucho amor que vi en sus santos ojos:</w:t>
      </w:r>
    </w:p>
    <w:p w14:paraId="0BD39845" w14:textId="77777777" w:rsidR="00903E67" w:rsidRDefault="00903E67" w:rsidP="005636B6">
      <w:pPr>
        <w:spacing w:before="240" w:after="240"/>
      </w:pPr>
      <w:r>
        <w:t>no sólo es que no fíe en mis palabras,</w:t>
      </w:r>
    </w:p>
    <w:p w14:paraId="4F854E4E" w14:textId="77777777" w:rsidR="00903E67" w:rsidRDefault="00903E67" w:rsidP="005636B6">
      <w:pPr>
        <w:spacing w:before="240" w:after="240"/>
      </w:pPr>
      <w:r>
        <w:t>sino que la memoria no repite,</w:t>
      </w:r>
    </w:p>
    <w:p w14:paraId="4819EBDD" w14:textId="77777777" w:rsidR="00903E67" w:rsidRDefault="00903E67" w:rsidP="005636B6">
      <w:pPr>
        <w:spacing w:before="240" w:after="240"/>
      </w:pPr>
      <w:r>
        <w:t>sin una gracia, lo que la supera.</w:t>
      </w:r>
    </w:p>
    <w:p w14:paraId="257A5BD9" w14:textId="77777777" w:rsidR="00903E67" w:rsidRDefault="00903E67" w:rsidP="005636B6">
      <w:pPr>
        <w:spacing w:before="240" w:after="240"/>
      </w:pPr>
      <w:r>
        <w:t>Sólo puedo decir de aquel instante,</w:t>
      </w:r>
    </w:p>
    <w:p w14:paraId="62225026" w14:textId="77777777" w:rsidR="00903E67" w:rsidRDefault="00903E67" w:rsidP="005636B6">
      <w:pPr>
        <w:spacing w:before="240" w:after="240"/>
      </w:pPr>
      <w:r>
        <w:t>que, volviendo a mirarla, estuvo libre</w:t>
      </w:r>
    </w:p>
    <w:p w14:paraId="5969A41C" w14:textId="77777777" w:rsidR="00903E67" w:rsidRDefault="00903E67" w:rsidP="005636B6">
      <w:pPr>
        <w:spacing w:before="240" w:after="240"/>
      </w:pPr>
      <w:r>
        <w:t>mi afecto de cualquier otro deseo,</w:t>
      </w:r>
    </w:p>
    <w:p w14:paraId="44C9AC00" w14:textId="77777777" w:rsidR="00903E67" w:rsidRDefault="00903E67" w:rsidP="005636B6">
      <w:pPr>
        <w:spacing w:before="240" w:after="240"/>
      </w:pPr>
      <w:r>
        <w:t>mientras el gozo eterno, que directo</w:t>
      </w:r>
    </w:p>
    <w:p w14:paraId="07D85013" w14:textId="77777777" w:rsidR="00903E67" w:rsidRDefault="00903E67" w:rsidP="005636B6">
      <w:pPr>
        <w:spacing w:before="240" w:after="240"/>
      </w:pPr>
      <w:r>
        <w:t>irradiaba en Beatriz, desde sus ojos</w:t>
      </w:r>
    </w:p>
    <w:p w14:paraId="108494BD" w14:textId="77777777" w:rsidR="00903E67" w:rsidRDefault="00903E67" w:rsidP="005636B6">
      <w:pPr>
        <w:spacing w:before="240" w:after="240"/>
      </w:pPr>
      <w:r>
        <w:t>con su segundo aspecto me alegraba.</w:t>
      </w:r>
    </w:p>
    <w:p w14:paraId="494AD41A" w14:textId="77777777" w:rsidR="00903E67" w:rsidRDefault="00903E67" w:rsidP="005636B6">
      <w:pPr>
        <w:spacing w:before="240" w:after="240"/>
      </w:pPr>
      <w:r>
        <w:lastRenderedPageBreak/>
        <w:t>Vencido con la luz de su sonrisa,</w:t>
      </w:r>
    </w:p>
    <w:p w14:paraId="56B7C12F" w14:textId="77777777" w:rsidR="00903E67" w:rsidRDefault="00903E67" w:rsidP="005636B6">
      <w:pPr>
        <w:spacing w:before="240" w:after="240"/>
      </w:pPr>
      <w:r>
        <w:t>ella me dijo: «Vuélvete y escucha;</w:t>
      </w:r>
    </w:p>
    <w:p w14:paraId="627B1CD0" w14:textId="77777777" w:rsidR="00903E67" w:rsidRDefault="00903E67" w:rsidP="005636B6">
      <w:pPr>
        <w:spacing w:before="240" w:after="240"/>
      </w:pPr>
      <w:r>
        <w:t>no está en mis ojos sólo el Paraíso.»</w:t>
      </w:r>
    </w:p>
    <w:p w14:paraId="280D3141" w14:textId="77777777" w:rsidR="00903E67" w:rsidRDefault="00903E67" w:rsidP="005636B6">
      <w:pPr>
        <w:spacing w:before="240" w:after="240"/>
      </w:pPr>
      <w:r>
        <w:t>Como se ve en la tierra algunas veces</w:t>
      </w:r>
    </w:p>
    <w:p w14:paraId="1D274E5A" w14:textId="77777777" w:rsidR="00903E67" w:rsidRDefault="00903E67" w:rsidP="005636B6">
      <w:pPr>
        <w:spacing w:before="240" w:after="240"/>
      </w:pPr>
      <w:r>
        <w:t>el afecto en la vista, si es tan grande,</w:t>
      </w:r>
    </w:p>
    <w:p w14:paraId="07F58DF8" w14:textId="77777777" w:rsidR="00903E67" w:rsidRDefault="00903E67" w:rsidP="005636B6">
      <w:pPr>
        <w:spacing w:before="240" w:after="240"/>
      </w:pPr>
      <w:r>
        <w:t>que por él todo el alma es poseída,</w:t>
      </w:r>
    </w:p>
    <w:p w14:paraId="72540A34" w14:textId="77777777" w:rsidR="00903E67" w:rsidRDefault="00903E67" w:rsidP="005636B6">
      <w:pPr>
        <w:spacing w:before="240" w:after="240"/>
      </w:pPr>
      <w:r>
        <w:t>así en el flamear del fulgor santo</w:t>
      </w:r>
    </w:p>
    <w:p w14:paraId="1D18660D" w14:textId="77777777" w:rsidR="00903E67" w:rsidRDefault="00903E67" w:rsidP="005636B6">
      <w:pPr>
        <w:spacing w:before="240" w:after="240"/>
      </w:pPr>
      <w:r>
        <w:t>al que yo me volví, supe el deseo</w:t>
      </w:r>
    </w:p>
    <w:p w14:paraId="4C0FCF9F" w14:textId="77777777" w:rsidR="00903E67" w:rsidRDefault="00903E67" w:rsidP="005636B6">
      <w:pPr>
        <w:spacing w:before="240" w:after="240"/>
      </w:pPr>
      <w:r>
        <w:t>que tenía aún de hablarme un poco más,</w:t>
      </w:r>
    </w:p>
    <w:p w14:paraId="159CEADE" w14:textId="77777777" w:rsidR="00903E67" w:rsidRDefault="00903E67" w:rsidP="005636B6">
      <w:pPr>
        <w:spacing w:before="240" w:after="240"/>
      </w:pPr>
      <w:r>
        <w:t>y él comenzó: «En este quinto grado</w:t>
      </w:r>
    </w:p>
    <w:p w14:paraId="3FEB13E6" w14:textId="77777777" w:rsidR="00903E67" w:rsidRDefault="00903E67" w:rsidP="005636B6">
      <w:pPr>
        <w:spacing w:before="240" w:after="240"/>
      </w:pPr>
      <w:r>
        <w:t>del árbol de la cima, que da fruta</w:t>
      </w:r>
    </w:p>
    <w:p w14:paraId="386742CF" w14:textId="77777777" w:rsidR="00903E67" w:rsidRDefault="00903E67" w:rsidP="005636B6">
      <w:pPr>
        <w:spacing w:before="240" w:after="240"/>
      </w:pPr>
      <w:r>
        <w:t>siempre y que nunca pierde su follaje,</w:t>
      </w:r>
    </w:p>
    <w:p w14:paraId="6C7ADA62" w14:textId="77777777" w:rsidR="00903E67" w:rsidRDefault="00903E67" w:rsidP="005636B6">
      <w:pPr>
        <w:spacing w:before="240" w:after="240"/>
      </w:pPr>
      <w:r>
        <w:t>hay almas santas, que en la tierra, antes</w:t>
      </w:r>
    </w:p>
    <w:p w14:paraId="4018E3FA" w14:textId="77777777" w:rsidR="00903E67" w:rsidRDefault="00903E67" w:rsidP="005636B6">
      <w:pPr>
        <w:spacing w:before="240" w:after="240"/>
      </w:pPr>
      <w:r>
        <w:t>que vinieran al cielo, tan famosas</w:t>
      </w:r>
    </w:p>
    <w:p w14:paraId="15EEC9C3" w14:textId="77777777" w:rsidR="00903E67" w:rsidRDefault="00903E67" w:rsidP="005636B6">
      <w:pPr>
        <w:spacing w:before="240" w:after="240"/>
      </w:pPr>
      <w:r>
        <w:t>fueron que harían rica a cualquier musa.</w:t>
      </w:r>
    </w:p>
    <w:p w14:paraId="04BEEC73" w14:textId="77777777" w:rsidR="00903E67" w:rsidRDefault="00903E67" w:rsidP="005636B6">
      <w:pPr>
        <w:spacing w:before="240" w:after="240"/>
      </w:pPr>
      <w:r>
        <w:t>Contempla pues los brazos de la cruz:</w:t>
      </w:r>
    </w:p>
    <w:p w14:paraId="2B81AA81" w14:textId="77777777" w:rsidR="00903E67" w:rsidRDefault="00903E67" w:rsidP="005636B6">
      <w:pPr>
        <w:spacing w:before="240" w:after="240"/>
      </w:pPr>
      <w:r>
        <w:t>los que te nombraré aparecerán</w:t>
      </w:r>
    </w:p>
    <w:p w14:paraId="2876EF95" w14:textId="77777777" w:rsidR="00903E67" w:rsidRDefault="00903E67" w:rsidP="005636B6">
      <w:pPr>
        <w:spacing w:before="240" w:after="240"/>
      </w:pPr>
      <w:r>
        <w:t>como el rayo veloz hace en la nube.»</w:t>
      </w:r>
    </w:p>
    <w:p w14:paraId="75D1DD00" w14:textId="77777777" w:rsidR="00903E67" w:rsidRDefault="00903E67" w:rsidP="005636B6">
      <w:pPr>
        <w:spacing w:before="240" w:after="240"/>
      </w:pPr>
      <w:r>
        <w:t>Por la cruz vi un fulgor que se movía</w:t>
      </w:r>
    </w:p>
    <w:p w14:paraId="0F1839D8" w14:textId="77777777" w:rsidR="00903E67" w:rsidRDefault="00903E67" w:rsidP="005636B6">
      <w:pPr>
        <w:spacing w:before="240" w:after="240"/>
      </w:pPr>
      <w:r>
        <w:lastRenderedPageBreak/>
        <w:t>al nombre de Josué, nada más dicho;</w:t>
      </w:r>
    </w:p>
    <w:p w14:paraId="2F6FDC3A" w14:textId="77777777" w:rsidR="00903E67" w:rsidRDefault="00903E67" w:rsidP="005636B6">
      <w:pPr>
        <w:spacing w:before="240" w:after="240"/>
      </w:pPr>
      <w:r>
        <w:t>no sé si fue primero el ver que el nombre.</w:t>
      </w:r>
    </w:p>
    <w:p w14:paraId="71605EDB" w14:textId="77777777" w:rsidR="00903E67" w:rsidRDefault="00903E67" w:rsidP="005636B6">
      <w:pPr>
        <w:spacing w:before="240" w:after="240"/>
      </w:pPr>
      <w:r>
        <w:t>Y al nombre de aquel grande Macabeo</w:t>
      </w:r>
    </w:p>
    <w:p w14:paraId="1923E3D5" w14:textId="77777777" w:rsidR="00903E67" w:rsidRDefault="00903E67" w:rsidP="005636B6">
      <w:pPr>
        <w:spacing w:before="240" w:after="240"/>
      </w:pPr>
      <w:r>
        <w:t>vi que otro se movía dando vueltas,</w:t>
      </w:r>
    </w:p>
    <w:p w14:paraId="10E827FE" w14:textId="77777777" w:rsidR="00903E67" w:rsidRDefault="00903E67" w:rsidP="005636B6">
      <w:pPr>
        <w:spacing w:before="240" w:after="240"/>
      </w:pPr>
      <w:r>
        <w:t>y era cuerda del trompo la alegría.</w:t>
      </w:r>
    </w:p>
    <w:p w14:paraId="3552E4EF" w14:textId="77777777" w:rsidR="00903E67" w:rsidRDefault="00903E67" w:rsidP="005636B6">
      <w:pPr>
        <w:spacing w:before="240" w:after="240"/>
      </w:pPr>
      <w:r>
        <w:t>Así con Carlo Magno y con Oriando</w:t>
      </w:r>
    </w:p>
    <w:p w14:paraId="48257E5D" w14:textId="77777777" w:rsidR="00903E67" w:rsidRDefault="00903E67" w:rsidP="005636B6">
      <w:pPr>
        <w:spacing w:before="240" w:after="240"/>
      </w:pPr>
      <w:r>
        <w:t>siguió dos luces mi mirar atento</w:t>
      </w:r>
    </w:p>
    <w:p w14:paraId="616D91F2" w14:textId="77777777" w:rsidR="00903E67" w:rsidRDefault="00903E67" w:rsidP="005636B6">
      <w:pPr>
        <w:spacing w:before="240" w:after="240"/>
      </w:pPr>
      <w:r>
        <w:t>como a su halcón volando sigue el ojo.</w:t>
      </w:r>
    </w:p>
    <w:p w14:paraId="4384DACA" w14:textId="77777777" w:rsidR="00903E67" w:rsidRDefault="00903E67" w:rsidP="005636B6">
      <w:pPr>
        <w:spacing w:before="240" w:after="240"/>
      </w:pPr>
      <w:r>
        <w:t>Después vi a Rinoardo y a Guillermo</w:t>
      </w:r>
    </w:p>
    <w:p w14:paraId="5ACA441C" w14:textId="77777777" w:rsidR="00903E67" w:rsidRDefault="00903E67" w:rsidP="005636B6">
      <w:pPr>
        <w:spacing w:before="240" w:after="240"/>
      </w:pPr>
      <w:r>
        <w:t>y al duque Godofredo con la vista</w:t>
      </w:r>
    </w:p>
    <w:p w14:paraId="1CA3C003" w14:textId="77777777" w:rsidR="00903E67" w:rsidRDefault="00903E67" w:rsidP="005636B6">
      <w:pPr>
        <w:spacing w:before="240" w:after="240"/>
      </w:pPr>
      <w:r>
        <w:t>por esa cruz, y a Roberto Guiscardo.</w:t>
      </w:r>
    </w:p>
    <w:p w14:paraId="510A04C3" w14:textId="77777777" w:rsidR="00903E67" w:rsidRDefault="00903E67" w:rsidP="005636B6">
      <w:pPr>
        <w:spacing w:before="240" w:after="240"/>
      </w:pPr>
      <w:r>
        <w:t>Yendo a mezclarse luego con los otros,</w:t>
      </w:r>
    </w:p>
    <w:p w14:paraId="0865863C" w14:textId="77777777" w:rsidR="00903E67" w:rsidRDefault="00903E67" w:rsidP="005636B6">
      <w:pPr>
        <w:spacing w:before="240" w:after="240"/>
      </w:pPr>
      <w:r>
        <w:t>me mostró el alma que me había hablado</w:t>
      </w:r>
    </w:p>
    <w:p w14:paraId="39DB53A9" w14:textId="77777777" w:rsidR="00903E67" w:rsidRDefault="00903E67" w:rsidP="005636B6">
      <w:pPr>
        <w:spacing w:before="240" w:after="240"/>
      </w:pPr>
      <w:r>
        <w:t>qué clase de cantor era en el cielo.</w:t>
      </w:r>
    </w:p>
    <w:p w14:paraId="2E254626" w14:textId="77777777" w:rsidR="00903E67" w:rsidRDefault="00903E67" w:rsidP="005636B6">
      <w:pPr>
        <w:spacing w:before="240" w:after="240"/>
      </w:pPr>
      <w:r>
        <w:t>Me volví entonces hacia la derecha</w:t>
      </w:r>
    </w:p>
    <w:p w14:paraId="6700EBC8" w14:textId="77777777" w:rsidR="00903E67" w:rsidRDefault="00903E67" w:rsidP="005636B6">
      <w:pPr>
        <w:spacing w:before="240" w:after="240"/>
      </w:pPr>
      <w:r>
        <w:t>para ver si Beatriz, o por su gesto</w:t>
      </w:r>
    </w:p>
    <w:p w14:paraId="2962388A" w14:textId="77777777" w:rsidR="00903E67" w:rsidRDefault="00903E67" w:rsidP="005636B6">
      <w:pPr>
        <w:spacing w:before="240" w:after="240"/>
      </w:pPr>
      <w:r>
        <w:t>o sus palabras, mi deber mostraba.</w:t>
      </w:r>
    </w:p>
    <w:p w14:paraId="381FDAA7" w14:textId="77777777" w:rsidR="00903E67" w:rsidRDefault="00903E67" w:rsidP="005636B6">
      <w:pPr>
        <w:spacing w:before="240" w:after="240"/>
      </w:pPr>
      <w:r>
        <w:t>Y contemplé sus luces tan serenas,</w:t>
      </w:r>
    </w:p>
    <w:p w14:paraId="39140E50" w14:textId="77777777" w:rsidR="00903E67" w:rsidRDefault="00903E67" w:rsidP="005636B6">
      <w:pPr>
        <w:spacing w:before="240" w:after="240"/>
      </w:pPr>
      <w:r>
        <w:t>tan gozosas, que a los demás vencía</w:t>
      </w:r>
    </w:p>
    <w:p w14:paraId="5175DE24" w14:textId="77777777" w:rsidR="00903E67" w:rsidRDefault="00903E67" w:rsidP="005636B6">
      <w:pPr>
        <w:spacing w:before="240" w:after="240"/>
      </w:pPr>
      <w:r>
        <w:lastRenderedPageBreak/>
        <w:t>su semblante y al último que tuvo.</w:t>
      </w:r>
    </w:p>
    <w:p w14:paraId="31D7E511" w14:textId="77777777" w:rsidR="00903E67" w:rsidRDefault="00903E67" w:rsidP="005636B6">
      <w:pPr>
        <w:spacing w:before="240" w:after="240"/>
      </w:pPr>
      <w:r>
        <w:t>Y como por sentir mayor deleite</w:t>
      </w:r>
    </w:p>
    <w:p w14:paraId="427B9CC9" w14:textId="77777777" w:rsidR="00903E67" w:rsidRDefault="00903E67" w:rsidP="005636B6">
      <w:pPr>
        <w:spacing w:before="240" w:after="240"/>
      </w:pPr>
      <w:r>
        <w:t>obrando bien, el hombre día a día</w:t>
      </w:r>
    </w:p>
    <w:p w14:paraId="1B3A9C2B" w14:textId="77777777" w:rsidR="00903E67" w:rsidRDefault="00903E67" w:rsidP="005636B6">
      <w:pPr>
        <w:spacing w:before="240" w:after="240"/>
      </w:pPr>
      <w:r>
        <w:t>se da cuenta que aumenta su virtud,</w:t>
      </w:r>
    </w:p>
    <w:p w14:paraId="3285EC99" w14:textId="77777777" w:rsidR="00903E67" w:rsidRDefault="00903E67" w:rsidP="005636B6">
      <w:pPr>
        <w:spacing w:before="240" w:after="240"/>
      </w:pPr>
      <w:r>
        <w:t>así yo me di cuenta que girando</w:t>
      </w:r>
    </w:p>
    <w:p w14:paraId="56D26E4A" w14:textId="77777777" w:rsidR="00903E67" w:rsidRDefault="00903E67" w:rsidP="005636B6">
      <w:pPr>
        <w:spacing w:before="240" w:after="240"/>
      </w:pPr>
      <w:r>
        <w:t>junto al cielo mi círculo crecía,</w:t>
      </w:r>
    </w:p>
    <w:p w14:paraId="61DDFC60" w14:textId="77777777" w:rsidR="00903E67" w:rsidRDefault="00903E67" w:rsidP="005636B6">
      <w:pPr>
        <w:spacing w:before="240" w:after="240"/>
      </w:pPr>
      <w:r>
        <w:t>viendo aún más luminoso aquel milagro.</w:t>
      </w:r>
    </w:p>
    <w:p w14:paraId="1C27D382" w14:textId="77777777" w:rsidR="00903E67" w:rsidRDefault="00903E67" w:rsidP="005636B6">
      <w:pPr>
        <w:spacing w:before="240" w:after="240"/>
      </w:pPr>
      <w:r>
        <w:t>Y como se transmuta en poco rato</w:t>
      </w:r>
    </w:p>
    <w:p w14:paraId="3EE9D388" w14:textId="77777777" w:rsidR="00903E67" w:rsidRDefault="00903E67" w:rsidP="005636B6">
      <w:pPr>
        <w:spacing w:before="240" w:after="240"/>
      </w:pPr>
      <w:r>
        <w:t>en blanca la mujer, cuando su rostro</w:t>
      </w:r>
    </w:p>
    <w:p w14:paraId="2B64CFD1" w14:textId="77777777" w:rsidR="00903E67" w:rsidRDefault="00903E67" w:rsidP="005636B6">
      <w:pPr>
        <w:spacing w:before="240" w:after="240"/>
      </w:pPr>
      <w:r>
        <w:t>de la vergüenza el peso se descarga,</w:t>
      </w:r>
    </w:p>
    <w:p w14:paraId="55853C5F" w14:textId="77777777" w:rsidR="00903E67" w:rsidRDefault="00903E67" w:rsidP="005636B6">
      <w:pPr>
        <w:spacing w:before="240" w:after="240"/>
      </w:pPr>
      <w:r>
        <w:t>tal fue en mis ojos, cuando me volví,</w:t>
      </w:r>
    </w:p>
    <w:p w14:paraId="7369F23C" w14:textId="77777777" w:rsidR="00903E67" w:rsidRDefault="00903E67" w:rsidP="005636B6">
      <w:pPr>
        <w:spacing w:before="240" w:after="240"/>
      </w:pPr>
      <w:r>
        <w:t>por su blancura la templada estrella</w:t>
      </w:r>
    </w:p>
    <w:p w14:paraId="427ECCF3" w14:textId="77777777" w:rsidR="00903E67" w:rsidRDefault="00903E67" w:rsidP="005636B6">
      <w:pPr>
        <w:spacing w:before="240" w:after="240"/>
      </w:pPr>
      <w:r>
        <w:t>sexta, que en ella habíame acogido.</w:t>
      </w:r>
    </w:p>
    <w:p w14:paraId="15896883" w14:textId="77777777" w:rsidR="00903E67" w:rsidRDefault="00903E67" w:rsidP="005636B6">
      <w:pPr>
        <w:spacing w:before="240" w:after="240"/>
      </w:pPr>
      <w:r>
        <w:t>Yo vi en aquella jovial antorcha</w:t>
      </w:r>
    </w:p>
    <w:p w14:paraId="537B2216" w14:textId="77777777" w:rsidR="00903E67" w:rsidRDefault="00903E67" w:rsidP="005636B6">
      <w:pPr>
        <w:spacing w:before="240" w:after="240"/>
      </w:pPr>
      <w:r>
        <w:t>el destellar del amor que allí estaba</w:t>
      </w:r>
    </w:p>
    <w:p w14:paraId="35D77E2F" w14:textId="77777777" w:rsidR="00903E67" w:rsidRDefault="00903E67" w:rsidP="005636B6">
      <w:pPr>
        <w:spacing w:before="240" w:after="240"/>
      </w:pPr>
      <w:r>
        <w:t>signando el alfabeto ante nosotros.</w:t>
      </w:r>
    </w:p>
    <w:p w14:paraId="2710A2E6" w14:textId="77777777" w:rsidR="00903E67" w:rsidRDefault="00903E67" w:rsidP="005636B6">
      <w:pPr>
        <w:spacing w:before="240" w:after="240"/>
      </w:pPr>
      <w:r>
        <w:t>Y cual aves que se alzan de la orilla,</w:t>
      </w:r>
    </w:p>
    <w:p w14:paraId="44461285" w14:textId="77777777" w:rsidR="00903E67" w:rsidRDefault="00903E67" w:rsidP="005636B6">
      <w:pPr>
        <w:spacing w:before="240" w:after="240"/>
      </w:pPr>
      <w:r>
        <w:t>casi alabando ya el haber comido,</w:t>
      </w:r>
    </w:p>
    <w:p w14:paraId="4F413E4C" w14:textId="77777777" w:rsidR="00903E67" w:rsidRDefault="00903E67" w:rsidP="005636B6">
      <w:pPr>
        <w:spacing w:before="240" w:after="240"/>
      </w:pPr>
      <w:r>
        <w:t>hacen bandadas largas o redondas,</w:t>
      </w:r>
    </w:p>
    <w:p w14:paraId="14FFDC7A" w14:textId="77777777" w:rsidR="00903E67" w:rsidRDefault="00903E67" w:rsidP="005636B6">
      <w:pPr>
        <w:spacing w:before="240" w:after="240"/>
      </w:pPr>
      <w:r>
        <w:lastRenderedPageBreak/>
        <w:t>así en las luces las santas criaturas</w:t>
      </w:r>
    </w:p>
    <w:p w14:paraId="36B9F941" w14:textId="77777777" w:rsidR="00903E67" w:rsidRDefault="00903E67" w:rsidP="005636B6">
      <w:pPr>
        <w:spacing w:before="240" w:after="240"/>
      </w:pPr>
      <w:r>
        <w:t>al revolotear iban cantando,</w:t>
      </w:r>
    </w:p>
    <w:p w14:paraId="179C10A7" w14:textId="77777777" w:rsidR="00903E67" w:rsidRDefault="00903E67" w:rsidP="005636B6">
      <w:pPr>
        <w:spacing w:before="240" w:after="240"/>
      </w:pPr>
      <w:r>
        <w:t>haciéndose una D, una I, una L.</w:t>
      </w:r>
    </w:p>
    <w:p w14:paraId="59378892" w14:textId="77777777" w:rsidR="00903E67" w:rsidRDefault="00903E67" w:rsidP="005636B6">
      <w:pPr>
        <w:spacing w:before="240" w:after="240"/>
      </w:pPr>
      <w:r>
        <w:t>Al compás de su canto se movían;</w:t>
      </w:r>
    </w:p>
    <w:p w14:paraId="427F21D4" w14:textId="77777777" w:rsidR="00903E67" w:rsidRDefault="00903E67" w:rsidP="005636B6">
      <w:pPr>
        <w:spacing w:before="240" w:after="240"/>
      </w:pPr>
      <w:r>
        <w:t>y al formar luego uno de aquellos signos,</w:t>
      </w:r>
    </w:p>
    <w:p w14:paraId="2241A539" w14:textId="77777777" w:rsidR="00903E67" w:rsidRDefault="00903E67" w:rsidP="005636B6">
      <w:pPr>
        <w:spacing w:before="240" w:after="240"/>
      </w:pPr>
      <w:r>
        <w:t>callaban deteniéndose un momento.</w:t>
      </w:r>
    </w:p>
    <w:p w14:paraId="4B6C4210" w14:textId="77777777" w:rsidR="00903E67" w:rsidRDefault="00903E67" w:rsidP="005636B6">
      <w:pPr>
        <w:spacing w:before="240" w:after="240"/>
      </w:pPr>
      <w:r>
        <w:t>¡Oh pegasea diosa, que a los sabios</w:t>
      </w:r>
    </w:p>
    <w:p w14:paraId="132F4F29" w14:textId="77777777" w:rsidR="00903E67" w:rsidRDefault="00903E67" w:rsidP="005636B6">
      <w:pPr>
        <w:spacing w:before="240" w:after="240"/>
      </w:pPr>
      <w:r>
        <w:t>los haces gloriosos y longevos,</w:t>
      </w:r>
    </w:p>
    <w:p w14:paraId="18FC883A" w14:textId="77777777" w:rsidR="00903E67" w:rsidRDefault="00903E67" w:rsidP="005636B6">
      <w:pPr>
        <w:spacing w:before="240" w:after="240"/>
      </w:pPr>
      <w:r>
        <w:t>y ellos contigo a reinos y a ciudades,</w:t>
      </w:r>
    </w:p>
    <w:p w14:paraId="2B02D29E" w14:textId="77777777" w:rsidR="00903E67" w:rsidRDefault="00903E67" w:rsidP="005636B6">
      <w:pPr>
        <w:spacing w:before="240" w:after="240"/>
      </w:pPr>
      <w:r>
        <w:t>ilústreme tu ayuda, y haz que muestre</w:t>
      </w:r>
    </w:p>
    <w:p w14:paraId="2656BE0F" w14:textId="77777777" w:rsidR="00903E67" w:rsidRDefault="00903E67" w:rsidP="005636B6">
      <w:pPr>
        <w:spacing w:before="240" w:after="240"/>
      </w:pPr>
      <w:r>
        <w:t>tal como aparecieron sus figuras:</w:t>
      </w:r>
    </w:p>
    <w:p w14:paraId="68C603F0" w14:textId="77777777" w:rsidR="00903E67" w:rsidRDefault="00903E67" w:rsidP="005636B6">
      <w:pPr>
        <w:spacing w:before="240" w:after="240"/>
      </w:pPr>
      <w:r>
        <w:t>y en breves versos tu poder demuestra!</w:t>
      </w:r>
    </w:p>
    <w:p w14:paraId="0F91FAC3" w14:textId="77777777" w:rsidR="00903E67" w:rsidRDefault="00903E67" w:rsidP="005636B6">
      <w:pPr>
        <w:spacing w:before="240" w:after="240"/>
      </w:pPr>
      <w:r>
        <w:t>Se me mostraron cinco veces siete</w:t>
      </w:r>
    </w:p>
    <w:p w14:paraId="6E4DC5E1" w14:textId="77777777" w:rsidR="00903E67" w:rsidRDefault="00903E67" w:rsidP="005636B6">
      <w:pPr>
        <w:spacing w:before="240" w:after="240"/>
      </w:pPr>
      <w:r>
        <w:t>unas vocales y otras consonantes;</w:t>
      </w:r>
    </w:p>
    <w:p w14:paraId="38AD4E09" w14:textId="77777777" w:rsidR="00903E67" w:rsidRDefault="00903E67" w:rsidP="005636B6">
      <w:pPr>
        <w:spacing w:before="240" w:after="240"/>
      </w:pPr>
      <w:r>
        <w:t>y en cuanto se formaban las leía.</w:t>
      </w:r>
    </w:p>
    <w:p w14:paraId="6B978E80" w14:textId="77777777" w:rsidR="00903E67" w:rsidRDefault="00903E67" w:rsidP="005636B6">
      <w:pPr>
        <w:spacing w:before="240" w:after="240"/>
      </w:pPr>
      <w:r>
        <w:t>«DILIGITE IUSTITIAM», verbo y nombre</w:t>
      </w:r>
    </w:p>
    <w:p w14:paraId="3042BF89" w14:textId="77777777" w:rsidR="00903E67" w:rsidRDefault="00903E67" w:rsidP="005636B6">
      <w:pPr>
        <w:spacing w:before="240" w:after="240"/>
      </w:pPr>
      <w:r>
        <w:t>fueron los que primero se formaron;</w:t>
      </w:r>
    </w:p>
    <w:p w14:paraId="0BBAA824" w14:textId="77777777" w:rsidR="00903E67" w:rsidRDefault="00903E67" w:rsidP="005636B6">
      <w:pPr>
        <w:spacing w:before="240" w:after="240"/>
      </w:pPr>
      <w:r>
        <w:t>«QUI IUDICATIS TERRAM», las postreras.</w:t>
      </w:r>
    </w:p>
    <w:p w14:paraId="12D1177E" w14:textId="77777777" w:rsidR="00903E67" w:rsidRDefault="00903E67" w:rsidP="005636B6">
      <w:pPr>
        <w:spacing w:before="240" w:after="240"/>
      </w:pPr>
      <w:r>
        <w:t>Luego en la eme del vocablo quinto</w:t>
      </w:r>
    </w:p>
    <w:p w14:paraId="7A7EE8E7" w14:textId="77777777" w:rsidR="00903E67" w:rsidRDefault="00903E67" w:rsidP="005636B6">
      <w:pPr>
        <w:spacing w:before="240" w:after="240"/>
      </w:pPr>
      <w:r>
        <w:lastRenderedPageBreak/>
        <w:t>ordenadas quedaron; y tal plata</w:t>
      </w:r>
    </w:p>
    <w:p w14:paraId="71B9E598" w14:textId="77777777" w:rsidR="00903E67" w:rsidRDefault="00903E67" w:rsidP="005636B6">
      <w:pPr>
        <w:spacing w:before="240" w:after="240"/>
      </w:pPr>
      <w:r>
        <w:t>bañada en oro Júpiter lucía.</w:t>
      </w:r>
    </w:p>
    <w:p w14:paraId="03A9E5D8" w14:textId="77777777" w:rsidR="00903E67" w:rsidRDefault="00903E67" w:rsidP="005636B6">
      <w:pPr>
        <w:spacing w:before="240" w:after="240"/>
      </w:pPr>
      <w:r>
        <w:t>Y vi otras luces que a la parte alta</w:t>
      </w:r>
    </w:p>
    <w:p w14:paraId="27E3390E" w14:textId="77777777" w:rsidR="00903E67" w:rsidRDefault="00903E67" w:rsidP="005636B6">
      <w:pPr>
        <w:spacing w:before="240" w:after="240"/>
      </w:pPr>
      <w:r>
        <w:t>bajaban de la eme, y se quedaban</w:t>
      </w:r>
    </w:p>
    <w:p w14:paraId="5310A0A8" w14:textId="77777777" w:rsidR="00903E67" w:rsidRDefault="00903E67" w:rsidP="005636B6">
      <w:pPr>
        <w:spacing w:before="240" w:after="240"/>
      </w:pPr>
      <w:r>
        <w:t>cantando, creo, el bien que las traía.</w:t>
      </w:r>
    </w:p>
    <w:p w14:paraId="3FF02D50" w14:textId="77777777" w:rsidR="00903E67" w:rsidRDefault="00903E67" w:rsidP="005636B6">
      <w:pPr>
        <w:spacing w:before="240" w:after="240"/>
      </w:pPr>
      <w:r>
        <w:t>Luego, como al chocar de los tizones</w:t>
      </w:r>
    </w:p>
    <w:p w14:paraId="7C073F8F" w14:textId="77777777" w:rsidR="00903E67" w:rsidRDefault="00903E67" w:rsidP="005636B6">
      <w:pPr>
        <w:spacing w:before="240" w:after="240"/>
      </w:pPr>
      <w:r>
        <w:t>ardientes, surgen chispas a millares,</w:t>
      </w:r>
    </w:p>
    <w:p w14:paraId="3D1E4790" w14:textId="77777777" w:rsidR="00903E67" w:rsidRDefault="00903E67" w:rsidP="005636B6">
      <w:pPr>
        <w:spacing w:before="240" w:after="240"/>
      </w:pPr>
      <w:r>
        <w:t>donde los necios suelen ver augurios,</w:t>
      </w:r>
    </w:p>
    <w:p w14:paraId="4DAC2778" w14:textId="77777777" w:rsidR="00903E67" w:rsidRDefault="00903E67" w:rsidP="005636B6">
      <w:pPr>
        <w:spacing w:before="240" w:after="240"/>
      </w:pPr>
      <w:r>
        <w:t>pareció que de allí surgían miles</w:t>
      </w:r>
    </w:p>
    <w:p w14:paraId="6072FD5C" w14:textId="77777777" w:rsidR="00903E67" w:rsidRDefault="00903E67" w:rsidP="005636B6">
      <w:pPr>
        <w:spacing w:before="240" w:after="240"/>
      </w:pPr>
      <w:r>
        <w:t>de luces que subían, mucho o poco,</w:t>
      </w:r>
    </w:p>
    <w:p w14:paraId="366E994D" w14:textId="77777777" w:rsidR="00903E67" w:rsidRDefault="00903E67" w:rsidP="005636B6">
      <w:pPr>
        <w:spacing w:before="240" w:after="240"/>
      </w:pPr>
      <w:r>
        <w:t>tal como el sol que las prendió dispuso;</w:t>
      </w:r>
    </w:p>
    <w:p w14:paraId="4BFBE182" w14:textId="77777777" w:rsidR="00903E67" w:rsidRDefault="00903E67" w:rsidP="005636B6">
      <w:pPr>
        <w:spacing w:before="240" w:after="240"/>
      </w:pPr>
      <w:r>
        <w:t>y en su lugar ya quietas cada una,</w:t>
      </w:r>
    </w:p>
    <w:p w14:paraId="19071D75" w14:textId="77777777" w:rsidR="00903E67" w:rsidRDefault="00903E67" w:rsidP="005636B6">
      <w:pPr>
        <w:spacing w:before="240" w:after="240"/>
      </w:pPr>
      <w:r>
        <w:t>vi de un águila el cuello y la cabeza</w:t>
      </w:r>
    </w:p>
    <w:p w14:paraId="4101D431" w14:textId="77777777" w:rsidR="00903E67" w:rsidRDefault="00903E67" w:rsidP="005636B6">
      <w:pPr>
        <w:spacing w:before="240" w:after="240"/>
      </w:pPr>
      <w:r>
        <w:t>representada en el fulgor distinto.</w:t>
      </w:r>
    </w:p>
    <w:p w14:paraId="7E362899" w14:textId="77777777" w:rsidR="00903E67" w:rsidRDefault="00903E67" w:rsidP="005636B6">
      <w:pPr>
        <w:spacing w:before="240" w:after="240"/>
      </w:pPr>
      <w:r>
        <w:t>Quien pinta allí no tiene quien le guíe,</w:t>
      </w:r>
    </w:p>
    <w:p w14:paraId="7EC07CC0" w14:textId="77777777" w:rsidR="00903E67" w:rsidRDefault="00903E67" w:rsidP="005636B6">
      <w:pPr>
        <w:spacing w:before="240" w:after="240"/>
      </w:pPr>
      <w:r>
        <w:t>sino que guía, y de aquél se origina</w:t>
      </w:r>
    </w:p>
    <w:p w14:paraId="397EC5AA" w14:textId="77777777" w:rsidR="00903E67" w:rsidRDefault="00903E67" w:rsidP="005636B6">
      <w:pPr>
        <w:spacing w:before="240" w:after="240"/>
      </w:pPr>
      <w:r>
        <w:t>la virtud que a los nidos da su forma.</w:t>
      </w:r>
    </w:p>
    <w:p w14:paraId="4F71E499" w14:textId="77777777" w:rsidR="00903E67" w:rsidRDefault="00903E67" w:rsidP="005636B6">
      <w:pPr>
        <w:spacing w:before="240" w:after="240"/>
      </w:pPr>
      <w:r>
        <w:t>Las otras beatitudes, que dichosas</w:t>
      </w:r>
    </w:p>
    <w:p w14:paraId="5F5B9341" w14:textId="77777777" w:rsidR="00903E67" w:rsidRDefault="00903E67" w:rsidP="005636B6">
      <w:pPr>
        <w:spacing w:before="240" w:after="240"/>
      </w:pPr>
      <w:r>
        <w:t>de enliliarse en la ema parecieron,</w:t>
      </w:r>
    </w:p>
    <w:p w14:paraId="572CFE00" w14:textId="77777777" w:rsidR="00903E67" w:rsidRDefault="00903E67" w:rsidP="005636B6">
      <w:pPr>
        <w:spacing w:before="240" w:after="240"/>
      </w:pPr>
      <w:r>
        <w:lastRenderedPageBreak/>
        <w:t>moviéndose siguieron la figura.</w:t>
      </w:r>
    </w:p>
    <w:p w14:paraId="74193A96" w14:textId="77777777" w:rsidR="00903E67" w:rsidRDefault="00903E67" w:rsidP="005636B6">
      <w:pPr>
        <w:spacing w:before="240" w:after="240"/>
      </w:pPr>
      <w:r>
        <w:t>¡Oh dulce estrella, cuáles, cuántas gemas</w:t>
      </w:r>
    </w:p>
    <w:p w14:paraId="06E97E9D" w14:textId="77777777" w:rsidR="00903E67" w:rsidRDefault="00903E67" w:rsidP="005636B6">
      <w:pPr>
        <w:spacing w:before="240" w:after="240"/>
      </w:pPr>
      <w:r>
        <w:t>me demostraron que nuestra justicia</w:t>
      </w:r>
    </w:p>
    <w:p w14:paraId="46AAF2B9" w14:textId="77777777" w:rsidR="00903E67" w:rsidRDefault="00903E67" w:rsidP="005636B6">
      <w:pPr>
        <w:spacing w:before="240" w:after="240"/>
      </w:pPr>
      <w:r>
        <w:t>es efecto del cielo que tú enjoyas!</w:t>
      </w:r>
    </w:p>
    <w:p w14:paraId="272E8B0F" w14:textId="77777777" w:rsidR="00903E67" w:rsidRDefault="00903E67" w:rsidP="005636B6">
      <w:pPr>
        <w:spacing w:before="240" w:after="240"/>
      </w:pPr>
      <w:r>
        <w:t>Y yo pido a la mente en que comienza</w:t>
      </w:r>
    </w:p>
    <w:p w14:paraId="3F998ED9" w14:textId="77777777" w:rsidR="00903E67" w:rsidRDefault="00903E67" w:rsidP="005636B6">
      <w:pPr>
        <w:spacing w:before="240" w:after="240"/>
      </w:pPr>
      <w:r>
        <w:t>tu virtud y tu obrar, que vuelva a ver</w:t>
      </w:r>
    </w:p>
    <w:p w14:paraId="0109F0DB" w14:textId="77777777" w:rsidR="00903E67" w:rsidRDefault="00903E67" w:rsidP="005636B6">
      <w:pPr>
        <w:spacing w:before="240" w:after="240"/>
      </w:pPr>
      <w:r>
        <w:t>de dónde sale el humo que te nubla;</w:t>
      </w:r>
    </w:p>
    <w:p w14:paraId="7569A2C0" w14:textId="77777777" w:rsidR="00903E67" w:rsidRDefault="00903E67" w:rsidP="005636B6">
      <w:pPr>
        <w:spacing w:before="240" w:after="240"/>
      </w:pPr>
      <w:r>
        <w:t>tal que se encolerice nuevamente</w:t>
      </w:r>
    </w:p>
    <w:p w14:paraId="70958B7F" w14:textId="77777777" w:rsidR="00903E67" w:rsidRDefault="00903E67" w:rsidP="005636B6">
      <w:pPr>
        <w:spacing w:before="240" w:after="240"/>
      </w:pPr>
      <w:r>
        <w:t>del comprar y el vender dentro del templo</w:t>
      </w:r>
    </w:p>
    <w:p w14:paraId="34157429" w14:textId="77777777" w:rsidR="00903E67" w:rsidRDefault="00903E67" w:rsidP="005636B6">
      <w:pPr>
        <w:spacing w:before="240" w:after="240"/>
      </w:pPr>
      <w:r>
        <w:t>murado con milagros y martirios.</w:t>
      </w:r>
    </w:p>
    <w:p w14:paraId="36160776" w14:textId="77777777" w:rsidR="00903E67" w:rsidRDefault="00903E67" w:rsidP="005636B6">
      <w:pPr>
        <w:spacing w:before="240" w:after="240"/>
      </w:pPr>
      <w:r>
        <w:t>¡O milicia de cielo que ahora miro,</w:t>
      </w:r>
    </w:p>
    <w:p w14:paraId="0629070C" w14:textId="77777777" w:rsidR="00903E67" w:rsidRDefault="00903E67" w:rsidP="005636B6">
      <w:pPr>
        <w:spacing w:before="240" w:after="240"/>
      </w:pPr>
      <w:r>
        <w:t>ruega por los que se hallan en la tierra</w:t>
      </w:r>
    </w:p>
    <w:p w14:paraId="6F000E47" w14:textId="77777777" w:rsidR="00903E67" w:rsidRDefault="00903E67" w:rsidP="005636B6">
      <w:pPr>
        <w:spacing w:before="240" w:after="240"/>
      </w:pPr>
      <w:r>
        <w:t>detrás del mal ejemplo desviados!</w:t>
      </w:r>
    </w:p>
    <w:p w14:paraId="7030BF76" w14:textId="77777777" w:rsidR="00903E67" w:rsidRDefault="00903E67" w:rsidP="005636B6">
      <w:pPr>
        <w:spacing w:before="240" w:after="240"/>
      </w:pPr>
      <w:r>
        <w:t>Antes se hacía con armas la guerra;</w:t>
      </w:r>
    </w:p>
    <w:p w14:paraId="192E13DF" w14:textId="77777777" w:rsidR="00903E67" w:rsidRDefault="00903E67" w:rsidP="005636B6">
      <w:pPr>
        <w:spacing w:before="240" w:after="240"/>
      </w:pPr>
      <w:r>
        <w:t>y ahora se hace quitando a unos y a otros</w:t>
      </w:r>
    </w:p>
    <w:p w14:paraId="17BD0B2F" w14:textId="77777777" w:rsidR="00903E67" w:rsidRDefault="00903E67" w:rsidP="005636B6">
      <w:pPr>
        <w:spacing w:before="240" w:after="240"/>
      </w:pPr>
      <w:r>
        <w:t>el pan que a nadie niega el santo Padre.</w:t>
      </w:r>
    </w:p>
    <w:p w14:paraId="4A62D441" w14:textId="77777777" w:rsidR="00903E67" w:rsidRDefault="00903E67" w:rsidP="005636B6">
      <w:pPr>
        <w:spacing w:before="240" w:after="240"/>
      </w:pPr>
      <w:r>
        <w:t>Pero tú que borrando sólo escribes,</w:t>
      </w:r>
    </w:p>
    <w:p w14:paraId="4C7594B5" w14:textId="77777777" w:rsidR="00903E67" w:rsidRDefault="00903E67" w:rsidP="005636B6">
      <w:pPr>
        <w:spacing w:before="240" w:after="240"/>
      </w:pPr>
      <w:r>
        <w:t>piensa que aún viven Pedro y Pablo, muertos</w:t>
      </w:r>
    </w:p>
    <w:p w14:paraId="55D6CE73" w14:textId="77777777" w:rsidR="00903E67" w:rsidRDefault="00903E67" w:rsidP="005636B6">
      <w:pPr>
        <w:spacing w:before="240" w:after="240"/>
      </w:pPr>
      <w:r>
        <w:t>por la viña que ahora tú devastas.</w:t>
      </w:r>
    </w:p>
    <w:p w14:paraId="2CBB04CB" w14:textId="77777777" w:rsidR="00903E67" w:rsidRDefault="00903E67" w:rsidP="005636B6">
      <w:pPr>
        <w:spacing w:before="240" w:after="240"/>
      </w:pPr>
      <w:r>
        <w:lastRenderedPageBreak/>
        <w:t>Puedes decir: «Tan fijo está mi amor</w:t>
      </w:r>
    </w:p>
    <w:p w14:paraId="1DB3B29F" w14:textId="77777777" w:rsidR="00903E67" w:rsidRDefault="00903E67" w:rsidP="005636B6">
      <w:pPr>
        <w:spacing w:before="240" w:after="240"/>
      </w:pPr>
      <w:r>
        <w:t>en quien quiso vivir en el desierto</w:t>
      </w:r>
    </w:p>
    <w:p w14:paraId="11D82D32" w14:textId="77777777" w:rsidR="00903E67" w:rsidRDefault="00903E67" w:rsidP="005636B6">
      <w:pPr>
        <w:spacing w:before="240" w:after="240"/>
      </w:pPr>
      <w:r>
        <w:t>y fue martirizado por un baile,</w:t>
      </w:r>
    </w:p>
    <w:p w14:paraId="2D4A89D1" w14:textId="77777777" w:rsidR="00903E67" w:rsidRDefault="00903E67" w:rsidP="005636B6">
      <w:pPr>
        <w:spacing w:before="240" w:after="240"/>
      </w:pPr>
      <w:r>
        <w:t>que al Pescador y a Pablo desconozco.»</w:t>
      </w:r>
    </w:p>
    <w:p w14:paraId="550BEED7" w14:textId="1E920179" w:rsidR="00903E67" w:rsidRDefault="00903E67" w:rsidP="005636B6">
      <w:pPr>
        <w:pStyle w:val="Ttulo2"/>
        <w:spacing w:before="240" w:after="240"/>
      </w:pPr>
      <w:r>
        <w:br w:type="page"/>
      </w:r>
      <w:bookmarkStart w:id="91" w:name="_Toc196141014"/>
      <w:r>
        <w:lastRenderedPageBreak/>
        <w:t>CANTO XIX</w:t>
      </w:r>
      <w:bookmarkEnd w:id="91"/>
    </w:p>
    <w:p w14:paraId="45D69E93" w14:textId="77777777" w:rsidR="00903E67" w:rsidRDefault="00903E67" w:rsidP="005636B6">
      <w:pPr>
        <w:spacing w:before="240" w:after="240"/>
      </w:pPr>
      <w:r>
        <w:t>Apareció ante mí la bella imagen</w:t>
      </w:r>
    </w:p>
    <w:p w14:paraId="558E3987" w14:textId="77777777" w:rsidR="00903E67" w:rsidRDefault="00903E67" w:rsidP="005636B6">
      <w:pPr>
        <w:spacing w:before="240" w:after="240"/>
      </w:pPr>
      <w:r>
        <w:t>con las alas abiertas, que formaban</w:t>
      </w:r>
    </w:p>
    <w:p w14:paraId="4C41DEDD" w14:textId="77777777" w:rsidR="00903E67" w:rsidRDefault="00903E67" w:rsidP="005636B6">
      <w:pPr>
        <w:spacing w:before="240" w:after="240"/>
      </w:pPr>
      <w:r>
        <w:t>las almas agrupadas en su dicha;</w:t>
      </w:r>
    </w:p>
    <w:p w14:paraId="160F9091" w14:textId="77777777" w:rsidR="00903E67" w:rsidRDefault="00903E67" w:rsidP="005636B6">
      <w:pPr>
        <w:spacing w:before="240" w:after="240"/>
      </w:pPr>
      <w:r>
        <w:t>un rubí parecía cada una</w:t>
      </w:r>
    </w:p>
    <w:p w14:paraId="6E29BAB4" w14:textId="77777777" w:rsidR="00903E67" w:rsidRDefault="00903E67" w:rsidP="005636B6">
      <w:pPr>
        <w:spacing w:before="240" w:after="240"/>
      </w:pPr>
      <w:r>
        <w:t>donde un rayo de sol ardiera tanto,</w:t>
      </w:r>
    </w:p>
    <w:p w14:paraId="51EC75CA" w14:textId="77777777" w:rsidR="00903E67" w:rsidRDefault="00903E67" w:rsidP="005636B6">
      <w:pPr>
        <w:spacing w:before="240" w:after="240"/>
      </w:pPr>
      <w:r>
        <w:t>que en mis ojos pudiera reflejarse.</w:t>
      </w:r>
    </w:p>
    <w:p w14:paraId="776F9D85" w14:textId="77777777" w:rsidR="00903E67" w:rsidRDefault="00903E67" w:rsidP="005636B6">
      <w:pPr>
        <w:spacing w:before="240" w:after="240"/>
      </w:pPr>
      <w:r>
        <w:t>Y lo que debo de tratar ahora</w:t>
      </w:r>
    </w:p>
    <w:p w14:paraId="0FFB010A" w14:textId="77777777" w:rsidR="00903E67" w:rsidRDefault="00903E67" w:rsidP="005636B6">
      <w:pPr>
        <w:spacing w:before="240" w:after="240"/>
      </w:pPr>
      <w:r>
        <w:t>ni referido nunca fue, ni escrito,</w:t>
      </w:r>
    </w:p>
    <w:p w14:paraId="2B638AB7" w14:textId="77777777" w:rsidR="00903E67" w:rsidRDefault="00903E67" w:rsidP="005636B6">
      <w:pPr>
        <w:spacing w:before="240" w:after="240"/>
      </w:pPr>
      <w:r>
        <w:t>ni concebido por la fantasía;</w:t>
      </w:r>
    </w:p>
    <w:p w14:paraId="24CD5D28" w14:textId="77777777" w:rsidR="00903E67" w:rsidRDefault="00903E67" w:rsidP="005636B6">
      <w:pPr>
        <w:spacing w:before="240" w:after="240"/>
      </w:pPr>
      <w:r>
        <w:t>pues vi y también oí que hablaba el pico,</w:t>
      </w:r>
    </w:p>
    <w:p w14:paraId="757B96BA" w14:textId="77777777" w:rsidR="00903E67" w:rsidRDefault="00903E67" w:rsidP="005636B6">
      <w:pPr>
        <w:spacing w:before="240" w:after="240"/>
      </w:pPr>
      <w:r>
        <w:t>y que la voz decía «mío» y «yo»</w:t>
      </w:r>
    </w:p>
    <w:p w14:paraId="21525D8D" w14:textId="77777777" w:rsidR="00903E67" w:rsidRDefault="00903E67" w:rsidP="005636B6">
      <w:pPr>
        <w:spacing w:before="240" w:after="240"/>
      </w:pPr>
      <w:r>
        <w:t>y debía decir «nuestro» y «nosotros».</w:t>
      </w:r>
    </w:p>
    <w:p w14:paraId="6FDBA6FD" w14:textId="77777777" w:rsidR="00903E67" w:rsidRDefault="00903E67" w:rsidP="005636B6">
      <w:pPr>
        <w:spacing w:before="240" w:after="240"/>
      </w:pPr>
      <w:r>
        <w:t>Y comenzó: «Por ser justo y piadoso</w:t>
      </w:r>
    </w:p>
    <w:p w14:paraId="58A21DA9" w14:textId="77777777" w:rsidR="00903E67" w:rsidRDefault="00903E67" w:rsidP="005636B6">
      <w:pPr>
        <w:spacing w:before="240" w:after="240"/>
      </w:pPr>
      <w:r>
        <w:t>estoy aquí exaltado a aquella gloria</w:t>
      </w:r>
    </w:p>
    <w:p w14:paraId="5E58D002" w14:textId="77777777" w:rsidR="00903E67" w:rsidRDefault="00903E67" w:rsidP="005636B6">
      <w:pPr>
        <w:spacing w:before="240" w:after="240"/>
      </w:pPr>
      <w:r>
        <w:t>que vencer no se deja del deseo;</w:t>
      </w:r>
    </w:p>
    <w:p w14:paraId="1030C0FC" w14:textId="77777777" w:rsidR="00903E67" w:rsidRDefault="00903E67" w:rsidP="005636B6">
      <w:pPr>
        <w:spacing w:before="240" w:after="240"/>
      </w:pPr>
      <w:r>
        <w:t>y dejé tan completa mi memoria</w:t>
      </w:r>
    </w:p>
    <w:p w14:paraId="3968385F" w14:textId="77777777" w:rsidR="00903E67" w:rsidRDefault="00903E67" w:rsidP="005636B6">
      <w:pPr>
        <w:spacing w:before="240" w:after="240"/>
      </w:pPr>
      <w:r>
        <w:t>en la tierra, que abajo los malvados</w:t>
      </w:r>
    </w:p>
    <w:p w14:paraId="6E477085" w14:textId="77777777" w:rsidR="00903E67" w:rsidRDefault="00903E67" w:rsidP="005636B6">
      <w:pPr>
        <w:spacing w:before="240" w:after="240"/>
      </w:pPr>
      <w:r>
        <w:t>aun sin seguir su ejemplo, la veneran.»</w:t>
      </w:r>
    </w:p>
    <w:p w14:paraId="45B4A09E" w14:textId="77777777" w:rsidR="00903E67" w:rsidRDefault="00903E67" w:rsidP="005636B6">
      <w:pPr>
        <w:spacing w:before="240" w:after="240"/>
      </w:pPr>
      <w:r>
        <w:lastRenderedPageBreak/>
        <w:t>Como un solo calor de muchas brasas,</w:t>
      </w:r>
    </w:p>
    <w:p w14:paraId="3D82A271" w14:textId="77777777" w:rsidR="00903E67" w:rsidRDefault="00903E67" w:rsidP="005636B6">
      <w:pPr>
        <w:spacing w:before="240" w:after="240"/>
      </w:pPr>
      <w:r>
        <w:t>de entre muchos amores, de igual modo,</w:t>
      </w:r>
    </w:p>
    <w:p w14:paraId="579EA91C" w14:textId="77777777" w:rsidR="00903E67" w:rsidRDefault="00903E67" w:rsidP="005636B6">
      <w:pPr>
        <w:spacing w:before="240" w:after="240"/>
      </w:pPr>
      <w:r>
        <w:t>salía un solo son de aquella imagen.</w:t>
      </w:r>
    </w:p>
    <w:p w14:paraId="7CCA6BC3" w14:textId="77777777" w:rsidR="00903E67" w:rsidRDefault="00903E67" w:rsidP="005636B6">
      <w:pPr>
        <w:spacing w:before="240" w:after="240"/>
      </w:pPr>
      <w:r>
        <w:t>Y entonces respondí. «Oh perpetuas flores</w:t>
      </w:r>
    </w:p>
    <w:p w14:paraId="7C951AD0" w14:textId="77777777" w:rsidR="00903E67" w:rsidRDefault="00903E67" w:rsidP="005636B6">
      <w:pPr>
        <w:spacing w:before="240" w:after="240"/>
      </w:pPr>
      <w:r>
        <w:t>de la alegría eterna, que uno sólo</w:t>
      </w:r>
    </w:p>
    <w:p w14:paraId="7F328AE1" w14:textId="77777777" w:rsidR="00903E67" w:rsidRDefault="00903E67" w:rsidP="005636B6">
      <w:pPr>
        <w:spacing w:before="240" w:after="240"/>
      </w:pPr>
      <w:r>
        <w:t>me hacéis aparecer vuestros aromas,</w:t>
      </w:r>
    </w:p>
    <w:p w14:paraId="5106DA8A" w14:textId="77777777" w:rsidR="00903E67" w:rsidRDefault="00903E67" w:rsidP="005636B6">
      <w:pPr>
        <w:spacing w:before="240" w:after="240"/>
      </w:pPr>
      <w:r>
        <w:t>aclaradme, espirando, el gran ayuno</w:t>
      </w:r>
    </w:p>
    <w:p w14:paraId="0EFAC344" w14:textId="77777777" w:rsidR="00903E67" w:rsidRDefault="00903E67" w:rsidP="005636B6">
      <w:pPr>
        <w:spacing w:before="240" w:after="240"/>
      </w:pPr>
      <w:r>
        <w:t>que largamente en hambre me ha tenido,</w:t>
      </w:r>
    </w:p>
    <w:p w14:paraId="4521C718" w14:textId="77777777" w:rsidR="00903E67" w:rsidRDefault="00903E67" w:rsidP="005636B6">
      <w:pPr>
        <w:spacing w:before="240" w:after="240"/>
      </w:pPr>
      <w:r>
        <w:t>pues ningún alimento hallé en la tierra.</w:t>
      </w:r>
    </w:p>
    <w:p w14:paraId="3BDFB0D2" w14:textId="77777777" w:rsidR="00903E67" w:rsidRDefault="00903E67" w:rsidP="005636B6">
      <w:pPr>
        <w:spacing w:before="240" w:after="240"/>
      </w:pPr>
      <w:r>
        <w:t>Bien sé que si en el cielo de otro reino</w:t>
      </w:r>
    </w:p>
    <w:p w14:paraId="0F8F3E9C" w14:textId="77777777" w:rsidR="00903E67" w:rsidRDefault="00903E67" w:rsidP="005636B6">
      <w:pPr>
        <w:spacing w:before="240" w:after="240"/>
      </w:pPr>
      <w:r>
        <w:t>la justicia divina hace su espejo</w:t>
      </w:r>
    </w:p>
    <w:p w14:paraId="0561A3BE" w14:textId="77777777" w:rsidR="00903E67" w:rsidRDefault="00903E67" w:rsidP="005636B6">
      <w:pPr>
        <w:spacing w:before="240" w:after="240"/>
      </w:pPr>
      <w:r>
        <w:t>veladamente el vuestro no la mira.</w:t>
      </w:r>
    </w:p>
    <w:p w14:paraId="0DD364ED" w14:textId="77777777" w:rsidR="00903E67" w:rsidRDefault="00903E67" w:rsidP="005636B6">
      <w:pPr>
        <w:spacing w:before="240" w:after="240"/>
      </w:pPr>
      <w:r>
        <w:t>Sabéis que atentamente me: dispongo</w:t>
      </w:r>
    </w:p>
    <w:p w14:paraId="01D394B8" w14:textId="77777777" w:rsidR="00903E67" w:rsidRDefault="00903E67" w:rsidP="005636B6">
      <w:pPr>
        <w:spacing w:before="240" w:after="240"/>
      </w:pPr>
      <w:r>
        <w:t>a escucharos; sabéis cuál es la duda</w:t>
      </w:r>
    </w:p>
    <w:p w14:paraId="2CFD084C" w14:textId="77777777" w:rsidR="00903E67" w:rsidRDefault="00903E67" w:rsidP="005636B6">
      <w:pPr>
        <w:spacing w:before="240" w:after="240"/>
      </w:pPr>
      <w:r>
        <w:t>que en ayunas me tuvo tanto tiempo.»</w:t>
      </w:r>
    </w:p>
    <w:p w14:paraId="023420F6" w14:textId="77777777" w:rsidR="00903E67" w:rsidRDefault="00903E67" w:rsidP="005636B6">
      <w:pPr>
        <w:spacing w:before="240" w:after="240"/>
      </w:pPr>
      <w:r>
        <w:t>Como halcón al que quitan la capucha,</w:t>
      </w:r>
    </w:p>
    <w:p w14:paraId="24E11D37" w14:textId="77777777" w:rsidR="00903E67" w:rsidRDefault="00903E67" w:rsidP="005636B6">
      <w:pPr>
        <w:spacing w:before="240" w:after="240"/>
      </w:pPr>
      <w:r>
        <w:t>que mueve la cabeza y bate alas</w:t>
      </w:r>
    </w:p>
    <w:p w14:paraId="6B2A8206" w14:textId="77777777" w:rsidR="00903E67" w:rsidRDefault="00903E67" w:rsidP="005636B6">
      <w:pPr>
        <w:spacing w:before="240" w:after="240"/>
      </w:pPr>
      <w:r>
        <w:t>ganas mostrando y haciéndose hermoso,</w:t>
      </w:r>
    </w:p>
    <w:p w14:paraId="58CB161E" w14:textId="77777777" w:rsidR="00903E67" w:rsidRDefault="00903E67" w:rsidP="005636B6">
      <w:pPr>
        <w:spacing w:before="240" w:after="240"/>
      </w:pPr>
      <w:r>
        <w:t>contemplé a aquella imagen, que con loas</w:t>
      </w:r>
    </w:p>
    <w:p w14:paraId="021C5325" w14:textId="77777777" w:rsidR="00903E67" w:rsidRDefault="00903E67" w:rsidP="005636B6">
      <w:pPr>
        <w:spacing w:before="240" w:after="240"/>
      </w:pPr>
      <w:r>
        <w:lastRenderedPageBreak/>
        <w:t>a la divina gracia era formada,</w:t>
      </w:r>
    </w:p>
    <w:p w14:paraId="13AE688B" w14:textId="77777777" w:rsidR="00903E67" w:rsidRDefault="00903E67" w:rsidP="005636B6">
      <w:pPr>
        <w:spacing w:before="240" w:after="240"/>
      </w:pPr>
      <w:r>
        <w:t>con cantos que conoce el que lo goza.</w:t>
      </w:r>
    </w:p>
    <w:p w14:paraId="24ED5585" w14:textId="77777777" w:rsidR="00903E67" w:rsidRDefault="00903E67" w:rsidP="005636B6">
      <w:pPr>
        <w:spacing w:before="240" w:after="240"/>
      </w:pPr>
      <w:r>
        <w:t>Dijo después: «El que volvió el compás</w:t>
      </w:r>
    </w:p>
    <w:p w14:paraId="3FF6A290" w14:textId="77777777" w:rsidR="00903E67" w:rsidRDefault="00903E67" w:rsidP="005636B6">
      <w:pPr>
        <w:spacing w:before="240" w:after="240"/>
      </w:pPr>
      <w:r>
        <w:t>hasta el confín del mundo, y dentro de éste</w:t>
      </w:r>
    </w:p>
    <w:p w14:paraId="73C74095" w14:textId="77777777" w:rsidR="00903E67" w:rsidRDefault="00903E67" w:rsidP="005636B6">
      <w:pPr>
        <w:spacing w:before="240" w:after="240"/>
      </w:pPr>
      <w:r>
        <w:t>guardó lo manifiesto y lo secreto,</w:t>
      </w:r>
    </w:p>
    <w:p w14:paraId="3E057EE7" w14:textId="77777777" w:rsidR="00903E67" w:rsidRDefault="00903E67" w:rsidP="005636B6">
      <w:pPr>
        <w:spacing w:before="240" w:after="240"/>
      </w:pPr>
      <w:r>
        <w:t>no podía imprimir su poderío</w:t>
      </w:r>
    </w:p>
    <w:p w14:paraId="73E2379C" w14:textId="77777777" w:rsidR="00903E67" w:rsidRDefault="00903E67" w:rsidP="005636B6">
      <w:pPr>
        <w:spacing w:before="240" w:after="240"/>
      </w:pPr>
      <w:r>
        <w:t>en todo el universo, de tal modo</w:t>
      </w:r>
    </w:p>
    <w:p w14:paraId="487C57C1" w14:textId="77777777" w:rsidR="00903E67" w:rsidRDefault="00903E67" w:rsidP="005636B6">
      <w:pPr>
        <w:spacing w:before="240" w:after="240"/>
      </w:pPr>
      <w:r>
        <w:t>que su verbo no fuese aún infinito.</w:t>
      </w:r>
    </w:p>
    <w:p w14:paraId="653F5928" w14:textId="77777777" w:rsidR="00903E67" w:rsidRDefault="00903E67" w:rsidP="005636B6">
      <w:pPr>
        <w:spacing w:before="240" w:after="240"/>
      </w:pPr>
      <w:r>
        <w:t>Y esto confirma que el primer soberbio,</w:t>
      </w:r>
    </w:p>
    <w:p w14:paraId="4A4C4FC3" w14:textId="77777777" w:rsidR="00903E67" w:rsidRDefault="00903E67" w:rsidP="005636B6">
      <w:pPr>
        <w:spacing w:before="240" w:after="240"/>
      </w:pPr>
      <w:r>
        <w:t>que de toda criatura fue la suma,</w:t>
      </w:r>
    </w:p>
    <w:p w14:paraId="6C9CCBD2" w14:textId="77777777" w:rsidR="00903E67" w:rsidRDefault="00903E67" w:rsidP="005636B6">
      <w:pPr>
        <w:spacing w:before="240" w:after="240"/>
      </w:pPr>
      <w:r>
        <w:t>por no esperar la luz cayó inmaduro;</w:t>
      </w:r>
    </w:p>
    <w:p w14:paraId="56442B47" w14:textId="77777777" w:rsidR="00903E67" w:rsidRDefault="00903E67" w:rsidP="005636B6">
      <w:pPr>
        <w:spacing w:before="240" w:after="240"/>
      </w:pPr>
      <w:r>
        <w:t>mostrando que cualquier naturaleza</w:t>
      </w:r>
    </w:p>
    <w:p w14:paraId="103D2387" w14:textId="77777777" w:rsidR="00903E67" w:rsidRDefault="00903E67" w:rsidP="005636B6">
      <w:pPr>
        <w:spacing w:before="240" w:after="240"/>
      </w:pPr>
      <w:r>
        <w:t>menor, es sólo un corto receptáculo</w:t>
      </w:r>
    </w:p>
    <w:p w14:paraId="1488B8A1" w14:textId="77777777" w:rsidR="00903E67" w:rsidRDefault="00903E67" w:rsidP="005636B6">
      <w:pPr>
        <w:spacing w:before="240" w:after="240"/>
      </w:pPr>
      <w:r>
        <w:t>del bien que no se acaba y no se mide.</w:t>
      </w:r>
    </w:p>
    <w:p w14:paraId="5C1FB002" w14:textId="77777777" w:rsidR="00903E67" w:rsidRDefault="00903E67" w:rsidP="005636B6">
      <w:pPr>
        <w:spacing w:before="240" w:after="240"/>
      </w:pPr>
      <w:r>
        <w:t>Por lo cual nuestra vista, que tan sólo</w:t>
      </w:r>
    </w:p>
    <w:p w14:paraId="46B02D6B" w14:textId="77777777" w:rsidR="00903E67" w:rsidRDefault="00903E67" w:rsidP="005636B6">
      <w:pPr>
        <w:spacing w:before="240" w:after="240"/>
      </w:pPr>
      <w:r>
        <w:t>ha salido de un rayo de la mente</w:t>
      </w:r>
    </w:p>
    <w:p w14:paraId="6FCB42E7" w14:textId="77777777" w:rsidR="00903E67" w:rsidRDefault="00903E67" w:rsidP="005636B6">
      <w:pPr>
        <w:spacing w:before="240" w:after="240"/>
      </w:pPr>
      <w:r>
        <w:t>de que todas las cosas están llenas,</w:t>
      </w:r>
    </w:p>
    <w:p w14:paraId="63D27A5F" w14:textId="77777777" w:rsidR="00903E67" w:rsidRDefault="00903E67" w:rsidP="005636B6">
      <w:pPr>
        <w:spacing w:before="240" w:after="240"/>
      </w:pPr>
      <w:r>
        <w:t>no puede valer tanto por sí misma,</w:t>
      </w:r>
    </w:p>
    <w:p w14:paraId="1CAD826E" w14:textId="77777777" w:rsidR="00903E67" w:rsidRDefault="00903E67" w:rsidP="005636B6">
      <w:pPr>
        <w:spacing w:before="240" w:after="240"/>
      </w:pPr>
      <w:r>
        <w:t>que no sepa que está mucho más lejos</w:t>
      </w:r>
    </w:p>
    <w:p w14:paraId="4771695D" w14:textId="77777777" w:rsidR="00903E67" w:rsidRDefault="00903E67" w:rsidP="005636B6">
      <w:pPr>
        <w:spacing w:before="240" w:after="240"/>
      </w:pPr>
      <w:r>
        <w:lastRenderedPageBreak/>
        <w:t>su principio de lo que se le muestra.</w:t>
      </w:r>
    </w:p>
    <w:p w14:paraId="64E3DF7D" w14:textId="77777777" w:rsidR="00903E67" w:rsidRDefault="00903E67" w:rsidP="005636B6">
      <w:pPr>
        <w:spacing w:before="240" w:after="240"/>
      </w:pPr>
      <w:r>
        <w:t>Por eso en la justicia sempiterna</w:t>
      </w:r>
    </w:p>
    <w:p w14:paraId="15019BEC" w14:textId="77777777" w:rsidR="00903E67" w:rsidRDefault="00903E67" w:rsidP="005636B6">
      <w:pPr>
        <w:spacing w:before="240" w:after="240"/>
      </w:pPr>
      <w:r>
        <w:t>la vista que recibe vuestro mundo,</w:t>
      </w:r>
    </w:p>
    <w:p w14:paraId="79C77A95" w14:textId="77777777" w:rsidR="00903E67" w:rsidRDefault="00903E67" w:rsidP="005636B6">
      <w:pPr>
        <w:spacing w:before="240" w:after="240"/>
      </w:pPr>
      <w:r>
        <w:t>igual que el ojo por el mar, se adentra;</w:t>
      </w:r>
    </w:p>
    <w:p w14:paraId="74B69BC3" w14:textId="77777777" w:rsidR="00903E67" w:rsidRDefault="00903E67" w:rsidP="005636B6">
      <w:pPr>
        <w:spacing w:before="240" w:after="240"/>
      </w:pPr>
      <w:r>
        <w:t>que, aunque en la orilla puede ver el fondo,</w:t>
      </w:r>
    </w:p>
    <w:p w14:paraId="1C828EF0" w14:textId="77777777" w:rsidR="00903E67" w:rsidRDefault="00903E67" w:rsidP="005636B6">
      <w:pPr>
        <w:spacing w:before="240" w:after="240"/>
      </w:pPr>
      <w:r>
        <w:t>no lo ve en alta mar; y no está menos</w:t>
      </w:r>
    </w:p>
    <w:p w14:paraId="57B253D8" w14:textId="77777777" w:rsidR="00903E67" w:rsidRDefault="00903E67" w:rsidP="005636B6">
      <w:pPr>
        <w:spacing w:before="240" w:after="240"/>
      </w:pPr>
      <w:r>
        <w:t>allí, pero lo esconde el ser profundo.</w:t>
      </w:r>
    </w:p>
    <w:p w14:paraId="6F476A52" w14:textId="77777777" w:rsidR="00903E67" w:rsidRDefault="00903E67" w:rsidP="005636B6">
      <w:pPr>
        <w:spacing w:before="240" w:after="240"/>
      </w:pPr>
      <w:r>
        <w:t>No hay luz, si no procede de la calma</w:t>
      </w:r>
    </w:p>
    <w:p w14:paraId="21C6B85D" w14:textId="77777777" w:rsidR="00903E67" w:rsidRDefault="00903E67" w:rsidP="005636B6">
      <w:pPr>
        <w:spacing w:before="240" w:after="240"/>
      </w:pPr>
      <w:r>
        <w:t>imperturbable; y fuera es la tiniebla,</w:t>
      </w:r>
    </w:p>
    <w:p w14:paraId="5F9B82E7" w14:textId="77777777" w:rsidR="00903E67" w:rsidRDefault="00903E67" w:rsidP="005636B6">
      <w:pPr>
        <w:spacing w:before="240" w:after="240"/>
      </w:pPr>
      <w:r>
        <w:t>o sombra de la carne, o su veneno.</w:t>
      </w:r>
    </w:p>
    <w:p w14:paraId="6BF9BDD1" w14:textId="77777777" w:rsidR="00903E67" w:rsidRDefault="00903E67" w:rsidP="005636B6">
      <w:pPr>
        <w:spacing w:before="240" w:after="240"/>
      </w:pPr>
      <w:r>
        <w:t>Bastante ya te he abierto el escondrijo</w:t>
      </w:r>
    </w:p>
    <w:p w14:paraId="66F3FC53" w14:textId="77777777" w:rsidR="00903E67" w:rsidRDefault="00903E67" w:rsidP="005636B6">
      <w:pPr>
        <w:spacing w:before="240" w:after="240"/>
      </w:pPr>
      <w:r>
        <w:t>que te escondía la justicia viva,</w:t>
      </w:r>
    </w:p>
    <w:p w14:paraId="3923F0AB" w14:textId="77777777" w:rsidR="00903E67" w:rsidRDefault="00903E67" w:rsidP="005636B6">
      <w:pPr>
        <w:spacing w:before="240" w:after="240"/>
      </w:pPr>
      <w:r>
        <w:t>que con tanta frecuencia cuestionaste;</w:t>
      </w:r>
    </w:p>
    <w:p w14:paraId="32D494E8" w14:textId="77777777" w:rsidR="00903E67" w:rsidRDefault="00903E67" w:rsidP="005636B6">
      <w:pPr>
        <w:spacing w:before="240" w:after="240"/>
      </w:pPr>
      <w:r>
        <w:t>diciendo: "Un hombre nace en la ribera</w:t>
      </w:r>
    </w:p>
    <w:p w14:paraId="20615862" w14:textId="77777777" w:rsidR="00903E67" w:rsidRDefault="00903E67" w:rsidP="005636B6">
      <w:pPr>
        <w:spacing w:before="240" w:after="240"/>
      </w:pPr>
      <w:r>
        <w:t>del Indo, y no hay allí nadie que hable</w:t>
      </w:r>
    </w:p>
    <w:p w14:paraId="518861BF" w14:textId="77777777" w:rsidR="00903E67" w:rsidRDefault="00903E67" w:rsidP="005636B6">
      <w:pPr>
        <w:spacing w:before="240" w:after="240"/>
      </w:pPr>
      <w:r>
        <w:t>de Cristo ni leyendo ni escribiendo;</w:t>
      </w:r>
    </w:p>
    <w:p w14:paraId="781AB46D" w14:textId="77777777" w:rsidR="00903E67" w:rsidRDefault="00903E67" w:rsidP="005636B6">
      <w:pPr>
        <w:spacing w:before="240" w:after="240"/>
      </w:pPr>
      <w:r>
        <w:t>y todos sus deseos y actos buenos,</w:t>
      </w:r>
    </w:p>
    <w:p w14:paraId="3388A3D9" w14:textId="77777777" w:rsidR="00903E67" w:rsidRDefault="00903E67" w:rsidP="005636B6">
      <w:pPr>
        <w:spacing w:before="240" w:after="240"/>
      </w:pPr>
      <w:r>
        <w:t>por lo que entiende la razón del hombre,</w:t>
      </w:r>
    </w:p>
    <w:p w14:paraId="1C028530" w14:textId="77777777" w:rsidR="00903E67" w:rsidRDefault="00903E67" w:rsidP="005636B6">
      <w:pPr>
        <w:spacing w:before="240" w:after="240"/>
      </w:pPr>
      <w:r>
        <w:t>están sin culpa en vida y en palabras.</w:t>
      </w:r>
    </w:p>
    <w:p w14:paraId="27BC559C" w14:textId="77777777" w:rsidR="00903E67" w:rsidRDefault="00903E67" w:rsidP="005636B6">
      <w:pPr>
        <w:spacing w:before="240" w:after="240"/>
      </w:pPr>
      <w:r>
        <w:lastRenderedPageBreak/>
        <w:t>Y muere sin la fe y sin el bautismo:</w:t>
      </w:r>
    </w:p>
    <w:p w14:paraId="7F2D0CF9" w14:textId="77777777" w:rsidR="00903E67" w:rsidRDefault="00903E67" w:rsidP="005636B6">
      <w:pPr>
        <w:spacing w:before="240" w:after="240"/>
      </w:pPr>
      <w:r>
        <w:t>¿Dónde está la justicia al condenarle?</w:t>
      </w:r>
    </w:p>
    <w:p w14:paraId="7E579B59" w14:textId="77777777" w:rsidR="00903E67" w:rsidRDefault="00903E67" w:rsidP="005636B6">
      <w:pPr>
        <w:spacing w:before="240" w:after="240"/>
      </w:pPr>
      <w:r>
        <w:t>¿y dónde está su culpa si él no cree?"</w:t>
      </w:r>
    </w:p>
    <w:p w14:paraId="01EF9EF2" w14:textId="77777777" w:rsidR="00903E67" w:rsidRDefault="00903E67" w:rsidP="005636B6">
      <w:pPr>
        <w:spacing w:before="240" w:after="240"/>
      </w:pPr>
      <w:r>
        <w:t>¿Quién eres tú para querer sentarte</w:t>
      </w:r>
    </w:p>
    <w:p w14:paraId="60B155E5" w14:textId="77777777" w:rsidR="00903E67" w:rsidRDefault="00903E67" w:rsidP="005636B6">
      <w:pPr>
        <w:spacing w:before="240" w:after="240"/>
      </w:pPr>
      <w:r>
        <w:t>a juzgar a mil millas de distancia</w:t>
      </w:r>
    </w:p>
    <w:p w14:paraId="0E3923F0" w14:textId="77777777" w:rsidR="00903E67" w:rsidRDefault="00903E67" w:rsidP="005636B6">
      <w:pPr>
        <w:spacing w:before="240" w:after="240"/>
      </w:pPr>
      <w:r>
        <w:t>con tu vista que sólo alcanza un palmo?</w:t>
      </w:r>
    </w:p>
    <w:p w14:paraId="41246E54" w14:textId="77777777" w:rsidR="00903E67" w:rsidRDefault="00903E67" w:rsidP="005636B6">
      <w:pPr>
        <w:spacing w:before="240" w:after="240"/>
      </w:pPr>
      <w:r>
        <w:t>Cierto que quien conmigo sutiliza,</w:t>
      </w:r>
    </w:p>
    <w:p w14:paraId="2DA95293" w14:textId="77777777" w:rsidR="00903E67" w:rsidRDefault="00903E67" w:rsidP="005636B6">
      <w:pPr>
        <w:spacing w:before="240" w:after="240"/>
      </w:pPr>
      <w:r>
        <w:t>si sobre él no estuviera la Escritura,</w:t>
      </w:r>
    </w:p>
    <w:p w14:paraId="53D1A4DF" w14:textId="77777777" w:rsidR="00903E67" w:rsidRDefault="00903E67" w:rsidP="005636B6">
      <w:pPr>
        <w:spacing w:before="240" w:after="240"/>
      </w:pPr>
      <w:r>
        <w:t>su dudar llegaría hasta el asombro.</w:t>
      </w:r>
    </w:p>
    <w:p w14:paraId="2CAEE631" w14:textId="77777777" w:rsidR="00903E67" w:rsidRDefault="00903E67" w:rsidP="005636B6">
      <w:pPr>
        <w:spacing w:before="240" w:after="240"/>
      </w:pPr>
      <w:r>
        <w:t>¡Oh animales terrenos! ¡Mentes zafias!</w:t>
      </w:r>
    </w:p>
    <w:p w14:paraId="4CC19DD9" w14:textId="77777777" w:rsidR="00903E67" w:rsidRDefault="00903E67" w:rsidP="005636B6">
      <w:pPr>
        <w:spacing w:before="240" w:after="240"/>
      </w:pPr>
      <w:r>
        <w:t>La voluntad primera, por sí buena,</w:t>
      </w:r>
    </w:p>
    <w:p w14:paraId="3AD16294" w14:textId="77777777" w:rsidR="00903E67" w:rsidRDefault="00903E67" w:rsidP="005636B6">
      <w:pPr>
        <w:spacing w:before="240" w:after="240"/>
      </w:pPr>
      <w:r>
        <w:t>de sí, que es sumo bien, nunca se mueve.</w:t>
      </w:r>
    </w:p>
    <w:p w14:paraId="0DBF8BF4" w14:textId="77777777" w:rsidR="00903E67" w:rsidRDefault="00903E67" w:rsidP="005636B6">
      <w:pPr>
        <w:spacing w:before="240" w:after="240"/>
      </w:pPr>
      <w:r>
        <w:t>Sólo es justo lo que a ella se conforma:</w:t>
      </w:r>
    </w:p>
    <w:p w14:paraId="0868CE5C" w14:textId="77777777" w:rsidR="00903E67" w:rsidRDefault="00903E67" w:rsidP="005636B6">
      <w:pPr>
        <w:spacing w:before="240" w:after="240"/>
      </w:pPr>
      <w:r>
        <w:t>ningún creado bien puede atraerla,</w:t>
      </w:r>
    </w:p>
    <w:p w14:paraId="37C1542C" w14:textId="77777777" w:rsidR="00903E67" w:rsidRDefault="00903E67" w:rsidP="005636B6">
      <w:pPr>
        <w:spacing w:before="240" w:after="240"/>
      </w:pPr>
      <w:r>
        <w:t>pero aquella, espiendiendo, los produce.»</w:t>
      </w:r>
    </w:p>
    <w:p w14:paraId="0EC6F108" w14:textId="77777777" w:rsidR="00903E67" w:rsidRDefault="00903E67" w:rsidP="005636B6">
      <w:pPr>
        <w:spacing w:before="240" w:after="240"/>
      </w:pPr>
      <w:r>
        <w:t>Igual que sobre el nido vuela en círculos</w:t>
      </w:r>
    </w:p>
    <w:p w14:paraId="0119799B" w14:textId="77777777" w:rsidR="00903E67" w:rsidRDefault="00903E67" w:rsidP="005636B6">
      <w:pPr>
        <w:spacing w:before="240" w:after="240"/>
      </w:pPr>
      <w:r>
        <w:t>tras cebar a sus hijos la cigüeña,</w:t>
      </w:r>
    </w:p>
    <w:p w14:paraId="495ADD8A" w14:textId="77777777" w:rsidR="00903E67" w:rsidRDefault="00903E67" w:rsidP="005636B6">
      <w:pPr>
        <w:spacing w:before="240" w:after="240"/>
      </w:pPr>
      <w:r>
        <w:t>y como la contempla el ya cebado;</w:t>
      </w:r>
    </w:p>
    <w:p w14:paraId="3DF1D3BF" w14:textId="77777777" w:rsidR="00903E67" w:rsidRDefault="00903E67" w:rsidP="005636B6">
      <w:pPr>
        <w:spacing w:before="240" w:after="240"/>
      </w:pPr>
      <w:r>
        <w:t>hizo así, y yo los ojos levanté,</w:t>
      </w:r>
    </w:p>
    <w:p w14:paraId="015518D0" w14:textId="77777777" w:rsidR="00903E67" w:rsidRDefault="00903E67" w:rsidP="005636B6">
      <w:pPr>
        <w:spacing w:before="240" w:after="240"/>
      </w:pPr>
      <w:r>
        <w:lastRenderedPageBreak/>
        <w:t>esa bendita imagen, que las alas</w:t>
      </w:r>
    </w:p>
    <w:p w14:paraId="38A58F8C" w14:textId="77777777" w:rsidR="00903E67" w:rsidRDefault="00903E67" w:rsidP="005636B6">
      <w:pPr>
        <w:spacing w:before="240" w:after="240"/>
      </w:pPr>
      <w:r>
        <w:t>movió impulsada por tantos espíritus.</w:t>
      </w:r>
    </w:p>
    <w:p w14:paraId="4280B93D" w14:textId="77777777" w:rsidR="00903E67" w:rsidRDefault="00903E67" w:rsidP="005636B6">
      <w:pPr>
        <w:spacing w:before="240" w:after="240"/>
      </w:pPr>
      <w:r>
        <w:t>Dando vueltas cantaba, y me decía:</w:t>
      </w:r>
    </w:p>
    <w:p w14:paraId="5F4F341F" w14:textId="77777777" w:rsidR="00903E67" w:rsidRDefault="00903E67" w:rsidP="005636B6">
      <w:pPr>
        <w:spacing w:before="240" w:after="240"/>
      </w:pPr>
      <w:r>
        <w:t>«Lo mismo que mis notas, que no entiendes,</w:t>
      </w:r>
    </w:p>
    <w:p w14:paraId="7C8F76BB" w14:textId="77777777" w:rsidR="00903E67" w:rsidRDefault="00903E67" w:rsidP="005636B6">
      <w:pPr>
        <w:spacing w:before="240" w:after="240"/>
      </w:pPr>
      <w:r>
        <w:t>tal es el juicio eterno a los mortales.»</w:t>
      </w:r>
    </w:p>
    <w:p w14:paraId="26CACC3C" w14:textId="77777777" w:rsidR="00903E67" w:rsidRDefault="00903E67" w:rsidP="005636B6">
      <w:pPr>
        <w:spacing w:before="240" w:after="240"/>
      </w:pPr>
      <w:r>
        <w:t>Al aquietarse las lucientes llamas</w:t>
      </w:r>
    </w:p>
    <w:p w14:paraId="4D09EDA4" w14:textId="77777777" w:rsidR="00903E67" w:rsidRDefault="00903E67" w:rsidP="005636B6">
      <w:pPr>
        <w:spacing w:before="240" w:after="240"/>
      </w:pPr>
      <w:r>
        <w:t>del Espíritu Santo, aún en el signo</w:t>
      </w:r>
    </w:p>
    <w:p w14:paraId="10EE903C" w14:textId="77777777" w:rsidR="00903E67" w:rsidRDefault="00903E67" w:rsidP="005636B6">
      <w:pPr>
        <w:spacing w:before="240" w:after="240"/>
      </w:pPr>
      <w:r>
        <w:t>que a Roma hizo temible en todo el mundo,</w:t>
      </w:r>
    </w:p>
    <w:p w14:paraId="2B20179A" w14:textId="77777777" w:rsidR="00903E67" w:rsidRDefault="00903E67" w:rsidP="005636B6">
      <w:pPr>
        <w:spacing w:before="240" w:after="240"/>
      </w:pPr>
      <w:r>
        <w:t>volvió a decir aquél: «No sube a este</w:t>
      </w:r>
    </w:p>
    <w:p w14:paraId="09364591" w14:textId="77777777" w:rsidR="00903E67" w:rsidRDefault="00903E67" w:rsidP="005636B6">
      <w:pPr>
        <w:spacing w:before="240" w:after="240"/>
      </w:pPr>
      <w:r>
        <w:t>reino, quien no creyera en Cristo, antes</w:t>
      </w:r>
    </w:p>
    <w:p w14:paraId="02177E42" w14:textId="77777777" w:rsidR="00903E67" w:rsidRDefault="00903E67" w:rsidP="005636B6">
      <w:pPr>
        <w:spacing w:before="240" w:after="240"/>
      </w:pPr>
      <w:r>
        <w:t>o después de clavarle en el madero.</w:t>
      </w:r>
    </w:p>
    <w:p w14:paraId="5A534E64" w14:textId="77777777" w:rsidR="00903E67" w:rsidRDefault="00903E67" w:rsidP="005636B6">
      <w:pPr>
        <w:spacing w:before="240" w:after="240"/>
      </w:pPr>
      <w:r>
        <w:t>Mas sabe: muchos gritan "¡Cristo, Cristo!"</w:t>
      </w:r>
    </w:p>
    <w:p w14:paraId="48F336CF" w14:textId="77777777" w:rsidR="00903E67" w:rsidRDefault="00903E67" w:rsidP="005636B6">
      <w:pPr>
        <w:spacing w:before="240" w:after="240"/>
      </w:pPr>
      <w:r>
        <w:t>y estarán en el juicio menos prope</w:t>
      </w:r>
    </w:p>
    <w:p w14:paraId="358A83EF" w14:textId="77777777" w:rsidR="00903E67" w:rsidRDefault="00903E67" w:rsidP="005636B6">
      <w:pPr>
        <w:spacing w:before="240" w:after="240"/>
      </w:pPr>
      <w:r>
        <w:t>de aquel, que otros que a Cristo no conocen;</w:t>
      </w:r>
    </w:p>
    <w:p w14:paraId="1DF42E69" w14:textId="77777777" w:rsidR="00903E67" w:rsidRDefault="00903E67" w:rsidP="005636B6">
      <w:pPr>
        <w:spacing w:before="240" w:after="240"/>
      </w:pPr>
      <w:r>
        <w:t>serán por el etíope afrentados</w:t>
      </w:r>
    </w:p>
    <w:p w14:paraId="3BA529AB" w14:textId="77777777" w:rsidR="00903E67" w:rsidRDefault="00903E67" w:rsidP="005636B6">
      <w:pPr>
        <w:spacing w:before="240" w:after="240"/>
      </w:pPr>
      <w:r>
        <w:t>cuando los dos colegios se separen,</w:t>
      </w:r>
    </w:p>
    <w:p w14:paraId="4A3C4F73" w14:textId="77777777" w:rsidR="00903E67" w:rsidRDefault="00903E67" w:rsidP="005636B6">
      <w:pPr>
        <w:spacing w:before="240" w:after="240"/>
      </w:pPr>
      <w:r>
        <w:t>los para siempre ricos y los pobres.</w:t>
      </w:r>
    </w:p>
    <w:p w14:paraId="06C0CFD0" w14:textId="77777777" w:rsidR="00903E67" w:rsidRDefault="00903E67" w:rsidP="005636B6">
      <w:pPr>
        <w:spacing w:before="240" w:after="240"/>
      </w:pPr>
      <w:r>
        <w:t>¿A vuestros reyes qué dirán los persas</w:t>
      </w:r>
    </w:p>
    <w:p w14:paraId="2DF11AA8" w14:textId="77777777" w:rsidR="00903E67" w:rsidRDefault="00903E67" w:rsidP="005636B6">
      <w:pPr>
        <w:spacing w:before="240" w:after="240"/>
      </w:pPr>
      <w:r>
        <w:t>al contemplar abierto el libro donde</w:t>
      </w:r>
    </w:p>
    <w:p w14:paraId="15986C6F" w14:textId="77777777" w:rsidR="00903E67" w:rsidRDefault="00903E67" w:rsidP="005636B6">
      <w:pPr>
        <w:spacing w:before="240" w:after="240"/>
      </w:pPr>
      <w:r>
        <w:lastRenderedPageBreak/>
        <w:t>escritos se hallan todos sus pecados?</w:t>
      </w:r>
    </w:p>
    <w:p w14:paraId="1384AA28" w14:textId="77777777" w:rsidR="00903E67" w:rsidRDefault="00903E67" w:rsidP="005636B6">
      <w:pPr>
        <w:spacing w:before="240" w:after="240"/>
      </w:pPr>
      <w:r>
        <w:t>La que muy pronto moverá las plumas</w:t>
      </w:r>
    </w:p>
    <w:p w14:paraId="63806D1D" w14:textId="77777777" w:rsidR="00903E67" w:rsidRDefault="00903E67" w:rsidP="005636B6">
      <w:pPr>
        <w:spacing w:before="240" w:after="240"/>
      </w:pPr>
      <w:r>
        <w:t>y que devastará el reino de Praga,</w:t>
      </w:r>
    </w:p>
    <w:p w14:paraId="50E6CE4C" w14:textId="77777777" w:rsidR="00903E67" w:rsidRDefault="00903E67" w:rsidP="005636B6">
      <w:pPr>
        <w:spacing w:before="240" w:after="240"/>
      </w:pPr>
      <w:r>
        <w:t>de Alberto podrá verse entre las obras.</w:t>
      </w:r>
    </w:p>
    <w:p w14:paraId="41850E81" w14:textId="77777777" w:rsidR="00903E67" w:rsidRDefault="00903E67" w:rsidP="005636B6">
      <w:pPr>
        <w:spacing w:before="240" w:after="240"/>
      </w:pPr>
      <w:r>
        <w:t>La pena podrá verse que en el Sena</w:t>
      </w:r>
    </w:p>
    <w:p w14:paraId="288A3CFD" w14:textId="77777777" w:rsidR="00903E67" w:rsidRDefault="00903E67" w:rsidP="005636B6">
      <w:pPr>
        <w:spacing w:before="240" w:after="240"/>
      </w:pPr>
      <w:r>
        <w:t>causará, la moneda falseando,</w:t>
      </w:r>
    </w:p>
    <w:p w14:paraId="5A526C62" w14:textId="77777777" w:rsidR="00903E67" w:rsidRDefault="00903E67" w:rsidP="005636B6">
      <w:pPr>
        <w:spacing w:before="240" w:after="240"/>
      </w:pPr>
      <w:r>
        <w:t>quien por un jabalí hallará la muerte.</w:t>
      </w:r>
    </w:p>
    <w:p w14:paraId="2714C777" w14:textId="77777777" w:rsidR="00903E67" w:rsidRDefault="00903E67" w:rsidP="005636B6">
      <w:pPr>
        <w:spacing w:before="240" w:after="240"/>
      </w:pPr>
      <w:r>
        <w:t>La insaciable soberbia podrá verse,</w:t>
      </w:r>
    </w:p>
    <w:p w14:paraId="6334EE3B" w14:textId="77777777" w:rsidR="00903E67" w:rsidRDefault="00903E67" w:rsidP="005636B6">
      <w:pPr>
        <w:spacing w:before="240" w:after="240"/>
      </w:pPr>
      <w:r>
        <w:t>que al de Inglaterra y al de Escocia ciega,</w:t>
      </w:r>
    </w:p>
    <w:p w14:paraId="00A42AA6" w14:textId="77777777" w:rsidR="00903E67" w:rsidRDefault="00903E67" w:rsidP="005636B6">
      <w:pPr>
        <w:spacing w:before="240" w:after="240"/>
      </w:pPr>
      <w:r>
        <w:t>sin poder aguantarse en sus fronteras.</w:t>
      </w:r>
    </w:p>
    <w:p w14:paraId="3504D448" w14:textId="77777777" w:rsidR="00903E67" w:rsidRDefault="00903E67" w:rsidP="005636B6">
      <w:pPr>
        <w:spacing w:before="240" w:after="240"/>
      </w:pPr>
      <w:r>
        <w:t>Veráse la lujuria y vida muelle</w:t>
      </w:r>
    </w:p>
    <w:p w14:paraId="1550ADEB" w14:textId="77777777" w:rsidR="00903E67" w:rsidRDefault="00903E67" w:rsidP="005636B6">
      <w:pPr>
        <w:spacing w:before="240" w:after="240"/>
      </w:pPr>
      <w:r>
        <w:t>de aquel de España y del de la Bohemia,</w:t>
      </w:r>
    </w:p>
    <w:p w14:paraId="532CD498" w14:textId="77777777" w:rsidR="00903E67" w:rsidRDefault="00903E67" w:rsidP="005636B6">
      <w:pPr>
        <w:spacing w:before="240" w:after="240"/>
      </w:pPr>
      <w:r>
        <w:t>que ni supo ni quiso del valor.</w:t>
      </w:r>
    </w:p>
    <w:p w14:paraId="79E4A099" w14:textId="77777777" w:rsidR="00903E67" w:rsidRDefault="00903E67" w:rsidP="005636B6">
      <w:pPr>
        <w:spacing w:before="240" w:after="240"/>
      </w:pPr>
      <w:r>
        <w:t>Veráse al cojo de Jerusalén</w:t>
      </w:r>
    </w:p>
    <w:p w14:paraId="52F1F9C7" w14:textId="77777777" w:rsidR="00903E67" w:rsidRDefault="00903E67" w:rsidP="005636B6">
      <w:pPr>
        <w:spacing w:before="240" w:after="240"/>
      </w:pPr>
      <w:r>
        <w:t>su bondad señalada con la I,</w:t>
      </w:r>
    </w:p>
    <w:p w14:paraId="28082C39" w14:textId="77777777" w:rsidR="00903E67" w:rsidRDefault="00903E67" w:rsidP="005636B6">
      <w:pPr>
        <w:spacing w:before="240" w:after="240"/>
      </w:pPr>
      <w:r>
        <w:t>y con la M el contrario señalado.</w:t>
      </w:r>
    </w:p>
    <w:p w14:paraId="5C9553E2" w14:textId="77777777" w:rsidR="00903E67" w:rsidRDefault="00903E67" w:rsidP="005636B6">
      <w:pPr>
        <w:spacing w:before="240" w:after="240"/>
      </w:pPr>
      <w:r>
        <w:t>Veráse la avaricia y la vileza</w:t>
      </w:r>
    </w:p>
    <w:p w14:paraId="67BFE263" w14:textId="77777777" w:rsidR="00903E67" w:rsidRDefault="00903E67" w:rsidP="005636B6">
      <w:pPr>
        <w:spacing w:before="240" w:after="240"/>
      </w:pPr>
      <w:r>
        <w:t>de quien guardando está la isla del fuego,</w:t>
      </w:r>
    </w:p>
    <w:p w14:paraId="475CCF46" w14:textId="77777777" w:rsidR="00903E67" w:rsidRDefault="00903E67" w:rsidP="005636B6">
      <w:pPr>
        <w:spacing w:before="240" w:after="240"/>
      </w:pPr>
      <w:r>
        <w:t>donde Anquises su larga edad dejara;</w:t>
      </w:r>
    </w:p>
    <w:p w14:paraId="4E888C11" w14:textId="77777777" w:rsidR="00903E67" w:rsidRDefault="00903E67" w:rsidP="005636B6">
      <w:pPr>
        <w:spacing w:before="240" w:after="240"/>
      </w:pPr>
      <w:r>
        <w:lastRenderedPageBreak/>
        <w:t>en abreviadas letras su escritura</w:t>
      </w:r>
    </w:p>
    <w:p w14:paraId="677247A2" w14:textId="77777777" w:rsidR="00903E67" w:rsidRDefault="00903E67" w:rsidP="005636B6">
      <w:pPr>
        <w:spacing w:before="240" w:after="240"/>
      </w:pPr>
      <w:r>
        <w:t>para dar a entender cuán poco vale,</w:t>
      </w:r>
    </w:p>
    <w:p w14:paraId="2632FB6D" w14:textId="77777777" w:rsidR="00903E67" w:rsidRDefault="00903E67" w:rsidP="005636B6">
      <w:pPr>
        <w:spacing w:before="240" w:after="240"/>
      </w:pPr>
      <w:r>
        <w:t>que mucho anotarán en poco espacio.</w:t>
      </w:r>
    </w:p>
    <w:p w14:paraId="0CE45BD1" w14:textId="77777777" w:rsidR="00903E67" w:rsidRDefault="00903E67" w:rsidP="005636B6">
      <w:pPr>
        <w:spacing w:before="240" w:after="240"/>
      </w:pPr>
      <w:r>
        <w:t>Enseñará las obras indecentes</w:t>
      </w:r>
    </w:p>
    <w:p w14:paraId="2FA324E3" w14:textId="77777777" w:rsidR="00903E67" w:rsidRDefault="00903E67" w:rsidP="005636B6">
      <w:pPr>
        <w:spacing w:before="240" w:after="240"/>
      </w:pPr>
      <w:r>
        <w:t>de su tío y su hermano, que una estirpe</w:t>
      </w:r>
    </w:p>
    <w:p w14:paraId="20CAE8A4" w14:textId="77777777" w:rsidR="00903E67" w:rsidRDefault="00903E67" w:rsidP="005636B6">
      <w:pPr>
        <w:spacing w:before="240" w:after="240"/>
      </w:pPr>
      <w:r>
        <w:t>tan egregia y dos tronos ensuciaron.</w:t>
      </w:r>
    </w:p>
    <w:p w14:paraId="234B9CB1" w14:textId="77777777" w:rsidR="00903E67" w:rsidRDefault="00903E67" w:rsidP="005636B6">
      <w:pPr>
        <w:spacing w:before="240" w:after="240"/>
      </w:pPr>
      <w:r>
        <w:t>El que está en Portugal y el de Noruega</w:t>
      </w:r>
    </w:p>
    <w:p w14:paraId="26C70639" w14:textId="77777777" w:rsidR="00903E67" w:rsidRDefault="00903E67" w:rsidP="005636B6">
      <w:pPr>
        <w:spacing w:before="240" w:after="240"/>
      </w:pPr>
      <w:r>
        <w:t>allí se encontrarán, y aquel de Rascia</w:t>
      </w:r>
    </w:p>
    <w:p w14:paraId="3C467CF8" w14:textId="77777777" w:rsidR="00903E67" w:rsidRDefault="00903E67" w:rsidP="005636B6">
      <w:pPr>
        <w:spacing w:before="240" w:after="240"/>
      </w:pPr>
      <w:r>
        <w:t>que mal ha visto el cuño de Venecia.</w:t>
      </w:r>
    </w:p>
    <w:p w14:paraId="7734FBC6" w14:textId="77777777" w:rsidR="00903E67" w:rsidRDefault="00903E67" w:rsidP="005636B6">
      <w:pPr>
        <w:spacing w:before="240" w:after="240"/>
      </w:pPr>
      <w:r>
        <w:t>¡Dichosa Hungría, si es que no se deja</w:t>
      </w:r>
    </w:p>
    <w:p w14:paraId="46ABD849" w14:textId="77777777" w:rsidR="00903E67" w:rsidRDefault="00903E67" w:rsidP="005636B6">
      <w:pPr>
        <w:spacing w:before="240" w:after="240"/>
      </w:pPr>
      <w:r>
        <w:t>mal conducir! ¡y dichosa Navarra,</w:t>
      </w:r>
    </w:p>
    <w:p w14:paraId="49953E03" w14:textId="77777777" w:rsidR="00903E67" w:rsidRDefault="00903E67" w:rsidP="005636B6">
      <w:pPr>
        <w:spacing w:before="240" w:after="240"/>
      </w:pPr>
      <w:r>
        <w:t>si se armase del monte que la cerca!</w:t>
      </w:r>
    </w:p>
    <w:p w14:paraId="7D78DC97" w14:textId="77777777" w:rsidR="00903E67" w:rsidRDefault="00903E67" w:rsidP="005636B6">
      <w:pPr>
        <w:spacing w:before="240" w:after="240"/>
      </w:pPr>
      <w:r>
        <w:t>Y creer se debiera como muestra</w:t>
      </w:r>
    </w:p>
    <w:p w14:paraId="20B39574" w14:textId="77777777" w:rsidR="00903E67" w:rsidRDefault="00903E67" w:rsidP="005636B6">
      <w:pPr>
        <w:spacing w:before="240" w:after="240"/>
      </w:pPr>
      <w:r>
        <w:t>de esto, que Nicosia y Famagusta</w:t>
      </w:r>
    </w:p>
    <w:p w14:paraId="24793BB7" w14:textId="77777777" w:rsidR="00903E67" w:rsidRDefault="00903E67" w:rsidP="005636B6">
      <w:pPr>
        <w:spacing w:before="240" w:after="240"/>
      </w:pPr>
      <w:r>
        <w:t>se reprueban y duelen de su bestia,</w:t>
      </w:r>
    </w:p>
    <w:p w14:paraId="59F49446" w14:textId="77777777" w:rsidR="00903E67" w:rsidRDefault="00903E67" w:rsidP="005636B6">
      <w:pPr>
        <w:spacing w:before="240" w:after="240"/>
      </w:pPr>
      <w:r>
        <w:t>que del lado de aquéllas no se aparta.</w:t>
      </w:r>
    </w:p>
    <w:p w14:paraId="0BB60A7A" w14:textId="53F73E7C" w:rsidR="00903E67" w:rsidRDefault="00903E67" w:rsidP="005636B6">
      <w:pPr>
        <w:pStyle w:val="Ttulo2"/>
        <w:spacing w:before="240" w:after="240"/>
      </w:pPr>
      <w:r>
        <w:br w:type="page"/>
      </w:r>
      <w:bookmarkStart w:id="92" w:name="_Toc196141015"/>
      <w:r>
        <w:lastRenderedPageBreak/>
        <w:t>CANTO XX</w:t>
      </w:r>
      <w:bookmarkEnd w:id="92"/>
    </w:p>
    <w:p w14:paraId="61BCACC8" w14:textId="77777777" w:rsidR="00903E67" w:rsidRDefault="00903E67" w:rsidP="005636B6">
      <w:pPr>
        <w:spacing w:before="240" w:after="240"/>
      </w:pPr>
      <w:r>
        <w:t>Cuando aquel que da luz al mundo entero</w:t>
      </w:r>
    </w:p>
    <w:p w14:paraId="1E3D52EB" w14:textId="77777777" w:rsidR="00903E67" w:rsidRDefault="00903E67" w:rsidP="005636B6">
      <w:pPr>
        <w:spacing w:before="240" w:after="240"/>
      </w:pPr>
      <w:r>
        <w:t>del hemisferio nuestro así desciende</w:t>
      </w:r>
    </w:p>
    <w:p w14:paraId="31A2C82E" w14:textId="77777777" w:rsidR="00903E67" w:rsidRDefault="00903E67" w:rsidP="005636B6">
      <w:pPr>
        <w:spacing w:before="240" w:after="240"/>
      </w:pPr>
      <w:r>
        <w:t>que el día en todas partes se consuma,</w:t>
      </w:r>
    </w:p>
    <w:p w14:paraId="4CE65923" w14:textId="77777777" w:rsidR="00903E67" w:rsidRDefault="00903E67" w:rsidP="005636B6">
      <w:pPr>
        <w:spacing w:before="240" w:after="240"/>
      </w:pPr>
      <w:r>
        <w:t>el cielo, que aquél solo iluminaba,</w:t>
      </w:r>
    </w:p>
    <w:p w14:paraId="3BF6780B" w14:textId="77777777" w:rsidR="00903E67" w:rsidRDefault="00903E67" w:rsidP="005636B6">
      <w:pPr>
        <w:spacing w:before="240" w:after="240"/>
      </w:pPr>
      <w:r>
        <w:t>súbitamente vuelve a hacerse claro,</w:t>
      </w:r>
    </w:p>
    <w:p w14:paraId="79682026" w14:textId="77777777" w:rsidR="00903E67" w:rsidRDefault="00903E67" w:rsidP="005636B6">
      <w:pPr>
        <w:spacing w:before="240" w:after="240"/>
      </w:pPr>
      <w:r>
        <w:t>con muchas luces, que a una reflejan.</w:t>
      </w:r>
    </w:p>
    <w:p w14:paraId="2AA6500F" w14:textId="77777777" w:rsidR="00903E67" w:rsidRDefault="00903E67" w:rsidP="005636B6">
      <w:pPr>
        <w:spacing w:before="240" w:after="240"/>
      </w:pPr>
      <w:r>
        <w:t>Recordé este fenómeno celeste,</w:t>
      </w:r>
    </w:p>
    <w:p w14:paraId="495A2BD6" w14:textId="77777777" w:rsidR="00903E67" w:rsidRDefault="00903E67" w:rsidP="005636B6">
      <w:pPr>
        <w:spacing w:before="240" w:after="240"/>
      </w:pPr>
      <w:r>
        <w:t>cuando calló aquel símbolo del mundo</w:t>
      </w:r>
    </w:p>
    <w:p w14:paraId="23508929" w14:textId="77777777" w:rsidR="00903E67" w:rsidRDefault="00903E67" w:rsidP="005636B6">
      <w:pPr>
        <w:spacing w:before="240" w:after="240"/>
      </w:pPr>
      <w:r>
        <w:t>y de sus jefes su bendito pico;</w:t>
      </w:r>
    </w:p>
    <w:p w14:paraId="63AAAA42" w14:textId="77777777" w:rsidR="00903E67" w:rsidRDefault="00903E67" w:rsidP="005636B6">
      <w:pPr>
        <w:spacing w:before="240" w:after="240"/>
      </w:pPr>
      <w:r>
        <w:t>pues que todas aquellas vivas luces</w:t>
      </w:r>
    </w:p>
    <w:p w14:paraId="255280F1" w14:textId="77777777" w:rsidR="00903E67" w:rsidRDefault="00903E67" w:rsidP="005636B6">
      <w:pPr>
        <w:spacing w:before="240" w:after="240"/>
      </w:pPr>
      <w:r>
        <w:t>entonaron, luciendo aún más, cantigas</w:t>
      </w:r>
    </w:p>
    <w:p w14:paraId="692964A8" w14:textId="77777777" w:rsidR="00903E67" w:rsidRDefault="00903E67" w:rsidP="005636B6">
      <w:pPr>
        <w:spacing w:before="240" w:after="240"/>
      </w:pPr>
      <w:r>
        <w:t>que se han borrado ya de mi memoria.</w:t>
      </w:r>
    </w:p>
    <w:p w14:paraId="74076954" w14:textId="77777777" w:rsidR="00903E67" w:rsidRDefault="00903E67" w:rsidP="005636B6">
      <w:pPr>
        <w:spacing w:before="240" w:after="240"/>
      </w:pPr>
      <w:r>
        <w:t>¡Oh dulce amor que de risa te envuelves,</w:t>
      </w:r>
    </w:p>
    <w:p w14:paraId="5B60B5B9" w14:textId="77777777" w:rsidR="00903E67" w:rsidRDefault="00903E67" w:rsidP="005636B6">
      <w:pPr>
        <w:spacing w:before="240" w:after="240"/>
      </w:pPr>
      <w:r>
        <w:t>qué ardiente en esos sistros te mostrabas,</w:t>
      </w:r>
    </w:p>
    <w:p w14:paraId="28285DF0" w14:textId="77777777" w:rsidR="00903E67" w:rsidRDefault="00903E67" w:rsidP="005636B6">
      <w:pPr>
        <w:spacing w:before="240" w:after="240"/>
      </w:pPr>
      <w:r>
        <w:t>de santos pensamientos inspirados!</w:t>
      </w:r>
    </w:p>
    <w:p w14:paraId="2FA890F6" w14:textId="77777777" w:rsidR="00903E67" w:rsidRDefault="00903E67" w:rsidP="005636B6">
      <w:pPr>
        <w:spacing w:before="240" w:after="240"/>
      </w:pPr>
      <w:r>
        <w:t>Cuando las caras y lucientes piedras</w:t>
      </w:r>
    </w:p>
    <w:p w14:paraId="70CDFFDC" w14:textId="77777777" w:rsidR="00903E67" w:rsidRDefault="00903E67" w:rsidP="005636B6">
      <w:pPr>
        <w:spacing w:before="240" w:after="240"/>
      </w:pPr>
      <w:r>
        <w:t>de las que vi enjoyado el sexto cielo</w:t>
      </w:r>
    </w:p>
    <w:p w14:paraId="29DD9A9A" w14:textId="77777777" w:rsidR="00903E67" w:rsidRDefault="00903E67" w:rsidP="005636B6">
      <w:pPr>
        <w:spacing w:before="240" w:after="240"/>
      </w:pPr>
      <w:r>
        <w:t>sus angélicos sones terminaron,</w:t>
      </w:r>
    </w:p>
    <w:p w14:paraId="3580CD34" w14:textId="77777777" w:rsidR="00903E67" w:rsidRDefault="00903E67" w:rsidP="005636B6">
      <w:pPr>
        <w:spacing w:before="240" w:after="240"/>
      </w:pPr>
      <w:r>
        <w:lastRenderedPageBreak/>
        <w:t>creí escuchar el murmurar de un río</w:t>
      </w:r>
    </w:p>
    <w:p w14:paraId="294D13C4" w14:textId="77777777" w:rsidR="00903E67" w:rsidRDefault="00903E67" w:rsidP="005636B6">
      <w:pPr>
        <w:spacing w:before="240" w:after="240"/>
      </w:pPr>
      <w:r>
        <w:t>que claro baja de una roca en otra,</w:t>
      </w:r>
    </w:p>
    <w:p w14:paraId="0CFC11CF" w14:textId="77777777" w:rsidR="00903E67" w:rsidRDefault="00903E67" w:rsidP="005636B6">
      <w:pPr>
        <w:spacing w:before="240" w:after="240"/>
      </w:pPr>
      <w:r>
        <w:t>mostrando la abundancia de su fuente.</w:t>
      </w:r>
    </w:p>
    <w:p w14:paraId="3D43F03E" w14:textId="77777777" w:rsidR="00903E67" w:rsidRDefault="00903E67" w:rsidP="005636B6">
      <w:pPr>
        <w:spacing w:before="240" w:after="240"/>
      </w:pPr>
      <w:r>
        <w:t>Y como el son del cuello de la cítara</w:t>
      </w:r>
    </w:p>
    <w:p w14:paraId="72643D48" w14:textId="77777777" w:rsidR="00903E67" w:rsidRDefault="00903E67" w:rsidP="005636B6">
      <w:pPr>
        <w:spacing w:before="240" w:after="240"/>
      </w:pPr>
      <w:r>
        <w:t>toma forma, y así del orificio</w:t>
      </w:r>
    </w:p>
    <w:p w14:paraId="0A8FED4B" w14:textId="77777777" w:rsidR="00903E67" w:rsidRDefault="00903E67" w:rsidP="005636B6">
      <w:pPr>
        <w:spacing w:before="240" w:after="240"/>
      </w:pPr>
      <w:r>
        <w:t>de la zampoña por donde entra el viento,</w:t>
      </w:r>
    </w:p>
    <w:p w14:paraId="4E8F0CB8" w14:textId="77777777" w:rsidR="00903E67" w:rsidRDefault="00903E67" w:rsidP="005636B6">
      <w:pPr>
        <w:spacing w:before="240" w:after="240"/>
      </w:pPr>
      <w:r>
        <w:t>de igual manera, sin tardanza alguna,</w:t>
      </w:r>
    </w:p>
    <w:p w14:paraId="60E7CAB4" w14:textId="77777777" w:rsidR="00903E67" w:rsidRDefault="00903E67" w:rsidP="005636B6">
      <w:pPr>
        <w:spacing w:before="240" w:after="240"/>
      </w:pPr>
      <w:r>
        <w:t>por el cuello del águila el murmullo</w:t>
      </w:r>
    </w:p>
    <w:p w14:paraId="37584FC1" w14:textId="77777777" w:rsidR="00903E67" w:rsidRDefault="00903E67" w:rsidP="005636B6">
      <w:pPr>
        <w:spacing w:before="240" w:after="240"/>
      </w:pPr>
      <w:r>
        <w:t>subió, cual si estuviese perforado.</w:t>
      </w:r>
    </w:p>
    <w:p w14:paraId="51F87C53" w14:textId="77777777" w:rsidR="00903E67" w:rsidRDefault="00903E67" w:rsidP="005636B6">
      <w:pPr>
        <w:spacing w:before="240" w:after="240"/>
      </w:pPr>
      <w:r>
        <w:t>Allí se tornó voz, y por el pico</w:t>
      </w:r>
    </w:p>
    <w:p w14:paraId="44C6547E" w14:textId="77777777" w:rsidR="00903E67" w:rsidRDefault="00903E67" w:rsidP="005636B6">
      <w:pPr>
        <w:spacing w:before="240" w:after="240"/>
      </w:pPr>
      <w:r>
        <w:t>salió en palabras, como lo esperaba</w:t>
      </w:r>
    </w:p>
    <w:p w14:paraId="07A44589" w14:textId="77777777" w:rsidR="00903E67" w:rsidRDefault="00903E67" w:rsidP="005636B6">
      <w:pPr>
        <w:spacing w:before="240" w:after="240"/>
      </w:pPr>
      <w:r>
        <w:t>mi corazón, en donde las retuve.</w:t>
      </w:r>
    </w:p>
    <w:p w14:paraId="440C517E" w14:textId="77777777" w:rsidR="00903E67" w:rsidRDefault="00903E67" w:rsidP="005636B6">
      <w:pPr>
        <w:spacing w:before="240" w:after="240"/>
      </w:pPr>
      <w:r>
        <w:t>«La parte en mí que ve y que al sol resiste</w:t>
      </w:r>
    </w:p>
    <w:p w14:paraId="279F1582" w14:textId="77777777" w:rsidR="00903E67" w:rsidRDefault="00903E67" w:rsidP="005636B6">
      <w:pPr>
        <w:spacing w:before="240" w:after="240"/>
      </w:pPr>
      <w:r>
        <w:t>siendo águila mortal -me dijo entonces-</w:t>
      </w:r>
    </w:p>
    <w:p w14:paraId="1D08E1B0" w14:textId="77777777" w:rsidR="00903E67" w:rsidRDefault="00903E67" w:rsidP="005636B6">
      <w:pPr>
        <w:spacing w:before="240" w:after="240"/>
      </w:pPr>
      <w:r>
        <w:t>ahora debes mirar atentamente,</w:t>
      </w:r>
    </w:p>
    <w:p w14:paraId="78C6DF05" w14:textId="77777777" w:rsidR="00903E67" w:rsidRDefault="00903E67" w:rsidP="005636B6">
      <w:pPr>
        <w:spacing w:before="240" w:after="240"/>
      </w:pPr>
      <w:r>
        <w:t>pues de los fuegos que hacen mi figura,</w:t>
      </w:r>
    </w:p>
    <w:p w14:paraId="0066CAF7" w14:textId="77777777" w:rsidR="00903E67" w:rsidRDefault="00903E67" w:rsidP="005636B6">
      <w:pPr>
        <w:spacing w:before="240" w:after="240"/>
      </w:pPr>
      <w:r>
        <w:t>esos por los que brillan mis pupilas,</w:t>
      </w:r>
    </w:p>
    <w:p w14:paraId="02851ADC" w14:textId="77777777" w:rsidR="00903E67" w:rsidRDefault="00903E67" w:rsidP="005636B6">
      <w:pPr>
        <w:spacing w:before="240" w:after="240"/>
      </w:pPr>
      <w:r>
        <w:t>son los más excelentes de entre todos.</w:t>
      </w:r>
    </w:p>
    <w:p w14:paraId="47641515" w14:textId="77777777" w:rsidR="00903E67" w:rsidRDefault="00903E67" w:rsidP="005636B6">
      <w:pPr>
        <w:spacing w:before="240" w:after="240"/>
      </w:pPr>
      <w:r>
        <w:t>Ese que en medio luce como el iris,</w:t>
      </w:r>
    </w:p>
    <w:p w14:paraId="6589A074" w14:textId="77777777" w:rsidR="00903E67" w:rsidRDefault="00903E67" w:rsidP="005636B6">
      <w:pPr>
        <w:spacing w:before="240" w:after="240"/>
      </w:pPr>
      <w:r>
        <w:lastRenderedPageBreak/>
        <w:t>fue el gran cantor del Espíritu Santo,</w:t>
      </w:r>
    </w:p>
    <w:p w14:paraId="6BDD7A40" w14:textId="77777777" w:rsidR="00903E67" w:rsidRDefault="00903E67" w:rsidP="005636B6">
      <w:pPr>
        <w:spacing w:before="240" w:after="240"/>
      </w:pPr>
      <w:r>
        <w:t>que el arca trasladó de pueblo en pueblo:</w:t>
      </w:r>
    </w:p>
    <w:p w14:paraId="2AA7C99C" w14:textId="77777777" w:rsidR="00903E67" w:rsidRDefault="00903E67" w:rsidP="005636B6">
      <w:pPr>
        <w:spacing w:before="240" w:after="240"/>
      </w:pPr>
      <w:r>
        <w:t>ahora sabe ya el mérito del canto,</w:t>
      </w:r>
    </w:p>
    <w:p w14:paraId="01EE2FEE" w14:textId="77777777" w:rsidR="00903E67" w:rsidRDefault="00903E67" w:rsidP="005636B6">
      <w:pPr>
        <w:spacing w:before="240" w:after="240"/>
      </w:pPr>
      <w:r>
        <w:t>en cuanto efecto fue de su deseo,</w:t>
      </w:r>
    </w:p>
    <w:p w14:paraId="29B1712A" w14:textId="77777777" w:rsidR="00903E67" w:rsidRDefault="00903E67" w:rsidP="005636B6">
      <w:pPr>
        <w:spacing w:before="240" w:after="240"/>
      </w:pPr>
      <w:r>
        <w:t>por el pago que le ha correspondido.</w:t>
      </w:r>
    </w:p>
    <w:p w14:paraId="174F187A" w14:textId="77777777" w:rsidR="00903E67" w:rsidRDefault="00903E67" w:rsidP="005636B6">
      <w:pPr>
        <w:spacing w:before="240" w:after="240"/>
      </w:pPr>
      <w:r>
        <w:t>De los cinco del arco de mis cejas,</w:t>
      </w:r>
    </w:p>
    <w:p w14:paraId="506ABDFC" w14:textId="77777777" w:rsidR="00903E67" w:rsidRDefault="00903E67" w:rsidP="005636B6">
      <w:pPr>
        <w:spacing w:before="240" w:after="240"/>
      </w:pPr>
      <w:r>
        <w:t>quien del pico se encuentra más cercano,</w:t>
      </w:r>
    </w:p>
    <w:p w14:paraId="2A075932" w14:textId="77777777" w:rsidR="00903E67" w:rsidRDefault="00903E67" w:rsidP="005636B6">
      <w:pPr>
        <w:spacing w:before="240" w:after="240"/>
      </w:pPr>
      <w:r>
        <w:t>consoló a aquella viuda por su hijo:</w:t>
      </w:r>
    </w:p>
    <w:p w14:paraId="76F5952C" w14:textId="77777777" w:rsidR="00903E67" w:rsidRDefault="00903E67" w:rsidP="005636B6">
      <w:pPr>
        <w:spacing w:before="240" w:after="240"/>
      </w:pPr>
      <w:r>
        <w:t>ahora sabe lo caro que resulta</w:t>
      </w:r>
    </w:p>
    <w:p w14:paraId="4668BA29" w14:textId="77777777" w:rsidR="00903E67" w:rsidRDefault="00903E67" w:rsidP="005636B6">
      <w:pPr>
        <w:spacing w:before="240" w:after="240"/>
      </w:pPr>
      <w:r>
        <w:t>el no seguir a Cristo, conociendo</w:t>
      </w:r>
    </w:p>
    <w:p w14:paraId="3ABA966E" w14:textId="77777777" w:rsidR="00903E67" w:rsidRDefault="00903E67" w:rsidP="005636B6">
      <w:pPr>
        <w:spacing w:before="240" w:after="240"/>
      </w:pPr>
      <w:r>
        <w:t>esta vida tan dulce y su contraria.</w:t>
      </w:r>
    </w:p>
    <w:p w14:paraId="2329C424" w14:textId="77777777" w:rsidR="00903E67" w:rsidRDefault="00903E67" w:rsidP="005636B6">
      <w:pPr>
        <w:spacing w:before="240" w:after="240"/>
      </w:pPr>
      <w:r>
        <w:t>Y aquel que sigue en la circunferencia</w:t>
      </w:r>
    </w:p>
    <w:p w14:paraId="14566C2D" w14:textId="77777777" w:rsidR="00903E67" w:rsidRDefault="00903E67" w:rsidP="005636B6">
      <w:pPr>
        <w:spacing w:before="240" w:after="240"/>
      </w:pPr>
      <w:r>
        <w:t>que te digo, en lo más alto del arco,</w:t>
      </w:r>
    </w:p>
    <w:p w14:paraId="5280BEAE" w14:textId="77777777" w:rsidR="00903E67" w:rsidRDefault="00903E67" w:rsidP="005636B6">
      <w:pPr>
        <w:spacing w:before="240" w:after="240"/>
      </w:pPr>
      <w:r>
        <w:t>con penitencias aplazó su muerte:</w:t>
      </w:r>
    </w:p>
    <w:p w14:paraId="30200C3A" w14:textId="77777777" w:rsidR="00903E67" w:rsidRDefault="00903E67" w:rsidP="005636B6">
      <w:pPr>
        <w:spacing w:before="240" w:after="240"/>
      </w:pPr>
      <w:r>
        <w:t>ahora sabe que el juicio sempiterno</w:t>
      </w:r>
    </w:p>
    <w:p w14:paraId="5881DFF1" w14:textId="77777777" w:rsidR="00903E67" w:rsidRDefault="00903E67" w:rsidP="005636B6">
      <w:pPr>
        <w:spacing w:before="240" w:after="240"/>
      </w:pPr>
      <w:r>
        <w:t>no cambia, aun cuando dignas oraciones</w:t>
      </w:r>
    </w:p>
    <w:p w14:paraId="0978F659" w14:textId="77777777" w:rsidR="00903E67" w:rsidRDefault="00903E67" w:rsidP="005636B6">
      <w:pPr>
        <w:spacing w:before="240" w:after="240"/>
      </w:pPr>
      <w:r>
        <w:t>de lo de hoy abajo hace mañana.</w:t>
      </w:r>
    </w:p>
    <w:p w14:paraId="008F66FD" w14:textId="77777777" w:rsidR="00903E67" w:rsidRDefault="00903E67" w:rsidP="005636B6">
      <w:pPr>
        <w:spacing w:before="240" w:after="240"/>
      </w:pPr>
      <w:r>
        <w:t>El que sigue, conmigo y con las leyes,</w:t>
      </w:r>
    </w:p>
    <w:p w14:paraId="186EA34C" w14:textId="77777777" w:rsidR="00903E67" w:rsidRDefault="00903E67" w:rsidP="005636B6">
      <w:pPr>
        <w:spacing w:before="240" w:after="240"/>
      </w:pPr>
      <w:r>
        <w:t>bajo buena intención que dio mal fruto,</w:t>
      </w:r>
    </w:p>
    <w:p w14:paraId="677B549A" w14:textId="77777777" w:rsidR="00903E67" w:rsidRDefault="00903E67" w:rsidP="005636B6">
      <w:pPr>
        <w:spacing w:before="240" w:after="240"/>
      </w:pPr>
      <w:r>
        <w:lastRenderedPageBreak/>
        <w:t>por ceder al pastor se tornó griego:</w:t>
      </w:r>
    </w:p>
    <w:p w14:paraId="016993EB" w14:textId="77777777" w:rsidR="00903E67" w:rsidRDefault="00903E67" w:rsidP="005636B6">
      <w:pPr>
        <w:spacing w:before="240" w:after="240"/>
      </w:pPr>
      <w:r>
        <w:t>ahora sabe que el mal que ha derivado</w:t>
      </w:r>
    </w:p>
    <w:p w14:paraId="4A5C52D2" w14:textId="77777777" w:rsidR="00903E67" w:rsidRDefault="00903E67" w:rsidP="005636B6">
      <w:pPr>
        <w:spacing w:before="240" w:after="240"/>
      </w:pPr>
      <w:r>
        <w:t>de aquel buen proceder, no le es dañoso</w:t>
      </w:r>
    </w:p>
    <w:p w14:paraId="52E221D3" w14:textId="77777777" w:rsidR="00903E67" w:rsidRDefault="00903E67" w:rsidP="005636B6">
      <w:pPr>
        <w:spacing w:before="240" w:after="240"/>
      </w:pPr>
      <w:r>
        <w:t>aunque por ello el mundo se destruya.</w:t>
      </w:r>
    </w:p>
    <w:p w14:paraId="4838714C" w14:textId="77777777" w:rsidR="00903E67" w:rsidRDefault="00903E67" w:rsidP="005636B6">
      <w:pPr>
        <w:spacing w:before="240" w:after="240"/>
      </w:pPr>
      <w:r>
        <w:t>Y aquel que está donde el arco desciende,</w:t>
      </w:r>
    </w:p>
    <w:p w14:paraId="385F3BB0" w14:textId="77777777" w:rsidR="00903E67" w:rsidRDefault="00903E67" w:rsidP="005636B6">
      <w:pPr>
        <w:spacing w:before="240" w:after="240"/>
      </w:pPr>
      <w:r>
        <w:t>fue Guillermo, a quien llora aquella tierra</w:t>
      </w:r>
    </w:p>
    <w:p w14:paraId="3881A8ED" w14:textId="77777777" w:rsidR="00903E67" w:rsidRDefault="00903E67" w:rsidP="005636B6">
      <w:pPr>
        <w:spacing w:before="240" w:after="240"/>
      </w:pPr>
      <w:r>
        <w:t>que a Federico y Carlos ahora sufre:</w:t>
      </w:r>
    </w:p>
    <w:p w14:paraId="613A6BB4" w14:textId="77777777" w:rsidR="00903E67" w:rsidRDefault="00903E67" w:rsidP="005636B6">
      <w:pPr>
        <w:spacing w:before="240" w:after="240"/>
      </w:pPr>
      <w:r>
        <w:t>ahora sabe en qué modo se enamora</w:t>
      </w:r>
    </w:p>
    <w:p w14:paraId="1942CFE7" w14:textId="77777777" w:rsidR="00903E67" w:rsidRDefault="00903E67" w:rsidP="005636B6">
      <w:pPr>
        <w:spacing w:before="240" w:after="240"/>
      </w:pPr>
      <w:r>
        <w:t>de un justo rey el cielo, y en el brillo</w:t>
      </w:r>
    </w:p>
    <w:p w14:paraId="332E9FE5" w14:textId="77777777" w:rsidR="00903E67" w:rsidRDefault="00903E67" w:rsidP="005636B6">
      <w:pPr>
        <w:spacing w:before="240" w:after="240"/>
      </w:pPr>
      <w:r>
        <w:t>de su semblante así lo manifiesta.</w:t>
      </w:r>
    </w:p>
    <w:p w14:paraId="1EB8D8E7" w14:textId="77777777" w:rsidR="00903E67" w:rsidRDefault="00903E67" w:rsidP="005636B6">
      <w:pPr>
        <w:spacing w:before="240" w:after="240"/>
      </w:pPr>
      <w:r>
        <w:t>¿Quién creería en el mundo en que se yerra</w:t>
      </w:r>
    </w:p>
    <w:p w14:paraId="3465DF0D" w14:textId="77777777" w:rsidR="00903E67" w:rsidRDefault="00903E67" w:rsidP="005636B6">
      <w:pPr>
        <w:spacing w:before="240" w:after="240"/>
      </w:pPr>
      <w:r>
        <w:t>que el troyano Rifeo en este arco</w:t>
      </w:r>
    </w:p>
    <w:p w14:paraId="432AB3FD" w14:textId="77777777" w:rsidR="00903E67" w:rsidRDefault="00903E67" w:rsidP="005636B6">
      <w:pPr>
        <w:spacing w:before="240" w:after="240"/>
      </w:pPr>
      <w:r>
        <w:t>fuese la quinta de las santas luces?</w:t>
      </w:r>
    </w:p>
    <w:p w14:paraId="5847C893" w14:textId="77777777" w:rsidR="00903E67" w:rsidRDefault="00903E67" w:rsidP="005636B6">
      <w:pPr>
        <w:spacing w:before="240" w:after="240"/>
      </w:pPr>
      <w:r>
        <w:t>Ahora ya sabe más de eso que el mundo</w:t>
      </w:r>
    </w:p>
    <w:p w14:paraId="54E69D2C" w14:textId="77777777" w:rsidR="00903E67" w:rsidRDefault="00903E67" w:rsidP="005636B6">
      <w:pPr>
        <w:spacing w:before="240" w:after="240"/>
      </w:pPr>
      <w:r>
        <w:t>no puede ver de la divina gracia,</w:t>
      </w:r>
    </w:p>
    <w:p w14:paraId="2E287ECC" w14:textId="77777777" w:rsidR="00903E67" w:rsidRDefault="00903E67" w:rsidP="005636B6">
      <w:pPr>
        <w:spacing w:before="240" w:after="240"/>
      </w:pPr>
      <w:r>
        <w:t>aunque su vista el fondo no discierna.»</w:t>
      </w:r>
    </w:p>
    <w:p w14:paraId="62951B78" w14:textId="77777777" w:rsidR="00903E67" w:rsidRDefault="00903E67" w:rsidP="005636B6">
      <w:pPr>
        <w:spacing w:before="240" w:after="240"/>
      </w:pPr>
      <w:r>
        <w:t>Como la alondra que vuela en el aire</w:t>
      </w:r>
    </w:p>
    <w:p w14:paraId="0D4BAFC0" w14:textId="77777777" w:rsidR="00903E67" w:rsidRDefault="00903E67" w:rsidP="005636B6">
      <w:pPr>
        <w:spacing w:before="240" w:after="240"/>
      </w:pPr>
      <w:r>
        <w:t>cantando, y luego calla satisfecha</w:t>
      </w:r>
    </w:p>
    <w:p w14:paraId="2BA21478" w14:textId="77777777" w:rsidR="00903E67" w:rsidRDefault="00903E67" w:rsidP="005636B6">
      <w:pPr>
        <w:spacing w:before="240" w:after="240"/>
      </w:pPr>
      <w:r>
        <w:t>de la última dulzura que la sacia,</w:t>
      </w:r>
    </w:p>
    <w:p w14:paraId="03F81085" w14:textId="77777777" w:rsidR="00903E67" w:rsidRDefault="00903E67" w:rsidP="005636B6">
      <w:pPr>
        <w:spacing w:before="240" w:after="240"/>
      </w:pPr>
      <w:r>
        <w:lastRenderedPageBreak/>
        <w:t>tal pareció la imagen del emblema</w:t>
      </w:r>
    </w:p>
    <w:p w14:paraId="5E9E7862" w14:textId="77777777" w:rsidR="00903E67" w:rsidRDefault="00903E67" w:rsidP="005636B6">
      <w:pPr>
        <w:spacing w:before="240" w:after="240"/>
      </w:pPr>
      <w:r>
        <w:t>del eterno poder, a cuyo gusto</w:t>
      </w:r>
    </w:p>
    <w:p w14:paraId="007D3F0B" w14:textId="77777777" w:rsidR="00903E67" w:rsidRDefault="00903E67" w:rsidP="005636B6">
      <w:pPr>
        <w:spacing w:before="240" w:after="240"/>
      </w:pPr>
      <w:r>
        <w:t>todas las cosas adquieren su ser.</w:t>
      </w:r>
    </w:p>
    <w:p w14:paraId="5FE82AA3" w14:textId="77777777" w:rsidR="00903E67" w:rsidRDefault="00903E67" w:rsidP="005636B6">
      <w:pPr>
        <w:spacing w:before="240" w:after="240"/>
      </w:pPr>
      <w:r>
        <w:t>Y aunque yo con mis dudas casi fuese</w:t>
      </w:r>
    </w:p>
    <w:p w14:paraId="68B89E68" w14:textId="77777777" w:rsidR="00903E67" w:rsidRDefault="00903E67" w:rsidP="005636B6">
      <w:pPr>
        <w:spacing w:before="240" w:after="240"/>
      </w:pPr>
      <w:r>
        <w:t>cristal con el color que le recubre,</w:t>
      </w:r>
    </w:p>
    <w:p w14:paraId="0DA1F65E" w14:textId="77777777" w:rsidR="00903E67" w:rsidRDefault="00903E67" w:rsidP="005636B6">
      <w:pPr>
        <w:spacing w:before="240" w:after="240"/>
      </w:pPr>
      <w:r>
        <w:t>no pude estar callado mucho tiempo,</w:t>
      </w:r>
    </w:p>
    <w:p w14:paraId="19752DEC" w14:textId="77777777" w:rsidR="00903E67" w:rsidRDefault="00903E67" w:rsidP="005636B6">
      <w:pPr>
        <w:spacing w:before="240" w:after="240"/>
      </w:pPr>
      <w:r>
        <w:t>mas por la boca: «¿Qué cosas son éstas?»</w:t>
      </w:r>
    </w:p>
    <w:p w14:paraId="3F6F6BEF" w14:textId="77777777" w:rsidR="00903E67" w:rsidRDefault="00903E67" w:rsidP="005636B6">
      <w:pPr>
        <w:spacing w:before="240" w:after="240"/>
      </w:pPr>
      <w:r>
        <w:t>me impulsó a echar la fuerza de su peso:</w:t>
      </w:r>
    </w:p>
    <w:p w14:paraId="308C8851" w14:textId="77777777" w:rsidR="00903E67" w:rsidRDefault="00903E67" w:rsidP="005636B6">
      <w:pPr>
        <w:spacing w:before="240" w:after="240"/>
      </w:pPr>
      <w:r>
        <w:t>por lo cual vi destellos de alegría.</w:t>
      </w:r>
    </w:p>
    <w:p w14:paraId="1A5652C3" w14:textId="77777777" w:rsidR="00903E67" w:rsidRDefault="00903E67" w:rsidP="005636B6">
      <w:pPr>
        <w:spacing w:before="240" w:after="240"/>
      </w:pPr>
      <w:r>
        <w:t>Y luego, con la vista más ardiente,</w:t>
      </w:r>
    </w:p>
    <w:p w14:paraId="7CB1B351" w14:textId="77777777" w:rsidR="00903E67" w:rsidRDefault="00903E67" w:rsidP="005636B6">
      <w:pPr>
        <w:spacing w:before="240" w:after="240"/>
      </w:pPr>
      <w:r>
        <w:t>aquel bendito signo me repuso</w:t>
      </w:r>
    </w:p>
    <w:p w14:paraId="48391845" w14:textId="77777777" w:rsidR="00903E67" w:rsidRDefault="00903E67" w:rsidP="005636B6">
      <w:pPr>
        <w:spacing w:before="240" w:after="240"/>
      </w:pPr>
      <w:r>
        <w:t>para que yo saliera de mi asombro:</w:t>
      </w:r>
    </w:p>
    <w:p w14:paraId="5164F3FE" w14:textId="77777777" w:rsidR="00903E67" w:rsidRDefault="00903E67" w:rsidP="005636B6">
      <w:pPr>
        <w:spacing w:before="240" w:after="240"/>
      </w:pPr>
      <w:r>
        <w:t>«Ya veo que estas cosas has creído</w:t>
      </w:r>
    </w:p>
    <w:p w14:paraId="28F14AD1" w14:textId="77777777" w:rsidR="00903E67" w:rsidRDefault="00903E67" w:rsidP="005636B6">
      <w:pPr>
        <w:spacing w:before="240" w:after="240"/>
      </w:pPr>
      <w:r>
        <w:t>pues yo lo digo, mas no ves las causas;</w:t>
      </w:r>
    </w:p>
    <w:p w14:paraId="4BCFEAD9" w14:textId="77777777" w:rsidR="00903E67" w:rsidRDefault="00903E67" w:rsidP="005636B6">
      <w:pPr>
        <w:spacing w:before="240" w:after="240"/>
      </w:pPr>
      <w:r>
        <w:t>y te están, aun creyéndolas, ocultas.</w:t>
      </w:r>
    </w:p>
    <w:p w14:paraId="02716625" w14:textId="77777777" w:rsidR="00903E67" w:rsidRDefault="00903E67" w:rsidP="005636B6">
      <w:pPr>
        <w:spacing w:before="240" w:after="240"/>
      </w:pPr>
      <w:r>
        <w:t>Haces como ése que sabe de nombre</w:t>
      </w:r>
    </w:p>
    <w:p w14:paraId="53684EB7" w14:textId="77777777" w:rsidR="00903E67" w:rsidRDefault="00903E67" w:rsidP="005636B6">
      <w:pPr>
        <w:spacing w:before="240" w:after="240"/>
      </w:pPr>
      <w:r>
        <w:t>las cosas, pero si otros no le explican</w:t>
      </w:r>
    </w:p>
    <w:p w14:paraId="63A0A1F1" w14:textId="77777777" w:rsidR="00903E67" w:rsidRDefault="00903E67" w:rsidP="005636B6">
      <w:pPr>
        <w:spacing w:before="240" w:after="240"/>
      </w:pPr>
      <w:r>
        <w:t>su sustancia, él no puede conocerla.</w:t>
      </w:r>
    </w:p>
    <w:p w14:paraId="247174C4" w14:textId="77777777" w:rsidR="00903E67" w:rsidRDefault="00903E67" w:rsidP="005636B6">
      <w:pPr>
        <w:spacing w:before="240" w:after="240"/>
      </w:pPr>
      <w:r>
        <w:t>Regnum caelorum sufre la violencia</w:t>
      </w:r>
    </w:p>
    <w:p w14:paraId="2F99515B" w14:textId="77777777" w:rsidR="00903E67" w:rsidRDefault="00903E67" w:rsidP="005636B6">
      <w:pPr>
        <w:spacing w:before="240" w:after="240"/>
      </w:pPr>
      <w:r>
        <w:lastRenderedPageBreak/>
        <w:t>de ardiente amor y de viva esperanza,</w:t>
      </w:r>
    </w:p>
    <w:p w14:paraId="27D2D4D8" w14:textId="77777777" w:rsidR="00903E67" w:rsidRDefault="00903E67" w:rsidP="005636B6">
      <w:pPr>
        <w:spacing w:before="240" w:after="240"/>
      </w:pPr>
      <w:r>
        <w:t>que vencen la divina voluntad:</w:t>
      </w:r>
    </w:p>
    <w:p w14:paraId="5E3C3291" w14:textId="77777777" w:rsidR="00903E67" w:rsidRDefault="00903E67" w:rsidP="005636B6">
      <w:pPr>
        <w:spacing w:before="240" w:after="240"/>
      </w:pPr>
      <w:r>
        <w:t>no como el hombre al hombre sobrepuja,</w:t>
      </w:r>
    </w:p>
    <w:p w14:paraId="466CC52F" w14:textId="77777777" w:rsidR="00903E67" w:rsidRDefault="00903E67" w:rsidP="005636B6">
      <w:pPr>
        <w:spacing w:before="240" w:after="240"/>
      </w:pPr>
      <w:r>
        <w:t>mas la vencen pues quiere ser vencida,</w:t>
      </w:r>
    </w:p>
    <w:p w14:paraId="55D5741D" w14:textId="77777777" w:rsidR="00903E67" w:rsidRDefault="00903E67" w:rsidP="005636B6">
      <w:pPr>
        <w:spacing w:before="240" w:after="240"/>
      </w:pPr>
      <w:r>
        <w:t>y con su amor, así vencida, vence.</w:t>
      </w:r>
    </w:p>
    <w:p w14:paraId="78D466C8" w14:textId="77777777" w:rsidR="00903E67" w:rsidRDefault="00903E67" w:rsidP="005636B6">
      <w:pPr>
        <w:spacing w:before="240" w:after="240"/>
      </w:pPr>
      <w:r>
        <w:t>La primer alma y quinta de las cejas</w:t>
      </w:r>
    </w:p>
    <w:p w14:paraId="0777F63A" w14:textId="77777777" w:rsidR="00903E67" w:rsidRDefault="00903E67" w:rsidP="005636B6">
      <w:pPr>
        <w:spacing w:before="240" w:after="240"/>
      </w:pPr>
      <w:r>
        <w:t>ha causado tu asombro, pues las ves</w:t>
      </w:r>
    </w:p>
    <w:p w14:paraId="202DD462" w14:textId="77777777" w:rsidR="00903E67" w:rsidRDefault="00903E67" w:rsidP="005636B6">
      <w:pPr>
        <w:spacing w:before="240" w:after="240"/>
      </w:pPr>
      <w:r>
        <w:t>pintando las angélicas regiones.</w:t>
      </w:r>
    </w:p>
    <w:p w14:paraId="193967C1" w14:textId="77777777" w:rsidR="00903E67" w:rsidRDefault="00903E67" w:rsidP="005636B6">
      <w:pPr>
        <w:spacing w:before="240" w:after="240"/>
      </w:pPr>
      <w:r>
        <w:t>No dejaron sus cuerpos, como piensas,</w:t>
      </w:r>
    </w:p>
    <w:p w14:paraId="4A4E1AC6" w14:textId="77777777" w:rsidR="00903E67" w:rsidRDefault="00903E67" w:rsidP="005636B6">
      <w:pPr>
        <w:spacing w:before="240" w:after="240"/>
      </w:pPr>
      <w:r>
        <w:t>gentiles, mas cristianos, con fe firme</w:t>
      </w:r>
    </w:p>
    <w:p w14:paraId="3165F898" w14:textId="77777777" w:rsidR="00903E67" w:rsidRDefault="00903E67" w:rsidP="005636B6">
      <w:pPr>
        <w:spacing w:before="240" w:after="240"/>
      </w:pPr>
      <w:r>
        <w:t>en los pies por clavar o ya clavados.</w:t>
      </w:r>
    </w:p>
    <w:p w14:paraId="2FFEB0D1" w14:textId="77777777" w:rsidR="00903E67" w:rsidRDefault="00903E67" w:rsidP="005636B6">
      <w:pPr>
        <w:spacing w:before="240" w:after="240"/>
      </w:pPr>
      <w:r>
        <w:t>Pues una del infierno, donde nunca</w:t>
      </w:r>
    </w:p>
    <w:p w14:paraId="58D21459" w14:textId="77777777" w:rsidR="00903E67" w:rsidRDefault="00903E67" w:rsidP="005636B6">
      <w:pPr>
        <w:spacing w:before="240" w:after="240"/>
      </w:pPr>
      <w:r>
        <w:t>se vuelve al buen querer, tornó a los huesos;</w:t>
      </w:r>
    </w:p>
    <w:p w14:paraId="0E636CAE" w14:textId="77777777" w:rsidR="00903E67" w:rsidRDefault="00903E67" w:rsidP="005636B6">
      <w:pPr>
        <w:spacing w:before="240" w:after="240"/>
      </w:pPr>
      <w:r>
        <w:t>y esto fue en premio de esperanza viva:</w:t>
      </w:r>
    </w:p>
    <w:p w14:paraId="174D1A97" w14:textId="77777777" w:rsidR="00903E67" w:rsidRDefault="00903E67" w:rsidP="005636B6">
      <w:pPr>
        <w:spacing w:before="240" w:after="240"/>
      </w:pPr>
      <w:r>
        <w:t>de una viva esperanza que dio fuerzas</w:t>
      </w:r>
    </w:p>
    <w:p w14:paraId="0401E25C" w14:textId="77777777" w:rsidR="00903E67" w:rsidRDefault="00903E67" w:rsidP="005636B6">
      <w:pPr>
        <w:spacing w:before="240" w:after="240"/>
      </w:pPr>
      <w:r>
        <w:t>a la súplica a Dios de revivirle,</w:t>
      </w:r>
    </w:p>
    <w:p w14:paraId="57558C2F" w14:textId="77777777" w:rsidR="00903E67" w:rsidRDefault="00903E67" w:rsidP="005636B6">
      <w:pPr>
        <w:spacing w:before="240" w:after="240"/>
      </w:pPr>
      <w:r>
        <w:t>para poder corregir su deseo.</w:t>
      </w:r>
    </w:p>
    <w:p w14:paraId="07EFB9B9" w14:textId="77777777" w:rsidR="00903E67" w:rsidRDefault="00903E67" w:rsidP="005636B6">
      <w:pPr>
        <w:spacing w:before="240" w:after="240"/>
      </w:pPr>
      <w:r>
        <w:t>El alma gloriosa de que hablo,</w:t>
      </w:r>
    </w:p>
    <w:p w14:paraId="12B4AF19" w14:textId="77777777" w:rsidR="00903E67" w:rsidRDefault="00903E67" w:rsidP="005636B6">
      <w:pPr>
        <w:spacing w:before="240" w:after="240"/>
      </w:pPr>
      <w:r>
        <w:t>vuelta a la carne, en la que estuvo un poco,</w:t>
      </w:r>
    </w:p>
    <w:p w14:paraId="38AE1119" w14:textId="77777777" w:rsidR="00903E67" w:rsidRDefault="00903E67" w:rsidP="005636B6">
      <w:pPr>
        <w:spacing w:before="240" w:after="240"/>
      </w:pPr>
      <w:r>
        <w:lastRenderedPageBreak/>
        <w:t>creyó en aquel que podía ayudarla;</w:t>
      </w:r>
    </w:p>
    <w:p w14:paraId="08D2BCB5" w14:textId="77777777" w:rsidR="00903E67" w:rsidRDefault="00903E67" w:rsidP="005636B6">
      <w:pPr>
        <w:spacing w:before="240" w:after="240"/>
      </w:pPr>
      <w:r>
        <w:t>y creyendo encendióse en tanto fuego</w:t>
      </w:r>
    </w:p>
    <w:p w14:paraId="179E3051" w14:textId="77777777" w:rsidR="00903E67" w:rsidRDefault="00903E67" w:rsidP="005636B6">
      <w:pPr>
        <w:spacing w:before="240" w:after="240"/>
      </w:pPr>
      <w:r>
        <w:t>de verdadero amor, que en su segunda</w:t>
      </w:r>
    </w:p>
    <w:p w14:paraId="2AB04E9F" w14:textId="77777777" w:rsidR="00903E67" w:rsidRDefault="00903E67" w:rsidP="005636B6">
      <w:pPr>
        <w:spacing w:before="240" w:after="240"/>
      </w:pPr>
      <w:r>
        <w:t>muerte, fue digna de estas alegrías.</w:t>
      </w:r>
    </w:p>
    <w:p w14:paraId="48C4F045" w14:textId="77777777" w:rsidR="00903E67" w:rsidRDefault="00903E67" w:rsidP="005636B6">
      <w:pPr>
        <w:spacing w:before="240" w:after="240"/>
      </w:pPr>
      <w:r>
        <w:t>La otra, por gracia que de tan profunda</w:t>
      </w:r>
    </w:p>
    <w:p w14:paraId="46425DFC" w14:textId="77777777" w:rsidR="00903E67" w:rsidRDefault="00903E67" w:rsidP="005636B6">
      <w:pPr>
        <w:spacing w:before="240" w:after="240"/>
      </w:pPr>
      <w:r>
        <w:t>fuente destila, que nadie ha podido</w:t>
      </w:r>
    </w:p>
    <w:p w14:paraId="7B1C5AFE" w14:textId="77777777" w:rsidR="00903E67" w:rsidRDefault="00903E67" w:rsidP="005636B6">
      <w:pPr>
        <w:spacing w:before="240" w:after="240"/>
      </w:pPr>
      <w:r>
        <w:t>ver su vena primera con los ojos,</w:t>
      </w:r>
    </w:p>
    <w:p w14:paraId="09DBC94C" w14:textId="77777777" w:rsidR="00903E67" w:rsidRDefault="00903E67" w:rsidP="005636B6">
      <w:pPr>
        <w:spacing w:before="240" w:after="240"/>
      </w:pPr>
      <w:r>
        <w:t>puso todo su amor en la justicia:</w:t>
      </w:r>
    </w:p>
    <w:p w14:paraId="4FC6285F" w14:textId="77777777" w:rsidR="00903E67" w:rsidRDefault="00903E67" w:rsidP="005636B6">
      <w:pPr>
        <w:spacing w:before="240" w:after="240"/>
      </w:pPr>
      <w:r>
        <w:t>y así, pues, Dios le abrió, de gracia en gracia</w:t>
      </w:r>
    </w:p>
    <w:p w14:paraId="0007B475" w14:textId="77777777" w:rsidR="00903E67" w:rsidRDefault="00903E67" w:rsidP="005636B6">
      <w:pPr>
        <w:spacing w:before="240" w:after="240"/>
      </w:pPr>
      <w:r>
        <w:t>la vista a la futura redención;</w:t>
      </w:r>
    </w:p>
    <w:p w14:paraId="42A2AE37" w14:textId="77777777" w:rsidR="00903E67" w:rsidRDefault="00903E67" w:rsidP="005636B6">
      <w:pPr>
        <w:spacing w:before="240" w:after="240"/>
      </w:pPr>
      <w:r>
        <w:t>y él en ella creyó, y no toleraba</w:t>
      </w:r>
    </w:p>
    <w:p w14:paraId="76025948" w14:textId="77777777" w:rsidR="00903E67" w:rsidRDefault="00903E67" w:rsidP="005636B6">
      <w:pPr>
        <w:spacing w:before="240" w:after="240"/>
      </w:pPr>
      <w:r>
        <w:t>la peste de su antiguo paganismo;</w:t>
      </w:r>
    </w:p>
    <w:p w14:paraId="53281CCF" w14:textId="77777777" w:rsidR="00903E67" w:rsidRDefault="00903E67" w:rsidP="005636B6">
      <w:pPr>
        <w:spacing w:before="240" w:after="240"/>
      </w:pPr>
      <w:r>
        <w:t>y reprendía a las gentes perversas.</w:t>
      </w:r>
    </w:p>
    <w:p w14:paraId="44E62291" w14:textId="77777777" w:rsidR="00903E67" w:rsidRDefault="00903E67" w:rsidP="005636B6">
      <w:pPr>
        <w:spacing w:before="240" w:after="240"/>
      </w:pPr>
      <w:r>
        <w:t>Las tres mujeres que viste en la rueda</w:t>
      </w:r>
    </w:p>
    <w:p w14:paraId="4BC8E7B2" w14:textId="77777777" w:rsidR="00903E67" w:rsidRDefault="00903E67" w:rsidP="005636B6">
      <w:pPr>
        <w:spacing w:before="240" w:after="240"/>
      </w:pPr>
      <w:r>
        <w:t>derecha le sirvieron de bautismo,</w:t>
      </w:r>
    </w:p>
    <w:p w14:paraId="756D7B64" w14:textId="77777777" w:rsidR="00903E67" w:rsidRDefault="00903E67" w:rsidP="005636B6">
      <w:pPr>
        <w:spacing w:before="240" w:after="240"/>
      </w:pPr>
      <w:r>
        <w:t>antes del bautizar más de un milenio.</w:t>
      </w:r>
    </w:p>
    <w:p w14:paraId="0423A278" w14:textId="77777777" w:rsidR="00903E67" w:rsidRDefault="00903E67" w:rsidP="005636B6">
      <w:pPr>
        <w:spacing w:before="240" w:after="240"/>
      </w:pPr>
      <w:r>
        <w:t>¡Oh predestinación, cuán alejada</w:t>
      </w:r>
    </w:p>
    <w:p w14:paraId="661C81E0" w14:textId="77777777" w:rsidR="00903E67" w:rsidRDefault="00903E67" w:rsidP="005636B6">
      <w:pPr>
        <w:spacing w:before="240" w:after="240"/>
      </w:pPr>
      <w:r>
        <w:t>se encuentra tu raíz de aquellos ojos</w:t>
      </w:r>
    </w:p>
    <w:p w14:paraId="6EAF55A0" w14:textId="77777777" w:rsidR="00903E67" w:rsidRDefault="00903E67" w:rsidP="005636B6">
      <w:pPr>
        <w:spacing w:before="240" w:after="240"/>
      </w:pPr>
      <w:r>
        <w:t>que la causa primera no ven tota!</w:t>
      </w:r>
    </w:p>
    <w:p w14:paraId="5774C080" w14:textId="77777777" w:rsidR="00903E67" w:rsidRDefault="00903E67" w:rsidP="005636B6">
      <w:pPr>
        <w:spacing w:before="240" w:after="240"/>
      </w:pPr>
      <w:r>
        <w:lastRenderedPageBreak/>
        <w:t>Y vosotros mortales, sed prudentes</w:t>
      </w:r>
    </w:p>
    <w:p w14:paraId="3509E590" w14:textId="77777777" w:rsidR="00903E67" w:rsidRDefault="00903E67" w:rsidP="005636B6">
      <w:pPr>
        <w:spacing w:before="240" w:after="240"/>
      </w:pPr>
      <w:r>
        <w:t>juzgando: pues nosotros, que a Dios vemos,</w:t>
      </w:r>
    </w:p>
    <w:p w14:paraId="57B890D7" w14:textId="77777777" w:rsidR="00903E67" w:rsidRDefault="00903E67" w:rsidP="005636B6">
      <w:pPr>
        <w:spacing w:before="240" w:after="240"/>
      </w:pPr>
      <w:r>
        <w:t>aún no sabemos todos los que elige;</w:t>
      </w:r>
    </w:p>
    <w:p w14:paraId="5E99658A" w14:textId="77777777" w:rsidR="00903E67" w:rsidRDefault="00903E67" w:rsidP="005636B6">
      <w:pPr>
        <w:spacing w:before="240" w:after="240"/>
      </w:pPr>
      <w:r>
        <w:t>y nos es dulce ignorar estas cosas,</w:t>
      </w:r>
    </w:p>
    <w:p w14:paraId="3DD94C61" w14:textId="77777777" w:rsidR="00903E67" w:rsidRDefault="00903E67" w:rsidP="005636B6">
      <w:pPr>
        <w:spacing w:before="240" w:after="240"/>
      </w:pPr>
      <w:r>
        <w:t>y nuestro bien en este bien se afina,</w:t>
      </w:r>
    </w:p>
    <w:p w14:paraId="5453F8A2" w14:textId="77777777" w:rsidR="00903E67" w:rsidRDefault="00903E67" w:rsidP="005636B6">
      <w:pPr>
        <w:spacing w:before="240" w:after="240"/>
      </w:pPr>
      <w:r>
        <w:t>pues lo que Dios desea, deseamos.»</w:t>
      </w:r>
    </w:p>
    <w:p w14:paraId="34763F0F" w14:textId="77777777" w:rsidR="00903E67" w:rsidRDefault="00903E67" w:rsidP="005636B6">
      <w:pPr>
        <w:spacing w:before="240" w:after="240"/>
      </w:pPr>
      <w:r>
        <w:t>Por la divina imagen de este modo,</w:t>
      </w:r>
    </w:p>
    <w:p w14:paraId="375E04FB" w14:textId="77777777" w:rsidR="00903E67" w:rsidRDefault="00903E67" w:rsidP="005636B6">
      <w:pPr>
        <w:spacing w:before="240" w:after="240"/>
      </w:pPr>
      <w:r>
        <w:t>para aclarar mi vista tan escasa,</w:t>
      </w:r>
    </w:p>
    <w:p w14:paraId="2CF1E58E" w14:textId="77777777" w:rsidR="00903E67" w:rsidRDefault="00903E67" w:rsidP="005636B6">
      <w:pPr>
        <w:spacing w:before="240" w:after="240"/>
      </w:pPr>
      <w:r>
        <w:t>me fue dada suave medicina.</w:t>
      </w:r>
    </w:p>
    <w:p w14:paraId="5700404B" w14:textId="77777777" w:rsidR="00903E67" w:rsidRDefault="00903E67" w:rsidP="005636B6">
      <w:pPr>
        <w:spacing w:before="240" w:after="240"/>
      </w:pPr>
      <w:r>
        <w:t>Y como a un buen cantor buen citarista</w:t>
      </w:r>
    </w:p>
    <w:p w14:paraId="3FAF5091" w14:textId="77777777" w:rsidR="00903E67" w:rsidRDefault="00903E67" w:rsidP="005636B6">
      <w:pPr>
        <w:spacing w:before="240" w:after="240"/>
      </w:pPr>
      <w:r>
        <w:t>hace seguir el pulso de las cuerdas,</w:t>
      </w:r>
    </w:p>
    <w:p w14:paraId="43B2A3EA" w14:textId="77777777" w:rsidR="00903E67" w:rsidRDefault="00903E67" w:rsidP="005636B6">
      <w:pPr>
        <w:spacing w:before="240" w:after="240"/>
      </w:pPr>
      <w:r>
        <w:t>por lo que aún más placer adquiere el canto,</w:t>
      </w:r>
    </w:p>
    <w:p w14:paraId="37472EA9" w14:textId="77777777" w:rsidR="00903E67" w:rsidRDefault="00903E67" w:rsidP="005636B6">
      <w:pPr>
        <w:spacing w:before="240" w:after="240"/>
      </w:pPr>
      <w:r>
        <w:t>así, mientras hablaba, yo recuerdo</w:t>
      </w:r>
    </w:p>
    <w:p w14:paraId="40D5DD64" w14:textId="77777777" w:rsidR="00903E67" w:rsidRDefault="00903E67" w:rsidP="005636B6">
      <w:pPr>
        <w:spacing w:before="240" w:after="240"/>
      </w:pPr>
      <w:r>
        <w:t>que vi a los dos benditos resplandores,</w:t>
      </w:r>
    </w:p>
    <w:p w14:paraId="679B108E" w14:textId="77777777" w:rsidR="00903E67" w:rsidRDefault="00903E67" w:rsidP="005636B6">
      <w:pPr>
        <w:spacing w:before="240" w:after="240"/>
      </w:pPr>
      <w:r>
        <w:t>igual que el parpadeo se concuerda,</w:t>
      </w:r>
    </w:p>
    <w:p w14:paraId="42D6FF83" w14:textId="77777777" w:rsidR="00903E67" w:rsidRDefault="00903E67" w:rsidP="005636B6">
      <w:pPr>
        <w:spacing w:before="240" w:after="240"/>
      </w:pPr>
      <w:r>
        <w:t>llamear al compás de las palabras.</w:t>
      </w:r>
    </w:p>
    <w:p w14:paraId="3DDE57E7" w14:textId="530ADD4D" w:rsidR="00903E67" w:rsidRDefault="00903E67" w:rsidP="005636B6">
      <w:pPr>
        <w:pStyle w:val="Ttulo2"/>
        <w:spacing w:before="240" w:after="240"/>
      </w:pPr>
      <w:r>
        <w:br w:type="page"/>
      </w:r>
      <w:bookmarkStart w:id="93" w:name="_Toc196141016"/>
      <w:r>
        <w:lastRenderedPageBreak/>
        <w:t>CANTO XXI</w:t>
      </w:r>
      <w:bookmarkEnd w:id="93"/>
    </w:p>
    <w:p w14:paraId="15DF00DA" w14:textId="77777777" w:rsidR="00903E67" w:rsidRDefault="00903E67" w:rsidP="005636B6">
      <w:pPr>
        <w:spacing w:before="240" w:after="240"/>
      </w:pPr>
      <w:r>
        <w:t>Volví a fijar mis ojos en el rostro</w:t>
      </w:r>
    </w:p>
    <w:p w14:paraId="27306D0F" w14:textId="77777777" w:rsidR="00903E67" w:rsidRDefault="00903E67" w:rsidP="005636B6">
      <w:pPr>
        <w:spacing w:before="240" w:after="240"/>
      </w:pPr>
      <w:r>
        <w:t>de mi dama, y mi espíritu con ellos,</w:t>
      </w:r>
    </w:p>
    <w:p w14:paraId="07D4A554" w14:textId="77777777" w:rsidR="00903E67" w:rsidRDefault="00903E67" w:rsidP="005636B6">
      <w:pPr>
        <w:spacing w:before="240" w:after="240"/>
      </w:pPr>
      <w:r>
        <w:t>de cualquier otro asunto retirado.</w:t>
      </w:r>
    </w:p>
    <w:p w14:paraId="03D748EF" w14:textId="77777777" w:rsidR="00903E67" w:rsidRDefault="00903E67" w:rsidP="005636B6">
      <w:pPr>
        <w:spacing w:before="240" w:after="240"/>
      </w:pPr>
      <w:r>
        <w:t>No se reía; mas «Si me riese</w:t>
      </w:r>
    </w:p>
    <w:p w14:paraId="75159BE3" w14:textId="77777777" w:rsidR="00903E67" w:rsidRDefault="00903E67" w:rsidP="005636B6">
      <w:pPr>
        <w:spacing w:before="240" w:after="240"/>
      </w:pPr>
      <w:r>
        <w:t>-dijo- te ocurriría como cuando</w:t>
      </w:r>
    </w:p>
    <w:p w14:paraId="590A53F7" w14:textId="77777777" w:rsidR="00903E67" w:rsidRDefault="00903E67" w:rsidP="005636B6">
      <w:pPr>
        <w:spacing w:before="240" w:after="240"/>
      </w:pPr>
      <w:r>
        <w:t>fue Semele en cenizas convertida:</w:t>
      </w:r>
    </w:p>
    <w:p w14:paraId="7C441859" w14:textId="77777777" w:rsidR="00903E67" w:rsidRDefault="00903E67" w:rsidP="005636B6">
      <w:pPr>
        <w:spacing w:before="240" w:after="240"/>
      </w:pPr>
      <w:r>
        <w:t>pues mi belleza, que en los escalones</w:t>
      </w:r>
    </w:p>
    <w:p w14:paraId="5B670491" w14:textId="77777777" w:rsidR="00903E67" w:rsidRDefault="00903E67" w:rsidP="005636B6">
      <w:pPr>
        <w:spacing w:before="240" w:after="240"/>
      </w:pPr>
      <w:r>
        <w:t>del eterno palacio más se acrece,</w:t>
      </w:r>
    </w:p>
    <w:p w14:paraId="1A2720CB" w14:textId="77777777" w:rsidR="00903E67" w:rsidRDefault="00903E67" w:rsidP="005636B6">
      <w:pPr>
        <w:spacing w:before="240" w:after="240"/>
      </w:pPr>
      <w:r>
        <w:t>como has podido ver, cuanto más sube,</w:t>
      </w:r>
    </w:p>
    <w:p w14:paraId="6A21D7B9" w14:textId="77777777" w:rsidR="00903E67" w:rsidRDefault="00903E67" w:rsidP="005636B6">
      <w:pPr>
        <w:spacing w:before="240" w:after="240"/>
      </w:pPr>
      <w:r>
        <w:t>si no la templo, tanto brillaría</w:t>
      </w:r>
    </w:p>
    <w:p w14:paraId="2F5DB517" w14:textId="77777777" w:rsidR="00903E67" w:rsidRDefault="00903E67" w:rsidP="005636B6">
      <w:pPr>
        <w:spacing w:before="240" w:after="240"/>
      </w:pPr>
      <w:r>
        <w:t>que tu fuerza mortal, a sus fulgores,</w:t>
      </w:r>
    </w:p>
    <w:p w14:paraId="38F907E0" w14:textId="77777777" w:rsidR="00903E67" w:rsidRDefault="00903E67" w:rsidP="005636B6">
      <w:pPr>
        <w:spacing w:before="240" w:after="240"/>
      </w:pPr>
      <w:r>
        <w:t>rama sería que el rayo desgaja.</w:t>
      </w:r>
    </w:p>
    <w:p w14:paraId="44AFF205" w14:textId="77777777" w:rsidR="00903E67" w:rsidRDefault="00903E67" w:rsidP="005636B6">
      <w:pPr>
        <w:spacing w:before="240" w:after="240"/>
      </w:pPr>
      <w:r>
        <w:t>Al séptimo esplendor hemos subido,</w:t>
      </w:r>
    </w:p>
    <w:p w14:paraId="2CE474E5" w14:textId="77777777" w:rsidR="00903E67" w:rsidRDefault="00903E67" w:rsidP="005636B6">
      <w:pPr>
        <w:spacing w:before="240" w:after="240"/>
      </w:pPr>
      <w:r>
        <w:t>que bajo el pecho del León ardiente</w:t>
      </w:r>
    </w:p>
    <w:p w14:paraId="53654F2E" w14:textId="77777777" w:rsidR="00903E67" w:rsidRDefault="00903E67" w:rsidP="005636B6">
      <w:pPr>
        <w:spacing w:before="240" w:after="240"/>
      </w:pPr>
      <w:r>
        <w:t>con él irradia abajo su potencia.</w:t>
      </w:r>
    </w:p>
    <w:p w14:paraId="709B7751" w14:textId="77777777" w:rsidR="00903E67" w:rsidRDefault="00903E67" w:rsidP="005636B6">
      <w:pPr>
        <w:spacing w:before="240" w:after="240"/>
      </w:pPr>
      <w:r>
        <w:t>Fija tu mente en pos de tu mirada,</w:t>
      </w:r>
    </w:p>
    <w:p w14:paraId="173D55F0" w14:textId="77777777" w:rsidR="00903E67" w:rsidRDefault="00903E67" w:rsidP="005636B6">
      <w:pPr>
        <w:spacing w:before="240" w:after="240"/>
      </w:pPr>
      <w:r>
        <w:t>y haz de aquélla un espejo a la figura</w:t>
      </w:r>
    </w:p>
    <w:p w14:paraId="2716A73D" w14:textId="77777777" w:rsidR="00903E67" w:rsidRDefault="00903E67" w:rsidP="005636B6">
      <w:pPr>
        <w:spacing w:before="240" w:after="240"/>
      </w:pPr>
      <w:r>
        <w:t>que te ha de aparecer en este espejo.»</w:t>
      </w:r>
    </w:p>
    <w:p w14:paraId="2B1A9AD7" w14:textId="77777777" w:rsidR="00903E67" w:rsidRDefault="00903E67" w:rsidP="005636B6">
      <w:pPr>
        <w:spacing w:before="240" w:after="240"/>
      </w:pPr>
      <w:r>
        <w:lastRenderedPageBreak/>
        <w:t>Quien supiese cuál era la delicia</w:t>
      </w:r>
    </w:p>
    <w:p w14:paraId="36B2EF1E" w14:textId="77777777" w:rsidR="00903E67" w:rsidRDefault="00903E67" w:rsidP="005636B6">
      <w:pPr>
        <w:spacing w:before="240" w:after="240"/>
      </w:pPr>
      <w:r>
        <w:t>de mi vista mirando el santo rostro,</w:t>
      </w:r>
    </w:p>
    <w:p w14:paraId="098C108B" w14:textId="77777777" w:rsidR="00903E67" w:rsidRDefault="00903E67" w:rsidP="005636B6">
      <w:pPr>
        <w:spacing w:before="240" w:after="240"/>
      </w:pPr>
      <w:r>
        <w:t>al poner mi atención en otro asunto,</w:t>
      </w:r>
    </w:p>
    <w:p w14:paraId="5D635247" w14:textId="77777777" w:rsidR="00903E67" w:rsidRDefault="00903E67" w:rsidP="005636B6">
      <w:pPr>
        <w:spacing w:before="240" w:after="240"/>
      </w:pPr>
      <w:r>
        <w:t>sabría de qué forma me era grato</w:t>
      </w:r>
    </w:p>
    <w:p w14:paraId="465846F5" w14:textId="77777777" w:rsidR="00903E67" w:rsidRDefault="00903E67" w:rsidP="005636B6">
      <w:pPr>
        <w:spacing w:before="240" w:after="240"/>
      </w:pPr>
      <w:r>
        <w:t>obedecer a rrú celeste escolta,</w:t>
      </w:r>
    </w:p>
    <w:p w14:paraId="43A704B0" w14:textId="77777777" w:rsidR="00903E67" w:rsidRDefault="00903E67" w:rsidP="005636B6">
      <w:pPr>
        <w:spacing w:before="240" w:after="240"/>
      </w:pPr>
      <w:r>
        <w:t>si un placer con el otro parangono.</w:t>
      </w:r>
    </w:p>
    <w:p w14:paraId="796BAC0D" w14:textId="77777777" w:rsidR="00903E67" w:rsidRDefault="00903E67" w:rsidP="005636B6">
      <w:pPr>
        <w:spacing w:before="240" w:after="240"/>
      </w:pPr>
      <w:r>
        <w:t>En el cristal que tiene como nombre,</w:t>
      </w:r>
    </w:p>
    <w:p w14:paraId="32B45FF1" w14:textId="77777777" w:rsidR="00903E67" w:rsidRDefault="00903E67" w:rsidP="005636B6">
      <w:pPr>
        <w:spacing w:before="240" w:after="240"/>
      </w:pPr>
      <w:r>
        <w:t>rodeando el mundo, el de su rey querido</w:t>
      </w:r>
    </w:p>
    <w:p w14:paraId="4CD165B6" w14:textId="77777777" w:rsidR="00903E67" w:rsidRDefault="00903E67" w:rsidP="005636B6">
      <w:pPr>
        <w:spacing w:before="240" w:after="240"/>
      </w:pPr>
      <w:r>
        <w:t>bajo el que estuvo muerta la malicia,</w:t>
      </w:r>
    </w:p>
    <w:p w14:paraId="1837C3B2" w14:textId="77777777" w:rsidR="00903E67" w:rsidRDefault="00903E67" w:rsidP="005636B6">
      <w:pPr>
        <w:spacing w:before="240" w:after="240"/>
      </w:pPr>
      <w:r>
        <w:t>de color de oro que el rayo refleja</w:t>
      </w:r>
    </w:p>
    <w:p w14:paraId="2E5B4F91" w14:textId="77777777" w:rsidR="00903E67" w:rsidRDefault="00903E67" w:rsidP="005636B6">
      <w:pPr>
        <w:spacing w:before="240" w:after="240"/>
      </w:pPr>
      <w:r>
        <w:t>contemplé una escalera que subía</w:t>
      </w:r>
    </w:p>
    <w:p w14:paraId="00084798" w14:textId="77777777" w:rsidR="00903E67" w:rsidRDefault="00903E67" w:rsidP="005636B6">
      <w:pPr>
        <w:spacing w:before="240" w:after="240"/>
      </w:pPr>
      <w:r>
        <w:t>tanto, que no alcanzaba con la vista.</w:t>
      </w:r>
    </w:p>
    <w:p w14:paraId="58AF447F" w14:textId="77777777" w:rsidR="00903E67" w:rsidRDefault="00903E67" w:rsidP="005636B6">
      <w:pPr>
        <w:spacing w:before="240" w:after="240"/>
      </w:pPr>
      <w:r>
        <w:t>Vi también que bajaba los peldaños</w:t>
      </w:r>
    </w:p>
    <w:p w14:paraId="56E39168" w14:textId="77777777" w:rsidR="00903E67" w:rsidRDefault="00903E67" w:rsidP="005636B6">
      <w:pPr>
        <w:spacing w:before="240" w:after="240"/>
      </w:pPr>
      <w:r>
        <w:t>tanto fulgor, que pensé que la luz</w:t>
      </w:r>
    </w:p>
    <w:p w14:paraId="734E1F04" w14:textId="77777777" w:rsidR="00903E67" w:rsidRDefault="00903E67" w:rsidP="005636B6">
      <w:pPr>
        <w:spacing w:before="240" w:after="240"/>
      </w:pPr>
      <w:r>
        <w:t>toda del cielo allí se difundiera.</w:t>
      </w:r>
    </w:p>
    <w:p w14:paraId="1708CD4C" w14:textId="77777777" w:rsidR="00903E67" w:rsidRDefault="00903E67" w:rsidP="005636B6">
      <w:pPr>
        <w:spacing w:before="240" w:after="240"/>
      </w:pPr>
      <w:r>
        <w:t>Y como, por su natural costumbre,</w:t>
      </w:r>
    </w:p>
    <w:p w14:paraId="47B8A55D" w14:textId="77777777" w:rsidR="00903E67" w:rsidRDefault="00903E67" w:rsidP="005636B6">
      <w:pPr>
        <w:spacing w:before="240" w:after="240"/>
      </w:pPr>
      <w:r>
        <w:t>juntos los grajos, al romper del día,</w:t>
      </w:r>
    </w:p>
    <w:p w14:paraId="11ACC8F0" w14:textId="77777777" w:rsidR="00903E67" w:rsidRDefault="00903E67" w:rsidP="005636B6">
      <w:pPr>
        <w:spacing w:before="240" w:after="240"/>
      </w:pPr>
      <w:r>
        <w:t>se mueven calentando su plumaje;</w:t>
      </w:r>
    </w:p>
    <w:p w14:paraId="2CA56519" w14:textId="77777777" w:rsidR="00903E67" w:rsidRDefault="00903E67" w:rsidP="005636B6">
      <w:pPr>
        <w:spacing w:before="240" w:after="240"/>
      </w:pPr>
      <w:r>
        <w:t>después unos se van y ya no vuelven;</w:t>
      </w:r>
    </w:p>
    <w:p w14:paraId="6024359D" w14:textId="77777777" w:rsidR="00903E67" w:rsidRDefault="00903E67" w:rsidP="005636B6">
      <w:pPr>
        <w:spacing w:before="240" w:after="240"/>
      </w:pPr>
      <w:r>
        <w:lastRenderedPageBreak/>
        <w:t>otros toman al sitio que dejaron,</w:t>
      </w:r>
    </w:p>
    <w:p w14:paraId="6829B774" w14:textId="77777777" w:rsidR="00903E67" w:rsidRDefault="00903E67" w:rsidP="005636B6">
      <w:pPr>
        <w:spacing w:before="240" w:after="240"/>
      </w:pPr>
      <w:r>
        <w:t>y los demás se quedan dando vueltas;</w:t>
      </w:r>
    </w:p>
    <w:p w14:paraId="236FBACE" w14:textId="77777777" w:rsidR="00903E67" w:rsidRDefault="00903E67" w:rsidP="005636B6">
      <w:pPr>
        <w:spacing w:before="240" w:after="240"/>
      </w:pPr>
      <w:r>
        <w:t>me parecio que igual aconteciese</w:t>
      </w:r>
    </w:p>
    <w:p w14:paraId="105E2643" w14:textId="77777777" w:rsidR="00903E67" w:rsidRDefault="00903E67" w:rsidP="005636B6">
      <w:pPr>
        <w:spacing w:before="240" w:after="240"/>
      </w:pPr>
      <w:r>
        <w:t>en aquel destellar que junto vino,</w:t>
      </w:r>
    </w:p>
    <w:p w14:paraId="06EE9F60" w14:textId="77777777" w:rsidR="00903E67" w:rsidRDefault="00903E67" w:rsidP="005636B6">
      <w:pPr>
        <w:spacing w:before="240" w:after="240"/>
      </w:pPr>
      <w:r>
        <w:t>al llegar y pararse en cierto tramo.</w:t>
      </w:r>
    </w:p>
    <w:p w14:paraId="0B64E0D9" w14:textId="77777777" w:rsidR="00903E67" w:rsidRDefault="00903E67" w:rsidP="005636B6">
      <w:pPr>
        <w:spacing w:before="240" w:after="240"/>
      </w:pPr>
      <w:r>
        <w:t>Y aquel que más cercano se detuvo,</w:t>
      </w:r>
    </w:p>
    <w:p w14:paraId="3812966F" w14:textId="77777777" w:rsidR="00903E67" w:rsidRDefault="00903E67" w:rsidP="005636B6">
      <w:pPr>
        <w:spacing w:before="240" w:after="240"/>
      </w:pPr>
      <w:r>
        <w:t>era tan luminoso, que me dije:</w:t>
      </w:r>
    </w:p>
    <w:p w14:paraId="3C22039B" w14:textId="77777777" w:rsidR="00903E67" w:rsidRDefault="00903E67" w:rsidP="005636B6">
      <w:pPr>
        <w:spacing w:before="240" w:after="240"/>
      </w:pPr>
      <w:r>
        <w:t>«Bien conozco el amor que me demuestras.</w:t>
      </w:r>
    </w:p>
    <w:p w14:paraId="7FF11EA2" w14:textId="77777777" w:rsidR="00903E67" w:rsidRDefault="00903E67" w:rsidP="005636B6">
      <w:pPr>
        <w:spacing w:before="240" w:after="240"/>
      </w:pPr>
      <w:r>
        <w:t>Mas aquella en que espero el cómo y cuándo</w:t>
      </w:r>
    </w:p>
    <w:p w14:paraId="60311813" w14:textId="77777777" w:rsidR="00903E67" w:rsidRDefault="00903E67" w:rsidP="005636B6">
      <w:pPr>
        <w:spacing w:before="240" w:after="240"/>
      </w:pPr>
      <w:r>
        <w:t>callar o hablar, estáse quieta; y yo</w:t>
      </w:r>
    </w:p>
    <w:p w14:paraId="5675680B" w14:textId="77777777" w:rsidR="00903E67" w:rsidRDefault="00903E67" w:rsidP="005636B6">
      <w:pPr>
        <w:spacing w:before="240" w:after="240"/>
      </w:pPr>
      <w:r>
        <w:t>bien hago y, aunque quiero, no pregunto.»</w:t>
      </w:r>
    </w:p>
    <w:p w14:paraId="71255159" w14:textId="77777777" w:rsidR="00903E67" w:rsidRDefault="00903E67" w:rsidP="005636B6">
      <w:pPr>
        <w:spacing w:before="240" w:after="240"/>
      </w:pPr>
      <w:r>
        <w:t>Por lo cual ella, viendo en mi silencio,</w:t>
      </w:r>
    </w:p>
    <w:p w14:paraId="3FAEBDFD" w14:textId="77777777" w:rsidR="00903E67" w:rsidRDefault="00903E67" w:rsidP="005636B6">
      <w:pPr>
        <w:spacing w:before="240" w:after="240"/>
      </w:pPr>
      <w:r>
        <w:t>con el ver de quien puede verlo todo,</w:t>
      </w:r>
    </w:p>
    <w:p w14:paraId="2DBB7A16" w14:textId="77777777" w:rsidR="00903E67" w:rsidRDefault="00903E67" w:rsidP="005636B6">
      <w:pPr>
        <w:spacing w:before="240" w:after="240"/>
      </w:pPr>
      <w:r>
        <w:t>me dijo: «Aplaca tu ardiente deseo.»</w:t>
      </w:r>
    </w:p>
    <w:p w14:paraId="0C477C68" w14:textId="77777777" w:rsidR="00903E67" w:rsidRDefault="00903E67" w:rsidP="005636B6">
      <w:pPr>
        <w:spacing w:before="240" w:after="240"/>
      </w:pPr>
      <w:r>
        <w:t>Y yo comencé así. «Mis propios méritos</w:t>
      </w:r>
    </w:p>
    <w:p w14:paraId="2D7C502A" w14:textId="77777777" w:rsidR="00903E67" w:rsidRDefault="00903E67" w:rsidP="005636B6">
      <w:pPr>
        <w:spacing w:before="240" w:after="240"/>
      </w:pPr>
      <w:r>
        <w:t>de tu respuesta digno no me hacen;</w:t>
      </w:r>
    </w:p>
    <w:p w14:paraId="151C1F72" w14:textId="77777777" w:rsidR="00903E67" w:rsidRDefault="00903E67" w:rsidP="005636B6">
      <w:pPr>
        <w:spacing w:before="240" w:after="240"/>
      </w:pPr>
      <w:r>
        <w:t>mas por aquella que hablar me permite,</w:t>
      </w:r>
    </w:p>
    <w:p w14:paraId="72EF1720" w14:textId="77777777" w:rsidR="00903E67" w:rsidRDefault="00903E67" w:rsidP="005636B6">
      <w:pPr>
        <w:spacing w:before="240" w:after="240"/>
      </w:pPr>
      <w:r>
        <w:t>alma santa que te hallas escondida</w:t>
      </w:r>
    </w:p>
    <w:p w14:paraId="5957281A" w14:textId="77777777" w:rsidR="00903E67" w:rsidRDefault="00903E67" w:rsidP="005636B6">
      <w:pPr>
        <w:spacing w:before="240" w:after="240"/>
      </w:pPr>
      <w:r>
        <w:t>dentro de tu alegría, haz que yo sepa</w:t>
      </w:r>
    </w:p>
    <w:p w14:paraId="7FAA427C" w14:textId="77777777" w:rsidR="00903E67" w:rsidRDefault="00903E67" w:rsidP="005636B6">
      <w:pPr>
        <w:spacing w:before="240" w:after="240"/>
      </w:pPr>
      <w:r>
        <w:lastRenderedPageBreak/>
        <w:t>por qué de mí te has puesto tan cercana;</w:t>
      </w:r>
    </w:p>
    <w:p w14:paraId="41C59578" w14:textId="77777777" w:rsidR="00903E67" w:rsidRDefault="00903E67" w:rsidP="005636B6">
      <w:pPr>
        <w:spacing w:before="240" w:after="240"/>
      </w:pPr>
      <w:r>
        <w:t>y por qué en esta rueda se ha callado</w:t>
      </w:r>
    </w:p>
    <w:p w14:paraId="5403F156" w14:textId="77777777" w:rsidR="00903E67" w:rsidRDefault="00903E67" w:rsidP="005636B6">
      <w:pPr>
        <w:spacing w:before="240" w:after="240"/>
      </w:pPr>
      <w:r>
        <w:t>la dulce sinfonía de los cielos,</w:t>
      </w:r>
    </w:p>
    <w:p w14:paraId="364E5ACB" w14:textId="77777777" w:rsidR="00903E67" w:rsidRDefault="00903E67" w:rsidP="005636B6">
      <w:pPr>
        <w:spacing w:before="240" w:after="240"/>
      </w:pPr>
      <w:r>
        <w:t>que tan piadosa en las de abajo suena.»</w:t>
      </w:r>
    </w:p>
    <w:p w14:paraId="76FDDC75" w14:textId="77777777" w:rsidR="00903E67" w:rsidRDefault="00903E67" w:rsidP="005636B6">
      <w:pPr>
        <w:spacing w:before="240" w:after="240"/>
      </w:pPr>
      <w:r>
        <w:t>«Mortal tienes la vista y el oído,</w:t>
      </w:r>
    </w:p>
    <w:p w14:paraId="03FF75FC" w14:textId="77777777" w:rsidR="00903E67" w:rsidRDefault="00903E67" w:rsidP="005636B6">
      <w:pPr>
        <w:spacing w:before="240" w:after="240"/>
      </w:pPr>
      <w:r>
        <w:t>por eso no se canta aquí -repuso-</w:t>
      </w:r>
    </w:p>
    <w:p w14:paraId="7A5DF339" w14:textId="77777777" w:rsidR="00903E67" w:rsidRDefault="00903E67" w:rsidP="005636B6">
      <w:pPr>
        <w:spacing w:before="240" w:after="240"/>
      </w:pPr>
      <w:r>
        <w:t>al igual que Beatriz no tiene risa.</w:t>
      </w:r>
    </w:p>
    <w:p w14:paraId="0148D822" w14:textId="77777777" w:rsidR="00903E67" w:rsidRDefault="00903E67" w:rsidP="005636B6">
      <w:pPr>
        <w:spacing w:before="240" w:after="240"/>
      </w:pPr>
      <w:r>
        <w:t>Por la santa escalera he descendido</w:t>
      </w:r>
    </w:p>
    <w:p w14:paraId="62983EBB" w14:textId="77777777" w:rsidR="00903E67" w:rsidRDefault="00903E67" w:rsidP="005636B6">
      <w:pPr>
        <w:spacing w:before="240" w:after="240"/>
      </w:pPr>
      <w:r>
        <w:t>únicamente para recrearte</w:t>
      </w:r>
    </w:p>
    <w:p w14:paraId="05AB767D" w14:textId="77777777" w:rsidR="00903E67" w:rsidRDefault="00903E67" w:rsidP="005636B6">
      <w:pPr>
        <w:spacing w:before="240" w:after="240"/>
      </w:pPr>
      <w:r>
        <w:t>con la voz y la luz que me rodea;</w:t>
      </w:r>
    </w:p>
    <w:p w14:paraId="1DED3D3A" w14:textId="77777777" w:rsidR="00903E67" w:rsidRDefault="00903E67" w:rsidP="005636B6">
      <w:pPr>
        <w:spacing w:before="240" w:after="240"/>
      </w:pPr>
      <w:r>
        <w:t>mayor amor más presta no me hizo,</w:t>
      </w:r>
    </w:p>
    <w:p w14:paraId="3152AD2B" w14:textId="77777777" w:rsidR="00903E67" w:rsidRDefault="00903E67" w:rsidP="005636B6">
      <w:pPr>
        <w:spacing w:before="240" w:after="240"/>
      </w:pPr>
      <w:r>
        <w:t>que tanto o más amor hierve allá arriba,</w:t>
      </w:r>
    </w:p>
    <w:p w14:paraId="4BCA0EF5" w14:textId="77777777" w:rsidR="00903E67" w:rsidRDefault="00903E67" w:rsidP="005636B6">
      <w:pPr>
        <w:spacing w:before="240" w:after="240"/>
      </w:pPr>
      <w:r>
        <w:t>tal como el flamear te manifiesta.</w:t>
      </w:r>
    </w:p>
    <w:p w14:paraId="21AC99A8" w14:textId="77777777" w:rsidR="00903E67" w:rsidRDefault="00903E67" w:rsidP="005636B6">
      <w:pPr>
        <w:spacing w:before="240" w:after="240"/>
      </w:pPr>
      <w:r>
        <w:t>Mas la alta caridad, que nos convierte</w:t>
      </w:r>
    </w:p>
    <w:p w14:paraId="758F94E6" w14:textId="77777777" w:rsidR="00903E67" w:rsidRDefault="00903E67" w:rsidP="005636B6">
      <w:pPr>
        <w:spacing w:before="240" w:after="240"/>
      </w:pPr>
      <w:r>
        <w:t>en siervas de aquel que el mundo gobierna</w:t>
      </w:r>
    </w:p>
    <w:p w14:paraId="205037B7" w14:textId="77777777" w:rsidR="00903E67" w:rsidRDefault="00903E67" w:rsidP="005636B6">
      <w:pPr>
        <w:spacing w:before="240" w:after="240"/>
      </w:pPr>
      <w:r>
        <w:t>aquí nos destinó, como estás viendo.»</w:t>
      </w:r>
    </w:p>
    <w:p w14:paraId="40761A35" w14:textId="77777777" w:rsidR="00903E67" w:rsidRDefault="00903E67" w:rsidP="005636B6">
      <w:pPr>
        <w:spacing w:before="240" w:after="240"/>
      </w:pPr>
      <w:r>
        <w:t>«Bien veo, sacra lámpara, que un libre</w:t>
      </w:r>
    </w:p>
    <w:p w14:paraId="0DD83BF9" w14:textId="77777777" w:rsidR="00903E67" w:rsidRDefault="00903E67" w:rsidP="005636B6">
      <w:pPr>
        <w:spacing w:before="240" w:after="240"/>
      </w:pPr>
      <w:r>
        <w:t>amor -le dije basta en esta corte</w:t>
      </w:r>
    </w:p>
    <w:p w14:paraId="3B817555" w14:textId="77777777" w:rsidR="00903E67" w:rsidRDefault="00903E67" w:rsidP="005636B6">
      <w:pPr>
        <w:spacing w:before="240" w:after="240"/>
      </w:pPr>
      <w:r>
        <w:t>para seguir la eterna providencia;</w:t>
      </w:r>
    </w:p>
    <w:p w14:paraId="707F085B" w14:textId="77777777" w:rsidR="00903E67" w:rsidRDefault="00903E67" w:rsidP="005636B6">
      <w:pPr>
        <w:spacing w:before="240" w:after="240"/>
      </w:pPr>
      <w:r>
        <w:lastRenderedPageBreak/>
        <w:t>mas no puedo entender tan fácilmente</w:t>
      </w:r>
    </w:p>
    <w:p w14:paraId="54707A07" w14:textId="77777777" w:rsidR="00903E67" w:rsidRDefault="00903E67" w:rsidP="005636B6">
      <w:pPr>
        <w:spacing w:before="240" w:after="240"/>
      </w:pPr>
      <w:r>
        <w:t>por qué predestinada sola fuiste</w:t>
      </w:r>
    </w:p>
    <w:p w14:paraId="7A0638D4" w14:textId="77777777" w:rsidR="00903E67" w:rsidRDefault="00903E67" w:rsidP="005636B6">
      <w:pPr>
        <w:spacing w:before="240" w:after="240"/>
      </w:pPr>
      <w:r>
        <w:t>tú a este encargo entre todas las restantes.»</w:t>
      </w:r>
    </w:p>
    <w:p w14:paraId="5BBF187F" w14:textId="77777777" w:rsidR="00903E67" w:rsidRDefault="00903E67" w:rsidP="005636B6">
      <w:pPr>
        <w:spacing w:before="240" w:after="240"/>
      </w:pPr>
      <w:r>
        <w:t>Aun antes de acabar estas palabras,</w:t>
      </w:r>
    </w:p>
    <w:p w14:paraId="4D1BA72A" w14:textId="77777777" w:rsidR="00903E67" w:rsidRDefault="00903E67" w:rsidP="005636B6">
      <w:pPr>
        <w:spacing w:before="240" w:after="240"/>
      </w:pPr>
      <w:r>
        <w:t>hizo la luz un eje de su centro,</w:t>
      </w:r>
    </w:p>
    <w:p w14:paraId="38E8C6BB" w14:textId="77777777" w:rsidR="00903E67" w:rsidRDefault="00903E67" w:rsidP="005636B6">
      <w:pPr>
        <w:spacing w:before="240" w:after="240"/>
      </w:pPr>
      <w:r>
        <w:t>dando vueltas veloz como una rueda;</w:t>
      </w:r>
    </w:p>
    <w:p w14:paraId="551CD0EB" w14:textId="77777777" w:rsidR="00903E67" w:rsidRDefault="00903E67" w:rsidP="005636B6">
      <w:pPr>
        <w:spacing w:before="240" w:after="240"/>
      </w:pPr>
      <w:r>
        <w:t>luego dijo el amor que estaba dentro:</w:t>
      </w:r>
    </w:p>
    <w:p w14:paraId="4D87B12B" w14:textId="77777777" w:rsidR="00903E67" w:rsidRDefault="00903E67" w:rsidP="005636B6">
      <w:pPr>
        <w:spacing w:before="240" w:after="240"/>
      </w:pPr>
      <w:r>
        <w:t>«Desciende sobre mí la luz divina,</w:t>
      </w:r>
    </w:p>
    <w:p w14:paraId="69A4AABE" w14:textId="77777777" w:rsidR="00903E67" w:rsidRDefault="00903E67" w:rsidP="005636B6">
      <w:pPr>
        <w:spacing w:before="240" w:after="240"/>
      </w:pPr>
      <w:r>
        <w:t>en ésta en que me envientro penetrando,</w:t>
      </w:r>
    </w:p>
    <w:p w14:paraId="6D3718FB" w14:textId="77777777" w:rsidR="00903E67" w:rsidRDefault="00903E67" w:rsidP="005636B6">
      <w:pPr>
        <w:spacing w:before="240" w:after="240"/>
      </w:pPr>
      <w:r>
        <w:t>la cual virtud, unida a mi intelecto,</w:t>
      </w:r>
    </w:p>
    <w:p w14:paraId="75C64CD7" w14:textId="77777777" w:rsidR="00903E67" w:rsidRDefault="00903E67" w:rsidP="005636B6">
      <w:pPr>
        <w:spacing w:before="240" w:after="240"/>
      </w:pPr>
      <w:r>
        <w:t>tanto me eleva sobre mí, que veo</w:t>
      </w:r>
    </w:p>
    <w:p w14:paraId="537ED774" w14:textId="77777777" w:rsidR="00903E67" w:rsidRDefault="00903E67" w:rsidP="005636B6">
      <w:pPr>
        <w:spacing w:before="240" w:after="240"/>
      </w:pPr>
      <w:r>
        <w:t>la suma esencia de la cual procede.</w:t>
      </w:r>
    </w:p>
    <w:p w14:paraId="441C6704" w14:textId="77777777" w:rsidR="00903E67" w:rsidRDefault="00903E67" w:rsidP="005636B6">
      <w:pPr>
        <w:spacing w:before="240" w:after="240"/>
      </w:pPr>
      <w:r>
        <w:t>De allí viene esta dicha en la que ardo;</w:t>
      </w:r>
    </w:p>
    <w:p w14:paraId="10A8D12F" w14:textId="77777777" w:rsidR="00903E67" w:rsidRDefault="00903E67" w:rsidP="005636B6">
      <w:pPr>
        <w:spacing w:before="240" w:after="240"/>
      </w:pPr>
      <w:r>
        <w:t>puesto que a mi visión, que es ya tan clara,</w:t>
      </w:r>
    </w:p>
    <w:p w14:paraId="376DAB8D" w14:textId="77777777" w:rsidR="00903E67" w:rsidRDefault="00903E67" w:rsidP="005636B6">
      <w:pPr>
        <w:spacing w:before="240" w:after="240"/>
      </w:pPr>
      <w:r>
        <w:t>la claridad de la llama se añade.</w:t>
      </w:r>
    </w:p>
    <w:p w14:paraId="055B11E6" w14:textId="77777777" w:rsidR="00903E67" w:rsidRDefault="00903E67" w:rsidP="005636B6">
      <w:pPr>
        <w:spacing w:before="240" w:after="240"/>
      </w:pPr>
      <w:r>
        <w:t>Pero el alma en el cielo más radiante,</w:t>
      </w:r>
    </w:p>
    <w:p w14:paraId="11CA5796" w14:textId="77777777" w:rsidR="00903E67" w:rsidRDefault="00903E67" w:rsidP="005636B6">
      <w:pPr>
        <w:spacing w:before="240" w:after="240"/>
      </w:pPr>
      <w:r>
        <w:t>el serafín que más a Dios contempla,</w:t>
      </w:r>
    </w:p>
    <w:p w14:paraId="1A8EBD5B" w14:textId="77777777" w:rsidR="00903E67" w:rsidRDefault="00903E67" w:rsidP="005636B6">
      <w:pPr>
        <w:spacing w:before="240" w:after="240"/>
      </w:pPr>
      <w:r>
        <w:t>no podrá responder a tu pregunta,</w:t>
      </w:r>
    </w:p>
    <w:p w14:paraId="710317CF" w14:textId="77777777" w:rsidR="00903E67" w:rsidRDefault="00903E67" w:rsidP="005636B6">
      <w:pPr>
        <w:spacing w:before="240" w:after="240"/>
      </w:pPr>
      <w:r>
        <w:t>porque se oculta tanto en el abismo</w:t>
      </w:r>
    </w:p>
    <w:p w14:paraId="1EB5528B" w14:textId="77777777" w:rsidR="00903E67" w:rsidRDefault="00903E67" w:rsidP="005636B6">
      <w:pPr>
        <w:spacing w:before="240" w:after="240"/>
      </w:pPr>
      <w:r>
        <w:lastRenderedPageBreak/>
        <w:t>del eterno decreto lo que quieres,</w:t>
      </w:r>
    </w:p>
    <w:p w14:paraId="2D2C592B" w14:textId="77777777" w:rsidR="00903E67" w:rsidRDefault="00903E67" w:rsidP="005636B6">
      <w:pPr>
        <w:spacing w:before="240" w:after="240"/>
      </w:pPr>
      <w:r>
        <w:t>que al creado intelecto se le esconde.</w:t>
      </w:r>
    </w:p>
    <w:p w14:paraId="196582B7" w14:textId="77777777" w:rsidR="00903E67" w:rsidRDefault="00903E67" w:rsidP="005636B6">
      <w:pPr>
        <w:spacing w:before="240" w:after="240"/>
      </w:pPr>
      <w:r>
        <w:t>Y al mundo de los hombres, cuando vuelvas,</w:t>
      </w:r>
    </w:p>
    <w:p w14:paraId="665473E1" w14:textId="77777777" w:rsidR="00903E67" w:rsidRDefault="00903E67" w:rsidP="005636B6">
      <w:pPr>
        <w:spacing w:before="240" w:after="240"/>
      </w:pPr>
      <w:r>
        <w:t>contarás esto, a fin que no pretenda</w:t>
      </w:r>
    </w:p>
    <w:p w14:paraId="50EE70EE" w14:textId="77777777" w:rsidR="00903E67" w:rsidRDefault="00903E67" w:rsidP="005636B6">
      <w:pPr>
        <w:spacing w:before="240" w:after="240"/>
      </w:pPr>
      <w:r>
        <w:t>a una tan alta meta dirigirse.</w:t>
      </w:r>
    </w:p>
    <w:p w14:paraId="666F2D68" w14:textId="77777777" w:rsidR="00903E67" w:rsidRDefault="00903E67" w:rsidP="005636B6">
      <w:pPr>
        <w:spacing w:before="240" w:after="240"/>
      </w:pPr>
      <w:r>
        <w:t>La mente, que aquí luce, en tierra humea;</w:t>
      </w:r>
    </w:p>
    <w:p w14:paraId="522DCB8B" w14:textId="77777777" w:rsidR="00903E67" w:rsidRDefault="00903E67" w:rsidP="005636B6">
      <w:pPr>
        <w:spacing w:before="240" w:after="240"/>
      </w:pPr>
      <w:r>
        <w:t>así que piensa cómo allí podrá</w:t>
      </w:r>
    </w:p>
    <w:p w14:paraId="41E66864" w14:textId="77777777" w:rsidR="00903E67" w:rsidRDefault="00903E67" w:rsidP="005636B6">
      <w:pPr>
        <w:spacing w:before="240" w:after="240"/>
      </w:pPr>
      <w:r>
        <w:t>lo que no puede aun quien acoge el cielo.»</w:t>
      </w:r>
    </w:p>
    <w:p w14:paraId="3F3F9673" w14:textId="77777777" w:rsidR="00903E67" w:rsidRDefault="00903E67" w:rsidP="005636B6">
      <w:pPr>
        <w:spacing w:before="240" w:after="240"/>
      </w:pPr>
      <w:r>
        <w:t>Tan terminantes fueron sus palabras</w:t>
      </w:r>
    </w:p>
    <w:p w14:paraId="057B969E" w14:textId="77777777" w:rsidR="00903E67" w:rsidRDefault="00903E67" w:rsidP="005636B6">
      <w:pPr>
        <w:spacing w:before="240" w:after="240"/>
      </w:pPr>
      <w:r>
        <w:t>que dejé aquel asunto, y solamente</w:t>
      </w:r>
    </w:p>
    <w:p w14:paraId="714DE0E5" w14:textId="77777777" w:rsidR="00903E67" w:rsidRDefault="00903E67" w:rsidP="005636B6">
      <w:pPr>
        <w:spacing w:before="240" w:after="240"/>
      </w:pPr>
      <w:r>
        <w:t>humilde pregunté por su persona.</w:t>
      </w:r>
    </w:p>
    <w:p w14:paraId="53B9A58E" w14:textId="77777777" w:rsidR="00903E67" w:rsidRDefault="00903E67" w:rsidP="005636B6">
      <w:pPr>
        <w:spacing w:before="240" w:after="240"/>
      </w:pPr>
      <w:r>
        <w:t>«Álzanse entre las costas italianas</w:t>
      </w:r>
    </w:p>
    <w:p w14:paraId="141115E0" w14:textId="77777777" w:rsidR="00903E67" w:rsidRDefault="00903E67" w:rsidP="005636B6">
      <w:pPr>
        <w:spacing w:before="240" w:after="240"/>
      </w:pPr>
      <w:r>
        <w:t>montes no muy lejanos de tu tierra,</w:t>
      </w:r>
    </w:p>
    <w:p w14:paraId="6E80EB51" w14:textId="77777777" w:rsidR="00903E67" w:rsidRDefault="00903E67" w:rsidP="005636B6">
      <w:pPr>
        <w:spacing w:before="240" w:after="240"/>
      </w:pPr>
      <w:r>
        <w:t>tanto que el trueno suena más abajo,</w:t>
      </w:r>
    </w:p>
    <w:p w14:paraId="62D0846D" w14:textId="77777777" w:rsidR="00903E67" w:rsidRDefault="00903E67" w:rsidP="005636B6">
      <w:pPr>
        <w:spacing w:before="240" w:after="240"/>
      </w:pPr>
      <w:r>
        <w:t>y un alto forman que se llama Catria,</w:t>
      </w:r>
    </w:p>
    <w:p w14:paraId="74752921" w14:textId="77777777" w:rsidR="00903E67" w:rsidRDefault="00903E67" w:rsidP="005636B6">
      <w:pPr>
        <w:spacing w:before="240" w:after="240"/>
      </w:pPr>
      <w:r>
        <w:t>bajo el cual hay un yermo consagrado</w:t>
      </w:r>
    </w:p>
    <w:p w14:paraId="4DB7C788" w14:textId="77777777" w:rsidR="00903E67" w:rsidRDefault="00903E67" w:rsidP="005636B6">
      <w:pPr>
        <w:spacing w:before="240" w:after="240"/>
      </w:pPr>
      <w:r>
        <w:t>para adorar dispuesto únicamente.»</w:t>
      </w:r>
    </w:p>
    <w:p w14:paraId="1E6E7FA7" w14:textId="77777777" w:rsidR="00903E67" w:rsidRDefault="00903E67" w:rsidP="005636B6">
      <w:pPr>
        <w:spacing w:before="240" w:after="240"/>
      </w:pPr>
      <w:r>
        <w:t>Por vez tercera dijo de este modo;</w:t>
      </w:r>
    </w:p>
    <w:p w14:paraId="1023FBF1" w14:textId="77777777" w:rsidR="00903E67" w:rsidRDefault="00903E67" w:rsidP="005636B6">
      <w:pPr>
        <w:spacing w:before="240" w:after="240"/>
      </w:pPr>
      <w:r>
        <w:t>y, siguiendo, después me dijo: «Allí</w:t>
      </w:r>
    </w:p>
    <w:p w14:paraId="4F8510F6" w14:textId="77777777" w:rsidR="00903E67" w:rsidRDefault="00903E67" w:rsidP="005636B6">
      <w:pPr>
        <w:spacing w:before="240" w:after="240"/>
      </w:pPr>
      <w:r>
        <w:lastRenderedPageBreak/>
        <w:t>tan firme servidor de Dios me hice,</w:t>
      </w:r>
    </w:p>
    <w:p w14:paraId="3EE880FD" w14:textId="77777777" w:rsidR="00903E67" w:rsidRDefault="00903E67" w:rsidP="005636B6">
      <w:pPr>
        <w:spacing w:before="240" w:after="240"/>
      </w:pPr>
      <w:r>
        <w:t>que sólo con verduras aliñadas</w:t>
      </w:r>
    </w:p>
    <w:p w14:paraId="78A938A8" w14:textId="77777777" w:rsidR="00903E67" w:rsidRDefault="00903E67" w:rsidP="005636B6">
      <w:pPr>
        <w:spacing w:before="240" w:after="240"/>
      </w:pPr>
      <w:r>
        <w:t>soportaba los fríos y calores,</w:t>
      </w:r>
    </w:p>
    <w:p w14:paraId="0EEF8191" w14:textId="77777777" w:rsidR="00903E67" w:rsidRDefault="00903E67" w:rsidP="005636B6">
      <w:pPr>
        <w:spacing w:before="240" w:after="240"/>
      </w:pPr>
      <w:r>
        <w:t>alegre en el pensar contemplativo.</w:t>
      </w:r>
    </w:p>
    <w:p w14:paraId="154A46F5" w14:textId="77777777" w:rsidR="00903E67" w:rsidRDefault="00903E67" w:rsidP="005636B6">
      <w:pPr>
        <w:spacing w:before="240" w:after="240"/>
      </w:pPr>
      <w:r>
        <w:t>Dar solía a estos cielos aquel claustro</w:t>
      </w:r>
    </w:p>
    <w:p w14:paraId="5D90F015" w14:textId="77777777" w:rsidR="00903E67" w:rsidRDefault="00903E67" w:rsidP="005636B6">
      <w:pPr>
        <w:spacing w:before="240" w:after="240"/>
      </w:pPr>
      <w:r>
        <w:t>muchos frutos; mas ahora está vacío,</w:t>
      </w:r>
    </w:p>
    <w:p w14:paraId="1C572F9F" w14:textId="77777777" w:rsidR="00903E67" w:rsidRDefault="00903E67" w:rsidP="005636B6">
      <w:pPr>
        <w:spacing w:before="240" w:after="240"/>
      </w:pPr>
      <w:r>
        <w:t>y pronto se pondrá de manifiesto.</w:t>
      </w:r>
    </w:p>
    <w:p w14:paraId="57CAA001" w14:textId="77777777" w:rsidR="00903E67" w:rsidRDefault="00903E67" w:rsidP="005636B6">
      <w:pPr>
        <w:spacing w:before="240" w:after="240"/>
      </w:pPr>
      <w:r>
        <w:t>Yo fui Pedro Damián en aquel sitio,</w:t>
      </w:r>
    </w:p>
    <w:p w14:paraId="13693DE0" w14:textId="77777777" w:rsidR="00903E67" w:rsidRDefault="00903E67" w:rsidP="005636B6">
      <w:pPr>
        <w:spacing w:before="240" w:after="240"/>
      </w:pPr>
      <w:r>
        <w:t>y Pedro Pecador en la morada</w:t>
      </w:r>
    </w:p>
    <w:p w14:paraId="47778959" w14:textId="77777777" w:rsidR="00903E67" w:rsidRDefault="00903E67" w:rsidP="005636B6">
      <w:pPr>
        <w:spacing w:before="240" w:after="240"/>
      </w:pPr>
      <w:r>
        <w:t>de nuestra Reina junto al mar Adriático.</w:t>
      </w:r>
    </w:p>
    <w:p w14:paraId="4FDD0667" w14:textId="77777777" w:rsidR="00903E67" w:rsidRDefault="00903E67" w:rsidP="005636B6">
      <w:pPr>
        <w:spacing w:before="240" w:after="240"/>
      </w:pPr>
      <w:r>
        <w:t>Cuando ya me quedaba poca vida,</w:t>
      </w:r>
    </w:p>
    <w:p w14:paraId="6D4B8CE9" w14:textId="77777777" w:rsidR="00903E67" w:rsidRDefault="00903E67" w:rsidP="005636B6">
      <w:pPr>
        <w:spacing w:before="240" w:after="240"/>
      </w:pPr>
      <w:r>
        <w:t>a la fuerza me dieron el capelo,</w:t>
      </w:r>
    </w:p>
    <w:p w14:paraId="0669AB47" w14:textId="77777777" w:rsidR="00903E67" w:rsidRDefault="00903E67" w:rsidP="005636B6">
      <w:pPr>
        <w:spacing w:before="240" w:after="240"/>
      </w:pPr>
      <w:r>
        <w:t>que de malo a peor ya se transmite.</w:t>
      </w:r>
    </w:p>
    <w:p w14:paraId="1EDC742C" w14:textId="77777777" w:rsidR="00903E67" w:rsidRDefault="00903E67" w:rsidP="005636B6">
      <w:pPr>
        <w:spacing w:before="240" w:after="240"/>
      </w:pPr>
      <w:r>
        <w:t>Vino Cefas y vino el Santo Vaso</w:t>
      </w:r>
    </w:p>
    <w:p w14:paraId="0A618A5D" w14:textId="77777777" w:rsidR="00903E67" w:rsidRDefault="00903E67" w:rsidP="005636B6">
      <w:pPr>
        <w:spacing w:before="240" w:after="240"/>
      </w:pPr>
      <w:r>
        <w:t>del Espíritu, flacos y descalzos,</w:t>
      </w:r>
    </w:p>
    <w:p w14:paraId="5B05C51C" w14:textId="77777777" w:rsidR="00903E67" w:rsidRDefault="00903E67" w:rsidP="005636B6">
      <w:pPr>
        <w:spacing w:before="240" w:after="240"/>
      </w:pPr>
      <w:r>
        <w:t>tomando en cualquier sitio la comida.</w:t>
      </w:r>
    </w:p>
    <w:p w14:paraId="0767AD46" w14:textId="77777777" w:rsidR="00903E67" w:rsidRDefault="00903E67" w:rsidP="005636B6">
      <w:pPr>
        <w:spacing w:before="240" w:after="240"/>
      </w:pPr>
      <w:r>
        <w:t>Los modernos pastores ahora quieren</w:t>
      </w:r>
    </w:p>
    <w:p w14:paraId="2F6F11B3" w14:textId="77777777" w:rsidR="00903E67" w:rsidRDefault="00903E67" w:rsidP="005636B6">
      <w:pPr>
        <w:spacing w:before="240" w:after="240"/>
      </w:pPr>
      <w:r>
        <w:t>que les alcen la cola y que les lleven,</w:t>
      </w:r>
    </w:p>
    <w:p w14:paraId="5306CD81" w14:textId="77777777" w:rsidR="00903E67" w:rsidRDefault="00903E67" w:rsidP="005636B6">
      <w:pPr>
        <w:spacing w:before="240" w:after="240"/>
      </w:pPr>
      <w:r>
        <w:t>tan gordos son, sujetos a los lados.</w:t>
      </w:r>
    </w:p>
    <w:p w14:paraId="4706A0A9" w14:textId="77777777" w:rsidR="00903E67" w:rsidRDefault="00903E67" w:rsidP="005636B6">
      <w:pPr>
        <w:spacing w:before="240" w:after="240"/>
      </w:pPr>
      <w:r>
        <w:lastRenderedPageBreak/>
        <w:t>Con mantos cubren sus cabalgaduras,</w:t>
      </w:r>
    </w:p>
    <w:p w14:paraId="644E4238" w14:textId="77777777" w:rsidR="00903E67" w:rsidRDefault="00903E67" w:rsidP="005636B6">
      <w:pPr>
        <w:spacing w:before="240" w:after="240"/>
      </w:pPr>
      <w:r>
        <w:t>tal que bajo una piel marchan dos bestias:</w:t>
      </w:r>
    </w:p>
    <w:p w14:paraId="294F3B7B" w14:textId="77777777" w:rsidR="00903E67" w:rsidRDefault="00903E67" w:rsidP="005636B6">
      <w:pPr>
        <w:spacing w:before="240" w:after="240"/>
      </w:pPr>
      <w:r>
        <w:t>¡Oh paciencia que tanto soportas!</w:t>
      </w:r>
    </w:p>
    <w:p w14:paraId="5FA9AF0E" w14:textId="77777777" w:rsidR="00903E67" w:rsidRDefault="00903E67" w:rsidP="005636B6">
      <w:pPr>
        <w:spacing w:before="240" w:after="240"/>
      </w:pPr>
      <w:r>
        <w:t>Al decir esto vi de grada en grada</w:t>
      </w:r>
    </w:p>
    <w:p w14:paraId="0BAD8FF8" w14:textId="77777777" w:rsidR="00903E67" w:rsidRDefault="00903E67" w:rsidP="005636B6">
      <w:pPr>
        <w:spacing w:before="240" w:after="240"/>
      </w:pPr>
      <w:r>
        <w:t>muchas llamas bajando y dando vueltas,</w:t>
      </w:r>
    </w:p>
    <w:p w14:paraId="1C78D571" w14:textId="77777777" w:rsidR="00903E67" w:rsidRDefault="00903E67" w:rsidP="005636B6">
      <w:pPr>
        <w:spacing w:before="240" w:after="240"/>
      </w:pPr>
      <w:r>
        <w:t>y a cada giro estaban más hermosas.</w:t>
      </w:r>
    </w:p>
    <w:p w14:paraId="62A11A4E" w14:textId="77777777" w:rsidR="00903E67" w:rsidRDefault="00903E67" w:rsidP="005636B6">
      <w:pPr>
        <w:spacing w:before="240" w:after="240"/>
      </w:pPr>
      <w:r>
        <w:t>Se detuvieron al lado de ésta,</w:t>
      </w:r>
    </w:p>
    <w:p w14:paraId="597AFC66" w14:textId="77777777" w:rsidR="00903E67" w:rsidRDefault="00903E67" w:rsidP="005636B6">
      <w:pPr>
        <w:spacing w:before="240" w:after="240"/>
      </w:pPr>
      <w:r>
        <w:t>y prorrumpieron en clamor tan alto,</w:t>
      </w:r>
    </w:p>
    <w:p w14:paraId="5E31BBA1" w14:textId="77777777" w:rsidR="00903E67" w:rsidRDefault="00903E67" w:rsidP="005636B6">
      <w:pPr>
        <w:spacing w:before="240" w:after="240"/>
      </w:pPr>
      <w:r>
        <w:t>que aquí nada podría asemejarse;</w:t>
      </w:r>
    </w:p>
    <w:p w14:paraId="34F802E1" w14:textId="77777777" w:rsidR="00903E67" w:rsidRDefault="00903E67" w:rsidP="005636B6">
      <w:pPr>
        <w:spacing w:before="240" w:after="240"/>
      </w:pPr>
      <w:r>
        <w:t>ni yo lo oí; tan grande fue aquel trueno.</w:t>
      </w:r>
    </w:p>
    <w:p w14:paraId="1134D08C" w14:textId="2091B970" w:rsidR="00903E67" w:rsidRDefault="00903E67" w:rsidP="005636B6">
      <w:pPr>
        <w:pStyle w:val="Ttulo2"/>
        <w:spacing w:before="240" w:after="240"/>
      </w:pPr>
      <w:r>
        <w:br w:type="page"/>
      </w:r>
      <w:bookmarkStart w:id="94" w:name="_Toc196141017"/>
      <w:r>
        <w:lastRenderedPageBreak/>
        <w:t>CANTO XXII</w:t>
      </w:r>
      <w:bookmarkEnd w:id="94"/>
    </w:p>
    <w:p w14:paraId="32313F63" w14:textId="77777777" w:rsidR="00903E67" w:rsidRDefault="00903E67" w:rsidP="005636B6">
      <w:pPr>
        <w:spacing w:before="240" w:after="240"/>
      </w:pPr>
      <w:r>
        <w:t>Presa del estupor, hacia mi guía</w:t>
      </w:r>
    </w:p>
    <w:p w14:paraId="2659791B" w14:textId="77777777" w:rsidR="00903E67" w:rsidRDefault="00903E67" w:rsidP="005636B6">
      <w:pPr>
        <w:spacing w:before="240" w:after="240"/>
      </w:pPr>
      <w:r>
        <w:t>me volví, como el niño que se acoge</w:t>
      </w:r>
    </w:p>
    <w:p w14:paraId="5187C6DE" w14:textId="77777777" w:rsidR="00903E67" w:rsidRDefault="00903E67" w:rsidP="005636B6">
      <w:pPr>
        <w:spacing w:before="240" w:after="240"/>
      </w:pPr>
      <w:r>
        <w:t>siempre en aquella en que más se confía;</w:t>
      </w:r>
    </w:p>
    <w:p w14:paraId="60E5061E" w14:textId="77777777" w:rsidR="00903E67" w:rsidRDefault="00903E67" w:rsidP="005636B6">
      <w:pPr>
        <w:spacing w:before="240" w:after="240"/>
      </w:pPr>
      <w:r>
        <w:t>y aquélla, como madre que socorre</w:t>
      </w:r>
    </w:p>
    <w:p w14:paraId="4D289413" w14:textId="77777777" w:rsidR="00903E67" w:rsidRDefault="00903E67" w:rsidP="005636B6">
      <w:pPr>
        <w:spacing w:before="240" w:after="240"/>
      </w:pPr>
      <w:r>
        <w:t>rápido al hijo pálido y ansioso</w:t>
      </w:r>
    </w:p>
    <w:p w14:paraId="28C57B50" w14:textId="77777777" w:rsidR="00903E67" w:rsidRDefault="00903E67" w:rsidP="005636B6">
      <w:pPr>
        <w:spacing w:before="240" w:after="240"/>
      </w:pPr>
      <w:r>
        <w:t>con esa voz que suele confortarlo,</w:t>
      </w:r>
    </w:p>
    <w:p w14:paraId="3B1880CF" w14:textId="77777777" w:rsidR="00903E67" w:rsidRDefault="00903E67" w:rsidP="005636B6">
      <w:pPr>
        <w:spacing w:before="240" w:after="240"/>
      </w:pPr>
      <w:r>
        <w:t>dijo: «¿No sabes que estás en el cielo?</w:t>
      </w:r>
    </w:p>
    <w:p w14:paraId="36124963" w14:textId="77777777" w:rsidR="00903E67" w:rsidRDefault="00903E67" w:rsidP="005636B6">
      <w:pPr>
        <w:spacing w:before="240" w:after="240"/>
      </w:pPr>
      <w:r>
        <w:t>y ¿no sabes que el cielo es todo él santo,</w:t>
      </w:r>
    </w:p>
    <w:p w14:paraId="769619AD" w14:textId="77777777" w:rsidR="00903E67" w:rsidRDefault="00903E67" w:rsidP="005636B6">
      <w:pPr>
        <w:spacing w:before="240" w:after="240"/>
      </w:pPr>
      <w:r>
        <w:t>y de buen celo viene lo que hacemos?</w:t>
      </w:r>
    </w:p>
    <w:p w14:paraId="77640352" w14:textId="77777777" w:rsidR="00903E67" w:rsidRDefault="00903E67" w:rsidP="005636B6">
      <w:pPr>
        <w:spacing w:before="240" w:after="240"/>
      </w:pPr>
      <w:r>
        <w:t>Cómo te habría el canto trastornado,</w:t>
      </w:r>
    </w:p>
    <w:p w14:paraId="52E05C32" w14:textId="77777777" w:rsidR="00903E67" w:rsidRDefault="00903E67" w:rsidP="005636B6">
      <w:pPr>
        <w:spacing w:before="240" w:after="240"/>
      </w:pPr>
      <w:r>
        <w:t>y mi sonrisa, puedes ver ahora,</w:t>
      </w:r>
    </w:p>
    <w:p w14:paraId="043DCA4D" w14:textId="77777777" w:rsidR="00903E67" w:rsidRDefault="00903E67" w:rsidP="005636B6">
      <w:pPr>
        <w:spacing w:before="240" w:after="240"/>
      </w:pPr>
      <w:r>
        <w:t>puesto que tanto el gritar te conmueve;</w:t>
      </w:r>
    </w:p>
    <w:p w14:paraId="5186A12C" w14:textId="77777777" w:rsidR="00903E67" w:rsidRDefault="00903E67" w:rsidP="005636B6">
      <w:pPr>
        <w:spacing w:before="240" w:after="240"/>
      </w:pPr>
      <w:r>
        <w:t>y si hubieses su ruego comprendido,</w:t>
      </w:r>
    </w:p>
    <w:p w14:paraId="34E1ED7A" w14:textId="77777777" w:rsidR="00903E67" w:rsidRDefault="00903E67" w:rsidP="005636B6">
      <w:pPr>
        <w:spacing w:before="240" w:after="240"/>
      </w:pPr>
      <w:r>
        <w:t>en él conocerías la venganza</w:t>
      </w:r>
    </w:p>
    <w:p w14:paraId="5A6028A7" w14:textId="77777777" w:rsidR="00903E67" w:rsidRDefault="00903E67" w:rsidP="005636B6">
      <w:pPr>
        <w:spacing w:before="240" w:after="240"/>
      </w:pPr>
      <w:r>
        <w:t>que podrás ver aún antes de que mueras.</w:t>
      </w:r>
    </w:p>
    <w:p w14:paraId="36046583" w14:textId="77777777" w:rsidR="00903E67" w:rsidRDefault="00903E67" w:rsidP="005636B6">
      <w:pPr>
        <w:spacing w:before="240" w:after="240"/>
      </w:pPr>
      <w:r>
        <w:t>La espada de aquí arriba ni deprisa</w:t>
      </w:r>
    </w:p>
    <w:p w14:paraId="61B71A12" w14:textId="77777777" w:rsidR="00903E67" w:rsidRDefault="00903E67" w:rsidP="005636B6">
      <w:pPr>
        <w:spacing w:before="240" w:after="240"/>
      </w:pPr>
      <w:r>
        <w:t>ni tarde corta, y sólo lo parece</w:t>
      </w:r>
    </w:p>
    <w:p w14:paraId="48700951" w14:textId="77777777" w:rsidR="00903E67" w:rsidRDefault="00903E67" w:rsidP="005636B6">
      <w:pPr>
        <w:spacing w:before="240" w:after="240"/>
      </w:pPr>
      <w:r>
        <w:t>a quien teme o desea su llegada.</w:t>
      </w:r>
    </w:p>
    <w:p w14:paraId="0D224E08" w14:textId="77777777" w:rsidR="00903E67" w:rsidRDefault="00903E67" w:rsidP="005636B6">
      <w:pPr>
        <w:spacing w:before="240" w:after="240"/>
      </w:pPr>
      <w:r>
        <w:lastRenderedPageBreak/>
        <w:t>Mas dirígete ahora hacia otro lado;</w:t>
      </w:r>
    </w:p>
    <w:p w14:paraId="78184811" w14:textId="77777777" w:rsidR="00903E67" w:rsidRDefault="00903E67" w:rsidP="005636B6">
      <w:pPr>
        <w:spacing w:before="240" w:after="240"/>
      </w:pPr>
      <w:r>
        <w:t>que verás muchas almas excelentes,</w:t>
      </w:r>
    </w:p>
    <w:p w14:paraId="5691B919" w14:textId="77777777" w:rsidR="00903E67" w:rsidRDefault="00903E67" w:rsidP="005636B6">
      <w:pPr>
        <w:spacing w:before="240" w:after="240"/>
      </w:pPr>
      <w:r>
        <w:t>si vuelves la mirada como digo.»</w:t>
      </w:r>
    </w:p>
    <w:p w14:paraId="2F76D6EA" w14:textId="77777777" w:rsidR="00903E67" w:rsidRDefault="00903E67" w:rsidP="005636B6">
      <w:pPr>
        <w:spacing w:before="240" w:after="240"/>
      </w:pPr>
      <w:r>
        <w:t>Como ella me indicó, volví los ojos,</w:t>
      </w:r>
    </w:p>
    <w:p w14:paraId="7D1F98E2" w14:textId="77777777" w:rsidR="00903E67" w:rsidRDefault="00903E67" w:rsidP="005636B6">
      <w:pPr>
        <w:spacing w:before="240" w:after="240"/>
      </w:pPr>
      <w:r>
        <w:t>y vi cien esferitas, que se hacían</w:t>
      </w:r>
    </w:p>
    <w:p w14:paraId="40391A0D" w14:textId="77777777" w:rsidR="00903E67" w:rsidRDefault="00903E67" w:rsidP="005636B6">
      <w:pPr>
        <w:spacing w:before="240" w:after="240"/>
      </w:pPr>
      <w:r>
        <w:t>aún más hermosas con sus mutuos rayos.</w:t>
      </w:r>
    </w:p>
    <w:p w14:paraId="69A9399D" w14:textId="77777777" w:rsidR="00903E67" w:rsidRDefault="00903E67" w:rsidP="005636B6">
      <w:pPr>
        <w:spacing w:before="240" w:after="240"/>
      </w:pPr>
      <w:r>
        <w:t>Yo estaba como aquel que se reprime</w:t>
      </w:r>
    </w:p>
    <w:p w14:paraId="1C143486" w14:textId="77777777" w:rsidR="00903E67" w:rsidRDefault="00903E67" w:rsidP="005636B6">
      <w:pPr>
        <w:spacing w:before="240" w:after="240"/>
      </w:pPr>
      <w:r>
        <w:t>la punta del deseo, y no se atreve</w:t>
      </w:r>
    </w:p>
    <w:p w14:paraId="4E2FAF27" w14:textId="77777777" w:rsidR="00903E67" w:rsidRDefault="00903E67" w:rsidP="005636B6">
      <w:pPr>
        <w:spacing w:before="240" w:after="240"/>
      </w:pPr>
      <w:r>
        <w:t>a preguntar, porque teme excederse;</w:t>
      </w:r>
    </w:p>
    <w:p w14:paraId="165F4708" w14:textId="77777777" w:rsidR="00903E67" w:rsidRDefault="00903E67" w:rsidP="005636B6">
      <w:pPr>
        <w:spacing w:before="240" w:after="240"/>
      </w:pPr>
      <w:r>
        <w:t>y la mayor y la más encendida</w:t>
      </w:r>
    </w:p>
    <w:p w14:paraId="6034CBE8" w14:textId="77777777" w:rsidR="00903E67" w:rsidRDefault="00903E67" w:rsidP="005636B6">
      <w:pPr>
        <w:spacing w:before="240" w:after="240"/>
      </w:pPr>
      <w:r>
        <w:t>de aquellas perlas vino hacia adelante,</w:t>
      </w:r>
    </w:p>
    <w:p w14:paraId="647F607D" w14:textId="77777777" w:rsidR="00903E67" w:rsidRDefault="00903E67" w:rsidP="005636B6">
      <w:pPr>
        <w:spacing w:before="240" w:after="240"/>
      </w:pPr>
      <w:r>
        <w:t>para dejar satisfechas mis ganas.</w:t>
      </w:r>
    </w:p>
    <w:p w14:paraId="05A59A1E" w14:textId="77777777" w:rsidR="00903E67" w:rsidRDefault="00903E67" w:rsidP="005636B6">
      <w:pPr>
        <w:spacing w:before="240" w:after="240"/>
      </w:pPr>
      <w:r>
        <w:t>Dentro de ella escuché luego: «Si vieses</w:t>
      </w:r>
    </w:p>
    <w:p w14:paraId="3D162A4B" w14:textId="77777777" w:rsidR="00903E67" w:rsidRDefault="00903E67" w:rsidP="005636B6">
      <w:pPr>
        <w:spacing w:before="240" w:after="240"/>
      </w:pPr>
      <w:r>
        <w:t>la caridad que entre nosotras arde,</w:t>
      </w:r>
    </w:p>
    <w:p w14:paraId="16615E55" w14:textId="77777777" w:rsidR="00903E67" w:rsidRDefault="00903E67" w:rsidP="005636B6">
      <w:pPr>
        <w:spacing w:before="240" w:after="240"/>
      </w:pPr>
      <w:r>
        <w:t>lo que piensas habrías expresado.</w:t>
      </w:r>
    </w:p>
    <w:p w14:paraId="306CA99D" w14:textId="77777777" w:rsidR="00903E67" w:rsidRDefault="00903E67" w:rsidP="005636B6">
      <w:pPr>
        <w:spacing w:before="240" w:after="240"/>
      </w:pPr>
      <w:r>
        <w:t>Mas para que, esperando, no demores</w:t>
      </w:r>
    </w:p>
    <w:p w14:paraId="53B3B17E" w14:textId="77777777" w:rsidR="00903E67" w:rsidRDefault="00903E67" w:rsidP="005636B6">
      <w:pPr>
        <w:spacing w:before="240" w:after="240"/>
      </w:pPr>
      <w:r>
        <w:t>el alto fin, habré de responderte</w:t>
      </w:r>
    </w:p>
    <w:p w14:paraId="2FAD173A" w14:textId="77777777" w:rsidR="00903E67" w:rsidRDefault="00903E67" w:rsidP="005636B6">
      <w:pPr>
        <w:spacing w:before="240" w:after="240"/>
      </w:pPr>
      <w:r>
        <w:t>al pensamiento sólo que así guardas.</w:t>
      </w:r>
    </w:p>
    <w:p w14:paraId="1E60C77E" w14:textId="77777777" w:rsidR="00903E67" w:rsidRDefault="00903E67" w:rsidP="005636B6">
      <w:pPr>
        <w:spacing w:before="240" w:after="240"/>
      </w:pPr>
      <w:r>
        <w:t>El monte en cuya falda está Cassino</w:t>
      </w:r>
    </w:p>
    <w:p w14:paraId="01D1E1D4" w14:textId="77777777" w:rsidR="00903E67" w:rsidRDefault="00903E67" w:rsidP="005636B6">
      <w:pPr>
        <w:spacing w:before="240" w:after="240"/>
      </w:pPr>
      <w:r>
        <w:lastRenderedPageBreak/>
        <w:t>estuvo ya en su cima frecuentado</w:t>
      </w:r>
    </w:p>
    <w:p w14:paraId="6BD12634" w14:textId="77777777" w:rsidR="00903E67" w:rsidRDefault="00903E67" w:rsidP="005636B6">
      <w:pPr>
        <w:spacing w:before="240" w:after="240"/>
      </w:pPr>
      <w:r>
        <w:t>por la gente engañada y mal dispuesta;</w:t>
      </w:r>
    </w:p>
    <w:p w14:paraId="51B38ED4" w14:textId="77777777" w:rsidR="00903E67" w:rsidRDefault="00903E67" w:rsidP="005636B6">
      <w:pPr>
        <w:spacing w:before="240" w:after="240"/>
      </w:pPr>
      <w:r>
        <w:t>y yo soy quien primero llevó arriba</w:t>
      </w:r>
    </w:p>
    <w:p w14:paraId="707B482F" w14:textId="77777777" w:rsidR="00903E67" w:rsidRDefault="00903E67" w:rsidP="005636B6">
      <w:pPr>
        <w:spacing w:before="240" w:after="240"/>
      </w:pPr>
      <w:r>
        <w:t>el nombre de quien trajo hasta la tierra</w:t>
      </w:r>
    </w:p>
    <w:p w14:paraId="448D25DD" w14:textId="77777777" w:rsidR="00903E67" w:rsidRDefault="00903E67" w:rsidP="005636B6">
      <w:pPr>
        <w:spacing w:before="240" w:after="240"/>
      </w:pPr>
      <w:r>
        <w:t>esta verdad que tanto nos ensalza;</w:t>
      </w:r>
    </w:p>
    <w:p w14:paraId="75F2739C" w14:textId="77777777" w:rsidR="00903E67" w:rsidRDefault="00903E67" w:rsidP="005636B6">
      <w:pPr>
        <w:spacing w:before="240" w:after="240"/>
      </w:pPr>
      <w:r>
        <w:t>y brilló tanta gracia sobre mí,</w:t>
      </w:r>
    </w:p>
    <w:p w14:paraId="714A3030" w14:textId="77777777" w:rsidR="00903E67" w:rsidRDefault="00903E67" w:rsidP="005636B6">
      <w:pPr>
        <w:spacing w:before="240" w:after="240"/>
      </w:pPr>
      <w:r>
        <w:t>que retraje a los pueblos circundantes</w:t>
      </w:r>
    </w:p>
    <w:p w14:paraId="46279FD7" w14:textId="77777777" w:rsidR="00903E67" w:rsidRDefault="00903E67" w:rsidP="005636B6">
      <w:pPr>
        <w:spacing w:before="240" w:after="240"/>
      </w:pPr>
      <w:r>
        <w:t>del culto impío que sedujo al mundo.</w:t>
      </w:r>
    </w:p>
    <w:p w14:paraId="792BE56D" w14:textId="77777777" w:rsidR="00903E67" w:rsidRDefault="00903E67" w:rsidP="005636B6">
      <w:pPr>
        <w:spacing w:before="240" w:after="240"/>
      </w:pPr>
      <w:r>
        <w:t>Los otros fuegos fueron todos hombres</w:t>
      </w:r>
    </w:p>
    <w:p w14:paraId="240D7D23" w14:textId="77777777" w:rsidR="00903E67" w:rsidRDefault="00903E67" w:rsidP="005636B6">
      <w:pPr>
        <w:spacing w:before="240" w:after="240"/>
      </w:pPr>
      <w:r>
        <w:t>contemplativos, de ese ardor quemados</w:t>
      </w:r>
    </w:p>
    <w:p w14:paraId="348668FA" w14:textId="77777777" w:rsidR="00903E67" w:rsidRDefault="00903E67" w:rsidP="005636B6">
      <w:pPr>
        <w:spacing w:before="240" w:after="240"/>
      </w:pPr>
      <w:r>
        <w:t>del que flores y frutos santos nacen.</w:t>
      </w:r>
    </w:p>
    <w:p w14:paraId="237620AE" w14:textId="77777777" w:rsidR="00903E67" w:rsidRDefault="00903E67" w:rsidP="005636B6">
      <w:pPr>
        <w:spacing w:before="240" w:after="240"/>
      </w:pPr>
      <w:r>
        <w:t>Está Macario aquí, y está Romualdo,</w:t>
      </w:r>
    </w:p>
    <w:p w14:paraId="05D06F3B" w14:textId="77777777" w:rsidR="00903E67" w:rsidRDefault="00903E67" w:rsidP="005636B6">
      <w:pPr>
        <w:spacing w:before="240" w:after="240"/>
      </w:pPr>
      <w:r>
        <w:t>y aquí están mis hermanos que en los claustros</w:t>
      </w:r>
    </w:p>
    <w:p w14:paraId="2847F0DE" w14:textId="77777777" w:rsidR="00903E67" w:rsidRDefault="00903E67" w:rsidP="005636B6">
      <w:pPr>
        <w:spacing w:before="240" w:after="240"/>
      </w:pPr>
      <w:r>
        <w:t>detuvieron sus almas sosegadas.</w:t>
      </w:r>
    </w:p>
    <w:p w14:paraId="6AF04498" w14:textId="77777777" w:rsidR="00903E67" w:rsidRDefault="00903E67" w:rsidP="005636B6">
      <w:pPr>
        <w:spacing w:before="240" w:after="240"/>
      </w:pPr>
      <w:r>
        <w:t>Y yo a él: «El afecto que al hablarme</w:t>
      </w:r>
    </w:p>
    <w:p w14:paraId="1E847428" w14:textId="77777777" w:rsidR="00903E67" w:rsidRDefault="00903E67" w:rsidP="005636B6">
      <w:pPr>
        <w:spacing w:before="240" w:after="240"/>
      </w:pPr>
      <w:r>
        <w:t>demuestras y el benévolo semblante</w:t>
      </w:r>
    </w:p>
    <w:p w14:paraId="5A68DC99" w14:textId="77777777" w:rsidR="00903E67" w:rsidRDefault="00903E67" w:rsidP="005636B6">
      <w:pPr>
        <w:spacing w:before="240" w:after="240"/>
      </w:pPr>
      <w:r>
        <w:t>que en todos vuestros fuegos veo y noto,</w:t>
      </w:r>
    </w:p>
    <w:p w14:paraId="03E3D106" w14:textId="77777777" w:rsidR="00903E67" w:rsidRDefault="00903E67" w:rsidP="005636B6">
      <w:pPr>
        <w:spacing w:before="240" w:after="240"/>
      </w:pPr>
      <w:r>
        <w:t>de igual modo acrecientan mi confianza,</w:t>
      </w:r>
    </w:p>
    <w:p w14:paraId="55D674D2" w14:textId="77777777" w:rsidR="00903E67" w:rsidRDefault="00903E67" w:rsidP="005636B6">
      <w:pPr>
        <w:spacing w:before="240" w:after="240"/>
      </w:pPr>
      <w:r>
        <w:t>como hace al sol la rosa cuando se abre</w:t>
      </w:r>
    </w:p>
    <w:p w14:paraId="1F4C8B7C" w14:textId="77777777" w:rsidR="00903E67" w:rsidRDefault="00903E67" w:rsidP="005636B6">
      <w:pPr>
        <w:spacing w:before="240" w:after="240"/>
      </w:pPr>
      <w:r>
        <w:lastRenderedPageBreak/>
        <w:t>tanto como permite su potencia.</w:t>
      </w:r>
    </w:p>
    <w:p w14:paraId="568FDCCD" w14:textId="77777777" w:rsidR="00903E67" w:rsidRDefault="00903E67" w:rsidP="005636B6">
      <w:pPr>
        <w:spacing w:before="240" w:after="240"/>
      </w:pPr>
      <w:r>
        <w:t>Te ruego pues, y tú, padre, concédeme</w:t>
      </w:r>
    </w:p>
    <w:p w14:paraId="68168C9F" w14:textId="77777777" w:rsidR="00903E67" w:rsidRDefault="00903E67" w:rsidP="005636B6">
      <w:pPr>
        <w:spacing w:before="240" w:after="240"/>
      </w:pPr>
      <w:r>
        <w:t>si merezco gracia semejante,</w:t>
      </w:r>
    </w:p>
    <w:p w14:paraId="441D9C08" w14:textId="77777777" w:rsidR="00903E67" w:rsidRDefault="00903E67" w:rsidP="005636B6">
      <w:pPr>
        <w:spacing w:before="240" w:after="240"/>
      </w:pPr>
      <w:r>
        <w:t>que pueda ver tu imagen descubierta.»</w:t>
      </w:r>
    </w:p>
    <w:p w14:paraId="3EF7CACE" w14:textId="77777777" w:rsidR="00903E67" w:rsidRDefault="00903E67" w:rsidP="005636B6">
      <w:pPr>
        <w:spacing w:before="240" w:after="240"/>
      </w:pPr>
      <w:r>
        <w:t>Y aquél: «Hermano, tu alto deseo</w:t>
      </w:r>
    </w:p>
    <w:p w14:paraId="432C09E4" w14:textId="77777777" w:rsidR="00903E67" w:rsidRDefault="00903E67" w:rsidP="005636B6">
      <w:pPr>
        <w:spacing w:before="240" w:after="240"/>
      </w:pPr>
      <w:r>
        <w:t>ha de cumplirse allí en la última esfera,</w:t>
      </w:r>
    </w:p>
    <w:p w14:paraId="0B844D7E" w14:textId="77777777" w:rsidR="00903E67" w:rsidRDefault="00903E67" w:rsidP="005636B6">
      <w:pPr>
        <w:spacing w:before="240" w:after="240"/>
      </w:pPr>
      <w:r>
        <w:t>donde se cumplirán todos y el mío.</w:t>
      </w:r>
    </w:p>
    <w:p w14:paraId="6D9D9032" w14:textId="77777777" w:rsidR="00903E67" w:rsidRDefault="00903E67" w:rsidP="005636B6">
      <w:pPr>
        <w:spacing w:before="240" w:after="240"/>
      </w:pPr>
      <w:r>
        <w:t>Allí perfectos, maduros y enteros</w:t>
      </w:r>
    </w:p>
    <w:p w14:paraId="50B1BB8F" w14:textId="77777777" w:rsidR="00903E67" w:rsidRDefault="00903E67" w:rsidP="005636B6">
      <w:pPr>
        <w:spacing w:before="240" w:after="240"/>
      </w:pPr>
      <w:r>
        <w:t>son los deseos todos; sólo en ella</w:t>
      </w:r>
    </w:p>
    <w:p w14:paraId="4D753E48" w14:textId="77777777" w:rsidR="00903E67" w:rsidRDefault="00903E67" w:rsidP="005636B6">
      <w:pPr>
        <w:spacing w:before="240" w:after="240"/>
      </w:pPr>
      <w:r>
        <w:t>cada parte está siempre donde estaba,</w:t>
      </w:r>
    </w:p>
    <w:p w14:paraId="25E32820" w14:textId="77777777" w:rsidR="00903E67" w:rsidRDefault="00903E67" w:rsidP="005636B6">
      <w:pPr>
        <w:spacing w:before="240" w:after="240"/>
      </w:pPr>
      <w:r>
        <w:t>pues no tiene lugar, ni tiene polos,</w:t>
      </w:r>
    </w:p>
    <w:p w14:paraId="1687108B" w14:textId="77777777" w:rsidR="00903E67" w:rsidRDefault="00903E67" w:rsidP="005636B6">
      <w:pPr>
        <w:spacing w:before="240" w:after="240"/>
      </w:pPr>
      <w:r>
        <w:t>y hasta aquella conduce esta escalera,</w:t>
      </w:r>
    </w:p>
    <w:p w14:paraId="569271D2" w14:textId="77777777" w:rsidR="00903E67" w:rsidRDefault="00903E67" w:rsidP="005636B6">
      <w:pPr>
        <w:spacing w:before="240" w:after="240"/>
      </w:pPr>
      <w:r>
        <w:t>por lo cual se te borra de la vista.</w:t>
      </w:r>
    </w:p>
    <w:p w14:paraId="4B257083" w14:textId="77777777" w:rsidR="00903E67" w:rsidRDefault="00903E67" w:rsidP="005636B6">
      <w:pPr>
        <w:spacing w:before="240" w:after="240"/>
      </w:pPr>
      <w:r>
        <w:t>Hasta allá arriba contempló el patriarca</w:t>
      </w:r>
    </w:p>
    <w:p w14:paraId="765A28A7" w14:textId="77777777" w:rsidR="00903E67" w:rsidRDefault="00903E67" w:rsidP="005636B6">
      <w:pPr>
        <w:spacing w:before="240" w:after="240"/>
      </w:pPr>
      <w:r>
        <w:t>Jacob que ella alcanzaba con su extremo,</w:t>
      </w:r>
    </w:p>
    <w:p w14:paraId="7BD6916A" w14:textId="77777777" w:rsidR="00903E67" w:rsidRDefault="00903E67" w:rsidP="005636B6">
      <w:pPr>
        <w:spacing w:before="240" w:after="240"/>
      </w:pPr>
      <w:r>
        <w:t>cuando la vio de ángeles colmada.</w:t>
      </w:r>
    </w:p>
    <w:p w14:paraId="71958E5C" w14:textId="77777777" w:rsidR="00903E67" w:rsidRDefault="00903E67" w:rsidP="005636B6">
      <w:pPr>
        <w:spacing w:before="240" w:after="240"/>
      </w:pPr>
      <w:r>
        <w:t>Mas, por subirla, nadie aparta ahora</w:t>
      </w:r>
    </w:p>
    <w:p w14:paraId="11834D32" w14:textId="77777777" w:rsidR="00903E67" w:rsidRDefault="00903E67" w:rsidP="005636B6">
      <w:pPr>
        <w:spacing w:before="240" w:after="240"/>
      </w:pPr>
      <w:r>
        <w:t>de la tierra los pies, y se ha quedado</w:t>
      </w:r>
    </w:p>
    <w:p w14:paraId="75352EAF" w14:textId="77777777" w:rsidR="00903E67" w:rsidRDefault="00903E67" w:rsidP="005636B6">
      <w:pPr>
        <w:spacing w:before="240" w:after="240"/>
      </w:pPr>
      <w:r>
        <w:t>mi regla para gasto de papel.</w:t>
      </w:r>
    </w:p>
    <w:p w14:paraId="144CE045" w14:textId="77777777" w:rsidR="00903E67" w:rsidRDefault="00903E67" w:rsidP="005636B6">
      <w:pPr>
        <w:spacing w:before="240" w:after="240"/>
      </w:pPr>
      <w:r>
        <w:lastRenderedPageBreak/>
        <w:t>Los muros que eran antes abadías</w:t>
      </w:r>
    </w:p>
    <w:p w14:paraId="644471BC" w14:textId="77777777" w:rsidR="00903E67" w:rsidRDefault="00903E67" w:rsidP="005636B6">
      <w:pPr>
        <w:spacing w:before="240" w:after="240"/>
      </w:pPr>
      <w:r>
        <w:t>espeluncas se han hecho, y las cogullas</w:t>
      </w:r>
    </w:p>
    <w:p w14:paraId="30CC1BC1" w14:textId="77777777" w:rsidR="00903E67" w:rsidRDefault="00903E67" w:rsidP="005636B6">
      <w:pPr>
        <w:spacing w:before="240" w:after="240"/>
      </w:pPr>
      <w:r>
        <w:t>de mala harina son talegos llenos.</w:t>
      </w:r>
    </w:p>
    <w:p w14:paraId="21518884" w14:textId="77777777" w:rsidR="00903E67" w:rsidRDefault="00903E67" w:rsidP="005636B6">
      <w:pPr>
        <w:spacing w:before="240" w:after="240"/>
      </w:pPr>
      <w:r>
        <w:t>Pero la usura tanto no se alza</w:t>
      </w:r>
    </w:p>
    <w:p w14:paraId="4FEEFBC8" w14:textId="77777777" w:rsidR="00903E67" w:rsidRDefault="00903E67" w:rsidP="005636B6">
      <w:pPr>
        <w:spacing w:before="240" w:after="240"/>
      </w:pPr>
      <w:r>
        <w:t>contra el placer de Dios, cuanto aquel fruto</w:t>
      </w:r>
    </w:p>
    <w:p w14:paraId="1E3DFA9B" w14:textId="77777777" w:rsidR="00903E67" w:rsidRDefault="00903E67" w:rsidP="005636B6">
      <w:pPr>
        <w:spacing w:before="240" w:after="240"/>
      </w:pPr>
      <w:r>
        <w:t>que hace tan loco el pecho de los monjes;</w:t>
      </w:r>
    </w:p>
    <w:p w14:paraId="4AC3C2B5" w14:textId="77777777" w:rsidR="00903E67" w:rsidRDefault="00903E67" w:rsidP="005636B6">
      <w:pPr>
        <w:spacing w:before="240" w:after="240"/>
      </w:pPr>
      <w:r>
        <w:t>que aquello que la Iglesia guarda, todo</w:t>
      </w:r>
    </w:p>
    <w:p w14:paraId="53116EA6" w14:textId="77777777" w:rsidR="00903E67" w:rsidRDefault="00903E67" w:rsidP="005636B6">
      <w:pPr>
        <w:spacing w:before="240" w:after="240"/>
      </w:pPr>
      <w:r>
        <w:t>es de la gente que por Dios lo pierde;</w:t>
      </w:r>
    </w:p>
    <w:p w14:paraId="5ECEA86D" w14:textId="77777777" w:rsidR="00903E67" w:rsidRDefault="00903E67" w:rsidP="005636B6">
      <w:pPr>
        <w:spacing w:before="240" w:after="240"/>
      </w:pPr>
      <w:r>
        <w:t>no de parientes ni otros más indignos.</w:t>
      </w:r>
    </w:p>
    <w:p w14:paraId="39203A6F" w14:textId="77777777" w:rsidR="00903E67" w:rsidRDefault="00903E67" w:rsidP="005636B6">
      <w:pPr>
        <w:spacing w:before="240" w:after="240"/>
      </w:pPr>
      <w:r>
        <w:t>Es tan blanda la carne en los mortales,</w:t>
      </w:r>
    </w:p>
    <w:p w14:paraId="246E9030" w14:textId="77777777" w:rsidR="00903E67" w:rsidRDefault="00903E67" w:rsidP="005636B6">
      <w:pPr>
        <w:spacing w:before="240" w:after="240"/>
      </w:pPr>
      <w:r>
        <w:t>que allá abajo no basta un buen principio</w:t>
      </w:r>
    </w:p>
    <w:p w14:paraId="409E4F70" w14:textId="77777777" w:rsidR="00903E67" w:rsidRDefault="00903E67" w:rsidP="005636B6">
      <w:pPr>
        <w:spacing w:before="240" w:after="240"/>
      </w:pPr>
      <w:r>
        <w:t>para que den bellotas las encinas.</w:t>
      </w:r>
    </w:p>
    <w:p w14:paraId="145A58E7" w14:textId="77777777" w:rsidR="00903E67" w:rsidRDefault="00903E67" w:rsidP="005636B6">
      <w:pPr>
        <w:spacing w:before="240" w:after="240"/>
      </w:pPr>
      <w:r>
        <w:t>Sin el oro y la plata empezó Pedro,</w:t>
      </w:r>
    </w:p>
    <w:p w14:paraId="691147E5" w14:textId="77777777" w:rsidR="00903E67" w:rsidRDefault="00903E67" w:rsidP="005636B6">
      <w:pPr>
        <w:spacing w:before="240" w:after="240"/>
      </w:pPr>
      <w:r>
        <w:t>y con ayunos yo y con oraciones,</w:t>
      </w:r>
    </w:p>
    <w:p w14:paraId="56FFFBF3" w14:textId="77777777" w:rsidR="00903E67" w:rsidRDefault="00903E67" w:rsidP="005636B6">
      <w:pPr>
        <w:spacing w:before="240" w:after="240"/>
      </w:pPr>
      <w:r>
        <w:t>y su orden Francisco humildemente;</w:t>
      </w:r>
    </w:p>
    <w:p w14:paraId="3571785D" w14:textId="77777777" w:rsidR="00903E67" w:rsidRDefault="00903E67" w:rsidP="005636B6">
      <w:pPr>
        <w:spacing w:before="240" w:after="240"/>
      </w:pPr>
      <w:r>
        <w:t>y si el principio ves de cada uno,</w:t>
      </w:r>
    </w:p>
    <w:p w14:paraId="5D234E84" w14:textId="77777777" w:rsidR="00903E67" w:rsidRDefault="00903E67" w:rsidP="005636B6">
      <w:pPr>
        <w:spacing w:before="240" w:after="240"/>
      </w:pPr>
      <w:r>
        <w:t>y miras luego el sitio al que han llegado,</w:t>
      </w:r>
    </w:p>
    <w:p w14:paraId="2E8809C7" w14:textId="77777777" w:rsidR="00903E67" w:rsidRDefault="00903E67" w:rsidP="005636B6">
      <w:pPr>
        <w:spacing w:before="240" w:after="240"/>
      </w:pPr>
      <w:r>
        <w:t>podrás ver que del blanco han hecho negro.</w:t>
      </w:r>
    </w:p>
    <w:p w14:paraId="33EBD961" w14:textId="77777777" w:rsidR="00903E67" w:rsidRDefault="00903E67" w:rsidP="005636B6">
      <w:pPr>
        <w:spacing w:before="240" w:after="240"/>
      </w:pPr>
      <w:r>
        <w:t>En verdad el Jordán retrocediendo,</w:t>
      </w:r>
    </w:p>
    <w:p w14:paraId="79FF4004" w14:textId="77777777" w:rsidR="00903E67" w:rsidRDefault="00903E67" w:rsidP="005636B6">
      <w:pPr>
        <w:spacing w:before="240" w:after="240"/>
      </w:pPr>
      <w:r>
        <w:lastRenderedPageBreak/>
        <w:t>más fue, y el mar huyendo, al Dios mandarlo,</w:t>
      </w:r>
    </w:p>
    <w:p w14:paraId="5047DB3A" w14:textId="77777777" w:rsidR="00903E67" w:rsidRDefault="00903E67" w:rsidP="005636B6">
      <w:pPr>
        <w:spacing w:before="240" w:after="240"/>
      </w:pPr>
      <w:r>
        <w:t>admirable de ver, que aquí el remedio.»</w:t>
      </w:r>
    </w:p>
    <w:p w14:paraId="6FB230FC" w14:textId="77777777" w:rsidR="00903E67" w:rsidRDefault="00903E67" w:rsidP="005636B6">
      <w:pPr>
        <w:spacing w:before="240" w:after="240"/>
      </w:pPr>
      <w:r>
        <w:t>Así me dijo, y luego fue a reunirse</w:t>
      </w:r>
    </w:p>
    <w:p w14:paraId="220E297C" w14:textId="77777777" w:rsidR="00903E67" w:rsidRDefault="00903E67" w:rsidP="005636B6">
      <w:pPr>
        <w:spacing w:before="240" w:after="240"/>
      </w:pPr>
      <w:r>
        <w:t>con su grupo, y el grupo se juntó;</w:t>
      </w:r>
    </w:p>
    <w:p w14:paraId="145A504B" w14:textId="77777777" w:rsidR="00903E67" w:rsidRDefault="00903E67" w:rsidP="005636B6">
      <w:pPr>
        <w:spacing w:before="240" w:after="240"/>
      </w:pPr>
      <w:r>
        <w:t>después, como un turbión, voló hacia arriba.</w:t>
      </w:r>
    </w:p>
    <w:p w14:paraId="67C70358" w14:textId="77777777" w:rsidR="00903E67" w:rsidRDefault="00903E67" w:rsidP="005636B6">
      <w:pPr>
        <w:spacing w:before="240" w:after="240"/>
      </w:pPr>
      <w:r>
        <w:t>Mi dulce dama me impulsó tras ellos</w:t>
      </w:r>
    </w:p>
    <w:p w14:paraId="58D8265A" w14:textId="77777777" w:rsidR="00903E67" w:rsidRDefault="00903E67" w:rsidP="005636B6">
      <w:pPr>
        <w:spacing w:before="240" w:after="240"/>
      </w:pPr>
      <w:r>
        <w:t>por la escalera sólo con un gesto,</w:t>
      </w:r>
    </w:p>
    <w:p w14:paraId="77442D4C" w14:textId="77777777" w:rsidR="00903E67" w:rsidRDefault="00903E67" w:rsidP="005636B6">
      <w:pPr>
        <w:spacing w:before="240" w:after="240"/>
      </w:pPr>
      <w:r>
        <w:t>venciendo su virtud a mi natura;</w:t>
      </w:r>
    </w:p>
    <w:p w14:paraId="0D8ABE50" w14:textId="77777777" w:rsidR="00903E67" w:rsidRDefault="00903E67" w:rsidP="005636B6">
      <w:pPr>
        <w:spacing w:before="240" w:after="240"/>
      </w:pPr>
      <w:r>
        <w:t>y nunca aquí donde se baja y sube</w:t>
      </w:r>
    </w:p>
    <w:p w14:paraId="1EB3C6BA" w14:textId="77777777" w:rsidR="00903E67" w:rsidRDefault="00903E67" w:rsidP="005636B6">
      <w:pPr>
        <w:spacing w:before="240" w:after="240"/>
      </w:pPr>
      <w:r>
        <w:t>por medios naturales, hubo un vuelo</w:t>
      </w:r>
    </w:p>
    <w:p w14:paraId="71DB81DE" w14:textId="77777777" w:rsidR="00903E67" w:rsidRDefault="00903E67" w:rsidP="005636B6">
      <w:pPr>
        <w:spacing w:before="240" w:after="240"/>
      </w:pPr>
      <w:r>
        <w:t>tan raudo que a mis alas se igualase.</w:t>
      </w:r>
    </w:p>
    <w:p w14:paraId="0D12199D" w14:textId="77777777" w:rsidR="00903E67" w:rsidRDefault="00903E67" w:rsidP="005636B6">
      <w:pPr>
        <w:spacing w:before="240" w:after="240"/>
      </w:pPr>
      <w:r>
        <w:t>Así vuelva, lector, a aquel devoto</w:t>
      </w:r>
    </w:p>
    <w:p w14:paraId="0A6D482C" w14:textId="77777777" w:rsidR="00903E67" w:rsidRDefault="00903E67" w:rsidP="005636B6">
      <w:pPr>
        <w:spacing w:before="240" w:after="240"/>
      </w:pPr>
      <w:r>
        <w:t>triunfo por el cual lloro con frecuencia</w:t>
      </w:r>
    </w:p>
    <w:p w14:paraId="1D7672F0" w14:textId="77777777" w:rsidR="00903E67" w:rsidRDefault="00903E67" w:rsidP="005636B6">
      <w:pPr>
        <w:spacing w:before="240" w:after="240"/>
      </w:pPr>
      <w:r>
        <w:t>mis pecados y el pecho me golpeo,</w:t>
      </w:r>
    </w:p>
    <w:p w14:paraId="64242871" w14:textId="77777777" w:rsidR="00903E67" w:rsidRDefault="00903E67" w:rsidP="005636B6">
      <w:pPr>
        <w:spacing w:before="240" w:after="240"/>
      </w:pPr>
      <w:r>
        <w:t>puesto y quitado en tanto tú no habrías</w:t>
      </w:r>
    </w:p>
    <w:p w14:paraId="5A306D49" w14:textId="77777777" w:rsidR="00903E67" w:rsidRDefault="00903E67" w:rsidP="005636B6">
      <w:pPr>
        <w:spacing w:before="240" w:after="240"/>
      </w:pPr>
      <w:r>
        <w:t>del fuego el dedo, en cuanto vi aquel signo</w:t>
      </w:r>
    </w:p>
    <w:p w14:paraId="0EDD7B7D" w14:textId="77777777" w:rsidR="00903E67" w:rsidRDefault="00903E67" w:rsidP="005636B6">
      <w:pPr>
        <w:spacing w:before="240" w:after="240"/>
      </w:pPr>
      <w:r>
        <w:t>que al Toro sigue y dentro de él estuve.</w:t>
      </w:r>
    </w:p>
    <w:p w14:paraId="61D72873" w14:textId="77777777" w:rsidR="00903E67" w:rsidRDefault="00903E67" w:rsidP="005636B6">
      <w:pPr>
        <w:spacing w:before="240" w:after="240"/>
      </w:pPr>
      <w:r>
        <w:t>Oh gloriosas estrellas, luz preñada</w:t>
      </w:r>
    </w:p>
    <w:p w14:paraId="1637ACE8" w14:textId="77777777" w:rsidR="00903E67" w:rsidRDefault="00903E67" w:rsidP="005636B6">
      <w:pPr>
        <w:spacing w:before="240" w:after="240"/>
      </w:pPr>
      <w:r>
        <w:t>de gran poder, al cual yo reconozco</w:t>
      </w:r>
    </w:p>
    <w:p w14:paraId="70F0EDAF" w14:textId="77777777" w:rsidR="00903E67" w:rsidRDefault="00903E67" w:rsidP="005636B6">
      <w:pPr>
        <w:spacing w:before="240" w:after="240"/>
      </w:pPr>
      <w:r>
        <w:lastRenderedPageBreak/>
        <w:t>todo, cual sea, que mi ingenio debo,</w:t>
      </w:r>
    </w:p>
    <w:p w14:paraId="65DB559F" w14:textId="77777777" w:rsidR="00903E67" w:rsidRDefault="00903E67" w:rsidP="005636B6">
      <w:pPr>
        <w:spacing w:before="240" w:after="240"/>
      </w:pPr>
      <w:r>
        <w:t>nacía y se escondía con vosotras</w:t>
      </w:r>
    </w:p>
    <w:p w14:paraId="2A70A921" w14:textId="77777777" w:rsidR="00903E67" w:rsidRDefault="00903E67" w:rsidP="005636B6">
      <w:pPr>
        <w:spacing w:before="240" w:after="240"/>
      </w:pPr>
      <w:r>
        <w:t>de la vida mortal el padre, cuando</w:t>
      </w:r>
    </w:p>
    <w:p w14:paraId="3F150DD6" w14:textId="77777777" w:rsidR="00903E67" w:rsidRDefault="00903E67" w:rsidP="005636B6">
      <w:pPr>
        <w:spacing w:before="240" w:after="240"/>
      </w:pPr>
      <w:r>
        <w:t>sentí primero el aire de Toscana;</w:t>
      </w:r>
    </w:p>
    <w:p w14:paraId="25C0A316" w14:textId="77777777" w:rsidR="00903E67" w:rsidRDefault="00903E67" w:rsidP="005636B6">
      <w:pPr>
        <w:spacing w:before="240" w:after="240"/>
      </w:pPr>
      <w:r>
        <w:t>y luego, al otorgarme la merced</w:t>
      </w:r>
    </w:p>
    <w:p w14:paraId="6A3D3C63" w14:textId="77777777" w:rsidR="00903E67" w:rsidRDefault="00903E67" w:rsidP="005636B6">
      <w:pPr>
        <w:spacing w:before="240" w:after="240"/>
      </w:pPr>
      <w:r>
        <w:t>de entrar en la alta esfera en que girais,</w:t>
      </w:r>
    </w:p>
    <w:p w14:paraId="4A42810C" w14:textId="77777777" w:rsidR="00903E67" w:rsidRDefault="00903E67" w:rsidP="005636B6">
      <w:pPr>
        <w:spacing w:before="240" w:after="240"/>
      </w:pPr>
      <w:r>
        <w:t>vuestra misma region me cupo en suerte.</w:t>
      </w:r>
    </w:p>
    <w:p w14:paraId="745D9674" w14:textId="77777777" w:rsidR="00903E67" w:rsidRDefault="00903E67" w:rsidP="005636B6">
      <w:pPr>
        <w:spacing w:before="240" w:after="240"/>
      </w:pPr>
      <w:r>
        <w:t>Con devoción mi alma ahora os suspira,</w:t>
      </w:r>
    </w:p>
    <w:p w14:paraId="4561CBF6" w14:textId="77777777" w:rsidR="00903E67" w:rsidRDefault="00903E67" w:rsidP="005636B6">
      <w:pPr>
        <w:spacing w:before="240" w:after="240"/>
      </w:pPr>
      <w:r>
        <w:t>para adquirir la fuerza suficiente</w:t>
      </w:r>
    </w:p>
    <w:p w14:paraId="53DA84E4" w14:textId="77777777" w:rsidR="00903E67" w:rsidRDefault="00903E67" w:rsidP="005636B6">
      <w:pPr>
        <w:spacing w:before="240" w:after="240"/>
      </w:pPr>
      <w:r>
        <w:t>en este fuerte paso que la espera.</w:t>
      </w:r>
    </w:p>
    <w:p w14:paraId="01290795" w14:textId="77777777" w:rsidR="00903E67" w:rsidRDefault="00903E67" w:rsidP="005636B6">
      <w:pPr>
        <w:spacing w:before="240" w:after="240"/>
      </w:pPr>
      <w:r>
        <w:t>«Ya de la salvación están tan cerca</w:t>
      </w:r>
    </w:p>
    <w:p w14:paraId="1E14900F" w14:textId="77777777" w:rsidR="00903E67" w:rsidRDefault="00903E67" w:rsidP="005636B6">
      <w:pPr>
        <w:spacing w:before="240" w:after="240"/>
      </w:pPr>
      <w:r>
        <w:t>-me dijo Beatriz-- que deberías</w:t>
      </w:r>
    </w:p>
    <w:p w14:paraId="15E75A62" w14:textId="77777777" w:rsidR="00903E67" w:rsidRDefault="00903E67" w:rsidP="005636B6">
      <w:pPr>
        <w:spacing w:before="240" w:after="240"/>
      </w:pPr>
      <w:r>
        <w:t>tener los ojos claros y aguzados;</w:t>
      </w:r>
    </w:p>
    <w:p w14:paraId="678312CA" w14:textId="77777777" w:rsidR="00903E67" w:rsidRDefault="00903E67" w:rsidP="005636B6">
      <w:pPr>
        <w:spacing w:before="240" w:after="240"/>
      </w:pPr>
      <w:r>
        <w:t>por lo tanto, antes que tú más te enelles,</w:t>
      </w:r>
    </w:p>
    <w:p w14:paraId="2A74C5E2" w14:textId="77777777" w:rsidR="00903E67" w:rsidRDefault="00903E67" w:rsidP="005636B6">
      <w:pPr>
        <w:spacing w:before="240" w:after="240"/>
      </w:pPr>
      <w:r>
        <w:t>vuelve hacia abajo, y mira cuántos mundos</w:t>
      </w:r>
    </w:p>
    <w:p w14:paraId="5CD83FDF" w14:textId="77777777" w:rsidR="00903E67" w:rsidRDefault="00903E67" w:rsidP="005636B6">
      <w:pPr>
        <w:spacing w:before="240" w:after="240"/>
      </w:pPr>
      <w:r>
        <w:t>debajo de tus pies ya he colocado;</w:t>
      </w:r>
    </w:p>
    <w:p w14:paraId="6F1746DE" w14:textId="77777777" w:rsidR="00903E67" w:rsidRDefault="00903E67" w:rsidP="005636B6">
      <w:pPr>
        <w:spacing w:before="240" w:after="240"/>
      </w:pPr>
      <w:r>
        <w:t>tal que tu corazón, gozoso cuanto</w:t>
      </w:r>
    </w:p>
    <w:p w14:paraId="6B06B253" w14:textId="77777777" w:rsidR="00903E67" w:rsidRDefault="00903E67" w:rsidP="005636B6">
      <w:pPr>
        <w:spacing w:before="240" w:after="240"/>
      </w:pPr>
      <w:r>
        <w:t>pueda, ante las legiones se presente</w:t>
      </w:r>
    </w:p>
    <w:p w14:paraId="7AF407C5" w14:textId="77777777" w:rsidR="00903E67" w:rsidRDefault="00903E67" w:rsidP="005636B6">
      <w:pPr>
        <w:spacing w:before="240" w:after="240"/>
      </w:pPr>
      <w:r>
        <w:t>que alegres van por el redondo éter.»</w:t>
      </w:r>
    </w:p>
    <w:p w14:paraId="7EDB06E0" w14:textId="77777777" w:rsidR="00903E67" w:rsidRDefault="00903E67" w:rsidP="005636B6">
      <w:pPr>
        <w:spacing w:before="240" w:after="240"/>
      </w:pPr>
      <w:r>
        <w:lastRenderedPageBreak/>
        <w:t>Recorrí con la vista aquellas siete</w:t>
      </w:r>
    </w:p>
    <w:p w14:paraId="33A3B863" w14:textId="77777777" w:rsidR="00903E67" w:rsidRDefault="00903E67" w:rsidP="005636B6">
      <w:pPr>
        <w:spacing w:before="240" w:after="240"/>
      </w:pPr>
      <w:r>
        <w:t>esferas, y este globo vi en tal forma</w:t>
      </w:r>
    </w:p>
    <w:p w14:paraId="2AE56EEE" w14:textId="77777777" w:rsidR="00903E67" w:rsidRDefault="00903E67" w:rsidP="005636B6">
      <w:pPr>
        <w:spacing w:before="240" w:after="240"/>
      </w:pPr>
      <w:r>
        <w:t>que su vil apariencia me dio risa;</w:t>
      </w:r>
    </w:p>
    <w:p w14:paraId="3EDD6672" w14:textId="77777777" w:rsidR="00903E67" w:rsidRDefault="00903E67" w:rsidP="005636B6">
      <w:pPr>
        <w:spacing w:before="240" w:after="240"/>
      </w:pPr>
      <w:r>
        <w:t>y por mejor el parecer apruebo</w:t>
      </w:r>
    </w:p>
    <w:p w14:paraId="4EAFEFEA" w14:textId="77777777" w:rsidR="00903E67" w:rsidRDefault="00903E67" w:rsidP="005636B6">
      <w:pPr>
        <w:spacing w:before="240" w:after="240"/>
      </w:pPr>
      <w:r>
        <w:t>que lo tiene por menos; y el que piensa</w:t>
      </w:r>
    </w:p>
    <w:p w14:paraId="4E93CF4E" w14:textId="77777777" w:rsidR="00903E67" w:rsidRDefault="00903E67" w:rsidP="005636B6">
      <w:pPr>
        <w:spacing w:before="240" w:after="240"/>
      </w:pPr>
      <w:r>
        <w:t>en el otro, de cierto es virtuoso.</w:t>
      </w:r>
    </w:p>
    <w:p w14:paraId="1784C160" w14:textId="77777777" w:rsidR="00903E67" w:rsidRDefault="00903E67" w:rsidP="005636B6">
      <w:pPr>
        <w:spacing w:before="240" w:after="240"/>
      </w:pPr>
      <w:r>
        <w:t>Vi encendida a la hija de Latona</w:t>
      </w:r>
    </w:p>
    <w:p w14:paraId="5AFB31C7" w14:textId="77777777" w:rsidR="00903E67" w:rsidRDefault="00903E67" w:rsidP="005636B6">
      <w:pPr>
        <w:spacing w:before="240" w:after="240"/>
      </w:pPr>
      <w:r>
        <w:t>sin esa sombra que me dio motivo</w:t>
      </w:r>
    </w:p>
    <w:p w14:paraId="71B17815" w14:textId="77777777" w:rsidR="00903E67" w:rsidRDefault="00903E67" w:rsidP="005636B6">
      <w:pPr>
        <w:spacing w:before="240" w:after="240"/>
      </w:pPr>
      <w:r>
        <w:t>de que rara o que densa la creyera.</w:t>
      </w:r>
    </w:p>
    <w:p w14:paraId="4058A0D6" w14:textId="77777777" w:rsidR="00903E67" w:rsidRDefault="00903E67" w:rsidP="005636B6">
      <w:pPr>
        <w:spacing w:before="240" w:after="240"/>
      </w:pPr>
      <w:r>
        <w:t>El rostro de tu hijo, Hiperïón,</w:t>
      </w:r>
    </w:p>
    <w:p w14:paraId="231EF81A" w14:textId="77777777" w:rsidR="00903E67" w:rsidRDefault="00903E67" w:rsidP="005636B6">
      <w:pPr>
        <w:spacing w:before="240" w:after="240"/>
      </w:pPr>
      <w:r>
        <w:t>aquí afronté, y vi cómo se mueven,</w:t>
      </w:r>
    </w:p>
    <w:p w14:paraId="7620C66C" w14:textId="77777777" w:rsidR="00903E67" w:rsidRDefault="00903E67" w:rsidP="005636B6">
      <w:pPr>
        <w:spacing w:before="240" w:after="240"/>
      </w:pPr>
      <w:r>
        <w:t>cerca y en su redor Maya y Dïone.</w:t>
      </w:r>
    </w:p>
    <w:p w14:paraId="62691A4A" w14:textId="77777777" w:rsidR="00903E67" w:rsidRDefault="00903E67" w:rsidP="005636B6">
      <w:pPr>
        <w:spacing w:before="240" w:after="240"/>
      </w:pPr>
      <w:r>
        <w:t>Y se me apareció el templar de Júpiter</w:t>
      </w:r>
    </w:p>
    <w:p w14:paraId="752268DD" w14:textId="77777777" w:rsidR="00903E67" w:rsidRDefault="00903E67" w:rsidP="005636B6">
      <w:pPr>
        <w:spacing w:before="240" w:after="240"/>
      </w:pPr>
      <w:r>
        <w:t>entre el padre y el hijo: y vi allí claro</w:t>
      </w:r>
    </w:p>
    <w:p w14:paraId="441DDA46" w14:textId="77777777" w:rsidR="00903E67" w:rsidRDefault="00903E67" w:rsidP="005636B6">
      <w:pPr>
        <w:spacing w:before="240" w:after="240"/>
      </w:pPr>
      <w:r>
        <w:t>las variaciones que hacen de lugares;</w:t>
      </w:r>
    </w:p>
    <w:p w14:paraId="484B9029" w14:textId="77777777" w:rsidR="00903E67" w:rsidRDefault="00903E67" w:rsidP="005636B6">
      <w:pPr>
        <w:spacing w:before="240" w:after="240"/>
      </w:pPr>
      <w:r>
        <w:t>y de todos los siete puede ver</w:t>
      </w:r>
    </w:p>
    <w:p w14:paraId="15E661D8" w14:textId="77777777" w:rsidR="00903E67" w:rsidRDefault="00903E67" w:rsidP="005636B6">
      <w:pPr>
        <w:spacing w:before="240" w:after="240"/>
      </w:pPr>
      <w:r>
        <w:t>cuán grandes son, y cuánto son veloces,</w:t>
      </w:r>
    </w:p>
    <w:p w14:paraId="424452FE" w14:textId="77777777" w:rsidR="00903E67" w:rsidRDefault="00903E67" w:rsidP="005636B6">
      <w:pPr>
        <w:spacing w:before="240" w:after="240"/>
      </w:pPr>
      <w:r>
        <w:t>y la distancia que existe entre ellos.</w:t>
      </w:r>
    </w:p>
    <w:p w14:paraId="5230A49A" w14:textId="77777777" w:rsidR="00903E67" w:rsidRDefault="00903E67" w:rsidP="005636B6">
      <w:pPr>
        <w:spacing w:before="240" w:after="240"/>
      </w:pPr>
      <w:r>
        <w:t>La era que nos hace tan feroces,</w:t>
      </w:r>
    </w:p>
    <w:p w14:paraId="2F2788FB" w14:textId="77777777" w:rsidR="00903E67" w:rsidRDefault="00903E67" w:rsidP="005636B6">
      <w:pPr>
        <w:spacing w:before="240" w:after="240"/>
      </w:pPr>
      <w:r>
        <w:lastRenderedPageBreak/>
        <w:t>mientras con los Gemelos yo giraba,</w:t>
      </w:r>
    </w:p>
    <w:p w14:paraId="1ABEC147" w14:textId="77777777" w:rsidR="00903E67" w:rsidRDefault="00903E67" w:rsidP="005636B6">
      <w:pPr>
        <w:spacing w:before="240" w:after="240"/>
      </w:pPr>
      <w:r>
        <w:t>vi con sus montes y sus mares; luego</w:t>
      </w:r>
    </w:p>
    <w:p w14:paraId="23098E32" w14:textId="77777777" w:rsidR="00903E67" w:rsidRDefault="00903E67" w:rsidP="005636B6">
      <w:pPr>
        <w:spacing w:before="240" w:after="240"/>
      </w:pPr>
      <w:r>
        <w:t>volví mis ojos a los ojos bellos.</w:t>
      </w:r>
    </w:p>
    <w:p w14:paraId="76BDE637" w14:textId="6CDE77C6" w:rsidR="00903E67" w:rsidRDefault="00903E67" w:rsidP="005636B6">
      <w:pPr>
        <w:pStyle w:val="Ttulo2"/>
        <w:spacing w:before="240" w:after="240"/>
      </w:pPr>
      <w:r>
        <w:br w:type="page"/>
      </w:r>
      <w:bookmarkStart w:id="95" w:name="_Toc196141018"/>
      <w:r>
        <w:lastRenderedPageBreak/>
        <w:t>CANTO XXIII</w:t>
      </w:r>
      <w:bookmarkEnd w:id="95"/>
    </w:p>
    <w:p w14:paraId="6E35CF1A" w14:textId="77777777" w:rsidR="00903E67" w:rsidRDefault="00903E67" w:rsidP="005636B6">
      <w:pPr>
        <w:spacing w:before="240" w:after="240"/>
      </w:pPr>
      <w:r>
        <w:t>Igual que el ave, entre la amada fronda,</w:t>
      </w:r>
    </w:p>
    <w:p w14:paraId="215713DB" w14:textId="77777777" w:rsidR="00903E67" w:rsidRDefault="00903E67" w:rsidP="005636B6">
      <w:pPr>
        <w:spacing w:before="240" w:after="240"/>
      </w:pPr>
      <w:r>
        <w:t>que reposa en el nido entre sus dulces</w:t>
      </w:r>
    </w:p>
    <w:p w14:paraId="24A17255" w14:textId="77777777" w:rsidR="00903E67" w:rsidRDefault="00903E67" w:rsidP="005636B6">
      <w:pPr>
        <w:spacing w:before="240" w:after="240"/>
      </w:pPr>
      <w:r>
        <w:t>hijos, la noche que las cosas vela,</w:t>
      </w:r>
    </w:p>
    <w:p w14:paraId="60ABDC14" w14:textId="77777777" w:rsidR="00903E67" w:rsidRDefault="00903E67" w:rsidP="005636B6">
      <w:pPr>
        <w:spacing w:before="240" w:after="240"/>
      </w:pPr>
      <w:r>
        <w:t>que, por ver los objetos deseados</w:t>
      </w:r>
    </w:p>
    <w:p w14:paraId="3C26C3C2" w14:textId="77777777" w:rsidR="00903E67" w:rsidRDefault="00903E67" w:rsidP="005636B6">
      <w:pPr>
        <w:spacing w:before="240" w:after="240"/>
      </w:pPr>
      <w:r>
        <w:t>y encontrar alimento que les nutra</w:t>
      </w:r>
    </w:p>
    <w:p w14:paraId="3630B0CF" w14:textId="77777777" w:rsidR="00903E67" w:rsidRDefault="00903E67" w:rsidP="005636B6">
      <w:pPr>
        <w:spacing w:before="240" w:after="240"/>
      </w:pPr>
      <w:r>
        <w:t>-una dura labor que no disgusta-,</w:t>
      </w:r>
    </w:p>
    <w:p w14:paraId="04FBCC0C" w14:textId="77777777" w:rsidR="00903E67" w:rsidRDefault="00903E67" w:rsidP="005636B6">
      <w:pPr>
        <w:spacing w:before="240" w:after="240"/>
      </w:pPr>
      <w:r>
        <w:t>al tiempo se adelanta en el follaje,</w:t>
      </w:r>
    </w:p>
    <w:p w14:paraId="4ACF897A" w14:textId="77777777" w:rsidR="00903E67" w:rsidRDefault="00903E67" w:rsidP="005636B6">
      <w:pPr>
        <w:spacing w:before="240" w:after="240"/>
      </w:pPr>
      <w:r>
        <w:t>y con ardiente afecto al sol espera,</w:t>
      </w:r>
    </w:p>
    <w:p w14:paraId="16D9F21A" w14:textId="77777777" w:rsidR="00903E67" w:rsidRDefault="00903E67" w:rsidP="005636B6">
      <w:pPr>
        <w:spacing w:before="240" w:after="240"/>
      </w:pPr>
      <w:r>
        <w:t>mirando fijo a donde nace el alba;</w:t>
      </w:r>
    </w:p>
    <w:p w14:paraId="42298EAF" w14:textId="77777777" w:rsidR="00903E67" w:rsidRDefault="00903E67" w:rsidP="005636B6">
      <w:pPr>
        <w:spacing w:before="240" w:after="240"/>
      </w:pPr>
      <w:r>
        <w:t>así erguida se hallaba mi señora</w:t>
      </w:r>
    </w:p>
    <w:p w14:paraId="4F53B51A" w14:textId="77777777" w:rsidR="00903E67" w:rsidRDefault="00903E67" w:rsidP="005636B6">
      <w:pPr>
        <w:spacing w:before="240" w:after="240"/>
      </w:pPr>
      <w:r>
        <w:t>y atenta, dirigiéndose hacia el sitio</w:t>
      </w:r>
    </w:p>
    <w:p w14:paraId="59578501" w14:textId="77777777" w:rsidR="00903E67" w:rsidRDefault="00903E67" w:rsidP="005636B6">
      <w:pPr>
        <w:spacing w:before="240" w:after="240"/>
      </w:pPr>
      <w:r>
        <w:t>bajo el que el sol camina más despacio:</w:t>
      </w:r>
    </w:p>
    <w:p w14:paraId="0D965A0C" w14:textId="77777777" w:rsidR="00903E67" w:rsidRDefault="00903E67" w:rsidP="005636B6">
      <w:pPr>
        <w:spacing w:before="240" w:after="240"/>
      </w:pPr>
      <w:r>
        <w:t>y viéndola suspensa, ensimismada,</w:t>
      </w:r>
    </w:p>
    <w:p w14:paraId="5C093A4D" w14:textId="77777777" w:rsidR="00903E67" w:rsidRDefault="00903E67" w:rsidP="005636B6">
      <w:pPr>
        <w:spacing w:before="240" w:after="240"/>
      </w:pPr>
      <w:r>
        <w:t>me puse como aquel que deseando</w:t>
      </w:r>
    </w:p>
    <w:p w14:paraId="690E81CC" w14:textId="77777777" w:rsidR="00903E67" w:rsidRDefault="00903E67" w:rsidP="005636B6">
      <w:pPr>
        <w:spacing w:before="240" w:after="240"/>
      </w:pPr>
      <w:r>
        <w:t>algo que quiere, se calma en la espera.</w:t>
      </w:r>
    </w:p>
    <w:p w14:paraId="6C96698A" w14:textId="77777777" w:rsidR="00903E67" w:rsidRDefault="00903E67" w:rsidP="005636B6">
      <w:pPr>
        <w:spacing w:before="240" w:after="240"/>
      </w:pPr>
      <w:r>
        <w:t>Mas poco fue del uno al otro instante</w:t>
      </w:r>
    </w:p>
    <w:p w14:paraId="615BCBB1" w14:textId="77777777" w:rsidR="00903E67" w:rsidRDefault="00903E67" w:rsidP="005636B6">
      <w:pPr>
        <w:spacing w:before="240" w:after="240"/>
      </w:pPr>
      <w:r>
        <w:t>de que esperara, digo, y de que viera</w:t>
      </w:r>
    </w:p>
    <w:p w14:paraId="19A2292F" w14:textId="77777777" w:rsidR="00903E67" w:rsidRDefault="00903E67" w:rsidP="005636B6">
      <w:pPr>
        <w:spacing w:before="240" w:after="240"/>
      </w:pPr>
      <w:r>
        <w:t>que el cielo más y más resplandecía;</w:t>
      </w:r>
    </w:p>
    <w:p w14:paraId="7D12A86B" w14:textId="77777777" w:rsidR="00903E67" w:rsidRDefault="00903E67" w:rsidP="005636B6">
      <w:pPr>
        <w:spacing w:before="240" w:after="240"/>
      </w:pPr>
      <w:r>
        <w:lastRenderedPageBreak/>
        <w:t>Y Beatriz dijo: «¡Mira las legiones</w:t>
      </w:r>
    </w:p>
    <w:p w14:paraId="4FD4017D" w14:textId="77777777" w:rsidR="00903E67" w:rsidRDefault="00903E67" w:rsidP="005636B6">
      <w:pPr>
        <w:spacing w:before="240" w:after="240"/>
      </w:pPr>
      <w:r>
        <w:t>del tyiunfo de Cristo y todo el fruto</w:t>
      </w:r>
    </w:p>
    <w:p w14:paraId="1349F28D" w14:textId="77777777" w:rsidR="00903E67" w:rsidRDefault="00903E67" w:rsidP="005636B6">
      <w:pPr>
        <w:spacing w:before="240" w:after="240"/>
      </w:pPr>
      <w:r>
        <w:t>que recoge el girar de estas esferas!»</w:t>
      </w:r>
    </w:p>
    <w:p w14:paraId="16EAD268" w14:textId="77777777" w:rsidR="00903E67" w:rsidRDefault="00903E67" w:rsidP="005636B6">
      <w:pPr>
        <w:spacing w:before="240" w:after="240"/>
      </w:pPr>
      <w:r>
        <w:t>Pareció que le ardiera todo el rostro,</w:t>
      </w:r>
    </w:p>
    <w:p w14:paraId="4996A8B0" w14:textId="77777777" w:rsidR="00903E67" w:rsidRDefault="00903E67" w:rsidP="005636B6">
      <w:pPr>
        <w:spacing w:before="240" w:after="240"/>
      </w:pPr>
      <w:r>
        <w:t>y tanta dicha llenaba sus ojos,</w:t>
      </w:r>
    </w:p>
    <w:p w14:paraId="33D237AA" w14:textId="77777777" w:rsidR="00903E67" w:rsidRDefault="00903E67" w:rsidP="005636B6">
      <w:pPr>
        <w:spacing w:before="240" w:after="240"/>
      </w:pPr>
      <w:r>
        <w:t>que es mejor que prosiga sin decirlo.</w:t>
      </w:r>
    </w:p>
    <w:p w14:paraId="22AE326D" w14:textId="77777777" w:rsidR="00903E67" w:rsidRDefault="00903E67" w:rsidP="005636B6">
      <w:pPr>
        <w:spacing w:before="240" w:after="240"/>
      </w:pPr>
      <w:r>
        <w:t>Igual que en los serenos plenilunios</w:t>
      </w:r>
    </w:p>
    <w:p w14:paraId="0FD145E2" w14:textId="77777777" w:rsidR="00903E67" w:rsidRDefault="00903E67" w:rsidP="005636B6">
      <w:pPr>
        <w:spacing w:before="240" w:after="240"/>
      </w:pPr>
      <w:r>
        <w:t>con las eternas ninfas Trivia ríe</w:t>
      </w:r>
    </w:p>
    <w:p w14:paraId="6A72B11C" w14:textId="77777777" w:rsidR="00903E67" w:rsidRDefault="00903E67" w:rsidP="005636B6">
      <w:pPr>
        <w:spacing w:before="240" w:after="240"/>
      </w:pPr>
      <w:r>
        <w:t>que coloran el cielo en todas partes,</w:t>
      </w:r>
    </w:p>
    <w:p w14:paraId="4D018059" w14:textId="77777777" w:rsidR="00903E67" w:rsidRDefault="00903E67" w:rsidP="005636B6">
      <w:pPr>
        <w:spacing w:before="240" w:after="240"/>
      </w:pPr>
      <w:r>
        <w:t>vi sobre innumerables luminarias</w:t>
      </w:r>
    </w:p>
    <w:p w14:paraId="4DA5B5DD" w14:textId="77777777" w:rsidR="00903E67" w:rsidRDefault="00903E67" w:rsidP="005636B6">
      <w:pPr>
        <w:spacing w:before="240" w:after="240"/>
      </w:pPr>
      <w:r>
        <w:t>un sol que a todas ellas encendía,</w:t>
      </w:r>
    </w:p>
    <w:p w14:paraId="693ECFD3" w14:textId="77777777" w:rsidR="00903E67" w:rsidRDefault="00903E67" w:rsidP="005636B6">
      <w:pPr>
        <w:spacing w:before="240" w:after="240"/>
      </w:pPr>
      <w:r>
        <w:t>igual que el nuestro a las altas estrellas;</w:t>
      </w:r>
    </w:p>
    <w:p w14:paraId="29B7CB1D" w14:textId="77777777" w:rsidR="00903E67" w:rsidRDefault="00903E67" w:rsidP="005636B6">
      <w:pPr>
        <w:spacing w:before="240" w:after="240"/>
      </w:pPr>
      <w:r>
        <w:t>y por la viva luz transparecía</w:t>
      </w:r>
    </w:p>
    <w:p w14:paraId="0AF7DBE0" w14:textId="77777777" w:rsidR="00903E67" w:rsidRDefault="00903E67" w:rsidP="005636B6">
      <w:pPr>
        <w:spacing w:before="240" w:after="240"/>
      </w:pPr>
      <w:r>
        <w:t>la luciente sustancia, tan radiante</w:t>
      </w:r>
    </w:p>
    <w:p w14:paraId="61BAC6A9" w14:textId="77777777" w:rsidR="00903E67" w:rsidRDefault="00903E67" w:rsidP="005636B6">
      <w:pPr>
        <w:spacing w:before="240" w:after="240"/>
      </w:pPr>
      <w:r>
        <w:t>a mi vista, que no la soportaba.</w:t>
      </w:r>
    </w:p>
    <w:p w14:paraId="55643AA1" w14:textId="77777777" w:rsidR="00903E67" w:rsidRDefault="00903E67" w:rsidP="005636B6">
      <w:pPr>
        <w:spacing w:before="240" w:after="240"/>
      </w:pPr>
      <w:r>
        <w:t>¡Oh Beatriz, mi guía dulce y cara!</w:t>
      </w:r>
    </w:p>
    <w:p w14:paraId="012A0849" w14:textId="77777777" w:rsidR="00903E67" w:rsidRDefault="00903E67" w:rsidP="005636B6">
      <w:pPr>
        <w:spacing w:before="240" w:after="240"/>
      </w:pPr>
      <w:r>
        <w:t>Ella me dijo: «Aquello que te vence</w:t>
      </w:r>
    </w:p>
    <w:p w14:paraId="448C8B2C" w14:textId="77777777" w:rsidR="00903E67" w:rsidRDefault="00903E67" w:rsidP="005636B6">
      <w:pPr>
        <w:spacing w:before="240" w:after="240"/>
      </w:pPr>
      <w:r>
        <w:t>es virtud que ninguno la resiste.</w:t>
      </w:r>
    </w:p>
    <w:p w14:paraId="5EC3E8BB" w14:textId="77777777" w:rsidR="00903E67" w:rsidRDefault="00903E67" w:rsidP="005636B6">
      <w:pPr>
        <w:spacing w:before="240" w:after="240"/>
      </w:pPr>
      <w:r>
        <w:t>Allí están el poder y la sapiencia</w:t>
      </w:r>
    </w:p>
    <w:p w14:paraId="1CC439C2" w14:textId="77777777" w:rsidR="00903E67" w:rsidRDefault="00903E67" w:rsidP="005636B6">
      <w:pPr>
        <w:spacing w:before="240" w:after="240"/>
      </w:pPr>
      <w:r>
        <w:lastRenderedPageBreak/>
        <w:t>que abrieron el camino entre la tierra</w:t>
      </w:r>
    </w:p>
    <w:p w14:paraId="2EE88991" w14:textId="77777777" w:rsidR="00903E67" w:rsidRDefault="00903E67" w:rsidP="005636B6">
      <w:pPr>
        <w:spacing w:before="240" w:after="240"/>
      </w:pPr>
      <w:r>
        <w:t>y el cielo, tanto tiempo deseado.»</w:t>
      </w:r>
    </w:p>
    <w:p w14:paraId="29F23B18" w14:textId="77777777" w:rsidR="00903E67" w:rsidRDefault="00903E67" w:rsidP="005636B6">
      <w:pPr>
        <w:spacing w:before="240" w:after="240"/>
      </w:pPr>
      <w:r>
        <w:t>Cual fuego de la nube se desprende</w:t>
      </w:r>
    </w:p>
    <w:p w14:paraId="4CD1E321" w14:textId="77777777" w:rsidR="00903E67" w:rsidRDefault="00903E67" w:rsidP="005636B6">
      <w:pPr>
        <w:spacing w:before="240" w:after="240"/>
      </w:pPr>
      <w:r>
        <w:t>por tanto dilatarse que no cabe,</w:t>
      </w:r>
    </w:p>
    <w:p w14:paraId="2B0359E8" w14:textId="77777777" w:rsidR="00903E67" w:rsidRDefault="00903E67" w:rsidP="005636B6">
      <w:pPr>
        <w:spacing w:before="240" w:after="240"/>
      </w:pPr>
      <w:r>
        <w:t>y contra su natura cae a tierra,</w:t>
      </w:r>
    </w:p>
    <w:p w14:paraId="3A9CE8DB" w14:textId="77777777" w:rsidR="00903E67" w:rsidRDefault="00903E67" w:rsidP="005636B6">
      <w:pPr>
        <w:spacing w:before="240" w:after="240"/>
      </w:pPr>
      <w:r>
        <w:t>mi mente así, después de aquel manjar,</w:t>
      </w:r>
    </w:p>
    <w:p w14:paraId="309DEFA7" w14:textId="77777777" w:rsidR="00903E67" w:rsidRDefault="00903E67" w:rsidP="005636B6">
      <w:pPr>
        <w:spacing w:before="240" w:after="240"/>
      </w:pPr>
      <w:r>
        <w:t>hecha más grande salió de sí misma,</w:t>
      </w:r>
    </w:p>
    <w:p w14:paraId="35FFA832" w14:textId="77777777" w:rsidR="00903E67" w:rsidRDefault="00903E67" w:rsidP="005636B6">
      <w:pPr>
        <w:spacing w:before="240" w:after="240"/>
      </w:pPr>
      <w:r>
        <w:t>y recordar no sabe qué se hizo.</w:t>
      </w:r>
    </w:p>
    <w:p w14:paraId="2BE4476E" w14:textId="77777777" w:rsidR="00903E67" w:rsidRDefault="00903E67" w:rsidP="005636B6">
      <w:pPr>
        <w:spacing w:before="240" w:after="240"/>
      </w:pPr>
      <w:r>
        <w:t>«Los ojos abre y mira cómo soy;</w:t>
      </w:r>
    </w:p>
    <w:p w14:paraId="6F950274" w14:textId="77777777" w:rsidR="00903E67" w:rsidRDefault="00903E67" w:rsidP="005636B6">
      <w:pPr>
        <w:spacing w:before="240" w:after="240"/>
      </w:pPr>
      <w:r>
        <w:t>has contemplado cosas, que te han hecho</w:t>
      </w:r>
    </w:p>
    <w:p w14:paraId="428BFE86" w14:textId="77777777" w:rsidR="00903E67" w:rsidRDefault="00903E67" w:rsidP="005636B6">
      <w:pPr>
        <w:spacing w:before="240" w:after="240"/>
      </w:pPr>
      <w:r>
        <w:t>capaz de sostenerme la sonrisa.»</w:t>
      </w:r>
    </w:p>
    <w:p w14:paraId="0FB02131" w14:textId="77777777" w:rsidR="00903E67" w:rsidRDefault="00903E67" w:rsidP="005636B6">
      <w:pPr>
        <w:spacing w:before="240" w:after="240"/>
      </w:pPr>
      <w:r>
        <w:t>Yo estaba como aquel que se resiente</w:t>
      </w:r>
    </w:p>
    <w:p w14:paraId="72F6055A" w14:textId="77777777" w:rsidR="00903E67" w:rsidRDefault="00903E67" w:rsidP="005636B6">
      <w:pPr>
        <w:spacing w:before="240" w:after="240"/>
      </w:pPr>
      <w:r>
        <w:t>de una visión que olvida y que se ingenia</w:t>
      </w:r>
    </w:p>
    <w:p w14:paraId="63384282" w14:textId="77777777" w:rsidR="00903E67" w:rsidRDefault="00903E67" w:rsidP="005636B6">
      <w:pPr>
        <w:spacing w:before="240" w:after="240"/>
      </w:pPr>
      <w:r>
        <w:t>en vano a que le vuelva a la memoria,</w:t>
      </w:r>
    </w:p>
    <w:p w14:paraId="005C55F7" w14:textId="77777777" w:rsidR="00903E67" w:rsidRDefault="00903E67" w:rsidP="005636B6">
      <w:pPr>
        <w:spacing w:before="240" w:after="240"/>
      </w:pPr>
      <w:r>
        <w:t>cuando escuché esta invitación, tan digna</w:t>
      </w:r>
    </w:p>
    <w:p w14:paraId="715A84F2" w14:textId="77777777" w:rsidR="00903E67" w:rsidRDefault="00903E67" w:rsidP="005636B6">
      <w:pPr>
        <w:spacing w:before="240" w:after="240"/>
      </w:pPr>
      <w:r>
        <w:t>de gratitud, que nunca ha de borrarse</w:t>
      </w:r>
    </w:p>
    <w:p w14:paraId="38AB3C2A" w14:textId="77777777" w:rsidR="00903E67" w:rsidRDefault="00903E67" w:rsidP="005636B6">
      <w:pPr>
        <w:spacing w:before="240" w:after="240"/>
      </w:pPr>
      <w:r>
        <w:t>del libro en que el pasado se consigna.</w:t>
      </w:r>
    </w:p>
    <w:p w14:paraId="1C2FF00D" w14:textId="77777777" w:rsidR="00903E67" w:rsidRDefault="00903E67" w:rsidP="005636B6">
      <w:pPr>
        <w:spacing w:before="240" w:after="240"/>
      </w:pPr>
      <w:r>
        <w:t>Si ahora sonasen todas esas lenguas</w:t>
      </w:r>
    </w:p>
    <w:p w14:paraId="7618DF90" w14:textId="77777777" w:rsidR="00903E67" w:rsidRDefault="00903E67" w:rsidP="005636B6">
      <w:pPr>
        <w:spacing w:before="240" w:after="240"/>
      </w:pPr>
      <w:r>
        <w:t>que hicieron Polimnía y sus hermanas</w:t>
      </w:r>
    </w:p>
    <w:p w14:paraId="33458409" w14:textId="77777777" w:rsidR="00903E67" w:rsidRDefault="00903E67" w:rsidP="005636B6">
      <w:pPr>
        <w:spacing w:before="240" w:after="240"/>
      </w:pPr>
      <w:r>
        <w:lastRenderedPageBreak/>
        <w:t>de su leche dulcísima más llenas,</w:t>
      </w:r>
    </w:p>
    <w:p w14:paraId="0CE71654" w14:textId="77777777" w:rsidR="00903E67" w:rsidRDefault="00903E67" w:rsidP="005636B6">
      <w:pPr>
        <w:spacing w:before="240" w:after="240"/>
      </w:pPr>
      <w:r>
        <w:t>en mi ayuda, ni un ápice dirían</w:t>
      </w:r>
    </w:p>
    <w:p w14:paraId="18504BD1" w14:textId="77777777" w:rsidR="00903E67" w:rsidRDefault="00903E67" w:rsidP="005636B6">
      <w:pPr>
        <w:spacing w:before="240" w:after="240"/>
      </w:pPr>
      <w:r>
        <w:t>de la verdad, cantando la sonrisa</w:t>
      </w:r>
    </w:p>
    <w:p w14:paraId="5B794659" w14:textId="77777777" w:rsidR="00903E67" w:rsidRDefault="00903E67" w:rsidP="005636B6">
      <w:pPr>
        <w:spacing w:before="240" w:after="240"/>
      </w:pPr>
      <w:r>
        <w:t>santa y cuánto alumbraba al santo rostro.</w:t>
      </w:r>
    </w:p>
    <w:p w14:paraId="568CB1BA" w14:textId="77777777" w:rsidR="00903E67" w:rsidRDefault="00903E67" w:rsidP="005636B6">
      <w:pPr>
        <w:spacing w:before="240" w:after="240"/>
      </w:pPr>
      <w:r>
        <w:t>Y así al representar el Paraíso,</w:t>
      </w:r>
    </w:p>
    <w:p w14:paraId="6E8B0DE6" w14:textId="77777777" w:rsidR="00903E67" w:rsidRDefault="00903E67" w:rsidP="005636B6">
      <w:pPr>
        <w:spacing w:before="240" w:after="240"/>
      </w:pPr>
      <w:r>
        <w:t>debe saltar el sagrado poema,</w:t>
      </w:r>
    </w:p>
    <w:p w14:paraId="67A12EE2" w14:textId="77777777" w:rsidR="00903E67" w:rsidRDefault="00903E67" w:rsidP="005636B6">
      <w:pPr>
        <w:spacing w:before="240" w:after="240"/>
      </w:pPr>
      <w:r>
        <w:t>como el que halla cortado su camino.</w:t>
      </w:r>
    </w:p>
    <w:p w14:paraId="2D907788" w14:textId="77777777" w:rsidR="00903E67" w:rsidRDefault="00903E67" w:rsidP="005636B6">
      <w:pPr>
        <w:spacing w:before="240" w:after="240"/>
      </w:pPr>
      <w:r>
        <w:t>Mas quien considerase el arduo tema</w:t>
      </w:r>
    </w:p>
    <w:p w14:paraId="1A4677AC" w14:textId="77777777" w:rsidR="00903E67" w:rsidRDefault="00903E67" w:rsidP="005636B6">
      <w:pPr>
        <w:spacing w:before="240" w:after="240"/>
      </w:pPr>
      <w:r>
        <w:t>y los humanos hombros que lo cargan,</w:t>
      </w:r>
    </w:p>
    <w:p w14:paraId="1C69BE1B" w14:textId="77777777" w:rsidR="00903E67" w:rsidRDefault="00903E67" w:rsidP="005636B6">
      <w:pPr>
        <w:spacing w:before="240" w:after="240"/>
      </w:pPr>
      <w:r>
        <w:t>que no censure si tiembla debajo:</w:t>
      </w:r>
    </w:p>
    <w:p w14:paraId="1FAEC343" w14:textId="77777777" w:rsidR="00903E67" w:rsidRDefault="00903E67" w:rsidP="005636B6">
      <w:pPr>
        <w:spacing w:before="240" w:after="240"/>
      </w:pPr>
      <w:r>
        <w:t>no es derrotero de barca pequeña</w:t>
      </w:r>
    </w:p>
    <w:p w14:paraId="0E85B6B0" w14:textId="77777777" w:rsidR="00903E67" w:rsidRDefault="00903E67" w:rsidP="005636B6">
      <w:pPr>
        <w:spacing w:before="240" w:after="240"/>
      </w:pPr>
      <w:r>
        <w:t>el que surca la proa temeraria,</w:t>
      </w:r>
    </w:p>
    <w:p w14:paraId="3ABE2D25" w14:textId="77777777" w:rsidR="00903E67" w:rsidRDefault="00903E67" w:rsidP="005636B6">
      <w:pPr>
        <w:spacing w:before="240" w:after="240"/>
      </w:pPr>
      <w:r>
        <w:t>ni para un timonel que no se exponga.</w:t>
      </w:r>
    </w:p>
    <w:p w14:paraId="2CD6A88D" w14:textId="77777777" w:rsidR="00903E67" w:rsidRDefault="00903E67" w:rsidP="005636B6">
      <w:pPr>
        <w:spacing w:before="240" w:after="240"/>
      </w:pPr>
      <w:r>
        <w:t>«¿Por qué mi rostro te enamora tanto,</w:t>
      </w:r>
    </w:p>
    <w:p w14:paraId="420D0755" w14:textId="77777777" w:rsidR="00903E67" w:rsidRDefault="00903E67" w:rsidP="005636B6">
      <w:pPr>
        <w:spacing w:before="240" w:after="240"/>
      </w:pPr>
      <w:r>
        <w:t>que al hermoso jardín no te diriges</w:t>
      </w:r>
    </w:p>
    <w:p w14:paraId="08DF271E" w14:textId="77777777" w:rsidR="00903E67" w:rsidRDefault="00903E67" w:rsidP="005636B6">
      <w:pPr>
        <w:spacing w:before="240" w:after="240"/>
      </w:pPr>
      <w:r>
        <w:t>que se enflorece a los rayos de Cristo?</w:t>
      </w:r>
    </w:p>
    <w:p w14:paraId="73EC5834" w14:textId="77777777" w:rsidR="00903E67" w:rsidRDefault="00903E67" w:rsidP="005636B6">
      <w:pPr>
        <w:spacing w:before="240" w:after="240"/>
      </w:pPr>
      <w:r>
        <w:t>Este es la rosa en que el verbo divino</w:t>
      </w:r>
    </w:p>
    <w:p w14:paraId="4D00A678" w14:textId="77777777" w:rsidR="00903E67" w:rsidRDefault="00903E67" w:rsidP="005636B6">
      <w:pPr>
        <w:spacing w:before="240" w:after="240"/>
      </w:pPr>
      <w:r>
        <w:t>carne se hizo, están aquí los lirios</w:t>
      </w:r>
    </w:p>
    <w:p w14:paraId="2CFF32DF" w14:textId="77777777" w:rsidR="00903E67" w:rsidRDefault="00903E67" w:rsidP="005636B6">
      <w:pPr>
        <w:spacing w:before="240" w:after="240"/>
      </w:pPr>
      <w:r>
        <w:t>con cuyo olor se sigue el buen sendero.»</w:t>
      </w:r>
    </w:p>
    <w:p w14:paraId="554F505B" w14:textId="77777777" w:rsidR="00903E67" w:rsidRDefault="00903E67" w:rsidP="005636B6">
      <w:pPr>
        <w:spacing w:before="240" w:after="240"/>
      </w:pPr>
      <w:r>
        <w:lastRenderedPageBreak/>
        <w:t>Así Beatriz; y yo, que a sus consejos</w:t>
      </w:r>
    </w:p>
    <w:p w14:paraId="5ECA8780" w14:textId="77777777" w:rsidR="00903E67" w:rsidRDefault="00903E67" w:rsidP="005636B6">
      <w:pPr>
        <w:spacing w:before="240" w:after="240"/>
      </w:pPr>
      <w:r>
        <w:t>estaba pronto, me entregué de nuevo</w:t>
      </w:r>
    </w:p>
    <w:p w14:paraId="1ABD2E8A" w14:textId="77777777" w:rsidR="00903E67" w:rsidRDefault="00903E67" w:rsidP="005636B6">
      <w:pPr>
        <w:spacing w:before="240" w:after="240"/>
      </w:pPr>
      <w:r>
        <w:t>a la batalla de mis pobres ojos.</w:t>
      </w:r>
    </w:p>
    <w:p w14:paraId="66AF3354" w14:textId="77777777" w:rsidR="00903E67" w:rsidRDefault="00903E67" w:rsidP="005636B6">
      <w:pPr>
        <w:spacing w:before="240" w:after="240"/>
      </w:pPr>
      <w:r>
        <w:t>Como a un rayo de sol, que puro escapa</w:t>
      </w:r>
    </w:p>
    <w:p w14:paraId="6A511D7E" w14:textId="77777777" w:rsidR="00903E67" w:rsidRDefault="00903E67" w:rsidP="005636B6">
      <w:pPr>
        <w:spacing w:before="240" w:after="240"/>
      </w:pPr>
      <w:r>
        <w:t>desgarrando una nube, ya un florido</w:t>
      </w:r>
    </w:p>
    <w:p w14:paraId="44E54DE7" w14:textId="77777777" w:rsidR="00903E67" w:rsidRDefault="00903E67" w:rsidP="005636B6">
      <w:pPr>
        <w:spacing w:before="240" w:after="240"/>
      </w:pPr>
      <w:r>
        <w:t>prado mis ojos, en la sombra, vieron;</w:t>
      </w:r>
    </w:p>
    <w:p w14:paraId="2BEA7CAC" w14:textId="77777777" w:rsidR="00903E67" w:rsidRDefault="00903E67" w:rsidP="005636B6">
      <w:pPr>
        <w:spacing w:before="240" w:after="240"/>
      </w:pPr>
      <w:r>
        <w:t>vi así una muchedumbre de esplendores,</w:t>
      </w:r>
    </w:p>
    <w:p w14:paraId="5DBD9F96" w14:textId="77777777" w:rsidR="00903E67" w:rsidRDefault="00903E67" w:rsidP="005636B6">
      <w:pPr>
        <w:spacing w:before="240" w:after="240"/>
      </w:pPr>
      <w:r>
        <w:t>desde arriba encendidos por ardientes</w:t>
      </w:r>
    </w:p>
    <w:p w14:paraId="4EA013CF" w14:textId="77777777" w:rsidR="00903E67" w:rsidRDefault="00903E67" w:rsidP="005636B6">
      <w:pPr>
        <w:spacing w:before="240" w:after="240"/>
      </w:pPr>
      <w:r>
        <w:t>rayos, sin ver de dónde procedían.</w:t>
      </w:r>
    </w:p>
    <w:p w14:paraId="6E24CFA0" w14:textId="77777777" w:rsidR="00903E67" w:rsidRDefault="00903E67" w:rsidP="005636B6">
      <w:pPr>
        <w:spacing w:before="240" w:after="240"/>
      </w:pPr>
      <w:r>
        <w:t>¡Oh, benigna virtud que así los colmas,</w:t>
      </w:r>
    </w:p>
    <w:p w14:paraId="153E2EC1" w14:textId="77777777" w:rsidR="00903E67" w:rsidRDefault="00903E67" w:rsidP="005636B6">
      <w:pPr>
        <w:spacing w:before="240" w:after="240"/>
      </w:pPr>
      <w:r>
        <w:t>para darme ocasión a que te viesen</w:t>
      </w:r>
    </w:p>
    <w:p w14:paraId="0D945EE2" w14:textId="77777777" w:rsidR="00903E67" w:rsidRDefault="00903E67" w:rsidP="005636B6">
      <w:pPr>
        <w:spacing w:before="240" w:after="240"/>
      </w:pPr>
      <w:r>
        <w:t>mis impotentes ojos, te elevaste!</w:t>
      </w:r>
    </w:p>
    <w:p w14:paraId="1008C37F" w14:textId="77777777" w:rsidR="00903E67" w:rsidRDefault="00903E67" w:rsidP="005636B6">
      <w:pPr>
        <w:spacing w:before="240" w:after="240"/>
      </w:pPr>
      <w:r>
        <w:t>El nombre de la flor que siempre invoco</w:t>
      </w:r>
    </w:p>
    <w:p w14:paraId="3B4085E0" w14:textId="77777777" w:rsidR="00903E67" w:rsidRDefault="00903E67" w:rsidP="005636B6">
      <w:pPr>
        <w:spacing w:before="240" w:after="240"/>
      </w:pPr>
      <w:r>
        <w:t>mañana y noche, me empujó del todo</w:t>
      </w:r>
    </w:p>
    <w:p w14:paraId="355CB8B2" w14:textId="77777777" w:rsidR="00903E67" w:rsidRDefault="00903E67" w:rsidP="005636B6">
      <w:pPr>
        <w:spacing w:before="240" w:after="240"/>
      </w:pPr>
      <w:r>
        <w:t>a la contemplación del mayor fuego;</w:t>
      </w:r>
    </w:p>
    <w:p w14:paraId="412641BB" w14:textId="77777777" w:rsidR="00903E67" w:rsidRDefault="00903E67" w:rsidP="005636B6">
      <w:pPr>
        <w:spacing w:before="240" w:after="240"/>
      </w:pPr>
      <w:r>
        <w:t>y cuando reflejaron mis dos ojos</w:t>
      </w:r>
    </w:p>
    <w:p w14:paraId="73B47E32" w14:textId="77777777" w:rsidR="00903E67" w:rsidRDefault="00903E67" w:rsidP="005636B6">
      <w:pPr>
        <w:spacing w:before="240" w:after="240"/>
      </w:pPr>
      <w:r>
        <w:t>el cuál y el cuánto de la viva estrella</w:t>
      </w:r>
    </w:p>
    <w:p w14:paraId="6E5A2724" w14:textId="77777777" w:rsidR="00903E67" w:rsidRDefault="00903E67" w:rsidP="005636B6">
      <w:pPr>
        <w:spacing w:before="240" w:after="240"/>
      </w:pPr>
      <w:r>
        <w:t>que vence arriba como vence abajo,</w:t>
      </w:r>
    </w:p>
    <w:p w14:paraId="139C8E56" w14:textId="77777777" w:rsidR="00903E67" w:rsidRDefault="00903E67" w:rsidP="005636B6">
      <w:pPr>
        <w:spacing w:before="240" w:after="240"/>
      </w:pPr>
      <w:r>
        <w:t>por entre el cielo descendió una llama</w:t>
      </w:r>
    </w:p>
    <w:p w14:paraId="780D2F43" w14:textId="77777777" w:rsidR="00903E67" w:rsidRDefault="00903E67" w:rsidP="005636B6">
      <w:pPr>
        <w:spacing w:before="240" w:after="240"/>
      </w:pPr>
      <w:r>
        <w:lastRenderedPageBreak/>
        <w:t>que en círculo formaba una corona</w:t>
      </w:r>
    </w:p>
    <w:p w14:paraId="2CDB1C1F" w14:textId="77777777" w:rsidR="00903E67" w:rsidRDefault="00903E67" w:rsidP="005636B6">
      <w:pPr>
        <w:spacing w:before="240" w:after="240"/>
      </w:pPr>
      <w:r>
        <w:t>y la ciñó y dio vueltas sobre ella.</w:t>
      </w:r>
    </w:p>
    <w:p w14:paraId="6CD2919F" w14:textId="77777777" w:rsidR="00903E67" w:rsidRDefault="00903E67" w:rsidP="005636B6">
      <w:pPr>
        <w:spacing w:before="240" w:after="240"/>
      </w:pPr>
      <w:r>
        <w:t>Cualquier canción que tenga más dulzura</w:t>
      </w:r>
    </w:p>
    <w:p w14:paraId="65298216" w14:textId="77777777" w:rsidR="00903E67" w:rsidRDefault="00903E67" w:rsidP="005636B6">
      <w:pPr>
        <w:spacing w:before="240" w:after="240"/>
      </w:pPr>
      <w:r>
        <w:t>aquí abajo y que más atraiga al alma,</w:t>
      </w:r>
    </w:p>
    <w:p w14:paraId="0470739E" w14:textId="77777777" w:rsidR="00903E67" w:rsidRDefault="00903E67" w:rsidP="005636B6">
      <w:pPr>
        <w:spacing w:before="240" w:after="240"/>
      </w:pPr>
      <w:r>
        <w:t>semeja rota nube que tronase,</w:t>
      </w:r>
    </w:p>
    <w:p w14:paraId="69101DE8" w14:textId="77777777" w:rsidR="00903E67" w:rsidRDefault="00903E67" w:rsidP="005636B6">
      <w:pPr>
        <w:spacing w:before="240" w:after="240"/>
      </w:pPr>
      <w:r>
        <w:t>si al son de aquella lira lo comparo</w:t>
      </w:r>
    </w:p>
    <w:p w14:paraId="2A583F40" w14:textId="77777777" w:rsidR="00903E67" w:rsidRDefault="00903E67" w:rsidP="005636B6">
      <w:pPr>
        <w:spacing w:before="240" w:after="240"/>
      </w:pPr>
      <w:r>
        <w:t>que al hermoso zafiro coronaba</w:t>
      </w:r>
    </w:p>
    <w:p w14:paraId="167F384B" w14:textId="77777777" w:rsidR="00903E67" w:rsidRDefault="00903E67" w:rsidP="005636B6">
      <w:pPr>
        <w:spacing w:before="240" w:after="240"/>
      </w:pPr>
      <w:r>
        <w:t>del que el más claro cielo se enzafira.</w:t>
      </w:r>
    </w:p>
    <w:p w14:paraId="299F5802" w14:textId="77777777" w:rsidR="00903E67" w:rsidRDefault="00903E67" w:rsidP="005636B6">
      <w:pPr>
        <w:spacing w:before="240" w:after="240"/>
      </w:pPr>
      <w:r>
        <w:t>«Soy el amor angélico, que esparzo</w:t>
      </w:r>
    </w:p>
    <w:p w14:paraId="6100187F" w14:textId="77777777" w:rsidR="00903E67" w:rsidRDefault="00903E67" w:rsidP="005636B6">
      <w:pPr>
        <w:spacing w:before="240" w:after="240"/>
      </w:pPr>
      <w:r>
        <w:t>la alta alegría que nace del vientre</w:t>
      </w:r>
    </w:p>
    <w:p w14:paraId="5BB89CD2" w14:textId="77777777" w:rsidR="00903E67" w:rsidRDefault="00903E67" w:rsidP="005636B6">
      <w:pPr>
        <w:spacing w:before="240" w:after="240"/>
      </w:pPr>
      <w:r>
        <w:t>que fue el albergue de nuestro deseo;</w:t>
      </w:r>
    </w:p>
    <w:p w14:paraId="54651894" w14:textId="77777777" w:rsidR="00903E67" w:rsidRDefault="00903E67" w:rsidP="005636B6">
      <w:pPr>
        <w:spacing w:before="240" w:after="240"/>
      </w:pPr>
      <w:r>
        <w:t>y así lo haré, reina del cielo, mientras</w:t>
      </w:r>
    </w:p>
    <w:p w14:paraId="456CBC02" w14:textId="77777777" w:rsidR="00903E67" w:rsidRDefault="00903E67" w:rsidP="005636B6">
      <w:pPr>
        <w:spacing w:before="240" w:after="240"/>
      </w:pPr>
      <w:r>
        <w:t>sigas tras de tu hijo, y hagas santa</w:t>
      </w:r>
    </w:p>
    <w:p w14:paraId="7775752F" w14:textId="77777777" w:rsidR="00903E67" w:rsidRDefault="00903E67" w:rsidP="005636B6">
      <w:pPr>
        <w:spacing w:before="240" w:after="240"/>
      </w:pPr>
      <w:r>
        <w:t>la esfera soberana en donde habitas.»</w:t>
      </w:r>
    </w:p>
    <w:p w14:paraId="701D91D2" w14:textId="77777777" w:rsidR="00903E67" w:rsidRDefault="00903E67" w:rsidP="005636B6">
      <w:pPr>
        <w:spacing w:before="240" w:after="240"/>
      </w:pPr>
      <w:r>
        <w:t>Así la melodía circular</w:t>
      </w:r>
    </w:p>
    <w:p w14:paraId="397007F8" w14:textId="77777777" w:rsidR="00903E67" w:rsidRDefault="00903E67" w:rsidP="005636B6">
      <w:pPr>
        <w:spacing w:before="240" w:after="240"/>
      </w:pPr>
      <w:r>
        <w:t>decía, y las restantes luminarias</w:t>
      </w:r>
    </w:p>
    <w:p w14:paraId="19EE977A" w14:textId="77777777" w:rsidR="00903E67" w:rsidRDefault="00903E67" w:rsidP="005636B6">
      <w:pPr>
        <w:spacing w:before="240" w:after="240"/>
      </w:pPr>
      <w:r>
        <w:t>repetían el nombre de María.</w:t>
      </w:r>
    </w:p>
    <w:p w14:paraId="7135E9C0" w14:textId="77777777" w:rsidR="00903E67" w:rsidRDefault="00903E67" w:rsidP="005636B6">
      <w:pPr>
        <w:spacing w:before="240" w:after="240"/>
      </w:pPr>
      <w:r>
        <w:t>El real manto de todas las esferas</w:t>
      </w:r>
    </w:p>
    <w:p w14:paraId="3C556110" w14:textId="77777777" w:rsidR="00903E67" w:rsidRDefault="00903E67" w:rsidP="005636B6">
      <w:pPr>
        <w:spacing w:before="240" w:after="240"/>
      </w:pPr>
      <w:r>
        <w:t>del mundo, que más hierve y más se aviva</w:t>
      </w:r>
    </w:p>
    <w:p w14:paraId="32797576" w14:textId="77777777" w:rsidR="00903E67" w:rsidRDefault="00903E67" w:rsidP="005636B6">
      <w:pPr>
        <w:spacing w:before="240" w:after="240"/>
      </w:pPr>
      <w:r>
        <w:lastRenderedPageBreak/>
        <w:t>al aliento de Dios y a sus mandatos,</w:t>
      </w:r>
    </w:p>
    <w:p w14:paraId="789BF0C1" w14:textId="77777777" w:rsidR="00903E67" w:rsidRDefault="00903E67" w:rsidP="005636B6">
      <w:pPr>
        <w:spacing w:before="240" w:after="240"/>
      </w:pPr>
      <w:r>
        <w:t>tan encima tenía de nosotros</w:t>
      </w:r>
    </w:p>
    <w:p w14:paraId="1170017F" w14:textId="77777777" w:rsidR="00903E67" w:rsidRDefault="00903E67" w:rsidP="005636B6">
      <w:pPr>
        <w:spacing w:before="240" w:after="240"/>
      </w:pPr>
      <w:r>
        <w:t>el interno confín, que su apariencia</w:t>
      </w:r>
    </w:p>
    <w:p w14:paraId="10F60F79" w14:textId="77777777" w:rsidR="00903E67" w:rsidRDefault="00903E67" w:rsidP="005636B6">
      <w:pPr>
        <w:spacing w:before="240" w:after="240"/>
      </w:pPr>
      <w:r>
        <w:t>desde el sitio en que estaba aún no veía:</w:t>
      </w:r>
    </w:p>
    <w:p w14:paraId="4ABC607C" w14:textId="77777777" w:rsidR="00903E67" w:rsidRDefault="00903E67" w:rsidP="005636B6">
      <w:pPr>
        <w:spacing w:before="240" w:after="240"/>
      </w:pPr>
      <w:r>
        <w:t>y por ello mis ojos no pudieron</w:t>
      </w:r>
    </w:p>
    <w:p w14:paraId="37CE527C" w14:textId="77777777" w:rsidR="00903E67" w:rsidRDefault="00903E67" w:rsidP="005636B6">
      <w:pPr>
        <w:spacing w:before="240" w:after="240"/>
      </w:pPr>
      <w:r>
        <w:t>seguir tras de esa llama coronada</w:t>
      </w:r>
    </w:p>
    <w:p w14:paraId="013F25EF" w14:textId="77777777" w:rsidR="00903E67" w:rsidRDefault="00903E67" w:rsidP="005636B6">
      <w:pPr>
        <w:spacing w:before="240" w:after="240"/>
      </w:pPr>
      <w:r>
        <w:t>que se elevó a la par que su simiente.</w:t>
      </w:r>
    </w:p>
    <w:p w14:paraId="6E9EEEDB" w14:textId="77777777" w:rsidR="00903E67" w:rsidRDefault="00903E67" w:rsidP="005636B6">
      <w:pPr>
        <w:spacing w:before="240" w:after="240"/>
      </w:pPr>
      <w:r>
        <w:t>Y como el chiquitín hacia la madre</w:t>
      </w:r>
    </w:p>
    <w:p w14:paraId="623E27C4" w14:textId="77777777" w:rsidR="00903E67" w:rsidRDefault="00903E67" w:rsidP="005636B6">
      <w:pPr>
        <w:spacing w:before="240" w:after="240"/>
      </w:pPr>
      <w:r>
        <w:t>alarga, luego de mamar, los brazos</w:t>
      </w:r>
    </w:p>
    <w:p w14:paraId="05887847" w14:textId="77777777" w:rsidR="00903E67" w:rsidRDefault="00903E67" w:rsidP="005636B6">
      <w:pPr>
        <w:spacing w:before="240" w:after="240"/>
      </w:pPr>
      <w:r>
        <w:t>por el amor que afuera se le inflama,</w:t>
      </w:r>
    </w:p>
    <w:p w14:paraId="5F7AE8C0" w14:textId="77777777" w:rsidR="00903E67" w:rsidRDefault="00903E67" w:rsidP="005636B6">
      <w:pPr>
        <w:spacing w:before="240" w:after="240"/>
      </w:pPr>
      <w:r>
        <w:t>los fulgc&gt;res arriba se extendieron</w:t>
      </w:r>
    </w:p>
    <w:p w14:paraId="093FE6FE" w14:textId="77777777" w:rsidR="00903E67" w:rsidRDefault="00903E67" w:rsidP="005636B6">
      <w:pPr>
        <w:spacing w:before="240" w:after="240"/>
      </w:pPr>
      <w:r>
        <w:t>con sus penachos, tal que el alto afecto</w:t>
      </w:r>
    </w:p>
    <w:p w14:paraId="738D5E8F" w14:textId="77777777" w:rsidR="00903E67" w:rsidRDefault="00903E67" w:rsidP="005636B6">
      <w:pPr>
        <w:spacing w:before="240" w:after="240"/>
      </w:pPr>
      <w:r>
        <w:t>que a María tenían me mostraron.</w:t>
      </w:r>
    </w:p>
    <w:p w14:paraId="11718E4F" w14:textId="77777777" w:rsidR="00903E67" w:rsidRDefault="00903E67" w:rsidP="005636B6">
      <w:pPr>
        <w:spacing w:before="240" w:after="240"/>
      </w:pPr>
      <w:r>
        <w:t>Permanecieron luego ante mis ojos</w:t>
      </w:r>
    </w:p>
    <w:p w14:paraId="4C6D3800" w14:textId="77777777" w:rsidR="00903E67" w:rsidRDefault="00903E67" w:rsidP="005636B6">
      <w:pPr>
        <w:spacing w:before="240" w:after="240"/>
      </w:pPr>
      <w:r>
        <w:t>Regina caeli, cantando tan dulce</w:t>
      </w:r>
    </w:p>
    <w:p w14:paraId="150A46E6" w14:textId="77777777" w:rsidR="00903E67" w:rsidRDefault="00903E67" w:rsidP="005636B6">
      <w:pPr>
        <w:spacing w:before="240" w:after="240"/>
      </w:pPr>
      <w:r>
        <w:t>que el deleite de mí no se partía.</w:t>
      </w:r>
    </w:p>
    <w:p w14:paraId="464E9270" w14:textId="77777777" w:rsidR="00903E67" w:rsidRDefault="00903E67" w:rsidP="005636B6">
      <w:pPr>
        <w:spacing w:before="240" w:after="240"/>
      </w:pPr>
      <w:r>
        <w:t>¡Ah, cuánta es la abundancia que se encierra</w:t>
      </w:r>
    </w:p>
    <w:p w14:paraId="4F54A4F5" w14:textId="77777777" w:rsidR="00903E67" w:rsidRDefault="00903E67" w:rsidP="005636B6">
      <w:pPr>
        <w:spacing w:before="240" w:after="240"/>
      </w:pPr>
      <w:r>
        <w:t>en las arcas riquísimas que fueron</w:t>
      </w:r>
    </w:p>
    <w:p w14:paraId="7D4935C6" w14:textId="77777777" w:rsidR="00903E67" w:rsidRDefault="00903E67" w:rsidP="005636B6">
      <w:pPr>
        <w:spacing w:before="240" w:after="240"/>
      </w:pPr>
      <w:r>
        <w:t>tan buenas sembradoras aquí abajo!</w:t>
      </w:r>
    </w:p>
    <w:p w14:paraId="7CA0E6E9" w14:textId="77777777" w:rsidR="00903E67" w:rsidRDefault="00903E67" w:rsidP="005636B6">
      <w:pPr>
        <w:spacing w:before="240" w:after="240"/>
      </w:pPr>
      <w:r>
        <w:lastRenderedPageBreak/>
        <w:t>Allí se vive y goza del tesoro</w:t>
      </w:r>
    </w:p>
    <w:p w14:paraId="43C76DC2" w14:textId="77777777" w:rsidR="00903E67" w:rsidRDefault="00903E67" w:rsidP="005636B6">
      <w:pPr>
        <w:spacing w:before="240" w:after="240"/>
      </w:pPr>
      <w:r>
        <w:t>conseguido llorando en el destierro</w:t>
      </w:r>
    </w:p>
    <w:p w14:paraId="54CA81B8" w14:textId="77777777" w:rsidR="00903E67" w:rsidRDefault="00903E67" w:rsidP="005636B6">
      <w:pPr>
        <w:spacing w:before="240" w:after="240"/>
      </w:pPr>
      <w:r>
        <w:t>babilonio, en que el oro desdeñaron.</w:t>
      </w:r>
    </w:p>
    <w:p w14:paraId="77DF4C4D" w14:textId="77777777" w:rsidR="00903E67" w:rsidRDefault="00903E67" w:rsidP="005636B6">
      <w:pPr>
        <w:spacing w:before="240" w:after="240"/>
      </w:pPr>
      <w:r>
        <w:t>Allí trïunfa, bajo el alto Hijo</w:t>
      </w:r>
    </w:p>
    <w:p w14:paraId="4C7F2BB8" w14:textId="77777777" w:rsidR="00903E67" w:rsidRDefault="00903E67" w:rsidP="005636B6">
      <w:pPr>
        <w:spacing w:before="240" w:after="240"/>
      </w:pPr>
      <w:r>
        <w:t>de María y de Dios, de su victoria,</w:t>
      </w:r>
    </w:p>
    <w:p w14:paraId="45BD1486" w14:textId="77777777" w:rsidR="00903E67" w:rsidRDefault="00903E67" w:rsidP="005636B6">
      <w:pPr>
        <w:spacing w:before="240" w:after="240"/>
      </w:pPr>
      <w:r>
        <w:t>con el antiguo y el nuevo concilio</w:t>
      </w:r>
    </w:p>
    <w:p w14:paraId="01C93AFD" w14:textId="77777777" w:rsidR="00903E67" w:rsidRDefault="00903E67" w:rsidP="005636B6">
      <w:pPr>
        <w:spacing w:before="240" w:after="240"/>
      </w:pPr>
      <w:r>
        <w:t>el que las llaves de esa gloria guarda.</w:t>
      </w:r>
    </w:p>
    <w:p w14:paraId="3E6925F3" w14:textId="7224237E" w:rsidR="00903E67" w:rsidRDefault="00903E67" w:rsidP="005636B6">
      <w:pPr>
        <w:pStyle w:val="Ttulo2"/>
        <w:spacing w:before="240" w:after="240"/>
      </w:pPr>
      <w:r>
        <w:br w:type="page"/>
      </w:r>
      <w:bookmarkStart w:id="96" w:name="_Toc196141019"/>
      <w:r>
        <w:lastRenderedPageBreak/>
        <w:t>CANTO XXIV</w:t>
      </w:r>
      <w:bookmarkEnd w:id="96"/>
    </w:p>
    <w:p w14:paraId="62E19E1D" w14:textId="77777777" w:rsidR="00903E67" w:rsidRDefault="00903E67" w:rsidP="005636B6">
      <w:pPr>
        <w:spacing w:before="240" w:after="240"/>
      </w:pPr>
      <w:r>
        <w:t>«Oh compañía electa a la gran cena</w:t>
      </w:r>
    </w:p>
    <w:p w14:paraId="047B9947" w14:textId="77777777" w:rsidR="00903E67" w:rsidRDefault="00903E67" w:rsidP="005636B6">
      <w:pPr>
        <w:spacing w:before="240" w:after="240"/>
      </w:pPr>
      <w:r>
        <w:t>del bendito Cordero, el cual os nutre</w:t>
      </w:r>
    </w:p>
    <w:p w14:paraId="14B3EAFF" w14:textId="77777777" w:rsidR="00903E67" w:rsidRDefault="00903E67" w:rsidP="005636B6">
      <w:pPr>
        <w:spacing w:before="240" w:after="240"/>
      </w:pPr>
      <w:r>
        <w:t>de modo que dais siempre saciadas,</w:t>
      </w:r>
    </w:p>
    <w:p w14:paraId="554B06F0" w14:textId="77777777" w:rsidR="00903E67" w:rsidRDefault="00903E67" w:rsidP="005636B6">
      <w:pPr>
        <w:spacing w:before="240" w:after="240"/>
      </w:pPr>
      <w:r>
        <w:t>si por gracia de Dios éste disfruta</w:t>
      </w:r>
    </w:p>
    <w:p w14:paraId="3A55F7E9" w14:textId="77777777" w:rsidR="00903E67" w:rsidRDefault="00903E67" w:rsidP="005636B6">
      <w:pPr>
        <w:spacing w:before="240" w:after="240"/>
      </w:pPr>
      <w:r>
        <w:t>de aquello que se cae de vuestra mesa,</w:t>
      </w:r>
    </w:p>
    <w:p w14:paraId="0F146D81" w14:textId="77777777" w:rsidR="00903E67" w:rsidRDefault="00903E67" w:rsidP="005636B6">
      <w:pPr>
        <w:spacing w:before="240" w:after="240"/>
      </w:pPr>
      <w:r>
        <w:t>antes de que la muerte el tiempo agote,</w:t>
      </w:r>
    </w:p>
    <w:p w14:paraId="1DB9A8C2" w14:textId="77777777" w:rsidR="00903E67" w:rsidRDefault="00903E67" w:rsidP="005636B6">
      <w:pPr>
        <w:spacing w:before="240" w:after="240"/>
      </w:pPr>
      <w:r>
        <w:t>estar atentos a su gran deseo</w:t>
      </w:r>
    </w:p>
    <w:p w14:paraId="768BEB79" w14:textId="77777777" w:rsidR="00903E67" w:rsidRDefault="00903E67" w:rsidP="005636B6">
      <w:pPr>
        <w:spacing w:before="240" w:after="240"/>
      </w:pPr>
      <w:r>
        <w:t>y refrescarle un poco: pues bebéis</w:t>
      </w:r>
    </w:p>
    <w:p w14:paraId="70D5685B" w14:textId="77777777" w:rsidR="00903E67" w:rsidRDefault="00903E67" w:rsidP="005636B6">
      <w:pPr>
        <w:spacing w:before="240" w:after="240"/>
      </w:pPr>
      <w:r>
        <w:t>de la fuente en que mana lo que él piensa.»</w:t>
      </w:r>
    </w:p>
    <w:p w14:paraId="46115E60" w14:textId="77777777" w:rsidR="00903E67" w:rsidRDefault="00903E67" w:rsidP="005636B6">
      <w:pPr>
        <w:spacing w:before="240" w:after="240"/>
      </w:pPr>
      <w:r>
        <w:t>Así Beatriz; y las gozosas almas</w:t>
      </w:r>
    </w:p>
    <w:p w14:paraId="235E5155" w14:textId="77777777" w:rsidR="00903E67" w:rsidRDefault="00903E67" w:rsidP="005636B6">
      <w:pPr>
        <w:spacing w:before="240" w:after="240"/>
      </w:pPr>
      <w:r>
        <w:t>se hicieron una esfera en polos fijos,</w:t>
      </w:r>
    </w:p>
    <w:p w14:paraId="7462F627" w14:textId="77777777" w:rsidR="00903E67" w:rsidRDefault="00903E67" w:rsidP="005636B6">
      <w:pPr>
        <w:spacing w:before="240" w:after="240"/>
      </w:pPr>
      <w:r>
        <w:t>llameando, al igual que los cometas.</w:t>
      </w:r>
    </w:p>
    <w:p w14:paraId="138A32ED" w14:textId="77777777" w:rsidR="00903E67" w:rsidRDefault="00903E67" w:rsidP="005636B6">
      <w:pPr>
        <w:spacing w:before="240" w:after="240"/>
      </w:pPr>
      <w:r>
        <w:t>Y cual giran las ruedas de un reloj</w:t>
      </w:r>
    </w:p>
    <w:p w14:paraId="37D07235" w14:textId="77777777" w:rsidR="00903E67" w:rsidRDefault="00903E67" w:rsidP="005636B6">
      <w:pPr>
        <w:spacing w:before="240" w:after="240"/>
      </w:pPr>
      <w:r>
        <w:t>así que, a quien lo mira, la primera</w:t>
      </w:r>
    </w:p>
    <w:p w14:paraId="52BA395D" w14:textId="77777777" w:rsidR="00903E67" w:rsidRDefault="00903E67" w:rsidP="005636B6">
      <w:pPr>
        <w:spacing w:before="240" w:after="240"/>
      </w:pPr>
      <w:r>
        <w:t>parece quieta, y la última que vuela;</w:t>
      </w:r>
    </w:p>
    <w:p w14:paraId="4D378405" w14:textId="77777777" w:rsidR="00903E67" w:rsidRDefault="00903E67" w:rsidP="005636B6">
      <w:pPr>
        <w:spacing w:before="240" w:after="240"/>
      </w:pPr>
      <w:r>
        <w:t>así aquellas coronas, diferente-</w:t>
      </w:r>
    </w:p>
    <w:p w14:paraId="65D0887C" w14:textId="77777777" w:rsidR="00903E67" w:rsidRDefault="00903E67" w:rsidP="005636B6">
      <w:pPr>
        <w:spacing w:before="240" w:after="240"/>
      </w:pPr>
      <w:r>
        <w:t>mente danzando, lentas o veloces,</w:t>
      </w:r>
    </w:p>
    <w:p w14:paraId="0C10E0A1" w14:textId="77777777" w:rsidR="00903E67" w:rsidRDefault="00903E67" w:rsidP="005636B6">
      <w:pPr>
        <w:spacing w:before="240" w:after="240"/>
      </w:pPr>
      <w:r>
        <w:t>me hacían apreciar sus excelencias.</w:t>
      </w:r>
    </w:p>
    <w:p w14:paraId="7E864352" w14:textId="77777777" w:rsidR="00903E67" w:rsidRDefault="00903E67" w:rsidP="005636B6">
      <w:pPr>
        <w:spacing w:before="240" w:after="240"/>
      </w:pPr>
      <w:r>
        <w:lastRenderedPageBreak/>
        <w:t>De aquella que noté más apreciada</w:t>
      </w:r>
    </w:p>
    <w:p w14:paraId="7FD1A1E3" w14:textId="77777777" w:rsidR="00903E67" w:rsidRDefault="00903E67" w:rsidP="005636B6">
      <w:pPr>
        <w:spacing w:before="240" w:after="240"/>
      </w:pPr>
      <w:r>
        <w:t>vi que salía un fuego tan dichoso,</w:t>
      </w:r>
    </w:p>
    <w:p w14:paraId="283C8078" w14:textId="77777777" w:rsidR="00903E67" w:rsidRDefault="00903E67" w:rsidP="005636B6">
      <w:pPr>
        <w:spacing w:before="240" w:after="240"/>
      </w:pPr>
      <w:r>
        <w:t>que de más claridad no hubo ninguno;</w:t>
      </w:r>
    </w:p>
    <w:p w14:paraId="341950F0" w14:textId="77777777" w:rsidR="00903E67" w:rsidRDefault="00903E67" w:rsidP="005636B6">
      <w:pPr>
        <w:spacing w:before="240" w:after="240"/>
      </w:pPr>
      <w:r>
        <w:t>y tres veces en torno de Beatriz</w:t>
      </w:r>
    </w:p>
    <w:p w14:paraId="4A42DCC1" w14:textId="77777777" w:rsidR="00903E67" w:rsidRDefault="00903E67" w:rsidP="005636B6">
      <w:pPr>
        <w:spacing w:before="240" w:after="240"/>
      </w:pPr>
      <w:r>
        <w:t>dio vueltas con un canto tan divino,</w:t>
      </w:r>
    </w:p>
    <w:p w14:paraId="021BC297" w14:textId="77777777" w:rsidR="00903E67" w:rsidRDefault="00903E67" w:rsidP="005636B6">
      <w:pPr>
        <w:spacing w:before="240" w:after="240"/>
      </w:pPr>
      <w:r>
        <w:t>que mi imaginación no lo repite.</w:t>
      </w:r>
    </w:p>
    <w:p w14:paraId="7E04D299" w14:textId="77777777" w:rsidR="00903E67" w:rsidRDefault="00903E67" w:rsidP="005636B6">
      <w:pPr>
        <w:spacing w:before="240" w:after="240"/>
      </w:pPr>
      <w:r>
        <w:t>Y así salta mi pluma y no lo escribo:</w:t>
      </w:r>
    </w:p>
    <w:p w14:paraId="1A103D2F" w14:textId="77777777" w:rsidR="00903E67" w:rsidRDefault="00903E67" w:rsidP="005636B6">
      <w:pPr>
        <w:spacing w:before="240" w:after="240"/>
      </w:pPr>
      <w:r>
        <w:t>pues la imaginativa, a tales pliegues,</w:t>
      </w:r>
    </w:p>
    <w:p w14:paraId="7C07F961" w14:textId="77777777" w:rsidR="00903E67" w:rsidRDefault="00903E67" w:rsidP="005636B6">
      <w:pPr>
        <w:spacing w:before="240" w:after="240"/>
      </w:pPr>
      <w:r>
        <w:t>no ya el lenguaje, tiene un color burdo.</w:t>
      </w:r>
    </w:p>
    <w:p w14:paraId="58F6FF1D" w14:textId="77777777" w:rsidR="00903E67" w:rsidRDefault="00903E67" w:rsidP="005636B6">
      <w:pPr>
        <w:spacing w:before="240" w:after="240"/>
      </w:pPr>
      <w:r>
        <w:t>«¡Oh Santa hermana mía que nos ruegas</w:t>
      </w:r>
    </w:p>
    <w:p w14:paraId="16A5E590" w14:textId="77777777" w:rsidR="00903E67" w:rsidRDefault="00903E67" w:rsidP="005636B6">
      <w:pPr>
        <w:spacing w:before="240" w:after="240"/>
      </w:pPr>
      <w:r>
        <w:t>devota, por tu afecto tan ardiente</w:t>
      </w:r>
    </w:p>
    <w:p w14:paraId="7564799C" w14:textId="77777777" w:rsidR="00903E67" w:rsidRDefault="00903E67" w:rsidP="005636B6">
      <w:pPr>
        <w:spacing w:before="240" w:after="240"/>
      </w:pPr>
      <w:r>
        <w:t>me he separado de esa hermosa esfera.»</w:t>
      </w:r>
    </w:p>
    <w:p w14:paraId="2A9A4DA2" w14:textId="77777777" w:rsidR="00903E67" w:rsidRDefault="00903E67" w:rsidP="005636B6">
      <w:pPr>
        <w:spacing w:before="240" w:after="240"/>
      </w:pPr>
      <w:r>
        <w:t>Tras detenerse, aquel bendito fuego,</w:t>
      </w:r>
    </w:p>
    <w:p w14:paraId="7CA11258" w14:textId="77777777" w:rsidR="00903E67" w:rsidRDefault="00903E67" w:rsidP="005636B6">
      <w:pPr>
        <w:spacing w:before="240" w:after="240"/>
      </w:pPr>
      <w:r>
        <w:t>dirigió a mi señora sus palabras,</w:t>
      </w:r>
    </w:p>
    <w:p w14:paraId="4A49B9A5" w14:textId="77777777" w:rsidR="00903E67" w:rsidRDefault="00903E67" w:rsidP="005636B6">
      <w:pPr>
        <w:spacing w:before="240" w:after="240"/>
      </w:pPr>
      <w:r>
        <w:t>que hablaron en la forma que ya he dicho.</w:t>
      </w:r>
    </w:p>
    <w:p w14:paraId="0963DC91" w14:textId="77777777" w:rsidR="00903E67" w:rsidRDefault="00903E67" w:rsidP="005636B6">
      <w:pPr>
        <w:spacing w:before="240" w:after="240"/>
      </w:pPr>
      <w:r>
        <w:t>Y ella: «Oh luz sempiterna del gran hombre</w:t>
      </w:r>
    </w:p>
    <w:p w14:paraId="5711502F" w14:textId="77777777" w:rsidR="00903E67" w:rsidRDefault="00903E67" w:rsidP="005636B6">
      <w:pPr>
        <w:spacing w:before="240" w:after="240"/>
      </w:pPr>
      <w:r>
        <w:t>a quien Nuestro Señor dejó las llaves,</w:t>
      </w:r>
    </w:p>
    <w:p w14:paraId="4E3E0D0A" w14:textId="77777777" w:rsidR="00903E67" w:rsidRDefault="00903E67" w:rsidP="005636B6">
      <w:pPr>
        <w:spacing w:before="240" w:after="240"/>
      </w:pPr>
      <w:r>
        <w:t>que él llevó abajo, de esta ingente dicha,</w:t>
      </w:r>
    </w:p>
    <w:p w14:paraId="3D871D0A" w14:textId="77777777" w:rsidR="00903E67" w:rsidRDefault="00903E67" w:rsidP="005636B6">
      <w:pPr>
        <w:spacing w:before="240" w:after="240"/>
      </w:pPr>
      <w:r>
        <w:t>sobre cuestiones serias o menudas,</w:t>
      </w:r>
    </w:p>
    <w:p w14:paraId="0371CB66" w14:textId="77777777" w:rsidR="00903E67" w:rsidRDefault="00903E67" w:rsidP="005636B6">
      <w:pPr>
        <w:spacing w:before="240" w:after="240"/>
      </w:pPr>
      <w:r>
        <w:lastRenderedPageBreak/>
        <w:t>a éste examina en torno de esa fe,</w:t>
      </w:r>
    </w:p>
    <w:p w14:paraId="3F94B576" w14:textId="77777777" w:rsidR="00903E67" w:rsidRDefault="00903E67" w:rsidP="005636B6">
      <w:pPr>
        <w:spacing w:before="240" w:after="240"/>
      </w:pPr>
      <w:r>
        <w:t>por lo cual sobre el mar tú caminaste.</w:t>
      </w:r>
    </w:p>
    <w:p w14:paraId="47024C8E" w14:textId="77777777" w:rsidR="00903E67" w:rsidRDefault="00903E67" w:rsidP="005636B6">
      <w:pPr>
        <w:spacing w:before="240" w:after="240"/>
      </w:pPr>
      <w:r>
        <w:t>Si él ama bien, y bien cree y bien espera,</w:t>
      </w:r>
    </w:p>
    <w:p w14:paraId="3E3FB183" w14:textId="77777777" w:rsidR="00903E67" w:rsidRDefault="00903E67" w:rsidP="005636B6">
      <w:pPr>
        <w:spacing w:before="240" w:after="240"/>
      </w:pPr>
      <w:r>
        <w:t>no se te oculta, pues la vista tienes</w:t>
      </w:r>
    </w:p>
    <w:p w14:paraId="2C89C4D5" w14:textId="77777777" w:rsidR="00903E67" w:rsidRDefault="00903E67" w:rsidP="005636B6">
      <w:pPr>
        <w:spacing w:before="240" w:after="240"/>
      </w:pPr>
      <w:r>
        <w:t>donde se ve cualquier cosa pintada,</w:t>
      </w:r>
    </w:p>
    <w:p w14:paraId="3C50FBD7" w14:textId="77777777" w:rsidR="00903E67" w:rsidRDefault="00903E67" w:rsidP="005636B6">
      <w:pPr>
        <w:spacing w:before="240" w:after="240"/>
      </w:pPr>
      <w:r>
        <w:t>pero como este reino ha hecho vasallos</w:t>
      </w:r>
    </w:p>
    <w:p w14:paraId="09DA467E" w14:textId="77777777" w:rsidR="00903E67" w:rsidRDefault="00903E67" w:rsidP="005636B6">
      <w:pPr>
        <w:spacing w:before="240" w:after="240"/>
      </w:pPr>
      <w:r>
        <w:t>por la fe verdadera, es oportuno</w:t>
      </w:r>
    </w:p>
    <w:p w14:paraId="15CF0C05" w14:textId="77777777" w:rsidR="00903E67" w:rsidRDefault="00903E67" w:rsidP="005636B6">
      <w:pPr>
        <w:spacing w:before="240" w:after="240"/>
      </w:pPr>
      <w:r>
        <w:t>que la gloríe más, hablando de ella.»</w:t>
      </w:r>
    </w:p>
    <w:p w14:paraId="430CD0CA" w14:textId="77777777" w:rsidR="00903E67" w:rsidRDefault="00903E67" w:rsidP="005636B6">
      <w:pPr>
        <w:spacing w:before="240" w:after="240"/>
      </w:pPr>
      <w:r>
        <w:t>Tal como el bachiller se arma y no habla</w:t>
      </w:r>
    </w:p>
    <w:p w14:paraId="5DB2BF54" w14:textId="77777777" w:rsidR="00903E67" w:rsidRDefault="00903E67" w:rsidP="005636B6">
      <w:pPr>
        <w:spacing w:before="240" w:after="240"/>
      </w:pPr>
      <w:r>
        <w:t>hasta que hace el maestro la pregunta,</w:t>
      </w:r>
    </w:p>
    <w:p w14:paraId="2D62F393" w14:textId="77777777" w:rsidR="00903E67" w:rsidRDefault="00903E67" w:rsidP="005636B6">
      <w:pPr>
        <w:spacing w:before="240" w:after="240"/>
      </w:pPr>
      <w:r>
        <w:t>argumentando, mas sin definirla,</w:t>
      </w:r>
    </w:p>
    <w:p w14:paraId="4827241F" w14:textId="77777777" w:rsidR="00903E67" w:rsidRDefault="00903E67" w:rsidP="005636B6">
      <w:pPr>
        <w:spacing w:before="240" w:after="240"/>
      </w:pPr>
      <w:r>
        <w:t>yo me armaba con todas mis razones,</w:t>
      </w:r>
    </w:p>
    <w:p w14:paraId="20A18B4F" w14:textId="77777777" w:rsidR="00903E67" w:rsidRDefault="00903E67" w:rsidP="005636B6">
      <w:pPr>
        <w:spacing w:before="240" w:after="240"/>
      </w:pPr>
      <w:r>
        <w:t>mientras ella le hablaba, preparado</w:t>
      </w:r>
    </w:p>
    <w:p w14:paraId="706A2B90" w14:textId="77777777" w:rsidR="00903E67" w:rsidRDefault="00903E67" w:rsidP="005636B6">
      <w:pPr>
        <w:spacing w:before="240" w:after="240"/>
      </w:pPr>
      <w:r>
        <w:t>a tal cuestionador y a tal examen.</w:t>
      </w:r>
    </w:p>
    <w:p w14:paraId="341639A9" w14:textId="77777777" w:rsidR="00903E67" w:rsidRDefault="00903E67" w:rsidP="005636B6">
      <w:pPr>
        <w:spacing w:before="240" w:after="240"/>
      </w:pPr>
      <w:r>
        <w:t>«Di, buen cristiano, y hazlo sin rodeos:</w:t>
      </w:r>
    </w:p>
    <w:p w14:paraId="53AED618" w14:textId="77777777" w:rsidR="00903E67" w:rsidRDefault="00903E67" w:rsidP="005636B6">
      <w:pPr>
        <w:spacing w:before="240" w:after="240"/>
      </w:pPr>
      <w:r>
        <w:t>¿qué es la fe?» Por lo cual alcé la frente</w:t>
      </w:r>
    </w:p>
    <w:p w14:paraId="75583E6B" w14:textId="77777777" w:rsidR="00903E67" w:rsidRDefault="00903E67" w:rsidP="005636B6">
      <w:pPr>
        <w:spacing w:before="240" w:after="240"/>
      </w:pPr>
      <w:r>
        <w:t>hacia la luz que dijo estas palabras;</w:t>
      </w:r>
    </w:p>
    <w:p w14:paraId="555F77B2" w14:textId="77777777" w:rsidR="00903E67" w:rsidRDefault="00903E67" w:rsidP="005636B6">
      <w:pPr>
        <w:spacing w:before="240" w:after="240"/>
      </w:pPr>
      <w:r>
        <w:t>luego volví a Beatriz, y aquella un presto</w:t>
      </w:r>
    </w:p>
    <w:p w14:paraId="4A7FC600" w14:textId="77777777" w:rsidR="00903E67" w:rsidRDefault="00903E67" w:rsidP="005636B6">
      <w:pPr>
        <w:spacing w:before="240" w:after="240"/>
      </w:pPr>
      <w:r>
        <w:t>signo me hizo de que derramase</w:t>
      </w:r>
    </w:p>
    <w:p w14:paraId="22DBBBC7" w14:textId="77777777" w:rsidR="00903E67" w:rsidRDefault="00903E67" w:rsidP="005636B6">
      <w:pPr>
        <w:spacing w:before="240" w:after="240"/>
      </w:pPr>
      <w:r>
        <w:lastRenderedPageBreak/>
        <w:t>afuera el agua de mi fuente interna.</w:t>
      </w:r>
    </w:p>
    <w:p w14:paraId="62BF8999" w14:textId="77777777" w:rsidR="00903E67" w:rsidRDefault="00903E67" w:rsidP="005636B6">
      <w:pPr>
        <w:spacing w:before="240" w:after="240"/>
      </w:pPr>
      <w:r>
        <w:t>«La gracia que me otorga el confesarme</w:t>
      </w:r>
    </w:p>
    <w:p w14:paraId="690E9749" w14:textId="77777777" w:rsidR="00903E67" w:rsidRDefault="00903E67" w:rsidP="005636B6">
      <w:pPr>
        <w:spacing w:before="240" w:after="240"/>
      </w:pPr>
      <w:r>
        <w:t>-le dije con el alto primopilo,</w:t>
      </w:r>
    </w:p>
    <w:p w14:paraId="6FCEAA27" w14:textId="77777777" w:rsidR="00903E67" w:rsidRDefault="00903E67" w:rsidP="005636B6">
      <w:pPr>
        <w:spacing w:before="240" w:after="240"/>
      </w:pPr>
      <w:r>
        <w:t>haga que bien exprese mis conceptos.»</w:t>
      </w:r>
    </w:p>
    <w:p w14:paraId="666283D1" w14:textId="77777777" w:rsidR="00903E67" w:rsidRDefault="00903E67" w:rsidP="005636B6">
      <w:pPr>
        <w:spacing w:before="240" w:after="240"/>
      </w:pPr>
      <w:r>
        <w:t>Y luego: «Cual la pluma verdadera</w:t>
      </w:r>
    </w:p>
    <w:p w14:paraId="6C67C742" w14:textId="77777777" w:rsidR="00903E67" w:rsidRDefault="00903E67" w:rsidP="005636B6">
      <w:pPr>
        <w:spacing w:before="240" w:after="240"/>
      </w:pPr>
      <w:r>
        <w:t>lo escribió, padre, de tu caro hermano</w:t>
      </w:r>
    </w:p>
    <w:p w14:paraId="6454231D" w14:textId="77777777" w:rsidR="00903E67" w:rsidRDefault="00903E67" w:rsidP="005636B6">
      <w:pPr>
        <w:spacing w:before="240" w:after="240"/>
      </w:pPr>
      <w:r>
        <w:t>que contigo fue guía para Roma,</w:t>
      </w:r>
    </w:p>
    <w:p w14:paraId="0AD3FE5C" w14:textId="77777777" w:rsidR="00903E67" w:rsidRDefault="00903E67" w:rsidP="005636B6">
      <w:pPr>
        <w:spacing w:before="240" w:after="240"/>
      </w:pPr>
      <w:r>
        <w:t>fe es la sustancia de lo que esperamos,</w:t>
      </w:r>
    </w:p>
    <w:p w14:paraId="01D1B557" w14:textId="77777777" w:rsidR="00903E67" w:rsidRDefault="00903E67" w:rsidP="005636B6">
      <w:pPr>
        <w:spacing w:before="240" w:after="240"/>
      </w:pPr>
      <w:r>
        <w:t>y el argumento de las invisibles;</w:t>
      </w:r>
    </w:p>
    <w:p w14:paraId="65267AA2" w14:textId="77777777" w:rsidR="00903E67" w:rsidRDefault="00903E67" w:rsidP="005636B6">
      <w:pPr>
        <w:spacing w:before="240" w:after="240"/>
      </w:pPr>
      <w:r>
        <w:t>pienso que ésta es su esencia verdadera.»</w:t>
      </w:r>
    </w:p>
    <w:p w14:paraId="103B8341" w14:textId="77777777" w:rsidR="00903E67" w:rsidRDefault="00903E67" w:rsidP="005636B6">
      <w:pPr>
        <w:spacing w:before="240" w:after="240"/>
      </w:pPr>
      <w:r>
        <w:t>Entonces escuché: «Bien lo has pensado,</w:t>
      </w:r>
    </w:p>
    <w:p w14:paraId="56271C65" w14:textId="77777777" w:rsidR="00903E67" w:rsidRDefault="00903E67" w:rsidP="005636B6">
      <w:pPr>
        <w:spacing w:before="240" w:after="240"/>
      </w:pPr>
      <w:r>
        <w:t>si comprendes por qué entre las sustancias,</w:t>
      </w:r>
    </w:p>
    <w:p w14:paraId="357928FB" w14:textId="77777777" w:rsidR="00903E67" w:rsidRDefault="00903E67" w:rsidP="005636B6">
      <w:pPr>
        <w:spacing w:before="240" w:after="240"/>
      </w:pPr>
      <w:r>
        <w:t>luego en los argumentos la coloca.»</w:t>
      </w:r>
    </w:p>
    <w:p w14:paraId="0425FA4E" w14:textId="77777777" w:rsidR="00903E67" w:rsidRDefault="00903E67" w:rsidP="005636B6">
      <w:pPr>
        <w:spacing w:before="240" w:after="240"/>
      </w:pPr>
      <w:r>
        <w:t>Y respondí: «Las cosas tan profundas</w:t>
      </w:r>
    </w:p>
    <w:p w14:paraId="40004300" w14:textId="77777777" w:rsidR="00903E67" w:rsidRDefault="00903E67" w:rsidP="005636B6">
      <w:pPr>
        <w:spacing w:before="240" w:after="240"/>
      </w:pPr>
      <w:r>
        <w:t>que aquí me han ofrecido su apariencia,</w:t>
      </w:r>
    </w:p>
    <w:p w14:paraId="65172779" w14:textId="77777777" w:rsidR="00903E67" w:rsidRDefault="00903E67" w:rsidP="005636B6">
      <w:pPr>
        <w:spacing w:before="240" w:after="240"/>
      </w:pPr>
      <w:r>
        <w:t>están a los de abajo tan ocultas,</w:t>
      </w:r>
    </w:p>
    <w:p w14:paraId="445229F1" w14:textId="77777777" w:rsidR="00903E67" w:rsidRDefault="00903E67" w:rsidP="005636B6">
      <w:pPr>
        <w:spacing w:before="240" w:after="240"/>
      </w:pPr>
      <w:r>
        <w:t>que sólo está su ser en la creencia,</w:t>
      </w:r>
    </w:p>
    <w:p w14:paraId="1F1FEC5A" w14:textId="77777777" w:rsidR="00903E67" w:rsidRDefault="00903E67" w:rsidP="005636B6">
      <w:pPr>
        <w:spacing w:before="240" w:after="240"/>
      </w:pPr>
      <w:r>
        <w:t>sobre la cual se funda la esperanza;</w:t>
      </w:r>
    </w:p>
    <w:p w14:paraId="26BAFE75" w14:textId="77777777" w:rsidR="00903E67" w:rsidRDefault="00903E67" w:rsidP="005636B6">
      <w:pPr>
        <w:spacing w:before="240" w:after="240"/>
      </w:pPr>
      <w:r>
        <w:t>y por ello sustancia la llamamos.</w:t>
      </w:r>
    </w:p>
    <w:p w14:paraId="6EC08619" w14:textId="77777777" w:rsidR="00903E67" w:rsidRDefault="00903E67" w:rsidP="005636B6">
      <w:pPr>
        <w:spacing w:before="240" w:after="240"/>
      </w:pPr>
      <w:r>
        <w:lastRenderedPageBreak/>
        <w:t>Y de esto que creemos es preciso</w:t>
      </w:r>
    </w:p>
    <w:p w14:paraId="6AE564BD" w14:textId="77777777" w:rsidR="00903E67" w:rsidRDefault="00903E67" w:rsidP="005636B6">
      <w:pPr>
        <w:spacing w:before="240" w:after="240"/>
      </w:pPr>
      <w:r>
        <w:t>silogizar, sin más pruebas visibles:</w:t>
      </w:r>
    </w:p>
    <w:p w14:paraId="7D56AA02" w14:textId="77777777" w:rsidR="00903E67" w:rsidRDefault="00903E67" w:rsidP="005636B6">
      <w:pPr>
        <w:spacing w:before="240" w:after="240"/>
      </w:pPr>
      <w:r>
        <w:t>por ello la llamamos argumento.»</w:t>
      </w:r>
    </w:p>
    <w:p w14:paraId="00C4F89B" w14:textId="77777777" w:rsidR="00903E67" w:rsidRDefault="00903E67" w:rsidP="005636B6">
      <w:pPr>
        <w:spacing w:before="240" w:after="240"/>
      </w:pPr>
      <w:r>
        <w:t>Escuché entonces: «Si cuanto se adquiere</w:t>
      </w:r>
    </w:p>
    <w:p w14:paraId="1F81F8C0" w14:textId="77777777" w:rsidR="00903E67" w:rsidRDefault="00903E67" w:rsidP="005636B6">
      <w:pPr>
        <w:spacing w:before="240" w:after="240"/>
      </w:pPr>
      <w:r>
        <w:t>por la doctrina abajo, así entendierais,</w:t>
      </w:r>
    </w:p>
    <w:p w14:paraId="58309832" w14:textId="77777777" w:rsidR="00903E67" w:rsidRDefault="00903E67" w:rsidP="005636B6">
      <w:pPr>
        <w:spacing w:before="240" w:after="240"/>
      </w:pPr>
      <w:r>
        <w:t>no cabría el ingenio del sofista.»</w:t>
      </w:r>
    </w:p>
    <w:p w14:paraId="5B4B8F37" w14:textId="77777777" w:rsidR="00903E67" w:rsidRDefault="00903E67" w:rsidP="005636B6">
      <w:pPr>
        <w:spacing w:before="240" w:after="240"/>
      </w:pPr>
      <w:r>
        <w:t>Así me dijo aquel amor ardiente;</w:t>
      </w:r>
    </w:p>
    <w:p w14:paraId="7CC2196D" w14:textId="77777777" w:rsidR="00903E67" w:rsidRDefault="00903E67" w:rsidP="005636B6">
      <w:pPr>
        <w:spacing w:before="240" w:after="240"/>
      </w:pPr>
      <w:r>
        <w:t>luego añadió: «Muy bien has sopesado</w:t>
      </w:r>
    </w:p>
    <w:p w14:paraId="3D5672BE" w14:textId="77777777" w:rsidR="00903E67" w:rsidRDefault="00903E67" w:rsidP="005636B6">
      <w:pPr>
        <w:spacing w:before="240" w:after="240"/>
      </w:pPr>
      <w:r>
        <w:t>el peso y la aleación de esta moneda;</w:t>
      </w:r>
    </w:p>
    <w:p w14:paraId="387CBE83" w14:textId="77777777" w:rsidR="00903E67" w:rsidRDefault="00903E67" w:rsidP="005636B6">
      <w:pPr>
        <w:spacing w:before="240" w:after="240"/>
      </w:pPr>
      <w:r>
        <w:t>mas dime si la llevas en la bolsa.»</w:t>
      </w:r>
    </w:p>
    <w:p w14:paraId="24A5791D" w14:textId="77777777" w:rsidR="00903E67" w:rsidRDefault="00903E67" w:rsidP="005636B6">
      <w:pPr>
        <w:spacing w:before="240" w:after="240"/>
      </w:pPr>
      <w:r>
        <w:t>«Sí -dije , y tan brillante y tan redonda,</w:t>
      </w:r>
    </w:p>
    <w:p w14:paraId="7B2418FC" w14:textId="77777777" w:rsidR="00903E67" w:rsidRDefault="00903E67" w:rsidP="005636B6">
      <w:pPr>
        <w:spacing w:before="240" w:after="240"/>
      </w:pPr>
      <w:r>
        <w:t>que en su cuño no cabe duda alguna.»</w:t>
      </w:r>
    </w:p>
    <w:p w14:paraId="32DF7861" w14:textId="77777777" w:rsidR="00903E67" w:rsidRDefault="00903E67" w:rsidP="005636B6">
      <w:pPr>
        <w:spacing w:before="240" w:after="240"/>
      </w:pPr>
      <w:r>
        <w:t>Luego salió de la luz tan profunda</w:t>
      </w:r>
    </w:p>
    <w:p w14:paraId="4219EC64" w14:textId="77777777" w:rsidR="00903E67" w:rsidRDefault="00903E67" w:rsidP="005636B6">
      <w:pPr>
        <w:spacing w:before="240" w:after="240"/>
      </w:pPr>
      <w:r>
        <w:t>que allí brillaba: «Esta preciosa gema</w:t>
      </w:r>
    </w:p>
    <w:p w14:paraId="778E9948" w14:textId="77777777" w:rsidR="00903E67" w:rsidRDefault="00903E67" w:rsidP="005636B6">
      <w:pPr>
        <w:spacing w:before="240" w:after="240"/>
      </w:pPr>
      <w:r>
        <w:t>que de toda virtud es fundamento,</w:t>
      </w:r>
    </w:p>
    <w:p w14:paraId="349B6102" w14:textId="77777777" w:rsidR="00903E67" w:rsidRDefault="00903E67" w:rsidP="005636B6">
      <w:pPr>
        <w:spacing w:before="240" w:after="240"/>
      </w:pPr>
      <w:r>
        <w:t>¿de dónde te ha venido?» Y yo: «Es la lluvia</w:t>
      </w:r>
    </w:p>
    <w:p w14:paraId="47E55B53" w14:textId="77777777" w:rsidR="00903E67" w:rsidRDefault="00903E67" w:rsidP="005636B6">
      <w:pPr>
        <w:spacing w:before="240" w:after="240"/>
      </w:pPr>
      <w:r>
        <w:t>del Espíritu Santo, difundida</w:t>
      </w:r>
    </w:p>
    <w:p w14:paraId="44ED5193" w14:textId="77777777" w:rsidR="00903E67" w:rsidRDefault="00903E67" w:rsidP="005636B6">
      <w:pPr>
        <w:spacing w:before="240" w:after="240"/>
      </w:pPr>
      <w:r>
        <w:t>sobre viejos y nuevos pergaminos,</w:t>
      </w:r>
    </w:p>
    <w:p w14:paraId="5F5F46BF" w14:textId="77777777" w:rsidR="00903E67" w:rsidRDefault="00903E67" w:rsidP="005636B6">
      <w:pPr>
        <w:spacing w:before="240" w:after="240"/>
      </w:pPr>
      <w:r>
        <w:t>el silogismo que esto me confirma</w:t>
      </w:r>
    </w:p>
    <w:p w14:paraId="6529FF20" w14:textId="77777777" w:rsidR="00903E67" w:rsidRDefault="00903E67" w:rsidP="005636B6">
      <w:pPr>
        <w:spacing w:before="240" w:after="240"/>
      </w:pPr>
      <w:r>
        <w:lastRenderedPageBreak/>
        <w:t>con agudeza tal, que frente a ella</w:t>
      </w:r>
    </w:p>
    <w:p w14:paraId="172D647D" w14:textId="77777777" w:rsidR="00903E67" w:rsidRDefault="00903E67" w:rsidP="005636B6">
      <w:pPr>
        <w:spacing w:before="240" w:after="240"/>
      </w:pPr>
      <w:r>
        <w:t>cualquier demostración parece obtusa.»</w:t>
      </w:r>
    </w:p>
    <w:p w14:paraId="4374DE89" w14:textId="77777777" w:rsidR="00903E67" w:rsidRDefault="00903E67" w:rsidP="005636B6">
      <w:pPr>
        <w:spacing w:before="240" w:after="240"/>
      </w:pPr>
      <w:r>
        <w:t>Y después escuché: «¿La antigua y nueva</w:t>
      </w:r>
    </w:p>
    <w:p w14:paraId="758A006A" w14:textId="77777777" w:rsidR="00903E67" w:rsidRDefault="00903E67" w:rsidP="005636B6">
      <w:pPr>
        <w:spacing w:before="240" w:after="240"/>
      </w:pPr>
      <w:r>
        <w:t>proposición que así te han convencido</w:t>
      </w:r>
    </w:p>
    <w:p w14:paraId="4A3EC9C2" w14:textId="77777777" w:rsidR="00903E67" w:rsidRDefault="00903E67" w:rsidP="005636B6">
      <w:pPr>
        <w:spacing w:before="240" w:after="240"/>
      </w:pPr>
      <w:r>
        <w:t>por qué las tienes por habla divina?»</w:t>
      </w:r>
    </w:p>
    <w:p w14:paraId="65CEFD01" w14:textId="77777777" w:rsidR="00903E67" w:rsidRDefault="00903E67" w:rsidP="005636B6">
      <w:pPr>
        <w:spacing w:before="240" w:after="240"/>
      </w:pPr>
      <w:r>
        <w:t>Y yo: «Me lo confirman esas obras</w:t>
      </w:r>
    </w:p>
    <w:p w14:paraId="50CCEDEC" w14:textId="77777777" w:rsidR="00903E67" w:rsidRDefault="00903E67" w:rsidP="005636B6">
      <w:pPr>
        <w:spacing w:before="240" w:after="240"/>
      </w:pPr>
      <w:r>
        <w:t>que las siguieron, a las que natura</w:t>
      </w:r>
    </w:p>
    <w:p w14:paraId="60D0596A" w14:textId="77777777" w:rsidR="00903E67" w:rsidRDefault="00903E67" w:rsidP="005636B6">
      <w:pPr>
        <w:spacing w:before="240" w:after="240"/>
      </w:pPr>
      <w:r>
        <w:t>ni bate el yunque ni calienta el hierro.»</w:t>
      </w:r>
    </w:p>
    <w:p w14:paraId="340319D1" w14:textId="77777777" w:rsidR="00903E67" w:rsidRDefault="00903E67" w:rsidP="005636B6">
      <w:pPr>
        <w:spacing w:before="240" w:after="240"/>
      </w:pPr>
      <w:r>
        <w:t>«Dime -me respondió- ¿quién te confirma</w:t>
      </w:r>
    </w:p>
    <w:p w14:paraId="76022663" w14:textId="77777777" w:rsidR="00903E67" w:rsidRDefault="00903E67" w:rsidP="005636B6">
      <w:pPr>
        <w:spacing w:before="240" w:after="240"/>
      </w:pPr>
      <w:r>
        <w:t>que hubiera aquellas obras? Pues el mismo</w:t>
      </w:r>
    </w:p>
    <w:p w14:paraId="4B879E66" w14:textId="77777777" w:rsidR="00903E67" w:rsidRDefault="00903E67" w:rsidP="005636B6">
      <w:pPr>
        <w:spacing w:before="240" w:after="240"/>
      </w:pPr>
      <w:r>
        <w:t>que lo quiere probar, sin más, lo jura.»</w:t>
      </w:r>
    </w:p>
    <w:p w14:paraId="2CD48167" w14:textId="77777777" w:rsidR="00903E67" w:rsidRDefault="00903E67" w:rsidP="005636B6">
      <w:pPr>
        <w:spacing w:before="240" w:after="240"/>
      </w:pPr>
      <w:r>
        <w:t>Si el mundo al cristianismo se ha inclinado,</w:t>
      </w:r>
    </w:p>
    <w:p w14:paraId="6F7517CB" w14:textId="77777777" w:rsidR="00903E67" w:rsidRDefault="00903E67" w:rsidP="005636B6">
      <w:pPr>
        <w:spacing w:before="240" w:after="240"/>
      </w:pPr>
      <w:r>
        <w:t>-le dije sin milagros, esto es uno</w:t>
      </w:r>
    </w:p>
    <w:p w14:paraId="7A1EBC9B" w14:textId="77777777" w:rsidR="00903E67" w:rsidRDefault="00903E67" w:rsidP="005636B6">
      <w:pPr>
        <w:spacing w:before="240" w:after="240"/>
      </w:pPr>
      <w:r>
        <w:t>aún cien veces más grande que los otros:</w:t>
      </w:r>
    </w:p>
    <w:p w14:paraId="08367BE0" w14:textId="77777777" w:rsidR="00903E67" w:rsidRDefault="00903E67" w:rsidP="005636B6">
      <w:pPr>
        <w:spacing w:before="240" w:after="240"/>
      </w:pPr>
      <w:r>
        <w:t>pues tú empezaste pobre y en ayunas</w:t>
      </w:r>
    </w:p>
    <w:p w14:paraId="2D3AF3B4" w14:textId="77777777" w:rsidR="00903E67" w:rsidRDefault="00903E67" w:rsidP="005636B6">
      <w:pPr>
        <w:spacing w:before="240" w:after="240"/>
      </w:pPr>
      <w:r>
        <w:t>en el campo a sembrar la planta buena</w:t>
      </w:r>
    </w:p>
    <w:p w14:paraId="49A40420" w14:textId="77777777" w:rsidR="00903E67" w:rsidRDefault="00903E67" w:rsidP="005636B6">
      <w:pPr>
        <w:spacing w:before="240" w:after="240"/>
      </w:pPr>
      <w:r>
        <w:t>que fue antes vid y que ahora se ha hecho zarza.»</w:t>
      </w:r>
    </w:p>
    <w:p w14:paraId="343F2142" w14:textId="77777777" w:rsidR="00903E67" w:rsidRDefault="00903E67" w:rsidP="005636B6">
      <w:pPr>
        <w:spacing w:before="240" w:after="240"/>
      </w:pPr>
      <w:r>
        <w:t>Esto acabado, la alta y santa corte</w:t>
      </w:r>
    </w:p>
    <w:p w14:paraId="74EBAE73" w14:textId="77777777" w:rsidR="00903E67" w:rsidRDefault="00903E67" w:rsidP="005636B6">
      <w:pPr>
        <w:spacing w:before="240" w:after="240"/>
      </w:pPr>
      <w:r>
        <w:t>cantó por las esferas: «Dio Laudamo»</w:t>
      </w:r>
    </w:p>
    <w:p w14:paraId="10906AF1" w14:textId="77777777" w:rsidR="00903E67" w:rsidRDefault="00903E67" w:rsidP="005636B6">
      <w:pPr>
        <w:spacing w:before="240" w:after="240"/>
      </w:pPr>
      <w:r>
        <w:lastRenderedPageBreak/>
        <w:t>con esas notas que arriba se cantan.</w:t>
      </w:r>
    </w:p>
    <w:p w14:paraId="0F634817" w14:textId="77777777" w:rsidR="00903E67" w:rsidRDefault="00903E67" w:rsidP="005636B6">
      <w:pPr>
        <w:spacing w:before="240" w:after="240"/>
      </w:pPr>
      <w:r>
        <w:t>Y aquel varón que así de rama en rama,</w:t>
      </w:r>
    </w:p>
    <w:p w14:paraId="6ED15818" w14:textId="77777777" w:rsidR="00903E67" w:rsidRDefault="00903E67" w:rsidP="005636B6">
      <w:pPr>
        <w:spacing w:before="240" w:after="240"/>
      </w:pPr>
      <w:r>
        <w:t>examinando, me había llevado,</w:t>
      </w:r>
    </w:p>
    <w:p w14:paraId="702D8455" w14:textId="77777777" w:rsidR="00903E67" w:rsidRDefault="00903E67" w:rsidP="005636B6">
      <w:pPr>
        <w:spacing w:before="240" w:after="240"/>
      </w:pPr>
      <w:r>
        <w:t>cerca ya de los últimos frondajes,</w:t>
      </w:r>
    </w:p>
    <w:p w14:paraId="1D3A9536" w14:textId="77777777" w:rsidR="00903E67" w:rsidRDefault="00903E67" w:rsidP="005636B6">
      <w:pPr>
        <w:spacing w:before="240" w:after="240"/>
      </w:pPr>
      <w:r>
        <w:t>volvió a decir: «La Gracia que enamora</w:t>
      </w:r>
    </w:p>
    <w:p w14:paraId="6B7AF47C" w14:textId="77777777" w:rsidR="00903E67" w:rsidRDefault="00903E67" w:rsidP="005636B6">
      <w:pPr>
        <w:spacing w:before="240" w:after="240"/>
      </w:pPr>
      <w:r>
        <w:t>tu mente, ha hecho que abrieras la boca</w:t>
      </w:r>
    </w:p>
    <w:p w14:paraId="670217E7" w14:textId="77777777" w:rsidR="00903E67" w:rsidRDefault="00903E67" w:rsidP="005636B6">
      <w:pPr>
        <w:spacing w:before="240" w:after="240"/>
      </w:pPr>
      <w:r>
        <w:t>hasta aquí como abrirse convenía,</w:t>
      </w:r>
    </w:p>
    <w:p w14:paraId="565BF79F" w14:textId="77777777" w:rsidR="00903E67" w:rsidRDefault="00903E67" w:rsidP="005636B6">
      <w:pPr>
        <w:spacing w:before="240" w:after="240"/>
      </w:pPr>
      <w:r>
        <w:t>de tal forma que apruebo lo que has dicho;</w:t>
      </w:r>
    </w:p>
    <w:p w14:paraId="21376E86" w14:textId="77777777" w:rsidR="00903E67" w:rsidRDefault="00903E67" w:rsidP="005636B6">
      <w:pPr>
        <w:spacing w:before="240" w:after="240"/>
      </w:pPr>
      <w:r>
        <w:t>mas explicar qué crees debes ahora,</w:t>
      </w:r>
    </w:p>
    <w:p w14:paraId="6697C366" w14:textId="77777777" w:rsidR="00903E67" w:rsidRDefault="00903E67" w:rsidP="005636B6">
      <w:pPr>
        <w:spacing w:before="240" w:after="240"/>
      </w:pPr>
      <w:r>
        <w:t>y de dónde te vino la creencia.»</w:t>
      </w:r>
    </w:p>
    <w:p w14:paraId="67300D26" w14:textId="77777777" w:rsidR="00903E67" w:rsidRDefault="00903E67" w:rsidP="005636B6">
      <w:pPr>
        <w:spacing w:before="240" w:after="240"/>
      </w:pPr>
      <w:r>
        <w:t>«Santo padre, y espíritu que ves</w:t>
      </w:r>
    </w:p>
    <w:p w14:paraId="397556A1" w14:textId="77777777" w:rsidR="00903E67" w:rsidRDefault="00903E67" w:rsidP="005636B6">
      <w:pPr>
        <w:spacing w:before="240" w:after="240"/>
      </w:pPr>
      <w:r>
        <w:t>aquello en que creíste, de tal modo,</w:t>
      </w:r>
    </w:p>
    <w:p w14:paraId="65892093" w14:textId="77777777" w:rsidR="00903E67" w:rsidRDefault="00903E67" w:rsidP="005636B6">
      <w:pPr>
        <w:spacing w:before="240" w:after="240"/>
      </w:pPr>
      <w:r>
        <w:t>que al más joven venciste hacia el sepulcro,</w:t>
      </w:r>
    </w:p>
    <w:p w14:paraId="58B3892F" w14:textId="77777777" w:rsidR="00903E67" w:rsidRDefault="00903E67" w:rsidP="005636B6">
      <w:pPr>
        <w:spacing w:before="240" w:after="240"/>
      </w:pPr>
      <w:r>
        <w:t>tú quieres --comencé- que manifieste</w:t>
      </w:r>
    </w:p>
    <w:p w14:paraId="7AA2AB7C" w14:textId="77777777" w:rsidR="00903E67" w:rsidRDefault="00903E67" w:rsidP="005636B6">
      <w:pPr>
        <w:spacing w:before="240" w:after="240"/>
      </w:pPr>
      <w:r>
        <w:t>aquí la forma de mi fe tan presta,</w:t>
      </w:r>
    </w:p>
    <w:p w14:paraId="4D99A4F7" w14:textId="77777777" w:rsidR="00903E67" w:rsidRDefault="00903E67" w:rsidP="005636B6">
      <w:pPr>
        <w:spacing w:before="240" w:after="240"/>
      </w:pPr>
      <w:r>
        <w:t>y también su motivo preguntaste.</w:t>
      </w:r>
    </w:p>
    <w:p w14:paraId="1A5A6762" w14:textId="77777777" w:rsidR="00903E67" w:rsidRDefault="00903E67" w:rsidP="005636B6">
      <w:pPr>
        <w:spacing w:before="240" w:after="240"/>
      </w:pPr>
      <w:r>
        <w:t>Y te respondo: creo en un Dios solo</w:t>
      </w:r>
    </w:p>
    <w:p w14:paraId="193CD14D" w14:textId="77777777" w:rsidR="00903E67" w:rsidRDefault="00903E67" w:rsidP="005636B6">
      <w:pPr>
        <w:spacing w:before="240" w:after="240"/>
      </w:pPr>
      <w:r>
        <w:t>y eterno, que los cielos todos mueve</w:t>
      </w:r>
    </w:p>
    <w:p w14:paraId="4D364160" w14:textId="77777777" w:rsidR="00903E67" w:rsidRDefault="00903E67" w:rsidP="005636B6">
      <w:pPr>
        <w:spacing w:before="240" w:after="240"/>
      </w:pPr>
      <w:r>
        <w:t>inmóvil, con amor y con deseo;</w:t>
      </w:r>
    </w:p>
    <w:p w14:paraId="3576E7E0" w14:textId="77777777" w:rsidR="00903E67" w:rsidRDefault="00903E67" w:rsidP="005636B6">
      <w:pPr>
        <w:spacing w:before="240" w:after="240"/>
      </w:pPr>
      <w:r>
        <w:lastRenderedPageBreak/>
        <w:t>y a tal creer no tengo sólo prueba</w:t>
      </w:r>
    </w:p>
    <w:p w14:paraId="2DAA5AB6" w14:textId="77777777" w:rsidR="00903E67" w:rsidRDefault="00903E67" w:rsidP="005636B6">
      <w:pPr>
        <w:spacing w:before="240" w:after="240"/>
      </w:pPr>
      <w:r>
        <w:t>física o metafísica, también</w:t>
      </w:r>
    </w:p>
    <w:p w14:paraId="7B66C5E4" w14:textId="77777777" w:rsidR="00903E67" w:rsidRDefault="00903E67" w:rsidP="005636B6">
      <w:pPr>
        <w:spacing w:before="240" w:after="240"/>
      </w:pPr>
      <w:r>
        <w:t>me la da la verdad, que aquí nos llueve</w:t>
      </w:r>
    </w:p>
    <w:p w14:paraId="30C2AA80" w14:textId="77777777" w:rsidR="00903E67" w:rsidRDefault="00903E67" w:rsidP="005636B6">
      <w:pPr>
        <w:spacing w:before="240" w:after="240"/>
      </w:pPr>
      <w:r>
        <w:t>por Moisés, por profetas y por salmos,</w:t>
      </w:r>
    </w:p>
    <w:p w14:paraId="3713AEEB" w14:textId="77777777" w:rsidR="00903E67" w:rsidRDefault="00903E67" w:rsidP="005636B6">
      <w:pPr>
        <w:spacing w:before="240" w:after="240"/>
      </w:pPr>
      <w:r>
        <w:t>y por el Evangelio y por vosotros</w:t>
      </w:r>
    </w:p>
    <w:p w14:paraId="092A2C9D" w14:textId="77777777" w:rsidR="00903E67" w:rsidRDefault="00903E67" w:rsidP="005636B6">
      <w:pPr>
        <w:spacing w:before="240" w:after="240"/>
      </w:pPr>
      <w:r>
        <w:t>que con ardiente espíritu escribisteis;</w:t>
      </w:r>
    </w:p>
    <w:p w14:paraId="31FE4233" w14:textId="77777777" w:rsidR="00903E67" w:rsidRDefault="00903E67" w:rsidP="005636B6">
      <w:pPr>
        <w:spacing w:before="240" w:after="240"/>
      </w:pPr>
      <w:r>
        <w:t>y creo en tres personas sempiternas,</w:t>
      </w:r>
    </w:p>
    <w:p w14:paraId="023E7D17" w14:textId="77777777" w:rsidR="00903E67" w:rsidRDefault="00903E67" w:rsidP="005636B6">
      <w:pPr>
        <w:spacing w:before="240" w:after="240"/>
      </w:pPr>
      <w:r>
        <w:t>y en una esencia que es tan una y trina,</w:t>
      </w:r>
    </w:p>
    <w:p w14:paraId="325197AD" w14:textId="77777777" w:rsidR="00903E67" w:rsidRDefault="00903E67" w:rsidP="005636B6">
      <w:pPr>
        <w:spacing w:before="240" w:after="240"/>
      </w:pPr>
      <w:r>
        <w:t>que el "son" y el "es" admite a un mismo tiempo.</w:t>
      </w:r>
    </w:p>
    <w:p w14:paraId="7F3483CA" w14:textId="77777777" w:rsidR="00903E67" w:rsidRDefault="00903E67" w:rsidP="005636B6">
      <w:pPr>
        <w:spacing w:before="240" w:after="240"/>
      </w:pPr>
      <w:r>
        <w:t>Con la profunda condición divina</w:t>
      </w:r>
    </w:p>
    <w:p w14:paraId="1CB0D937" w14:textId="77777777" w:rsidR="00903E67" w:rsidRDefault="00903E67" w:rsidP="005636B6">
      <w:pPr>
        <w:spacing w:before="240" w:after="240"/>
      </w:pPr>
      <w:r>
        <w:t>que ahora toco, la mente me ha sellado</w:t>
      </w:r>
    </w:p>
    <w:p w14:paraId="4789DE22" w14:textId="77777777" w:rsidR="00903E67" w:rsidRDefault="00903E67" w:rsidP="005636B6">
      <w:pPr>
        <w:spacing w:before="240" w:after="240"/>
      </w:pPr>
      <w:r>
        <w:t>la doctrina evangélica a menudo.</w:t>
      </w:r>
    </w:p>
    <w:p w14:paraId="0F1B9F50" w14:textId="77777777" w:rsidR="00903E67" w:rsidRDefault="00903E67" w:rsidP="005636B6">
      <w:pPr>
        <w:spacing w:before="240" w:after="240"/>
      </w:pPr>
      <w:r>
        <w:t>Aquí comienza todo, esta es la chispa</w:t>
      </w:r>
    </w:p>
    <w:p w14:paraId="31BB7530" w14:textId="77777777" w:rsidR="00903E67" w:rsidRDefault="00903E67" w:rsidP="005636B6">
      <w:pPr>
        <w:spacing w:before="240" w:after="240"/>
      </w:pPr>
      <w:r>
        <w:t>que en vivaz llama luego se dilata,</w:t>
      </w:r>
    </w:p>
    <w:p w14:paraId="7F8B83F5" w14:textId="77777777" w:rsidR="00903E67" w:rsidRDefault="00903E67" w:rsidP="005636B6">
      <w:pPr>
        <w:spacing w:before="240" w:after="240"/>
      </w:pPr>
      <w:r>
        <w:t>y brilla en mí cual en el cielo estrella.»</w:t>
      </w:r>
    </w:p>
    <w:p w14:paraId="26523FD2" w14:textId="77777777" w:rsidR="00903E67" w:rsidRDefault="00903E67" w:rsidP="005636B6">
      <w:pPr>
        <w:spacing w:before="240" w:after="240"/>
      </w:pPr>
      <w:r>
        <w:t>Como el señor que escucha algo agradable,</w:t>
      </w:r>
    </w:p>
    <w:p w14:paraId="3C6731D5" w14:textId="77777777" w:rsidR="00903E67" w:rsidRDefault="00903E67" w:rsidP="005636B6">
      <w:pPr>
        <w:spacing w:before="240" w:after="240"/>
      </w:pPr>
      <w:r>
        <w:t>después abraza al siervo, complacido</w:t>
      </w:r>
    </w:p>
    <w:p w14:paraId="5DEF8A59" w14:textId="77777777" w:rsidR="00903E67" w:rsidRDefault="00903E67" w:rsidP="005636B6">
      <w:pPr>
        <w:spacing w:before="240" w:after="240"/>
      </w:pPr>
      <w:r>
        <w:t>por la noticia, cuando aquél se calla;</w:t>
      </w:r>
    </w:p>
    <w:p w14:paraId="499B6D98" w14:textId="77777777" w:rsidR="00903E67" w:rsidRDefault="00903E67" w:rsidP="005636B6">
      <w:pPr>
        <w:spacing w:before="240" w:after="240"/>
      </w:pPr>
      <w:r>
        <w:t>de este modo, cantando, me bendijo,</w:t>
      </w:r>
    </w:p>
    <w:p w14:paraId="6AC84452" w14:textId="77777777" w:rsidR="00903E67" w:rsidRDefault="00903E67" w:rsidP="005636B6">
      <w:pPr>
        <w:spacing w:before="240" w:after="240"/>
      </w:pPr>
      <w:r>
        <w:lastRenderedPageBreak/>
        <w:t>ciñéndome tres veces al callarme,</w:t>
      </w:r>
    </w:p>
    <w:p w14:paraId="1FF1F168" w14:textId="77777777" w:rsidR="00903E67" w:rsidRDefault="00903E67" w:rsidP="005636B6">
      <w:pPr>
        <w:spacing w:before="240" w:after="240"/>
      </w:pPr>
      <w:r>
        <w:t>la apostólica luz, que me hizo hablar:</w:t>
      </w:r>
    </w:p>
    <w:p w14:paraId="1FC6E0C0" w14:textId="77777777" w:rsidR="00903E67" w:rsidRDefault="00903E67" w:rsidP="005636B6">
      <w:pPr>
        <w:spacing w:before="240" w:after="240"/>
      </w:pPr>
      <w:r>
        <w:t>¡tanto le complacieron mis palabras!</w:t>
      </w:r>
    </w:p>
    <w:p w14:paraId="08E16964" w14:textId="64C7F099" w:rsidR="00903E67" w:rsidRDefault="00903E67" w:rsidP="005636B6">
      <w:pPr>
        <w:pStyle w:val="Ttulo2"/>
        <w:spacing w:before="240" w:after="240"/>
      </w:pPr>
      <w:r>
        <w:br w:type="page"/>
      </w:r>
      <w:bookmarkStart w:id="97" w:name="_Toc196141020"/>
      <w:r>
        <w:lastRenderedPageBreak/>
        <w:t>CANTO XXV</w:t>
      </w:r>
      <w:bookmarkEnd w:id="97"/>
    </w:p>
    <w:p w14:paraId="4A94D747" w14:textId="77777777" w:rsidR="00903E67" w:rsidRDefault="00903E67" w:rsidP="005636B6">
      <w:pPr>
        <w:spacing w:before="240" w:after="240"/>
      </w:pPr>
      <w:r>
        <w:t>Si sucediera que el sacro poema</w:t>
      </w:r>
    </w:p>
    <w:p w14:paraId="4B13903D" w14:textId="77777777" w:rsidR="00903E67" w:rsidRDefault="00903E67" w:rsidP="005636B6">
      <w:pPr>
        <w:spacing w:before="240" w:after="240"/>
      </w:pPr>
      <w:r>
        <w:t>en quien pusieron mano tierra y cielo,</w:t>
      </w:r>
    </w:p>
    <w:p w14:paraId="48915F02" w14:textId="77777777" w:rsidR="00903E67" w:rsidRDefault="00903E67" w:rsidP="005636B6">
      <w:pPr>
        <w:spacing w:before="240" w:after="240"/>
      </w:pPr>
      <w:r>
        <w:t>y me ha hecho enflaquecer por muchos años,</w:t>
      </w:r>
    </w:p>
    <w:p w14:paraId="0BF6AA52" w14:textId="77777777" w:rsidR="00903E67" w:rsidRDefault="00903E67" w:rsidP="005636B6">
      <w:pPr>
        <w:spacing w:before="240" w:after="240"/>
      </w:pPr>
      <w:r>
        <w:t>venciera la crueldad que me ha exiliado</w:t>
      </w:r>
    </w:p>
    <w:p w14:paraId="10F0B00F" w14:textId="77777777" w:rsidR="00903E67" w:rsidRDefault="00903E67" w:rsidP="005636B6">
      <w:pPr>
        <w:spacing w:before="240" w:after="240"/>
      </w:pPr>
      <w:r>
        <w:t>del bello aprisco en el que fui cordero,</w:t>
      </w:r>
    </w:p>
    <w:p w14:paraId="7C9EDFA0" w14:textId="77777777" w:rsidR="00903E67" w:rsidRDefault="00903E67" w:rsidP="005636B6">
      <w:pPr>
        <w:spacing w:before="240" w:after="240"/>
      </w:pPr>
      <w:r>
        <w:t>de los hostiles lobos enemigo;</w:t>
      </w:r>
    </w:p>
    <w:p w14:paraId="75F5F575" w14:textId="77777777" w:rsidR="00903E67" w:rsidRDefault="00903E67" w:rsidP="005636B6">
      <w:pPr>
        <w:spacing w:before="240" w:after="240"/>
      </w:pPr>
      <w:r>
        <w:t>con otra voz entonces y cabellos,</w:t>
      </w:r>
    </w:p>
    <w:p w14:paraId="77D67EEA" w14:textId="77777777" w:rsidR="00903E67" w:rsidRDefault="00903E67" w:rsidP="005636B6">
      <w:pPr>
        <w:spacing w:before="240" w:after="240"/>
      </w:pPr>
      <w:r>
        <w:t>poeta volveré, y sobre la fuente</w:t>
      </w:r>
    </w:p>
    <w:p w14:paraId="7ACFC91F" w14:textId="77777777" w:rsidR="00903E67" w:rsidRDefault="00903E67" w:rsidP="005636B6">
      <w:pPr>
        <w:spacing w:before="240" w:after="240"/>
      </w:pPr>
      <w:r>
        <w:t>de mi bautismo habrán de coronarme;</w:t>
      </w:r>
    </w:p>
    <w:p w14:paraId="10639CAE" w14:textId="77777777" w:rsidR="00903E67" w:rsidRDefault="00903E67" w:rsidP="005636B6">
      <w:pPr>
        <w:spacing w:before="240" w:after="240"/>
      </w:pPr>
      <w:r>
        <w:t>porque en la fe, que hace que conozcan</w:t>
      </w:r>
    </w:p>
    <w:p w14:paraId="587E80C6" w14:textId="77777777" w:rsidR="00903E67" w:rsidRDefault="00903E67" w:rsidP="005636B6">
      <w:pPr>
        <w:spacing w:before="240" w:after="240"/>
      </w:pPr>
      <w:r>
        <w:t>a Dios las almas, aquí vine, y luego</w:t>
      </w:r>
    </w:p>
    <w:p w14:paraId="081F034D" w14:textId="77777777" w:rsidR="00903E67" w:rsidRDefault="00903E67" w:rsidP="005636B6">
      <w:pPr>
        <w:spacing w:before="240" w:after="240"/>
      </w:pPr>
      <w:r>
        <w:t>Pedro mi frente rodeó por ella.</w:t>
      </w:r>
    </w:p>
    <w:p w14:paraId="28CE4C82" w14:textId="77777777" w:rsidR="00903E67" w:rsidRDefault="00903E67" w:rsidP="005636B6">
      <w:pPr>
        <w:spacing w:before="240" w:after="240"/>
      </w:pPr>
      <w:r>
        <w:t>Después vino una luz hacia nosotros</w:t>
      </w:r>
    </w:p>
    <w:p w14:paraId="0D59DF29" w14:textId="77777777" w:rsidR="00903E67" w:rsidRDefault="00903E67" w:rsidP="005636B6">
      <w:pPr>
        <w:spacing w:before="240" w:after="240"/>
      </w:pPr>
      <w:r>
        <w:t>de aquella esfera de la que salió</w:t>
      </w:r>
    </w:p>
    <w:p w14:paraId="4BD2E9C2" w14:textId="77777777" w:rsidR="00903E67" w:rsidRDefault="00903E67" w:rsidP="005636B6">
      <w:pPr>
        <w:spacing w:before="240" w:after="240"/>
      </w:pPr>
      <w:r>
        <w:t>el primer sucesor que dejó Cristo;</w:t>
      </w:r>
    </w:p>
    <w:p w14:paraId="755E845A" w14:textId="77777777" w:rsidR="00903E67" w:rsidRDefault="00903E67" w:rsidP="005636B6">
      <w:pPr>
        <w:spacing w:before="240" w:after="240"/>
      </w:pPr>
      <w:r>
        <w:t>y mi Señora llena de alegría</w:t>
      </w:r>
    </w:p>
    <w:p w14:paraId="46085879" w14:textId="77777777" w:rsidR="00903E67" w:rsidRDefault="00903E67" w:rsidP="005636B6">
      <w:pPr>
        <w:spacing w:before="240" w:after="240"/>
      </w:pPr>
      <w:r>
        <w:t>me dijo: «Mira, mira ahí al barón</w:t>
      </w:r>
    </w:p>
    <w:p w14:paraId="4936E376" w14:textId="77777777" w:rsidR="00903E67" w:rsidRDefault="00903E67" w:rsidP="005636B6">
      <w:pPr>
        <w:spacing w:before="240" w:after="240"/>
      </w:pPr>
      <w:r>
        <w:t>por quien abajo visitan Galicia.»</w:t>
      </w:r>
    </w:p>
    <w:p w14:paraId="59C106F9" w14:textId="77777777" w:rsidR="00903E67" w:rsidRDefault="00903E67" w:rsidP="005636B6">
      <w:pPr>
        <w:spacing w:before="240" w:after="240"/>
      </w:pPr>
      <w:r>
        <w:lastRenderedPageBreak/>
        <w:t>Tal como cuando el palomo se pone</w:t>
      </w:r>
    </w:p>
    <w:p w14:paraId="5D3567E1" w14:textId="77777777" w:rsidR="00903E67" w:rsidRDefault="00903E67" w:rsidP="005636B6">
      <w:pPr>
        <w:spacing w:before="240" w:after="240"/>
      </w:pPr>
      <w:r>
        <w:t>junto al amigo, y uno y otro muestra</w:t>
      </w:r>
    </w:p>
    <w:p w14:paraId="64DF1261" w14:textId="77777777" w:rsidR="00903E67" w:rsidRDefault="00903E67" w:rsidP="005636B6">
      <w:pPr>
        <w:spacing w:before="240" w:after="240"/>
      </w:pPr>
      <w:r>
        <w:t>su amistad, al girar y al arrullarse;</w:t>
      </w:r>
    </w:p>
    <w:p w14:paraId="5CD105CD" w14:textId="77777777" w:rsidR="00903E67" w:rsidRDefault="00903E67" w:rsidP="005636B6">
      <w:pPr>
        <w:spacing w:before="240" w:after="240"/>
      </w:pPr>
      <w:r>
        <w:t>así yo vi que el uno al otro grande</w:t>
      </w:r>
    </w:p>
    <w:p w14:paraId="59D87F42" w14:textId="77777777" w:rsidR="00903E67" w:rsidRDefault="00903E67" w:rsidP="005636B6">
      <w:pPr>
        <w:spacing w:before="240" w:after="240"/>
      </w:pPr>
      <w:r>
        <w:t>príncipe glorïoso recibía,</w:t>
      </w:r>
    </w:p>
    <w:p w14:paraId="6196F57E" w14:textId="77777777" w:rsidR="00903E67" w:rsidRDefault="00903E67" w:rsidP="005636B6">
      <w:pPr>
        <w:spacing w:before="240" w:after="240"/>
      </w:pPr>
      <w:r>
        <w:t>loando el pasto que allí se apacienta.</w:t>
      </w:r>
    </w:p>
    <w:p w14:paraId="7754DFE7" w14:textId="77777777" w:rsidR="00903E67" w:rsidRDefault="00903E67" w:rsidP="005636B6">
      <w:pPr>
        <w:spacing w:before="240" w:after="240"/>
      </w:pPr>
      <w:r>
        <w:t>Mas concluyendo ya los parabienes,</w:t>
      </w:r>
    </w:p>
    <w:p w14:paraId="0E1E87CC" w14:textId="77777777" w:rsidR="00903E67" w:rsidRDefault="00903E67" w:rsidP="005636B6">
      <w:pPr>
        <w:spacing w:before="240" w:after="240"/>
      </w:pPr>
      <w:r>
        <w:t>callados coram me se detuvieron,</w:t>
      </w:r>
    </w:p>
    <w:p w14:paraId="444C5FB8" w14:textId="77777777" w:rsidR="00903E67" w:rsidRDefault="00903E67" w:rsidP="005636B6">
      <w:pPr>
        <w:spacing w:before="240" w:after="240"/>
      </w:pPr>
      <w:r>
        <w:t>tan ígneos que la vista me vencían.</w:t>
      </w:r>
    </w:p>
    <w:p w14:paraId="4101020A" w14:textId="77777777" w:rsidR="00903E67" w:rsidRDefault="00903E67" w:rsidP="005636B6">
      <w:pPr>
        <w:spacing w:before="240" w:after="240"/>
      </w:pPr>
      <w:r>
        <w:t>Entonces dijo Beatriz riendo:</w:t>
      </w:r>
    </w:p>
    <w:p w14:paraId="5EB81E8F" w14:textId="77777777" w:rsidR="00903E67" w:rsidRDefault="00903E67" w:rsidP="005636B6">
      <w:pPr>
        <w:spacing w:before="240" w:after="240"/>
      </w:pPr>
      <w:r>
        <w:t>«Oh ínclita alma por quien se escribiera</w:t>
      </w:r>
    </w:p>
    <w:p w14:paraId="5879477D" w14:textId="77777777" w:rsidR="00903E67" w:rsidRDefault="00903E67" w:rsidP="005636B6">
      <w:pPr>
        <w:spacing w:before="240" w:after="240"/>
      </w:pPr>
      <w:r>
        <w:t>la generosidad de esta basílica,</w:t>
      </w:r>
    </w:p>
    <w:p w14:paraId="3FB863B2" w14:textId="77777777" w:rsidR="00903E67" w:rsidRDefault="00903E67" w:rsidP="005636B6">
      <w:pPr>
        <w:spacing w:before="240" w:after="240"/>
      </w:pPr>
      <w:r>
        <w:t>haz que resuene en lo alto la esperanza:</w:t>
      </w:r>
    </w:p>
    <w:p w14:paraId="1FD582FA" w14:textId="77777777" w:rsidR="00903E67" w:rsidRDefault="00903E67" w:rsidP="005636B6">
      <w:pPr>
        <w:spacing w:before="240" w:after="240"/>
      </w:pPr>
      <w:r>
        <w:t>puedes, pues tantas veces la has mostrado,</w:t>
      </w:r>
    </w:p>
    <w:p w14:paraId="5D0E6618" w14:textId="77777777" w:rsidR="00903E67" w:rsidRDefault="00903E67" w:rsidP="005636B6">
      <w:pPr>
        <w:spacing w:before="240" w:after="240"/>
      </w:pPr>
      <w:r>
        <w:t>cuantas jesús os prefirió a los tres.»</w:t>
      </w:r>
    </w:p>
    <w:p w14:paraId="0C6F862E" w14:textId="77777777" w:rsidR="00903E67" w:rsidRDefault="00903E67" w:rsidP="005636B6">
      <w:pPr>
        <w:spacing w:before="240" w:after="240"/>
      </w:pPr>
      <w:r>
        <w:t>«Alza el rostro y sosiega, pues quien viene</w:t>
      </w:r>
    </w:p>
    <w:p w14:paraId="2D7B55EC" w14:textId="77777777" w:rsidR="00903E67" w:rsidRDefault="00903E67" w:rsidP="005636B6">
      <w:pPr>
        <w:spacing w:before="240" w:after="240"/>
      </w:pPr>
      <w:r>
        <w:t>desde el mundo mortal hasta aquí arriba,</w:t>
      </w:r>
    </w:p>
    <w:p w14:paraId="6F9C15F3" w14:textId="77777777" w:rsidR="00903E67" w:rsidRDefault="00903E67" w:rsidP="005636B6">
      <w:pPr>
        <w:spacing w:before="240" w:after="240"/>
      </w:pPr>
      <w:r>
        <w:t>en nuestros rayos debe madurarse.»</w:t>
      </w:r>
    </w:p>
    <w:p w14:paraId="5202F59A" w14:textId="77777777" w:rsidR="00903E67" w:rsidRDefault="00903E67" w:rsidP="005636B6">
      <w:pPr>
        <w:spacing w:before="240" w:after="240"/>
      </w:pPr>
      <w:r>
        <w:t>Este consuelo del fuego segundo</w:t>
      </w:r>
    </w:p>
    <w:p w14:paraId="5694E531" w14:textId="77777777" w:rsidR="00903E67" w:rsidRDefault="00903E67" w:rsidP="005636B6">
      <w:pPr>
        <w:spacing w:before="240" w:after="240"/>
      </w:pPr>
      <w:r>
        <w:lastRenderedPageBreak/>
        <w:t>me vino; y yo miré a aquellos dos montes</w:t>
      </w:r>
    </w:p>
    <w:p w14:paraId="2929773F" w14:textId="77777777" w:rsidR="00903E67" w:rsidRDefault="00903E67" w:rsidP="005636B6">
      <w:pPr>
        <w:spacing w:before="240" w:after="240"/>
      </w:pPr>
      <w:r>
        <w:t>que me abatieron antes con su peso.</w:t>
      </w:r>
    </w:p>
    <w:p w14:paraId="36D07BB0" w14:textId="77777777" w:rsidR="00903E67" w:rsidRDefault="00903E67" w:rsidP="005636B6">
      <w:pPr>
        <w:spacing w:before="240" w:after="240"/>
      </w:pPr>
      <w:r>
        <w:t>«Pues nuestro emperador te ha concedido</w:t>
      </w:r>
    </w:p>
    <w:p w14:paraId="7725D392" w14:textId="77777777" w:rsidR="00903E67" w:rsidRDefault="00903E67" w:rsidP="005636B6">
      <w:pPr>
        <w:spacing w:before="240" w:after="240"/>
      </w:pPr>
      <w:r>
        <w:t>que antes de muerto puedas con sus condes</w:t>
      </w:r>
    </w:p>
    <w:p w14:paraId="01327091" w14:textId="77777777" w:rsidR="00903E67" w:rsidRDefault="00903E67" w:rsidP="005636B6">
      <w:pPr>
        <w:spacing w:before="240" w:after="240"/>
      </w:pPr>
      <w:r>
        <w:t>avistarte en la sala más secreta,</w:t>
      </w:r>
    </w:p>
    <w:p w14:paraId="07152D24" w14:textId="77777777" w:rsidR="00903E67" w:rsidRDefault="00903E67" w:rsidP="005636B6">
      <w:pPr>
        <w:spacing w:before="240" w:after="240"/>
      </w:pPr>
      <w:r>
        <w:t>y viendo la verdad de este palacio,</w:t>
      </w:r>
    </w:p>
    <w:p w14:paraId="527175FA" w14:textId="77777777" w:rsidR="00903E67" w:rsidRDefault="00903E67" w:rsidP="005636B6">
      <w:pPr>
        <w:spacing w:before="240" w:after="240"/>
      </w:pPr>
      <w:r>
        <w:t>la esperanza, que abajo os enamora,</w:t>
      </w:r>
    </w:p>
    <w:p w14:paraId="65C7CA21" w14:textId="77777777" w:rsidR="00903E67" w:rsidRDefault="00903E67" w:rsidP="005636B6">
      <w:pPr>
        <w:spacing w:before="240" w:after="240"/>
      </w:pPr>
      <w:r>
        <w:t>a ti y a otros pueda consolaros,</w:t>
      </w:r>
    </w:p>
    <w:p w14:paraId="3CA22F1A" w14:textId="77777777" w:rsidR="00903E67" w:rsidRDefault="00903E67" w:rsidP="005636B6">
      <w:pPr>
        <w:spacing w:before="240" w:after="240"/>
      </w:pPr>
      <w:r>
        <w:t>dime qué es, y di cómo florece</w:t>
      </w:r>
    </w:p>
    <w:p w14:paraId="34F5CD7D" w14:textId="77777777" w:rsidR="00903E67" w:rsidRDefault="00903E67" w:rsidP="005636B6">
      <w:pPr>
        <w:spacing w:before="240" w:after="240"/>
      </w:pPr>
      <w:r>
        <w:t>en tu mente: y de dónde te ha venido.»</w:t>
      </w:r>
    </w:p>
    <w:p w14:paraId="54D91478" w14:textId="77777777" w:rsidR="00903E67" w:rsidRDefault="00903E67" w:rsidP="005636B6">
      <w:pPr>
        <w:spacing w:before="240" w:after="240"/>
      </w:pPr>
      <w:r>
        <w:t>Así continuó la luz segunda.</w:t>
      </w:r>
    </w:p>
    <w:p w14:paraId="26F31431" w14:textId="77777777" w:rsidR="00903E67" w:rsidRDefault="00903E67" w:rsidP="005636B6">
      <w:pPr>
        <w:spacing w:before="240" w:after="240"/>
      </w:pPr>
      <w:r>
        <w:t>Y la piadosa que guió las plumas</w:t>
      </w:r>
    </w:p>
    <w:p w14:paraId="565A520C" w14:textId="77777777" w:rsidR="00903E67" w:rsidRDefault="00903E67" w:rsidP="005636B6">
      <w:pPr>
        <w:spacing w:before="240" w:after="240"/>
      </w:pPr>
      <w:r>
        <w:t>de mis alas a vuelo tan cimero,</w:t>
      </w:r>
    </w:p>
    <w:p w14:paraId="620A83AE" w14:textId="77777777" w:rsidR="00903E67" w:rsidRDefault="00903E67" w:rsidP="005636B6">
      <w:pPr>
        <w:spacing w:before="240" w:after="240"/>
      </w:pPr>
      <w:r>
        <w:t>previno de este modo mi respuesta:</w:t>
      </w:r>
    </w:p>
    <w:p w14:paraId="486A8493" w14:textId="77777777" w:rsidR="00903E67" w:rsidRDefault="00903E67" w:rsidP="005636B6">
      <w:pPr>
        <w:spacing w:before="240" w:after="240"/>
      </w:pPr>
      <w:r>
        <w:t>«La iglesia militante hijo ninguno</w:t>
      </w:r>
    </w:p>
    <w:p w14:paraId="396CD77D" w14:textId="77777777" w:rsidR="00903E67" w:rsidRDefault="00903E67" w:rsidP="005636B6">
      <w:pPr>
        <w:spacing w:before="240" w:after="240"/>
      </w:pPr>
      <w:r>
        <w:t>tiene que más espere, como escrito</w:t>
      </w:r>
    </w:p>
    <w:p w14:paraId="1F93B951" w14:textId="77777777" w:rsidR="00903E67" w:rsidRDefault="00903E67" w:rsidP="005636B6">
      <w:pPr>
        <w:spacing w:before="240" w:after="240"/>
      </w:pPr>
      <w:r>
        <w:t>está en el sol que alumbra nuestro ejército:</w:t>
      </w:r>
    </w:p>
    <w:p w14:paraId="01392947" w14:textId="77777777" w:rsidR="00903E67" w:rsidRDefault="00903E67" w:rsidP="005636B6">
      <w:pPr>
        <w:spacing w:before="240" w:after="240"/>
      </w:pPr>
      <w:r>
        <w:t>por eso le otorgaron que de Egipto</w:t>
      </w:r>
    </w:p>
    <w:p w14:paraId="08F13BE6" w14:textId="77777777" w:rsidR="00903E67" w:rsidRDefault="00903E67" w:rsidP="005636B6">
      <w:pPr>
        <w:spacing w:before="240" w:after="240"/>
      </w:pPr>
      <w:r>
        <w:t>venga a Jerusalén para que vea,</w:t>
      </w:r>
    </w:p>
    <w:p w14:paraId="29939563" w14:textId="77777777" w:rsidR="00903E67" w:rsidRDefault="00903E67" w:rsidP="005636B6">
      <w:pPr>
        <w:spacing w:before="240" w:after="240"/>
      </w:pPr>
      <w:r>
        <w:lastRenderedPageBreak/>
        <w:t>antes de concluir en su milicia.</w:t>
      </w:r>
    </w:p>
    <w:p w14:paraId="1DD6CA1A" w14:textId="77777777" w:rsidR="00903E67" w:rsidRDefault="00903E67" w:rsidP="005636B6">
      <w:pPr>
        <w:spacing w:before="240" w:after="240"/>
      </w:pPr>
      <w:r>
        <w:t>Los otros puntos, que no por saber</w:t>
      </w:r>
    </w:p>
    <w:p w14:paraId="5413FC15" w14:textId="77777777" w:rsidR="00903E67" w:rsidRDefault="00903E67" w:rsidP="005636B6">
      <w:pPr>
        <w:spacing w:before="240" w:after="240"/>
      </w:pPr>
      <w:r>
        <w:t>le preguntaste, mas para que muestre</w:t>
      </w:r>
    </w:p>
    <w:p w14:paraId="1DBA8F67" w14:textId="77777777" w:rsidR="00903E67" w:rsidRDefault="00903E67" w:rsidP="005636B6">
      <w:pPr>
        <w:spacing w:before="240" w:after="240"/>
      </w:pPr>
      <w:r>
        <w:t>lo mucho que te place esta virtud,</w:t>
      </w:r>
    </w:p>
    <w:p w14:paraId="191C3571" w14:textId="77777777" w:rsidR="00903E67" w:rsidRDefault="00903E67" w:rsidP="005636B6">
      <w:pPr>
        <w:spacing w:before="240" w:after="240"/>
      </w:pPr>
      <w:r>
        <w:t>a él se los dejo, pues que son sencillos</w:t>
      </w:r>
    </w:p>
    <w:p w14:paraId="6A3AED6A" w14:textId="77777777" w:rsidR="00903E67" w:rsidRDefault="00903E67" w:rsidP="005636B6">
      <w:pPr>
        <w:spacing w:before="240" w:after="240"/>
      </w:pPr>
      <w:r>
        <w:t>y no se jactará; que él os responda,</w:t>
      </w:r>
    </w:p>
    <w:p w14:paraId="71B2F2A4" w14:textId="77777777" w:rsidR="00903E67" w:rsidRDefault="00903E67" w:rsidP="005636B6">
      <w:pPr>
        <w:spacing w:before="240" w:after="240"/>
      </w:pPr>
      <w:r>
        <w:t>y esto merezca la divina gracia.»</w:t>
      </w:r>
    </w:p>
    <w:p w14:paraId="7913766F" w14:textId="77777777" w:rsidR="00903E67" w:rsidRDefault="00903E67" w:rsidP="005636B6">
      <w:pPr>
        <w:spacing w:before="240" w:after="240"/>
      </w:pPr>
      <w:r>
        <w:t>Como el alumno que al doctor secunda</w:t>
      </w:r>
    </w:p>
    <w:p w14:paraId="7AB38013" w14:textId="77777777" w:rsidR="00903E67" w:rsidRDefault="00903E67" w:rsidP="005636B6">
      <w:pPr>
        <w:spacing w:before="240" w:after="240"/>
      </w:pPr>
      <w:r>
        <w:t>pronto y con gusto en eso que es experto,</w:t>
      </w:r>
    </w:p>
    <w:p w14:paraId="53454D91" w14:textId="77777777" w:rsidR="00903E67" w:rsidRDefault="00903E67" w:rsidP="005636B6">
      <w:pPr>
        <w:spacing w:before="240" w:after="240"/>
      </w:pPr>
      <w:r>
        <w:t>para que se demuestre su valía.</w:t>
      </w:r>
    </w:p>
    <w:p w14:paraId="24BD8679" w14:textId="77777777" w:rsidR="00903E67" w:rsidRDefault="00903E67" w:rsidP="005636B6">
      <w:pPr>
        <w:spacing w:before="240" w:after="240"/>
      </w:pPr>
      <w:r>
        <w:t>«La esperanza -repuse es cierta espera</w:t>
      </w:r>
    </w:p>
    <w:p w14:paraId="15DC9EC9" w14:textId="77777777" w:rsidR="00903E67" w:rsidRDefault="00903E67" w:rsidP="005636B6">
      <w:pPr>
        <w:spacing w:before="240" w:after="240"/>
      </w:pPr>
      <w:r>
        <w:t>de la gloria futura, que produce</w:t>
      </w:r>
    </w:p>
    <w:p w14:paraId="4BC43BCB" w14:textId="77777777" w:rsidR="00903E67" w:rsidRDefault="00903E67" w:rsidP="005636B6">
      <w:pPr>
        <w:spacing w:before="240" w:after="240"/>
      </w:pPr>
      <w:r>
        <w:t>la gracia con el mérito adquirido.</w:t>
      </w:r>
    </w:p>
    <w:p w14:paraId="4236AC1E" w14:textId="77777777" w:rsidR="00903E67" w:rsidRDefault="00903E67" w:rsidP="005636B6">
      <w:pPr>
        <w:spacing w:before="240" w:after="240"/>
      </w:pPr>
      <w:r>
        <w:t>Muchas estrellas me han dado esta luz;</w:t>
      </w:r>
    </w:p>
    <w:p w14:paraId="4675DEC7" w14:textId="77777777" w:rsidR="00903E67" w:rsidRDefault="00903E67" w:rsidP="005636B6">
      <w:pPr>
        <w:spacing w:before="240" w:after="240"/>
      </w:pPr>
      <w:r>
        <w:t>mas quien primero la infundió en mi pecho</w:t>
      </w:r>
    </w:p>
    <w:p w14:paraId="32F05701" w14:textId="77777777" w:rsidR="00903E67" w:rsidRDefault="00903E67" w:rsidP="005636B6">
      <w:pPr>
        <w:spacing w:before="240" w:after="240"/>
      </w:pPr>
      <w:r>
        <w:t>fue el supremo cantor del rey supremo.</w:t>
      </w:r>
    </w:p>
    <w:p w14:paraId="49468B9E" w14:textId="77777777" w:rsidR="00903E67" w:rsidRDefault="00903E67" w:rsidP="005636B6">
      <w:pPr>
        <w:spacing w:before="240" w:after="240"/>
      </w:pPr>
      <w:r>
        <w:t>"Que esperen en ti --dice en su divino</w:t>
      </w:r>
    </w:p>
    <w:p w14:paraId="32670677" w14:textId="77777777" w:rsidR="00903E67" w:rsidRDefault="00903E67" w:rsidP="005636B6">
      <w:pPr>
        <w:spacing w:before="240" w:after="240"/>
      </w:pPr>
      <w:r>
        <w:t>cántico- los que saben de tu nombre":</w:t>
      </w:r>
    </w:p>
    <w:p w14:paraId="356FC372" w14:textId="77777777" w:rsidR="00903E67" w:rsidRDefault="00903E67" w:rsidP="005636B6">
      <w:pPr>
        <w:spacing w:before="240" w:after="240"/>
      </w:pPr>
      <w:r>
        <w:t>¿quién que tenga mi fe no lo conoce?</w:t>
      </w:r>
    </w:p>
    <w:p w14:paraId="1BA9B971" w14:textId="77777777" w:rsidR="00903E67" w:rsidRDefault="00903E67" w:rsidP="005636B6">
      <w:pPr>
        <w:spacing w:before="240" w:after="240"/>
      </w:pPr>
      <w:r>
        <w:lastRenderedPageBreak/>
        <w:t>Y con su inspiración tú me inspiraste</w:t>
      </w:r>
    </w:p>
    <w:p w14:paraId="593BF366" w14:textId="77777777" w:rsidR="00903E67" w:rsidRDefault="00903E67" w:rsidP="005636B6">
      <w:pPr>
        <w:spacing w:before="240" w:after="240"/>
      </w:pPr>
      <w:r>
        <w:t>con tu carta después; y ahora estoy lleno,</w:t>
      </w:r>
    </w:p>
    <w:p w14:paraId="6BF5779A" w14:textId="77777777" w:rsidR="00903E67" w:rsidRDefault="00903E67" w:rsidP="005636B6">
      <w:pPr>
        <w:spacing w:before="240" w:after="240"/>
      </w:pPr>
      <w:r>
        <w:t>y en los otros revierto vuestra lluvia.»</w:t>
      </w:r>
    </w:p>
    <w:p w14:paraId="42FA5032" w14:textId="77777777" w:rsidR="00903E67" w:rsidRDefault="00903E67" w:rsidP="005636B6">
      <w:pPr>
        <w:spacing w:before="240" w:after="240"/>
      </w:pPr>
      <w:r>
        <w:t>Dentro del vivo seno, cuando hablaba,</w:t>
      </w:r>
    </w:p>
    <w:p w14:paraId="17E374BE" w14:textId="77777777" w:rsidR="00903E67" w:rsidRDefault="00903E67" w:rsidP="005636B6">
      <w:pPr>
        <w:spacing w:before="240" w:after="240"/>
      </w:pPr>
      <w:r>
        <w:t>de aquel incendio tremolaba un fuego</w:t>
      </w:r>
    </w:p>
    <w:p w14:paraId="0C026A0E" w14:textId="77777777" w:rsidR="00903E67" w:rsidRDefault="00903E67" w:rsidP="005636B6">
      <w:pPr>
        <w:spacing w:before="240" w:after="240"/>
      </w:pPr>
      <w:r>
        <w:t>raudo y súbito a modo de relámpago.</w:t>
      </w:r>
    </w:p>
    <w:p w14:paraId="53AB4412" w14:textId="77777777" w:rsidR="00903E67" w:rsidRDefault="00903E67" w:rsidP="005636B6">
      <w:pPr>
        <w:spacing w:before="240" w:after="240"/>
      </w:pPr>
      <w:r>
        <w:t>Luego dijo: «El amor en que me inflamo</w:t>
      </w:r>
    </w:p>
    <w:p w14:paraId="6C5F4E16" w14:textId="77777777" w:rsidR="00903E67" w:rsidRDefault="00903E67" w:rsidP="005636B6">
      <w:pPr>
        <w:spacing w:before="240" w:after="240"/>
      </w:pPr>
      <w:r>
        <w:t>aún por la virtud que me ha seguido</w:t>
      </w:r>
    </w:p>
    <w:p w14:paraId="1F43A33F" w14:textId="77777777" w:rsidR="00903E67" w:rsidRDefault="00903E67" w:rsidP="005636B6">
      <w:pPr>
        <w:spacing w:before="240" w:after="240"/>
      </w:pPr>
      <w:r>
        <w:t>hasta el fin del combate y el martirio,</w:t>
      </w:r>
    </w:p>
    <w:p w14:paraId="00DA681B" w14:textId="77777777" w:rsidR="00903E67" w:rsidRDefault="00903E67" w:rsidP="005636B6">
      <w:pPr>
        <w:spacing w:before="240" w:after="240"/>
      </w:pPr>
      <w:r>
        <w:t>aún quiere que te hable, pues te gozas</w:t>
      </w:r>
    </w:p>
    <w:p w14:paraId="55D87A78" w14:textId="77777777" w:rsidR="00903E67" w:rsidRDefault="00903E67" w:rsidP="005636B6">
      <w:pPr>
        <w:spacing w:before="240" w:after="240"/>
      </w:pPr>
      <w:r>
        <w:t>con ella, y me complace que me digas</w:t>
      </w:r>
    </w:p>
    <w:p w14:paraId="6CDF434E" w14:textId="77777777" w:rsidR="00903E67" w:rsidRDefault="00903E67" w:rsidP="005636B6">
      <w:pPr>
        <w:spacing w:before="240" w:after="240"/>
      </w:pPr>
      <w:r>
        <w:t>qué es lo que la esperanza te promete.»</w:t>
      </w:r>
    </w:p>
    <w:p w14:paraId="4C25FA5A" w14:textId="77777777" w:rsidR="00903E67" w:rsidRDefault="00903E67" w:rsidP="005636B6">
      <w:pPr>
        <w:spacing w:before="240" w:after="240"/>
      </w:pPr>
      <w:r>
        <w:t>Y yo: «Los nuevos y los viejos textos</w:t>
      </w:r>
    </w:p>
    <w:p w14:paraId="680221A4" w14:textId="77777777" w:rsidR="00903E67" w:rsidRDefault="00903E67" w:rsidP="005636B6">
      <w:pPr>
        <w:spacing w:before="240" w:after="240"/>
      </w:pPr>
      <w:r>
        <w:t>fijan la meta, y esto me lo indica,</w:t>
      </w:r>
    </w:p>
    <w:p w14:paraId="34D16D57" w14:textId="77777777" w:rsidR="00903E67" w:rsidRDefault="00903E67" w:rsidP="005636B6">
      <w:pPr>
        <w:spacing w:before="240" w:after="240"/>
      </w:pPr>
      <w:r>
        <w:t>de quien desea ser de Dios amigo.</w:t>
      </w:r>
    </w:p>
    <w:p w14:paraId="615C777F" w14:textId="77777777" w:rsidR="00903E67" w:rsidRDefault="00903E67" w:rsidP="005636B6">
      <w:pPr>
        <w:spacing w:before="240" w:after="240"/>
      </w:pPr>
      <w:r>
        <w:t>Dice Isaías que todos vestidos</w:t>
      </w:r>
    </w:p>
    <w:p w14:paraId="33613B9F" w14:textId="77777777" w:rsidR="00903E67" w:rsidRDefault="00903E67" w:rsidP="005636B6">
      <w:pPr>
        <w:spacing w:before="240" w:after="240"/>
      </w:pPr>
      <w:r>
        <w:t>en su patria estarán con dobles vestes:</w:t>
      </w:r>
    </w:p>
    <w:p w14:paraId="34391F99" w14:textId="77777777" w:rsidR="00903E67" w:rsidRDefault="00903E67" w:rsidP="005636B6">
      <w:pPr>
        <w:spacing w:before="240" w:after="240"/>
      </w:pPr>
      <w:r>
        <w:t>¿y es que esta dulce vida no es su patria?</w:t>
      </w:r>
    </w:p>
    <w:p w14:paraId="0E7E0C73" w14:textId="77777777" w:rsidR="00903E67" w:rsidRDefault="00903E67" w:rsidP="005636B6">
      <w:pPr>
        <w:spacing w:before="240" w:after="240"/>
      </w:pPr>
      <w:r>
        <w:t>Y tu hermano de forma aún más patente,</w:t>
      </w:r>
    </w:p>
    <w:p w14:paraId="14B03F6B" w14:textId="77777777" w:rsidR="00903E67" w:rsidRDefault="00903E67" w:rsidP="005636B6">
      <w:pPr>
        <w:spacing w:before="240" w:after="240"/>
      </w:pPr>
      <w:r>
        <w:lastRenderedPageBreak/>
        <w:t>al hablar de las blancas vestiduras,</w:t>
      </w:r>
    </w:p>
    <w:p w14:paraId="487DA2B8" w14:textId="77777777" w:rsidR="00903E67" w:rsidRDefault="00903E67" w:rsidP="005636B6">
      <w:pPr>
        <w:spacing w:before="240" w:after="240"/>
      </w:pPr>
      <w:r>
        <w:t>esta revelación nos manifiesta.</w:t>
      </w:r>
    </w:p>
    <w:p w14:paraId="16D84530" w14:textId="77777777" w:rsidR="00903E67" w:rsidRDefault="00903E67" w:rsidP="005636B6">
      <w:pPr>
        <w:spacing w:before="240" w:after="240"/>
      </w:pPr>
      <w:r>
        <w:t>Y primero, después de estas palabras,</w:t>
      </w:r>
    </w:p>
    <w:p w14:paraId="01E2FBD6" w14:textId="77777777" w:rsidR="00903E67" w:rsidRDefault="00903E67" w:rsidP="005636B6">
      <w:pPr>
        <w:spacing w:before="240" w:after="240"/>
      </w:pPr>
      <w:r>
        <w:t>«Sperent in te» se oyó sobre nosotros;</w:t>
      </w:r>
    </w:p>
    <w:p w14:paraId="7BE3F976" w14:textId="77777777" w:rsidR="00903E67" w:rsidRDefault="00903E67" w:rsidP="005636B6">
      <w:pPr>
        <w:spacing w:before="240" w:after="240"/>
      </w:pPr>
      <w:r>
        <w:t>y replicaron todos los benditos.</w:t>
      </w:r>
    </w:p>
    <w:p w14:paraId="73E610F6" w14:textId="77777777" w:rsidR="00903E67" w:rsidRDefault="00903E67" w:rsidP="005636B6">
      <w:pPr>
        <w:spacing w:before="240" w:after="240"/>
      </w:pPr>
      <w:r>
        <w:t>Luego tras esto se encendió una luz</w:t>
      </w:r>
    </w:p>
    <w:p w14:paraId="5C25B044" w14:textId="77777777" w:rsidR="00903E67" w:rsidRDefault="00903E67" w:rsidP="005636B6">
      <w:pPr>
        <w:spacing w:before="240" w:after="240"/>
      </w:pPr>
      <w:r>
        <w:t>tal que, si en Cáncer tal fulgor hubiese,</w:t>
      </w:r>
    </w:p>
    <w:p w14:paraId="2CE80722" w14:textId="77777777" w:rsidR="00903E67" w:rsidRDefault="00903E67" w:rsidP="005636B6">
      <w:pPr>
        <w:spacing w:before="240" w:after="240"/>
      </w:pPr>
      <w:r>
        <w:t>sólo un día sería el mes de invierno.</w:t>
      </w:r>
    </w:p>
    <w:p w14:paraId="5C666271" w14:textId="77777777" w:rsidR="00903E67" w:rsidRDefault="00903E67" w:rsidP="005636B6">
      <w:pPr>
        <w:spacing w:before="240" w:after="240"/>
      </w:pPr>
      <w:r>
        <w:t>Y como se alza y va y entra en el baile</w:t>
      </w:r>
    </w:p>
    <w:p w14:paraId="5EDB60A4" w14:textId="77777777" w:rsidR="00903E67" w:rsidRDefault="00903E67" w:rsidP="005636B6">
      <w:pPr>
        <w:spacing w:before="240" w:after="240"/>
      </w:pPr>
      <w:r>
        <w:t>una cándida virgen, para honrar</w:t>
      </w:r>
    </w:p>
    <w:p w14:paraId="21175A62" w14:textId="77777777" w:rsidR="00903E67" w:rsidRDefault="00903E67" w:rsidP="005636B6">
      <w:pPr>
        <w:spacing w:before="240" w:after="240"/>
      </w:pPr>
      <w:r>
        <w:t>a la novicia, y no por vanagloria,</w:t>
      </w:r>
    </w:p>
    <w:p w14:paraId="17F31D2C" w14:textId="77777777" w:rsidR="00903E67" w:rsidRDefault="00903E67" w:rsidP="005636B6">
      <w:pPr>
        <w:spacing w:before="240" w:after="240"/>
      </w:pPr>
      <w:r>
        <w:t>así vi yo al encendido esplendor</w:t>
      </w:r>
    </w:p>
    <w:p w14:paraId="64B2E3F8" w14:textId="77777777" w:rsidR="00903E67" w:rsidRDefault="00903E67" w:rsidP="005636B6">
      <w:pPr>
        <w:spacing w:before="240" w:after="240"/>
      </w:pPr>
      <w:r>
        <w:t>acercarse a los dos que daban vueltas</w:t>
      </w:r>
    </w:p>
    <w:p w14:paraId="3DE089C5" w14:textId="77777777" w:rsidR="00903E67" w:rsidRDefault="00903E67" w:rsidP="005636B6">
      <w:pPr>
        <w:spacing w:before="240" w:after="240"/>
      </w:pPr>
      <w:r>
        <w:t>al ritmo que su ardiente amor marcaba.</w:t>
      </w:r>
    </w:p>
    <w:p w14:paraId="6A121AE3" w14:textId="77777777" w:rsidR="00903E67" w:rsidRDefault="00903E67" w:rsidP="005636B6">
      <w:pPr>
        <w:spacing w:before="240" w:after="240"/>
      </w:pPr>
      <w:r>
        <w:t>Se ajustó allí a su canto y a su rueda;</w:t>
      </w:r>
    </w:p>
    <w:p w14:paraId="539E6BE0" w14:textId="77777777" w:rsidR="00903E67" w:rsidRDefault="00903E67" w:rsidP="005636B6">
      <w:pPr>
        <w:spacing w:before="240" w:after="240"/>
      </w:pPr>
      <w:r>
        <w:t>y atenta los miraba mi señora,</w:t>
      </w:r>
    </w:p>
    <w:p w14:paraId="7F9D626A" w14:textId="77777777" w:rsidR="00903E67" w:rsidRDefault="00903E67" w:rsidP="005636B6">
      <w:pPr>
        <w:spacing w:before="240" w:after="240"/>
      </w:pPr>
      <w:r>
        <w:t>como una esposa inmóvil y callada.</w:t>
      </w:r>
    </w:p>
    <w:p w14:paraId="53D567E1" w14:textId="77777777" w:rsidR="00903E67" w:rsidRDefault="00903E67" w:rsidP="005636B6">
      <w:pPr>
        <w:spacing w:before="240" w:after="240"/>
      </w:pPr>
      <w:r>
        <w:t>«Es éste quien yaciera sobre el pecho</w:t>
      </w:r>
    </w:p>
    <w:p w14:paraId="3CFF07D1" w14:textId="77777777" w:rsidR="00903E67" w:rsidRDefault="00903E67" w:rsidP="005636B6">
      <w:pPr>
        <w:spacing w:before="240" w:after="240"/>
      </w:pPr>
      <w:r>
        <w:t>de nuestro pelicano, y éste fue</w:t>
      </w:r>
    </w:p>
    <w:p w14:paraId="1EDBB80A" w14:textId="77777777" w:rsidR="00903E67" w:rsidRDefault="00903E67" w:rsidP="005636B6">
      <w:pPr>
        <w:spacing w:before="240" w:after="240"/>
      </w:pPr>
      <w:r>
        <w:lastRenderedPageBreak/>
        <w:t>desde la cruz propuesto al gran oficio.»</w:t>
      </w:r>
    </w:p>
    <w:p w14:paraId="6E302CAD" w14:textId="77777777" w:rsidR="00903E67" w:rsidRDefault="00903E67" w:rsidP="005636B6">
      <w:pPr>
        <w:spacing w:before="240" w:after="240"/>
      </w:pPr>
      <w:r>
        <w:t>Dijo así mi señora; mas por esto</w:t>
      </w:r>
    </w:p>
    <w:p w14:paraId="492EC8E8" w14:textId="77777777" w:rsidR="00903E67" w:rsidRDefault="00903E67" w:rsidP="005636B6">
      <w:pPr>
        <w:spacing w:before="240" w:after="240"/>
      </w:pPr>
      <w:r>
        <w:t>su vista no dejó de estar atenta</w:t>
      </w:r>
    </w:p>
    <w:p w14:paraId="22DE4107" w14:textId="77777777" w:rsidR="00903E67" w:rsidRDefault="00903E67" w:rsidP="005636B6">
      <w:pPr>
        <w:spacing w:before="240" w:after="240"/>
      </w:pPr>
      <w:r>
        <w:t>despues como antes de que hubiera hablado.</w:t>
      </w:r>
    </w:p>
    <w:p w14:paraId="43716DBA" w14:textId="77777777" w:rsidR="00903E67" w:rsidRDefault="00903E67" w:rsidP="005636B6">
      <w:pPr>
        <w:spacing w:before="240" w:after="240"/>
      </w:pPr>
      <w:r>
        <w:t>Como es aquel que mira y que pretende</w:t>
      </w:r>
    </w:p>
    <w:p w14:paraId="718B5DA5" w14:textId="77777777" w:rsidR="00903E67" w:rsidRDefault="00903E67" w:rsidP="005636B6">
      <w:pPr>
        <w:spacing w:before="240" w:after="240"/>
      </w:pPr>
      <w:r>
        <w:t>ver eclipsarse el sol por un momento,</w:t>
      </w:r>
    </w:p>
    <w:p w14:paraId="0A94846C" w14:textId="77777777" w:rsidR="00903E67" w:rsidRDefault="00903E67" w:rsidP="005636B6">
      <w:pPr>
        <w:spacing w:before="240" w:after="240"/>
      </w:pPr>
      <w:r>
        <w:t>y que, por ver, no vidente se vuelve</w:t>
      </w:r>
    </w:p>
    <w:p w14:paraId="7EA8D1E9" w14:textId="77777777" w:rsidR="00903E67" w:rsidRDefault="00903E67" w:rsidP="005636B6">
      <w:pPr>
        <w:spacing w:before="240" w:after="240"/>
      </w:pPr>
      <w:r>
        <w:t>con el último fuego hice lo mismo</w:t>
      </w:r>
    </w:p>
    <w:p w14:paraId="2D89DE11" w14:textId="77777777" w:rsidR="00903E67" w:rsidRDefault="00903E67" w:rsidP="005636B6">
      <w:pPr>
        <w:spacing w:before="240" w:after="240"/>
      </w:pPr>
      <w:r>
        <w:t>hasta que se me dijo: «¿Por qué ciegas</w:t>
      </w:r>
    </w:p>
    <w:p w14:paraId="1D1906EC" w14:textId="77777777" w:rsidR="00903E67" w:rsidRDefault="00903E67" w:rsidP="005636B6">
      <w:pPr>
        <w:spacing w:before="240" w:after="240"/>
      </w:pPr>
      <w:r>
        <w:t>para ver una cosa que no existe?</w:t>
      </w:r>
    </w:p>
    <w:p w14:paraId="642B4FEB" w14:textId="77777777" w:rsidR="00903E67" w:rsidRDefault="00903E67" w:rsidP="005636B6">
      <w:pPr>
        <w:spacing w:before="240" w:after="240"/>
      </w:pPr>
      <w:r>
        <w:t>Mi cuerpo es tierra en tierra, y lo será</w:t>
      </w:r>
    </w:p>
    <w:p w14:paraId="6CA5CF72" w14:textId="77777777" w:rsidR="00903E67" w:rsidRDefault="00903E67" w:rsidP="005636B6">
      <w:pPr>
        <w:spacing w:before="240" w:after="240"/>
      </w:pPr>
      <w:r>
        <w:t>con todos los demás, hasta que el número</w:t>
      </w:r>
    </w:p>
    <w:p w14:paraId="301449E4" w14:textId="77777777" w:rsidR="00903E67" w:rsidRDefault="00903E67" w:rsidP="005636B6">
      <w:pPr>
        <w:spacing w:before="240" w:after="240"/>
      </w:pPr>
      <w:r>
        <w:t>al eterno propósito se iguale.</w:t>
      </w:r>
    </w:p>
    <w:p w14:paraId="156384E0" w14:textId="77777777" w:rsidR="00903E67" w:rsidRDefault="00903E67" w:rsidP="005636B6">
      <w:pPr>
        <w:spacing w:before="240" w:after="240"/>
      </w:pPr>
      <w:r>
        <w:t>Con las dos vestes en el santo claustro</w:t>
      </w:r>
    </w:p>
    <w:p w14:paraId="25ED3F12" w14:textId="77777777" w:rsidR="00903E67" w:rsidRDefault="00903E67" w:rsidP="005636B6">
      <w:pPr>
        <w:spacing w:before="240" w:after="240"/>
      </w:pPr>
      <w:r>
        <w:t>sólo están las dos luces que ascendieron;</w:t>
      </w:r>
    </w:p>
    <w:p w14:paraId="19996A23" w14:textId="77777777" w:rsidR="00903E67" w:rsidRDefault="00903E67" w:rsidP="005636B6">
      <w:pPr>
        <w:spacing w:before="240" w:after="240"/>
      </w:pPr>
      <w:r>
        <w:t>y esto habrás de decir en vuestro mundo.»</w:t>
      </w:r>
    </w:p>
    <w:p w14:paraId="2D8976F7" w14:textId="77777777" w:rsidR="00903E67" w:rsidRDefault="00903E67" w:rsidP="005636B6">
      <w:pPr>
        <w:spacing w:before="240" w:after="240"/>
      </w:pPr>
      <w:r>
        <w:t>Con esta voz el inflamado giro</w:t>
      </w:r>
    </w:p>
    <w:p w14:paraId="0DA5A8B1" w14:textId="77777777" w:rsidR="00903E67" w:rsidRDefault="00903E67" w:rsidP="005636B6">
      <w:pPr>
        <w:spacing w:before="240" w:after="240"/>
      </w:pPr>
      <w:r>
        <w:t>se detuvo y con él la mezcolanza</w:t>
      </w:r>
    </w:p>
    <w:p w14:paraId="2745424E" w14:textId="77777777" w:rsidR="00903E67" w:rsidRDefault="00903E67" w:rsidP="005636B6">
      <w:pPr>
        <w:spacing w:before="240" w:after="240"/>
      </w:pPr>
      <w:r>
        <w:t>que se formaba del sonido triple,</w:t>
      </w:r>
    </w:p>
    <w:p w14:paraId="270D6010" w14:textId="77777777" w:rsidR="00903E67" w:rsidRDefault="00903E67" w:rsidP="005636B6">
      <w:pPr>
        <w:spacing w:before="240" w:after="240"/>
      </w:pPr>
      <w:r>
        <w:lastRenderedPageBreak/>
        <w:t>como para evitar riesgo o fatiga,</w:t>
      </w:r>
    </w:p>
    <w:p w14:paraId="472B025B" w14:textId="77777777" w:rsidR="00903E67" w:rsidRDefault="00903E67" w:rsidP="005636B6">
      <w:pPr>
        <w:spacing w:before="240" w:after="240"/>
      </w:pPr>
      <w:r>
        <w:t>los remos que en el agua golpeaban,</w:t>
      </w:r>
    </w:p>
    <w:p w14:paraId="58062DE8" w14:textId="77777777" w:rsidR="00903E67" w:rsidRDefault="00903E67" w:rsidP="005636B6">
      <w:pPr>
        <w:spacing w:before="240" w:after="240"/>
      </w:pPr>
      <w:r>
        <w:t>todos se aquietan al sonar de un silbo.</w:t>
      </w:r>
    </w:p>
    <w:p w14:paraId="001BF6C0" w14:textId="77777777" w:rsidR="00903E67" w:rsidRDefault="00903E67" w:rsidP="005636B6">
      <w:pPr>
        <w:spacing w:before="240" w:after="240"/>
      </w:pPr>
      <w:r>
        <w:t>¡Qué grande fue mi turbación entonces,</w:t>
      </w:r>
    </w:p>
    <w:p w14:paraId="4BD5D294" w14:textId="77777777" w:rsidR="00903E67" w:rsidRDefault="00903E67" w:rsidP="005636B6">
      <w:pPr>
        <w:spacing w:before="240" w:after="240"/>
      </w:pPr>
      <w:r>
        <w:t>al volverme a Beatriz para mirarla,</w:t>
      </w:r>
    </w:p>
    <w:p w14:paraId="64FC65C3" w14:textId="77777777" w:rsidR="00903E67" w:rsidRDefault="00903E67" w:rsidP="005636B6">
      <w:pPr>
        <w:spacing w:before="240" w:after="240"/>
      </w:pPr>
      <w:r>
        <w:t>y no la pude ver, aunque estuviese</w:t>
      </w:r>
    </w:p>
    <w:p w14:paraId="41D8C494" w14:textId="77777777" w:rsidR="00903E67" w:rsidRDefault="00903E67" w:rsidP="005636B6">
      <w:pPr>
        <w:spacing w:before="240" w:after="240"/>
      </w:pPr>
      <w:r>
        <w:t>en el mundo feliz, y junto a ella!</w:t>
      </w:r>
    </w:p>
    <w:p w14:paraId="219C9D2E" w14:textId="0611B7CD" w:rsidR="00903E67" w:rsidRDefault="00903E67" w:rsidP="005636B6">
      <w:pPr>
        <w:pStyle w:val="Ttulo2"/>
        <w:spacing w:before="240" w:after="240"/>
      </w:pPr>
      <w:r>
        <w:br w:type="page"/>
      </w:r>
      <w:bookmarkStart w:id="98" w:name="_Toc196141021"/>
      <w:r>
        <w:lastRenderedPageBreak/>
        <w:t>CANTO XXVI</w:t>
      </w:r>
      <w:bookmarkEnd w:id="98"/>
    </w:p>
    <w:p w14:paraId="1046C06F" w14:textId="77777777" w:rsidR="00903E67" w:rsidRDefault="00903E67" w:rsidP="005636B6">
      <w:pPr>
        <w:spacing w:before="240" w:after="240"/>
      </w:pPr>
      <w:r>
        <w:t>Mientras yo deslumbrado vacilaba,</w:t>
      </w:r>
    </w:p>
    <w:p w14:paraId="05512A2F" w14:textId="77777777" w:rsidR="00903E67" w:rsidRDefault="00903E67" w:rsidP="005636B6">
      <w:pPr>
        <w:spacing w:before="240" w:after="240"/>
      </w:pPr>
      <w:r>
        <w:t>de la fúlgida llama deslumbrante</w:t>
      </w:r>
    </w:p>
    <w:p w14:paraId="15CC07F9" w14:textId="77777777" w:rsidR="00903E67" w:rsidRDefault="00903E67" w:rsidP="005636B6">
      <w:pPr>
        <w:spacing w:before="240" w:after="240"/>
      </w:pPr>
      <w:r>
        <w:t>salió una voz a la que me hice atento.</w:t>
      </w:r>
    </w:p>
    <w:p w14:paraId="4F5A8617" w14:textId="77777777" w:rsidR="00903E67" w:rsidRDefault="00903E67" w:rsidP="005636B6">
      <w:pPr>
        <w:spacing w:before="240" w:after="240"/>
      </w:pPr>
      <w:r>
        <w:t>«En tanto que retorna a ti la vista</w:t>
      </w:r>
    </w:p>
    <w:p w14:paraId="5ED707C1" w14:textId="77777777" w:rsidR="00903E67" w:rsidRDefault="00903E67" w:rsidP="005636B6">
      <w:pPr>
        <w:spacing w:before="240" w:after="240"/>
      </w:pPr>
      <w:r>
        <w:t>que por mirarme -dijo,--- has consumido,</w:t>
      </w:r>
    </w:p>
    <w:p w14:paraId="7A516A6D" w14:textId="77777777" w:rsidR="00903E67" w:rsidRDefault="00903E67" w:rsidP="005636B6">
      <w:pPr>
        <w:spacing w:before="240" w:after="240"/>
      </w:pPr>
      <w:r>
        <w:t>bueno será que hablando la compenses.</w:t>
      </w:r>
    </w:p>
    <w:p w14:paraId="206CC658" w14:textId="77777777" w:rsidR="00903E67" w:rsidRDefault="00903E67" w:rsidP="005636B6">
      <w:pPr>
        <w:spacing w:before="240" w:after="240"/>
      </w:pPr>
      <w:r>
        <w:t>Empieza pues; y di a dónde diriges</w:t>
      </w:r>
    </w:p>
    <w:p w14:paraId="0801E36E" w14:textId="77777777" w:rsidR="00903E67" w:rsidRDefault="00903E67" w:rsidP="005636B6">
      <w:pPr>
        <w:spacing w:before="240" w:after="240"/>
      </w:pPr>
      <w:r>
        <w:t>tu alma, y date cuenta que tu vista</w:t>
      </w:r>
    </w:p>
    <w:p w14:paraId="4B7EB50C" w14:textId="77777777" w:rsidR="00903E67" w:rsidRDefault="00903E67" w:rsidP="005636B6">
      <w:pPr>
        <w:spacing w:before="240" w:after="240"/>
      </w:pPr>
      <w:r>
        <w:t>está en ti desmayada y no difunta:</w:t>
      </w:r>
    </w:p>
    <w:p w14:paraId="56F46F24" w14:textId="77777777" w:rsidR="00903E67" w:rsidRDefault="00903E67" w:rsidP="005636B6">
      <w:pPr>
        <w:spacing w:before="240" w:after="240"/>
      </w:pPr>
      <w:r>
        <w:t>porque la dama que por la sagrada</w:t>
      </w:r>
    </w:p>
    <w:p w14:paraId="7A58937D" w14:textId="77777777" w:rsidR="00903E67" w:rsidRDefault="00903E67" w:rsidP="005636B6">
      <w:pPr>
        <w:spacing w:before="240" w:after="240"/>
      </w:pPr>
      <w:r>
        <w:t>región te lleva, en la mirada tiene</w:t>
      </w:r>
    </w:p>
    <w:p w14:paraId="331F1354" w14:textId="77777777" w:rsidR="00903E67" w:rsidRDefault="00903E67" w:rsidP="005636B6">
      <w:pPr>
        <w:spacing w:before="240" w:after="240"/>
      </w:pPr>
      <w:r>
        <w:t>la virtud de la mano de Ananías.»</w:t>
      </w:r>
    </w:p>
    <w:p w14:paraId="4A354D2A" w14:textId="77777777" w:rsidR="00903E67" w:rsidRDefault="00903E67" w:rsidP="005636B6">
      <w:pPr>
        <w:spacing w:before="240" w:after="240"/>
      </w:pPr>
      <w:r>
        <w:t>«A su gusto -repuse pronto o tarde</w:t>
      </w:r>
    </w:p>
    <w:p w14:paraId="79DE2151" w14:textId="77777777" w:rsidR="00903E67" w:rsidRDefault="00903E67" w:rsidP="005636B6">
      <w:pPr>
        <w:spacing w:before="240" w:after="240"/>
      </w:pPr>
      <w:r>
        <w:t>venga el remedio, pues que fueron puertas</w:t>
      </w:r>
    </w:p>
    <w:p w14:paraId="59B11131" w14:textId="77777777" w:rsidR="00903E67" w:rsidRDefault="00903E67" w:rsidP="005636B6">
      <w:pPr>
        <w:spacing w:before="240" w:after="240"/>
      </w:pPr>
      <w:r>
        <w:t>que ella cruzó con fuego en que ardo siempre</w:t>
      </w:r>
    </w:p>
    <w:p w14:paraId="78ED6CDF" w14:textId="77777777" w:rsidR="00903E67" w:rsidRDefault="00903E67" w:rsidP="005636B6">
      <w:pPr>
        <w:spacing w:before="240" w:after="240"/>
      </w:pPr>
      <w:r>
        <w:t>El bien que hace la dicha de esta corte,</w:t>
      </w:r>
    </w:p>
    <w:p w14:paraId="4776B2AE" w14:textId="77777777" w:rsidR="00903E67" w:rsidRDefault="00903E67" w:rsidP="005636B6">
      <w:pPr>
        <w:spacing w:before="240" w:after="240"/>
      </w:pPr>
      <w:r>
        <w:t>es Alfa y es O de cuanta escritura</w:t>
      </w:r>
    </w:p>
    <w:p w14:paraId="2FB186DE" w14:textId="77777777" w:rsidR="00903E67" w:rsidRDefault="00903E67" w:rsidP="005636B6">
      <w:pPr>
        <w:spacing w:before="240" w:after="240"/>
      </w:pPr>
      <w:r>
        <w:t>lee en mí el Amor o fuerte o levemente.»</w:t>
      </w:r>
    </w:p>
    <w:p w14:paraId="488FBB54" w14:textId="77777777" w:rsidR="00903E67" w:rsidRDefault="00903E67" w:rsidP="005636B6">
      <w:pPr>
        <w:spacing w:before="240" w:after="240"/>
      </w:pPr>
      <w:r>
        <w:lastRenderedPageBreak/>
        <w:t>Aquella misma voz que los temores</w:t>
      </w:r>
    </w:p>
    <w:p w14:paraId="4D1266B2" w14:textId="77777777" w:rsidR="00903E67" w:rsidRDefault="00903E67" w:rsidP="005636B6">
      <w:pPr>
        <w:spacing w:before="240" w:after="240"/>
      </w:pPr>
      <w:r>
        <w:t>del súbito cegar me hubo quitado,</w:t>
      </w:r>
    </w:p>
    <w:p w14:paraId="55FAAB0E" w14:textId="77777777" w:rsidR="00903E67" w:rsidRDefault="00903E67" w:rsidP="005636B6">
      <w:pPr>
        <w:spacing w:before="240" w:after="240"/>
      </w:pPr>
      <w:r>
        <w:t>a que siguiese hablando me animaba;</w:t>
      </w:r>
    </w:p>
    <w:p w14:paraId="0C81239D" w14:textId="77777777" w:rsidR="00903E67" w:rsidRDefault="00903E67" w:rsidP="005636B6">
      <w:pPr>
        <w:spacing w:before="240" w:after="240"/>
      </w:pPr>
      <w:r>
        <w:t>y dijo: «Por aún más angosta criba</w:t>
      </w:r>
    </w:p>
    <w:p w14:paraId="513FE43F" w14:textId="77777777" w:rsidR="00903E67" w:rsidRDefault="00903E67" w:rsidP="005636B6">
      <w:pPr>
        <w:spacing w:before="240" w:after="240"/>
      </w:pPr>
      <w:r>
        <w:t>te conviene cerner; decirnos debes</w:t>
      </w:r>
    </w:p>
    <w:p w14:paraId="1B243728" w14:textId="77777777" w:rsidR="00903E67" w:rsidRDefault="00903E67" w:rsidP="005636B6">
      <w:pPr>
        <w:spacing w:before="240" w:after="240"/>
      </w:pPr>
      <w:r>
        <w:t>quién a tal blanco dirigió tu arco.»</w:t>
      </w:r>
    </w:p>
    <w:p w14:paraId="5764AD15" w14:textId="77777777" w:rsidR="00903E67" w:rsidRDefault="00903E67" w:rsidP="005636B6">
      <w:pPr>
        <w:spacing w:before="240" w:after="240"/>
      </w:pPr>
      <w:r>
        <w:t>Y yo: «Por filosóficas razones</w:t>
      </w:r>
    </w:p>
    <w:p w14:paraId="4C50D745" w14:textId="77777777" w:rsidR="00903E67" w:rsidRDefault="00903E67" w:rsidP="005636B6">
      <w:pPr>
        <w:spacing w:before="240" w:after="240"/>
      </w:pPr>
      <w:r>
        <w:t>y por la autoridad que de ellas baja</w:t>
      </w:r>
    </w:p>
    <w:p w14:paraId="545F4755" w14:textId="77777777" w:rsidR="00903E67" w:rsidRDefault="00903E67" w:rsidP="005636B6">
      <w:pPr>
        <w:spacing w:before="240" w:after="240"/>
      </w:pPr>
      <w:r>
        <w:t>tal amor ha debido en mí imprimirse:</w:t>
      </w:r>
    </w:p>
    <w:p w14:paraId="66407CD7" w14:textId="77777777" w:rsidR="00903E67" w:rsidRDefault="00903E67" w:rsidP="005636B6">
      <w:pPr>
        <w:spacing w:before="240" w:after="240"/>
      </w:pPr>
      <w:r>
        <w:t>que el bien en cuanto bien, al conocerse,</w:t>
      </w:r>
    </w:p>
    <w:p w14:paraId="530232B3" w14:textId="77777777" w:rsidR="00903E67" w:rsidRDefault="00903E67" w:rsidP="005636B6">
      <w:pPr>
        <w:spacing w:before="240" w:after="240"/>
      </w:pPr>
      <w:r>
        <w:t>nos enciende el amor, tanto más grande</w:t>
      </w:r>
    </w:p>
    <w:p w14:paraId="165FDAC4" w14:textId="77777777" w:rsidR="00903E67" w:rsidRDefault="00903E67" w:rsidP="005636B6">
      <w:pPr>
        <w:spacing w:before="240" w:after="240"/>
      </w:pPr>
      <w:r>
        <w:t>cuanta mayor bondad en sí retiene.</w:t>
      </w:r>
    </w:p>
    <w:p w14:paraId="76584D98" w14:textId="77777777" w:rsidR="00903E67" w:rsidRDefault="00903E67" w:rsidP="005636B6">
      <w:pPr>
        <w:spacing w:before="240" w:after="240"/>
      </w:pPr>
      <w:r>
        <w:t>Y así a una esencia que es tan ventajosa,</w:t>
      </w:r>
    </w:p>
    <w:p w14:paraId="34A5A97E" w14:textId="77777777" w:rsidR="00903E67" w:rsidRDefault="00903E67" w:rsidP="005636B6">
      <w:pPr>
        <w:spacing w:before="240" w:after="240"/>
      </w:pPr>
      <w:r>
        <w:t>que todo bien que esté fuera de ella</w:t>
      </w:r>
    </w:p>
    <w:p w14:paraId="5264288E" w14:textId="77777777" w:rsidR="00903E67" w:rsidRDefault="00903E67" w:rsidP="005636B6">
      <w:pPr>
        <w:spacing w:before="240" w:after="240"/>
      </w:pPr>
      <w:r>
        <w:t>no es nada más que un brillo de su rayo,</w:t>
      </w:r>
    </w:p>
    <w:p w14:paraId="6774AAFF" w14:textId="77777777" w:rsidR="00903E67" w:rsidRDefault="00903E67" w:rsidP="005636B6">
      <w:pPr>
        <w:spacing w:before="240" w:after="240"/>
      </w:pPr>
      <w:r>
        <w:t>más que a otra es preciso que se mueva</w:t>
      </w:r>
    </w:p>
    <w:p w14:paraId="01D0E98F" w14:textId="77777777" w:rsidR="00903E67" w:rsidRDefault="00903E67" w:rsidP="005636B6">
      <w:pPr>
        <w:spacing w:before="240" w:after="240"/>
      </w:pPr>
      <w:r>
        <w:t>la mente, amando, de los que conocen</w:t>
      </w:r>
    </w:p>
    <w:p w14:paraId="469CBC29" w14:textId="77777777" w:rsidR="00903E67" w:rsidRDefault="00903E67" w:rsidP="005636B6">
      <w:pPr>
        <w:spacing w:before="240" w:after="240"/>
      </w:pPr>
      <w:r>
        <w:t>la verdad que esta prueba fundamenta.</w:t>
      </w:r>
    </w:p>
    <w:p w14:paraId="05EB46FE" w14:textId="77777777" w:rsidR="00903E67" w:rsidRDefault="00903E67" w:rsidP="005636B6">
      <w:pPr>
        <w:spacing w:before="240" w:after="240"/>
      </w:pPr>
      <w:r>
        <w:t>Tal verdad demostró a mi entendimiento</w:t>
      </w:r>
    </w:p>
    <w:p w14:paraId="2E0F3D70" w14:textId="77777777" w:rsidR="00903E67" w:rsidRDefault="00903E67" w:rsidP="005636B6">
      <w:pPr>
        <w:spacing w:before="240" w:after="240"/>
      </w:pPr>
      <w:r>
        <w:lastRenderedPageBreak/>
        <w:t>aquel que me enseñó el amor primero</w:t>
      </w:r>
    </w:p>
    <w:p w14:paraId="19B4D040" w14:textId="77777777" w:rsidR="00903E67" w:rsidRDefault="00903E67" w:rsidP="005636B6">
      <w:pPr>
        <w:spacing w:before="240" w:after="240"/>
      </w:pPr>
      <w:r>
        <w:t>de todas las sustancias sempiternas.</w:t>
      </w:r>
    </w:p>
    <w:p w14:paraId="48A5E391" w14:textId="77777777" w:rsidR="00903E67" w:rsidRDefault="00903E67" w:rsidP="005636B6">
      <w:pPr>
        <w:spacing w:before="240" w:after="240"/>
      </w:pPr>
      <w:r>
        <w:t>Lo demostró la voz del Creador</w:t>
      </w:r>
    </w:p>
    <w:p w14:paraId="1F1813FC" w14:textId="77777777" w:rsidR="00903E67" w:rsidRDefault="00903E67" w:rsidP="005636B6">
      <w:pPr>
        <w:spacing w:before="240" w:after="240"/>
      </w:pPr>
      <w:r>
        <w:t>que a Moisés dijo hablando de sí mismo:</w:t>
      </w:r>
    </w:p>
    <w:p w14:paraId="79C36A02" w14:textId="77777777" w:rsidR="00903E67" w:rsidRDefault="00903E67" w:rsidP="005636B6">
      <w:pPr>
        <w:spacing w:before="240" w:after="240"/>
      </w:pPr>
      <w:r>
        <w:t>«Yo haré que veas el poder supremo.»</w:t>
      </w:r>
    </w:p>
    <w:p w14:paraId="58C6C929" w14:textId="77777777" w:rsidR="00903E67" w:rsidRDefault="00903E67" w:rsidP="005636B6">
      <w:pPr>
        <w:spacing w:before="240" w:after="240"/>
      </w:pPr>
      <w:r>
        <w:t>Y tú lo demostraste, al comenzar</w:t>
      </w:r>
    </w:p>
    <w:p w14:paraId="5D1FFC3D" w14:textId="77777777" w:rsidR="00903E67" w:rsidRDefault="00903E67" w:rsidP="005636B6">
      <w:pPr>
        <w:spacing w:before="240" w:after="240"/>
      </w:pPr>
      <w:r>
        <w:t>el alto pregón que grita el arcano</w:t>
      </w:r>
    </w:p>
    <w:p w14:paraId="2F1CA1E7" w14:textId="77777777" w:rsidR="00903E67" w:rsidRDefault="00903E67" w:rsidP="005636B6">
      <w:pPr>
        <w:spacing w:before="240" w:after="240"/>
      </w:pPr>
      <w:r>
        <w:t>de aquí allá abajo más que cualquier otro.</w:t>
      </w:r>
    </w:p>
    <w:p w14:paraId="787BEA6A" w14:textId="77777777" w:rsidR="00903E67" w:rsidRDefault="00903E67" w:rsidP="005636B6">
      <w:pPr>
        <w:spacing w:before="240" w:after="240"/>
      </w:pPr>
      <w:r>
        <w:t>Y escuché: «Por la humana inteligencia</w:t>
      </w:r>
    </w:p>
    <w:p w14:paraId="44DCD9FF" w14:textId="77777777" w:rsidR="00903E67" w:rsidRDefault="00903E67" w:rsidP="005636B6">
      <w:pPr>
        <w:spacing w:before="240" w:after="240"/>
      </w:pPr>
      <w:r>
        <w:t>y por la autoridad con él concorde,</w:t>
      </w:r>
    </w:p>
    <w:p w14:paraId="67A3DE48" w14:textId="77777777" w:rsidR="00903E67" w:rsidRDefault="00903E67" w:rsidP="005636B6">
      <w:pPr>
        <w:spacing w:before="240" w:after="240"/>
      </w:pPr>
      <w:r>
        <w:t>de tu amor tiende a Dios lo soberano.</w:t>
      </w:r>
    </w:p>
    <w:p w14:paraId="14935769" w14:textId="77777777" w:rsidR="00903E67" w:rsidRDefault="00903E67" w:rsidP="005636B6">
      <w:pPr>
        <w:spacing w:before="240" w:after="240"/>
      </w:pPr>
      <w:r>
        <w:t>Mas dime aún si sientes otras cuerdas</w:t>
      </w:r>
    </w:p>
    <w:p w14:paraId="738D1628" w14:textId="77777777" w:rsidR="00903E67" w:rsidRDefault="00903E67" w:rsidP="005636B6">
      <w:pPr>
        <w:spacing w:before="240" w:after="240"/>
      </w:pPr>
      <w:r>
        <w:t>que a él te atraigan, de modo que me digas</w:t>
      </w:r>
    </w:p>
    <w:p w14:paraId="0697F385" w14:textId="77777777" w:rsidR="00903E67" w:rsidRDefault="00903E67" w:rsidP="005636B6">
      <w:pPr>
        <w:spacing w:before="240" w:after="240"/>
      </w:pPr>
      <w:r>
        <w:t>con cuántos dientes este amor te muerde.»</w:t>
      </w:r>
    </w:p>
    <w:p w14:paraId="0E65F9E1" w14:textId="77777777" w:rsidR="00903E67" w:rsidRDefault="00903E67" w:rsidP="005636B6">
      <w:pPr>
        <w:spacing w:before="240" w:after="240"/>
      </w:pPr>
      <w:r>
        <w:t>No estaba oculta la santa intención</w:t>
      </w:r>
    </w:p>
    <w:p w14:paraId="792FE7EE" w14:textId="77777777" w:rsidR="00903E67" w:rsidRDefault="00903E67" w:rsidP="005636B6">
      <w:pPr>
        <w:spacing w:before="240" w:after="240"/>
      </w:pPr>
      <w:r>
        <w:t>del Águila de Cristo, y me di cuenta</w:t>
      </w:r>
    </w:p>
    <w:p w14:paraId="3DE18255" w14:textId="77777777" w:rsidR="00903E67" w:rsidRDefault="00903E67" w:rsidP="005636B6">
      <w:pPr>
        <w:spacing w:before="240" w:after="240"/>
      </w:pPr>
      <w:r>
        <w:t>a qué tema quería conducirme.</w:t>
      </w:r>
    </w:p>
    <w:p w14:paraId="0F51CDE0" w14:textId="77777777" w:rsidR="00903E67" w:rsidRDefault="00903E67" w:rsidP="005636B6">
      <w:pPr>
        <w:spacing w:before="240" w:after="240"/>
      </w:pPr>
      <w:r>
        <w:t>Por eso repliqué: «Cuantos mordiscos</w:t>
      </w:r>
    </w:p>
    <w:p w14:paraId="5053B96E" w14:textId="77777777" w:rsidR="00903E67" w:rsidRDefault="00903E67" w:rsidP="005636B6">
      <w:pPr>
        <w:spacing w:before="240" w:after="240"/>
      </w:pPr>
      <w:r>
        <w:t>pueden volver a Dios un corazón,</w:t>
      </w:r>
    </w:p>
    <w:p w14:paraId="36FD8D80" w14:textId="77777777" w:rsidR="00903E67" w:rsidRDefault="00903E67" w:rsidP="005636B6">
      <w:pPr>
        <w:spacing w:before="240" w:after="240"/>
      </w:pPr>
      <w:r>
        <w:lastRenderedPageBreak/>
        <w:t>juntos mi caridad han fomentado:</w:t>
      </w:r>
    </w:p>
    <w:p w14:paraId="382A277D" w14:textId="77777777" w:rsidR="00903E67" w:rsidRDefault="00903E67" w:rsidP="005636B6">
      <w:pPr>
        <w:spacing w:before="240" w:after="240"/>
      </w:pPr>
      <w:r>
        <w:t>que el que yo exista y el que exista el mundo,</w:t>
      </w:r>
    </w:p>
    <w:p w14:paraId="4439C4E5" w14:textId="77777777" w:rsidR="00903E67" w:rsidRDefault="00903E67" w:rsidP="005636B6">
      <w:pPr>
        <w:spacing w:before="240" w:after="240"/>
      </w:pPr>
      <w:r>
        <w:t>la muerte que Él sufrió y por la que vivo,</w:t>
      </w:r>
    </w:p>
    <w:p w14:paraId="774360E7" w14:textId="77777777" w:rsidR="00903E67" w:rsidRDefault="00903E67" w:rsidP="005636B6">
      <w:pPr>
        <w:spacing w:before="240" w:after="240"/>
      </w:pPr>
      <w:r>
        <w:t>y lo que esperan como yo los fieles,</w:t>
      </w:r>
    </w:p>
    <w:p w14:paraId="6EE96458" w14:textId="77777777" w:rsidR="00903E67" w:rsidRDefault="00903E67" w:rsidP="005636B6">
      <w:pPr>
        <w:spacing w:before="240" w:after="240"/>
      </w:pPr>
      <w:r>
        <w:t>con el conocimiento que antes dije,</w:t>
      </w:r>
    </w:p>
    <w:p w14:paraId="0ABB6980" w14:textId="77777777" w:rsidR="00903E67" w:rsidRDefault="00903E67" w:rsidP="005636B6">
      <w:pPr>
        <w:spacing w:before="240" w:after="240"/>
      </w:pPr>
      <w:r>
        <w:t>me han sacado del mar del falso amor,</w:t>
      </w:r>
    </w:p>
    <w:p w14:paraId="52CB0BC5" w14:textId="77777777" w:rsidR="00903E67" w:rsidRDefault="00903E67" w:rsidP="005636B6">
      <w:pPr>
        <w:spacing w:before="240" w:after="240"/>
      </w:pPr>
      <w:r>
        <w:t>y del derecho me han puesto en la orilla.</w:t>
      </w:r>
    </w:p>
    <w:p w14:paraId="528F6E37" w14:textId="77777777" w:rsidR="00903E67" w:rsidRDefault="00903E67" w:rsidP="005636B6">
      <w:pPr>
        <w:spacing w:before="240" w:after="240"/>
      </w:pPr>
      <w:r>
        <w:t>Las frondas que enfrondecen todo el huerto</w:t>
      </w:r>
    </w:p>
    <w:p w14:paraId="6384122A" w14:textId="77777777" w:rsidR="00903E67" w:rsidRDefault="00903E67" w:rsidP="005636B6">
      <w:pPr>
        <w:spacing w:before="240" w:after="240"/>
      </w:pPr>
      <w:r>
        <w:t>del eterno hortelano, yo amo tanto,</w:t>
      </w:r>
    </w:p>
    <w:p w14:paraId="5CB9BB75" w14:textId="77777777" w:rsidR="00903E67" w:rsidRDefault="00903E67" w:rsidP="005636B6">
      <w:pPr>
        <w:spacing w:before="240" w:after="240"/>
      </w:pPr>
      <w:r>
        <w:t>cuanto es el bien que de Él desciende a ellas.»</w:t>
      </w:r>
    </w:p>
    <w:p w14:paraId="5C596E6A" w14:textId="77777777" w:rsidR="00903E67" w:rsidRDefault="00903E67" w:rsidP="005636B6">
      <w:pPr>
        <w:spacing w:before="240" w:after="240"/>
      </w:pPr>
      <w:r>
        <w:t>Cuando callé, un dulcísimo canto</w:t>
      </w:r>
    </w:p>
    <w:p w14:paraId="6DEDBC76" w14:textId="77777777" w:rsidR="00903E67" w:rsidRDefault="00903E67" w:rsidP="005636B6">
      <w:pPr>
        <w:spacing w:before="240" w:after="240"/>
      </w:pPr>
      <w:r>
        <w:t>resonó por el cielo, y mi señora</w:t>
      </w:r>
    </w:p>
    <w:p w14:paraId="5463E08B" w14:textId="77777777" w:rsidR="00903E67" w:rsidRDefault="00903E67" w:rsidP="005636B6">
      <w:pPr>
        <w:spacing w:before="240" w:after="240"/>
      </w:pPr>
      <w:r>
        <w:t>«Santo, santo», decía con los otros.</w:t>
      </w:r>
    </w:p>
    <w:p w14:paraId="16AA2112" w14:textId="77777777" w:rsidR="00903E67" w:rsidRDefault="00903E67" w:rsidP="005636B6">
      <w:pPr>
        <w:spacing w:before="240" w:after="240"/>
      </w:pPr>
      <w:r>
        <w:t>Y como ahuyenta el sueño una luz viva,</w:t>
      </w:r>
    </w:p>
    <w:p w14:paraId="17C36A96" w14:textId="77777777" w:rsidR="00903E67" w:rsidRDefault="00903E67" w:rsidP="005636B6">
      <w:pPr>
        <w:spacing w:before="240" w:after="240"/>
      </w:pPr>
      <w:r>
        <w:t>pues la vista se acerca al resplandor</w:t>
      </w:r>
    </w:p>
    <w:p w14:paraId="3EDCB510" w14:textId="77777777" w:rsidR="00903E67" w:rsidRDefault="00903E67" w:rsidP="005636B6">
      <w:pPr>
        <w:spacing w:before="240" w:after="240"/>
      </w:pPr>
      <w:r>
        <w:t>que atraviesa membrana tras membrana,</w:t>
      </w:r>
    </w:p>
    <w:p w14:paraId="341B05F9" w14:textId="77777777" w:rsidR="00903E67" w:rsidRDefault="00903E67" w:rsidP="005636B6">
      <w:pPr>
        <w:spacing w:before="240" w:after="240"/>
      </w:pPr>
      <w:r>
        <w:t>y al despertado aturde lo que mira,</w:t>
      </w:r>
    </w:p>
    <w:p w14:paraId="0BC0EF29" w14:textId="77777777" w:rsidR="00903E67" w:rsidRDefault="00903E67" w:rsidP="005636B6">
      <w:pPr>
        <w:spacing w:before="240" w:after="240"/>
      </w:pPr>
      <w:r>
        <w:t>pues tan torpe es la súbita vigilia</w:t>
      </w:r>
    </w:p>
    <w:p w14:paraId="03A3B93C" w14:textId="77777777" w:rsidR="00903E67" w:rsidRDefault="00903E67" w:rsidP="005636B6">
      <w:pPr>
        <w:spacing w:before="240" w:after="240"/>
      </w:pPr>
      <w:r>
        <w:t>mientras la estimativa no le ayuda;</w:t>
      </w:r>
    </w:p>
    <w:p w14:paraId="3B05F542" w14:textId="77777777" w:rsidR="00903E67" w:rsidRDefault="00903E67" w:rsidP="005636B6">
      <w:pPr>
        <w:spacing w:before="240" w:after="240"/>
      </w:pPr>
      <w:r>
        <w:lastRenderedPageBreak/>
        <w:t>lo mismo de mis ojos cualquier mota</w:t>
      </w:r>
    </w:p>
    <w:p w14:paraId="6E9EC33C" w14:textId="77777777" w:rsidR="00903E67" w:rsidRDefault="00903E67" w:rsidP="005636B6">
      <w:pPr>
        <w:spacing w:before="240" w:after="240"/>
      </w:pPr>
      <w:r>
        <w:t>me quitaron los ojos de Beatriz,</w:t>
      </w:r>
    </w:p>
    <w:p w14:paraId="5BB4C1F7" w14:textId="77777777" w:rsidR="00903E67" w:rsidRDefault="00903E67" w:rsidP="005636B6">
      <w:pPr>
        <w:spacing w:before="240" w:after="240"/>
      </w:pPr>
      <w:r>
        <w:t>con rayos que mil millas refulgían:</w:t>
      </w:r>
    </w:p>
    <w:p w14:paraId="40821399" w14:textId="77777777" w:rsidR="00903E67" w:rsidRDefault="00903E67" w:rsidP="005636B6">
      <w:pPr>
        <w:spacing w:before="240" w:after="240"/>
      </w:pPr>
      <w:r>
        <w:t>y vi después mucho mejor que antes;</w:t>
      </w:r>
    </w:p>
    <w:p w14:paraId="59369984" w14:textId="77777777" w:rsidR="00903E67" w:rsidRDefault="00903E67" w:rsidP="005636B6">
      <w:pPr>
        <w:spacing w:before="240" w:after="240"/>
      </w:pPr>
      <w:r>
        <w:t>y casi estupefacto pregunté</w:t>
      </w:r>
    </w:p>
    <w:p w14:paraId="1EAC3AFE" w14:textId="77777777" w:rsidR="00903E67" w:rsidRDefault="00903E67" w:rsidP="005636B6">
      <w:pPr>
        <w:spacing w:before="240" w:after="240"/>
      </w:pPr>
      <w:r>
        <w:t>por una cuarta luz tras de nosotros.</w:t>
      </w:r>
    </w:p>
    <w:p w14:paraId="505FD42D" w14:textId="77777777" w:rsidR="00903E67" w:rsidRDefault="00903E67" w:rsidP="005636B6">
      <w:pPr>
        <w:spacing w:before="240" w:after="240"/>
      </w:pPr>
      <w:r>
        <w:t>Y mi señora: «Dentro de ese rayo</w:t>
      </w:r>
    </w:p>
    <w:p w14:paraId="075B9B24" w14:textId="77777777" w:rsidR="00903E67" w:rsidRDefault="00903E67" w:rsidP="005636B6">
      <w:pPr>
        <w:spacing w:before="240" w:after="240"/>
      </w:pPr>
      <w:r>
        <w:t>goza de su hacedor la primer alma</w:t>
      </w:r>
    </w:p>
    <w:p w14:paraId="605B70EB" w14:textId="77777777" w:rsidR="00903E67" w:rsidRDefault="00903E67" w:rsidP="005636B6">
      <w:pPr>
        <w:spacing w:before="240" w:after="240"/>
      </w:pPr>
      <w:r>
        <w:t>que hubo creado la primer potencia.»</w:t>
      </w:r>
    </w:p>
    <w:p w14:paraId="2F07D418" w14:textId="77777777" w:rsidR="00903E67" w:rsidRDefault="00903E67" w:rsidP="005636B6">
      <w:pPr>
        <w:spacing w:before="240" w:after="240"/>
      </w:pPr>
      <w:r>
        <w:t>Como la fronda que inclina su copa</w:t>
      </w:r>
    </w:p>
    <w:p w14:paraId="5A6065B3" w14:textId="77777777" w:rsidR="00903E67" w:rsidRDefault="00903E67" w:rsidP="005636B6">
      <w:pPr>
        <w:spacing w:before="240" w:after="240"/>
      </w:pPr>
      <w:r>
        <w:t>del viento atravesada, y la levanta</w:t>
      </w:r>
    </w:p>
    <w:p w14:paraId="3F2A5AB8" w14:textId="77777777" w:rsidR="00903E67" w:rsidRDefault="00903E67" w:rsidP="005636B6">
      <w:pPr>
        <w:spacing w:before="240" w:after="240"/>
      </w:pPr>
      <w:r>
        <w:t>por la misma virtud que la endereza,</w:t>
      </w:r>
    </w:p>
    <w:p w14:paraId="56E724C0" w14:textId="77777777" w:rsidR="00903E67" w:rsidRDefault="00903E67" w:rsidP="005636B6">
      <w:pPr>
        <w:spacing w:before="240" w:after="240"/>
      </w:pPr>
      <w:r>
        <w:t>hice yo mientras ella estaba hablando,</w:t>
      </w:r>
    </w:p>
    <w:p w14:paraId="7C79C6C4" w14:textId="77777777" w:rsidR="00903E67" w:rsidRDefault="00903E67" w:rsidP="005636B6">
      <w:pPr>
        <w:spacing w:before="240" w:after="240"/>
      </w:pPr>
      <w:r>
        <w:t>asombrado, y después me recobré</w:t>
      </w:r>
    </w:p>
    <w:p w14:paraId="66CB586B" w14:textId="77777777" w:rsidR="00903E67" w:rsidRDefault="00903E67" w:rsidP="005636B6">
      <w:pPr>
        <w:spacing w:before="240" w:after="240"/>
      </w:pPr>
      <w:r>
        <w:t>con las ganas de hablar en las que ardía.</w:t>
      </w:r>
    </w:p>
    <w:p w14:paraId="220BED98" w14:textId="77777777" w:rsidR="00903E67" w:rsidRDefault="00903E67" w:rsidP="005636B6">
      <w:pPr>
        <w:spacing w:before="240" w:after="240"/>
      </w:pPr>
      <w:r>
        <w:t>«Oh fruto que maduro únicamente</w:t>
      </w:r>
    </w:p>
    <w:p w14:paraId="3EA6A933" w14:textId="77777777" w:rsidR="00903E67" w:rsidRDefault="00903E67" w:rsidP="005636B6">
      <w:pPr>
        <w:spacing w:before="240" w:after="240"/>
      </w:pPr>
      <w:r>
        <w:t>fuiste creado --dije , antiguo padre</w:t>
      </w:r>
    </w:p>
    <w:p w14:paraId="1AB5E039" w14:textId="77777777" w:rsidR="00903E67" w:rsidRDefault="00903E67" w:rsidP="005636B6">
      <w:pPr>
        <w:spacing w:before="240" w:after="240"/>
      </w:pPr>
      <w:r>
        <w:t>de quien cualquier esposa es hija y nuera,</w:t>
      </w:r>
    </w:p>
    <w:p w14:paraId="4E67A440" w14:textId="77777777" w:rsidR="00903E67" w:rsidRDefault="00903E67" w:rsidP="005636B6">
      <w:pPr>
        <w:spacing w:before="240" w:after="240"/>
      </w:pPr>
      <w:r>
        <w:t>con la más grande devoción te pido</w:t>
      </w:r>
    </w:p>
    <w:p w14:paraId="79151844" w14:textId="77777777" w:rsidR="00903E67" w:rsidRDefault="00903E67" w:rsidP="005636B6">
      <w:pPr>
        <w:spacing w:before="240" w:after="240"/>
      </w:pPr>
      <w:r>
        <w:lastRenderedPageBreak/>
        <w:t>que me hables: advierte mi deseo,</w:t>
      </w:r>
    </w:p>
    <w:p w14:paraId="3950F3EC" w14:textId="77777777" w:rsidR="00903E67" w:rsidRDefault="00903E67" w:rsidP="005636B6">
      <w:pPr>
        <w:spacing w:before="240" w:after="240"/>
      </w:pPr>
      <w:r>
        <w:t>que no lo expreso para oírte antes.»</w:t>
      </w:r>
    </w:p>
    <w:p w14:paraId="71AA6B17" w14:textId="77777777" w:rsidR="00903E67" w:rsidRDefault="00903E67" w:rsidP="005636B6">
      <w:pPr>
        <w:spacing w:before="240" w:after="240"/>
      </w:pPr>
      <w:r>
        <w:t>Un animal a veces en un saco</w:t>
      </w:r>
    </w:p>
    <w:p w14:paraId="31DB40B3" w14:textId="77777777" w:rsidR="00903E67" w:rsidRDefault="00903E67" w:rsidP="005636B6">
      <w:pPr>
        <w:spacing w:before="240" w:after="240"/>
      </w:pPr>
      <w:r>
        <w:t>se revuelve de modo que sus ansias</w:t>
      </w:r>
    </w:p>
    <w:p w14:paraId="434DE9DF" w14:textId="77777777" w:rsidR="00903E67" w:rsidRDefault="00903E67" w:rsidP="005636B6">
      <w:pPr>
        <w:spacing w:before="240" w:after="240"/>
      </w:pPr>
      <w:r>
        <w:t>se advierten al mirar lo que le cubre;</w:t>
      </w:r>
    </w:p>
    <w:p w14:paraId="1F11D77F" w14:textId="77777777" w:rsidR="00903E67" w:rsidRDefault="00903E67" w:rsidP="005636B6">
      <w:pPr>
        <w:spacing w:before="240" w:after="240"/>
      </w:pPr>
      <w:r>
        <w:t>y de igual forma el ánima primera</w:t>
      </w:r>
    </w:p>
    <w:p w14:paraId="0A84E18E" w14:textId="77777777" w:rsidR="00903E67" w:rsidRDefault="00903E67" w:rsidP="005636B6">
      <w:pPr>
        <w:spacing w:before="240" w:after="240"/>
      </w:pPr>
      <w:r>
        <w:t>escondida en su luz manifestaba</w:t>
      </w:r>
    </w:p>
    <w:p w14:paraId="26CDC3D4" w14:textId="77777777" w:rsidR="00903E67" w:rsidRDefault="00903E67" w:rsidP="005636B6">
      <w:pPr>
        <w:spacing w:before="240" w:after="240"/>
      </w:pPr>
      <w:r>
        <w:t>cuán gustosa quería complacerme.</w:t>
      </w:r>
    </w:p>
    <w:p w14:paraId="3EDE5B2E" w14:textId="77777777" w:rsidR="00903E67" w:rsidRDefault="00903E67" w:rsidP="005636B6">
      <w:pPr>
        <w:spacing w:before="240" w:after="240"/>
      </w:pPr>
      <w:r>
        <w:t>Y dijo: «Sin que lo hayas proferido,</w:t>
      </w:r>
    </w:p>
    <w:p w14:paraId="735CD245" w14:textId="77777777" w:rsidR="00903E67" w:rsidRDefault="00903E67" w:rsidP="005636B6">
      <w:pPr>
        <w:spacing w:before="240" w:after="240"/>
      </w:pPr>
      <w:r>
        <w:t>mejor he comprendido tu deseo</w:t>
      </w:r>
    </w:p>
    <w:p w14:paraId="4AFB83BF" w14:textId="77777777" w:rsidR="00903E67" w:rsidRDefault="00903E67" w:rsidP="005636B6">
      <w:pPr>
        <w:spacing w:before="240" w:after="240"/>
      </w:pPr>
      <w:r>
        <w:t>que tú cualquiera cosa verdadera;</w:t>
      </w:r>
    </w:p>
    <w:p w14:paraId="2DFA18C5" w14:textId="77777777" w:rsidR="00903E67" w:rsidRDefault="00903E67" w:rsidP="005636B6">
      <w:pPr>
        <w:spacing w:before="240" w:after="240"/>
      </w:pPr>
      <w:r>
        <w:t>porque la veo en el veraz espejo</w:t>
      </w:r>
    </w:p>
    <w:p w14:paraId="6E9503FF" w14:textId="77777777" w:rsidR="00903E67" w:rsidRDefault="00903E67" w:rsidP="005636B6">
      <w:pPr>
        <w:spacing w:before="240" w:after="240"/>
      </w:pPr>
      <w:r>
        <w:t>que hace de sí reflejo en otras cosas,</w:t>
      </w:r>
    </w:p>
    <w:p w14:paraId="65C743F2" w14:textId="77777777" w:rsidR="00903E67" w:rsidRDefault="00903E67" w:rsidP="005636B6">
      <w:pPr>
        <w:spacing w:before="240" w:after="240"/>
      </w:pPr>
      <w:r>
        <w:t>mas las otras en él no se reflejan.</w:t>
      </w:r>
    </w:p>
    <w:p w14:paraId="288693ED" w14:textId="77777777" w:rsidR="00903E67" w:rsidRDefault="00903E67" w:rsidP="005636B6">
      <w:pPr>
        <w:spacing w:before="240" w:after="240"/>
      </w:pPr>
      <w:r>
        <w:t>Quieres oír cuánto hace que me puso</w:t>
      </w:r>
    </w:p>
    <w:p w14:paraId="4DE5ABFC" w14:textId="77777777" w:rsidR="00903E67" w:rsidRDefault="00903E67" w:rsidP="005636B6">
      <w:pPr>
        <w:spacing w:before="240" w:after="240"/>
      </w:pPr>
      <w:r>
        <w:t>Dios en el bello Edén, desde donde ésta</w:t>
      </w:r>
    </w:p>
    <w:p w14:paraId="7F03C7EC" w14:textId="77777777" w:rsidR="00903E67" w:rsidRDefault="00903E67" w:rsidP="005636B6">
      <w:pPr>
        <w:spacing w:before="240" w:after="240"/>
      </w:pPr>
      <w:r>
        <w:t>a tan larga subida te dispuso,</w:t>
      </w:r>
    </w:p>
    <w:p w14:paraId="4F199FB8" w14:textId="77777777" w:rsidR="00903E67" w:rsidRDefault="00903E67" w:rsidP="005636B6">
      <w:pPr>
        <w:spacing w:before="240" w:after="240"/>
      </w:pPr>
      <w:r>
        <w:t>y cuánto fue el deleite de mis ojos,</w:t>
      </w:r>
    </w:p>
    <w:p w14:paraId="251140C5" w14:textId="77777777" w:rsidR="00903E67" w:rsidRDefault="00903E67" w:rsidP="005636B6">
      <w:pPr>
        <w:spacing w:before="240" w:after="240"/>
      </w:pPr>
      <w:r>
        <w:t>y la cierta razón de la gran ira,</w:t>
      </w:r>
    </w:p>
    <w:p w14:paraId="21EE80C3" w14:textId="77777777" w:rsidR="00903E67" w:rsidRDefault="00903E67" w:rsidP="005636B6">
      <w:pPr>
        <w:spacing w:before="240" w:after="240"/>
      </w:pPr>
      <w:r>
        <w:lastRenderedPageBreak/>
        <w:t>y el idioma que usé y que inventé.</w:t>
      </w:r>
    </w:p>
    <w:p w14:paraId="55CE7F59" w14:textId="77777777" w:rsidR="00903E67" w:rsidRDefault="00903E67" w:rsidP="005636B6">
      <w:pPr>
        <w:spacing w:before="240" w:after="240"/>
      </w:pPr>
      <w:r>
        <w:t>Ahora, hijo mío, no el probar del árbol</w:t>
      </w:r>
    </w:p>
    <w:p w14:paraId="6DF8503F" w14:textId="77777777" w:rsidR="00903E67" w:rsidRDefault="00903E67" w:rsidP="005636B6">
      <w:pPr>
        <w:spacing w:before="240" w:after="240"/>
      </w:pPr>
      <w:r>
        <w:t>fue en sí misma ocasión de tanto exilio,</w:t>
      </w:r>
    </w:p>
    <w:p w14:paraId="6A2B75B3" w14:textId="77777777" w:rsidR="00903E67" w:rsidRDefault="00903E67" w:rsidP="005636B6">
      <w:pPr>
        <w:spacing w:before="240" w:after="240"/>
      </w:pPr>
      <w:r>
        <w:t>mas sólo el que infringiese lo ordenado.</w:t>
      </w:r>
    </w:p>
    <w:p w14:paraId="204F34C3" w14:textId="77777777" w:rsidR="00903E67" w:rsidRDefault="00903E67" w:rsidP="005636B6">
      <w:pPr>
        <w:spacing w:before="240" w:after="240"/>
      </w:pPr>
      <w:r>
        <w:t>Donde tu dama sacara a Virgilio,</w:t>
      </w:r>
    </w:p>
    <w:p w14:paraId="19A7E36D" w14:textId="77777777" w:rsidR="00903E67" w:rsidRDefault="00903E67" w:rsidP="005636B6">
      <w:pPr>
        <w:spacing w:before="240" w:after="240"/>
      </w:pPr>
      <w:r>
        <w:t>cuatro mil y tres cientas y dos vueltas</w:t>
      </w:r>
    </w:p>
    <w:p w14:paraId="58CC841E" w14:textId="77777777" w:rsidR="00903E67" w:rsidRDefault="00903E67" w:rsidP="005636B6">
      <w:pPr>
        <w:spacing w:before="240" w:after="240"/>
      </w:pPr>
      <w:r>
        <w:t>de sol tuve deseos de este sitio;</w:t>
      </w:r>
    </w:p>
    <w:p w14:paraId="38F56397" w14:textId="77777777" w:rsidR="00903E67" w:rsidRDefault="00903E67" w:rsidP="005636B6">
      <w:pPr>
        <w:spacing w:before="240" w:after="240"/>
      </w:pPr>
      <w:r>
        <w:t>y le vi que volvía novecientas</w:t>
      </w:r>
    </w:p>
    <w:p w14:paraId="38FA78E3" w14:textId="77777777" w:rsidR="00903E67" w:rsidRDefault="00903E67" w:rsidP="005636B6">
      <w:pPr>
        <w:spacing w:before="240" w:after="240"/>
      </w:pPr>
      <w:r>
        <w:t>treinta veces a todas las estrellas</w:t>
      </w:r>
    </w:p>
    <w:p w14:paraId="7BFC7EEB" w14:textId="77777777" w:rsidR="00903E67" w:rsidRDefault="00903E67" w:rsidP="005636B6">
      <w:pPr>
        <w:spacing w:before="240" w:after="240"/>
      </w:pPr>
      <w:r>
        <w:t>de su camino, cuando en tierra estaba.</w:t>
      </w:r>
    </w:p>
    <w:p w14:paraId="209DF123" w14:textId="77777777" w:rsidR="00903E67" w:rsidRDefault="00903E67" w:rsidP="005636B6">
      <w:pPr>
        <w:spacing w:before="240" w:after="240"/>
      </w:pPr>
      <w:r>
        <w:t>La lengua que yo hablaba se extingió</w:t>
      </w:r>
    </w:p>
    <w:p w14:paraId="6638979D" w14:textId="77777777" w:rsidR="00903E67" w:rsidRDefault="00903E67" w:rsidP="005636B6">
      <w:pPr>
        <w:spacing w:before="240" w:after="240"/>
      </w:pPr>
      <w:r>
        <w:t>aun antes que a la obra inconsumable</w:t>
      </w:r>
    </w:p>
    <w:p w14:paraId="241D6250" w14:textId="77777777" w:rsidR="00903E67" w:rsidRDefault="00903E67" w:rsidP="005636B6">
      <w:pPr>
        <w:spacing w:before="240" w:after="240"/>
      </w:pPr>
      <w:r>
        <w:t>la gente de Nembrot se dedicara:</w:t>
      </w:r>
    </w:p>
    <w:p w14:paraId="16516FB5" w14:textId="77777777" w:rsidR="00903E67" w:rsidRDefault="00903E67" w:rsidP="005636B6">
      <w:pPr>
        <w:spacing w:before="240" w:after="240"/>
      </w:pPr>
      <w:r>
        <w:t>que nunca los efectos racionales,</w:t>
      </w:r>
    </w:p>
    <w:p w14:paraId="4D3721A9" w14:textId="77777777" w:rsidR="00903E67" w:rsidRDefault="00903E67" w:rsidP="005636B6">
      <w:pPr>
        <w:spacing w:before="240" w:after="240"/>
      </w:pPr>
      <w:r>
        <w:t>por el placer humano que los muda</w:t>
      </w:r>
    </w:p>
    <w:p w14:paraId="57131EFE" w14:textId="77777777" w:rsidR="00903E67" w:rsidRDefault="00903E67" w:rsidP="005636B6">
      <w:pPr>
        <w:spacing w:before="240" w:after="240"/>
      </w:pPr>
      <w:r>
        <w:t>siguiendo al cielo, duran para siempre.</w:t>
      </w:r>
    </w:p>
    <w:p w14:paraId="1398E4DF" w14:textId="77777777" w:rsidR="00903E67" w:rsidRDefault="00903E67" w:rsidP="005636B6">
      <w:pPr>
        <w:spacing w:before="240" w:after="240"/>
      </w:pPr>
      <w:r>
        <w:t>Es obra natural que el hombre hable;</w:t>
      </w:r>
    </w:p>
    <w:p w14:paraId="6B90F662" w14:textId="77777777" w:rsidR="00903E67" w:rsidRDefault="00903E67" w:rsidP="005636B6">
      <w:pPr>
        <w:spacing w:before="240" w:after="240"/>
      </w:pPr>
      <w:r>
        <w:t>pero en el cómo la naturaleza</w:t>
      </w:r>
    </w:p>
    <w:p w14:paraId="3348F05C" w14:textId="77777777" w:rsidR="00903E67" w:rsidRDefault="00903E67" w:rsidP="005636B6">
      <w:pPr>
        <w:spacing w:before="240" w:after="240"/>
      </w:pPr>
      <w:r>
        <w:t>os deja que sigáis el gusto propio.</w:t>
      </w:r>
    </w:p>
    <w:p w14:paraId="1039BC7C" w14:textId="77777777" w:rsidR="00903E67" w:rsidRDefault="00903E67" w:rsidP="005636B6">
      <w:pPr>
        <w:spacing w:before="240" w:after="240"/>
      </w:pPr>
      <w:r>
        <w:lastRenderedPageBreak/>
        <w:t>Antes que yo bajase a los infiernos,</w:t>
      </w:r>
    </w:p>
    <w:p w14:paraId="1200AA54" w14:textId="77777777" w:rsidR="00903E67" w:rsidRDefault="00903E67" w:rsidP="005636B6">
      <w:pPr>
        <w:spacing w:before="240" w:after="240"/>
      </w:pPr>
      <w:r>
        <w:t>I se llamaba en tierra el bien supremo</w:t>
      </w:r>
    </w:p>
    <w:p w14:paraId="3E9324B8" w14:textId="77777777" w:rsidR="00903E67" w:rsidRDefault="00903E67" w:rsidP="005636B6">
      <w:pPr>
        <w:spacing w:before="240" w:after="240"/>
      </w:pPr>
      <w:r>
        <w:t>de quien viene la dicha que me embarga;</w:t>
      </w:r>
    </w:p>
    <w:p w14:paraId="2DF47645" w14:textId="77777777" w:rsidR="00903E67" w:rsidRDefault="00903E67" w:rsidP="005636B6">
      <w:pPr>
        <w:spacing w:before="240" w:after="240"/>
      </w:pPr>
      <w:r>
        <w:t>Y Él después se llamó: y así conviene,</w:t>
      </w:r>
    </w:p>
    <w:p w14:paraId="1669FD3A" w14:textId="77777777" w:rsidR="00903E67" w:rsidRDefault="00903E67" w:rsidP="005636B6">
      <w:pPr>
        <w:spacing w:before="240" w:after="240"/>
      </w:pPr>
      <w:r>
        <w:t>que es el humano uso como fronda</w:t>
      </w:r>
    </w:p>
    <w:p w14:paraId="7B244A79" w14:textId="77777777" w:rsidR="00903E67" w:rsidRDefault="00903E67" w:rsidP="005636B6">
      <w:pPr>
        <w:spacing w:before="240" w:after="240"/>
      </w:pPr>
      <w:r>
        <w:t>en la rama, que cae y que otra brota.</w:t>
      </w:r>
    </w:p>
    <w:p w14:paraId="3A49EAD6" w14:textId="77777777" w:rsidR="00903E67" w:rsidRDefault="00903E67" w:rsidP="005636B6">
      <w:pPr>
        <w:spacing w:before="240" w:after="240"/>
      </w:pPr>
      <w:r>
        <w:t>En el monte que más del mar se alza,</w:t>
      </w:r>
    </w:p>
    <w:p w14:paraId="40C2D65B" w14:textId="77777777" w:rsidR="00903E67" w:rsidRDefault="00903E67" w:rsidP="005636B6">
      <w:pPr>
        <w:spacing w:before="240" w:after="240"/>
      </w:pPr>
      <w:r>
        <w:t>con vida pura y deshonesta estuve,</w:t>
      </w:r>
    </w:p>
    <w:p w14:paraId="0DA626E5" w14:textId="77777777" w:rsidR="00903E67" w:rsidRDefault="00903E67" w:rsidP="005636B6">
      <w:pPr>
        <w:spacing w:before="240" w:after="240"/>
      </w:pPr>
      <w:r>
        <w:t>desde la hora primera a la que sigue</w:t>
      </w:r>
    </w:p>
    <w:p w14:paraId="3A2EDDC2" w14:textId="77777777" w:rsidR="00903E67" w:rsidRDefault="00903E67" w:rsidP="005636B6">
      <w:pPr>
        <w:spacing w:before="240" w:after="240"/>
      </w:pPr>
      <w:r>
        <w:t>a la sexta en que el sol cambia el cuadrante.»</w:t>
      </w:r>
    </w:p>
    <w:p w14:paraId="5B6A6BF4" w14:textId="22219BBB" w:rsidR="00903E67" w:rsidRDefault="00903E67" w:rsidP="005636B6">
      <w:pPr>
        <w:pStyle w:val="Ttulo2"/>
        <w:spacing w:before="240" w:after="240"/>
      </w:pPr>
      <w:r>
        <w:br w:type="page"/>
      </w:r>
      <w:bookmarkStart w:id="99" w:name="_Toc196141022"/>
      <w:r>
        <w:lastRenderedPageBreak/>
        <w:t>CANTO XXVII</w:t>
      </w:r>
      <w:bookmarkEnd w:id="99"/>
    </w:p>
    <w:p w14:paraId="1CBC4EF4" w14:textId="77777777" w:rsidR="00903E67" w:rsidRDefault="00903E67" w:rsidP="005636B6">
      <w:pPr>
        <w:spacing w:before="240" w:after="240"/>
      </w:pPr>
      <w:r>
        <w:t>«.Al Padre, al Hijo, al Espíritu Santo</w:t>
      </w:r>
    </w:p>
    <w:p w14:paraId="7F2D9BE9" w14:textId="77777777" w:rsidR="00903E67" w:rsidRDefault="00903E67" w:rsidP="005636B6">
      <w:pPr>
        <w:spacing w:before="240" w:after="240"/>
      </w:pPr>
      <w:r>
        <w:t>-empezó- Gloria» -todo el Paraíso,</w:t>
      </w:r>
    </w:p>
    <w:p w14:paraId="13C33F78" w14:textId="77777777" w:rsidR="00903E67" w:rsidRDefault="00903E67" w:rsidP="005636B6">
      <w:pPr>
        <w:spacing w:before="240" w:after="240"/>
      </w:pPr>
      <w:r>
        <w:t>de tal modo que el canto me embriagaba.</w:t>
      </w:r>
    </w:p>
    <w:p w14:paraId="4466A1F4" w14:textId="77777777" w:rsidR="00903E67" w:rsidRDefault="00903E67" w:rsidP="005636B6">
      <w:pPr>
        <w:spacing w:before="240" w:after="240"/>
      </w:pPr>
      <w:r>
        <w:t>Lo que vi parecía una sonrisa</w:t>
      </w:r>
    </w:p>
    <w:p w14:paraId="305FF2CC" w14:textId="77777777" w:rsidR="00903E67" w:rsidRDefault="00903E67" w:rsidP="005636B6">
      <w:pPr>
        <w:spacing w:before="240" w:after="240"/>
      </w:pPr>
      <w:r>
        <w:t>del universo; y mi embriaguez por esto</w:t>
      </w:r>
    </w:p>
    <w:p w14:paraId="6BF237D3" w14:textId="77777777" w:rsidR="00903E67" w:rsidRDefault="00903E67" w:rsidP="005636B6">
      <w:pPr>
        <w:spacing w:before="240" w:after="240"/>
      </w:pPr>
      <w:r>
        <w:t>me entraba por la vista y el oído.</w:t>
      </w:r>
    </w:p>
    <w:p w14:paraId="465490F0" w14:textId="77777777" w:rsidR="00903E67" w:rsidRDefault="00903E67" w:rsidP="005636B6">
      <w:pPr>
        <w:spacing w:before="240" w:after="240"/>
      </w:pPr>
      <w:r>
        <w:t>¡Oh inefable alegría! ¡Oh dulce gozo!</w:t>
      </w:r>
    </w:p>
    <w:p w14:paraId="3549279F" w14:textId="77777777" w:rsidR="00903E67" w:rsidRDefault="00903E67" w:rsidP="005636B6">
      <w:pPr>
        <w:spacing w:before="240" w:after="240"/>
      </w:pPr>
      <w:r>
        <w:t>¡Oh de amor y de paz vida completa!</w:t>
      </w:r>
    </w:p>
    <w:p w14:paraId="5281CFD5" w14:textId="77777777" w:rsidR="00903E67" w:rsidRDefault="00903E67" w:rsidP="005636B6">
      <w:pPr>
        <w:spacing w:before="240" w:after="240"/>
      </w:pPr>
      <w:r>
        <w:t>¡Oh sin deseo riqueza segura!</w:t>
      </w:r>
    </w:p>
    <w:p w14:paraId="590F0CBF" w14:textId="77777777" w:rsidR="00903E67" w:rsidRDefault="00903E67" w:rsidP="005636B6">
      <w:pPr>
        <w:spacing w:before="240" w:after="240"/>
      </w:pPr>
      <w:r>
        <w:t>Delante de mis ojos encendidas</w:t>
      </w:r>
    </w:p>
    <w:p w14:paraId="3168EA95" w14:textId="77777777" w:rsidR="00903E67" w:rsidRDefault="00903E67" w:rsidP="005636B6">
      <w:pPr>
        <w:spacing w:before="240" w:after="240"/>
      </w:pPr>
      <w:r>
        <w:t>las cuatro antorchas vi, y la que primero</w:t>
      </w:r>
    </w:p>
    <w:p w14:paraId="20FC1EE3" w14:textId="77777777" w:rsidR="00903E67" w:rsidRDefault="00903E67" w:rsidP="005636B6">
      <w:pPr>
        <w:spacing w:before="240" w:after="240"/>
      </w:pPr>
      <w:r>
        <w:t>vino, empezó a avivarse de repente,</w:t>
      </w:r>
    </w:p>
    <w:p w14:paraId="0339AC42" w14:textId="77777777" w:rsidR="00903E67" w:rsidRDefault="00903E67" w:rsidP="005636B6">
      <w:pPr>
        <w:spacing w:before="240" w:after="240"/>
      </w:pPr>
      <w:r>
        <w:t>y su aspecto cambió de tal manera,</w:t>
      </w:r>
    </w:p>
    <w:p w14:paraId="5691FF85" w14:textId="77777777" w:rsidR="00903E67" w:rsidRDefault="00903E67" w:rsidP="005636B6">
      <w:pPr>
        <w:spacing w:before="240" w:after="240"/>
      </w:pPr>
      <w:r>
        <w:t>cual cambiaría jove si él y Marte</w:t>
      </w:r>
    </w:p>
    <w:p w14:paraId="3A047D37" w14:textId="77777777" w:rsidR="00903E67" w:rsidRDefault="00903E67" w:rsidP="005636B6">
      <w:pPr>
        <w:spacing w:before="240" w:after="240"/>
      </w:pPr>
      <w:r>
        <w:t>cambiaran su plumaje siendo pájaros.</w:t>
      </w:r>
    </w:p>
    <w:p w14:paraId="5944870A" w14:textId="77777777" w:rsidR="00903E67" w:rsidRDefault="00903E67" w:rsidP="005636B6">
      <w:pPr>
        <w:spacing w:before="240" w:after="240"/>
      </w:pPr>
      <w:r>
        <w:t>La providencia, que allí distribuye</w:t>
      </w:r>
    </w:p>
    <w:p w14:paraId="34FD5F3A" w14:textId="77777777" w:rsidR="00903E67" w:rsidRDefault="00903E67" w:rsidP="005636B6">
      <w:pPr>
        <w:spacing w:before="240" w:after="240"/>
      </w:pPr>
      <w:r>
        <w:t>cargas y oficios, al dichoso coro</w:t>
      </w:r>
    </w:p>
    <w:p w14:paraId="773B10AE" w14:textId="77777777" w:rsidR="00903E67" w:rsidRDefault="00903E67" w:rsidP="005636B6">
      <w:pPr>
        <w:spacing w:before="240" w:after="240"/>
      </w:pPr>
      <w:r>
        <w:t>puesto había silencio en todas partes,</w:t>
      </w:r>
    </w:p>
    <w:p w14:paraId="2FFBD088" w14:textId="77777777" w:rsidR="00903E67" w:rsidRDefault="00903E67" w:rsidP="005636B6">
      <w:pPr>
        <w:spacing w:before="240" w:after="240"/>
      </w:pPr>
      <w:r>
        <w:lastRenderedPageBreak/>
        <w:t>cuando escuché: «Si mudo de color</w:t>
      </w:r>
    </w:p>
    <w:p w14:paraId="6A7BCBD8" w14:textId="77777777" w:rsidR="00903E67" w:rsidRDefault="00903E67" w:rsidP="005636B6">
      <w:pPr>
        <w:spacing w:before="240" w:after="240"/>
      </w:pPr>
      <w:r>
        <w:t>no debes asombrarte, pues a todos</w:t>
      </w:r>
    </w:p>
    <w:p w14:paraId="2A480087" w14:textId="77777777" w:rsidR="00903E67" w:rsidRDefault="00903E67" w:rsidP="005636B6">
      <w:pPr>
        <w:spacing w:before="240" w:after="240"/>
      </w:pPr>
      <w:r>
        <w:t>éstos verás cambiarlo mientras hablo.</w:t>
      </w:r>
    </w:p>
    <w:p w14:paraId="2748F377" w14:textId="77777777" w:rsidR="00903E67" w:rsidRDefault="00903E67" w:rsidP="005636B6">
      <w:pPr>
        <w:spacing w:before="240" w:after="240"/>
      </w:pPr>
      <w:r>
        <w:t>Quien en la tierra mi lugar usurpa,</w:t>
      </w:r>
    </w:p>
    <w:p w14:paraId="34B0ED74" w14:textId="77777777" w:rsidR="00903E67" w:rsidRDefault="00903E67" w:rsidP="005636B6">
      <w:pPr>
        <w:spacing w:before="240" w:after="240"/>
      </w:pPr>
      <w:r>
        <w:t>mi lugar, mi lugar que está vacante</w:t>
      </w:r>
    </w:p>
    <w:p w14:paraId="02925116" w14:textId="77777777" w:rsidR="00903E67" w:rsidRDefault="00903E67" w:rsidP="005636B6">
      <w:pPr>
        <w:spacing w:before="240" w:after="240"/>
      </w:pPr>
      <w:r>
        <w:t>en la presencia del Hijo de Dios,</w:t>
      </w:r>
    </w:p>
    <w:p w14:paraId="423D7995" w14:textId="77777777" w:rsidR="00903E67" w:rsidRDefault="00903E67" w:rsidP="005636B6">
      <w:pPr>
        <w:spacing w:before="240" w:after="240"/>
      </w:pPr>
      <w:r>
        <w:t>en cloaca mi tumba ha convertido</w:t>
      </w:r>
    </w:p>
    <w:p w14:paraId="4B6E12A3" w14:textId="77777777" w:rsidR="00903E67" w:rsidRDefault="00903E67" w:rsidP="005636B6">
      <w:pPr>
        <w:spacing w:before="240" w:after="240"/>
      </w:pPr>
      <w:r>
        <w:t>de sangre y podredumbre; así el perverso</w:t>
      </w:r>
    </w:p>
    <w:p w14:paraId="58CDC8F6" w14:textId="77777777" w:rsidR="00903E67" w:rsidRDefault="00903E67" w:rsidP="005636B6">
      <w:pPr>
        <w:spacing w:before="240" w:after="240"/>
      </w:pPr>
      <w:r>
        <w:t>que cayó desde aquí, se goza abajo.»</w:t>
      </w:r>
    </w:p>
    <w:p w14:paraId="69A365B9" w14:textId="77777777" w:rsidR="00903E67" w:rsidRDefault="00903E67" w:rsidP="005636B6">
      <w:pPr>
        <w:spacing w:before="240" w:after="240"/>
      </w:pPr>
      <w:r>
        <w:t>Del color con que el sol contrario pinta</w:t>
      </w:r>
    </w:p>
    <w:p w14:paraId="3C825AAD" w14:textId="77777777" w:rsidR="00903E67" w:rsidRDefault="00903E67" w:rsidP="005636B6">
      <w:pPr>
        <w:spacing w:before="240" w:after="240"/>
      </w:pPr>
      <w:r>
        <w:t>por la mañana y la tarde las nubes,</w:t>
      </w:r>
    </w:p>
    <w:p w14:paraId="6FDD6AF9" w14:textId="77777777" w:rsidR="00903E67" w:rsidRDefault="00903E67" w:rsidP="005636B6">
      <w:pPr>
        <w:spacing w:before="240" w:after="240"/>
      </w:pPr>
      <w:r>
        <w:t>entonces vi cubrirse todo el cielo.</w:t>
      </w:r>
    </w:p>
    <w:p w14:paraId="1C5DC147" w14:textId="77777777" w:rsidR="00903E67" w:rsidRDefault="00903E67" w:rsidP="005636B6">
      <w:pPr>
        <w:spacing w:before="240" w:after="240"/>
      </w:pPr>
      <w:r>
        <w:t>Y cual mujer honrada que está siempre</w:t>
      </w:r>
    </w:p>
    <w:p w14:paraId="53CC8D25" w14:textId="77777777" w:rsidR="00903E67" w:rsidRDefault="00903E67" w:rsidP="005636B6">
      <w:pPr>
        <w:spacing w:before="240" w:after="240"/>
      </w:pPr>
      <w:r>
        <w:t>segura de sí misma, y culpas de otras,</w:t>
      </w:r>
    </w:p>
    <w:p w14:paraId="694FA1CD" w14:textId="77777777" w:rsidR="00903E67" w:rsidRDefault="00903E67" w:rsidP="005636B6">
      <w:pPr>
        <w:spacing w:before="240" w:after="240"/>
      </w:pPr>
      <w:r>
        <w:t>sólo con escucharlas, ruborizan,</w:t>
      </w:r>
    </w:p>
    <w:p w14:paraId="2EFF1BC0" w14:textId="77777777" w:rsidR="00903E67" w:rsidRDefault="00903E67" w:rsidP="005636B6">
      <w:pPr>
        <w:spacing w:before="240" w:after="240"/>
      </w:pPr>
      <w:r>
        <w:t>así cambió el semblante de Beatriz;</w:t>
      </w:r>
    </w:p>
    <w:p w14:paraId="0BD86C45" w14:textId="77777777" w:rsidR="00903E67" w:rsidRDefault="00903E67" w:rsidP="005636B6">
      <w:pPr>
        <w:spacing w:before="240" w:after="240"/>
      </w:pPr>
      <w:r>
        <w:t>y así creo que el cielo se eclipsara</w:t>
      </w:r>
    </w:p>
    <w:p w14:paraId="08BE4C8A" w14:textId="77777777" w:rsidR="00903E67" w:rsidRDefault="00903E67" w:rsidP="005636B6">
      <w:pPr>
        <w:spacing w:before="240" w:after="240"/>
      </w:pPr>
      <w:r>
        <w:t>cuando sufrió la suprema potencia.</w:t>
      </w:r>
    </w:p>
    <w:p w14:paraId="078B09D3" w14:textId="77777777" w:rsidR="00903E67" w:rsidRDefault="00903E67" w:rsidP="005636B6">
      <w:pPr>
        <w:spacing w:before="240" w:after="240"/>
      </w:pPr>
      <w:r>
        <w:t>Luego continuaron sus palabras</w:t>
      </w:r>
    </w:p>
    <w:p w14:paraId="7C04A643" w14:textId="77777777" w:rsidR="00903E67" w:rsidRDefault="00903E67" w:rsidP="005636B6">
      <w:pPr>
        <w:spacing w:before="240" w:after="240"/>
      </w:pPr>
      <w:r>
        <w:lastRenderedPageBreak/>
        <w:t>con una voz cambiada de tal forma,</w:t>
      </w:r>
    </w:p>
    <w:p w14:paraId="596B4489" w14:textId="77777777" w:rsidR="00903E67" w:rsidRDefault="00903E67" w:rsidP="005636B6">
      <w:pPr>
        <w:spacing w:before="240" w:after="240"/>
      </w:pPr>
      <w:r>
        <w:t>que más no había cambiado el semblante:</w:t>
      </w:r>
    </w:p>
    <w:p w14:paraId="033120B4" w14:textId="77777777" w:rsidR="00903E67" w:rsidRDefault="00903E67" w:rsidP="005636B6">
      <w:pPr>
        <w:spacing w:before="240" w:after="240"/>
      </w:pPr>
      <w:r>
        <w:t>«No fue nutrida la Esposa de Cristo</w:t>
      </w:r>
    </w:p>
    <w:p w14:paraId="0EC04035" w14:textId="77777777" w:rsidR="00903E67" w:rsidRDefault="00903E67" w:rsidP="005636B6">
      <w:pPr>
        <w:spacing w:before="240" w:after="240"/>
      </w:pPr>
      <w:r>
        <w:t>con mi sangre, de Lino, o la de Cleto,</w:t>
      </w:r>
    </w:p>
    <w:p w14:paraId="006BE82F" w14:textId="77777777" w:rsidR="00903E67" w:rsidRDefault="00903E67" w:rsidP="005636B6">
      <w:pPr>
        <w:spacing w:before="240" w:after="240"/>
      </w:pPr>
      <w:r>
        <w:t>para ser en el logro de oro usada;</w:t>
      </w:r>
    </w:p>
    <w:p w14:paraId="46B6FCA9" w14:textId="77777777" w:rsidR="00903E67" w:rsidRDefault="00903E67" w:rsidP="005636B6">
      <w:pPr>
        <w:spacing w:before="240" w:after="240"/>
      </w:pPr>
      <w:r>
        <w:t>mas por lograr este vivir gozoso</w:t>
      </w:r>
    </w:p>
    <w:p w14:paraId="7507B1F7" w14:textId="77777777" w:rsidR="00903E67" w:rsidRDefault="00903E67" w:rsidP="005636B6">
      <w:pPr>
        <w:spacing w:before="240" w:after="240"/>
      </w:pPr>
      <w:r>
        <w:t>Sixto y Urbano y Pío y Calixto</w:t>
      </w:r>
    </w:p>
    <w:p w14:paraId="43433C7A" w14:textId="77777777" w:rsidR="00903E67" w:rsidRDefault="00903E67" w:rsidP="005636B6">
      <w:pPr>
        <w:spacing w:before="240" w:after="240"/>
      </w:pPr>
      <w:r>
        <w:t>tras muchos sufrimientos la vertieron.</w:t>
      </w:r>
    </w:p>
    <w:p w14:paraId="0573F5F5" w14:textId="77777777" w:rsidR="00903E67" w:rsidRDefault="00903E67" w:rsidP="005636B6">
      <w:pPr>
        <w:spacing w:before="240" w:after="240"/>
      </w:pPr>
      <w:r>
        <w:t>No fue nuestra intención que a la derecha</w:t>
      </w:r>
    </w:p>
    <w:p w14:paraId="4CAF5F1E" w14:textId="77777777" w:rsidR="00903E67" w:rsidRDefault="00903E67" w:rsidP="005636B6">
      <w:pPr>
        <w:spacing w:before="240" w:after="240"/>
      </w:pPr>
      <w:r>
        <w:t>de nuestros sucesores, se sentara</w:t>
      </w:r>
    </w:p>
    <w:p w14:paraId="7EE0D4B1" w14:textId="77777777" w:rsidR="00903E67" w:rsidRDefault="00903E67" w:rsidP="005636B6">
      <w:pPr>
        <w:spacing w:before="240" w:after="240"/>
      </w:pPr>
      <w:r>
        <w:t>parte del pueblo, y parte al otro lado;</w:t>
      </w:r>
    </w:p>
    <w:p w14:paraId="124C7F7E" w14:textId="77777777" w:rsidR="00903E67" w:rsidRDefault="00903E67" w:rsidP="005636B6">
      <w:pPr>
        <w:spacing w:before="240" w:after="240"/>
      </w:pPr>
      <w:r>
        <w:t>ni que las llaves que me confiaron,</w:t>
      </w:r>
    </w:p>
    <w:p w14:paraId="1BC3BB8C" w14:textId="77777777" w:rsidR="00903E67" w:rsidRDefault="00903E67" w:rsidP="005636B6">
      <w:pPr>
        <w:spacing w:before="240" w:after="240"/>
      </w:pPr>
      <w:r>
        <w:t>se volvieran escudo en los pendones</w:t>
      </w:r>
    </w:p>
    <w:p w14:paraId="3EFEBB3B" w14:textId="77777777" w:rsidR="00903E67" w:rsidRDefault="00903E67" w:rsidP="005636B6">
      <w:pPr>
        <w:spacing w:before="240" w:after="240"/>
      </w:pPr>
      <w:r>
        <w:t>que combatieran contra bautizados;</w:t>
      </w:r>
    </w:p>
    <w:p w14:paraId="4D61AA50" w14:textId="77777777" w:rsidR="00903E67" w:rsidRDefault="00903E67" w:rsidP="005636B6">
      <w:pPr>
        <w:spacing w:before="240" w:after="240"/>
      </w:pPr>
      <w:r>
        <w:t>ni que yo fuera imagen en los sellos,</w:t>
      </w:r>
    </w:p>
    <w:p w14:paraId="36CF9DC6" w14:textId="77777777" w:rsidR="00903E67" w:rsidRDefault="00903E67" w:rsidP="005636B6">
      <w:pPr>
        <w:spacing w:before="240" w:after="240"/>
      </w:pPr>
      <w:r>
        <w:t>de privilegios vendidos y falsos,</w:t>
      </w:r>
    </w:p>
    <w:p w14:paraId="55E47F2F" w14:textId="77777777" w:rsidR="00903E67" w:rsidRDefault="00903E67" w:rsidP="005636B6">
      <w:pPr>
        <w:spacing w:before="240" w:after="240"/>
      </w:pPr>
      <w:r>
        <w:t>que tanto me avergüenzan y me irritan.</w:t>
      </w:r>
    </w:p>
    <w:p w14:paraId="39F00824" w14:textId="77777777" w:rsidR="00903E67" w:rsidRDefault="00903E67" w:rsidP="005636B6">
      <w:pPr>
        <w:spacing w:before="240" w:after="240"/>
      </w:pPr>
      <w:r>
        <w:t>En traje de pastor lobos rapaces</w:t>
      </w:r>
    </w:p>
    <w:p w14:paraId="48750D4B" w14:textId="77777777" w:rsidR="00903E67" w:rsidRDefault="00903E67" w:rsidP="005636B6">
      <w:pPr>
        <w:spacing w:before="240" w:after="240"/>
      </w:pPr>
      <w:r>
        <w:t>desde aquí pueden verse prado a prado:</w:t>
      </w:r>
    </w:p>
    <w:p w14:paraId="4D8BC346" w14:textId="77777777" w:rsidR="00903E67" w:rsidRDefault="00903E67" w:rsidP="005636B6">
      <w:pPr>
        <w:spacing w:before="240" w:after="240"/>
      </w:pPr>
      <w:r>
        <w:lastRenderedPageBreak/>
        <w:t>Oh protección divina, ¿por qué duerme?</w:t>
      </w:r>
    </w:p>
    <w:p w14:paraId="05CF23C8" w14:textId="77777777" w:rsidR="00903E67" w:rsidRDefault="00903E67" w:rsidP="005636B6">
      <w:pPr>
        <w:spacing w:before="240" w:after="240"/>
      </w:pPr>
      <w:r>
        <w:t>Cahorsinos y Gascones se apresuran</w:t>
      </w:r>
    </w:p>
    <w:p w14:paraId="769C70D7" w14:textId="77777777" w:rsidR="00903E67" w:rsidRDefault="00903E67" w:rsidP="005636B6">
      <w:pPr>
        <w:spacing w:before="240" w:after="240"/>
      </w:pPr>
      <w:r>
        <w:t>a beber nuestra sangre: ¡oh buen principio,</w:t>
      </w:r>
    </w:p>
    <w:p w14:paraId="6AA1E95B" w14:textId="77777777" w:rsidR="00903E67" w:rsidRDefault="00903E67" w:rsidP="005636B6">
      <w:pPr>
        <w:spacing w:before="240" w:after="240"/>
      </w:pPr>
      <w:r>
        <w:t>a qué vil fin has venido a parar!</w:t>
      </w:r>
    </w:p>
    <w:p w14:paraId="60822EA2" w14:textId="77777777" w:rsidR="00903E67" w:rsidRDefault="00903E67" w:rsidP="005636B6">
      <w:pPr>
        <w:spacing w:before="240" w:after="240"/>
      </w:pPr>
      <w:r>
        <w:t>Pero la providencia, que de Roma</w:t>
      </w:r>
    </w:p>
    <w:p w14:paraId="7D43F03D" w14:textId="77777777" w:rsidR="00903E67" w:rsidRDefault="00903E67" w:rsidP="005636B6">
      <w:pPr>
        <w:spacing w:before="240" w:after="240"/>
      </w:pPr>
      <w:r>
        <w:t>con Escipión guardar la gloria pudo,</w:t>
      </w:r>
    </w:p>
    <w:p w14:paraId="326449E0" w14:textId="77777777" w:rsidR="00903E67" w:rsidRDefault="00903E67" w:rsidP="005636B6">
      <w:pPr>
        <w:spacing w:before="240" w:after="240"/>
      </w:pPr>
      <w:r>
        <w:t>pronto nos salvará, según lo pienso;</w:t>
      </w:r>
    </w:p>
    <w:p w14:paraId="4C72D7A3" w14:textId="77777777" w:rsidR="00903E67" w:rsidRDefault="00903E67" w:rsidP="005636B6">
      <w:pPr>
        <w:spacing w:before="240" w:after="240"/>
      </w:pPr>
      <w:r>
        <w:t>y tú, hijo mío, que a la tierra vuelves</w:t>
      </w:r>
    </w:p>
    <w:p w14:paraId="6CC76A12" w14:textId="77777777" w:rsidR="00903E67" w:rsidRDefault="00903E67" w:rsidP="005636B6">
      <w:pPr>
        <w:spacing w:before="240" w:after="240"/>
      </w:pPr>
      <w:r>
        <w:t>por tu peso mortal, abre la boca,</w:t>
      </w:r>
    </w:p>
    <w:p w14:paraId="393D16EC" w14:textId="77777777" w:rsidR="00903E67" w:rsidRDefault="00903E67" w:rsidP="005636B6">
      <w:pPr>
        <w:spacing w:before="240" w:after="240"/>
      </w:pPr>
      <w:r>
        <w:t>y tú no escondas lo que yo no escondo.»</w:t>
      </w:r>
    </w:p>
    <w:p w14:paraId="77A5223D" w14:textId="77777777" w:rsidR="00903E67" w:rsidRDefault="00903E67" w:rsidP="005636B6">
      <w:pPr>
        <w:spacing w:before="240" w:after="240"/>
      </w:pPr>
      <w:r>
        <w:t>Cual vapores helados nos envía</w:t>
      </w:r>
    </w:p>
    <w:p w14:paraId="151F7B71" w14:textId="77777777" w:rsidR="00903E67" w:rsidRDefault="00903E67" w:rsidP="005636B6">
      <w:pPr>
        <w:spacing w:before="240" w:after="240"/>
      </w:pPr>
      <w:r>
        <w:t>abajo el aire nuestro, cuando el cuerno</w:t>
      </w:r>
    </w:p>
    <w:p w14:paraId="73CF6C7F" w14:textId="77777777" w:rsidR="00903E67" w:rsidRDefault="00903E67" w:rsidP="005636B6">
      <w:pPr>
        <w:spacing w:before="240" w:after="240"/>
      </w:pPr>
      <w:r>
        <w:t>de la cabra del cielo el sol tropieza,</w:t>
      </w:r>
    </w:p>
    <w:p w14:paraId="77824B28" w14:textId="77777777" w:rsidR="00903E67" w:rsidRDefault="00903E67" w:rsidP="005636B6">
      <w:pPr>
        <w:spacing w:before="240" w:after="240"/>
      </w:pPr>
      <w:r>
        <w:t>así yo vi que el éter adornado</w:t>
      </w:r>
    </w:p>
    <w:p w14:paraId="5C8A23A8" w14:textId="77777777" w:rsidR="00903E67" w:rsidRDefault="00903E67" w:rsidP="005636B6">
      <w:pPr>
        <w:spacing w:before="240" w:after="240"/>
      </w:pPr>
      <w:r>
        <w:t>subía despidiendo los vapores</w:t>
      </w:r>
    </w:p>
    <w:p w14:paraId="3A86D40D" w14:textId="77777777" w:rsidR="00903E67" w:rsidRDefault="00903E67" w:rsidP="005636B6">
      <w:pPr>
        <w:spacing w:before="240" w:after="240"/>
      </w:pPr>
      <w:r>
        <w:t>triunfantes, que estuvieron con nosotros.</w:t>
      </w:r>
    </w:p>
    <w:p w14:paraId="6181BF67" w14:textId="77777777" w:rsidR="00903E67" w:rsidRDefault="00903E67" w:rsidP="005636B6">
      <w:pPr>
        <w:spacing w:before="240" w:after="240"/>
      </w:pPr>
      <w:r>
        <w:t>Con mis ojos seguia sus semblantes,</w:t>
      </w:r>
    </w:p>
    <w:p w14:paraId="4998B39A" w14:textId="77777777" w:rsidR="00903E67" w:rsidRDefault="00903E67" w:rsidP="005636B6">
      <w:pPr>
        <w:spacing w:before="240" w:after="240"/>
      </w:pPr>
      <w:r>
        <w:t>hasta que la distancia, al ser ya mucha,</w:t>
      </w:r>
    </w:p>
    <w:p w14:paraId="022EE4FB" w14:textId="77777777" w:rsidR="00903E67" w:rsidRDefault="00903E67" w:rsidP="005636B6">
      <w:pPr>
        <w:spacing w:before="240" w:after="240"/>
      </w:pPr>
      <w:r>
        <w:t>les impidió seguir detrás de ellos.</w:t>
      </w:r>
    </w:p>
    <w:p w14:paraId="5C130FFA" w14:textId="77777777" w:rsidR="00903E67" w:rsidRDefault="00903E67" w:rsidP="005636B6">
      <w:pPr>
        <w:spacing w:before="240" w:after="240"/>
      </w:pPr>
      <w:r>
        <w:lastRenderedPageBreak/>
        <w:t>Por ello mi señora, al verme libre</w:t>
      </w:r>
    </w:p>
    <w:p w14:paraId="6258DCC3" w14:textId="77777777" w:rsidR="00903E67" w:rsidRDefault="00903E67" w:rsidP="005636B6">
      <w:pPr>
        <w:spacing w:before="240" w:after="240"/>
      </w:pPr>
      <w:r>
        <w:t>de mirar hacia arriba, dijo: «Baja</w:t>
      </w:r>
    </w:p>
    <w:p w14:paraId="061A07C0" w14:textId="77777777" w:rsidR="00903E67" w:rsidRDefault="00903E67" w:rsidP="005636B6">
      <w:pPr>
        <w:spacing w:before="240" w:after="240"/>
      </w:pPr>
      <w:r>
        <w:t>la vista y mira cuánta vuelta has dado.»</w:t>
      </w:r>
    </w:p>
    <w:p w14:paraId="2FA7FB3C" w14:textId="77777777" w:rsidR="00903E67" w:rsidRDefault="00903E67" w:rsidP="005636B6">
      <w:pPr>
        <w:spacing w:before="240" w:after="240"/>
      </w:pPr>
      <w:r>
        <w:t>Desde el momento en que mire primero</w:t>
      </w:r>
    </w:p>
    <w:p w14:paraId="5A5E0643" w14:textId="77777777" w:rsidR="00903E67" w:rsidRDefault="00903E67" w:rsidP="005636B6">
      <w:pPr>
        <w:spacing w:before="240" w:after="240"/>
      </w:pPr>
      <w:r>
        <w:t>vi que había corrido todo el arco</w:t>
      </w:r>
    </w:p>
    <w:p w14:paraId="64230D88" w14:textId="77777777" w:rsidR="00903E67" w:rsidRDefault="00903E67" w:rsidP="005636B6">
      <w:pPr>
        <w:spacing w:before="240" w:after="240"/>
      </w:pPr>
      <w:r>
        <w:t>que hace del medio al fin el primer clima;</w:t>
      </w:r>
    </w:p>
    <w:p w14:paraId="2FCB0867" w14:textId="77777777" w:rsidR="00903E67" w:rsidRDefault="00903E67" w:rsidP="005636B6">
      <w:pPr>
        <w:spacing w:before="240" w:after="240"/>
      </w:pPr>
      <w:r>
        <w:t>viendo, pasado Cádiz, la insensata</w:t>
      </w:r>
    </w:p>
    <w:p w14:paraId="1B0E23C6" w14:textId="77777777" w:rsidR="00903E67" w:rsidRDefault="00903E67" w:rsidP="005636B6">
      <w:pPr>
        <w:spacing w:before="240" w:after="240"/>
      </w:pPr>
      <w:r>
        <w:t>ruta de Ulises, y la playa donde</w:t>
      </w:r>
    </w:p>
    <w:p w14:paraId="087F19EE" w14:textId="77777777" w:rsidR="00903E67" w:rsidRDefault="00903E67" w:rsidP="005636B6">
      <w:pPr>
        <w:spacing w:before="240" w:after="240"/>
      </w:pPr>
      <w:r>
        <w:t>fue dulce carga Europa al otro lado.</w:t>
      </w:r>
    </w:p>
    <w:p w14:paraId="0F127F61" w14:textId="77777777" w:rsidR="00903E67" w:rsidRDefault="00903E67" w:rsidP="005636B6">
      <w:pPr>
        <w:spacing w:before="240" w:after="240"/>
      </w:pPr>
      <w:r>
        <w:t>Y hubiera descubierto aún más lugares</w:t>
      </w:r>
    </w:p>
    <w:p w14:paraId="53AD5D64" w14:textId="77777777" w:rsidR="00903E67" w:rsidRDefault="00903E67" w:rsidP="005636B6">
      <w:pPr>
        <w:spacing w:before="240" w:after="240"/>
      </w:pPr>
      <w:r>
        <w:t>de aquella terrezuela, pero el sol</w:t>
      </w:r>
    </w:p>
    <w:p w14:paraId="3CE4A529" w14:textId="77777777" w:rsidR="00903E67" w:rsidRDefault="00903E67" w:rsidP="005636B6">
      <w:pPr>
        <w:spacing w:before="240" w:after="240"/>
      </w:pPr>
      <w:r>
        <w:t>bajo mis pies distaba más de un signo.</w:t>
      </w:r>
    </w:p>
    <w:p w14:paraId="2AA0FBF3" w14:textId="77777777" w:rsidR="00903E67" w:rsidRDefault="00903E67" w:rsidP="005636B6">
      <w:pPr>
        <w:spacing w:before="240" w:after="240"/>
      </w:pPr>
      <w:r>
        <w:t>La mente enamorada, que requiebra</w:t>
      </w:r>
    </w:p>
    <w:p w14:paraId="7CEE5BE3" w14:textId="77777777" w:rsidR="00903E67" w:rsidRDefault="00903E67" w:rsidP="005636B6">
      <w:pPr>
        <w:spacing w:before="240" w:after="240"/>
      </w:pPr>
      <w:r>
        <w:t>siempre a mi dama, más que nunca ardía</w:t>
      </w:r>
    </w:p>
    <w:p w14:paraId="5F47FFA9" w14:textId="77777777" w:rsidR="00903E67" w:rsidRDefault="00903E67" w:rsidP="005636B6">
      <w:pPr>
        <w:spacing w:before="240" w:after="240"/>
      </w:pPr>
      <w:r>
        <w:t>por dirigir de nuevo a ella mis ojos;</w:t>
      </w:r>
    </w:p>
    <w:p w14:paraId="6827DB52" w14:textId="77777777" w:rsidR="00903E67" w:rsidRDefault="00903E67" w:rsidP="005636B6">
      <w:pPr>
        <w:spacing w:before="240" w:after="240"/>
      </w:pPr>
      <w:r>
        <w:t>y si es el cebo el arte o la natura</w:t>
      </w:r>
    </w:p>
    <w:p w14:paraId="5C15CC54" w14:textId="77777777" w:rsidR="00903E67" w:rsidRDefault="00903E67" w:rsidP="005636B6">
      <w:pPr>
        <w:spacing w:before="240" w:after="240"/>
      </w:pPr>
      <w:r>
        <w:t>que atrae los ojos, y la mente atrapan</w:t>
      </w:r>
    </w:p>
    <w:p w14:paraId="4B4C8FCD" w14:textId="77777777" w:rsidR="00903E67" w:rsidRDefault="00903E67" w:rsidP="005636B6">
      <w:pPr>
        <w:spacing w:before="240" w:after="240"/>
      </w:pPr>
      <w:r>
        <w:t>ya con la carne viva o ya pintada,</w:t>
      </w:r>
    </w:p>
    <w:p w14:paraId="53358AC8" w14:textId="77777777" w:rsidR="00903E67" w:rsidRDefault="00903E67" w:rsidP="005636B6">
      <w:pPr>
        <w:spacing w:before="240" w:after="240"/>
      </w:pPr>
      <w:r>
        <w:t>juntas nada serían comparadas</w:t>
      </w:r>
    </w:p>
    <w:p w14:paraId="4819F64B" w14:textId="77777777" w:rsidR="00903E67" w:rsidRDefault="00903E67" w:rsidP="005636B6">
      <w:pPr>
        <w:spacing w:before="240" w:after="240"/>
      </w:pPr>
      <w:r>
        <w:lastRenderedPageBreak/>
        <w:t>al divino placer que me alumbró,</w:t>
      </w:r>
    </w:p>
    <w:p w14:paraId="270A7AB5" w14:textId="77777777" w:rsidR="00903E67" w:rsidRDefault="00903E67" w:rsidP="005636B6">
      <w:pPr>
        <w:spacing w:before="240" w:after="240"/>
      </w:pPr>
      <w:r>
        <w:t>al dirigirme a sus ojos rientes.</w:t>
      </w:r>
    </w:p>
    <w:p w14:paraId="581234F7" w14:textId="77777777" w:rsidR="00903E67" w:rsidRDefault="00903E67" w:rsidP="005636B6">
      <w:pPr>
        <w:spacing w:before="240" w:after="240"/>
      </w:pPr>
      <w:r>
        <w:t>Y el vigor que me dio aquella mirada,</w:t>
      </w:r>
    </w:p>
    <w:p w14:paraId="4D86BEF2" w14:textId="77777777" w:rsidR="00903E67" w:rsidRDefault="00903E67" w:rsidP="005636B6">
      <w:pPr>
        <w:spacing w:before="240" w:after="240"/>
      </w:pPr>
      <w:r>
        <w:t>me dio impulso hasta el cielo más veloz</w:t>
      </w:r>
    </w:p>
    <w:p w14:paraId="4558343D" w14:textId="77777777" w:rsidR="00903E67" w:rsidRDefault="00903E67" w:rsidP="005636B6">
      <w:pPr>
        <w:spacing w:before="240" w:after="240"/>
      </w:pPr>
      <w:r>
        <w:t>al separarme del nido de Leda.</w:t>
      </w:r>
    </w:p>
    <w:p w14:paraId="63D8D855" w14:textId="77777777" w:rsidR="00903E67" w:rsidRDefault="00903E67" w:rsidP="005636B6">
      <w:pPr>
        <w:spacing w:before="240" w:after="240"/>
      </w:pPr>
      <w:r>
        <w:t>Sus partes mas cercanas o distantes</w:t>
      </w:r>
    </w:p>
    <w:p w14:paraId="10F01C5C" w14:textId="77777777" w:rsidR="00903E67" w:rsidRDefault="00903E67" w:rsidP="005636B6">
      <w:pPr>
        <w:spacing w:before="240" w:after="240"/>
      </w:pPr>
      <w:r>
        <w:t>son tan iguales, que decir no puedo</w:t>
      </w:r>
    </w:p>
    <w:p w14:paraId="667CA2FA" w14:textId="77777777" w:rsidR="00903E67" w:rsidRDefault="00903E67" w:rsidP="005636B6">
      <w:pPr>
        <w:spacing w:before="240" w:after="240"/>
      </w:pPr>
      <w:r>
        <w:t>la que escogió Beatriz para mi entrada.</w:t>
      </w:r>
    </w:p>
    <w:p w14:paraId="56853B71" w14:textId="77777777" w:rsidR="00903E67" w:rsidRDefault="00903E67" w:rsidP="005636B6">
      <w:pPr>
        <w:spacing w:before="240" w:after="240"/>
      </w:pPr>
      <w:r>
        <w:t>Mas ella que veía mis deseos,</w:t>
      </w:r>
    </w:p>
    <w:p w14:paraId="50464A19" w14:textId="77777777" w:rsidR="00903E67" w:rsidRDefault="00903E67" w:rsidP="005636B6">
      <w:pPr>
        <w:spacing w:before="240" w:after="240"/>
      </w:pPr>
      <w:r>
        <w:t>empezó con sonrisa tan alegre,</w:t>
      </w:r>
    </w:p>
    <w:p w14:paraId="33957813" w14:textId="77777777" w:rsidR="00903E67" w:rsidRDefault="00903E67" w:rsidP="005636B6">
      <w:pPr>
        <w:spacing w:before="240" w:after="240"/>
      </w:pPr>
      <w:r>
        <w:t>cual si Dios en su rostro se gozase:</w:t>
      </w:r>
    </w:p>
    <w:p w14:paraId="082C4653" w14:textId="77777777" w:rsidR="00903E67" w:rsidRDefault="00903E67" w:rsidP="005636B6">
      <w:pPr>
        <w:spacing w:before="240" w:after="240"/>
      </w:pPr>
      <w:r>
        <w:t>«El ser del mundo, que detiene el centro</w:t>
      </w:r>
    </w:p>
    <w:p w14:paraId="25929454" w14:textId="77777777" w:rsidR="00903E67" w:rsidRDefault="00903E67" w:rsidP="005636B6">
      <w:pPr>
        <w:spacing w:before="240" w:after="240"/>
      </w:pPr>
      <w:r>
        <w:t>y hace girar en torno a lo restante,</w:t>
      </w:r>
    </w:p>
    <w:p w14:paraId="03511A82" w14:textId="77777777" w:rsidR="00903E67" w:rsidRDefault="00903E67" w:rsidP="005636B6">
      <w:pPr>
        <w:spacing w:before="240" w:after="240"/>
      </w:pPr>
      <w:r>
        <w:t>tiene aquí su principio como meta;</w:t>
      </w:r>
    </w:p>
    <w:p w14:paraId="5972A559" w14:textId="77777777" w:rsidR="00903E67" w:rsidRDefault="00903E67" w:rsidP="005636B6">
      <w:pPr>
        <w:spacing w:before="240" w:after="240"/>
      </w:pPr>
      <w:r>
        <w:t>y este cielo no tiene más comienzo</w:t>
      </w:r>
    </w:p>
    <w:p w14:paraId="1E3E230D" w14:textId="77777777" w:rsidR="00903E67" w:rsidRDefault="00903E67" w:rsidP="005636B6">
      <w:pPr>
        <w:spacing w:before="240" w:after="240"/>
      </w:pPr>
      <w:r>
        <w:t>que la mente divina, donde prende</w:t>
      </w:r>
    </w:p>
    <w:p w14:paraId="50D35A6D" w14:textId="77777777" w:rsidR="00903E67" w:rsidRDefault="00903E67" w:rsidP="005636B6">
      <w:pPr>
        <w:spacing w:before="240" w:after="240"/>
      </w:pPr>
      <w:r>
        <w:t>la influencia y amor que él llueve y gira.</w:t>
      </w:r>
    </w:p>
    <w:p w14:paraId="5740E3FC" w14:textId="77777777" w:rsidR="00903E67" w:rsidRDefault="00903E67" w:rsidP="005636B6">
      <w:pPr>
        <w:spacing w:before="240" w:after="240"/>
      </w:pPr>
      <w:r>
        <w:t>El amor y la luz, a éste rodean</w:t>
      </w:r>
    </w:p>
    <w:p w14:paraId="6F7712F6" w14:textId="77777777" w:rsidR="00903E67" w:rsidRDefault="00903E67" w:rsidP="005636B6">
      <w:pPr>
        <w:spacing w:before="240" w:after="240"/>
      </w:pPr>
      <w:r>
        <w:t>como a los otros éste; y solamente</w:t>
      </w:r>
    </w:p>
    <w:p w14:paraId="461F4E18" w14:textId="77777777" w:rsidR="00903E67" w:rsidRDefault="00903E67" w:rsidP="005636B6">
      <w:pPr>
        <w:spacing w:before="240" w:after="240"/>
      </w:pPr>
      <w:r>
        <w:lastRenderedPageBreak/>
        <w:t>a este círculo entiende quien lo ciñe.</w:t>
      </w:r>
    </w:p>
    <w:p w14:paraId="3A03C9C2" w14:textId="77777777" w:rsidR="00903E67" w:rsidRDefault="00903E67" w:rsidP="005636B6">
      <w:pPr>
        <w:spacing w:before="240" w:after="240"/>
      </w:pPr>
      <w:r>
        <w:t>Su movimiento no mide con otro,</w:t>
      </w:r>
    </w:p>
    <w:p w14:paraId="3E5FE58D" w14:textId="77777777" w:rsidR="00903E67" w:rsidRDefault="00903E67" w:rsidP="005636B6">
      <w:pPr>
        <w:spacing w:before="240" w:after="240"/>
      </w:pPr>
      <w:r>
        <w:t>pero los otros se miden con éste,</w:t>
      </w:r>
    </w:p>
    <w:p w14:paraId="7FF63666" w14:textId="77777777" w:rsidR="00903E67" w:rsidRDefault="00903E67" w:rsidP="005636B6">
      <w:pPr>
        <w:spacing w:before="240" w:after="240"/>
      </w:pPr>
      <w:r>
        <w:t>cual se divide el diez por dos o cinco;</w:t>
      </w:r>
    </w:p>
    <w:p w14:paraId="2391E1A4" w14:textId="77777777" w:rsidR="00903E67" w:rsidRDefault="00903E67" w:rsidP="005636B6">
      <w:pPr>
        <w:spacing w:before="240" w:after="240"/>
      </w:pPr>
      <w:r>
        <w:t>y cómo el tiempo tenga en este vaso</w:t>
      </w:r>
    </w:p>
    <w:p w14:paraId="2E8A0A59" w14:textId="77777777" w:rsidR="00903E67" w:rsidRDefault="00903E67" w:rsidP="005636B6">
      <w:pPr>
        <w:spacing w:before="240" w:after="240"/>
      </w:pPr>
      <w:r>
        <w:t>su raíz y en los otros la enramada,</w:t>
      </w:r>
    </w:p>
    <w:p w14:paraId="00BBD3E6" w14:textId="77777777" w:rsidR="00903E67" w:rsidRDefault="00903E67" w:rsidP="005636B6">
      <w:pPr>
        <w:spacing w:before="240" w:after="240"/>
      </w:pPr>
      <w:r>
        <w:t>ahora podrás saberlo claramente.</w:t>
      </w:r>
    </w:p>
    <w:p w14:paraId="40BCD0AF" w14:textId="77777777" w:rsidR="00903E67" w:rsidRDefault="00903E67" w:rsidP="005636B6">
      <w:pPr>
        <w:spacing w:before="240" w:after="240"/>
      </w:pPr>
      <w:r>
        <w:t>¡Oh tú, concupiscencia que en tu seno</w:t>
      </w:r>
    </w:p>
    <w:p w14:paraId="269E90E9" w14:textId="77777777" w:rsidR="00903E67" w:rsidRDefault="00903E67" w:rsidP="005636B6">
      <w:pPr>
        <w:spacing w:before="240" w:after="240"/>
      </w:pPr>
      <w:r>
        <w:t>los mortales ahogas, sin que puedan</w:t>
      </w:r>
    </w:p>
    <w:p w14:paraId="2C29F697" w14:textId="77777777" w:rsidR="00903E67" w:rsidRDefault="00903E67" w:rsidP="005636B6">
      <w:pPr>
        <w:spacing w:before="240" w:after="240"/>
      </w:pPr>
      <w:r>
        <w:t>sacar los ojos fuera de tus ondas!</w:t>
      </w:r>
    </w:p>
    <w:p w14:paraId="60E5BE51" w14:textId="77777777" w:rsidR="00903E67" w:rsidRDefault="00903E67" w:rsidP="005636B6">
      <w:pPr>
        <w:spacing w:before="240" w:after="240"/>
      </w:pPr>
      <w:r>
        <w:t>La voluntad florece en los humanos;</w:t>
      </w:r>
    </w:p>
    <w:p w14:paraId="68C323DB" w14:textId="77777777" w:rsidR="00903E67" w:rsidRDefault="00903E67" w:rsidP="005636B6">
      <w:pPr>
        <w:spacing w:before="240" w:after="240"/>
      </w:pPr>
      <w:r>
        <w:t>mas la lluvia constante hace volverse</w:t>
      </w:r>
    </w:p>
    <w:p w14:paraId="2143811F" w14:textId="77777777" w:rsidR="00903E67" w:rsidRDefault="00903E67" w:rsidP="005636B6">
      <w:pPr>
        <w:spacing w:before="240" w:after="240"/>
      </w:pPr>
      <w:r>
        <w:t>endrinas las ciruelas verdaderas.</w:t>
      </w:r>
    </w:p>
    <w:p w14:paraId="35BD3FB4" w14:textId="77777777" w:rsidR="00903E67" w:rsidRDefault="00903E67" w:rsidP="005636B6">
      <w:pPr>
        <w:spacing w:before="240" w:after="240"/>
      </w:pPr>
      <w:r>
        <w:t>La inocencia y la fe sólo en los niños</w:t>
      </w:r>
    </w:p>
    <w:p w14:paraId="3841B422" w14:textId="77777777" w:rsidR="00903E67" w:rsidRDefault="00903E67" w:rsidP="005636B6">
      <w:pPr>
        <w:spacing w:before="240" w:after="240"/>
      </w:pPr>
      <w:r>
        <w:t>se encuentran repartidas; luego escapan</w:t>
      </w:r>
    </w:p>
    <w:p w14:paraId="4BA84ABA" w14:textId="77777777" w:rsidR="00903E67" w:rsidRDefault="00903E67" w:rsidP="005636B6">
      <w:pPr>
        <w:spacing w:before="240" w:after="240"/>
      </w:pPr>
      <w:r>
        <w:t>antes de que se cubran las mejillas.</w:t>
      </w:r>
    </w:p>
    <w:p w14:paraId="12479B43" w14:textId="77777777" w:rsidR="00903E67" w:rsidRDefault="00903E67" w:rsidP="005636B6">
      <w:pPr>
        <w:spacing w:before="240" w:after="240"/>
      </w:pPr>
      <w:r>
        <w:t>Tal, aún balbuciente, guarda ayuno,</w:t>
      </w:r>
    </w:p>
    <w:p w14:paraId="601C1D13" w14:textId="77777777" w:rsidR="00903E67" w:rsidRDefault="00903E67" w:rsidP="005636B6">
      <w:pPr>
        <w:spacing w:before="240" w:after="240"/>
      </w:pPr>
      <w:r>
        <w:t>y luego traga, con la lengua suelta,</w:t>
      </w:r>
    </w:p>
    <w:p w14:paraId="31944389" w14:textId="77777777" w:rsidR="00903E67" w:rsidRDefault="00903E67" w:rsidP="005636B6">
      <w:pPr>
        <w:spacing w:before="240" w:after="240"/>
      </w:pPr>
      <w:r>
        <w:t>cualquier comida bajo cualquier luna;</w:t>
      </w:r>
    </w:p>
    <w:p w14:paraId="1FEFAC3F" w14:textId="77777777" w:rsidR="00903E67" w:rsidRDefault="00903E67" w:rsidP="005636B6">
      <w:pPr>
        <w:spacing w:before="240" w:after="240"/>
      </w:pPr>
      <w:r>
        <w:lastRenderedPageBreak/>
        <w:t>y tal, aún balbuciente, ama y escucha</w:t>
      </w:r>
    </w:p>
    <w:p w14:paraId="48AFBFAF" w14:textId="77777777" w:rsidR="00903E67" w:rsidRDefault="00903E67" w:rsidP="005636B6">
      <w:pPr>
        <w:spacing w:before="240" w:after="240"/>
      </w:pPr>
      <w:r>
        <w:t>a su madre, y teniendo el habla entera,</w:t>
      </w:r>
    </w:p>
    <w:p w14:paraId="19596B67" w14:textId="77777777" w:rsidR="00903E67" w:rsidRDefault="00903E67" w:rsidP="005636B6">
      <w:pPr>
        <w:spacing w:before="240" w:after="240"/>
      </w:pPr>
      <w:r>
        <w:t>verla en la sepultura desearía.</w:t>
      </w:r>
    </w:p>
    <w:p w14:paraId="167A0532" w14:textId="77777777" w:rsidR="00903E67" w:rsidRDefault="00903E67" w:rsidP="005636B6">
      <w:pPr>
        <w:spacing w:before="240" w:after="240"/>
      </w:pPr>
      <w:r>
        <w:t>Así se vuelve negra la piel blanca</w:t>
      </w:r>
    </w:p>
    <w:p w14:paraId="6225FA2C" w14:textId="77777777" w:rsidR="00903E67" w:rsidRDefault="00903E67" w:rsidP="005636B6">
      <w:pPr>
        <w:spacing w:before="240" w:after="240"/>
      </w:pPr>
      <w:r>
        <w:t>en el rostro de aquella hermosa hija</w:t>
      </w:r>
    </w:p>
    <w:p w14:paraId="65FB4DDD" w14:textId="77777777" w:rsidR="00903E67" w:rsidRDefault="00903E67" w:rsidP="005636B6">
      <w:pPr>
        <w:spacing w:before="240" w:after="240"/>
      </w:pPr>
      <w:r>
        <w:t>de quien lleva la noche y trae el día.</w:t>
      </w:r>
    </w:p>
    <w:p w14:paraId="74E6F5FE" w14:textId="77777777" w:rsidR="00903E67" w:rsidRDefault="00903E67" w:rsidP="005636B6">
      <w:pPr>
        <w:spacing w:before="240" w:after="240"/>
      </w:pPr>
      <w:r>
        <w:t>Y tú, para que de esto no te asombres,</w:t>
      </w:r>
    </w:p>
    <w:p w14:paraId="5B7801E4" w14:textId="77777777" w:rsidR="00903E67" w:rsidRDefault="00903E67" w:rsidP="005636B6">
      <w:pPr>
        <w:spacing w:before="240" w:after="240"/>
      </w:pPr>
      <w:r>
        <w:t>piensa que no hay quien en la tierra mande;</w:t>
      </w:r>
    </w:p>
    <w:p w14:paraId="25ED61F8" w14:textId="77777777" w:rsidR="00903E67" w:rsidRDefault="00903E67" w:rsidP="005636B6">
      <w:pPr>
        <w:spacing w:before="240" w:after="240"/>
      </w:pPr>
      <w:r>
        <w:t>y así se pierde la humana familia.</w:t>
      </w:r>
    </w:p>
    <w:p w14:paraId="1ED42E47" w14:textId="77777777" w:rsidR="00903E67" w:rsidRDefault="00903E67" w:rsidP="005636B6">
      <w:pPr>
        <w:spacing w:before="240" w:after="240"/>
      </w:pPr>
      <w:r>
        <w:t>Mas antes de que enero desinvierne,</w:t>
      </w:r>
    </w:p>
    <w:p w14:paraId="4D0022B3" w14:textId="77777777" w:rsidR="00903E67" w:rsidRDefault="00903E67" w:rsidP="005636B6">
      <w:pPr>
        <w:spacing w:before="240" w:after="240"/>
      </w:pPr>
      <w:r>
        <w:t>por la centésima parte olvidada,</w:t>
      </w:r>
    </w:p>
    <w:p w14:paraId="193FFCC1" w14:textId="77777777" w:rsidR="00903E67" w:rsidRDefault="00903E67" w:rsidP="005636B6">
      <w:pPr>
        <w:spacing w:before="240" w:after="240"/>
      </w:pPr>
      <w:r>
        <w:t>de tal manera rugirán los cielos,</w:t>
      </w:r>
    </w:p>
    <w:p w14:paraId="46D035C7" w14:textId="77777777" w:rsidR="00903E67" w:rsidRDefault="00903E67" w:rsidP="005636B6">
      <w:pPr>
        <w:spacing w:before="240" w:after="240"/>
      </w:pPr>
      <w:r>
        <w:t>que la tormenta que tanto se espera,</w:t>
      </w:r>
    </w:p>
    <w:p w14:paraId="3CABFFF1" w14:textId="77777777" w:rsidR="00903E67" w:rsidRDefault="00903E67" w:rsidP="005636B6">
      <w:pPr>
        <w:spacing w:before="240" w:after="240"/>
      </w:pPr>
      <w:r>
        <w:t>donde la popa está pondrá la proa,</w:t>
      </w:r>
    </w:p>
    <w:p w14:paraId="2D868290" w14:textId="77777777" w:rsidR="00903E67" w:rsidRDefault="00903E67" w:rsidP="005636B6">
      <w:pPr>
        <w:spacing w:before="240" w:after="240"/>
      </w:pPr>
      <w:r>
        <w:t>y así la flota marchará derecha;</w:t>
      </w:r>
    </w:p>
    <w:p w14:paraId="1C4BA921" w14:textId="77777777" w:rsidR="00903E67" w:rsidRDefault="00903E67" w:rsidP="005636B6">
      <w:pPr>
        <w:spacing w:before="240" w:after="240"/>
      </w:pPr>
      <w:r>
        <w:t>y tras las flores vendrán buenos frutos.</w:t>
      </w:r>
    </w:p>
    <w:p w14:paraId="3A0CBF13" w14:textId="7F8559E1" w:rsidR="00903E67" w:rsidRDefault="00903E67" w:rsidP="005636B6">
      <w:pPr>
        <w:pStyle w:val="Ttulo2"/>
        <w:spacing w:before="240" w:after="240"/>
      </w:pPr>
      <w:r>
        <w:br w:type="page"/>
      </w:r>
      <w:bookmarkStart w:id="100" w:name="_Toc196141023"/>
      <w:r>
        <w:lastRenderedPageBreak/>
        <w:t>CANTO XXVIII</w:t>
      </w:r>
      <w:bookmarkEnd w:id="100"/>
    </w:p>
    <w:p w14:paraId="160B0F00" w14:textId="77777777" w:rsidR="00903E67" w:rsidRDefault="00903E67" w:rsidP="005636B6">
      <w:pPr>
        <w:spacing w:before="240" w:after="240"/>
      </w:pPr>
      <w:r>
        <w:t>Luego que contra la vida presente</w:t>
      </w:r>
    </w:p>
    <w:p w14:paraId="414B3756" w14:textId="77777777" w:rsidR="00903E67" w:rsidRDefault="00903E67" w:rsidP="005636B6">
      <w:pPr>
        <w:spacing w:before="240" w:after="240"/>
      </w:pPr>
      <w:r>
        <w:t>de los ruines mortales, me mostró</w:t>
      </w:r>
    </w:p>
    <w:p w14:paraId="7D96AAE4" w14:textId="77777777" w:rsidR="00903E67" w:rsidRDefault="00903E67" w:rsidP="005636B6">
      <w:pPr>
        <w:spacing w:before="240" w:after="240"/>
      </w:pPr>
      <w:r>
        <w:t>la verdad quien mi mente emparaísa,</w:t>
      </w:r>
    </w:p>
    <w:p w14:paraId="1826E611" w14:textId="77777777" w:rsidR="00903E67" w:rsidRDefault="00903E67" w:rsidP="005636B6">
      <w:pPr>
        <w:spacing w:before="240" w:after="240"/>
      </w:pPr>
      <w:r>
        <w:t>cual la llama de un hacha en un espejo</w:t>
      </w:r>
    </w:p>
    <w:p w14:paraId="2754C9C2" w14:textId="77777777" w:rsidR="00903E67" w:rsidRDefault="00903E67" w:rsidP="005636B6">
      <w:pPr>
        <w:spacing w:before="240" w:after="240"/>
      </w:pPr>
      <w:r>
        <w:t>ve quien con ella por detrás se alumbra,</w:t>
      </w:r>
    </w:p>
    <w:p w14:paraId="7ACCD810" w14:textId="77777777" w:rsidR="00903E67" w:rsidRDefault="00903E67" w:rsidP="005636B6">
      <w:pPr>
        <w:spacing w:before="240" w:after="240"/>
      </w:pPr>
      <w:r>
        <w:t>antes de que la vea o la imagine,</w:t>
      </w:r>
    </w:p>
    <w:p w14:paraId="1F89CDAF" w14:textId="77777777" w:rsidR="00903E67" w:rsidRDefault="00903E67" w:rsidP="005636B6">
      <w:pPr>
        <w:spacing w:before="240" w:after="240"/>
      </w:pPr>
      <w:r>
        <w:t>y atrás se vuelve para ver si el vidrio</w:t>
      </w:r>
    </w:p>
    <w:p w14:paraId="04A46D66" w14:textId="77777777" w:rsidR="00903E67" w:rsidRDefault="00903E67" w:rsidP="005636B6">
      <w:pPr>
        <w:spacing w:before="240" w:after="240"/>
      </w:pPr>
      <w:r>
        <w:t>le dice la verdad, y ve que casa</w:t>
      </w:r>
    </w:p>
    <w:p w14:paraId="330585B9" w14:textId="77777777" w:rsidR="00903E67" w:rsidRDefault="00903E67" w:rsidP="005636B6">
      <w:pPr>
        <w:spacing w:before="240" w:after="240"/>
      </w:pPr>
      <w:r>
        <w:t>con ella cual la música y su texto;</w:t>
      </w:r>
    </w:p>
    <w:p w14:paraId="75E7CF5D" w14:textId="77777777" w:rsidR="00903E67" w:rsidRDefault="00903E67" w:rsidP="005636B6">
      <w:pPr>
        <w:spacing w:before="240" w:after="240"/>
      </w:pPr>
      <w:r>
        <w:t>de igual forma recuerda mi memoria</w:t>
      </w:r>
    </w:p>
    <w:p w14:paraId="590B15B9" w14:textId="77777777" w:rsidR="00903E67" w:rsidRDefault="00903E67" w:rsidP="005636B6">
      <w:pPr>
        <w:spacing w:before="240" w:after="240"/>
      </w:pPr>
      <w:r>
        <w:t>que hice mirando a los hermosos ojos</w:t>
      </w:r>
    </w:p>
    <w:p w14:paraId="194D4CA0" w14:textId="77777777" w:rsidR="00903E67" w:rsidRDefault="00903E67" w:rsidP="005636B6">
      <w:pPr>
        <w:spacing w:before="240" w:after="240"/>
      </w:pPr>
      <w:r>
        <w:t>donde hizo Amor su cuerda para herirme.</w:t>
      </w:r>
    </w:p>
    <w:p w14:paraId="4581579D" w14:textId="77777777" w:rsidR="00903E67" w:rsidRDefault="00903E67" w:rsidP="005636B6">
      <w:pPr>
        <w:spacing w:before="240" w:after="240"/>
      </w:pPr>
      <w:r>
        <w:t>Y al volverme y al golpear los míos</w:t>
      </w:r>
    </w:p>
    <w:p w14:paraId="0E0AF270" w14:textId="77777777" w:rsidR="00903E67" w:rsidRDefault="00903E67" w:rsidP="005636B6">
      <w:pPr>
        <w:spacing w:before="240" w:after="240"/>
      </w:pPr>
      <w:r>
        <w:t>lo que en aquellos cielos aparece,</w:t>
      </w:r>
    </w:p>
    <w:p w14:paraId="55036257" w14:textId="77777777" w:rsidR="00903E67" w:rsidRDefault="00903E67" w:rsidP="005636B6">
      <w:pPr>
        <w:spacing w:before="240" w:after="240"/>
      </w:pPr>
      <w:r>
        <w:t>cada vez que en sus giros se repara,</w:t>
      </w:r>
    </w:p>
    <w:p w14:paraId="7DE09186" w14:textId="77777777" w:rsidR="00903E67" w:rsidRDefault="00903E67" w:rsidP="005636B6">
      <w:pPr>
        <w:spacing w:before="240" w:after="240"/>
      </w:pPr>
      <w:r>
        <w:t>vi un punto que irradiaba tan aguda</w:t>
      </w:r>
    </w:p>
    <w:p w14:paraId="2B3BAD6E" w14:textId="77777777" w:rsidR="00903E67" w:rsidRDefault="00903E67" w:rsidP="005636B6">
      <w:pPr>
        <w:spacing w:before="240" w:after="240"/>
      </w:pPr>
      <w:r>
        <w:t>luz, que la vista que enfocaba en ella</w:t>
      </w:r>
    </w:p>
    <w:p w14:paraId="2B79103B" w14:textId="77777777" w:rsidR="00903E67" w:rsidRDefault="00903E67" w:rsidP="005636B6">
      <w:pPr>
        <w:spacing w:before="240" w:after="240"/>
      </w:pPr>
      <w:r>
        <w:t>por tan grande agudeza se cerraba;</w:t>
      </w:r>
    </w:p>
    <w:p w14:paraId="5E7074E8" w14:textId="77777777" w:rsidR="00903E67" w:rsidRDefault="00903E67" w:rsidP="005636B6">
      <w:pPr>
        <w:spacing w:before="240" w:after="240"/>
      </w:pPr>
      <w:r>
        <w:lastRenderedPageBreak/>
        <w:t>y la estrella que aquí menor parece,</w:t>
      </w:r>
    </w:p>
    <w:p w14:paraId="1B41E171" w14:textId="77777777" w:rsidR="00903E67" w:rsidRDefault="00903E67" w:rsidP="005636B6">
      <w:pPr>
        <w:spacing w:before="240" w:after="240"/>
      </w:pPr>
      <w:r>
        <w:t>luna parecería junto a ella,</w:t>
      </w:r>
    </w:p>
    <w:p w14:paraId="49727AE0" w14:textId="77777777" w:rsidR="00903E67" w:rsidRDefault="00903E67" w:rsidP="005636B6">
      <w:pPr>
        <w:spacing w:before="240" w:after="240"/>
      </w:pPr>
      <w:r>
        <w:t>si se pusieran una junto a otra.</w:t>
      </w:r>
    </w:p>
    <w:p w14:paraId="47E0C083" w14:textId="77777777" w:rsidR="00903E67" w:rsidRDefault="00903E67" w:rsidP="005636B6">
      <w:pPr>
        <w:spacing w:before="240" w:after="240"/>
      </w:pPr>
      <w:r>
        <w:t>Acaso tanto cuanto cerca vemos</w:t>
      </w:r>
    </w:p>
    <w:p w14:paraId="144632F7" w14:textId="77777777" w:rsidR="00903E67" w:rsidRDefault="00903E67" w:rsidP="005636B6">
      <w:pPr>
        <w:spacing w:before="240" w:after="240"/>
      </w:pPr>
      <w:r>
        <w:t>de su halo la luz que lo desprende</w:t>
      </w:r>
    </w:p>
    <w:p w14:paraId="641DEB3F" w14:textId="77777777" w:rsidR="00903E67" w:rsidRDefault="00903E67" w:rsidP="005636B6">
      <w:pPr>
        <w:spacing w:before="240" w:after="240"/>
      </w:pPr>
      <w:r>
        <w:t>cuando son más espesos sus vapores,</w:t>
      </w:r>
    </w:p>
    <w:p w14:paraId="6AD6AE98" w14:textId="77777777" w:rsidR="00903E67" w:rsidRDefault="00903E67" w:rsidP="005636B6">
      <w:pPr>
        <w:spacing w:before="240" w:after="240"/>
      </w:pPr>
      <w:r>
        <w:t>distante de ese punto un círculo ígneo</w:t>
      </w:r>
    </w:p>
    <w:p w14:paraId="48F4EDD6" w14:textId="77777777" w:rsidR="00903E67" w:rsidRDefault="00903E67" w:rsidP="005636B6">
      <w:pPr>
        <w:spacing w:before="240" w:after="240"/>
      </w:pPr>
      <w:r>
        <w:t>giraba tan veloz, que vencería</w:t>
      </w:r>
    </w:p>
    <w:p w14:paraId="775504E1" w14:textId="77777777" w:rsidR="00903E67" w:rsidRDefault="00903E67" w:rsidP="005636B6">
      <w:pPr>
        <w:spacing w:before="240" w:after="240"/>
      </w:pPr>
      <w:r>
        <w:t>el curso que más raudo el mundo ciñe;</w:t>
      </w:r>
    </w:p>
    <w:p w14:paraId="13A91949" w14:textId="77777777" w:rsidR="00903E67" w:rsidRDefault="00903E67" w:rsidP="005636B6">
      <w:pPr>
        <w:spacing w:before="240" w:after="240"/>
      </w:pPr>
      <w:r>
        <w:t>y aquél era por otro rodeado,</w:t>
      </w:r>
    </w:p>
    <w:p w14:paraId="593BCE93" w14:textId="77777777" w:rsidR="00903E67" w:rsidRDefault="00903E67" w:rsidP="005636B6">
      <w:pPr>
        <w:spacing w:before="240" w:after="240"/>
      </w:pPr>
      <w:r>
        <w:t>y de un tercero aquél, y éste de un cuarto,</w:t>
      </w:r>
    </w:p>
    <w:p w14:paraId="6670BB10" w14:textId="77777777" w:rsidR="00903E67" w:rsidRDefault="00903E67" w:rsidP="005636B6">
      <w:pPr>
        <w:spacing w:before="240" w:after="240"/>
      </w:pPr>
      <w:r>
        <w:t>de un quinto el cuarto, y por un sexto el quinto.</w:t>
      </w:r>
    </w:p>
    <w:p w14:paraId="0DC5309A" w14:textId="77777777" w:rsidR="00903E67" w:rsidRDefault="00903E67" w:rsidP="005636B6">
      <w:pPr>
        <w:spacing w:before="240" w:after="240"/>
      </w:pPr>
      <w:r>
        <w:t>El séptimo seguía tan extenso</w:t>
      </w:r>
    </w:p>
    <w:p w14:paraId="60E64AFA" w14:textId="77777777" w:rsidR="00903E67" w:rsidRDefault="00903E67" w:rsidP="005636B6">
      <w:pPr>
        <w:spacing w:before="240" w:after="240"/>
      </w:pPr>
      <w:r>
        <w:t>sobre ellos, que de Juno el emisario</w:t>
      </w:r>
    </w:p>
    <w:p w14:paraId="7DD73A26" w14:textId="77777777" w:rsidR="00903E67" w:rsidRDefault="00903E67" w:rsidP="005636B6">
      <w:pPr>
        <w:spacing w:before="240" w:after="240"/>
      </w:pPr>
      <w:r>
        <w:t>abarcarlo del todo no podría.</w:t>
      </w:r>
    </w:p>
    <w:p w14:paraId="44DEC222" w14:textId="77777777" w:rsidR="00903E67" w:rsidRDefault="00903E67" w:rsidP="005636B6">
      <w:pPr>
        <w:spacing w:before="240" w:after="240"/>
      </w:pPr>
      <w:r>
        <w:t>Y el octavo, y el nono; y cada uno</w:t>
      </w:r>
    </w:p>
    <w:p w14:paraId="30CA75C8" w14:textId="77777777" w:rsidR="00903E67" w:rsidRDefault="00903E67" w:rsidP="005636B6">
      <w:pPr>
        <w:spacing w:before="240" w:after="240"/>
      </w:pPr>
      <w:r>
        <w:t>más lento se movía, cuanto estaba</w:t>
      </w:r>
    </w:p>
    <w:p w14:paraId="621554EB" w14:textId="77777777" w:rsidR="00903E67" w:rsidRDefault="00903E67" w:rsidP="005636B6">
      <w:pPr>
        <w:spacing w:before="240" w:after="240"/>
      </w:pPr>
      <w:r>
        <w:t>en número del uno más distante;</w:t>
      </w:r>
    </w:p>
    <w:p w14:paraId="67679E59" w14:textId="77777777" w:rsidR="00903E67" w:rsidRDefault="00903E67" w:rsidP="005636B6">
      <w:pPr>
        <w:spacing w:before="240" w:after="240"/>
      </w:pPr>
      <w:r>
        <w:t>y una más clara llama desprendía</w:t>
      </w:r>
    </w:p>
    <w:p w14:paraId="0D32BA84" w14:textId="77777777" w:rsidR="00903E67" w:rsidRDefault="00903E67" w:rsidP="005636B6">
      <w:pPr>
        <w:spacing w:before="240" w:after="240"/>
      </w:pPr>
      <w:r>
        <w:lastRenderedPageBreak/>
        <w:t>el más cercano de la lumbre pura,</w:t>
      </w:r>
    </w:p>
    <w:p w14:paraId="6E2A08EE" w14:textId="77777777" w:rsidR="00903E67" w:rsidRDefault="00903E67" w:rsidP="005636B6">
      <w:pPr>
        <w:spacing w:before="240" w:after="240"/>
      </w:pPr>
      <w:r>
        <w:t>pues más, yo creo, de ella participa.</w:t>
      </w:r>
    </w:p>
    <w:p w14:paraId="5DA58E64" w14:textId="77777777" w:rsidR="00903E67" w:rsidRDefault="00903E67" w:rsidP="005636B6">
      <w:pPr>
        <w:spacing w:before="240" w:after="240"/>
      </w:pPr>
      <w:r>
        <w:t>Al verme preocupado mi señora</w:t>
      </w:r>
    </w:p>
    <w:p w14:paraId="33547CF4" w14:textId="77777777" w:rsidR="00903E67" w:rsidRDefault="00903E67" w:rsidP="005636B6">
      <w:pPr>
        <w:spacing w:before="240" w:after="240"/>
      </w:pPr>
      <w:r>
        <w:t>y sorprendido, dijo: «De ese punto</w:t>
      </w:r>
    </w:p>
    <w:p w14:paraId="4B4A6253" w14:textId="77777777" w:rsidR="00903E67" w:rsidRDefault="00903E67" w:rsidP="005636B6">
      <w:pPr>
        <w:spacing w:before="240" w:after="240"/>
      </w:pPr>
      <w:r>
        <w:t>depende el cielo y toda la natura.</w:t>
      </w:r>
    </w:p>
    <w:p w14:paraId="7FAAE124" w14:textId="77777777" w:rsidR="00903E67" w:rsidRDefault="00903E67" w:rsidP="005636B6">
      <w:pPr>
        <w:spacing w:before="240" w:after="240"/>
      </w:pPr>
      <w:r>
        <w:t>Ve el círculo que está de él más cercano;</w:t>
      </w:r>
    </w:p>
    <w:p w14:paraId="598C1DDC" w14:textId="77777777" w:rsidR="00903E67" w:rsidRDefault="00903E67" w:rsidP="005636B6">
      <w:pPr>
        <w:spacing w:before="240" w:after="240"/>
      </w:pPr>
      <w:r>
        <w:t>y sabrás que tan rápido se mueve</w:t>
      </w:r>
    </w:p>
    <w:p w14:paraId="6F625D75" w14:textId="77777777" w:rsidR="00903E67" w:rsidRDefault="00903E67" w:rsidP="005636B6">
      <w:pPr>
        <w:spacing w:before="240" w:after="240"/>
      </w:pPr>
      <w:r>
        <w:t>por el amor ardiente que le impulsa.»</w:t>
      </w:r>
    </w:p>
    <w:p w14:paraId="2BA837DC" w14:textId="77777777" w:rsidR="00903E67" w:rsidRDefault="00903E67" w:rsidP="005636B6">
      <w:pPr>
        <w:spacing w:before="240" w:after="240"/>
      </w:pPr>
      <w:r>
        <w:t>«Si estuviera dispuesto --dije el mundo</w:t>
      </w:r>
    </w:p>
    <w:p w14:paraId="6F73AB31" w14:textId="77777777" w:rsidR="00903E67" w:rsidRDefault="00903E67" w:rsidP="005636B6">
      <w:pPr>
        <w:spacing w:before="240" w:after="240"/>
      </w:pPr>
      <w:r>
        <w:t>con el orden que veo en estas ruedas,</w:t>
      </w:r>
    </w:p>
    <w:p w14:paraId="437B6073" w14:textId="77777777" w:rsidR="00903E67" w:rsidRDefault="00903E67" w:rsidP="005636B6">
      <w:pPr>
        <w:spacing w:before="240" w:after="240"/>
      </w:pPr>
      <w:r>
        <w:t>satisfecho me habría lo que dices;</w:t>
      </w:r>
    </w:p>
    <w:p w14:paraId="6F2FFA1C" w14:textId="77777777" w:rsidR="00903E67" w:rsidRDefault="00903E67" w:rsidP="005636B6">
      <w:pPr>
        <w:spacing w:before="240" w:after="240"/>
      </w:pPr>
      <w:r>
        <w:t>mas el mundo sensible nos enseña</w:t>
      </w:r>
    </w:p>
    <w:p w14:paraId="1E9AF850" w14:textId="77777777" w:rsidR="00903E67" w:rsidRDefault="00903E67" w:rsidP="005636B6">
      <w:pPr>
        <w:spacing w:before="240" w:after="240"/>
      </w:pPr>
      <w:r>
        <w:t>que las vueltas son tanto más veloces,</w:t>
      </w:r>
    </w:p>
    <w:p w14:paraId="3A34DD85" w14:textId="77777777" w:rsidR="00903E67" w:rsidRDefault="00903E67" w:rsidP="005636B6">
      <w:pPr>
        <w:spacing w:before="240" w:after="240"/>
      </w:pPr>
      <w:r>
        <w:t>cuanto del centro se hallan más lejanas.</w:t>
      </w:r>
    </w:p>
    <w:p w14:paraId="19230399" w14:textId="77777777" w:rsidR="00903E67" w:rsidRDefault="00903E67" w:rsidP="005636B6">
      <w:pPr>
        <w:spacing w:before="240" w:after="240"/>
      </w:pPr>
      <w:r>
        <w:t>Por lo cual, si debiera terminarse</w:t>
      </w:r>
    </w:p>
    <w:p w14:paraId="6F4DB49C" w14:textId="77777777" w:rsidR="00903E67" w:rsidRDefault="00903E67" w:rsidP="005636B6">
      <w:pPr>
        <w:spacing w:before="240" w:after="240"/>
      </w:pPr>
      <w:r>
        <w:t>mi desear en este templo angélico</w:t>
      </w:r>
    </w:p>
    <w:p w14:paraId="1316AF13" w14:textId="77777777" w:rsidR="00903E67" w:rsidRDefault="00903E67" w:rsidP="005636B6">
      <w:pPr>
        <w:spacing w:before="240" w:after="240"/>
      </w:pPr>
      <w:r>
        <w:t>que sólo amor y luz lo delimitan,</w:t>
      </w:r>
    </w:p>
    <w:p w14:paraId="68471CAE" w14:textId="77777777" w:rsidR="00903E67" w:rsidRDefault="00903E67" w:rsidP="005636B6">
      <w:pPr>
        <w:spacing w:before="240" w:after="240"/>
      </w:pPr>
      <w:r>
        <w:t>aún debiera escuchar cómo el ejemplo</w:t>
      </w:r>
    </w:p>
    <w:p w14:paraId="0B242292" w14:textId="77777777" w:rsidR="00903E67" w:rsidRDefault="00903E67" w:rsidP="005636B6">
      <w:pPr>
        <w:spacing w:before="240" w:after="240"/>
      </w:pPr>
      <w:r>
        <w:t>y su copia no marchan de igual modo,</w:t>
      </w:r>
    </w:p>
    <w:p w14:paraId="044EE8F9" w14:textId="77777777" w:rsidR="00903E67" w:rsidRDefault="00903E67" w:rsidP="005636B6">
      <w:pPr>
        <w:spacing w:before="240" w:after="240"/>
      </w:pPr>
      <w:r>
        <w:lastRenderedPageBreak/>
        <w:t>que en vano por mí mismo pienso en ello.»</w:t>
      </w:r>
    </w:p>
    <w:p w14:paraId="624C5931" w14:textId="77777777" w:rsidR="00903E67" w:rsidRDefault="00903E67" w:rsidP="005636B6">
      <w:pPr>
        <w:spacing w:before="240" w:after="240"/>
      </w:pPr>
      <w:r>
        <w:t>«Si tus dedos no son para tal nudo</w:t>
      </w:r>
    </w:p>
    <w:p w14:paraId="2606AA9B" w14:textId="77777777" w:rsidR="00903E67" w:rsidRDefault="00903E67" w:rsidP="005636B6">
      <w:pPr>
        <w:spacing w:before="240" w:after="240"/>
      </w:pPr>
      <w:r>
        <w:t>suficientes, no debes extrañarte,</w:t>
      </w:r>
    </w:p>
    <w:p w14:paraId="68CBD52C" w14:textId="77777777" w:rsidR="00903E67" w:rsidRDefault="00903E67" w:rsidP="005636B6">
      <w:pPr>
        <w:spacing w:before="240" w:after="240"/>
      </w:pPr>
      <w:r>
        <w:t>¡tan difícil lo ha hecho el no intentarlo!»</w:t>
      </w:r>
    </w:p>
    <w:p w14:paraId="6EBDE328" w14:textId="77777777" w:rsidR="00903E67" w:rsidRDefault="00903E67" w:rsidP="005636B6">
      <w:pPr>
        <w:spacing w:before="240" w:after="240"/>
      </w:pPr>
      <w:r>
        <w:t>Dijo así mi señora; y luego: «Atiende</w:t>
      </w:r>
    </w:p>
    <w:p w14:paraId="05C05E23" w14:textId="77777777" w:rsidR="00903E67" w:rsidRDefault="00903E67" w:rsidP="005636B6">
      <w:pPr>
        <w:spacing w:before="240" w:after="240"/>
      </w:pPr>
      <w:r>
        <w:t>si es que quieres saciarte, a lo que digo;</w:t>
      </w:r>
    </w:p>
    <w:p w14:paraId="3FE807B5" w14:textId="77777777" w:rsidR="00903E67" w:rsidRDefault="00903E67" w:rsidP="005636B6">
      <w:pPr>
        <w:spacing w:before="240" w:after="240"/>
      </w:pPr>
      <w:r>
        <w:t>y sobre estas cuestiones sutiliza.</w:t>
      </w:r>
    </w:p>
    <w:p w14:paraId="437C7DED" w14:textId="77777777" w:rsidR="00903E67" w:rsidRDefault="00903E67" w:rsidP="005636B6">
      <w:pPr>
        <w:spacing w:before="240" w:after="240"/>
      </w:pPr>
      <w:r>
        <w:t>Las esferas corpóreas son más amplias</w:t>
      </w:r>
    </w:p>
    <w:p w14:paraId="19F7B867" w14:textId="77777777" w:rsidR="00903E67" w:rsidRDefault="00903E67" w:rsidP="005636B6">
      <w:pPr>
        <w:spacing w:before="240" w:after="240"/>
      </w:pPr>
      <w:r>
        <w:t>o estrechas según sea la virtud</w:t>
      </w:r>
    </w:p>
    <w:p w14:paraId="4F6A0FF3" w14:textId="77777777" w:rsidR="00903E67" w:rsidRDefault="00903E67" w:rsidP="005636B6">
      <w:pPr>
        <w:spacing w:before="240" w:after="240"/>
      </w:pPr>
      <w:r>
        <w:t>que se difunde por todas sus partes.</w:t>
      </w:r>
    </w:p>
    <w:p w14:paraId="32F2B086" w14:textId="77777777" w:rsidR="00903E67" w:rsidRDefault="00903E67" w:rsidP="005636B6">
      <w:pPr>
        <w:spacing w:before="240" w:after="240"/>
      </w:pPr>
      <w:r>
        <w:t>Da una bondad mayor mayores bienes;</w:t>
      </w:r>
    </w:p>
    <w:p w14:paraId="236AD6F4" w14:textId="77777777" w:rsidR="00903E67" w:rsidRDefault="00903E67" w:rsidP="005636B6">
      <w:pPr>
        <w:spacing w:before="240" w:after="240"/>
      </w:pPr>
      <w:r>
        <w:t>y a un bien mayor contiene un mayor cuerpo,</w:t>
      </w:r>
    </w:p>
    <w:p w14:paraId="54C5130D" w14:textId="77777777" w:rsidR="00903E67" w:rsidRDefault="00903E67" w:rsidP="005636B6">
      <w:pPr>
        <w:spacing w:before="240" w:after="240"/>
      </w:pPr>
      <w:r>
        <w:t>siendo sus partes igual de perfectas.</w:t>
      </w:r>
    </w:p>
    <w:p w14:paraId="2778AD58" w14:textId="77777777" w:rsidR="00903E67" w:rsidRDefault="00903E67" w:rsidP="005636B6">
      <w:pPr>
        <w:spacing w:before="240" w:after="240"/>
      </w:pPr>
      <w:r>
        <w:t>Así pues este círculo que arrastra</w:t>
      </w:r>
    </w:p>
    <w:p w14:paraId="5B9ED7B8" w14:textId="77777777" w:rsidR="00903E67" w:rsidRDefault="00903E67" w:rsidP="005636B6">
      <w:pPr>
        <w:spacing w:before="240" w:after="240"/>
      </w:pPr>
      <w:r>
        <w:t>todo el otro universo, corresponde</w:t>
      </w:r>
    </w:p>
    <w:p w14:paraId="77C68402" w14:textId="77777777" w:rsidR="00903E67" w:rsidRDefault="00903E67" w:rsidP="005636B6">
      <w:pPr>
        <w:spacing w:before="240" w:after="240"/>
      </w:pPr>
      <w:r>
        <w:t>con aquel que más ama y que más sabe:</w:t>
      </w:r>
    </w:p>
    <w:p w14:paraId="15C33C96" w14:textId="77777777" w:rsidR="00903E67" w:rsidRDefault="00903E67" w:rsidP="005636B6">
      <w:pPr>
        <w:spacing w:before="240" w:after="240"/>
      </w:pPr>
      <w:r>
        <w:t>y si aplicaras pues a la virtud</w:t>
      </w:r>
    </w:p>
    <w:p w14:paraId="7DF803B5" w14:textId="77777777" w:rsidR="00903E67" w:rsidRDefault="00903E67" w:rsidP="005636B6">
      <w:pPr>
        <w:spacing w:before="240" w:after="240"/>
      </w:pPr>
      <w:r>
        <w:t>tus medidas, y no a las apariencias</w:t>
      </w:r>
    </w:p>
    <w:p w14:paraId="2EB31FF4" w14:textId="77777777" w:rsidR="00903E67" w:rsidRDefault="00903E67" w:rsidP="005636B6">
      <w:pPr>
        <w:spacing w:before="240" w:after="240"/>
      </w:pPr>
      <w:r>
        <w:t>de los seres que en círculo se muestran,</w:t>
      </w:r>
    </w:p>
    <w:p w14:paraId="28DDAE61" w14:textId="77777777" w:rsidR="00903E67" w:rsidRDefault="00903E67" w:rsidP="005636B6">
      <w:pPr>
        <w:spacing w:before="240" w:after="240"/>
      </w:pPr>
      <w:r>
        <w:lastRenderedPageBreak/>
        <w:t>la proporción perfecta admirarías</w:t>
      </w:r>
    </w:p>
    <w:p w14:paraId="5B7797CD" w14:textId="77777777" w:rsidR="00903E67" w:rsidRDefault="00903E67" w:rsidP="005636B6">
      <w:pPr>
        <w:spacing w:before="240" w:after="240"/>
      </w:pPr>
      <w:r>
        <w:t>de más con más, y de menor con menos,</w:t>
      </w:r>
    </w:p>
    <w:p w14:paraId="16078824" w14:textId="77777777" w:rsidR="00903E67" w:rsidRDefault="00903E67" w:rsidP="005636B6">
      <w:pPr>
        <w:spacing w:before="240" w:after="240"/>
      </w:pPr>
      <w:r>
        <w:t>cada cielo, con cada inteligencia.»</w:t>
      </w:r>
    </w:p>
    <w:p w14:paraId="39FE7970" w14:textId="77777777" w:rsidR="00903E67" w:rsidRDefault="00903E67" w:rsidP="005636B6">
      <w:pPr>
        <w:spacing w:before="240" w:after="240"/>
      </w:pPr>
      <w:r>
        <w:t>Como se queda espléndido y sereno</w:t>
      </w:r>
    </w:p>
    <w:p w14:paraId="7285858A" w14:textId="77777777" w:rsidR="00903E67" w:rsidRDefault="00903E67" w:rsidP="005636B6">
      <w:pPr>
        <w:spacing w:before="240" w:after="240"/>
      </w:pPr>
      <w:r>
        <w:t>el aéreo hemisferio cuando sopla</w:t>
      </w:r>
    </w:p>
    <w:p w14:paraId="076106C2" w14:textId="77777777" w:rsidR="00903E67" w:rsidRDefault="00903E67" w:rsidP="005636B6">
      <w:pPr>
        <w:spacing w:before="240" w:after="240"/>
      </w:pPr>
      <w:r>
        <w:t>Bóreas con su mejilla más suave,</w:t>
      </w:r>
    </w:p>
    <w:p w14:paraId="304CEB43" w14:textId="77777777" w:rsidR="00903E67" w:rsidRDefault="00903E67" w:rsidP="005636B6">
      <w:pPr>
        <w:spacing w:before="240" w:after="240"/>
      </w:pPr>
      <w:r>
        <w:t>y se disuelven y limpian las brumas</w:t>
      </w:r>
    </w:p>
    <w:p w14:paraId="11EA3851" w14:textId="77777777" w:rsidR="00903E67" w:rsidRDefault="00903E67" w:rsidP="005636B6">
      <w:pPr>
        <w:spacing w:before="240" w:after="240"/>
      </w:pPr>
      <w:r>
        <w:t>que le turbaban, y sonríe el cielo</w:t>
      </w:r>
    </w:p>
    <w:p w14:paraId="617F4022" w14:textId="77777777" w:rsidR="00903E67" w:rsidRDefault="00903E67" w:rsidP="005636B6">
      <w:pPr>
        <w:spacing w:before="240" w:after="240"/>
      </w:pPr>
      <w:r>
        <w:t>con las bellezas todas de su corte;</w:t>
      </w:r>
    </w:p>
    <w:p w14:paraId="69CC47D8" w14:textId="77777777" w:rsidR="00903E67" w:rsidRDefault="00903E67" w:rsidP="005636B6">
      <w:pPr>
        <w:spacing w:before="240" w:after="240"/>
      </w:pPr>
      <w:r>
        <w:t>así hice yo, después que mi señora</w:t>
      </w:r>
    </w:p>
    <w:p w14:paraId="5CED0E19" w14:textId="77777777" w:rsidR="00903E67" w:rsidRDefault="00903E67" w:rsidP="005636B6">
      <w:pPr>
        <w:spacing w:before="240" w:after="240"/>
      </w:pPr>
      <w:r>
        <w:t>tan claro respondió, y como en el cielo</w:t>
      </w:r>
    </w:p>
    <w:p w14:paraId="0D42ACC0" w14:textId="77777777" w:rsidR="00903E67" w:rsidRDefault="00903E67" w:rsidP="005636B6">
      <w:pPr>
        <w:spacing w:before="240" w:after="240"/>
      </w:pPr>
      <w:r>
        <w:t>brilla una estrella supe la verdad.</w:t>
      </w:r>
    </w:p>
    <w:p w14:paraId="51EA0928" w14:textId="77777777" w:rsidR="00903E67" w:rsidRDefault="00903E67" w:rsidP="005636B6">
      <w:pPr>
        <w:spacing w:before="240" w:after="240"/>
      </w:pPr>
      <w:r>
        <w:t>Y cuando terminaron sus palabras,</w:t>
      </w:r>
    </w:p>
    <w:p w14:paraId="1A6E2158" w14:textId="77777777" w:rsidR="00903E67" w:rsidRDefault="00903E67" w:rsidP="005636B6">
      <w:pPr>
        <w:spacing w:before="240" w:after="240"/>
      </w:pPr>
      <w:r>
        <w:t>no de otro modo el hierro centellea</w:t>
      </w:r>
    </w:p>
    <w:p w14:paraId="0E01F055" w14:textId="77777777" w:rsidR="00903E67" w:rsidRDefault="00903E67" w:rsidP="005636B6">
      <w:pPr>
        <w:spacing w:before="240" w:after="240"/>
      </w:pPr>
      <w:r>
        <w:t>candente, cual los círculos hicieron.</w:t>
      </w:r>
    </w:p>
    <w:p w14:paraId="7B6DABAA" w14:textId="77777777" w:rsidR="00903E67" w:rsidRDefault="00903E67" w:rsidP="005636B6">
      <w:pPr>
        <w:spacing w:before="240" w:after="240"/>
      </w:pPr>
      <w:r>
        <w:t>Su incendio cada chispa propagaba;</w:t>
      </w:r>
    </w:p>
    <w:p w14:paraId="395FA134" w14:textId="77777777" w:rsidR="00903E67" w:rsidRDefault="00903E67" w:rsidP="005636B6">
      <w:pPr>
        <w:spacing w:before="240" w:after="240"/>
      </w:pPr>
      <w:r>
        <w:t>y tantas eran, que el número de ellas</w:t>
      </w:r>
    </w:p>
    <w:p w14:paraId="24B818E4" w14:textId="77777777" w:rsidR="00903E67" w:rsidRDefault="00903E67" w:rsidP="005636B6">
      <w:pPr>
        <w:spacing w:before="240" w:after="240"/>
      </w:pPr>
      <w:r>
        <w:t>más que el doblar del ajedrez subía.</w:t>
      </w:r>
    </w:p>
    <w:p w14:paraId="459FA3DE" w14:textId="77777777" w:rsidR="00903E67" w:rsidRDefault="00903E67" w:rsidP="005636B6">
      <w:pPr>
        <w:spacing w:before="240" w:after="240"/>
      </w:pPr>
      <w:r>
        <w:t>Yo escuchaba hosanar de coro en coro</w:t>
      </w:r>
    </w:p>
    <w:p w14:paraId="185E489A" w14:textId="77777777" w:rsidR="00903E67" w:rsidRDefault="00903E67" w:rsidP="005636B6">
      <w:pPr>
        <w:spacing w:before="240" w:after="240"/>
      </w:pPr>
      <w:r>
        <w:lastRenderedPageBreak/>
        <w:t>al punto fijo que los tiene ubi</w:t>
      </w:r>
    </w:p>
    <w:p w14:paraId="74140453" w14:textId="77777777" w:rsidR="00903E67" w:rsidRDefault="00903E67" w:rsidP="005636B6">
      <w:pPr>
        <w:spacing w:before="240" w:after="240"/>
      </w:pPr>
      <w:r>
        <w:t>y siempre los tendrá, en que siempre fueron.</w:t>
      </w:r>
    </w:p>
    <w:p w14:paraId="3EF6CFD3" w14:textId="77777777" w:rsidR="00903E67" w:rsidRDefault="00903E67" w:rsidP="005636B6">
      <w:pPr>
        <w:spacing w:before="240" w:after="240"/>
      </w:pPr>
      <w:r>
        <w:t>Y aquella que las dudas de mi mente</w:t>
      </w:r>
    </w:p>
    <w:p w14:paraId="1D8FAC3E" w14:textId="77777777" w:rsidR="00903E67" w:rsidRDefault="00903E67" w:rsidP="005636B6">
      <w:pPr>
        <w:spacing w:before="240" w:after="240"/>
      </w:pPr>
      <w:r>
        <w:t>sabía, dijo: «Los primeros círculos</w:t>
      </w:r>
    </w:p>
    <w:p w14:paraId="2BCF9127" w14:textId="77777777" w:rsidR="00903E67" w:rsidRDefault="00903E67" w:rsidP="005636B6">
      <w:pPr>
        <w:spacing w:before="240" w:after="240"/>
      </w:pPr>
      <w:r>
        <w:t>te muestran Serafines y Querubes.</w:t>
      </w:r>
    </w:p>
    <w:p w14:paraId="55005BB6" w14:textId="77777777" w:rsidR="00903E67" w:rsidRDefault="00903E67" w:rsidP="005636B6">
      <w:pPr>
        <w:spacing w:before="240" w:after="240"/>
      </w:pPr>
      <w:r>
        <w:t>Tras sus vínculos siguen tan aprisa</w:t>
      </w:r>
    </w:p>
    <w:p w14:paraId="09CB2718" w14:textId="77777777" w:rsidR="00903E67" w:rsidRDefault="00903E67" w:rsidP="005636B6">
      <w:pPr>
        <w:spacing w:before="240" w:after="240"/>
      </w:pPr>
      <w:r>
        <w:t>por parecerse al punto cuanto puedan;</w:t>
      </w:r>
    </w:p>
    <w:p w14:paraId="51A76C41" w14:textId="77777777" w:rsidR="00903E67" w:rsidRDefault="00903E67" w:rsidP="005636B6">
      <w:pPr>
        <w:spacing w:before="240" w:after="240"/>
      </w:pPr>
      <w:r>
        <w:t>y tanto pueden cuanto están más altos.</w:t>
      </w:r>
    </w:p>
    <w:p w14:paraId="1EF0DDB8" w14:textId="77777777" w:rsidR="00903E67" w:rsidRDefault="00903E67" w:rsidP="005636B6">
      <w:pPr>
        <w:spacing w:before="240" w:after="240"/>
      </w:pPr>
      <w:r>
        <w:t>Esos amores que en torno se encuentran,</w:t>
      </w:r>
    </w:p>
    <w:p w14:paraId="1976A919" w14:textId="77777777" w:rsidR="00903E67" w:rsidRDefault="00903E67" w:rsidP="005636B6">
      <w:pPr>
        <w:spacing w:before="240" w:after="240"/>
      </w:pPr>
      <w:r>
        <w:t>llámanse Tronos del poder divino,</w:t>
      </w:r>
    </w:p>
    <w:p w14:paraId="7841E1F8" w14:textId="77777777" w:rsidR="00903E67" w:rsidRDefault="00903E67" w:rsidP="005636B6">
      <w:pPr>
        <w:spacing w:before="240" w:after="240"/>
      </w:pPr>
      <w:r>
        <w:t>y acaba en ellos el primer ternario;</w:t>
      </w:r>
    </w:p>
    <w:p w14:paraId="1286E8A6" w14:textId="77777777" w:rsidR="00903E67" w:rsidRDefault="00903E67" w:rsidP="005636B6">
      <w:pPr>
        <w:spacing w:before="240" w:after="240"/>
      </w:pPr>
      <w:r>
        <w:t>y deberás saber que todos gozan</w:t>
      </w:r>
    </w:p>
    <w:p w14:paraId="5C97DE07" w14:textId="77777777" w:rsidR="00903E67" w:rsidRDefault="00903E67" w:rsidP="005636B6">
      <w:pPr>
        <w:spacing w:before="240" w:after="240"/>
      </w:pPr>
      <w:r>
        <w:t>cuando se profundiza su mirada</w:t>
      </w:r>
    </w:p>
    <w:p w14:paraId="492D9573" w14:textId="77777777" w:rsidR="00903E67" w:rsidRDefault="00903E67" w:rsidP="005636B6">
      <w:pPr>
        <w:spacing w:before="240" w:after="240"/>
      </w:pPr>
      <w:r>
        <w:t>en la verdad que aquieta el intelecto.</w:t>
      </w:r>
    </w:p>
    <w:p w14:paraId="74CB2D9F" w14:textId="77777777" w:rsidR="00903E67" w:rsidRDefault="00903E67" w:rsidP="005636B6">
      <w:pPr>
        <w:spacing w:before="240" w:after="240"/>
      </w:pPr>
      <w:r>
        <w:t>De aquí se puede ver cómo se funda</w:t>
      </w:r>
    </w:p>
    <w:p w14:paraId="31A22C97" w14:textId="77777777" w:rsidR="00903E67" w:rsidRDefault="00903E67" w:rsidP="005636B6">
      <w:pPr>
        <w:spacing w:before="240" w:after="240"/>
      </w:pPr>
      <w:r>
        <w:t>la beatitud en el acto de ver,</w:t>
      </w:r>
    </w:p>
    <w:p w14:paraId="35957233" w14:textId="77777777" w:rsidR="00903E67" w:rsidRDefault="00903E67" w:rsidP="005636B6">
      <w:pPr>
        <w:spacing w:before="240" w:after="240"/>
      </w:pPr>
      <w:r>
        <w:t>no en el de amar, que detrás de aquél viene;</w:t>
      </w:r>
    </w:p>
    <w:p w14:paraId="414AE418" w14:textId="77777777" w:rsidR="00903E67" w:rsidRDefault="00903E67" w:rsidP="005636B6">
      <w:pPr>
        <w:spacing w:before="240" w:after="240"/>
      </w:pPr>
      <w:r>
        <w:t>y del ver son los méritos medida,</w:t>
      </w:r>
    </w:p>
    <w:p w14:paraId="711D5730" w14:textId="77777777" w:rsidR="00903E67" w:rsidRDefault="00903E67" w:rsidP="005636B6">
      <w:pPr>
        <w:spacing w:before="240" w:after="240"/>
      </w:pPr>
      <w:r>
        <w:t>que genera la gracia y buen deseo:</w:t>
      </w:r>
    </w:p>
    <w:p w14:paraId="0DA6D0EA" w14:textId="77777777" w:rsidR="00903E67" w:rsidRDefault="00903E67" w:rsidP="005636B6">
      <w:pPr>
        <w:spacing w:before="240" w:after="240"/>
      </w:pPr>
      <w:r>
        <w:lastRenderedPageBreak/>
        <w:t>así es como sucede grado a grado.</w:t>
      </w:r>
    </w:p>
    <w:p w14:paraId="53A959E1" w14:textId="77777777" w:rsidR="00903E67" w:rsidRDefault="00903E67" w:rsidP="005636B6">
      <w:pPr>
        <w:spacing w:before="240" w:after="240"/>
      </w:pPr>
      <w:r>
        <w:t>El siguiente ternario que florece</w:t>
      </w:r>
    </w:p>
    <w:p w14:paraId="22E9E169" w14:textId="77777777" w:rsidR="00903E67" w:rsidRDefault="00903E67" w:rsidP="005636B6">
      <w:pPr>
        <w:spacing w:before="240" w:after="240"/>
      </w:pPr>
      <w:r>
        <w:t>en esta sempiterna primavera</w:t>
      </w:r>
    </w:p>
    <w:p w14:paraId="0179365D" w14:textId="77777777" w:rsidR="00903E67" w:rsidRDefault="00903E67" w:rsidP="005636B6">
      <w:pPr>
        <w:spacing w:before="240" w:after="240"/>
      </w:pPr>
      <w:r>
        <w:t>que nocturno carnero no despoja,</w:t>
      </w:r>
    </w:p>
    <w:p w14:paraId="222750A0" w14:textId="77777777" w:rsidR="00903E67" w:rsidRDefault="00903E67" w:rsidP="005636B6">
      <w:pPr>
        <w:spacing w:before="240" w:after="240"/>
      </w:pPr>
      <w:r>
        <w:t>perpetuamente «Hosanna» jubilea</w:t>
      </w:r>
    </w:p>
    <w:p w14:paraId="594CBE80" w14:textId="77777777" w:rsidR="00903E67" w:rsidRDefault="00903E67" w:rsidP="005636B6">
      <w:pPr>
        <w:spacing w:before="240" w:after="240"/>
      </w:pPr>
      <w:r>
        <w:t>en triple melodía, por los tres</w:t>
      </w:r>
    </w:p>
    <w:p w14:paraId="70351890" w14:textId="77777777" w:rsidR="00903E67" w:rsidRDefault="00903E67" w:rsidP="005636B6">
      <w:pPr>
        <w:spacing w:before="240" w:after="240"/>
      </w:pPr>
      <w:r>
        <w:t>órdenes de alegría en que se enterna.</w:t>
      </w:r>
    </w:p>
    <w:p w14:paraId="3FFC4F96" w14:textId="77777777" w:rsidR="00903E67" w:rsidRDefault="00903E67" w:rsidP="005636B6">
      <w:pPr>
        <w:spacing w:before="240" w:after="240"/>
      </w:pPr>
      <w:r>
        <w:t>En esa jerarquía hay otras diosas:</w:t>
      </w:r>
    </w:p>
    <w:p w14:paraId="4D861052" w14:textId="77777777" w:rsidR="00903E67" w:rsidRDefault="00903E67" w:rsidP="005636B6">
      <w:pPr>
        <w:spacing w:before="240" w:after="240"/>
      </w:pPr>
      <w:r>
        <w:t>Dominaciones, y después Virtudes;</w:t>
      </w:r>
    </w:p>
    <w:p w14:paraId="2B2D0A09" w14:textId="77777777" w:rsidR="00903E67" w:rsidRDefault="00903E67" w:rsidP="005636B6">
      <w:pPr>
        <w:spacing w:before="240" w:after="240"/>
      </w:pPr>
      <w:r>
        <w:t>de Potestades es el tercer orden.</w:t>
      </w:r>
    </w:p>
    <w:p w14:paraId="79E6B27D" w14:textId="77777777" w:rsidR="00903E67" w:rsidRDefault="00903E67" w:rsidP="005636B6">
      <w:pPr>
        <w:spacing w:before="240" w:after="240"/>
      </w:pPr>
      <w:r>
        <w:t>Luego en los dos penúltimos festejos</w:t>
      </w:r>
    </w:p>
    <w:p w14:paraId="225A6098" w14:textId="77777777" w:rsidR="00903E67" w:rsidRDefault="00903E67" w:rsidP="005636B6">
      <w:pPr>
        <w:spacing w:before="240" w:after="240"/>
      </w:pPr>
      <w:r>
        <w:t>Principados y Arcángeles dan vueltas;</w:t>
      </w:r>
    </w:p>
    <w:p w14:paraId="00387260" w14:textId="77777777" w:rsidR="00903E67" w:rsidRDefault="00903E67" w:rsidP="005636B6">
      <w:pPr>
        <w:spacing w:before="240" w:after="240"/>
      </w:pPr>
      <w:r>
        <w:t>todo el último de ángeles dichosos.</w:t>
      </w:r>
    </w:p>
    <w:p w14:paraId="10888779" w14:textId="77777777" w:rsidR="00903E67" w:rsidRDefault="00903E67" w:rsidP="005636B6">
      <w:pPr>
        <w:spacing w:before="240" w:after="240"/>
      </w:pPr>
      <w:r>
        <w:t>Estos órdenes miran a lo alto,</w:t>
      </w:r>
    </w:p>
    <w:p w14:paraId="60C1E215" w14:textId="77777777" w:rsidR="00903E67" w:rsidRDefault="00903E67" w:rsidP="005636B6">
      <w:pPr>
        <w:spacing w:before="240" w:after="240"/>
      </w:pPr>
      <w:r>
        <w:t>y abajo tanto influyen, que hacia Dios</w:t>
      </w:r>
    </w:p>
    <w:p w14:paraId="090B1F86" w14:textId="77777777" w:rsidR="00903E67" w:rsidRDefault="00903E67" w:rsidP="005636B6">
      <w:pPr>
        <w:spacing w:before="240" w:after="240"/>
      </w:pPr>
      <w:r>
        <w:t>son arrastrados y de todo arrastran.</w:t>
      </w:r>
    </w:p>
    <w:p w14:paraId="0AC4FFD8" w14:textId="77777777" w:rsidR="00903E67" w:rsidRDefault="00903E67" w:rsidP="005636B6">
      <w:pPr>
        <w:spacing w:before="240" w:after="240"/>
      </w:pPr>
      <w:r>
        <w:t>Y Dionisio con tanto deseo</w:t>
      </w:r>
    </w:p>
    <w:p w14:paraId="4297C2BB" w14:textId="77777777" w:rsidR="00903E67" w:rsidRDefault="00903E67" w:rsidP="005636B6">
      <w:pPr>
        <w:spacing w:before="240" w:after="240"/>
      </w:pPr>
      <w:r>
        <w:t>a contemplar se dedicó estos órdenes</w:t>
      </w:r>
    </w:p>
    <w:p w14:paraId="531661CA" w14:textId="77777777" w:rsidR="00903E67" w:rsidRDefault="00903E67" w:rsidP="005636B6">
      <w:pPr>
        <w:spacing w:before="240" w:after="240"/>
      </w:pPr>
      <w:r>
        <w:t>que como yo, los nombra y los distingue.</w:t>
      </w:r>
    </w:p>
    <w:p w14:paraId="1CB264C4" w14:textId="77777777" w:rsidR="00903E67" w:rsidRDefault="00903E67" w:rsidP="005636B6">
      <w:pPr>
        <w:spacing w:before="240" w:after="240"/>
      </w:pPr>
      <w:r>
        <w:lastRenderedPageBreak/>
        <w:t>Pero de él se apartó luego Gregorio;</w:t>
      </w:r>
    </w:p>
    <w:p w14:paraId="02D079A4" w14:textId="77777777" w:rsidR="00903E67" w:rsidRDefault="00903E67" w:rsidP="005636B6">
      <w:pPr>
        <w:spacing w:before="240" w:after="240"/>
      </w:pPr>
      <w:r>
        <w:t>y en cuanto abrió los ojos en el cielo</w:t>
      </w:r>
    </w:p>
    <w:p w14:paraId="12D7322B" w14:textId="77777777" w:rsidR="00903E67" w:rsidRDefault="00903E67" w:rsidP="005636B6">
      <w:pPr>
        <w:spacing w:before="240" w:after="240"/>
      </w:pPr>
      <w:r>
        <w:t>de sí mismo por esto se reía.</w:t>
      </w:r>
    </w:p>
    <w:p w14:paraId="64AC47D4" w14:textId="77777777" w:rsidR="00903E67" w:rsidRDefault="00903E67" w:rsidP="005636B6">
      <w:pPr>
        <w:spacing w:before="240" w:after="240"/>
      </w:pPr>
      <w:r>
        <w:t>Y si mostrado fue tanto secreto</w:t>
      </w:r>
    </w:p>
    <w:p w14:paraId="404C874D" w14:textId="77777777" w:rsidR="00903E67" w:rsidRDefault="00903E67" w:rsidP="005636B6">
      <w:pPr>
        <w:spacing w:before="240" w:after="240"/>
      </w:pPr>
      <w:r>
        <w:t>por un mortal, no quiero que te admires:</w:t>
      </w:r>
    </w:p>
    <w:p w14:paraId="52EF7568" w14:textId="77777777" w:rsidR="00903E67" w:rsidRDefault="00903E67" w:rsidP="005636B6">
      <w:pPr>
        <w:spacing w:before="240" w:after="240"/>
      </w:pPr>
      <w:r>
        <w:t>porque se lo enseñó quien vio aquí arriba,</w:t>
      </w:r>
    </w:p>
    <w:p w14:paraId="4777E7DB" w14:textId="77777777" w:rsidR="00903E67" w:rsidRDefault="00903E67" w:rsidP="005636B6">
      <w:pPr>
        <w:spacing w:before="240" w:after="240"/>
      </w:pPr>
      <w:r>
        <w:t>y otras muchas verdades de este mundo!»</w:t>
      </w:r>
    </w:p>
    <w:p w14:paraId="3B187782" w14:textId="45CFFD8B" w:rsidR="00903E67" w:rsidRDefault="00903E67" w:rsidP="005636B6">
      <w:pPr>
        <w:pStyle w:val="Ttulo2"/>
        <w:spacing w:before="240" w:after="240"/>
      </w:pPr>
      <w:r>
        <w:br w:type="page"/>
      </w:r>
      <w:bookmarkStart w:id="101" w:name="_Toc196141024"/>
      <w:r>
        <w:lastRenderedPageBreak/>
        <w:t>CANTO XXIX</w:t>
      </w:r>
      <w:bookmarkEnd w:id="101"/>
    </w:p>
    <w:p w14:paraId="34AD7EFC" w14:textId="77777777" w:rsidR="00903E67" w:rsidRDefault="00903E67" w:rsidP="005636B6">
      <w:pPr>
        <w:spacing w:before="240" w:after="240"/>
      </w:pPr>
      <w:r>
        <w:t>Cuando uno y otro hijo de Latona,</w:t>
      </w:r>
    </w:p>
    <w:p w14:paraId="7EED4B55" w14:textId="77777777" w:rsidR="00903E67" w:rsidRDefault="00903E67" w:rsidP="005636B6">
      <w:pPr>
        <w:spacing w:before="240" w:after="240"/>
      </w:pPr>
      <w:r>
        <w:t>por debajo de Libra y del Carnero,</w:t>
      </w:r>
    </w:p>
    <w:p w14:paraId="706FE826" w14:textId="77777777" w:rsidR="00903E67" w:rsidRDefault="00903E67" w:rsidP="005636B6">
      <w:pPr>
        <w:spacing w:before="240" w:after="240"/>
      </w:pPr>
      <w:r>
        <w:t>son límites los dos de un horizonte,</w:t>
      </w:r>
    </w:p>
    <w:p w14:paraId="1029E5C8" w14:textId="77777777" w:rsidR="00903E67" w:rsidRDefault="00903E67" w:rsidP="005636B6">
      <w:pPr>
        <w:spacing w:before="240" w:after="240"/>
      </w:pPr>
      <w:r>
        <w:t>cuanto hay desde el momento de equilibrio</w:t>
      </w:r>
    </w:p>
    <w:p w14:paraId="3260D364" w14:textId="77777777" w:rsidR="00903E67" w:rsidRDefault="00903E67" w:rsidP="005636B6">
      <w:pPr>
        <w:spacing w:before="240" w:after="240"/>
      </w:pPr>
      <w:r>
        <w:t>hasta que el uno u otro de aquel cinto,</w:t>
      </w:r>
    </w:p>
    <w:p w14:paraId="479A83D6" w14:textId="77777777" w:rsidR="00903E67" w:rsidRDefault="00903E67" w:rsidP="005636B6">
      <w:pPr>
        <w:spacing w:before="240" w:after="240"/>
      </w:pPr>
      <w:r>
        <w:t>cambiando de hemisferio, se desata,</w:t>
      </w:r>
    </w:p>
    <w:p w14:paraId="0DC080C9" w14:textId="77777777" w:rsidR="00903E67" w:rsidRDefault="00903E67" w:rsidP="005636B6">
      <w:pPr>
        <w:spacing w:before="240" w:after="240"/>
      </w:pPr>
      <w:r>
        <w:t>tanto, la risa pintada en su rostro,</w:t>
      </w:r>
    </w:p>
    <w:p w14:paraId="2D1962E8" w14:textId="77777777" w:rsidR="00903E67" w:rsidRDefault="00903E67" w:rsidP="005636B6">
      <w:pPr>
        <w:spacing w:before="240" w:after="240"/>
      </w:pPr>
      <w:r>
        <w:t>muda estuvo Beatriz mirando fijo</w:t>
      </w:r>
    </w:p>
    <w:p w14:paraId="41F4277D" w14:textId="77777777" w:rsidR="00903E67" w:rsidRDefault="00903E67" w:rsidP="005636B6">
      <w:pPr>
        <w:spacing w:before="240" w:after="240"/>
      </w:pPr>
      <w:r>
        <w:t>el punto que me había derrotado.</w:t>
      </w:r>
    </w:p>
    <w:p w14:paraId="4E9BABA5" w14:textId="77777777" w:rsidR="00903E67" w:rsidRDefault="00903E67" w:rsidP="005636B6">
      <w:pPr>
        <w:spacing w:before="240" w:after="240"/>
      </w:pPr>
      <w:r>
        <w:t>Dijo después: «Diré, sin que preguntes,</w:t>
      </w:r>
    </w:p>
    <w:p w14:paraId="4514AC7D" w14:textId="77777777" w:rsidR="00903E67" w:rsidRDefault="00903E67" w:rsidP="005636B6">
      <w:pPr>
        <w:spacing w:before="240" w:after="240"/>
      </w:pPr>
      <w:r>
        <w:t>lo que quieres oír, porque lo he visto</w:t>
      </w:r>
    </w:p>
    <w:p w14:paraId="4529FF31" w14:textId="77777777" w:rsidR="00903E67" w:rsidRDefault="00903E67" w:rsidP="005636B6">
      <w:pPr>
        <w:spacing w:before="240" w:after="240"/>
      </w:pPr>
      <w:r>
        <w:t>donde convergen todo quando y ubi.</w:t>
      </w:r>
    </w:p>
    <w:p w14:paraId="772FD516" w14:textId="77777777" w:rsidR="00903E67" w:rsidRDefault="00903E67" w:rsidP="005636B6">
      <w:pPr>
        <w:spacing w:before="240" w:after="240"/>
      </w:pPr>
      <w:r>
        <w:t>No por acrecentar sus propios bienes,</w:t>
      </w:r>
    </w:p>
    <w:p w14:paraId="010EA87A" w14:textId="77777777" w:rsidR="00903E67" w:rsidRDefault="00903E67" w:rsidP="005636B6">
      <w:pPr>
        <w:spacing w:before="240" w:after="240"/>
      </w:pPr>
      <w:r>
        <w:t>que es imposible, mas porque su luz</w:t>
      </w:r>
    </w:p>
    <w:p w14:paraId="2A6210FC" w14:textId="77777777" w:rsidR="00903E67" w:rsidRDefault="00903E67" w:rsidP="005636B6">
      <w:pPr>
        <w:spacing w:before="240" w:after="240"/>
      </w:pPr>
      <w:r>
        <w:t>pudiese, en su esplendor decir "Subsisto",</w:t>
      </w:r>
    </w:p>
    <w:p w14:paraId="0F326406" w14:textId="77777777" w:rsidR="00903E67" w:rsidRDefault="00903E67" w:rsidP="005636B6">
      <w:pPr>
        <w:spacing w:before="240" w:after="240"/>
      </w:pPr>
      <w:r>
        <w:t>allí en su eternidad, fuera de toda</w:t>
      </w:r>
    </w:p>
    <w:p w14:paraId="1B33FC4E" w14:textId="77777777" w:rsidR="00903E67" w:rsidRDefault="00903E67" w:rsidP="005636B6">
      <w:pPr>
        <w:spacing w:before="240" w:after="240"/>
      </w:pPr>
      <w:r>
        <w:t>comprensión y de tiempo, libremente,</w:t>
      </w:r>
    </w:p>
    <w:p w14:paraId="34630E6C" w14:textId="77777777" w:rsidR="00903E67" w:rsidRDefault="00903E67" w:rsidP="005636B6">
      <w:pPr>
        <w:spacing w:before="240" w:after="240"/>
      </w:pPr>
      <w:r>
        <w:t>se abrió en nuevos amores el eterno.</w:t>
      </w:r>
    </w:p>
    <w:p w14:paraId="572D0B67" w14:textId="77777777" w:rsidR="00903E67" w:rsidRDefault="00903E67" w:rsidP="005636B6">
      <w:pPr>
        <w:spacing w:before="240" w:after="240"/>
      </w:pPr>
      <w:r>
        <w:lastRenderedPageBreak/>
        <w:t>No es porque antes ocioso estuviera;</w:t>
      </w:r>
    </w:p>
    <w:p w14:paraId="761B5F85" w14:textId="77777777" w:rsidR="00903E67" w:rsidRDefault="00903E67" w:rsidP="005636B6">
      <w:pPr>
        <w:spacing w:before="240" w:after="240"/>
      </w:pPr>
      <w:r>
        <w:t>pues ni después ni antes precedió</w:t>
      </w:r>
    </w:p>
    <w:p w14:paraId="132C6575" w14:textId="77777777" w:rsidR="00903E67" w:rsidRDefault="00903E67" w:rsidP="005636B6">
      <w:pPr>
        <w:spacing w:before="240" w:after="240"/>
      </w:pPr>
      <w:r>
        <w:t>el discurrir de Dios sobre estas aguas.</w:t>
      </w:r>
    </w:p>
    <w:p w14:paraId="293D01F6" w14:textId="77777777" w:rsidR="00903E67" w:rsidRDefault="00903E67" w:rsidP="005636B6">
      <w:pPr>
        <w:spacing w:before="240" w:after="240"/>
      </w:pPr>
      <w:r>
        <w:t>Forma y materia, ya puras o juntas,</w:t>
      </w:r>
    </w:p>
    <w:p w14:paraId="248106A5" w14:textId="77777777" w:rsidR="00903E67" w:rsidRDefault="00903E67" w:rsidP="005636B6">
      <w:pPr>
        <w:spacing w:before="240" w:after="240"/>
      </w:pPr>
      <w:r>
        <w:t>salieron a existir sin fallo alguno,</w:t>
      </w:r>
    </w:p>
    <w:p w14:paraId="04E8BE56" w14:textId="77777777" w:rsidR="00903E67" w:rsidRDefault="00903E67" w:rsidP="005636B6">
      <w:pPr>
        <w:spacing w:before="240" w:after="240"/>
      </w:pPr>
      <w:r>
        <w:t>como de arco tricorde tres saetas.</w:t>
      </w:r>
    </w:p>
    <w:p w14:paraId="6FDAAD46" w14:textId="77777777" w:rsidR="00903E67" w:rsidRDefault="00903E67" w:rsidP="005636B6">
      <w:pPr>
        <w:spacing w:before="240" w:after="240"/>
      </w:pPr>
      <w:r>
        <w:t>Y como en vidrio, en ámbar o en cristales</w:t>
      </w:r>
    </w:p>
    <w:p w14:paraId="333653F0" w14:textId="77777777" w:rsidR="00903E67" w:rsidRDefault="00903E67" w:rsidP="005636B6">
      <w:pPr>
        <w:spacing w:before="240" w:after="240"/>
      </w:pPr>
      <w:r>
        <w:t>el rayo resplandece, de tal modo</w:t>
      </w:r>
    </w:p>
    <w:p w14:paraId="463EDB41" w14:textId="77777777" w:rsidR="00903E67" w:rsidRDefault="00903E67" w:rsidP="005636B6">
      <w:pPr>
        <w:spacing w:before="240" w:after="240"/>
      </w:pPr>
      <w:r>
        <w:t>que el llegar y el lucir es todo en uno,</w:t>
      </w:r>
    </w:p>
    <w:p w14:paraId="746E27E0" w14:textId="77777777" w:rsidR="00903E67" w:rsidRDefault="00903E67" w:rsidP="005636B6">
      <w:pPr>
        <w:spacing w:before="240" w:after="240"/>
      </w:pPr>
      <w:r>
        <w:t>de igual forma irradió el triforme efecto</w:t>
      </w:r>
    </w:p>
    <w:p w14:paraId="40FC9F5B" w14:textId="77777777" w:rsidR="00903E67" w:rsidRDefault="00903E67" w:rsidP="005636B6">
      <w:pPr>
        <w:spacing w:before="240" w:after="240"/>
      </w:pPr>
      <w:r>
        <w:t>de su Sir a su ser a un tiempo mismo</w:t>
      </w:r>
    </w:p>
    <w:p w14:paraId="367A3DF3" w14:textId="77777777" w:rsidR="00903E67" w:rsidRDefault="00903E67" w:rsidP="005636B6">
      <w:pPr>
        <w:spacing w:before="240" w:after="240"/>
      </w:pPr>
      <w:r>
        <w:t>sin que hubiese ninguna diferencia.</w:t>
      </w:r>
    </w:p>
    <w:p w14:paraId="0AA76F98" w14:textId="77777777" w:rsidR="00903E67" w:rsidRDefault="00903E67" w:rsidP="005636B6">
      <w:pPr>
        <w:spacing w:before="240" w:after="240"/>
      </w:pPr>
      <w:r>
        <w:t>Concreado fue el orden y dispuesto</w:t>
      </w:r>
    </w:p>
    <w:p w14:paraId="5470C54D" w14:textId="77777777" w:rsidR="00903E67" w:rsidRDefault="00903E67" w:rsidP="005636B6">
      <w:pPr>
        <w:spacing w:before="240" w:after="240"/>
      </w:pPr>
      <w:r>
        <w:t>a las sustancias; y del mundo cima</w:t>
      </w:r>
    </w:p>
    <w:p w14:paraId="054E05D3" w14:textId="77777777" w:rsidR="00903E67" w:rsidRDefault="00903E67" w:rsidP="005636B6">
      <w:pPr>
        <w:spacing w:before="240" w:after="240"/>
      </w:pPr>
      <w:r>
        <w:t>fueron aquellas hechas acto puro;</w:t>
      </w:r>
    </w:p>
    <w:p w14:paraId="1D4223E1" w14:textId="77777777" w:rsidR="00903E67" w:rsidRDefault="00903E67" w:rsidP="005636B6">
      <w:pPr>
        <w:spacing w:before="240" w:after="240"/>
      </w:pPr>
      <w:r>
        <w:t>a la potencia pura puso abajo;</w:t>
      </w:r>
    </w:p>
    <w:p w14:paraId="0D67395F" w14:textId="77777777" w:rsidR="00903E67" w:rsidRDefault="00903E67" w:rsidP="005636B6">
      <w:pPr>
        <w:spacing w:before="240" w:after="240"/>
      </w:pPr>
      <w:r>
        <w:t>la potencia y el acto, en medio, atadas</w:t>
      </w:r>
    </w:p>
    <w:p w14:paraId="4C10A1B1" w14:textId="77777777" w:rsidR="00903E67" w:rsidRDefault="00903E67" w:rsidP="005636B6">
      <w:pPr>
        <w:spacing w:before="240" w:after="240"/>
      </w:pPr>
      <w:r>
        <w:t>tal nudo que jamás se desanuda.</w:t>
      </w:r>
    </w:p>
    <w:p w14:paraId="3517D546" w14:textId="77777777" w:rsidR="00903E67" w:rsidRDefault="00903E67" w:rsidP="005636B6">
      <w:pPr>
        <w:spacing w:before="240" w:after="240"/>
      </w:pPr>
      <w:r>
        <w:t>Jerónimo escribió que muchos siglos</w:t>
      </w:r>
    </w:p>
    <w:p w14:paraId="6E5DAD54" w14:textId="77777777" w:rsidR="00903E67" w:rsidRDefault="00903E67" w:rsidP="005636B6">
      <w:pPr>
        <w:spacing w:before="240" w:after="240"/>
      </w:pPr>
      <w:r>
        <w:lastRenderedPageBreak/>
        <w:t>antes fueron los ángeles creados</w:t>
      </w:r>
    </w:p>
    <w:p w14:paraId="1ACF539F" w14:textId="77777777" w:rsidR="00903E67" w:rsidRDefault="00903E67" w:rsidP="005636B6">
      <w:pPr>
        <w:spacing w:before="240" w:after="240"/>
      </w:pPr>
      <w:r>
        <w:t>de que el resto del mundo fuera hecho;</w:t>
      </w:r>
    </w:p>
    <w:p w14:paraId="1EC7C804" w14:textId="77777777" w:rsidR="00903E67" w:rsidRDefault="00903E67" w:rsidP="005636B6">
      <w:pPr>
        <w:spacing w:before="240" w:after="240"/>
      </w:pPr>
      <w:r>
        <w:t>mas en muchos parajes que escribieron</w:t>
      </w:r>
    </w:p>
    <w:p w14:paraId="7150FF57" w14:textId="77777777" w:rsidR="00903E67" w:rsidRDefault="00903E67" w:rsidP="005636B6">
      <w:pPr>
        <w:spacing w:before="240" w:after="240"/>
      </w:pPr>
      <w:r>
        <w:t>los inspirados, se halla esta verdad;</w:t>
      </w:r>
    </w:p>
    <w:p w14:paraId="4B60AE28" w14:textId="77777777" w:rsidR="00903E67" w:rsidRDefault="00903E67" w:rsidP="005636B6">
      <w:pPr>
        <w:spacing w:before="240" w:after="240"/>
      </w:pPr>
      <w:r>
        <w:t>y si bien juzgas te avendrás a ello;</w:t>
      </w:r>
    </w:p>
    <w:p w14:paraId="5706109E" w14:textId="77777777" w:rsidR="00903E67" w:rsidRDefault="00903E67" w:rsidP="005636B6">
      <w:pPr>
        <w:spacing w:before="240" w:after="240"/>
      </w:pPr>
      <w:r>
        <w:t>y en parte la razón también lo prueba,</w:t>
      </w:r>
    </w:p>
    <w:p w14:paraId="1EB8604E" w14:textId="77777777" w:rsidR="00903E67" w:rsidRDefault="00903E67" w:rsidP="005636B6">
      <w:pPr>
        <w:spacing w:before="240" w:after="240"/>
      </w:pPr>
      <w:r>
        <w:t>pues no admite motores que estuviesen</w:t>
      </w:r>
    </w:p>
    <w:p w14:paraId="22536130" w14:textId="77777777" w:rsidR="00903E67" w:rsidRDefault="00903E67" w:rsidP="005636B6">
      <w:pPr>
        <w:spacing w:before="240" w:after="240"/>
      </w:pPr>
      <w:r>
        <w:t>sin su perfecto estado mucho tiempo.</w:t>
      </w:r>
    </w:p>
    <w:p w14:paraId="73C42189" w14:textId="77777777" w:rsidR="00903E67" w:rsidRDefault="00903E67" w:rsidP="005636B6">
      <w:pPr>
        <w:spacing w:before="240" w:after="240"/>
      </w:pPr>
      <w:r>
        <w:t>Ya sabes dónde y cuándo estos amores</w:t>
      </w:r>
    </w:p>
    <w:p w14:paraId="46478054" w14:textId="77777777" w:rsidR="00903E67" w:rsidRDefault="00903E67" w:rsidP="005636B6">
      <w:pPr>
        <w:spacing w:before="240" w:after="240"/>
      </w:pPr>
      <w:r>
        <w:t>y cómo fueron hechos: ya apagados</w:t>
      </w:r>
    </w:p>
    <w:p w14:paraId="4012DE39" w14:textId="77777777" w:rsidR="00903E67" w:rsidRDefault="00903E67" w:rsidP="005636B6">
      <w:pPr>
        <w:spacing w:before="240" w:after="240"/>
      </w:pPr>
      <w:r>
        <w:t>tres ardores ya están en tu deseo.</w:t>
      </w:r>
    </w:p>
    <w:p w14:paraId="2EE40407" w14:textId="77777777" w:rsidR="00903E67" w:rsidRDefault="00903E67" w:rsidP="005636B6">
      <w:pPr>
        <w:spacing w:before="240" w:after="240"/>
      </w:pPr>
      <w:r>
        <w:t>Hasta veinte, contando, no se llega</w:t>
      </w:r>
    </w:p>
    <w:p w14:paraId="7C7B59C7" w14:textId="77777777" w:rsidR="00903E67" w:rsidRDefault="00903E67" w:rsidP="005636B6">
      <w:pPr>
        <w:spacing w:before="240" w:after="240"/>
      </w:pPr>
      <w:r>
        <w:t>tan pronto, como parte de los ángeles</w:t>
      </w:r>
    </w:p>
    <w:p w14:paraId="2330344F" w14:textId="77777777" w:rsidR="00903E67" w:rsidRDefault="00903E67" w:rsidP="005636B6">
      <w:pPr>
        <w:spacing w:before="240" w:after="240"/>
      </w:pPr>
      <w:r>
        <w:t>turbó el más bajo de los elementos.</w:t>
      </w:r>
    </w:p>
    <w:p w14:paraId="0B538ED9" w14:textId="77777777" w:rsidR="00903E67" w:rsidRDefault="00903E67" w:rsidP="005636B6">
      <w:pPr>
        <w:spacing w:before="240" w:after="240"/>
      </w:pPr>
      <w:r>
        <w:t>La otra quedóse, y dio comienzo el arte</w:t>
      </w:r>
    </w:p>
    <w:p w14:paraId="1F9BCDA3" w14:textId="77777777" w:rsidR="00903E67" w:rsidRDefault="00903E67" w:rsidP="005636B6">
      <w:pPr>
        <w:spacing w:before="240" w:after="240"/>
      </w:pPr>
      <w:r>
        <w:t>que puedes ver, y con tanto deleite,</w:t>
      </w:r>
    </w:p>
    <w:p w14:paraId="372C9F89" w14:textId="77777777" w:rsidR="00903E67" w:rsidRDefault="00903E67" w:rsidP="005636B6">
      <w:pPr>
        <w:spacing w:before="240" w:after="240"/>
      </w:pPr>
      <w:r>
        <w:t>que de sus giros nunca se ha apartado.</w:t>
      </w:r>
    </w:p>
    <w:p w14:paraId="45F122E3" w14:textId="77777777" w:rsidR="00903E67" w:rsidRDefault="00903E67" w:rsidP="005636B6">
      <w:pPr>
        <w:spacing w:before="240" w:after="240"/>
      </w:pPr>
      <w:r>
        <w:t>La ocasión de caer fue la maldita</w:t>
      </w:r>
    </w:p>
    <w:p w14:paraId="4ED42951" w14:textId="77777777" w:rsidR="00903E67" w:rsidRDefault="00903E67" w:rsidP="005636B6">
      <w:pPr>
        <w:spacing w:before="240" w:after="240"/>
      </w:pPr>
      <w:r>
        <w:t>soberbia de quien viste que oprimían</w:t>
      </w:r>
    </w:p>
    <w:p w14:paraId="3C41F3E0" w14:textId="77777777" w:rsidR="00903E67" w:rsidRDefault="00903E67" w:rsidP="005636B6">
      <w:pPr>
        <w:spacing w:before="240" w:after="240"/>
      </w:pPr>
      <w:r>
        <w:lastRenderedPageBreak/>
        <w:t>las pesadumbres todas de este mundo.</w:t>
      </w:r>
    </w:p>
    <w:p w14:paraId="49359DFC" w14:textId="77777777" w:rsidR="00903E67" w:rsidRDefault="00903E67" w:rsidP="005636B6">
      <w:pPr>
        <w:spacing w:before="240" w:after="240"/>
      </w:pPr>
      <w:r>
        <w:t>Esos que ves aquí fueron humildes,</w:t>
      </w:r>
    </w:p>
    <w:p w14:paraId="28FA9C92" w14:textId="77777777" w:rsidR="00903E67" w:rsidRDefault="00903E67" w:rsidP="005636B6">
      <w:pPr>
        <w:spacing w:before="240" w:after="240"/>
      </w:pPr>
      <w:r>
        <w:t>admitiendo existir por la bondad</w:t>
      </w:r>
    </w:p>
    <w:p w14:paraId="31556694" w14:textId="77777777" w:rsidR="00903E67" w:rsidRDefault="00903E67" w:rsidP="005636B6">
      <w:pPr>
        <w:spacing w:before="240" w:after="240"/>
      </w:pPr>
      <w:r>
        <w:t>que a tanto conocer hizo capaces:</w:t>
      </w:r>
    </w:p>
    <w:p w14:paraId="344D17EE" w14:textId="77777777" w:rsidR="00903E67" w:rsidRDefault="00903E67" w:rsidP="005636B6">
      <w:pPr>
        <w:spacing w:before="240" w:after="240"/>
      </w:pPr>
      <w:r>
        <w:t>por lo que fue su vista acrecentada</w:t>
      </w:r>
    </w:p>
    <w:p w14:paraId="0C9BC8FA" w14:textId="77777777" w:rsidR="00903E67" w:rsidRDefault="00903E67" w:rsidP="005636B6">
      <w:pPr>
        <w:spacing w:before="240" w:after="240"/>
      </w:pPr>
      <w:r>
        <w:t>por méritos y gracia iluminante,</w:t>
      </w:r>
    </w:p>
    <w:p w14:paraId="4F79C52F" w14:textId="77777777" w:rsidR="00903E67" w:rsidRDefault="00903E67" w:rsidP="005636B6">
      <w:pPr>
        <w:spacing w:before="240" w:after="240"/>
      </w:pPr>
      <w:r>
        <w:t>y tienen voluntad constante y plena;</w:t>
      </w:r>
    </w:p>
    <w:p w14:paraId="0D8E75EB" w14:textId="77777777" w:rsidR="00903E67" w:rsidRDefault="00903E67" w:rsidP="005636B6">
      <w:pPr>
        <w:spacing w:before="240" w:after="240"/>
      </w:pPr>
      <w:r>
        <w:t>y no quiero que dudes, mas que sepas,</w:t>
      </w:r>
    </w:p>
    <w:p w14:paraId="2D4E63AE" w14:textId="77777777" w:rsidR="00903E67" w:rsidRDefault="00903E67" w:rsidP="005636B6">
      <w:pPr>
        <w:spacing w:before="240" w:after="240"/>
      </w:pPr>
      <w:r>
        <w:t>que recibir la gracia es meritorio</w:t>
      </w:r>
    </w:p>
    <w:p w14:paraId="3352E39A" w14:textId="77777777" w:rsidR="00903E67" w:rsidRDefault="00903E67" w:rsidP="005636B6">
      <w:pPr>
        <w:spacing w:before="240" w:after="240"/>
      </w:pPr>
      <w:r>
        <w:t>según como el afecto la recibe.</w:t>
      </w:r>
    </w:p>
    <w:p w14:paraId="0DF2592D" w14:textId="77777777" w:rsidR="00903E67" w:rsidRDefault="00903E67" w:rsidP="005636B6">
      <w:pPr>
        <w:spacing w:before="240" w:after="240"/>
      </w:pPr>
      <w:r>
        <w:t>Por lo que a este colegio se refiere</w:t>
      </w:r>
    </w:p>
    <w:p w14:paraId="2553B8BD" w14:textId="77777777" w:rsidR="00903E67" w:rsidRDefault="00903E67" w:rsidP="005636B6">
      <w:pPr>
        <w:spacing w:before="240" w:after="240"/>
      </w:pPr>
      <w:r>
        <w:t>ya comprendes bastante, si entendiste</w:t>
      </w:r>
    </w:p>
    <w:p w14:paraId="17E2F6A4" w14:textId="77777777" w:rsidR="00903E67" w:rsidRDefault="00903E67" w:rsidP="005636B6">
      <w:pPr>
        <w:spacing w:before="240" w:after="240"/>
      </w:pPr>
      <w:r>
        <w:t>lo que te dije, ya sin otra ayuda.</w:t>
      </w:r>
    </w:p>
    <w:p w14:paraId="791CAC18" w14:textId="77777777" w:rsidR="00903E67" w:rsidRDefault="00903E67" w:rsidP="005636B6">
      <w:pPr>
        <w:spacing w:before="240" w:after="240"/>
      </w:pPr>
      <w:r>
        <w:t>Mas como en las escuelas de la tierra</w:t>
      </w:r>
    </w:p>
    <w:p w14:paraId="5C030F9A" w14:textId="77777777" w:rsidR="00903E67" w:rsidRDefault="00903E67" w:rsidP="005636B6">
      <w:pPr>
        <w:spacing w:before="240" w:after="240"/>
      </w:pPr>
      <w:r>
        <w:t>se enseña que la angélica natura</w:t>
      </w:r>
    </w:p>
    <w:p w14:paraId="7C7A5C96" w14:textId="77777777" w:rsidR="00903E67" w:rsidRDefault="00903E67" w:rsidP="005636B6">
      <w:pPr>
        <w:spacing w:before="240" w:after="240"/>
      </w:pPr>
      <w:r>
        <w:t>es tal que entiende, que recuerda y quiere,</w:t>
      </w:r>
    </w:p>
    <w:p w14:paraId="7D3ED7EE" w14:textId="77777777" w:rsidR="00903E67" w:rsidRDefault="00903E67" w:rsidP="005636B6">
      <w:pPr>
        <w:spacing w:before="240" w:after="240"/>
      </w:pPr>
      <w:r>
        <w:t>aún te diré, para que pura sepas</w:t>
      </w:r>
    </w:p>
    <w:p w14:paraId="6EEEC5F6" w14:textId="77777777" w:rsidR="00903E67" w:rsidRDefault="00903E67" w:rsidP="005636B6">
      <w:pPr>
        <w:spacing w:before="240" w:after="240"/>
      </w:pPr>
      <w:r>
        <w:t>la verdad, que allí abajo se confunde,</w:t>
      </w:r>
    </w:p>
    <w:p w14:paraId="592D5BFC" w14:textId="77777777" w:rsidR="00903E67" w:rsidRDefault="00903E67" w:rsidP="005636B6">
      <w:pPr>
        <w:spacing w:before="240" w:after="240"/>
      </w:pPr>
      <w:r>
        <w:t>porque equivocan los significados.</w:t>
      </w:r>
    </w:p>
    <w:p w14:paraId="3C2EC8DC" w14:textId="77777777" w:rsidR="00903E67" w:rsidRDefault="00903E67" w:rsidP="005636B6">
      <w:pPr>
        <w:spacing w:before="240" w:after="240"/>
      </w:pPr>
      <w:r>
        <w:lastRenderedPageBreak/>
        <w:t>Estas sustancias, desde que gozaron</w:t>
      </w:r>
    </w:p>
    <w:p w14:paraId="69DC727E" w14:textId="77777777" w:rsidR="00903E67" w:rsidRDefault="00903E67" w:rsidP="005636B6">
      <w:pPr>
        <w:spacing w:before="240" w:after="240"/>
      </w:pPr>
      <w:r>
        <w:t>de la cara de Dios, no apartan de ella</w:t>
      </w:r>
    </w:p>
    <w:p w14:paraId="49212C0E" w14:textId="77777777" w:rsidR="00903E67" w:rsidRDefault="00903E67" w:rsidP="005636B6">
      <w:pPr>
        <w:spacing w:before="240" w:after="240"/>
      </w:pPr>
      <w:r>
        <w:t>la mirada, a quien nada está escondido:</w:t>
      </w:r>
    </w:p>
    <w:p w14:paraId="18A3FE96" w14:textId="77777777" w:rsidR="00903E67" w:rsidRDefault="00903E67" w:rsidP="005636B6">
      <w:pPr>
        <w:spacing w:before="240" w:after="240"/>
      </w:pPr>
      <w:r>
        <w:t>Así pues no interceptan su mirada</w:t>
      </w:r>
    </w:p>
    <w:p w14:paraId="666A90BD" w14:textId="77777777" w:rsidR="00903E67" w:rsidRDefault="00903E67" w:rsidP="005636B6">
      <w:pPr>
        <w:spacing w:before="240" w:after="240"/>
      </w:pPr>
      <w:r>
        <w:t>nuevos objetos, y no necesitan</w:t>
      </w:r>
    </w:p>
    <w:p w14:paraId="213F911B" w14:textId="77777777" w:rsidR="00903E67" w:rsidRDefault="00903E67" w:rsidP="005636B6">
      <w:pPr>
        <w:spacing w:before="240" w:after="240"/>
      </w:pPr>
      <w:r>
        <w:t>recordar con conceptos divididos;</w:t>
      </w:r>
    </w:p>
    <w:p w14:paraId="1EAE889C" w14:textId="77777777" w:rsidR="00903E67" w:rsidRDefault="00903E67" w:rsidP="005636B6">
      <w:pPr>
        <w:spacing w:before="240" w:after="240"/>
      </w:pPr>
      <w:r>
        <w:t>y así allá abajo, sin dormir, se sueña,</w:t>
      </w:r>
    </w:p>
    <w:p w14:paraId="28BB8D4F" w14:textId="77777777" w:rsidR="00903E67" w:rsidRDefault="00903E67" w:rsidP="005636B6">
      <w:pPr>
        <w:spacing w:before="240" w:after="240"/>
      </w:pPr>
      <w:r>
        <w:t>creyendo y no creyendo en lo que dicen;</w:t>
      </w:r>
    </w:p>
    <w:p w14:paraId="3E28D1DD" w14:textId="77777777" w:rsidR="00903E67" w:rsidRDefault="00903E67" w:rsidP="005636B6">
      <w:pPr>
        <w:spacing w:before="240" w:after="240"/>
      </w:pPr>
      <w:r>
        <w:t>pero éstos tienen más vergüenza y culpa.</w:t>
      </w:r>
    </w:p>
    <w:p w14:paraId="3F07CDAC" w14:textId="77777777" w:rsidR="00903E67" w:rsidRDefault="00903E67" w:rsidP="005636B6">
      <w:pPr>
        <w:spacing w:before="240" w:after="240"/>
      </w:pPr>
      <w:r>
        <w:t>Vais por distintas rutas los que abajo</w:t>
      </w:r>
    </w:p>
    <w:p w14:paraId="296A16C7" w14:textId="77777777" w:rsidR="00903E67" w:rsidRDefault="00903E67" w:rsidP="005636B6">
      <w:pPr>
        <w:spacing w:before="240" w:after="240"/>
      </w:pPr>
      <w:r>
        <w:t>filosofáis: pues que os empuja tanto</w:t>
      </w:r>
    </w:p>
    <w:p w14:paraId="65F89B38" w14:textId="77777777" w:rsidR="00903E67" w:rsidRDefault="00903E67" w:rsidP="005636B6">
      <w:pPr>
        <w:spacing w:before="240" w:after="240"/>
      </w:pPr>
      <w:r>
        <w:t>el afán de que os tengan como sabios.</w:t>
      </w:r>
    </w:p>
    <w:p w14:paraId="0D67A5C3" w14:textId="77777777" w:rsidR="00903E67" w:rsidRDefault="00903E67" w:rsidP="005636B6">
      <w:pPr>
        <w:spacing w:before="240" w:after="240"/>
      </w:pPr>
      <w:r>
        <w:t>Y aún esto es admitido aquí en lo alto</w:t>
      </w:r>
    </w:p>
    <w:p w14:paraId="5C4EEB53" w14:textId="77777777" w:rsidR="00903E67" w:rsidRDefault="00903E67" w:rsidP="005636B6">
      <w:pPr>
        <w:spacing w:before="240" w:after="240"/>
      </w:pPr>
      <w:r>
        <w:t>con un rigor menor que si se olvida</w:t>
      </w:r>
    </w:p>
    <w:p w14:paraId="5AA6C5EA" w14:textId="77777777" w:rsidR="00903E67" w:rsidRDefault="00903E67" w:rsidP="005636B6">
      <w:pPr>
        <w:spacing w:before="240" w:after="240"/>
      </w:pPr>
      <w:r>
        <w:t>la sagrada escritura o se confunde.</w:t>
      </w:r>
    </w:p>
    <w:p w14:paraId="4B037806" w14:textId="77777777" w:rsidR="00903E67" w:rsidRDefault="00903E67" w:rsidP="005636B6">
      <w:pPr>
        <w:spacing w:before="240" w:after="240"/>
      </w:pPr>
      <w:r>
        <w:t>No meditáis en cuánta sangre cuesta</w:t>
      </w:r>
    </w:p>
    <w:p w14:paraId="5F206C19" w14:textId="77777777" w:rsidR="00903E67" w:rsidRDefault="00903E67" w:rsidP="005636B6">
      <w:pPr>
        <w:spacing w:before="240" w:after="240"/>
      </w:pPr>
      <w:r>
        <w:t>sembrarla allá en el mundo, y cuánto agrada</w:t>
      </w:r>
    </w:p>
    <w:p w14:paraId="79DFE6D3" w14:textId="77777777" w:rsidR="00903E67" w:rsidRDefault="00903E67" w:rsidP="005636B6">
      <w:pPr>
        <w:spacing w:before="240" w:after="240"/>
      </w:pPr>
      <w:r>
        <w:t>el que con ella humilde se conforma.</w:t>
      </w:r>
    </w:p>
    <w:p w14:paraId="1DA73480" w14:textId="77777777" w:rsidR="00903E67" w:rsidRDefault="00903E67" w:rsidP="005636B6">
      <w:pPr>
        <w:spacing w:before="240" w:after="240"/>
      </w:pPr>
      <w:r>
        <w:t>Por la apariencia pruebas dan de ingenio</w:t>
      </w:r>
    </w:p>
    <w:p w14:paraId="3295D21E" w14:textId="77777777" w:rsidR="00903E67" w:rsidRDefault="00903E67" w:rsidP="005636B6">
      <w:pPr>
        <w:spacing w:before="240" w:after="240"/>
      </w:pPr>
      <w:r>
        <w:lastRenderedPageBreak/>
        <w:t>y de imaginación; y quien predica</w:t>
      </w:r>
    </w:p>
    <w:p w14:paraId="38AA848B" w14:textId="77777777" w:rsidR="00903E67" w:rsidRDefault="00903E67" w:rsidP="005636B6">
      <w:pPr>
        <w:spacing w:before="240" w:after="240"/>
      </w:pPr>
      <w:r>
        <w:t>dase a esto y se calla el Evangelio.</w:t>
      </w:r>
    </w:p>
    <w:p w14:paraId="00AB9274" w14:textId="77777777" w:rsidR="00903E67" w:rsidRDefault="00903E67" w:rsidP="005636B6">
      <w:pPr>
        <w:spacing w:before="240" w:after="240"/>
      </w:pPr>
      <w:r>
        <w:t>Que se volvió la luna, dice el uno,</w:t>
      </w:r>
    </w:p>
    <w:p w14:paraId="511E2A55" w14:textId="77777777" w:rsidR="00903E67" w:rsidRDefault="00903E67" w:rsidP="005636B6">
      <w:pPr>
        <w:spacing w:before="240" w:after="240"/>
      </w:pPr>
      <w:r>
        <w:t>en la pasión de Cristo, y se interpuso</w:t>
      </w:r>
    </w:p>
    <w:p w14:paraId="0D4ACF95" w14:textId="77777777" w:rsidR="00903E67" w:rsidRDefault="00903E67" w:rsidP="005636B6">
      <w:pPr>
        <w:spacing w:before="240" w:after="240"/>
      </w:pPr>
      <w:r>
        <w:t>para ocultar la luz del sol abajo;</w:t>
      </w:r>
    </w:p>
    <w:p w14:paraId="0A0A37C3" w14:textId="77777777" w:rsidR="00903E67" w:rsidRDefault="00903E67" w:rsidP="005636B6">
      <w:pPr>
        <w:spacing w:before="240" w:after="240"/>
      </w:pPr>
      <w:r>
        <w:t>y otro que por sí misma se escondió</w:t>
      </w:r>
    </w:p>
    <w:p w14:paraId="4509E2E5" w14:textId="77777777" w:rsidR="00903E67" w:rsidRDefault="00903E67" w:rsidP="005636B6">
      <w:pPr>
        <w:spacing w:before="240" w:after="240"/>
      </w:pPr>
      <w:r>
        <w:t>la luz, y que en la India y en España</w:t>
      </w:r>
    </w:p>
    <w:p w14:paraId="275247BB" w14:textId="77777777" w:rsidR="00903E67" w:rsidRDefault="00903E67" w:rsidP="005636B6">
      <w:pPr>
        <w:spacing w:before="240" w:after="240"/>
      </w:pPr>
      <w:r>
        <w:t>hubo eclipse lo mismo que en Judea.</w:t>
      </w:r>
    </w:p>
    <w:p w14:paraId="1A9690ED" w14:textId="77777777" w:rsidR="00903E67" w:rsidRDefault="00903E67" w:rsidP="005636B6">
      <w:pPr>
        <w:spacing w:before="240" w:after="240"/>
      </w:pPr>
      <w:r>
        <w:t>No hay en Florencia tantos Lapi y Bindi</w:t>
      </w:r>
    </w:p>
    <w:p w14:paraId="1D428C39" w14:textId="77777777" w:rsidR="00903E67" w:rsidRDefault="00903E67" w:rsidP="005636B6">
      <w:pPr>
        <w:spacing w:before="240" w:after="240"/>
      </w:pPr>
      <w:r>
        <w:t>cuantas fábulas tales en un año,</w:t>
      </w:r>
    </w:p>
    <w:p w14:paraId="1D0A1C0F" w14:textId="77777777" w:rsidR="00903E67" w:rsidRDefault="00903E67" w:rsidP="005636B6">
      <w:pPr>
        <w:spacing w:before="240" w:after="240"/>
      </w:pPr>
      <w:r>
        <w:t>aquí y allá en los púlpitos se gritan:</w:t>
      </w:r>
    </w:p>
    <w:p w14:paraId="27E32B84" w14:textId="77777777" w:rsidR="00903E67" w:rsidRDefault="00903E67" w:rsidP="005636B6">
      <w:pPr>
        <w:spacing w:before="240" w:after="240"/>
      </w:pPr>
      <w:r>
        <w:t>y así las ovejuelas, que no saben,</w:t>
      </w:r>
    </w:p>
    <w:p w14:paraId="5109260B" w14:textId="77777777" w:rsidR="00903E67" w:rsidRDefault="00903E67" w:rsidP="005636B6">
      <w:pPr>
        <w:spacing w:before="240" w:after="240"/>
      </w:pPr>
      <w:r>
        <w:t>vuelven del prado pacidas de viento,</w:t>
      </w:r>
    </w:p>
    <w:p w14:paraId="67054B96" w14:textId="77777777" w:rsidR="00903E67" w:rsidRDefault="00903E67" w:rsidP="005636B6">
      <w:pPr>
        <w:spacing w:before="240" w:after="240"/>
      </w:pPr>
      <w:r>
        <w:t>y que el daño no vean no es excusa.</w:t>
      </w:r>
    </w:p>
    <w:p w14:paraId="5131A04B" w14:textId="77777777" w:rsidR="00903E67" w:rsidRDefault="00903E67" w:rsidP="005636B6">
      <w:pPr>
        <w:spacing w:before="240" w:after="240"/>
      </w:pPr>
      <w:r>
        <w:t>No dijo a su primer convento Cristo:</w:t>
      </w:r>
    </w:p>
    <w:p w14:paraId="77DF3F2D" w14:textId="77777777" w:rsidR="00903E67" w:rsidRDefault="00903E67" w:rsidP="005636B6">
      <w:pPr>
        <w:spacing w:before="240" w:after="240"/>
      </w:pPr>
      <w:r>
        <w:t>"Id y patrañas predicad al mundo";</w:t>
      </w:r>
    </w:p>
    <w:p w14:paraId="4A878AB2" w14:textId="77777777" w:rsidR="00903E67" w:rsidRDefault="00903E67" w:rsidP="005636B6">
      <w:pPr>
        <w:spacing w:before="240" w:after="240"/>
      </w:pPr>
      <w:r>
        <w:t>sino les dio cimientos de certeza;</w:t>
      </w:r>
    </w:p>
    <w:p w14:paraId="4CE0B77D" w14:textId="77777777" w:rsidR="00903E67" w:rsidRDefault="00903E67" w:rsidP="005636B6">
      <w:pPr>
        <w:spacing w:before="240" w:after="240"/>
      </w:pPr>
      <w:r>
        <w:t>y ésta sonó en sus bocas solamente,</w:t>
      </w:r>
    </w:p>
    <w:p w14:paraId="63EC14AB" w14:textId="77777777" w:rsidR="00903E67" w:rsidRDefault="00903E67" w:rsidP="005636B6">
      <w:pPr>
        <w:spacing w:before="240" w:after="240"/>
      </w:pPr>
      <w:r>
        <w:t>de modo que luchando por la fe</w:t>
      </w:r>
    </w:p>
    <w:p w14:paraId="72E1D14A" w14:textId="77777777" w:rsidR="00903E67" w:rsidRDefault="00903E67" w:rsidP="005636B6">
      <w:pPr>
        <w:spacing w:before="240" w:after="240"/>
      </w:pPr>
      <w:r>
        <w:lastRenderedPageBreak/>
        <w:t>del Evangelio escudo y lanza hicieron.</w:t>
      </w:r>
    </w:p>
    <w:p w14:paraId="5C26F6AC" w14:textId="77777777" w:rsidR="00903E67" w:rsidRDefault="00903E67" w:rsidP="005636B6">
      <w:pPr>
        <w:spacing w:before="240" w:after="240"/>
      </w:pPr>
      <w:r>
        <w:t>Y ahora con bufonadas y con trampas</w:t>
      </w:r>
    </w:p>
    <w:p w14:paraId="5DD208D0" w14:textId="77777777" w:rsidR="00903E67" w:rsidRDefault="00903E67" w:rsidP="005636B6">
      <w:pPr>
        <w:spacing w:before="240" w:after="240"/>
      </w:pPr>
      <w:r>
        <w:t>se predica, y con tal que cause risa,</w:t>
      </w:r>
    </w:p>
    <w:p w14:paraId="5DA8F5B8" w14:textId="77777777" w:rsidR="00903E67" w:rsidRDefault="00903E67" w:rsidP="005636B6">
      <w:pPr>
        <w:spacing w:before="240" w:after="240"/>
      </w:pPr>
      <w:r>
        <w:t>la capucha se hincha y más no pide.</w:t>
      </w:r>
    </w:p>
    <w:p w14:paraId="35E76BBC" w14:textId="77777777" w:rsidR="00903E67" w:rsidRDefault="00903E67" w:rsidP="005636B6">
      <w:pPr>
        <w:spacing w:before="240" w:after="240"/>
      </w:pPr>
      <w:r>
        <w:t>Mas tal pájaro anida en el capuz,</w:t>
      </w:r>
    </w:p>
    <w:p w14:paraId="0A1CE79D" w14:textId="77777777" w:rsidR="00903E67" w:rsidRDefault="00903E67" w:rsidP="005636B6">
      <w:pPr>
        <w:spacing w:before="240" w:after="240"/>
      </w:pPr>
      <w:r>
        <w:t>que si lo viese el vulgo, allí vería</w:t>
      </w:r>
    </w:p>
    <w:p w14:paraId="11EE1D1F" w14:textId="77777777" w:rsidR="00903E67" w:rsidRDefault="00903E67" w:rsidP="005636B6">
      <w:pPr>
        <w:spacing w:before="240" w:after="240"/>
      </w:pPr>
      <w:r>
        <w:t>qué indulgencias tendrá confiando en ése:</w:t>
      </w:r>
    </w:p>
    <w:p w14:paraId="76DFF2BE" w14:textId="77777777" w:rsidR="00903E67" w:rsidRDefault="00903E67" w:rsidP="005636B6">
      <w:pPr>
        <w:spacing w:before="240" w:after="240"/>
      </w:pPr>
      <w:r>
        <w:t>que en la tierra acrecientan la estulticia,</w:t>
      </w:r>
    </w:p>
    <w:p w14:paraId="087063FB" w14:textId="77777777" w:rsidR="00903E67" w:rsidRDefault="00903E67" w:rsidP="005636B6">
      <w:pPr>
        <w:spacing w:before="240" w:after="240"/>
      </w:pPr>
      <w:r>
        <w:t>de tal manera que, sin prueba alguna</w:t>
      </w:r>
    </w:p>
    <w:p w14:paraId="5AB83886" w14:textId="77777777" w:rsidR="00903E67" w:rsidRDefault="00903E67" w:rsidP="005636B6">
      <w:pPr>
        <w:spacing w:before="240" w:after="240"/>
      </w:pPr>
      <w:r>
        <w:t>de su certeza, corren tras de ellas.</w:t>
      </w:r>
    </w:p>
    <w:p w14:paraId="685D4A30" w14:textId="77777777" w:rsidR="00903E67" w:rsidRDefault="00903E67" w:rsidP="005636B6">
      <w:pPr>
        <w:spacing w:before="240" w:after="240"/>
      </w:pPr>
      <w:r>
        <w:t>Esto engorda al cebón de San Antonio,</w:t>
      </w:r>
    </w:p>
    <w:p w14:paraId="5DF407A6" w14:textId="77777777" w:rsidR="00903E67" w:rsidRDefault="00903E67" w:rsidP="005636B6">
      <w:pPr>
        <w:spacing w:before="240" w:after="240"/>
      </w:pPr>
      <w:r>
        <w:t>y a otros muchos más cerdos todavía,</w:t>
      </w:r>
    </w:p>
    <w:p w14:paraId="75D660F0" w14:textId="77777777" w:rsidR="00903E67" w:rsidRDefault="00903E67" w:rsidP="005636B6">
      <w:pPr>
        <w:spacing w:before="240" w:after="240"/>
      </w:pPr>
      <w:r>
        <w:t>que pagan con monedas no acuñadas.</w:t>
      </w:r>
    </w:p>
    <w:p w14:paraId="3C51DE22" w14:textId="77777777" w:rsidR="00903E67" w:rsidRDefault="00903E67" w:rsidP="005636B6">
      <w:pPr>
        <w:spacing w:before="240" w:after="240"/>
      </w:pPr>
      <w:r>
        <w:t>Mas como es larga ya la digresión,</w:t>
      </w:r>
    </w:p>
    <w:p w14:paraId="2BC39D70" w14:textId="77777777" w:rsidR="00903E67" w:rsidRDefault="00903E67" w:rsidP="005636B6">
      <w:pPr>
        <w:spacing w:before="240" w:after="240"/>
      </w:pPr>
      <w:r>
        <w:t>vuelve los ojos a la recta vía,</w:t>
      </w:r>
    </w:p>
    <w:p w14:paraId="0A7B986C" w14:textId="77777777" w:rsidR="00903E67" w:rsidRDefault="00903E67" w:rsidP="005636B6">
      <w:pPr>
        <w:spacing w:before="240" w:after="240"/>
      </w:pPr>
      <w:r>
        <w:t>y se abrevien el tiempo y el camino.</w:t>
      </w:r>
    </w:p>
    <w:p w14:paraId="42932CB1" w14:textId="77777777" w:rsidR="00903E67" w:rsidRDefault="00903E67" w:rsidP="005636B6">
      <w:pPr>
        <w:spacing w:before="240" w:after="240"/>
      </w:pPr>
      <w:r>
        <w:t>Esta naturaleza tanto aumenta</w:t>
      </w:r>
    </w:p>
    <w:p w14:paraId="23266AC1" w14:textId="77777777" w:rsidR="00903E67" w:rsidRDefault="00903E67" w:rsidP="005636B6">
      <w:pPr>
        <w:spacing w:before="240" w:after="240"/>
      </w:pPr>
      <w:r>
        <w:t>en número al subir, que no hay palabras</w:t>
      </w:r>
    </w:p>
    <w:p w14:paraId="13DA2989" w14:textId="77777777" w:rsidR="00903E67" w:rsidRDefault="00903E67" w:rsidP="005636B6">
      <w:pPr>
        <w:spacing w:before="240" w:after="240"/>
      </w:pPr>
      <w:r>
        <w:t>ni conceptos mortales que las sigan;</w:t>
      </w:r>
    </w:p>
    <w:p w14:paraId="337821D2" w14:textId="77777777" w:rsidR="00903E67" w:rsidRDefault="00903E67" w:rsidP="005636B6">
      <w:pPr>
        <w:spacing w:before="240" w:after="240"/>
      </w:pPr>
      <w:r>
        <w:lastRenderedPageBreak/>
        <w:t>y si recuerdas lo que se revela</w:t>
      </w:r>
    </w:p>
    <w:p w14:paraId="22B63FD8" w14:textId="77777777" w:rsidR="00903E67" w:rsidRDefault="00903E67" w:rsidP="005636B6">
      <w:pPr>
        <w:spacing w:before="240" w:after="240"/>
      </w:pPr>
      <w:r>
        <w:t>en Danïel, verás que en sus millares</w:t>
      </w:r>
    </w:p>
    <w:p w14:paraId="44BC110B" w14:textId="77777777" w:rsidR="00903E67" w:rsidRDefault="00903E67" w:rsidP="005636B6">
      <w:pPr>
        <w:spacing w:before="240" w:after="240"/>
      </w:pPr>
      <w:r>
        <w:t>y millares su número se esconde.</w:t>
      </w:r>
    </w:p>
    <w:p w14:paraId="7DE6A916" w14:textId="77777777" w:rsidR="00903E67" w:rsidRDefault="00903E67" w:rsidP="005636B6">
      <w:pPr>
        <w:spacing w:before="240" w:after="240"/>
      </w:pPr>
      <w:r>
        <w:t>La luz primera que toda la alumbra,</w:t>
      </w:r>
    </w:p>
    <w:p w14:paraId="14F1A5E2" w14:textId="77777777" w:rsidR="00903E67" w:rsidRDefault="00903E67" w:rsidP="005636B6">
      <w:pPr>
        <w:spacing w:before="240" w:after="240"/>
      </w:pPr>
      <w:r>
        <w:t>de tantas formas ella en sí recibe,</w:t>
      </w:r>
    </w:p>
    <w:p w14:paraId="1575905E" w14:textId="77777777" w:rsidR="00903E67" w:rsidRDefault="00903E67" w:rsidP="005636B6">
      <w:pPr>
        <w:spacing w:before="240" w:after="240"/>
      </w:pPr>
      <w:r>
        <w:t>cual son las llamas a las que se une.</w:t>
      </w:r>
    </w:p>
    <w:p w14:paraId="5A3021A4" w14:textId="77777777" w:rsidR="00903E67" w:rsidRDefault="00903E67" w:rsidP="005636B6">
      <w:pPr>
        <w:spacing w:before="240" w:after="240"/>
      </w:pPr>
      <w:r>
        <w:t>Y así, al igual que al acto que concibe</w:t>
      </w:r>
    </w:p>
    <w:p w14:paraId="038772F7" w14:textId="77777777" w:rsidR="00903E67" w:rsidRDefault="00903E67" w:rsidP="005636B6">
      <w:pPr>
        <w:spacing w:before="240" w:after="240"/>
      </w:pPr>
      <w:r>
        <w:t>sigue el afecto, de amor la dulzura</w:t>
      </w:r>
    </w:p>
    <w:p w14:paraId="7E520DCC" w14:textId="77777777" w:rsidR="00903E67" w:rsidRDefault="00903E67" w:rsidP="005636B6">
      <w:pPr>
        <w:spacing w:before="240" w:after="240"/>
      </w:pPr>
      <w:r>
        <w:t>ardiente o tibio en ella es diferente.</w:t>
      </w:r>
    </w:p>
    <w:p w14:paraId="2CE8416C" w14:textId="77777777" w:rsidR="00903E67" w:rsidRDefault="00903E67" w:rsidP="005636B6">
      <w:pPr>
        <w:spacing w:before="240" w:after="240"/>
      </w:pPr>
      <w:r>
        <w:t>Ve pues la excelsitud y la grandeza</w:t>
      </w:r>
    </w:p>
    <w:p w14:paraId="65229EE1" w14:textId="77777777" w:rsidR="00903E67" w:rsidRDefault="00903E67" w:rsidP="005636B6">
      <w:pPr>
        <w:spacing w:before="240" w:after="240"/>
      </w:pPr>
      <w:r>
        <w:t>del eterno poder, puesto que tantos</w:t>
      </w:r>
    </w:p>
    <w:p w14:paraId="7C3604FC" w14:textId="77777777" w:rsidR="00903E67" w:rsidRDefault="00903E67" w:rsidP="005636B6">
      <w:pPr>
        <w:spacing w:before="240" w:after="240"/>
      </w:pPr>
      <w:r>
        <w:t>espejos hizo en que multiplicarse,</w:t>
      </w:r>
    </w:p>
    <w:p w14:paraId="3F6A434A" w14:textId="77777777" w:rsidR="00903E67" w:rsidRDefault="00903E67" w:rsidP="005636B6">
      <w:pPr>
        <w:spacing w:before="240" w:after="240"/>
      </w:pPr>
      <w:r>
        <w:t>permaneciendo en sí uno como antes.</w:t>
      </w:r>
    </w:p>
    <w:p w14:paraId="3A01A5A8" w14:textId="23569F4A" w:rsidR="00903E67" w:rsidRDefault="00903E67" w:rsidP="005636B6">
      <w:pPr>
        <w:pStyle w:val="Ttulo2"/>
        <w:spacing w:before="240" w:after="240"/>
      </w:pPr>
      <w:r>
        <w:br w:type="page"/>
      </w:r>
      <w:bookmarkStart w:id="102" w:name="_Toc196141025"/>
      <w:r>
        <w:lastRenderedPageBreak/>
        <w:t>CANTO XXX</w:t>
      </w:r>
      <w:bookmarkEnd w:id="102"/>
    </w:p>
    <w:p w14:paraId="6C3CFB77" w14:textId="77777777" w:rsidR="00903E67" w:rsidRDefault="00903E67" w:rsidP="005636B6">
      <w:pPr>
        <w:spacing w:before="240" w:after="240"/>
      </w:pPr>
      <w:r>
        <w:t>Acaso a seis mil millas de distancia</w:t>
      </w:r>
    </w:p>
    <w:p w14:paraId="7A87F179" w14:textId="77777777" w:rsidR="00903E67" w:rsidRDefault="00903E67" w:rsidP="005636B6">
      <w:pPr>
        <w:spacing w:before="240" w:after="240"/>
      </w:pPr>
      <w:r>
        <w:t>hierve aquí la hora sexta, y este mundo</w:t>
      </w:r>
    </w:p>
    <w:p w14:paraId="4C47A8DD" w14:textId="77777777" w:rsidR="00903E67" w:rsidRDefault="00903E67" w:rsidP="005636B6">
      <w:pPr>
        <w:spacing w:before="240" w:after="240"/>
      </w:pPr>
      <w:r>
        <w:t>horizontal reclina ya la sombra,</w:t>
      </w:r>
    </w:p>
    <w:p w14:paraId="74261480" w14:textId="77777777" w:rsidR="00903E67" w:rsidRDefault="00903E67" w:rsidP="005636B6">
      <w:pPr>
        <w:spacing w:before="240" w:after="240"/>
      </w:pPr>
      <w:r>
        <w:t>cuando el centro del cielo, tan profundo,</w:t>
      </w:r>
    </w:p>
    <w:p w14:paraId="73ED7A1E" w14:textId="77777777" w:rsidR="00903E67" w:rsidRDefault="00903E67" w:rsidP="005636B6">
      <w:pPr>
        <w:spacing w:before="240" w:after="240"/>
      </w:pPr>
      <w:r>
        <w:t>se pone de tal forma, que en el fondo</w:t>
      </w:r>
    </w:p>
    <w:p w14:paraId="7872C868" w14:textId="77777777" w:rsidR="00903E67" w:rsidRDefault="00903E67" w:rsidP="005636B6">
      <w:pPr>
        <w:spacing w:before="240" w:after="240"/>
      </w:pPr>
      <w:r>
        <w:t>van desapareciendo las estrellas;</w:t>
      </w:r>
    </w:p>
    <w:p w14:paraId="667F3331" w14:textId="77777777" w:rsidR="00903E67" w:rsidRDefault="00903E67" w:rsidP="005636B6">
      <w:pPr>
        <w:spacing w:before="240" w:after="240"/>
      </w:pPr>
      <w:r>
        <w:t>y cuando se adelanta la sirviente</w:t>
      </w:r>
    </w:p>
    <w:p w14:paraId="38DBD0EB" w14:textId="77777777" w:rsidR="00903E67" w:rsidRDefault="00903E67" w:rsidP="005636B6">
      <w:pPr>
        <w:spacing w:before="240" w:after="240"/>
      </w:pPr>
      <w:r>
        <w:t>clarísima del sol, apaga el cielo</w:t>
      </w:r>
    </w:p>
    <w:p w14:paraId="63EA9359" w14:textId="77777777" w:rsidR="00903E67" w:rsidRDefault="00903E67" w:rsidP="005636B6">
      <w:pPr>
        <w:spacing w:before="240" w:after="240"/>
      </w:pPr>
      <w:r>
        <w:t>una por una hasta la más hermosa.</w:t>
      </w:r>
    </w:p>
    <w:p w14:paraId="39239E37" w14:textId="77777777" w:rsidR="00903E67" w:rsidRDefault="00903E67" w:rsidP="005636B6">
      <w:pPr>
        <w:spacing w:before="240" w:after="240"/>
      </w:pPr>
      <w:r>
        <w:t>No de otro modo el triunfo que se goza</w:t>
      </w:r>
    </w:p>
    <w:p w14:paraId="26797880" w14:textId="77777777" w:rsidR="00903E67" w:rsidRDefault="00903E67" w:rsidP="005636B6">
      <w:pPr>
        <w:spacing w:before="240" w:after="240"/>
      </w:pPr>
      <w:r>
        <w:t>en torno al punto que antes me cegara,</w:t>
      </w:r>
    </w:p>
    <w:p w14:paraId="1D109C25" w14:textId="77777777" w:rsidR="00903E67" w:rsidRDefault="00903E67" w:rsidP="005636B6">
      <w:pPr>
        <w:spacing w:before="240" w:after="240"/>
      </w:pPr>
      <w:r>
        <w:t>creyéndolo incluido en lo que incluye,</w:t>
      </w:r>
    </w:p>
    <w:p w14:paraId="21430286" w14:textId="77777777" w:rsidR="00903E67" w:rsidRDefault="00903E67" w:rsidP="005636B6">
      <w:pPr>
        <w:spacing w:before="240" w:after="240"/>
      </w:pPr>
      <w:r>
        <w:t>se apagó poco a poco de mi vista;</w:t>
      </w:r>
    </w:p>
    <w:p w14:paraId="22C4824F" w14:textId="77777777" w:rsidR="00903E67" w:rsidRDefault="00903E67" w:rsidP="005636B6">
      <w:pPr>
        <w:spacing w:before="240" w:after="240"/>
      </w:pPr>
      <w:r>
        <w:t>por lo cual el amor y el no ver nada</w:t>
      </w:r>
    </w:p>
    <w:p w14:paraId="67C7C9F1" w14:textId="77777777" w:rsidR="00903E67" w:rsidRDefault="00903E67" w:rsidP="005636B6">
      <w:pPr>
        <w:spacing w:before="240" w:after="240"/>
      </w:pPr>
      <w:r>
        <w:t>me hicieron que a Beatriz volviera el rostro.</w:t>
      </w:r>
    </w:p>
    <w:p w14:paraId="769B1A0F" w14:textId="77777777" w:rsidR="00903E67" w:rsidRDefault="00903E67" w:rsidP="005636B6">
      <w:pPr>
        <w:spacing w:before="240" w:after="240"/>
      </w:pPr>
      <w:r>
        <w:t>Si cuanto de ella he dicho hasta el presente</w:t>
      </w:r>
    </w:p>
    <w:p w14:paraId="3743A6CA" w14:textId="77777777" w:rsidR="00903E67" w:rsidRDefault="00903E67" w:rsidP="005636B6">
      <w:pPr>
        <w:spacing w:before="240" w:after="240"/>
      </w:pPr>
      <w:r>
        <w:t>fuese encerrado todo en una loa,</w:t>
      </w:r>
    </w:p>
    <w:p w14:paraId="3962583E" w14:textId="77777777" w:rsidR="00903E67" w:rsidRDefault="00903E67" w:rsidP="005636B6">
      <w:pPr>
        <w:spacing w:before="240" w:after="240"/>
      </w:pPr>
      <w:r>
        <w:t>poco sería a conseguir mi intento.</w:t>
      </w:r>
    </w:p>
    <w:p w14:paraId="0CE01998" w14:textId="77777777" w:rsidR="00903E67" w:rsidRDefault="00903E67" w:rsidP="005636B6">
      <w:pPr>
        <w:spacing w:before="240" w:after="240"/>
      </w:pPr>
      <w:r>
        <w:lastRenderedPageBreak/>
        <w:t>La belleza que vi no sobrepasa</w:t>
      </w:r>
    </w:p>
    <w:p w14:paraId="0C42923F" w14:textId="77777777" w:rsidR="00903E67" w:rsidRDefault="00903E67" w:rsidP="005636B6">
      <w:pPr>
        <w:spacing w:before="240" w:after="240"/>
      </w:pPr>
      <w:r>
        <w:t>solamente a nosotros, mas yo creo</w:t>
      </w:r>
    </w:p>
    <w:p w14:paraId="70F12CF0" w14:textId="77777777" w:rsidR="00903E67" w:rsidRDefault="00903E67" w:rsidP="005636B6">
      <w:pPr>
        <w:spacing w:before="240" w:after="240"/>
      </w:pPr>
      <w:r>
        <w:t>que sólo su creador la goce entera.</w:t>
      </w:r>
    </w:p>
    <w:p w14:paraId="6F55D9E9" w14:textId="77777777" w:rsidR="00903E67" w:rsidRDefault="00903E67" w:rsidP="005636B6">
      <w:pPr>
        <w:spacing w:before="240" w:after="240"/>
      </w:pPr>
      <w:r>
        <w:t>Vencido me confieso en este paso</w:t>
      </w:r>
    </w:p>
    <w:p w14:paraId="4B95C10C" w14:textId="77777777" w:rsidR="00903E67" w:rsidRDefault="00903E67" w:rsidP="005636B6">
      <w:pPr>
        <w:spacing w:before="240" w:after="240"/>
      </w:pPr>
      <w:r>
        <w:t>más que nunca en un punto de su obra</w:t>
      </w:r>
    </w:p>
    <w:p w14:paraId="4B1BB782" w14:textId="77777777" w:rsidR="00903E67" w:rsidRDefault="00903E67" w:rsidP="005636B6">
      <w:pPr>
        <w:spacing w:before="240" w:after="240"/>
      </w:pPr>
      <w:r>
        <w:t>fue superado el trágico o el cómico:</w:t>
      </w:r>
    </w:p>
    <w:p w14:paraId="015BE161" w14:textId="77777777" w:rsidR="00903E67" w:rsidRDefault="00903E67" w:rsidP="005636B6">
      <w:pPr>
        <w:spacing w:before="240" w:after="240"/>
      </w:pPr>
      <w:r>
        <w:t>pues, como el sol la vista menos firme,</w:t>
      </w:r>
    </w:p>
    <w:p w14:paraId="3CE1EFF9" w14:textId="77777777" w:rsidR="00903E67" w:rsidRDefault="00903E67" w:rsidP="005636B6">
      <w:pPr>
        <w:spacing w:before="240" w:after="240"/>
      </w:pPr>
      <w:r>
        <w:t>así el recuerdo de su dulce risa</w:t>
      </w:r>
    </w:p>
    <w:p w14:paraId="42C003F7" w14:textId="77777777" w:rsidR="00903E67" w:rsidRDefault="00903E67" w:rsidP="005636B6">
      <w:pPr>
        <w:spacing w:before="240" w:after="240"/>
      </w:pPr>
      <w:r>
        <w:t>a mí mismo me priva de mi mente.</w:t>
      </w:r>
    </w:p>
    <w:p w14:paraId="5B64FE3C" w14:textId="77777777" w:rsidR="00903E67" w:rsidRDefault="00903E67" w:rsidP="005636B6">
      <w:pPr>
        <w:spacing w:before="240" w:after="240"/>
      </w:pPr>
      <w:r>
        <w:t>Desde el día primero que su rostro</w:t>
      </w:r>
    </w:p>
    <w:p w14:paraId="4C7A2607" w14:textId="77777777" w:rsidR="00903E67" w:rsidRDefault="00903E67" w:rsidP="005636B6">
      <w:pPr>
        <w:spacing w:before="240" w:after="240"/>
      </w:pPr>
      <w:r>
        <w:t>en esta vida vi, hasta esta visión,</w:t>
      </w:r>
    </w:p>
    <w:p w14:paraId="0511B968" w14:textId="77777777" w:rsidR="00903E67" w:rsidRDefault="00903E67" w:rsidP="005636B6">
      <w:pPr>
        <w:spacing w:before="240" w:after="240"/>
      </w:pPr>
      <w:r>
        <w:t>he podido seguirla con mi canto;</w:t>
      </w:r>
    </w:p>
    <w:p w14:paraId="14027C9D" w14:textId="77777777" w:rsidR="00903E67" w:rsidRDefault="00903E67" w:rsidP="005636B6">
      <w:pPr>
        <w:spacing w:before="240" w:after="240"/>
      </w:pPr>
      <w:r>
        <w:t>mas es forzoso que desista ahora</w:t>
      </w:r>
    </w:p>
    <w:p w14:paraId="3E733E7E" w14:textId="77777777" w:rsidR="00903E67" w:rsidRDefault="00903E67" w:rsidP="005636B6">
      <w:pPr>
        <w:spacing w:before="240" w:after="240"/>
      </w:pPr>
      <w:r>
        <w:t>de seguir su belleza, poetizando,</w:t>
      </w:r>
    </w:p>
    <w:p w14:paraId="66314F19" w14:textId="77777777" w:rsidR="00903E67" w:rsidRDefault="00903E67" w:rsidP="005636B6">
      <w:pPr>
        <w:spacing w:before="240" w:after="240"/>
      </w:pPr>
      <w:r>
        <w:t>cual todo artista que a su extremo llega.</w:t>
      </w:r>
    </w:p>
    <w:p w14:paraId="0CB45E6F" w14:textId="77777777" w:rsidR="00903E67" w:rsidRDefault="00903E67" w:rsidP="005636B6">
      <w:pPr>
        <w:spacing w:before="240" w:after="240"/>
      </w:pPr>
      <w:r>
        <w:t>Y ella, cual yo la dejo a voz más digna</w:t>
      </w:r>
    </w:p>
    <w:p w14:paraId="7E976E76" w14:textId="77777777" w:rsidR="00903E67" w:rsidRDefault="00903E67" w:rsidP="005636B6">
      <w:pPr>
        <w:spacing w:before="240" w:after="240"/>
      </w:pPr>
      <w:r>
        <w:t>que la de mi trompeta, que se acerca</w:t>
      </w:r>
    </w:p>
    <w:p w14:paraId="1275902B" w14:textId="77777777" w:rsidR="00903E67" w:rsidRDefault="00903E67" w:rsidP="005636B6">
      <w:pPr>
        <w:spacing w:before="240" w:after="240"/>
      </w:pPr>
      <w:r>
        <w:t>a dar fin a materia tan difícil,</w:t>
      </w:r>
    </w:p>
    <w:p w14:paraId="4328794B" w14:textId="77777777" w:rsidR="00903E67" w:rsidRDefault="00903E67" w:rsidP="005636B6">
      <w:pPr>
        <w:spacing w:before="240" w:after="240"/>
      </w:pPr>
      <w:r>
        <w:t>con ademán y voz de guía experto</w:t>
      </w:r>
    </w:p>
    <w:p w14:paraId="02C20A84" w14:textId="77777777" w:rsidR="00903E67" w:rsidRDefault="00903E67" w:rsidP="005636B6">
      <w:pPr>
        <w:spacing w:before="240" w:after="240"/>
      </w:pPr>
      <w:r>
        <w:lastRenderedPageBreak/>
        <w:t>«Hemos salido ya -volvió a decirme-</w:t>
      </w:r>
    </w:p>
    <w:p w14:paraId="691A1C61" w14:textId="77777777" w:rsidR="00903E67" w:rsidRDefault="00903E67" w:rsidP="005636B6">
      <w:pPr>
        <w:spacing w:before="240" w:after="240"/>
      </w:pPr>
      <w:r>
        <w:t>del mayor cuerpo al cielo que es luz pura:</w:t>
      </w:r>
    </w:p>
    <w:p w14:paraId="29BF9873" w14:textId="77777777" w:rsidR="00903E67" w:rsidRDefault="00903E67" w:rsidP="005636B6">
      <w:pPr>
        <w:spacing w:before="240" w:after="240"/>
      </w:pPr>
      <w:r>
        <w:t>luz intelectüal, plena de amor;</w:t>
      </w:r>
    </w:p>
    <w:p w14:paraId="36482AC7" w14:textId="77777777" w:rsidR="00903E67" w:rsidRDefault="00903E67" w:rsidP="005636B6">
      <w:pPr>
        <w:spacing w:before="240" w:after="240"/>
      </w:pPr>
      <w:r>
        <w:t>amor del cierto bien, pleno de dicha;</w:t>
      </w:r>
    </w:p>
    <w:p w14:paraId="099DD436" w14:textId="77777777" w:rsidR="00903E67" w:rsidRDefault="00903E67" w:rsidP="005636B6">
      <w:pPr>
        <w:spacing w:before="240" w:after="240"/>
      </w:pPr>
      <w:r>
        <w:t>dicha que es más que todas las dulzuras.</w:t>
      </w:r>
    </w:p>
    <w:p w14:paraId="06E2CCC6" w14:textId="77777777" w:rsidR="00903E67" w:rsidRDefault="00903E67" w:rsidP="005636B6">
      <w:pPr>
        <w:spacing w:before="240" w:after="240"/>
      </w:pPr>
      <w:r>
        <w:t>Aquí verás a una y otra milicia</w:t>
      </w:r>
    </w:p>
    <w:p w14:paraId="45D68166" w14:textId="77777777" w:rsidR="00903E67" w:rsidRDefault="00903E67" w:rsidP="005636B6">
      <w:pPr>
        <w:spacing w:before="240" w:after="240"/>
      </w:pPr>
      <w:r>
        <w:t>del paraíso, y una de igual modo</w:t>
      </w:r>
    </w:p>
    <w:p w14:paraId="512F0C1B" w14:textId="77777777" w:rsidR="00903E67" w:rsidRDefault="00903E67" w:rsidP="005636B6">
      <w:pPr>
        <w:spacing w:before="240" w:after="240"/>
      </w:pPr>
      <w:r>
        <w:t>que en el juicio final habrás de verla.»</w:t>
      </w:r>
    </w:p>
    <w:p w14:paraId="14F050C9" w14:textId="77777777" w:rsidR="00903E67" w:rsidRDefault="00903E67" w:rsidP="005636B6">
      <w:pPr>
        <w:spacing w:before="240" w:after="240"/>
      </w:pPr>
      <w:r>
        <w:t>Como un súbito rayo que nos ciega</w:t>
      </w:r>
    </w:p>
    <w:p w14:paraId="6257F4DA" w14:textId="77777777" w:rsidR="00903E67" w:rsidRDefault="00903E67" w:rsidP="005636B6">
      <w:pPr>
        <w:spacing w:before="240" w:after="240"/>
      </w:pPr>
      <w:r>
        <w:t>los visivos espíritus, e impide</w:t>
      </w:r>
    </w:p>
    <w:p w14:paraId="6359341F" w14:textId="77777777" w:rsidR="00903E67" w:rsidRDefault="00903E67" w:rsidP="005636B6">
      <w:pPr>
        <w:spacing w:before="240" w:after="240"/>
      </w:pPr>
      <w:r>
        <w:t>que vea el ojo aun cosas muy brillantes,</w:t>
      </w:r>
    </w:p>
    <w:p w14:paraId="70317CCC" w14:textId="77777777" w:rsidR="00903E67" w:rsidRDefault="00903E67" w:rsidP="005636B6">
      <w:pPr>
        <w:spacing w:before="240" w:after="240"/>
      </w:pPr>
      <w:r>
        <w:t>así circumbrillóme una luz viva,</w:t>
      </w:r>
    </w:p>
    <w:p w14:paraId="358DA1C2" w14:textId="77777777" w:rsidR="00903E67" w:rsidRDefault="00903E67" w:rsidP="005636B6">
      <w:pPr>
        <w:spacing w:before="240" w:after="240"/>
      </w:pPr>
      <w:r>
        <w:t>y cubrióme la cara con tal velo</w:t>
      </w:r>
    </w:p>
    <w:p w14:paraId="15836EDD" w14:textId="77777777" w:rsidR="00903E67" w:rsidRDefault="00903E67" w:rsidP="005636B6">
      <w:pPr>
        <w:spacing w:before="240" w:after="240"/>
      </w:pPr>
      <w:r>
        <w:t>de su fulgor, que nada pude ver.</w:t>
      </w:r>
    </w:p>
    <w:p w14:paraId="6E40D086" w14:textId="77777777" w:rsidR="00903E67" w:rsidRDefault="00903E67" w:rsidP="005636B6">
      <w:pPr>
        <w:spacing w:before="240" w:after="240"/>
      </w:pPr>
      <w:r>
        <w:t>«El amor que este cielo tiene inmóvil</w:t>
      </w:r>
    </w:p>
    <w:p w14:paraId="478CA661" w14:textId="77777777" w:rsidR="00903E67" w:rsidRDefault="00903E67" w:rsidP="005636B6">
      <w:pPr>
        <w:spacing w:before="240" w:after="240"/>
      </w:pPr>
      <w:r>
        <w:t>siempre recibe en él de igual manera,</w:t>
      </w:r>
    </w:p>
    <w:p w14:paraId="79D7C142" w14:textId="77777777" w:rsidR="00903E67" w:rsidRDefault="00903E67" w:rsidP="005636B6">
      <w:pPr>
        <w:spacing w:before="240" w:after="240"/>
      </w:pPr>
      <w:r>
        <w:t>por disponer una vela a su llama.»</w:t>
      </w:r>
    </w:p>
    <w:p w14:paraId="651E0200" w14:textId="77777777" w:rsidR="00903E67" w:rsidRDefault="00903E67" w:rsidP="005636B6">
      <w:pPr>
        <w:spacing w:before="240" w:after="240"/>
      </w:pPr>
      <w:r>
        <w:t>Apenas penetraron dentro de mí</w:t>
      </w:r>
    </w:p>
    <w:p w14:paraId="4B3FB21C" w14:textId="77777777" w:rsidR="00903E67" w:rsidRDefault="00903E67" w:rsidP="005636B6">
      <w:pPr>
        <w:spacing w:before="240" w:after="240"/>
      </w:pPr>
      <w:r>
        <w:t>estas breves palabras, comprendí</w:t>
      </w:r>
    </w:p>
    <w:p w14:paraId="65A0BC87" w14:textId="77777777" w:rsidR="00903E67" w:rsidRDefault="00903E67" w:rsidP="005636B6">
      <w:pPr>
        <w:spacing w:before="240" w:after="240"/>
      </w:pPr>
      <w:r>
        <w:lastRenderedPageBreak/>
        <w:t>que sobre mi virtud estaba alzado;</w:t>
      </w:r>
    </w:p>
    <w:p w14:paraId="626D7782" w14:textId="77777777" w:rsidR="00903E67" w:rsidRDefault="00903E67" w:rsidP="005636B6">
      <w:pPr>
        <w:spacing w:before="240" w:after="240"/>
      </w:pPr>
      <w:r>
        <w:t>y de una vista nueva disfrutaba</w:t>
      </w:r>
    </w:p>
    <w:p w14:paraId="1C8EA8B8" w14:textId="77777777" w:rsidR="00903E67" w:rsidRDefault="00903E67" w:rsidP="005636B6">
      <w:pPr>
        <w:spacing w:before="240" w:after="240"/>
      </w:pPr>
      <w:r>
        <w:t>tal, que ninguna luz es tan brillante,</w:t>
      </w:r>
    </w:p>
    <w:p w14:paraId="27EB634D" w14:textId="77777777" w:rsidR="00903E67" w:rsidRDefault="00903E67" w:rsidP="005636B6">
      <w:pPr>
        <w:spacing w:before="240" w:after="240"/>
      </w:pPr>
      <w:r>
        <w:t>que con mis ojos no la resistiera;</w:t>
      </w:r>
    </w:p>
    <w:p w14:paraId="0C4D4D41" w14:textId="77777777" w:rsidR="00903E67" w:rsidRDefault="00903E67" w:rsidP="005636B6">
      <w:pPr>
        <w:spacing w:before="240" w:after="240"/>
      </w:pPr>
      <w:r>
        <w:t>y vi una luz que un río semejaba</w:t>
      </w:r>
    </w:p>
    <w:p w14:paraId="0C9966A5" w14:textId="77777777" w:rsidR="00903E67" w:rsidRDefault="00903E67" w:rsidP="005636B6">
      <w:pPr>
        <w:spacing w:before="240" w:after="240"/>
      </w:pPr>
      <w:r>
        <w:t>fulgiendo fuego, entre sus dos orillas</w:t>
      </w:r>
    </w:p>
    <w:p w14:paraId="74038BF9" w14:textId="77777777" w:rsidR="00903E67" w:rsidRDefault="00903E67" w:rsidP="005636B6">
      <w:pPr>
        <w:spacing w:before="240" w:after="240"/>
      </w:pPr>
      <w:r>
        <w:t>pintadas de admirable primavera.</w:t>
      </w:r>
    </w:p>
    <w:p w14:paraId="471DCCF6" w14:textId="77777777" w:rsidR="00903E67" w:rsidRDefault="00903E67" w:rsidP="005636B6">
      <w:pPr>
        <w:spacing w:before="240" w:after="240"/>
      </w:pPr>
      <w:r>
        <w:t>Salían del torrente chispas vivas,</w:t>
      </w:r>
    </w:p>
    <w:p w14:paraId="5D4CDCCC" w14:textId="77777777" w:rsidR="00903E67" w:rsidRDefault="00903E67" w:rsidP="005636B6">
      <w:pPr>
        <w:spacing w:before="240" w:after="240"/>
      </w:pPr>
      <w:r>
        <w:t>que entre las flores se desparramaban,</w:t>
      </w:r>
    </w:p>
    <w:p w14:paraId="68BF595F" w14:textId="77777777" w:rsidR="00903E67" w:rsidRDefault="00903E67" w:rsidP="005636B6">
      <w:pPr>
        <w:spacing w:before="240" w:after="240"/>
      </w:pPr>
      <w:r>
        <w:t>cual rubíes que el oro circunscribe;</w:t>
      </w:r>
    </w:p>
    <w:p w14:paraId="0FD4747F" w14:textId="77777777" w:rsidR="00903E67" w:rsidRDefault="00903E67" w:rsidP="005636B6">
      <w:pPr>
        <w:spacing w:before="240" w:after="240"/>
      </w:pPr>
      <w:r>
        <w:t>después, como embriagadas del aroma,</w:t>
      </w:r>
    </w:p>
    <w:p w14:paraId="6485DD96" w14:textId="77777777" w:rsidR="00903E67" w:rsidRDefault="00903E67" w:rsidP="005636B6">
      <w:pPr>
        <w:spacing w:before="240" w:after="240"/>
      </w:pPr>
      <w:r>
        <w:t>al raudal asombroso se arrojaban</w:t>
      </w:r>
    </w:p>
    <w:p w14:paraId="7E92BF32" w14:textId="77777777" w:rsidR="00903E67" w:rsidRDefault="00903E67" w:rsidP="005636B6">
      <w:pPr>
        <w:spacing w:before="240" w:after="240"/>
      </w:pPr>
      <w:r>
        <w:t>de nuevo, y si una entraba otra salía.</w:t>
      </w:r>
    </w:p>
    <w:p w14:paraId="5EBDDD18" w14:textId="77777777" w:rsidR="00903E67" w:rsidRDefault="00903E67" w:rsidP="005636B6">
      <w:pPr>
        <w:spacing w:before="240" w:after="240"/>
      </w:pPr>
      <w:r>
        <w:t>«El gran deseo que ahora te urge y quema,</w:t>
      </w:r>
    </w:p>
    <w:p w14:paraId="34D7CC58" w14:textId="77777777" w:rsidR="00903E67" w:rsidRDefault="00903E67" w:rsidP="005636B6">
      <w:pPr>
        <w:spacing w:before="240" w:after="240"/>
      </w:pPr>
      <w:r>
        <w:t>de que te diga qué es esto que ves,</w:t>
      </w:r>
    </w:p>
    <w:p w14:paraId="55C711A7" w14:textId="77777777" w:rsidR="00903E67" w:rsidRDefault="00903E67" w:rsidP="005636B6">
      <w:pPr>
        <w:spacing w:before="240" w:after="240"/>
      </w:pPr>
      <w:r>
        <w:t>más me complace cuanto más intento;</w:t>
      </w:r>
    </w:p>
    <w:p w14:paraId="50FD0AA9" w14:textId="77777777" w:rsidR="00903E67" w:rsidRDefault="00903E67" w:rsidP="005636B6">
      <w:pPr>
        <w:spacing w:before="240" w:after="240"/>
      </w:pPr>
      <w:r>
        <w:t>mas de este agua es preciso que bebas</w:t>
      </w:r>
    </w:p>
    <w:p w14:paraId="168ECAD1" w14:textId="77777777" w:rsidR="00903E67" w:rsidRDefault="00903E67" w:rsidP="005636B6">
      <w:pPr>
        <w:spacing w:before="240" w:after="240"/>
      </w:pPr>
      <w:r>
        <w:t>antes que tanta sed en ti se sacie.»</w:t>
      </w:r>
    </w:p>
    <w:p w14:paraId="7F076A18" w14:textId="77777777" w:rsidR="00903E67" w:rsidRDefault="00903E67" w:rsidP="005636B6">
      <w:pPr>
        <w:spacing w:before="240" w:after="240"/>
      </w:pPr>
      <w:r>
        <w:t>De este modo me habló el sol de mis ojos.</w:t>
      </w:r>
    </w:p>
    <w:p w14:paraId="5A7E276F" w14:textId="77777777" w:rsidR="00903E67" w:rsidRDefault="00903E67" w:rsidP="005636B6">
      <w:pPr>
        <w:spacing w:before="240" w:after="240"/>
      </w:pPr>
      <w:r>
        <w:lastRenderedPageBreak/>
        <w:t>Y después: «Son el río y los topacios</w:t>
      </w:r>
    </w:p>
    <w:p w14:paraId="34BBABF6" w14:textId="77777777" w:rsidR="00903E67" w:rsidRDefault="00903E67" w:rsidP="005636B6">
      <w:pPr>
        <w:spacing w:before="240" w:after="240"/>
      </w:pPr>
      <w:r>
        <w:t>que entran y salen, y el prado riente,</w:t>
      </w:r>
    </w:p>
    <w:p w14:paraId="1EC0BFA8" w14:textId="77777777" w:rsidR="00903E67" w:rsidRDefault="00903E67" w:rsidP="005636B6">
      <w:pPr>
        <w:spacing w:before="240" w:after="240"/>
      </w:pPr>
      <w:r>
        <w:t>sólo de su verdad velados prólogos.</w:t>
      </w:r>
    </w:p>
    <w:p w14:paraId="638547DA" w14:textId="77777777" w:rsidR="00903E67" w:rsidRDefault="00903E67" w:rsidP="005636B6">
      <w:pPr>
        <w:spacing w:before="240" w:after="240"/>
      </w:pPr>
      <w:r>
        <w:t>No que de suyo estén aún inmaduros;</w:t>
      </w:r>
    </w:p>
    <w:p w14:paraId="0B225C67" w14:textId="77777777" w:rsidR="00903E67" w:rsidRDefault="00903E67" w:rsidP="005636B6">
      <w:pPr>
        <w:spacing w:before="240" w:after="240"/>
      </w:pPr>
      <w:r>
        <w:t>más el defecto está de parte tuya,</w:t>
      </w:r>
    </w:p>
    <w:p w14:paraId="403F859A" w14:textId="77777777" w:rsidR="00903E67" w:rsidRDefault="00903E67" w:rsidP="005636B6">
      <w:pPr>
        <w:spacing w:before="240" w:after="240"/>
      </w:pPr>
      <w:r>
        <w:t>que aún no tienes visión tan elevada.»</w:t>
      </w:r>
    </w:p>
    <w:p w14:paraId="5FF548E6" w14:textId="77777777" w:rsidR="00903E67" w:rsidRDefault="00903E67" w:rsidP="005636B6">
      <w:pPr>
        <w:spacing w:before="240" w:after="240"/>
      </w:pPr>
      <w:r>
        <w:t>No hay un chiquillo que corra tan raudo</w:t>
      </w:r>
    </w:p>
    <w:p w14:paraId="5FFA853B" w14:textId="77777777" w:rsidR="00903E67" w:rsidRDefault="00903E67" w:rsidP="005636B6">
      <w:pPr>
        <w:spacing w:before="240" w:after="240"/>
      </w:pPr>
      <w:r>
        <w:t>con la vista a la leche, si despierta</w:t>
      </w:r>
    </w:p>
    <w:p w14:paraId="28D614EE" w14:textId="77777777" w:rsidR="00903E67" w:rsidRDefault="00903E67" w:rsidP="005636B6">
      <w:pPr>
        <w:spacing w:before="240" w:after="240"/>
      </w:pPr>
      <w:r>
        <w:t>mucho más tarde de lo que acostumbra,</w:t>
      </w:r>
    </w:p>
    <w:p w14:paraId="37EDC8E6" w14:textId="77777777" w:rsidR="00903E67" w:rsidRDefault="00903E67" w:rsidP="005636B6">
      <w:pPr>
        <w:spacing w:before="240" w:after="240"/>
      </w:pPr>
      <w:r>
        <w:t>como yo, para hacer mejor espejo</w:t>
      </w:r>
    </w:p>
    <w:p w14:paraId="3841029C" w14:textId="77777777" w:rsidR="00903E67" w:rsidRDefault="00903E67" w:rsidP="005636B6">
      <w:pPr>
        <w:spacing w:before="240" w:after="240"/>
      </w:pPr>
      <w:r>
        <w:t>mis ojos, agachándome a las ondas,</w:t>
      </w:r>
    </w:p>
    <w:p w14:paraId="310DF975" w14:textId="77777777" w:rsidR="00903E67" w:rsidRDefault="00903E67" w:rsidP="005636B6">
      <w:pPr>
        <w:spacing w:before="240" w:after="240"/>
      </w:pPr>
      <w:r>
        <w:t>que para enmejorarnos van fluyendo;</w:t>
      </w:r>
    </w:p>
    <w:p w14:paraId="0027CEBB" w14:textId="77777777" w:rsidR="00903E67" w:rsidRDefault="00903E67" w:rsidP="005636B6">
      <w:pPr>
        <w:spacing w:before="240" w:after="240"/>
      </w:pPr>
      <w:r>
        <w:t>y en el momento que bebió de aquellas</w:t>
      </w:r>
    </w:p>
    <w:p w14:paraId="12328B84" w14:textId="77777777" w:rsidR="00903E67" w:rsidRDefault="00903E67" w:rsidP="005636B6">
      <w:pPr>
        <w:spacing w:before="240" w:after="240"/>
      </w:pPr>
      <w:r>
        <w:t>el borde de mis párpados, creí</w:t>
      </w:r>
    </w:p>
    <w:p w14:paraId="381F078B" w14:textId="77777777" w:rsidR="00903E67" w:rsidRDefault="00903E67" w:rsidP="005636B6">
      <w:pPr>
        <w:spacing w:before="240" w:after="240"/>
      </w:pPr>
      <w:r>
        <w:t>que redonda se hacía su largura.</w:t>
      </w:r>
    </w:p>
    <w:p w14:paraId="1971375F" w14:textId="77777777" w:rsidR="00903E67" w:rsidRDefault="00903E67" w:rsidP="005636B6">
      <w:pPr>
        <w:spacing w:before="240" w:after="240"/>
      </w:pPr>
      <w:r>
        <w:t>Después, como la gente enmascarada,</w:t>
      </w:r>
    </w:p>
    <w:p w14:paraId="2765F554" w14:textId="77777777" w:rsidR="00903E67" w:rsidRDefault="00903E67" w:rsidP="005636B6">
      <w:pPr>
        <w:spacing w:before="240" w:after="240"/>
      </w:pPr>
      <w:r>
        <w:t>que otra que antes parece, si se quita</w:t>
      </w:r>
    </w:p>
    <w:p w14:paraId="0D816BBD" w14:textId="77777777" w:rsidR="00903E67" w:rsidRDefault="00903E67" w:rsidP="005636B6">
      <w:pPr>
        <w:spacing w:before="240" w:after="240"/>
      </w:pPr>
      <w:r>
        <w:t>el semblante no suyo que la esconde,</w:t>
      </w:r>
    </w:p>
    <w:p w14:paraId="390EEB6E" w14:textId="77777777" w:rsidR="00903E67" w:rsidRDefault="00903E67" w:rsidP="005636B6">
      <w:pPr>
        <w:spacing w:before="240" w:after="240"/>
      </w:pPr>
      <w:r>
        <w:t>así en mayores gozos se trocaron</w:t>
      </w:r>
    </w:p>
    <w:p w14:paraId="0C6AB687" w14:textId="77777777" w:rsidR="00903E67" w:rsidRDefault="00903E67" w:rsidP="005636B6">
      <w:pPr>
        <w:spacing w:before="240" w:after="240"/>
      </w:pPr>
      <w:r>
        <w:lastRenderedPageBreak/>
        <w:t>las chispas, y las flores, y ver pude</w:t>
      </w:r>
    </w:p>
    <w:p w14:paraId="74E90B2B" w14:textId="77777777" w:rsidR="00903E67" w:rsidRDefault="00903E67" w:rsidP="005636B6">
      <w:pPr>
        <w:spacing w:before="240" w:after="240"/>
      </w:pPr>
      <w:r>
        <w:t>las dos cortes del cielo manifiestas.</w:t>
      </w:r>
    </w:p>
    <w:p w14:paraId="2B5E5E51" w14:textId="77777777" w:rsidR="00903E67" w:rsidRDefault="00903E67" w:rsidP="005636B6">
      <w:pPr>
        <w:spacing w:before="240" w:after="240"/>
      </w:pPr>
      <w:r>
        <w:t>¡Oh divino esplendor por quien yo vi</w:t>
      </w:r>
    </w:p>
    <w:p w14:paraId="5E552044" w14:textId="77777777" w:rsidR="00903E67" w:rsidRDefault="00903E67" w:rsidP="005636B6">
      <w:pPr>
        <w:spacing w:before="240" w:after="240"/>
      </w:pPr>
      <w:r>
        <w:t>el alto triunfo del reino veraz,</w:t>
      </w:r>
    </w:p>
    <w:p w14:paraId="02C3BE8D" w14:textId="77777777" w:rsidR="00903E67" w:rsidRDefault="00903E67" w:rsidP="005636B6">
      <w:pPr>
        <w:spacing w:before="240" w:after="240"/>
      </w:pPr>
      <w:r>
        <w:t>ayúdame a decir cómo lo vi!</w:t>
      </w:r>
    </w:p>
    <w:p w14:paraId="2A71E5A4" w14:textId="77777777" w:rsidR="00903E67" w:rsidRDefault="00903E67" w:rsidP="005636B6">
      <w:pPr>
        <w:spacing w:before="240" w:after="240"/>
      </w:pPr>
      <w:r>
        <w:t>Hay arriba una luz que hace visible</w:t>
      </w:r>
    </w:p>
    <w:p w14:paraId="6E8383D1" w14:textId="77777777" w:rsidR="00903E67" w:rsidRDefault="00903E67" w:rsidP="005636B6">
      <w:pPr>
        <w:spacing w:before="240" w:after="240"/>
      </w:pPr>
      <w:r>
        <w:t>el Creador a aquellas crïaturas</w:t>
      </w:r>
    </w:p>
    <w:p w14:paraId="4664E575" w14:textId="77777777" w:rsidR="00903E67" w:rsidRDefault="00903E67" w:rsidP="005636B6">
      <w:pPr>
        <w:spacing w:before="240" w:after="240"/>
      </w:pPr>
      <w:r>
        <w:t>que en su visión tan sólo paz encuentran.</w:t>
      </w:r>
    </w:p>
    <w:p w14:paraId="27C38F26" w14:textId="77777777" w:rsidR="00903E67" w:rsidRDefault="00903E67" w:rsidP="005636B6">
      <w:pPr>
        <w:spacing w:before="240" w:after="240"/>
      </w:pPr>
      <w:r>
        <w:t>Y en circular figura se derrama,</w:t>
      </w:r>
    </w:p>
    <w:p w14:paraId="14576FE3" w14:textId="77777777" w:rsidR="00903E67" w:rsidRDefault="00903E67" w:rsidP="005636B6">
      <w:pPr>
        <w:spacing w:before="240" w:after="240"/>
      </w:pPr>
      <w:r>
        <w:t>tanto que al sol sería demasiado</w:t>
      </w:r>
    </w:p>
    <w:p w14:paraId="796C0B16" w14:textId="77777777" w:rsidR="00903E67" w:rsidRDefault="00903E67" w:rsidP="005636B6">
      <w:pPr>
        <w:spacing w:before="240" w:after="240"/>
      </w:pPr>
      <w:r>
        <w:t>cinturón con su gran circunferencia.</w:t>
      </w:r>
    </w:p>
    <w:p w14:paraId="40F250F7" w14:textId="77777777" w:rsidR="00903E67" w:rsidRDefault="00903E67" w:rsidP="005636B6">
      <w:pPr>
        <w:spacing w:before="240" w:after="240"/>
      </w:pPr>
      <w:r>
        <w:t>De un rayo reflejado en lo más alto</w:t>
      </w:r>
    </w:p>
    <w:p w14:paraId="2B18E4E1" w14:textId="77777777" w:rsidR="00903E67" w:rsidRDefault="00903E67" w:rsidP="005636B6">
      <w:pPr>
        <w:spacing w:before="240" w:after="240"/>
      </w:pPr>
      <w:r>
        <w:t>del Primer Móvil viene su apariencia,</w:t>
      </w:r>
    </w:p>
    <w:p w14:paraId="75115AB6" w14:textId="77777777" w:rsidR="00903E67" w:rsidRDefault="00903E67" w:rsidP="005636B6">
      <w:pPr>
        <w:spacing w:before="240" w:after="240"/>
      </w:pPr>
      <w:r>
        <w:t>que de él recibe su poder y vida.</w:t>
      </w:r>
    </w:p>
    <w:p w14:paraId="35D1E331" w14:textId="77777777" w:rsidR="00903E67" w:rsidRDefault="00903E67" w:rsidP="005636B6">
      <w:pPr>
        <w:spacing w:before="240" w:after="240"/>
      </w:pPr>
      <w:r>
        <w:t>Y cual loma en el agua de su base</w:t>
      </w:r>
    </w:p>
    <w:p w14:paraId="50059801" w14:textId="77777777" w:rsidR="00903E67" w:rsidRDefault="00903E67" w:rsidP="005636B6">
      <w:pPr>
        <w:spacing w:before="240" w:after="240"/>
      </w:pPr>
      <w:r>
        <w:t>se espejea cual viéndose adornada,</w:t>
      </w:r>
    </w:p>
    <w:p w14:paraId="01A549F7" w14:textId="77777777" w:rsidR="00903E67" w:rsidRDefault="00903E67" w:rsidP="005636B6">
      <w:pPr>
        <w:spacing w:before="240" w:after="240"/>
      </w:pPr>
      <w:r>
        <w:t>cuando de hierba y flores es más rica,</w:t>
      </w:r>
    </w:p>
    <w:p w14:paraId="3D1335EA" w14:textId="77777777" w:rsidR="00903E67" w:rsidRDefault="00903E67" w:rsidP="005636B6">
      <w:pPr>
        <w:spacing w:before="240" w:after="240"/>
      </w:pPr>
      <w:r>
        <w:t>superando a la luz en torno suyo,</w:t>
      </w:r>
    </w:p>
    <w:p w14:paraId="250819CB" w14:textId="77777777" w:rsidR="00903E67" w:rsidRDefault="00903E67" w:rsidP="005636B6">
      <w:pPr>
        <w:spacing w:before="240" w:after="240"/>
      </w:pPr>
      <w:r>
        <w:t>vi espejearse en más de mil peldaños</w:t>
      </w:r>
    </w:p>
    <w:p w14:paraId="42D24023" w14:textId="77777777" w:rsidR="00903E67" w:rsidRDefault="00903E67" w:rsidP="005636B6">
      <w:pPr>
        <w:spacing w:before="240" w:after="240"/>
      </w:pPr>
      <w:r>
        <w:lastRenderedPageBreak/>
        <w:t>cuanto arriba volvió de entre nosotros.</w:t>
      </w:r>
    </w:p>
    <w:p w14:paraId="16F34BD2" w14:textId="77777777" w:rsidR="00903E67" w:rsidRDefault="00903E67" w:rsidP="005636B6">
      <w:pPr>
        <w:spacing w:before="240" w:after="240"/>
      </w:pPr>
      <w:r>
        <w:t>Y si el último grado luz tan grande</w:t>
      </w:r>
    </w:p>
    <w:p w14:paraId="0EB0673F" w14:textId="77777777" w:rsidR="00903E67" w:rsidRDefault="00903E67" w:rsidP="005636B6">
      <w:pPr>
        <w:spacing w:before="240" w:after="240"/>
      </w:pPr>
      <w:r>
        <w:t>abarca, ¡cuál la anchura no sería</w:t>
      </w:r>
    </w:p>
    <w:p w14:paraId="207598F5" w14:textId="77777777" w:rsidR="00903E67" w:rsidRDefault="00903E67" w:rsidP="005636B6">
      <w:pPr>
        <w:spacing w:before="240" w:after="240"/>
      </w:pPr>
      <w:r>
        <w:t>de esta rosa en las hojas más lejanas!</w:t>
      </w:r>
    </w:p>
    <w:p w14:paraId="5A79A3E7" w14:textId="77777777" w:rsidR="00903E67" w:rsidRDefault="00903E67" w:rsidP="005636B6">
      <w:pPr>
        <w:spacing w:before="240" w:after="240"/>
      </w:pPr>
      <w:r>
        <w:t>Mi vista ni en lo ancho ni en lo alto</w:t>
      </w:r>
    </w:p>
    <w:p w14:paraId="0791B7E7" w14:textId="77777777" w:rsidR="00903E67" w:rsidRDefault="00903E67" w:rsidP="005636B6">
      <w:pPr>
        <w:spacing w:before="240" w:after="240"/>
      </w:pPr>
      <w:r>
        <w:t>desfallecía, comprendiendo todo</w:t>
      </w:r>
    </w:p>
    <w:p w14:paraId="7C48CA5E" w14:textId="77777777" w:rsidR="00903E67" w:rsidRDefault="00903E67" w:rsidP="005636B6">
      <w:pPr>
        <w:spacing w:before="240" w:after="240"/>
      </w:pPr>
      <w:r>
        <w:t>el cuánto y cómo de aquella alegría.</w:t>
      </w:r>
    </w:p>
    <w:p w14:paraId="0F8873DC" w14:textId="77777777" w:rsidR="00903E67" w:rsidRDefault="00903E67" w:rsidP="005636B6">
      <w:pPr>
        <w:spacing w:before="240" w:after="240"/>
      </w:pPr>
      <w:r>
        <w:t>Allí el cerca ni el lejos quita o pone:</w:t>
      </w:r>
    </w:p>
    <w:p w14:paraId="00D16E35" w14:textId="77777777" w:rsidR="00903E67" w:rsidRDefault="00903E67" w:rsidP="005636B6">
      <w:pPr>
        <w:spacing w:before="240" w:after="240"/>
      </w:pPr>
      <w:r>
        <w:t>que donde Dios sin ministros gobierna,</w:t>
      </w:r>
    </w:p>
    <w:p w14:paraId="7D7D8BF7" w14:textId="77777777" w:rsidR="00903E67" w:rsidRDefault="00903E67" w:rsidP="005636B6">
      <w:pPr>
        <w:spacing w:before="240" w:after="240"/>
      </w:pPr>
      <w:r>
        <w:t>las leyes naturales nada pueden.</w:t>
      </w:r>
    </w:p>
    <w:p w14:paraId="546F8315" w14:textId="77777777" w:rsidR="00903E67" w:rsidRDefault="00903E67" w:rsidP="005636B6">
      <w:pPr>
        <w:spacing w:before="240" w:after="240"/>
      </w:pPr>
      <w:r>
        <w:t>A lo amarillo de la rosa eterna,</w:t>
      </w:r>
    </w:p>
    <w:p w14:paraId="5504A7DA" w14:textId="77777777" w:rsidR="00903E67" w:rsidRDefault="00903E67" w:rsidP="005636B6">
      <w:pPr>
        <w:spacing w:before="240" w:after="240"/>
      </w:pPr>
      <w:r>
        <w:t>que se degrada y se extiende y transmina</w:t>
      </w:r>
    </w:p>
    <w:p w14:paraId="2EA82D43" w14:textId="77777777" w:rsidR="00903E67" w:rsidRDefault="00903E67" w:rsidP="005636B6">
      <w:pPr>
        <w:spacing w:before="240" w:after="240"/>
      </w:pPr>
      <w:r>
        <w:t>loas al sol que siempre es primavera,</w:t>
      </w:r>
    </w:p>
    <w:p w14:paraId="04DD3FBB" w14:textId="77777777" w:rsidR="00903E67" w:rsidRDefault="00903E67" w:rsidP="005636B6">
      <w:pPr>
        <w:spacing w:before="240" w:after="240"/>
      </w:pPr>
      <w:r>
        <w:t>como a aquel que se calla y quiere hablar</w:t>
      </w:r>
    </w:p>
    <w:p w14:paraId="36E29AFD" w14:textId="77777777" w:rsidR="00903E67" w:rsidRDefault="00903E67" w:rsidP="005636B6">
      <w:pPr>
        <w:spacing w:before="240" w:after="240"/>
      </w:pPr>
      <w:r>
        <w:t>me llevó Beatriz y dijo: «¡Mira</w:t>
      </w:r>
    </w:p>
    <w:p w14:paraId="2E609C46" w14:textId="77777777" w:rsidR="00903E67" w:rsidRDefault="00903E67" w:rsidP="005636B6">
      <w:pPr>
        <w:spacing w:before="240" w:after="240"/>
      </w:pPr>
      <w:r>
        <w:t>el gran convento de las vestes blancas!</w:t>
      </w:r>
    </w:p>
    <w:p w14:paraId="4B580464" w14:textId="77777777" w:rsidR="00903E67" w:rsidRDefault="00903E67" w:rsidP="005636B6">
      <w:pPr>
        <w:spacing w:before="240" w:after="240"/>
      </w:pPr>
      <w:r>
        <w:t>Ve cómo abre su círculo este reino,</w:t>
      </w:r>
    </w:p>
    <w:p w14:paraId="0AAD5DCD" w14:textId="77777777" w:rsidR="00903E67" w:rsidRDefault="00903E67" w:rsidP="005636B6">
      <w:pPr>
        <w:spacing w:before="240" w:after="240"/>
      </w:pPr>
      <w:r>
        <w:t>mira nuestros escaños tan repletos,</w:t>
      </w:r>
    </w:p>
    <w:p w14:paraId="37F44369" w14:textId="77777777" w:rsidR="00903E67" w:rsidRDefault="00903E67" w:rsidP="005636B6">
      <w:pPr>
        <w:spacing w:before="240" w:after="240"/>
      </w:pPr>
      <w:r>
        <w:t>que poca gente más aquí se espera.</w:t>
      </w:r>
    </w:p>
    <w:p w14:paraId="30CAE6FE" w14:textId="77777777" w:rsidR="00903E67" w:rsidRDefault="00903E67" w:rsidP="005636B6">
      <w:pPr>
        <w:spacing w:before="240" w:after="240"/>
      </w:pPr>
      <w:r>
        <w:lastRenderedPageBreak/>
        <w:t>Y en el gran trono en que pones los ojos,</w:t>
      </w:r>
    </w:p>
    <w:p w14:paraId="730C5B90" w14:textId="77777777" w:rsidR="00903E67" w:rsidRDefault="00903E67" w:rsidP="005636B6">
      <w:pPr>
        <w:spacing w:before="240" w:after="240"/>
      </w:pPr>
      <w:r>
        <w:t>por la corona que está sobre él puesta,</w:t>
      </w:r>
    </w:p>
    <w:p w14:paraId="3C21937B" w14:textId="77777777" w:rsidR="00903E67" w:rsidRDefault="00903E67" w:rsidP="005636B6">
      <w:pPr>
        <w:spacing w:before="240" w:after="240"/>
      </w:pPr>
      <w:r>
        <w:t>antes de que a estas bodas te conviden,</w:t>
      </w:r>
    </w:p>
    <w:p w14:paraId="6F23AC60" w14:textId="77777777" w:rsidR="00903E67" w:rsidRDefault="00903E67" w:rsidP="005636B6">
      <w:pPr>
        <w:spacing w:before="240" w:after="240"/>
      </w:pPr>
      <w:r>
        <w:t>vendrá a sentarse el alma, abajo augusta,</w:t>
      </w:r>
    </w:p>
    <w:p w14:paraId="4698BEC8" w14:textId="77777777" w:rsidR="00903E67" w:rsidRDefault="00903E67" w:rsidP="005636B6">
      <w:pPr>
        <w:spacing w:before="240" w:after="240"/>
      </w:pPr>
      <w:r>
        <w:t>del gran Enrique, que a guiar a Italia</w:t>
      </w:r>
    </w:p>
    <w:p w14:paraId="6CDBEBAD" w14:textId="77777777" w:rsidR="00903E67" w:rsidRDefault="00903E67" w:rsidP="005636B6">
      <w:pPr>
        <w:spacing w:before="240" w:after="240"/>
      </w:pPr>
      <w:r>
        <w:t>vendrá sin que a ésta encuentre preparada.</w:t>
      </w:r>
    </w:p>
    <w:p w14:paraId="4BED30B3" w14:textId="77777777" w:rsidR="00903E67" w:rsidRDefault="00903E67" w:rsidP="005636B6">
      <w:pPr>
        <w:spacing w:before="240" w:after="240"/>
      </w:pPr>
      <w:r>
        <w:t>Esa ciega codicia que os enferma</w:t>
      </w:r>
    </w:p>
    <w:p w14:paraId="65722FBF" w14:textId="77777777" w:rsidR="00903E67" w:rsidRDefault="00903E67" w:rsidP="005636B6">
      <w:pPr>
        <w:spacing w:before="240" w:after="240"/>
      </w:pPr>
      <w:r>
        <w:t>os ha vuelto lo mismo que al chiquillo</w:t>
      </w:r>
    </w:p>
    <w:p w14:paraId="689EA1BA" w14:textId="77777777" w:rsidR="00903E67" w:rsidRDefault="00903E67" w:rsidP="005636B6">
      <w:pPr>
        <w:spacing w:before="240" w:after="240"/>
      </w:pPr>
      <w:r>
        <w:t>que muere de hambre y echa a la nodriza.</w:t>
      </w:r>
    </w:p>
    <w:p w14:paraId="28AF59A1" w14:textId="77777777" w:rsidR="00903E67" w:rsidRDefault="00903E67" w:rsidP="005636B6">
      <w:pPr>
        <w:spacing w:before="240" w:after="240"/>
      </w:pPr>
      <w:r>
        <w:t>Y habrá un prefecto en el foro divino</w:t>
      </w:r>
    </w:p>
    <w:p w14:paraId="6A0E2F08" w14:textId="77777777" w:rsidR="00903E67" w:rsidRDefault="00903E67" w:rsidP="005636B6">
      <w:pPr>
        <w:spacing w:before="240" w:after="240"/>
      </w:pPr>
      <w:r>
        <w:t>entonces tal, que oculto o manifiesto,</w:t>
      </w:r>
    </w:p>
    <w:p w14:paraId="3D2F32ED" w14:textId="77777777" w:rsidR="00903E67" w:rsidRDefault="00903E67" w:rsidP="005636B6">
      <w:pPr>
        <w:spacing w:before="240" w:after="240"/>
      </w:pPr>
      <w:r>
        <w:t>no seguirá con él la misma ruta.</w:t>
      </w:r>
    </w:p>
    <w:p w14:paraId="56C192F3" w14:textId="77777777" w:rsidR="00903E67" w:rsidRDefault="00903E67" w:rsidP="005636B6">
      <w:pPr>
        <w:spacing w:before="240" w:after="240"/>
      </w:pPr>
      <w:r>
        <w:t>Mas Dios lo aguantará por poco tiempo</w:t>
      </w:r>
    </w:p>
    <w:p w14:paraId="5B2F60D9" w14:textId="77777777" w:rsidR="00903E67" w:rsidRDefault="00903E67" w:rsidP="005636B6">
      <w:pPr>
        <w:spacing w:before="240" w:after="240"/>
      </w:pPr>
      <w:r>
        <w:t>en la santa tarea, y será echado</w:t>
      </w:r>
    </w:p>
    <w:p w14:paraId="43A3463D" w14:textId="77777777" w:rsidR="00903E67" w:rsidRDefault="00903E67" w:rsidP="005636B6">
      <w:pPr>
        <w:spacing w:before="240" w:after="240"/>
      </w:pPr>
      <w:r>
        <w:t>donde Simón el mago el premio tiene,</w:t>
      </w:r>
    </w:p>
    <w:p w14:paraId="69CA7118" w14:textId="77777777" w:rsidR="00903E67" w:rsidRDefault="00903E67" w:rsidP="005636B6">
      <w:pPr>
        <w:spacing w:before="240" w:after="240"/>
      </w:pPr>
      <w:r>
        <w:t>y hará al de Anagni hundirse más abajo.</w:t>
      </w:r>
    </w:p>
    <w:p w14:paraId="36337971" w14:textId="250596F6" w:rsidR="00903E67" w:rsidRDefault="00903E67" w:rsidP="005636B6">
      <w:pPr>
        <w:pStyle w:val="Ttulo2"/>
        <w:spacing w:before="240" w:after="240"/>
      </w:pPr>
      <w:r>
        <w:br w:type="page"/>
      </w:r>
      <w:bookmarkStart w:id="103" w:name="_Toc196141026"/>
      <w:r>
        <w:lastRenderedPageBreak/>
        <w:t>CANTO XXXI</w:t>
      </w:r>
      <w:bookmarkEnd w:id="103"/>
    </w:p>
    <w:p w14:paraId="6FC6A563" w14:textId="77777777" w:rsidR="00903E67" w:rsidRDefault="00903E67" w:rsidP="005636B6">
      <w:pPr>
        <w:spacing w:before="240" w:after="240"/>
      </w:pPr>
      <w:r>
        <w:t>En forma pues de una cándida rosa</w:t>
      </w:r>
    </w:p>
    <w:p w14:paraId="32C3AFCA" w14:textId="77777777" w:rsidR="00903E67" w:rsidRDefault="00903E67" w:rsidP="005636B6">
      <w:pPr>
        <w:spacing w:before="240" w:after="240"/>
      </w:pPr>
      <w:r>
        <w:t>se me mostraba la milicia santa</w:t>
      </w:r>
    </w:p>
    <w:p w14:paraId="183BB6B8" w14:textId="77777777" w:rsidR="00903E67" w:rsidRDefault="00903E67" w:rsidP="005636B6">
      <w:pPr>
        <w:spacing w:before="240" w:after="240"/>
      </w:pPr>
      <w:r>
        <w:t>desposada por Cristo con su sangre;</w:t>
      </w:r>
    </w:p>
    <w:p w14:paraId="45DD7E9F" w14:textId="77777777" w:rsidR="00903E67" w:rsidRDefault="00903E67" w:rsidP="005636B6">
      <w:pPr>
        <w:spacing w:before="240" w:after="240"/>
      </w:pPr>
      <w:r>
        <w:t>mas la otra que volando ve y celebra</w:t>
      </w:r>
    </w:p>
    <w:p w14:paraId="5D4F6211" w14:textId="77777777" w:rsidR="00903E67" w:rsidRDefault="00903E67" w:rsidP="005636B6">
      <w:pPr>
        <w:spacing w:before="240" w:after="240"/>
      </w:pPr>
      <w:r>
        <w:t>la gloria del señor que la enamora</w:t>
      </w:r>
    </w:p>
    <w:p w14:paraId="49720AE1" w14:textId="77777777" w:rsidR="00903E67" w:rsidRDefault="00903E67" w:rsidP="005636B6">
      <w:pPr>
        <w:spacing w:before="240" w:after="240"/>
      </w:pPr>
      <w:r>
        <w:t>y la bondad que tan alta la hizo,</w:t>
      </w:r>
    </w:p>
    <w:p w14:paraId="37183860" w14:textId="77777777" w:rsidR="00903E67" w:rsidRDefault="00903E67" w:rsidP="005636B6">
      <w:pPr>
        <w:spacing w:before="240" w:after="240"/>
      </w:pPr>
      <w:r>
        <w:t>cual bandada de abejas que en las flores</w:t>
      </w:r>
    </w:p>
    <w:p w14:paraId="37377E29" w14:textId="77777777" w:rsidR="00903E67" w:rsidRDefault="00903E67" w:rsidP="005636B6">
      <w:pPr>
        <w:spacing w:before="240" w:after="240"/>
      </w:pPr>
      <w:r>
        <w:t>tan pronto liban y tan pronto vuelven</w:t>
      </w:r>
    </w:p>
    <w:p w14:paraId="66EFC914" w14:textId="77777777" w:rsidR="00903E67" w:rsidRDefault="00903E67" w:rsidP="005636B6">
      <w:pPr>
        <w:spacing w:before="240" w:after="240"/>
      </w:pPr>
      <w:r>
        <w:t>donde extraen el sabor de su trabajo,</w:t>
      </w:r>
    </w:p>
    <w:p w14:paraId="1801EA78" w14:textId="77777777" w:rsidR="00903E67" w:rsidRDefault="00903E67" w:rsidP="005636B6">
      <w:pPr>
        <w:spacing w:before="240" w:after="240"/>
      </w:pPr>
      <w:r>
        <w:t>bajaba a la gran flor que está adornada</w:t>
      </w:r>
    </w:p>
    <w:p w14:paraId="1C8CCE25" w14:textId="77777777" w:rsidR="00903E67" w:rsidRDefault="00903E67" w:rsidP="005636B6">
      <w:pPr>
        <w:spacing w:before="240" w:after="240"/>
      </w:pPr>
      <w:r>
        <w:t>de tantas hojas, y de aquí subía</w:t>
      </w:r>
    </w:p>
    <w:p w14:paraId="60CD1F08" w14:textId="77777777" w:rsidR="00903E67" w:rsidRDefault="00903E67" w:rsidP="005636B6">
      <w:pPr>
        <w:spacing w:before="240" w:after="240"/>
      </w:pPr>
      <w:r>
        <w:t>donde su amor habita eternamente.</w:t>
      </w:r>
    </w:p>
    <w:p w14:paraId="382C5B96" w14:textId="77777777" w:rsidR="00903E67" w:rsidRDefault="00903E67" w:rsidP="005636B6">
      <w:pPr>
        <w:spacing w:before="240" w:after="240"/>
      </w:pPr>
      <w:r>
        <w:t>Sus caras eran todas llama viva,</w:t>
      </w:r>
    </w:p>
    <w:p w14:paraId="18C24FA1" w14:textId="77777777" w:rsidR="00903E67" w:rsidRDefault="00903E67" w:rsidP="005636B6">
      <w:pPr>
        <w:spacing w:before="240" w:after="240"/>
      </w:pPr>
      <w:r>
        <w:t>de oro las alas, y tan blanco el resto,</w:t>
      </w:r>
    </w:p>
    <w:p w14:paraId="71758790" w14:textId="77777777" w:rsidR="00903E67" w:rsidRDefault="00903E67" w:rsidP="005636B6">
      <w:pPr>
        <w:spacing w:before="240" w:after="240"/>
      </w:pPr>
      <w:r>
        <w:t>que no es por nieve alguna superado.</w:t>
      </w:r>
    </w:p>
    <w:p w14:paraId="44DE825E" w14:textId="77777777" w:rsidR="00903E67" w:rsidRDefault="00903E67" w:rsidP="005636B6">
      <w:pPr>
        <w:spacing w:before="240" w:after="240"/>
      </w:pPr>
      <w:r>
        <w:t>Al bajar a la flor de grada en grada,</w:t>
      </w:r>
    </w:p>
    <w:p w14:paraId="273C2F16" w14:textId="77777777" w:rsidR="00903E67" w:rsidRDefault="00903E67" w:rsidP="005636B6">
      <w:pPr>
        <w:spacing w:before="240" w:after="240"/>
      </w:pPr>
      <w:r>
        <w:t>hablaban de la paz y del ardor</w:t>
      </w:r>
    </w:p>
    <w:p w14:paraId="4AE717CA" w14:textId="77777777" w:rsidR="00903E67" w:rsidRDefault="00903E67" w:rsidP="005636B6">
      <w:pPr>
        <w:spacing w:before="240" w:after="240"/>
      </w:pPr>
      <w:r>
        <w:t>que agitando las alas adquirían.</w:t>
      </w:r>
    </w:p>
    <w:p w14:paraId="1E886E16" w14:textId="77777777" w:rsidR="00903E67" w:rsidRDefault="00903E67" w:rsidP="005636B6">
      <w:pPr>
        <w:spacing w:before="240" w:after="240"/>
      </w:pPr>
      <w:r>
        <w:lastRenderedPageBreak/>
        <w:t>El que se interpusiera entre la altura</w:t>
      </w:r>
    </w:p>
    <w:p w14:paraId="72F40354" w14:textId="77777777" w:rsidR="00903E67" w:rsidRDefault="00903E67" w:rsidP="005636B6">
      <w:pPr>
        <w:spacing w:before="240" w:after="240"/>
      </w:pPr>
      <w:r>
        <w:t>y la flor tanta alada muchedumbre</w:t>
      </w:r>
    </w:p>
    <w:p w14:paraId="16309658" w14:textId="77777777" w:rsidR="00903E67" w:rsidRDefault="00903E67" w:rsidP="005636B6">
      <w:pPr>
        <w:spacing w:before="240" w:after="240"/>
      </w:pPr>
      <w:r>
        <w:t>ni el ver nos impedía ni el fulgor:</w:t>
      </w:r>
    </w:p>
    <w:p w14:paraId="610465F0" w14:textId="77777777" w:rsidR="00903E67" w:rsidRDefault="00903E67" w:rsidP="005636B6">
      <w:pPr>
        <w:spacing w:before="240" w:after="240"/>
      </w:pPr>
      <w:r>
        <w:t>pues la divina luz el universo</w:t>
      </w:r>
    </w:p>
    <w:p w14:paraId="00C79C55" w14:textId="77777777" w:rsidR="00903E67" w:rsidRDefault="00903E67" w:rsidP="005636B6">
      <w:pPr>
        <w:spacing w:before="240" w:after="240"/>
      </w:pPr>
      <w:r>
        <w:t>penetra, según éste lo merece,</w:t>
      </w:r>
    </w:p>
    <w:p w14:paraId="04C50AD3" w14:textId="77777777" w:rsidR="00903E67" w:rsidRDefault="00903E67" w:rsidP="005636B6">
      <w:pPr>
        <w:spacing w:before="240" w:after="240"/>
      </w:pPr>
      <w:r>
        <w:t>de tal modo que nada se lo impide.</w:t>
      </w:r>
    </w:p>
    <w:p w14:paraId="163CFEFF" w14:textId="77777777" w:rsidR="00903E67" w:rsidRDefault="00903E67" w:rsidP="005636B6">
      <w:pPr>
        <w:spacing w:before="240" w:after="240"/>
      </w:pPr>
      <w:r>
        <w:t>Este seguro y jubiloso reino,</w:t>
      </w:r>
    </w:p>
    <w:p w14:paraId="3D0F4068" w14:textId="77777777" w:rsidR="00903E67" w:rsidRDefault="00903E67" w:rsidP="005636B6">
      <w:pPr>
        <w:spacing w:before="240" w:after="240"/>
      </w:pPr>
      <w:r>
        <w:t>que pueblan gentes antiguas y nuevas,</w:t>
      </w:r>
    </w:p>
    <w:p w14:paraId="0D26A018" w14:textId="77777777" w:rsidR="00903E67" w:rsidRDefault="00903E67" w:rsidP="005636B6">
      <w:pPr>
        <w:spacing w:before="240" w:after="240"/>
      </w:pPr>
      <w:r>
        <w:t>vista y amor a un punto dirigía.</w:t>
      </w:r>
    </w:p>
    <w:p w14:paraId="1DD87B42" w14:textId="77777777" w:rsidR="00903E67" w:rsidRDefault="00903E67" w:rsidP="005636B6">
      <w:pPr>
        <w:spacing w:before="240" w:after="240"/>
      </w:pPr>
      <w:r>
        <w:t>¡Oh llama trina que en sólo una estrella</w:t>
      </w:r>
    </w:p>
    <w:p w14:paraId="14FD51D8" w14:textId="77777777" w:rsidR="00903E67" w:rsidRDefault="00903E67" w:rsidP="005636B6">
      <w:pPr>
        <w:spacing w:before="240" w:after="240"/>
      </w:pPr>
      <w:r>
        <w:t>brillando ante sus ojos, las alegras!</w:t>
      </w:r>
    </w:p>
    <w:p w14:paraId="55398E27" w14:textId="77777777" w:rsidR="00903E67" w:rsidRDefault="00903E67" w:rsidP="005636B6">
      <w:pPr>
        <w:spacing w:before="240" w:after="240"/>
      </w:pPr>
      <w:r>
        <w:t>¡Mira esta gran tempestad en que estamos!</w:t>
      </w:r>
    </w:p>
    <w:p w14:paraId="1C0F6156" w14:textId="77777777" w:rsidR="00903E67" w:rsidRDefault="00903E67" w:rsidP="005636B6">
      <w:pPr>
        <w:spacing w:before="240" w:after="240"/>
      </w:pPr>
      <w:r>
        <w:t>Si viniendo los bárbaros de donde</w:t>
      </w:r>
    </w:p>
    <w:p w14:paraId="1515DAB0" w14:textId="77777777" w:rsidR="00903E67" w:rsidRDefault="00903E67" w:rsidP="005636B6">
      <w:pPr>
        <w:spacing w:before="240" w:after="240"/>
      </w:pPr>
      <w:r>
        <w:t>todos los días de Hélice se cubre,</w:t>
      </w:r>
    </w:p>
    <w:p w14:paraId="02735F7E" w14:textId="77777777" w:rsidR="00903E67" w:rsidRDefault="00903E67" w:rsidP="005636B6">
      <w:pPr>
        <w:spacing w:before="240" w:after="240"/>
      </w:pPr>
      <w:r>
        <w:t>girando con su hijo, en quien se goza,</w:t>
      </w:r>
    </w:p>
    <w:p w14:paraId="1F23182D" w14:textId="77777777" w:rsidR="00903E67" w:rsidRDefault="00903E67" w:rsidP="005636B6">
      <w:pPr>
        <w:spacing w:before="240" w:after="240"/>
      </w:pPr>
      <w:r>
        <w:t>viendo Roma y sus arduos edificios,</w:t>
      </w:r>
    </w:p>
    <w:p w14:paraId="2063410E" w14:textId="77777777" w:rsidR="00903E67" w:rsidRDefault="00903E67" w:rsidP="005636B6">
      <w:pPr>
        <w:spacing w:before="240" w:after="240"/>
      </w:pPr>
      <w:r>
        <w:t>estupefactos se quedaban cuando</w:t>
      </w:r>
    </w:p>
    <w:p w14:paraId="1AC3843D" w14:textId="77777777" w:rsidR="00903E67" w:rsidRDefault="00903E67" w:rsidP="005636B6">
      <w:pPr>
        <w:spacing w:before="240" w:after="240"/>
      </w:pPr>
      <w:r>
        <w:t>superaba Letrán toda obra humana;</w:t>
      </w:r>
    </w:p>
    <w:p w14:paraId="59B4DCF1" w14:textId="77777777" w:rsidR="00903E67" w:rsidRDefault="00903E67" w:rsidP="005636B6">
      <w:pPr>
        <w:spacing w:before="240" w:after="240"/>
      </w:pPr>
      <w:r>
        <w:t>yo, que desde lo humano a lo divino,</w:t>
      </w:r>
    </w:p>
    <w:p w14:paraId="0A8D0004" w14:textId="77777777" w:rsidR="00903E67" w:rsidRDefault="00903E67" w:rsidP="005636B6">
      <w:pPr>
        <w:spacing w:before="240" w:after="240"/>
      </w:pPr>
      <w:r>
        <w:lastRenderedPageBreak/>
        <w:t>desde el tiempo a lo eterno había llegado,</w:t>
      </w:r>
    </w:p>
    <w:p w14:paraId="5E465399" w14:textId="77777777" w:rsidR="00903E67" w:rsidRDefault="00903E67" w:rsidP="005636B6">
      <w:pPr>
        <w:spacing w:before="240" w:after="240"/>
      </w:pPr>
      <w:r>
        <w:t>y de Florencia a un pueblo sano y justo,</w:t>
      </w:r>
    </w:p>
    <w:p w14:paraId="4B01EC9F" w14:textId="77777777" w:rsidR="00903E67" w:rsidRDefault="00903E67" w:rsidP="005636B6">
      <w:pPr>
        <w:spacing w:before="240" w:after="240"/>
      </w:pPr>
      <w:r>
        <w:t>¡lleno de qué estupor no me hallaría!</w:t>
      </w:r>
    </w:p>
    <w:p w14:paraId="23DF7A03" w14:textId="77777777" w:rsidR="00903E67" w:rsidRDefault="00903E67" w:rsidP="005636B6">
      <w:pPr>
        <w:spacing w:before="240" w:after="240"/>
      </w:pPr>
      <w:r>
        <w:t>En verdad que entre el gozo y el asombro</w:t>
      </w:r>
    </w:p>
    <w:p w14:paraId="4F588E4B" w14:textId="77777777" w:rsidR="00903E67" w:rsidRDefault="00903E67" w:rsidP="005636B6">
      <w:pPr>
        <w:spacing w:before="240" w:after="240"/>
      </w:pPr>
      <w:r>
        <w:t>prefería no oír ni decir nada.</w:t>
      </w:r>
    </w:p>
    <w:p w14:paraId="1357BED9" w14:textId="77777777" w:rsidR="00903E67" w:rsidRDefault="00903E67" w:rsidP="005636B6">
      <w:pPr>
        <w:spacing w:before="240" w:after="240"/>
      </w:pPr>
      <w:r>
        <w:t>Y como el peregrino que se goza</w:t>
      </w:r>
    </w:p>
    <w:p w14:paraId="28413804" w14:textId="77777777" w:rsidR="00903E67" w:rsidRDefault="00903E67" w:rsidP="005636B6">
      <w:pPr>
        <w:spacing w:before="240" w:after="240"/>
      </w:pPr>
      <w:r>
        <w:t>viendo ya el templo al cual un voto hiciera,</w:t>
      </w:r>
    </w:p>
    <w:p w14:paraId="690EB93B" w14:textId="77777777" w:rsidR="00903E67" w:rsidRDefault="00903E67" w:rsidP="005636B6">
      <w:pPr>
        <w:spacing w:before="240" w:after="240"/>
      </w:pPr>
      <w:r>
        <w:t>y espera referir lo que haya visto,</w:t>
      </w:r>
    </w:p>
    <w:p w14:paraId="74E50D15" w14:textId="77777777" w:rsidR="00903E67" w:rsidRDefault="00903E67" w:rsidP="005636B6">
      <w:pPr>
        <w:spacing w:before="240" w:after="240"/>
      </w:pPr>
      <w:r>
        <w:t>yo paseaba por la luz tan viva,</w:t>
      </w:r>
    </w:p>
    <w:p w14:paraId="1233DA1D" w14:textId="77777777" w:rsidR="00903E67" w:rsidRDefault="00903E67" w:rsidP="005636B6">
      <w:pPr>
        <w:spacing w:before="240" w:after="240"/>
      </w:pPr>
      <w:r>
        <w:t>llevando por las gradas mi mirada</w:t>
      </w:r>
    </w:p>
    <w:p w14:paraId="6A434B32" w14:textId="77777777" w:rsidR="00903E67" w:rsidRDefault="00903E67" w:rsidP="005636B6">
      <w:pPr>
        <w:spacing w:before="240" w:after="240"/>
      </w:pPr>
      <w:r>
        <w:t>ahora abajo, ahora arriba, ahora en redor,</w:t>
      </w:r>
    </w:p>
    <w:p w14:paraId="32A8B400" w14:textId="77777777" w:rsidR="00903E67" w:rsidRDefault="00903E67" w:rsidP="005636B6">
      <w:pPr>
        <w:spacing w:before="240" w:after="240"/>
      </w:pPr>
      <w:r>
        <w:t>veía rostros que el amor pintaba,</w:t>
      </w:r>
    </w:p>
    <w:p w14:paraId="0D0E40FD" w14:textId="77777777" w:rsidR="00903E67" w:rsidRDefault="00903E67" w:rsidP="005636B6">
      <w:pPr>
        <w:spacing w:before="240" w:after="240"/>
      </w:pPr>
      <w:r>
        <w:t>con su risa y la luz de otro encendidos,</w:t>
      </w:r>
    </w:p>
    <w:p w14:paraId="76DFED58" w14:textId="77777777" w:rsidR="00903E67" w:rsidRDefault="00903E67" w:rsidP="005636B6">
      <w:pPr>
        <w:spacing w:before="240" w:after="240"/>
      </w:pPr>
      <w:r>
        <w:t>y de decoro adornados sus gestos.</w:t>
      </w:r>
    </w:p>
    <w:p w14:paraId="07A13518" w14:textId="77777777" w:rsidR="00903E67" w:rsidRDefault="00903E67" w:rsidP="005636B6">
      <w:pPr>
        <w:spacing w:before="240" w:after="240"/>
      </w:pPr>
      <w:r>
        <w:t>La forma general del Paraíso</w:t>
      </w:r>
    </w:p>
    <w:p w14:paraId="4E7E9164" w14:textId="77777777" w:rsidR="00903E67" w:rsidRDefault="00903E67" w:rsidP="005636B6">
      <w:pPr>
        <w:spacing w:before="240" w:after="240"/>
      </w:pPr>
      <w:r>
        <w:t>abarcaba mi vista enteramente,</w:t>
      </w:r>
    </w:p>
    <w:p w14:paraId="689C8197" w14:textId="77777777" w:rsidR="00903E67" w:rsidRDefault="00903E67" w:rsidP="005636B6">
      <w:pPr>
        <w:spacing w:before="240" w:after="240"/>
      </w:pPr>
      <w:r>
        <w:t>sin haberse fijado en parte alguna;</w:t>
      </w:r>
    </w:p>
    <w:p w14:paraId="57247D02" w14:textId="77777777" w:rsidR="00903E67" w:rsidRDefault="00903E67" w:rsidP="005636B6">
      <w:pPr>
        <w:spacing w:before="240" w:after="240"/>
      </w:pPr>
      <w:r>
        <w:t>y me volví con ganas redobladas</w:t>
      </w:r>
    </w:p>
    <w:p w14:paraId="2DDC98EF" w14:textId="77777777" w:rsidR="00903E67" w:rsidRDefault="00903E67" w:rsidP="005636B6">
      <w:pPr>
        <w:spacing w:before="240" w:after="240"/>
      </w:pPr>
      <w:r>
        <w:t>de poder preguntar a mi señora</w:t>
      </w:r>
    </w:p>
    <w:p w14:paraId="02E3CF30" w14:textId="77777777" w:rsidR="00903E67" w:rsidRDefault="00903E67" w:rsidP="005636B6">
      <w:pPr>
        <w:spacing w:before="240" w:after="240"/>
      </w:pPr>
      <w:r>
        <w:lastRenderedPageBreak/>
        <w:t>las cosas que a mi mente sorprendían.</w:t>
      </w:r>
    </w:p>
    <w:p w14:paraId="7890070D" w14:textId="77777777" w:rsidR="00903E67" w:rsidRDefault="00903E67" w:rsidP="005636B6">
      <w:pPr>
        <w:spacing w:before="240" w:after="240"/>
      </w:pPr>
      <w:r>
        <w:t>Una cosa quería y otra vino:</w:t>
      </w:r>
    </w:p>
    <w:p w14:paraId="486B7AC8" w14:textId="77777777" w:rsidR="00903E67" w:rsidRDefault="00903E67" w:rsidP="005636B6">
      <w:pPr>
        <w:spacing w:before="240" w:after="240"/>
      </w:pPr>
      <w:r>
        <w:t>creí ver a Beatriz y vi a un anciano</w:t>
      </w:r>
    </w:p>
    <w:p w14:paraId="5E521B34" w14:textId="77777777" w:rsidR="00903E67" w:rsidRDefault="00903E67" w:rsidP="005636B6">
      <w:pPr>
        <w:spacing w:before="240" w:after="240"/>
      </w:pPr>
      <w:r>
        <w:t>vestido cual las gentes glorïosas.</w:t>
      </w:r>
    </w:p>
    <w:p w14:paraId="0EEA7DD9" w14:textId="77777777" w:rsidR="00903E67" w:rsidRDefault="00903E67" w:rsidP="005636B6">
      <w:pPr>
        <w:spacing w:before="240" w:after="240"/>
      </w:pPr>
      <w:r>
        <w:t>Por su cara y sus ojos difundía</w:t>
      </w:r>
    </w:p>
    <w:p w14:paraId="54EAAD25" w14:textId="77777777" w:rsidR="00903E67" w:rsidRDefault="00903E67" w:rsidP="005636B6">
      <w:pPr>
        <w:spacing w:before="240" w:after="240"/>
      </w:pPr>
      <w:r>
        <w:t>una benigna dicha, y su semblante</w:t>
      </w:r>
    </w:p>
    <w:p w14:paraId="4A0150F0" w14:textId="77777777" w:rsidR="00903E67" w:rsidRDefault="00903E67" w:rsidP="005636B6">
      <w:pPr>
        <w:spacing w:before="240" w:after="240"/>
      </w:pPr>
      <w:r>
        <w:t>era como el de un padre bondadoso.</w:t>
      </w:r>
    </w:p>
    <w:p w14:paraId="2F8AE1A1" w14:textId="77777777" w:rsidR="00903E67" w:rsidRDefault="00903E67" w:rsidP="005636B6">
      <w:pPr>
        <w:spacing w:before="240" w:after="240"/>
      </w:pPr>
      <w:r>
        <w:t>«¿Dónde está ella?» Dije yo de pronto.</w:t>
      </w:r>
    </w:p>
    <w:p w14:paraId="7DFE9A2D" w14:textId="77777777" w:rsidR="00903E67" w:rsidRDefault="00903E67" w:rsidP="005636B6">
      <w:pPr>
        <w:spacing w:before="240" w:after="240"/>
      </w:pPr>
      <w:r>
        <w:t>Y él: «Para que se acabe tu deseo</w:t>
      </w:r>
    </w:p>
    <w:p w14:paraId="2B6DB57F" w14:textId="77777777" w:rsidR="00903E67" w:rsidRDefault="00903E67" w:rsidP="005636B6">
      <w:pPr>
        <w:spacing w:before="240" w:after="240"/>
      </w:pPr>
      <w:r>
        <w:t>me ha movido Beatriz desde mi Puesto:</w:t>
      </w:r>
    </w:p>
    <w:p w14:paraId="2AD89A6F" w14:textId="77777777" w:rsidR="00903E67" w:rsidRDefault="00903E67" w:rsidP="005636B6">
      <w:pPr>
        <w:spacing w:before="240" w:after="240"/>
      </w:pPr>
      <w:r>
        <w:t>y si miras el círculo tercero</w:t>
      </w:r>
    </w:p>
    <w:p w14:paraId="52A9713C" w14:textId="77777777" w:rsidR="00903E67" w:rsidRDefault="00903E67" w:rsidP="005636B6">
      <w:pPr>
        <w:spacing w:before="240" w:after="240"/>
      </w:pPr>
      <w:r>
        <w:t>del sumo grado, volverás a verla</w:t>
      </w:r>
    </w:p>
    <w:p w14:paraId="4969EDA1" w14:textId="77777777" w:rsidR="00903E67" w:rsidRDefault="00903E67" w:rsidP="005636B6">
      <w:pPr>
        <w:spacing w:before="240" w:after="240"/>
      </w:pPr>
      <w:r>
        <w:t>en el trono que en suerte le ha cabido.»</w:t>
      </w:r>
    </w:p>
    <w:p w14:paraId="7FCE035D" w14:textId="77777777" w:rsidR="00903E67" w:rsidRDefault="00903E67" w:rsidP="005636B6">
      <w:pPr>
        <w:spacing w:before="240" w:after="240"/>
      </w:pPr>
      <w:r>
        <w:t>Sin responderle levanté los ojos,</w:t>
      </w:r>
    </w:p>
    <w:p w14:paraId="1D640ABC" w14:textId="77777777" w:rsidR="00903E67" w:rsidRDefault="00903E67" w:rsidP="005636B6">
      <w:pPr>
        <w:spacing w:before="240" w:after="240"/>
      </w:pPr>
      <w:r>
        <w:t>y vi que ella formaba una corona</w:t>
      </w:r>
    </w:p>
    <w:p w14:paraId="21FCA331" w14:textId="77777777" w:rsidR="00903E67" w:rsidRDefault="00903E67" w:rsidP="005636B6">
      <w:pPr>
        <w:spacing w:before="240" w:after="240"/>
      </w:pPr>
      <w:r>
        <w:t>con el reflejo de la luz eterna.</w:t>
      </w:r>
    </w:p>
    <w:p w14:paraId="740D60EB" w14:textId="77777777" w:rsidR="00903E67" w:rsidRDefault="00903E67" w:rsidP="005636B6">
      <w:pPr>
        <w:spacing w:before="240" w:after="240"/>
      </w:pPr>
      <w:r>
        <w:t>De la región aquella en que más truena</w:t>
      </w:r>
    </w:p>
    <w:p w14:paraId="404C1A92" w14:textId="77777777" w:rsidR="00903E67" w:rsidRDefault="00903E67" w:rsidP="005636B6">
      <w:pPr>
        <w:spacing w:before="240" w:after="240"/>
      </w:pPr>
      <w:r>
        <w:t>el ojo del mortal no dista tanto</w:t>
      </w:r>
    </w:p>
    <w:p w14:paraId="42A42EFA" w14:textId="77777777" w:rsidR="00903E67" w:rsidRDefault="00903E67" w:rsidP="005636B6">
      <w:pPr>
        <w:spacing w:before="240" w:after="240"/>
      </w:pPr>
      <w:r>
        <w:t>en lo más hondo de la mar hundido,</w:t>
      </w:r>
    </w:p>
    <w:p w14:paraId="2FAB01CA" w14:textId="77777777" w:rsidR="00903E67" w:rsidRDefault="00903E67" w:rsidP="005636B6">
      <w:pPr>
        <w:spacing w:before="240" w:after="240"/>
      </w:pPr>
      <w:r>
        <w:lastRenderedPageBreak/>
        <w:t>como allí de Beatriz la vista mía;</w:t>
      </w:r>
    </w:p>
    <w:p w14:paraId="4E707B79" w14:textId="77777777" w:rsidR="00903E67" w:rsidRDefault="00903E67" w:rsidP="005636B6">
      <w:pPr>
        <w:spacing w:before="240" w:after="240"/>
      </w:pPr>
      <w:r>
        <w:t>mas nada me importaba, pues su efigie</w:t>
      </w:r>
    </w:p>
    <w:p w14:paraId="4C3DA9AC" w14:textId="77777777" w:rsidR="00903E67" w:rsidRDefault="00903E67" w:rsidP="005636B6">
      <w:pPr>
        <w:spacing w:before="240" w:after="240"/>
      </w:pPr>
      <w:r>
        <w:t>sin intermedio alguno me llegaba.</w:t>
      </w:r>
    </w:p>
    <w:p w14:paraId="74A307B8" w14:textId="77777777" w:rsidR="00903E67" w:rsidRDefault="00903E67" w:rsidP="005636B6">
      <w:pPr>
        <w:spacing w:before="240" w:after="240"/>
      </w:pPr>
      <w:r>
        <w:t>«Oh mujer que das fuerza a mi esperanza,</w:t>
      </w:r>
    </w:p>
    <w:p w14:paraId="2D6C0EB0" w14:textId="77777777" w:rsidR="00903E67" w:rsidRDefault="00903E67" w:rsidP="005636B6">
      <w:pPr>
        <w:spacing w:before="240" w:after="240"/>
      </w:pPr>
      <w:r>
        <w:t>y por mi salvación has soportado</w:t>
      </w:r>
    </w:p>
    <w:p w14:paraId="257C3EB2" w14:textId="77777777" w:rsidR="00903E67" w:rsidRDefault="00903E67" w:rsidP="005636B6">
      <w:pPr>
        <w:spacing w:before="240" w:after="240"/>
      </w:pPr>
      <w:r>
        <w:t>tu pisada dejar en el infierno,</w:t>
      </w:r>
    </w:p>
    <w:p w14:paraId="2A7DF474" w14:textId="77777777" w:rsidR="00903E67" w:rsidRDefault="00903E67" w:rsidP="005636B6">
      <w:pPr>
        <w:spacing w:before="240" w:after="240"/>
      </w:pPr>
      <w:r>
        <w:t>de tantas cosas cuantas aquí he visto,</w:t>
      </w:r>
    </w:p>
    <w:p w14:paraId="3D17CC0D" w14:textId="77777777" w:rsidR="00903E67" w:rsidRDefault="00903E67" w:rsidP="005636B6">
      <w:pPr>
        <w:spacing w:before="240" w:after="240"/>
      </w:pPr>
      <w:r>
        <w:t>de tu poder y tu misericordia</w:t>
      </w:r>
    </w:p>
    <w:p w14:paraId="54FBD441" w14:textId="77777777" w:rsidR="00903E67" w:rsidRDefault="00903E67" w:rsidP="005636B6">
      <w:pPr>
        <w:spacing w:before="240" w:after="240"/>
      </w:pPr>
      <w:r>
        <w:t>la virtud y la gracia reconozco.</w:t>
      </w:r>
    </w:p>
    <w:p w14:paraId="5C0AB108" w14:textId="77777777" w:rsidR="00903E67" w:rsidRDefault="00903E67" w:rsidP="005636B6">
      <w:pPr>
        <w:spacing w:before="240" w:after="240"/>
      </w:pPr>
      <w:r>
        <w:t>La libertad me has dado siendo siervo</w:t>
      </w:r>
    </w:p>
    <w:p w14:paraId="21365D92" w14:textId="77777777" w:rsidR="00903E67" w:rsidRDefault="00903E67" w:rsidP="005636B6">
      <w:pPr>
        <w:spacing w:before="240" w:after="240"/>
      </w:pPr>
      <w:r>
        <w:t>por todas esas vías, y esos medios</w:t>
      </w:r>
    </w:p>
    <w:p w14:paraId="3DB05F77" w14:textId="77777777" w:rsidR="00903E67" w:rsidRDefault="00903E67" w:rsidP="005636B6">
      <w:pPr>
        <w:spacing w:before="240" w:after="240"/>
      </w:pPr>
      <w:r>
        <w:t>que estaba permitido que siguieras.</w:t>
      </w:r>
    </w:p>
    <w:p w14:paraId="324B1F43" w14:textId="77777777" w:rsidR="00903E67" w:rsidRDefault="00903E67" w:rsidP="005636B6">
      <w:pPr>
        <w:spacing w:before="240" w:after="240"/>
      </w:pPr>
      <w:r>
        <w:t>En mí conserva tu magnificencia</w:t>
      </w:r>
    </w:p>
    <w:p w14:paraId="06FB2EAD" w14:textId="77777777" w:rsidR="00903E67" w:rsidRDefault="00903E67" w:rsidP="005636B6">
      <w:pPr>
        <w:spacing w:before="240" w:after="240"/>
      </w:pPr>
      <w:r>
        <w:t>y así mi alma, que por ti ha sanado,</w:t>
      </w:r>
    </w:p>
    <w:p w14:paraId="6D3A5473" w14:textId="77777777" w:rsidR="00903E67" w:rsidRDefault="00903E67" w:rsidP="005636B6">
      <w:pPr>
        <w:spacing w:before="240" w:after="240"/>
      </w:pPr>
      <w:r>
        <w:t>te sea grata cuando deje el cuerpo.»</w:t>
      </w:r>
    </w:p>
    <w:p w14:paraId="71C6A30E" w14:textId="77777777" w:rsidR="00903E67" w:rsidRDefault="00903E67" w:rsidP="005636B6">
      <w:pPr>
        <w:spacing w:before="240" w:after="240"/>
      </w:pPr>
      <w:r>
        <w:t>Así recé; y aquélla, tan lejana</w:t>
      </w:r>
    </w:p>
    <w:p w14:paraId="6C6A43D9" w14:textId="77777777" w:rsidR="00903E67" w:rsidRDefault="00903E67" w:rsidP="005636B6">
      <w:pPr>
        <w:spacing w:before="240" w:after="240"/>
      </w:pPr>
      <w:r>
        <w:t>como la vi, me sonrió mirándome;</w:t>
      </w:r>
    </w:p>
    <w:p w14:paraId="43B9CE19" w14:textId="77777777" w:rsidR="00903E67" w:rsidRDefault="00903E67" w:rsidP="005636B6">
      <w:pPr>
        <w:spacing w:before="240" w:after="240"/>
      </w:pPr>
      <w:r>
        <w:t>luego volvió hacia la fuente incesante.</w:t>
      </w:r>
    </w:p>
    <w:p w14:paraId="4A246F12" w14:textId="77777777" w:rsidR="00903E67" w:rsidRDefault="00903E67" w:rsidP="005636B6">
      <w:pPr>
        <w:spacing w:before="240" w:after="240"/>
      </w:pPr>
      <w:r>
        <w:t>Y el santo anciano: «A fin de que concluyas</w:t>
      </w:r>
    </w:p>
    <w:p w14:paraId="72C5E525" w14:textId="77777777" w:rsidR="00903E67" w:rsidRDefault="00903E67" w:rsidP="005636B6">
      <w:pPr>
        <w:spacing w:before="240" w:after="240"/>
      </w:pPr>
      <w:r>
        <w:lastRenderedPageBreak/>
        <w:t>perfectamente -dijo,- tu camino,</w:t>
      </w:r>
    </w:p>
    <w:p w14:paraId="2CF4B3F4" w14:textId="77777777" w:rsidR="00903E67" w:rsidRDefault="00903E67" w:rsidP="005636B6">
      <w:pPr>
        <w:spacing w:before="240" w:after="240"/>
      </w:pPr>
      <w:r>
        <w:t>al que un ruego y un santo amor me envían,</w:t>
      </w:r>
    </w:p>
    <w:p w14:paraId="42A866B1" w14:textId="77777777" w:rsidR="00903E67" w:rsidRDefault="00903E67" w:rsidP="005636B6">
      <w:pPr>
        <w:spacing w:before="240" w:after="240"/>
      </w:pPr>
      <w:r>
        <w:t>vuelven tus ojos por estos jardines;</w:t>
      </w:r>
    </w:p>
    <w:p w14:paraId="51785FFA" w14:textId="77777777" w:rsidR="00903E67" w:rsidRDefault="00903E67" w:rsidP="005636B6">
      <w:pPr>
        <w:spacing w:before="240" w:after="240"/>
      </w:pPr>
      <w:r>
        <w:t>que al mirarlos tu vista se prepara</w:t>
      </w:r>
    </w:p>
    <w:p w14:paraId="1206E532" w14:textId="77777777" w:rsidR="00903E67" w:rsidRDefault="00903E67" w:rsidP="005636B6">
      <w:pPr>
        <w:spacing w:before="240" w:after="240"/>
      </w:pPr>
      <w:r>
        <w:t>más a subir por el rayo divino.</w:t>
      </w:r>
    </w:p>
    <w:p w14:paraId="2D936DCE" w14:textId="77777777" w:rsidR="00903E67" w:rsidRDefault="00903E67" w:rsidP="005636B6">
      <w:pPr>
        <w:spacing w:before="240" w:after="240"/>
      </w:pPr>
      <w:r>
        <w:t>Y la reina del cielo, en el cual ardo</w:t>
      </w:r>
    </w:p>
    <w:p w14:paraId="0BE84BFC" w14:textId="77777777" w:rsidR="00903E67" w:rsidRDefault="00903E67" w:rsidP="005636B6">
      <w:pPr>
        <w:spacing w:before="240" w:after="240"/>
      </w:pPr>
      <w:r>
        <w:t>por completo de amor, dará su gracia,</w:t>
      </w:r>
    </w:p>
    <w:p w14:paraId="69B7B559" w14:textId="77777777" w:rsidR="00903E67" w:rsidRDefault="00903E67" w:rsidP="005636B6">
      <w:pPr>
        <w:spacing w:before="240" w:after="240"/>
      </w:pPr>
      <w:r>
        <w:t>pues soy Bernardo, de ella tan devoto.»</w:t>
      </w:r>
    </w:p>
    <w:p w14:paraId="47B4F704" w14:textId="77777777" w:rsidR="00903E67" w:rsidRDefault="00903E67" w:rsidP="005636B6">
      <w:pPr>
        <w:spacing w:before="240" w:after="240"/>
      </w:pPr>
      <w:r>
        <w:t>Igual que aquel que acaso de Croacia,</w:t>
      </w:r>
    </w:p>
    <w:p w14:paraId="04752C93" w14:textId="77777777" w:rsidR="00903E67" w:rsidRDefault="00903E67" w:rsidP="005636B6">
      <w:pPr>
        <w:spacing w:before="240" w:after="240"/>
      </w:pPr>
      <w:r>
        <w:t>viene por ver el paño de Verónica,</w:t>
      </w:r>
    </w:p>
    <w:p w14:paraId="1E3BA7E5" w14:textId="77777777" w:rsidR="00903E67" w:rsidRDefault="00903E67" w:rsidP="005636B6">
      <w:pPr>
        <w:spacing w:before="240" w:after="240"/>
      </w:pPr>
      <w:r>
        <w:t>a quien no sacia un hambre tan antigua,</w:t>
      </w:r>
    </w:p>
    <w:p w14:paraId="71A4C146" w14:textId="77777777" w:rsidR="00903E67" w:rsidRDefault="00903E67" w:rsidP="005636B6">
      <w:pPr>
        <w:spacing w:before="240" w:after="240"/>
      </w:pPr>
      <w:r>
        <w:t>mas va pensando mientras se la enseñan:</w:t>
      </w:r>
    </w:p>
    <w:p w14:paraId="58978666" w14:textId="77777777" w:rsidR="00903E67" w:rsidRDefault="00903E67" w:rsidP="005636B6">
      <w:pPr>
        <w:spacing w:before="240" w:after="240"/>
      </w:pPr>
      <w:r>
        <w:t>«Mi señor Jesucristo, Dios veraz,</w:t>
      </w:r>
    </w:p>
    <w:p w14:paraId="480BED84" w14:textId="77777777" w:rsidR="00903E67" w:rsidRDefault="00903E67" w:rsidP="005636B6">
      <w:pPr>
        <w:spacing w:before="240" w:after="240"/>
      </w:pPr>
      <w:r>
        <w:t>¿de esta manera fue vuestro semblante?»;</w:t>
      </w:r>
    </w:p>
    <w:p w14:paraId="0CA3C177" w14:textId="77777777" w:rsidR="00903E67" w:rsidRDefault="00903E67" w:rsidP="005636B6">
      <w:pPr>
        <w:spacing w:before="240" w:after="240"/>
      </w:pPr>
      <w:r>
        <w:t>estaba yo mirando la ferviente</w:t>
      </w:r>
    </w:p>
    <w:p w14:paraId="0141A3E9" w14:textId="77777777" w:rsidR="00903E67" w:rsidRDefault="00903E67" w:rsidP="005636B6">
      <w:pPr>
        <w:spacing w:before="240" w:after="240"/>
      </w:pPr>
      <w:r>
        <w:t>caridad del que aquí en el bajo mundo,</w:t>
      </w:r>
    </w:p>
    <w:p w14:paraId="4E39E587" w14:textId="77777777" w:rsidR="00903E67" w:rsidRDefault="00903E67" w:rsidP="005636B6">
      <w:pPr>
        <w:spacing w:before="240" w:after="240"/>
      </w:pPr>
      <w:r>
        <w:t>de aquella paz gustó con sus visiones.</w:t>
      </w:r>
    </w:p>
    <w:p w14:paraId="1E275B9D" w14:textId="77777777" w:rsidR="00903E67" w:rsidRDefault="00903E67" w:rsidP="005636B6">
      <w:pPr>
        <w:spacing w:before="240" w:after="240"/>
      </w:pPr>
      <w:r>
        <w:t>«Oh hijo de la gracia, el ser gozoso</w:t>
      </w:r>
    </w:p>
    <w:p w14:paraId="66F266BB" w14:textId="77777777" w:rsidR="00903E67" w:rsidRDefault="00903E67" w:rsidP="005636B6">
      <w:pPr>
        <w:spacing w:before="240" w:after="240"/>
      </w:pPr>
      <w:r>
        <w:t>-empezó- no es posible que percibas,</w:t>
      </w:r>
    </w:p>
    <w:p w14:paraId="7C5C05D2" w14:textId="77777777" w:rsidR="00903E67" w:rsidRDefault="00903E67" w:rsidP="005636B6">
      <w:pPr>
        <w:spacing w:before="240" w:after="240"/>
      </w:pPr>
      <w:r>
        <w:lastRenderedPageBreak/>
        <w:t>si no te fijas más que en lo de abajo;</w:t>
      </w:r>
    </w:p>
    <w:p w14:paraId="71584D16" w14:textId="77777777" w:rsidR="00903E67" w:rsidRDefault="00903E67" w:rsidP="005636B6">
      <w:pPr>
        <w:spacing w:before="240" w:after="240"/>
      </w:pPr>
      <w:r>
        <w:t>pero mira hasta el último los círculos,</w:t>
      </w:r>
    </w:p>
    <w:p w14:paraId="63923250" w14:textId="77777777" w:rsidR="00903E67" w:rsidRDefault="00903E67" w:rsidP="005636B6">
      <w:pPr>
        <w:spacing w:before="240" w:after="240"/>
      </w:pPr>
      <w:r>
        <w:t>hasta que veas sentada a la reina</w:t>
      </w:r>
    </w:p>
    <w:p w14:paraId="7AA1017F" w14:textId="77777777" w:rsidR="00903E67" w:rsidRDefault="00903E67" w:rsidP="005636B6">
      <w:pPr>
        <w:spacing w:before="240" w:after="240"/>
      </w:pPr>
      <w:r>
        <w:t>de quien el reino es súbdito y devoto.»</w:t>
      </w:r>
    </w:p>
    <w:p w14:paraId="0DC36E8F" w14:textId="77777777" w:rsidR="00903E67" w:rsidRDefault="00903E67" w:rsidP="005636B6">
      <w:pPr>
        <w:spacing w:before="240" w:after="240"/>
      </w:pPr>
      <w:r>
        <w:t>Alcé los ojos; y cual de mañana</w:t>
      </w:r>
    </w:p>
    <w:p w14:paraId="1D751C86" w14:textId="77777777" w:rsidR="00903E67" w:rsidRDefault="00903E67" w:rsidP="005636B6">
      <w:pPr>
        <w:spacing w:before="240" w:after="240"/>
      </w:pPr>
      <w:r>
        <w:t>la porción oriental del horizonte,</w:t>
      </w:r>
    </w:p>
    <w:p w14:paraId="30D3F97A" w14:textId="77777777" w:rsidR="00903E67" w:rsidRDefault="00903E67" w:rsidP="005636B6">
      <w:pPr>
        <w:spacing w:before="240" w:after="240"/>
      </w:pPr>
      <w:r>
        <w:t>está más encendida que la otra,</w:t>
      </w:r>
    </w:p>
    <w:p w14:paraId="4F168B05" w14:textId="77777777" w:rsidR="00903E67" w:rsidRDefault="00903E67" w:rsidP="005636B6">
      <w:pPr>
        <w:spacing w:before="240" w:after="240"/>
      </w:pPr>
      <w:r>
        <w:t>así, cual quien del monte al valle observa,</w:t>
      </w:r>
    </w:p>
    <w:p w14:paraId="2EE02685" w14:textId="77777777" w:rsidR="00903E67" w:rsidRDefault="00903E67" w:rsidP="005636B6">
      <w:pPr>
        <w:spacing w:before="240" w:after="240"/>
      </w:pPr>
      <w:r>
        <w:t>vi al extremo una parte que vencía</w:t>
      </w:r>
    </w:p>
    <w:p w14:paraId="68327EC7" w14:textId="77777777" w:rsidR="00903E67" w:rsidRDefault="00903E67" w:rsidP="005636B6">
      <w:pPr>
        <w:spacing w:before="240" w:after="240"/>
      </w:pPr>
      <w:r>
        <w:t>en claridad a todas las restantes.</w:t>
      </w:r>
    </w:p>
    <w:p w14:paraId="7436768D" w14:textId="77777777" w:rsidR="00903E67" w:rsidRDefault="00903E67" w:rsidP="005636B6">
      <w:pPr>
        <w:spacing w:before="240" w:after="240"/>
      </w:pPr>
      <w:r>
        <w:t>Y como allí donde el timón se espera</w:t>
      </w:r>
    </w:p>
    <w:p w14:paraId="686EEC64" w14:textId="77777777" w:rsidR="00903E67" w:rsidRDefault="00903E67" w:rsidP="005636B6">
      <w:pPr>
        <w:spacing w:before="240" w:after="240"/>
      </w:pPr>
      <w:r>
        <w:t>que mal guió Faetonte, más se enciende,</w:t>
      </w:r>
    </w:p>
    <w:p w14:paraId="026FAB33" w14:textId="77777777" w:rsidR="00903E67" w:rsidRDefault="00903E67" w:rsidP="005636B6">
      <w:pPr>
        <w:spacing w:before="240" w:after="240"/>
      </w:pPr>
      <w:r>
        <w:t>y allá y aquí su luz se debilita,</w:t>
      </w:r>
    </w:p>
    <w:p w14:paraId="1107621A" w14:textId="77777777" w:rsidR="00903E67" w:rsidRDefault="00903E67" w:rsidP="005636B6">
      <w:pPr>
        <w:spacing w:before="240" w:after="240"/>
      </w:pPr>
      <w:r>
        <w:t>así aquella pacífica oriflama</w:t>
      </w:r>
    </w:p>
    <w:p w14:paraId="634B371E" w14:textId="77777777" w:rsidR="00903E67" w:rsidRDefault="00903E67" w:rsidP="005636B6">
      <w:pPr>
        <w:spacing w:before="240" w:after="240"/>
      </w:pPr>
      <w:r>
        <w:t>se encendía en el medio, y lo restante</w:t>
      </w:r>
    </w:p>
    <w:p w14:paraId="578E692A" w14:textId="77777777" w:rsidR="00903E67" w:rsidRDefault="00903E67" w:rsidP="005636B6">
      <w:pPr>
        <w:spacing w:before="240" w:after="240"/>
      </w:pPr>
      <w:r>
        <w:t>de igual manera su llama extinguía;</w:t>
      </w:r>
    </w:p>
    <w:p w14:paraId="0D656659" w14:textId="77777777" w:rsidR="00903E67" w:rsidRDefault="00903E67" w:rsidP="005636B6">
      <w:pPr>
        <w:spacing w:before="240" w:after="240"/>
      </w:pPr>
      <w:r>
        <w:t>y en aquel centro, con abiertas alas,</w:t>
      </w:r>
    </w:p>
    <w:p w14:paraId="06142200" w14:textId="77777777" w:rsidR="00903E67" w:rsidRDefault="00903E67" w:rsidP="005636B6">
      <w:pPr>
        <w:spacing w:before="240" w:after="240"/>
      </w:pPr>
      <w:r>
        <w:t>la celebraban más de un millar de ángeles,</w:t>
      </w:r>
    </w:p>
    <w:p w14:paraId="4D692048" w14:textId="77777777" w:rsidR="00903E67" w:rsidRDefault="00903E67" w:rsidP="005636B6">
      <w:pPr>
        <w:spacing w:before="240" w:after="240"/>
      </w:pPr>
      <w:r>
        <w:t>distintos arte y luz de cada uno.</w:t>
      </w:r>
    </w:p>
    <w:p w14:paraId="55085288" w14:textId="77777777" w:rsidR="00903E67" w:rsidRDefault="00903E67" w:rsidP="005636B6">
      <w:pPr>
        <w:spacing w:before="240" w:after="240"/>
      </w:pPr>
      <w:r>
        <w:lastRenderedPageBreak/>
        <w:t>Vi con sus juegos y con sus canciones</w:t>
      </w:r>
    </w:p>
    <w:p w14:paraId="3B530638" w14:textId="77777777" w:rsidR="00903E67" w:rsidRDefault="00903E67" w:rsidP="005636B6">
      <w:pPr>
        <w:spacing w:before="240" w:after="240"/>
      </w:pPr>
      <w:r>
        <w:t>reír a una belleza, que era el gozo</w:t>
      </w:r>
    </w:p>
    <w:p w14:paraId="7B2271E0" w14:textId="77777777" w:rsidR="00903E67" w:rsidRDefault="00903E67" w:rsidP="005636B6">
      <w:pPr>
        <w:spacing w:before="240" w:after="240"/>
      </w:pPr>
      <w:r>
        <w:t>en las pupilas de los otros santos;</w:t>
      </w:r>
    </w:p>
    <w:p w14:paraId="73778EEA" w14:textId="77777777" w:rsidR="00903E67" w:rsidRDefault="00903E67" w:rsidP="005636B6">
      <w:pPr>
        <w:spacing w:before="240" w:after="240"/>
      </w:pPr>
      <w:r>
        <w:t>y aunque si para hablar tan apto fuese</w:t>
      </w:r>
    </w:p>
    <w:p w14:paraId="4CB2A09E" w14:textId="77777777" w:rsidR="00903E67" w:rsidRDefault="00903E67" w:rsidP="005636B6">
      <w:pPr>
        <w:spacing w:before="240" w:after="240"/>
      </w:pPr>
      <w:r>
        <w:t>cual soy imaginando, no osaría</w:t>
      </w:r>
    </w:p>
    <w:p w14:paraId="7BC89FBE" w14:textId="77777777" w:rsidR="00903E67" w:rsidRDefault="00903E67" w:rsidP="005636B6">
      <w:pPr>
        <w:spacing w:before="240" w:after="240"/>
      </w:pPr>
      <w:r>
        <w:t>lo mínimo a expresar de su deleite.</w:t>
      </w:r>
    </w:p>
    <w:p w14:paraId="5AA52DC3" w14:textId="77777777" w:rsidR="00903E67" w:rsidRDefault="00903E67" w:rsidP="005636B6">
      <w:pPr>
        <w:spacing w:before="240" w:after="240"/>
      </w:pPr>
      <w:r>
        <w:t>Cuando Bernardo vio mis ojos fijos</w:t>
      </w:r>
    </w:p>
    <w:p w14:paraId="0DD987DB" w14:textId="77777777" w:rsidR="00903E67" w:rsidRDefault="00903E67" w:rsidP="005636B6">
      <w:pPr>
        <w:spacing w:before="240" w:after="240"/>
      </w:pPr>
      <w:r>
        <w:t>y atentos en lo ardiente de su fuego,</w:t>
      </w:r>
    </w:p>
    <w:p w14:paraId="6D3D9341" w14:textId="77777777" w:rsidR="00903E67" w:rsidRDefault="00903E67" w:rsidP="005636B6">
      <w:pPr>
        <w:spacing w:before="240" w:after="240"/>
      </w:pPr>
      <w:r>
        <w:t>a ella con tanto amor volvió los suyos,</w:t>
      </w:r>
    </w:p>
    <w:p w14:paraId="6E471561" w14:textId="77777777" w:rsidR="00903E67" w:rsidRDefault="00903E67" w:rsidP="005636B6">
      <w:pPr>
        <w:spacing w:before="240" w:after="240"/>
      </w:pPr>
      <w:r>
        <w:t>que los míos ansiaron ver de nuevo.</w:t>
      </w:r>
    </w:p>
    <w:p w14:paraId="42276C71" w14:textId="3F462133" w:rsidR="00903E67" w:rsidRDefault="00903E67" w:rsidP="005636B6">
      <w:pPr>
        <w:pStyle w:val="Ttulo2"/>
        <w:spacing w:before="240" w:after="240"/>
      </w:pPr>
      <w:r>
        <w:br w:type="page"/>
      </w:r>
      <w:bookmarkStart w:id="104" w:name="_Toc196141027"/>
      <w:r>
        <w:lastRenderedPageBreak/>
        <w:t>CANTO XXXII</w:t>
      </w:r>
      <w:bookmarkEnd w:id="104"/>
    </w:p>
    <w:p w14:paraId="7D77FBAC" w14:textId="77777777" w:rsidR="00903E67" w:rsidRDefault="00903E67" w:rsidP="005636B6">
      <w:pPr>
        <w:spacing w:before="240" w:after="240"/>
      </w:pPr>
      <w:r>
        <w:t>Absorto en su delicia, libremente</w:t>
      </w:r>
    </w:p>
    <w:p w14:paraId="7EFEE067" w14:textId="77777777" w:rsidR="00903E67" w:rsidRDefault="00903E67" w:rsidP="005636B6">
      <w:pPr>
        <w:spacing w:before="240" w:after="240"/>
      </w:pPr>
      <w:r>
        <w:t>hizo de guía aquel contemplativo,</w:t>
      </w:r>
    </w:p>
    <w:p w14:paraId="12F3D76A" w14:textId="77777777" w:rsidR="00903E67" w:rsidRDefault="00903E67" w:rsidP="005636B6">
      <w:pPr>
        <w:spacing w:before="240" w:after="240"/>
      </w:pPr>
      <w:r>
        <w:t>y comenzaron sus palabras santas:</w:t>
      </w:r>
    </w:p>
    <w:p w14:paraId="2F9BCB0F" w14:textId="77777777" w:rsidR="00903E67" w:rsidRDefault="00903E67" w:rsidP="005636B6">
      <w:pPr>
        <w:spacing w:before="240" w:after="240"/>
      </w:pPr>
      <w:r>
        <w:t>«La herida que cerró y sanó María,</w:t>
      </w:r>
    </w:p>
    <w:p w14:paraId="06C9D838" w14:textId="77777777" w:rsidR="00903E67" w:rsidRDefault="00903E67" w:rsidP="005636B6">
      <w:pPr>
        <w:spacing w:before="240" w:after="240"/>
      </w:pPr>
      <w:r>
        <w:t>quien tan bella a sus plantas se prosterna</w:t>
      </w:r>
    </w:p>
    <w:p w14:paraId="087880B0" w14:textId="77777777" w:rsidR="00903E67" w:rsidRDefault="00903E67" w:rsidP="005636B6">
      <w:pPr>
        <w:spacing w:before="240" w:after="240"/>
      </w:pPr>
      <w:r>
        <w:t>de abrirla y enconarla es la culpable.</w:t>
      </w:r>
    </w:p>
    <w:p w14:paraId="11ED9716" w14:textId="77777777" w:rsidR="00903E67" w:rsidRDefault="00903E67" w:rsidP="005636B6">
      <w:pPr>
        <w:spacing w:before="240" w:after="240"/>
      </w:pPr>
      <w:r>
        <w:t>En el orden tercero de los puestos,</w:t>
      </w:r>
    </w:p>
    <w:p w14:paraId="62C9F4D7" w14:textId="77777777" w:rsidR="00903E67" w:rsidRDefault="00903E67" w:rsidP="005636B6">
      <w:pPr>
        <w:spacing w:before="240" w:after="240"/>
      </w:pPr>
      <w:r>
        <w:t>Raquel está sentada bajo ésa,</w:t>
      </w:r>
    </w:p>
    <w:p w14:paraId="78C2D1BD" w14:textId="77777777" w:rsidR="00903E67" w:rsidRDefault="00903E67" w:rsidP="005636B6">
      <w:pPr>
        <w:spacing w:before="240" w:after="240"/>
      </w:pPr>
      <w:r>
        <w:t>como bien puedes ver, junto a Beatriz.</w:t>
      </w:r>
    </w:p>
    <w:p w14:paraId="64F5469B" w14:textId="77777777" w:rsidR="00903E67" w:rsidRDefault="00903E67" w:rsidP="005636B6">
      <w:pPr>
        <w:spacing w:before="240" w:after="240"/>
      </w:pPr>
      <w:r>
        <w:t>Judit y Sara, Rebeca y aquella</w:t>
      </w:r>
    </w:p>
    <w:p w14:paraId="30A28765" w14:textId="77777777" w:rsidR="00903E67" w:rsidRDefault="00903E67" w:rsidP="005636B6">
      <w:pPr>
        <w:spacing w:before="240" w:after="240"/>
      </w:pPr>
      <w:r>
        <w:t>del cantor bisabuela que expiando</w:t>
      </w:r>
    </w:p>
    <w:p w14:paraId="6630F46C" w14:textId="77777777" w:rsidR="00903E67" w:rsidRDefault="00903E67" w:rsidP="005636B6">
      <w:pPr>
        <w:spacing w:before="240" w:after="240"/>
      </w:pPr>
      <w:r>
        <w:t>su culpa dijo: "Miserere mei",</w:t>
      </w:r>
    </w:p>
    <w:p w14:paraId="7F1DBF0D" w14:textId="77777777" w:rsidR="00903E67" w:rsidRDefault="00903E67" w:rsidP="005636B6">
      <w:pPr>
        <w:spacing w:before="240" w:after="240"/>
      </w:pPr>
      <w:r>
        <w:t>de puesto en puesto pueden contemplarse</w:t>
      </w:r>
    </w:p>
    <w:p w14:paraId="33376489" w14:textId="77777777" w:rsidR="00903E67" w:rsidRDefault="00903E67" w:rsidP="005636B6">
      <w:pPr>
        <w:spacing w:before="240" w:after="240"/>
      </w:pPr>
      <w:r>
        <w:t>ir degradando, mientras que al nombrarlas</w:t>
      </w:r>
    </w:p>
    <w:p w14:paraId="6F18BDB3" w14:textId="77777777" w:rsidR="00903E67" w:rsidRDefault="00903E67" w:rsidP="005636B6">
      <w:pPr>
        <w:spacing w:before="240" w:after="240"/>
      </w:pPr>
      <w:r>
        <w:t>voy la rosa bajando de hoja en hoja.</w:t>
      </w:r>
    </w:p>
    <w:p w14:paraId="23326561" w14:textId="77777777" w:rsidR="00903E67" w:rsidRDefault="00903E67" w:rsidP="005636B6">
      <w:pPr>
        <w:spacing w:before="240" w:after="240"/>
      </w:pPr>
      <w:r>
        <w:t>Y del séptimo grado a abajo, como</w:t>
      </w:r>
    </w:p>
    <w:p w14:paraId="5F67FCB3" w14:textId="77777777" w:rsidR="00903E67" w:rsidRDefault="00903E67" w:rsidP="005636B6">
      <w:pPr>
        <w:spacing w:before="240" w:after="240"/>
      </w:pPr>
      <w:r>
        <w:t>hasta aquél, se suceden las hebreas,</w:t>
      </w:r>
    </w:p>
    <w:p w14:paraId="33563D4A" w14:textId="77777777" w:rsidR="00903E67" w:rsidRDefault="00903E67" w:rsidP="005636B6">
      <w:pPr>
        <w:spacing w:before="240" w:after="240"/>
      </w:pPr>
      <w:r>
        <w:t>separando las hojas de la rosa;</w:t>
      </w:r>
    </w:p>
    <w:p w14:paraId="0E7A06B2" w14:textId="77777777" w:rsidR="00903E67" w:rsidRDefault="00903E67" w:rsidP="005636B6">
      <w:pPr>
        <w:spacing w:before="240" w:after="240"/>
      </w:pPr>
      <w:r>
        <w:lastRenderedPageBreak/>
        <w:t>porque, según la mirada pusiera</w:t>
      </w:r>
    </w:p>
    <w:p w14:paraId="7A5F80B9" w14:textId="77777777" w:rsidR="00903E67" w:rsidRDefault="00903E67" w:rsidP="005636B6">
      <w:pPr>
        <w:spacing w:before="240" w:after="240"/>
      </w:pPr>
      <w:r>
        <w:t>su fe en Cristo, son esas la muralla</w:t>
      </w:r>
    </w:p>
    <w:p w14:paraId="3CDA43E6" w14:textId="77777777" w:rsidR="00903E67" w:rsidRDefault="00903E67" w:rsidP="005636B6">
      <w:pPr>
        <w:spacing w:before="240" w:after="240"/>
      </w:pPr>
      <w:r>
        <w:t>que divide los santos escalones.</w:t>
      </w:r>
    </w:p>
    <w:p w14:paraId="1C6BB0CA" w14:textId="77777777" w:rsidR="00903E67" w:rsidRDefault="00903E67" w:rsidP="005636B6">
      <w:pPr>
        <w:spacing w:before="240" w:after="240"/>
      </w:pPr>
      <w:r>
        <w:t>En esa parte donde está colmada</w:t>
      </w:r>
    </w:p>
    <w:p w14:paraId="6A69EDE0" w14:textId="77777777" w:rsidR="00903E67" w:rsidRDefault="00903E67" w:rsidP="005636B6">
      <w:pPr>
        <w:spacing w:before="240" w:after="240"/>
      </w:pPr>
      <w:r>
        <w:t>por completo de hojas, se acomodan</w:t>
      </w:r>
    </w:p>
    <w:p w14:paraId="7CD7A8ED" w14:textId="77777777" w:rsidR="00903E67" w:rsidRDefault="00903E67" w:rsidP="005636B6">
      <w:pPr>
        <w:spacing w:before="240" w:after="240"/>
      </w:pPr>
      <w:r>
        <w:t>los que creyeron que Cristo vendría;</w:t>
      </w:r>
    </w:p>
    <w:p w14:paraId="78788448" w14:textId="77777777" w:rsidR="00903E67" w:rsidRDefault="00903E67" w:rsidP="005636B6">
      <w:pPr>
        <w:spacing w:before="240" w:after="240"/>
      </w:pPr>
      <w:r>
        <w:t>por la otra parte por donde interrumpen</w:t>
      </w:r>
    </w:p>
    <w:p w14:paraId="4277A57C" w14:textId="77777777" w:rsidR="00903E67" w:rsidRDefault="00903E67" w:rsidP="005636B6">
      <w:pPr>
        <w:spacing w:before="240" w:after="240"/>
      </w:pPr>
      <w:r>
        <w:t>huecos los semicírculos, se encuentran</w:t>
      </w:r>
    </w:p>
    <w:p w14:paraId="03144C1C" w14:textId="77777777" w:rsidR="00903E67" w:rsidRDefault="00903E67" w:rsidP="005636B6">
      <w:pPr>
        <w:spacing w:before="240" w:after="240"/>
      </w:pPr>
      <w:r>
        <w:t>los que en Cristo venido fe tuvieron.</w:t>
      </w:r>
    </w:p>
    <w:p w14:paraId="3CB87B47" w14:textId="77777777" w:rsidR="00903E67" w:rsidRDefault="00903E67" w:rsidP="005636B6">
      <w:pPr>
        <w:spacing w:before="240" w:after="240"/>
      </w:pPr>
      <w:r>
        <w:t>Y como allí el escaño glorioso</w:t>
      </w:r>
    </w:p>
    <w:p w14:paraId="0C5E39FA" w14:textId="77777777" w:rsidR="00903E67" w:rsidRDefault="00903E67" w:rsidP="005636B6">
      <w:pPr>
        <w:spacing w:before="240" w:after="240"/>
      </w:pPr>
      <w:r>
        <w:t>de la reina del cielo y los restantes</w:t>
      </w:r>
    </w:p>
    <w:p w14:paraId="15E2D482" w14:textId="77777777" w:rsidR="00903E67" w:rsidRDefault="00903E67" w:rsidP="005636B6">
      <w:pPr>
        <w:spacing w:before="240" w:after="240"/>
      </w:pPr>
      <w:r>
        <w:t>tan gran muralla forman por debajo,</w:t>
      </w:r>
    </w:p>
    <w:p w14:paraId="39FF4AE8" w14:textId="77777777" w:rsidR="00903E67" w:rsidRDefault="00903E67" w:rsidP="005636B6">
      <w:pPr>
        <w:spacing w:before="240" w:after="240"/>
      </w:pPr>
      <w:r>
        <w:t>de igual manera enfrente está el de Juan</w:t>
      </w:r>
    </w:p>
    <w:p w14:paraId="11E96B4B" w14:textId="77777777" w:rsidR="00903E67" w:rsidRDefault="00903E67" w:rsidP="005636B6">
      <w:pPr>
        <w:spacing w:before="240" w:after="240"/>
      </w:pPr>
      <w:r>
        <w:t>que, santo siempre, desierto y martirio</w:t>
      </w:r>
    </w:p>
    <w:p w14:paraId="42C5DAE3" w14:textId="77777777" w:rsidR="00903E67" w:rsidRDefault="00903E67" w:rsidP="005636B6">
      <w:pPr>
        <w:spacing w:before="240" w:after="240"/>
      </w:pPr>
      <w:r>
        <w:t>sufrió, y luego el infierno por dos años;</w:t>
      </w:r>
    </w:p>
    <w:p w14:paraId="3B6B0A9C" w14:textId="77777777" w:rsidR="00903E67" w:rsidRDefault="00903E67" w:rsidP="005636B6">
      <w:pPr>
        <w:spacing w:before="240" w:after="240"/>
      </w:pPr>
      <w:r>
        <w:t>y bajo él separando de igual modo</w:t>
      </w:r>
    </w:p>
    <w:p w14:paraId="1482DBD7" w14:textId="77777777" w:rsidR="00903E67" w:rsidRDefault="00903E67" w:rsidP="005636B6">
      <w:pPr>
        <w:spacing w:before="240" w:after="240"/>
      </w:pPr>
      <w:r>
        <w:t>mira a Benito, a Agustín y a Francisco</w:t>
      </w:r>
    </w:p>
    <w:p w14:paraId="7B38806C" w14:textId="77777777" w:rsidR="00903E67" w:rsidRDefault="00903E67" w:rsidP="005636B6">
      <w:pPr>
        <w:spacing w:before="240" w:after="240"/>
      </w:pPr>
      <w:r>
        <w:t>y a otros de grada en grada hasta aquí abajo.</w:t>
      </w:r>
    </w:p>
    <w:p w14:paraId="41A3ADB7" w14:textId="77777777" w:rsidR="00903E67" w:rsidRDefault="00903E67" w:rsidP="005636B6">
      <w:pPr>
        <w:spacing w:before="240" w:after="240"/>
      </w:pPr>
      <w:r>
        <w:t>Ahora conoce el sabio obrar divino:</w:t>
      </w:r>
    </w:p>
    <w:p w14:paraId="3F4C1056" w14:textId="77777777" w:rsidR="00903E67" w:rsidRDefault="00903E67" w:rsidP="005636B6">
      <w:pPr>
        <w:spacing w:before="240" w:after="240"/>
      </w:pPr>
      <w:r>
        <w:lastRenderedPageBreak/>
        <w:t>pues uno y otro aspecto de la fe</w:t>
      </w:r>
    </w:p>
    <w:p w14:paraId="641B7853" w14:textId="77777777" w:rsidR="00903E67" w:rsidRDefault="00903E67" w:rsidP="005636B6">
      <w:pPr>
        <w:spacing w:before="240" w:after="240"/>
      </w:pPr>
      <w:r>
        <w:t>llenarán de igual modo estos jardines.</w:t>
      </w:r>
    </w:p>
    <w:p w14:paraId="0CE3F421" w14:textId="77777777" w:rsidR="00903E67" w:rsidRDefault="00903E67" w:rsidP="005636B6">
      <w:pPr>
        <w:spacing w:before="240" w:after="240"/>
      </w:pPr>
      <w:r>
        <w:t>Y desde el grado que divide al medio</w:t>
      </w:r>
    </w:p>
    <w:p w14:paraId="20193FA7" w14:textId="77777777" w:rsidR="00903E67" w:rsidRDefault="00903E67" w:rsidP="005636B6">
      <w:pPr>
        <w:spacing w:before="240" w:after="240"/>
      </w:pPr>
      <w:r>
        <w:t>las dos separaciones, hasta abajo,</w:t>
      </w:r>
    </w:p>
    <w:p w14:paraId="03AB9CD9" w14:textId="77777777" w:rsidR="00903E67" w:rsidRDefault="00903E67" w:rsidP="005636B6">
      <w:pPr>
        <w:spacing w:before="240" w:after="240"/>
      </w:pPr>
      <w:r>
        <w:t>nadie por propios méritos se sienta,</w:t>
      </w:r>
    </w:p>
    <w:p w14:paraId="69ACE6A1" w14:textId="77777777" w:rsidR="00903E67" w:rsidRDefault="00903E67" w:rsidP="005636B6">
      <w:pPr>
        <w:spacing w:before="240" w:after="240"/>
      </w:pPr>
      <w:r>
        <w:t>sino por los de otro, en ciertos casos:</w:t>
      </w:r>
    </w:p>
    <w:p w14:paraId="2918985D" w14:textId="77777777" w:rsidR="00903E67" w:rsidRDefault="00903E67" w:rsidP="005636B6">
      <w:pPr>
        <w:spacing w:before="240" w:after="240"/>
      </w:pPr>
      <w:r>
        <w:t>porque son todas almas desatadas</w:t>
      </w:r>
    </w:p>
    <w:p w14:paraId="2F99F483" w14:textId="77777777" w:rsidR="00903E67" w:rsidRDefault="00903E67" w:rsidP="005636B6">
      <w:pPr>
        <w:spacing w:before="240" w:after="240"/>
      </w:pPr>
      <w:r>
        <w:t>antes de que eligieran libremente.</w:t>
      </w:r>
    </w:p>
    <w:p w14:paraId="40461F6E" w14:textId="77777777" w:rsidR="00903E67" w:rsidRDefault="00903E67" w:rsidP="005636B6">
      <w:pPr>
        <w:spacing w:before="240" w:after="240"/>
      </w:pPr>
      <w:r>
        <w:t>Bien puedes darte cuenta por sus rostros</w:t>
      </w:r>
    </w:p>
    <w:p w14:paraId="5D3090A2" w14:textId="77777777" w:rsidR="00903E67" w:rsidRDefault="00903E67" w:rsidP="005636B6">
      <w:pPr>
        <w:spacing w:before="240" w:after="240"/>
      </w:pPr>
      <w:r>
        <w:t>y también por sus voces infantiles,</w:t>
      </w:r>
    </w:p>
    <w:p w14:paraId="2B29703E" w14:textId="77777777" w:rsidR="00903E67" w:rsidRDefault="00903E67" w:rsidP="005636B6">
      <w:pPr>
        <w:spacing w:before="240" w:after="240"/>
      </w:pPr>
      <w:r>
        <w:t>si los miras atento y los escuchas.</w:t>
      </w:r>
    </w:p>
    <w:p w14:paraId="6FC3C8BF" w14:textId="77777777" w:rsidR="00903E67" w:rsidRDefault="00903E67" w:rsidP="005636B6">
      <w:pPr>
        <w:spacing w:before="240" w:after="240"/>
      </w:pPr>
      <w:r>
        <w:t>Dudas ahora y en tu duda callas;</w:t>
      </w:r>
    </w:p>
    <w:p w14:paraId="44F93981" w14:textId="77777777" w:rsidR="00903E67" w:rsidRDefault="00903E67" w:rsidP="005636B6">
      <w:pPr>
        <w:spacing w:before="240" w:after="240"/>
      </w:pPr>
      <w:r>
        <w:t>mas yo desataré tan fuerte nudo</w:t>
      </w:r>
    </w:p>
    <w:p w14:paraId="281FD5EB" w14:textId="77777777" w:rsidR="00903E67" w:rsidRDefault="00903E67" w:rsidP="005636B6">
      <w:pPr>
        <w:spacing w:before="240" w:after="240"/>
      </w:pPr>
      <w:r>
        <w:t>que te atan los sutiles pensamientos.</w:t>
      </w:r>
    </w:p>
    <w:p w14:paraId="685E59DB" w14:textId="77777777" w:rsidR="00903E67" w:rsidRDefault="00903E67" w:rsidP="005636B6">
      <w:pPr>
        <w:spacing w:before="240" w:after="240"/>
      </w:pPr>
      <w:r>
        <w:t>Dentro de la grandeza de este reino</w:t>
      </w:r>
    </w:p>
    <w:p w14:paraId="06AA1D53" w14:textId="77777777" w:rsidR="00903E67" w:rsidRDefault="00903E67" w:rsidP="005636B6">
      <w:pPr>
        <w:spacing w:before="240" w:after="240"/>
      </w:pPr>
      <w:r>
        <w:t>no puede haber casualidad alguna,</w:t>
      </w:r>
    </w:p>
    <w:p w14:paraId="4733A8CE" w14:textId="77777777" w:rsidR="00903E67" w:rsidRDefault="00903E67" w:rsidP="005636B6">
      <w:pPr>
        <w:spacing w:before="240" w:after="240"/>
      </w:pPr>
      <w:r>
        <w:t>como no existen sed, hambre o tristeza:</w:t>
      </w:r>
    </w:p>
    <w:p w14:paraId="23DFD4C2" w14:textId="77777777" w:rsidR="00903E67" w:rsidRDefault="00903E67" w:rsidP="005636B6">
      <w:pPr>
        <w:spacing w:before="240" w:after="240"/>
      </w:pPr>
      <w:r>
        <w:t>y por eterna ley se ha establecido</w:t>
      </w:r>
    </w:p>
    <w:p w14:paraId="5CF1DBDC" w14:textId="77777777" w:rsidR="00903E67" w:rsidRDefault="00903E67" w:rsidP="005636B6">
      <w:pPr>
        <w:spacing w:before="240" w:after="240"/>
      </w:pPr>
      <w:r>
        <w:t>tan justamente todo cuanto miras,</w:t>
      </w:r>
    </w:p>
    <w:p w14:paraId="458C6867" w14:textId="77777777" w:rsidR="00903E67" w:rsidRDefault="00903E67" w:rsidP="005636B6">
      <w:pPr>
        <w:spacing w:before="240" w:after="240"/>
      </w:pPr>
      <w:r>
        <w:lastRenderedPageBreak/>
        <w:t>que corresponde como anillo al dedo;</w:t>
      </w:r>
    </w:p>
    <w:p w14:paraId="368E1D52" w14:textId="77777777" w:rsidR="00903E67" w:rsidRDefault="00903E67" w:rsidP="005636B6">
      <w:pPr>
        <w:spacing w:before="240" w:after="240"/>
      </w:pPr>
      <w:r>
        <w:t>y así esta gente que vino con prisa</w:t>
      </w:r>
    </w:p>
    <w:p w14:paraId="0507ADD5" w14:textId="77777777" w:rsidR="00903E67" w:rsidRDefault="00903E67" w:rsidP="005636B6">
      <w:pPr>
        <w:spacing w:before="240" w:after="240"/>
      </w:pPr>
      <w:r>
        <w:t>a la vida inmortal no sine causa</w:t>
      </w:r>
    </w:p>
    <w:p w14:paraId="12A46C18" w14:textId="77777777" w:rsidR="00903E67" w:rsidRDefault="00903E67" w:rsidP="005636B6">
      <w:pPr>
        <w:spacing w:before="240" w:after="240"/>
      </w:pPr>
      <w:r>
        <w:t>está aquí en excelencias desiguales.</w:t>
      </w:r>
    </w:p>
    <w:p w14:paraId="48D39289" w14:textId="77777777" w:rsidR="00903E67" w:rsidRDefault="00903E67" w:rsidP="005636B6">
      <w:pPr>
        <w:spacing w:before="240" w:after="240"/>
      </w:pPr>
      <w:r>
        <w:t>El rey por quien reposan estos reinos</w:t>
      </w:r>
    </w:p>
    <w:p w14:paraId="77A965FC" w14:textId="77777777" w:rsidR="00903E67" w:rsidRDefault="00903E67" w:rsidP="005636B6">
      <w:pPr>
        <w:spacing w:before="240" w:after="240"/>
      </w:pPr>
      <w:r>
        <w:t>en tanto amor y en tan grande deleite,</w:t>
      </w:r>
    </w:p>
    <w:p w14:paraId="38BA7B0B" w14:textId="77777777" w:rsidR="00903E67" w:rsidRDefault="00903E67" w:rsidP="005636B6">
      <w:pPr>
        <w:spacing w:before="240" w:after="240"/>
      </w:pPr>
      <w:r>
        <w:t>que más no puede osar la voluntad,</w:t>
      </w:r>
    </w:p>
    <w:p w14:paraId="650F30A2" w14:textId="77777777" w:rsidR="00903E67" w:rsidRDefault="00903E67" w:rsidP="005636B6">
      <w:pPr>
        <w:spacing w:before="240" w:after="240"/>
      </w:pPr>
      <w:r>
        <w:t>todas las almas con su hermoso aspecto</w:t>
      </w:r>
    </w:p>
    <w:p w14:paraId="12C99650" w14:textId="77777777" w:rsidR="00903E67" w:rsidRDefault="00903E67" w:rsidP="005636B6">
      <w:pPr>
        <w:spacing w:before="240" w:after="240"/>
      </w:pPr>
      <w:r>
        <w:t>creando, a su placer de gracia dota</w:t>
      </w:r>
    </w:p>
    <w:p w14:paraId="5A983E46" w14:textId="77777777" w:rsidR="00903E67" w:rsidRDefault="00903E67" w:rsidP="005636B6">
      <w:pPr>
        <w:spacing w:before="240" w:after="240"/>
      </w:pPr>
      <w:r>
        <w:t>diversamente; y bástete el efecto.</w:t>
      </w:r>
    </w:p>
    <w:p w14:paraId="1D99DAA6" w14:textId="77777777" w:rsidR="00903E67" w:rsidRDefault="00903E67" w:rsidP="005636B6">
      <w:pPr>
        <w:spacing w:before="240" w:after="240"/>
      </w:pPr>
      <w:r>
        <w:t>Y esto claro y expreso se consigna</w:t>
      </w:r>
    </w:p>
    <w:p w14:paraId="3265D644" w14:textId="77777777" w:rsidR="00903E67" w:rsidRDefault="00903E67" w:rsidP="005636B6">
      <w:pPr>
        <w:spacing w:before="240" w:after="240"/>
      </w:pPr>
      <w:r>
        <w:t>en la Escritura santa, en los gemelos</w:t>
      </w:r>
    </w:p>
    <w:p w14:paraId="07D9BEE1" w14:textId="77777777" w:rsidR="00903E67" w:rsidRDefault="00903E67" w:rsidP="005636B6">
      <w:pPr>
        <w:spacing w:before="240" w:after="240"/>
      </w:pPr>
      <w:r>
        <w:t>movidos por la ira ya en la madre.</w:t>
      </w:r>
    </w:p>
    <w:p w14:paraId="477C7EDA" w14:textId="77777777" w:rsidR="00903E67" w:rsidRDefault="00903E67" w:rsidP="005636B6">
      <w:pPr>
        <w:spacing w:before="240" w:after="240"/>
      </w:pPr>
      <w:r>
        <w:t>Mas según el color de los cabellos,</w:t>
      </w:r>
    </w:p>
    <w:p w14:paraId="0E1B451E" w14:textId="77777777" w:rsidR="00903E67" w:rsidRDefault="00903E67" w:rsidP="005636B6">
      <w:pPr>
        <w:spacing w:before="240" w:after="240"/>
      </w:pPr>
      <w:r>
        <w:t>de tanta gracia, la altísima luz</w:t>
      </w:r>
    </w:p>
    <w:p w14:paraId="47375428" w14:textId="77777777" w:rsidR="00903E67" w:rsidRDefault="00903E67" w:rsidP="005636B6">
      <w:pPr>
        <w:spacing w:before="240" w:after="240"/>
      </w:pPr>
      <w:r>
        <w:t>dignamente conviene que les cubra.</w:t>
      </w:r>
    </w:p>
    <w:p w14:paraId="30A46E94" w14:textId="77777777" w:rsidR="00903E67" w:rsidRDefault="00903E67" w:rsidP="005636B6">
      <w:pPr>
        <w:spacing w:before="240" w:after="240"/>
      </w:pPr>
      <w:r>
        <w:t>Así es que sin de suyo merecerlo</w:t>
      </w:r>
    </w:p>
    <w:p w14:paraId="2F32FAC2" w14:textId="77777777" w:rsidR="00903E67" w:rsidRDefault="00903E67" w:rsidP="005636B6">
      <w:pPr>
        <w:spacing w:before="240" w:after="240"/>
      </w:pPr>
      <w:r>
        <w:t>puestos están en grados diferentes,</w:t>
      </w:r>
    </w:p>
    <w:p w14:paraId="51CAB9E5" w14:textId="77777777" w:rsidR="00903E67" w:rsidRDefault="00903E67" w:rsidP="005636B6">
      <w:pPr>
        <w:spacing w:before="240" w:after="240"/>
      </w:pPr>
      <w:r>
        <w:t>distintos sólo en su mirar primero.</w:t>
      </w:r>
    </w:p>
    <w:p w14:paraId="694A62BA" w14:textId="77777777" w:rsidR="00903E67" w:rsidRDefault="00903E67" w:rsidP="005636B6">
      <w:pPr>
        <w:spacing w:before="240" w:after="240"/>
      </w:pPr>
      <w:r>
        <w:lastRenderedPageBreak/>
        <w:t>Era bastante en los primeros siglos</w:t>
      </w:r>
    </w:p>
    <w:p w14:paraId="65BA5FEC" w14:textId="77777777" w:rsidR="00903E67" w:rsidRDefault="00903E67" w:rsidP="005636B6">
      <w:pPr>
        <w:spacing w:before="240" w:after="240"/>
      </w:pPr>
      <w:r>
        <w:t>ser inocente para estar salvado,</w:t>
      </w:r>
    </w:p>
    <w:p w14:paraId="39FEBF38" w14:textId="77777777" w:rsidR="00903E67" w:rsidRDefault="00903E67" w:rsidP="005636B6">
      <w:pPr>
        <w:spacing w:before="240" w:after="240"/>
      </w:pPr>
      <w:r>
        <w:t>con la fe únicamente de los padres;</w:t>
      </w:r>
    </w:p>
    <w:p w14:paraId="7CFAA30D" w14:textId="77777777" w:rsidR="00903E67" w:rsidRDefault="00903E67" w:rsidP="005636B6">
      <w:pPr>
        <w:spacing w:before="240" w:after="240"/>
      </w:pPr>
      <w:r>
        <w:t>al completarse los primeros tiempos,</w:t>
      </w:r>
    </w:p>
    <w:p w14:paraId="364E3684" w14:textId="77777777" w:rsidR="00903E67" w:rsidRDefault="00903E67" w:rsidP="005636B6">
      <w:pPr>
        <w:spacing w:before="240" w:after="240"/>
      </w:pPr>
      <w:r>
        <w:t>para adquirir virtud, circuncidarse</w:t>
      </w:r>
    </w:p>
    <w:p w14:paraId="718E251D" w14:textId="77777777" w:rsidR="00903E67" w:rsidRDefault="00903E67" w:rsidP="005636B6">
      <w:pPr>
        <w:spacing w:before="240" w:after="240"/>
      </w:pPr>
      <w:r>
        <w:t>a más de la inocencia era preciso;</w:t>
      </w:r>
    </w:p>
    <w:p w14:paraId="7532CE74" w14:textId="77777777" w:rsidR="00903E67" w:rsidRDefault="00903E67" w:rsidP="005636B6">
      <w:pPr>
        <w:spacing w:before="240" w:after="240"/>
      </w:pPr>
      <w:r>
        <w:t>pero llegado el tiempo de la gracia,</w:t>
      </w:r>
    </w:p>
    <w:p w14:paraId="39274156" w14:textId="77777777" w:rsidR="00903E67" w:rsidRDefault="00903E67" w:rsidP="005636B6">
      <w:pPr>
        <w:spacing w:before="240" w:after="240"/>
      </w:pPr>
      <w:r>
        <w:t>sin el perfecto bautismo de Cristo,</w:t>
      </w:r>
    </w:p>
    <w:p w14:paraId="32024A33" w14:textId="77777777" w:rsidR="00903E67" w:rsidRDefault="00903E67" w:rsidP="005636B6">
      <w:pPr>
        <w:spacing w:before="240" w:after="240"/>
      </w:pPr>
      <w:r>
        <w:t>tal inocencia allá abajo se guarda.</w:t>
      </w:r>
    </w:p>
    <w:p w14:paraId="1CE544B8" w14:textId="77777777" w:rsidR="00903E67" w:rsidRDefault="00903E67" w:rsidP="005636B6">
      <w:pPr>
        <w:spacing w:before="240" w:after="240"/>
      </w:pPr>
      <w:r>
        <w:t>Ahora contempla el rostro que al de Cristo</w:t>
      </w:r>
    </w:p>
    <w:p w14:paraId="228A178B" w14:textId="77777777" w:rsidR="00903E67" w:rsidRDefault="00903E67" w:rsidP="005636B6">
      <w:pPr>
        <w:spacing w:before="240" w:after="240"/>
      </w:pPr>
      <w:r>
        <w:t>más se parece, pues su brillo sólo</w:t>
      </w:r>
    </w:p>
    <w:p w14:paraId="26B5FB07" w14:textId="77777777" w:rsidR="00903E67" w:rsidRDefault="00903E67" w:rsidP="005636B6">
      <w:pPr>
        <w:spacing w:before="240" w:after="240"/>
      </w:pPr>
      <w:r>
        <w:t>a ver a Cristo puede disponerte.»</w:t>
      </w:r>
    </w:p>
    <w:p w14:paraId="2E6BF29E" w14:textId="77777777" w:rsidR="00903E67" w:rsidRDefault="00903E67" w:rsidP="005636B6">
      <w:pPr>
        <w:spacing w:before="240" w:after="240"/>
      </w:pPr>
      <w:r>
        <w:t>Yo vi que tanto gozo le llovía,</w:t>
      </w:r>
    </w:p>
    <w:p w14:paraId="7E475E47" w14:textId="77777777" w:rsidR="00903E67" w:rsidRDefault="00903E67" w:rsidP="005636B6">
      <w:pPr>
        <w:spacing w:before="240" w:after="240"/>
      </w:pPr>
      <w:r>
        <w:t>llevada por aquellas santas mentes</w:t>
      </w:r>
    </w:p>
    <w:p w14:paraId="12F8C38E" w14:textId="77777777" w:rsidR="00903E67" w:rsidRDefault="00903E67" w:rsidP="005636B6">
      <w:pPr>
        <w:spacing w:before="240" w:after="240"/>
      </w:pPr>
      <w:r>
        <w:t>creadas a volar por esa altura,</w:t>
      </w:r>
    </w:p>
    <w:p w14:paraId="6C72D881" w14:textId="77777777" w:rsidR="00903E67" w:rsidRDefault="00903E67" w:rsidP="005636B6">
      <w:pPr>
        <w:spacing w:before="240" w:after="240"/>
      </w:pPr>
      <w:r>
        <w:t>que todo lo que había contemplado,</w:t>
      </w:r>
    </w:p>
    <w:p w14:paraId="0CE8B65E" w14:textId="77777777" w:rsidR="00903E67" w:rsidRDefault="00903E67" w:rsidP="005636B6">
      <w:pPr>
        <w:spacing w:before="240" w:after="240"/>
      </w:pPr>
      <w:r>
        <w:t>no me colmó de tanta admiración,</w:t>
      </w:r>
    </w:p>
    <w:p w14:paraId="56A8DE08" w14:textId="77777777" w:rsidR="00903E67" w:rsidRDefault="00903E67" w:rsidP="005636B6">
      <w:pPr>
        <w:spacing w:before="240" w:after="240"/>
      </w:pPr>
      <w:r>
        <w:t>ni de Dios me mostró tanto semblante;</w:t>
      </w:r>
    </w:p>
    <w:p w14:paraId="275AC75A" w14:textId="77777777" w:rsidR="00903E67" w:rsidRDefault="00903E67" w:rsidP="005636B6">
      <w:pPr>
        <w:spacing w:before="240" w:after="240"/>
      </w:pPr>
      <w:r>
        <w:t>y aquel amor que allí bajara antes</w:t>
      </w:r>
    </w:p>
    <w:p w14:paraId="609E977E" w14:textId="77777777" w:rsidR="00903E67" w:rsidRDefault="00903E67" w:rsidP="005636B6">
      <w:pPr>
        <w:spacing w:before="240" w:after="240"/>
      </w:pPr>
      <w:r>
        <w:lastRenderedPageBreak/>
        <w:t>cantando: «Ave María, gratia plena»</w:t>
      </w:r>
    </w:p>
    <w:p w14:paraId="3F26A7C5" w14:textId="77777777" w:rsidR="00903E67" w:rsidRDefault="00903E67" w:rsidP="005636B6">
      <w:pPr>
        <w:spacing w:before="240" w:after="240"/>
      </w:pPr>
      <w:r>
        <w:t>ante ella sus alas desplegaba.</w:t>
      </w:r>
    </w:p>
    <w:p w14:paraId="48FF1917" w14:textId="77777777" w:rsidR="00903E67" w:rsidRDefault="00903E67" w:rsidP="005636B6">
      <w:pPr>
        <w:spacing w:before="240" w:after="240"/>
      </w:pPr>
      <w:r>
        <w:t>Respondió a la divina cancioncilla</w:t>
      </w:r>
    </w:p>
    <w:p w14:paraId="7D72701A" w14:textId="77777777" w:rsidR="00903E67" w:rsidRDefault="00903E67" w:rsidP="005636B6">
      <w:pPr>
        <w:spacing w:before="240" w:after="240"/>
      </w:pPr>
      <w:r>
        <w:t>por todas partes la beata corte,</w:t>
      </w:r>
    </w:p>
    <w:p w14:paraId="2A43931A" w14:textId="77777777" w:rsidR="00903E67" w:rsidRDefault="00903E67" w:rsidP="005636B6">
      <w:pPr>
        <w:spacing w:before="240" w:after="240"/>
      </w:pPr>
      <w:r>
        <w:t>y todos parecieron más radiantes.</w:t>
      </w:r>
    </w:p>
    <w:p w14:paraId="7D6F1772" w14:textId="77777777" w:rsidR="00903E67" w:rsidRDefault="00903E67" w:rsidP="005636B6">
      <w:pPr>
        <w:spacing w:before="240" w:after="240"/>
      </w:pPr>
      <w:r>
        <w:t>«Oh santo padre que por mí consientes</w:t>
      </w:r>
    </w:p>
    <w:p w14:paraId="29E369CD" w14:textId="77777777" w:rsidR="00903E67" w:rsidRDefault="00903E67" w:rsidP="005636B6">
      <w:pPr>
        <w:spacing w:before="240" w:after="240"/>
      </w:pPr>
      <w:r>
        <w:t>estar aquí, dejando el dulce puesto</w:t>
      </w:r>
    </w:p>
    <w:p w14:paraId="145E9AD8" w14:textId="77777777" w:rsidR="00903E67" w:rsidRDefault="00903E67" w:rsidP="005636B6">
      <w:pPr>
        <w:spacing w:before="240" w:after="240"/>
      </w:pPr>
      <w:r>
        <w:t>que ocupas disfrutando eterna suerte,</w:t>
      </w:r>
    </w:p>
    <w:p w14:paraId="0C66FAE2" w14:textId="77777777" w:rsidR="00903E67" w:rsidRDefault="00903E67" w:rsidP="005636B6">
      <w:pPr>
        <w:spacing w:before="240" w:after="240"/>
      </w:pPr>
      <w:r>
        <w:t>¿quién es el ángel que con tanto gozo</w:t>
      </w:r>
    </w:p>
    <w:p w14:paraId="65B35C3B" w14:textId="77777777" w:rsidR="00903E67" w:rsidRDefault="00903E67" w:rsidP="005636B6">
      <w:pPr>
        <w:spacing w:before="240" w:after="240"/>
      </w:pPr>
      <w:r>
        <w:t>a nuestra reina le mira los ojos,</w:t>
      </w:r>
    </w:p>
    <w:p w14:paraId="2CE6431D" w14:textId="77777777" w:rsidR="00903E67" w:rsidRDefault="00903E67" w:rsidP="005636B6">
      <w:pPr>
        <w:spacing w:before="240" w:after="240"/>
      </w:pPr>
      <w:r>
        <w:t>y que fuego parece, enamorado?»</w:t>
      </w:r>
    </w:p>
    <w:p w14:paraId="18A976CB" w14:textId="77777777" w:rsidR="00903E67" w:rsidRDefault="00903E67" w:rsidP="005636B6">
      <w:pPr>
        <w:spacing w:before="240" w:after="240"/>
      </w:pPr>
      <w:r>
        <w:t>A la enseñanza recurrí de nuevo</w:t>
      </w:r>
    </w:p>
    <w:p w14:paraId="383F199F" w14:textId="77777777" w:rsidR="00903E67" w:rsidRDefault="00903E67" w:rsidP="005636B6">
      <w:pPr>
        <w:spacing w:before="240" w:after="240"/>
      </w:pPr>
      <w:r>
        <w:t>de aquel a quien María hermoseaba,</w:t>
      </w:r>
    </w:p>
    <w:p w14:paraId="67C6B45D" w14:textId="77777777" w:rsidR="00903E67" w:rsidRDefault="00903E67" w:rsidP="005636B6">
      <w:pPr>
        <w:spacing w:before="240" w:after="240"/>
      </w:pPr>
      <w:r>
        <w:t>como el sol a la estrella matutina.</w:t>
      </w:r>
    </w:p>
    <w:p w14:paraId="4D023830" w14:textId="77777777" w:rsidR="00903E67" w:rsidRDefault="00903E67" w:rsidP="005636B6">
      <w:pPr>
        <w:spacing w:before="240" w:after="240"/>
      </w:pPr>
      <w:r>
        <w:t>Y aquél: «Cuanta confianza y gallardía</w:t>
      </w:r>
    </w:p>
    <w:p w14:paraId="6932728F" w14:textId="77777777" w:rsidR="00903E67" w:rsidRDefault="00903E67" w:rsidP="005636B6">
      <w:pPr>
        <w:spacing w:before="240" w:after="240"/>
      </w:pPr>
      <w:r>
        <w:t>puede existir en ángeles o en almas,</w:t>
      </w:r>
    </w:p>
    <w:p w14:paraId="4F61D215" w14:textId="77777777" w:rsidR="00903E67" w:rsidRDefault="00903E67" w:rsidP="005636B6">
      <w:pPr>
        <w:spacing w:before="240" w:after="240"/>
      </w:pPr>
      <w:r>
        <w:t>toda está en él; y así es nuestro deseo,</w:t>
      </w:r>
    </w:p>
    <w:p w14:paraId="76C54C50" w14:textId="77777777" w:rsidR="00903E67" w:rsidRDefault="00903E67" w:rsidP="005636B6">
      <w:pPr>
        <w:spacing w:before="240" w:after="240"/>
      </w:pPr>
      <w:r>
        <w:t>porque es aquel que le llevó la palma</w:t>
      </w:r>
    </w:p>
    <w:p w14:paraId="0A0D8D5B" w14:textId="77777777" w:rsidR="00903E67" w:rsidRDefault="00903E67" w:rsidP="005636B6">
      <w:pPr>
        <w:spacing w:before="240" w:after="240"/>
      </w:pPr>
      <w:r>
        <w:t>a María allá abajo, cuando el Hijo</w:t>
      </w:r>
    </w:p>
    <w:p w14:paraId="44F48BF0" w14:textId="77777777" w:rsidR="00903E67" w:rsidRDefault="00903E67" w:rsidP="005636B6">
      <w:pPr>
        <w:spacing w:before="240" w:after="240"/>
      </w:pPr>
      <w:r>
        <w:lastRenderedPageBreak/>
        <w:t>de Dios quiso cargar con nuestro cuerpo.</w:t>
      </w:r>
    </w:p>
    <w:p w14:paraId="74A952A5" w14:textId="77777777" w:rsidR="00903E67" w:rsidRDefault="00903E67" w:rsidP="005636B6">
      <w:pPr>
        <w:spacing w:before="240" w:after="240"/>
      </w:pPr>
      <w:r>
        <w:t>Mas sigue con la vista mientras yo</w:t>
      </w:r>
    </w:p>
    <w:p w14:paraId="1ED489B1" w14:textId="77777777" w:rsidR="00903E67" w:rsidRDefault="00903E67" w:rsidP="005636B6">
      <w:pPr>
        <w:spacing w:before="240" w:after="240"/>
      </w:pPr>
      <w:r>
        <w:t>te voy hablando, y mira los patricios</w:t>
      </w:r>
    </w:p>
    <w:p w14:paraId="5AB3079E" w14:textId="77777777" w:rsidR="00903E67" w:rsidRDefault="00903E67" w:rsidP="005636B6">
      <w:pPr>
        <w:spacing w:before="240" w:after="240"/>
      </w:pPr>
      <w:r>
        <w:t>de este imperio justísimo y piadoso.</w:t>
      </w:r>
    </w:p>
    <w:p w14:paraId="21381AB5" w14:textId="77777777" w:rsidR="00903E67" w:rsidRDefault="00903E67" w:rsidP="005636B6">
      <w:pPr>
        <w:spacing w:before="240" w:after="240"/>
      </w:pPr>
      <w:r>
        <w:t>Los dos que están arriba, más felices</w:t>
      </w:r>
    </w:p>
    <w:p w14:paraId="00655139" w14:textId="77777777" w:rsidR="00903E67" w:rsidRDefault="00903E67" w:rsidP="005636B6">
      <w:pPr>
        <w:spacing w:before="240" w:after="240"/>
      </w:pPr>
      <w:r>
        <w:t>por sentarse tan cerca de la Augusta</w:t>
      </w:r>
    </w:p>
    <w:p w14:paraId="49E9A56A" w14:textId="77777777" w:rsidR="00903E67" w:rsidRDefault="00903E67" w:rsidP="005636B6">
      <w:pPr>
        <w:spacing w:before="240" w:after="240"/>
      </w:pPr>
      <w:r>
        <w:t>son casi dos raíces de esta rosa:</w:t>
      </w:r>
    </w:p>
    <w:p w14:paraId="237BA5B5" w14:textId="77777777" w:rsidR="00903E67" w:rsidRDefault="00903E67" w:rsidP="005636B6">
      <w:pPr>
        <w:spacing w:before="240" w:after="240"/>
      </w:pPr>
      <w:r>
        <w:t>quien cerca de ella está del lado izquierdo</w:t>
      </w:r>
    </w:p>
    <w:p w14:paraId="5990DC95" w14:textId="77777777" w:rsidR="00903E67" w:rsidRDefault="00903E67" w:rsidP="005636B6">
      <w:pPr>
        <w:spacing w:before="240" w:after="240"/>
      </w:pPr>
      <w:r>
        <w:t>es el padre por cuyo osado gusto</w:t>
      </w:r>
    </w:p>
    <w:p w14:paraId="256B1314" w14:textId="77777777" w:rsidR="00903E67" w:rsidRDefault="00903E67" w:rsidP="005636B6">
      <w:pPr>
        <w:spacing w:before="240" w:after="240"/>
      </w:pPr>
      <w:r>
        <w:t>tanta amargura gustan los humanos.</w:t>
      </w:r>
    </w:p>
    <w:p w14:paraId="17C79CAB" w14:textId="77777777" w:rsidR="00903E67" w:rsidRDefault="00903E67" w:rsidP="005636B6">
      <w:pPr>
        <w:spacing w:before="240" w:after="240"/>
      </w:pPr>
      <w:r>
        <w:t>Contempla al otro lado al viejo padre</w:t>
      </w:r>
    </w:p>
    <w:p w14:paraId="5FD1FAA6" w14:textId="77777777" w:rsidR="00903E67" w:rsidRDefault="00903E67" w:rsidP="005636B6">
      <w:pPr>
        <w:spacing w:before="240" w:after="240"/>
      </w:pPr>
      <w:r>
        <w:t>de la Iglesia, a quien Cristo las dos llaves</w:t>
      </w:r>
    </w:p>
    <w:p w14:paraId="1589AACB" w14:textId="77777777" w:rsidR="00903E67" w:rsidRDefault="00903E67" w:rsidP="005636B6">
      <w:pPr>
        <w:spacing w:before="240" w:after="240"/>
      </w:pPr>
      <w:r>
        <w:t>de esta venusta flor ha confiado.</w:t>
      </w:r>
    </w:p>
    <w:p w14:paraId="5D69E438" w14:textId="77777777" w:rsidR="00903E67" w:rsidRDefault="00903E67" w:rsidP="005636B6">
      <w:pPr>
        <w:spacing w:before="240" w:after="240"/>
      </w:pPr>
      <w:r>
        <w:t>Y aquel que vio los tiempos dolorosos</w:t>
      </w:r>
    </w:p>
    <w:p w14:paraId="42651435" w14:textId="77777777" w:rsidR="00903E67" w:rsidRDefault="00903E67" w:rsidP="005636B6">
      <w:pPr>
        <w:spacing w:before="240" w:after="240"/>
      </w:pPr>
      <w:r>
        <w:t>antes de muerto, de la bella esposa</w:t>
      </w:r>
    </w:p>
    <w:p w14:paraId="3AC50341" w14:textId="77777777" w:rsidR="00903E67" w:rsidRDefault="00903E67" w:rsidP="005636B6">
      <w:pPr>
        <w:spacing w:before="240" w:after="240"/>
      </w:pPr>
      <w:r>
        <w:t>con lanzada y con clavos conquistada,</w:t>
      </w:r>
    </w:p>
    <w:p w14:paraId="331AB1D3" w14:textId="77777777" w:rsidR="00903E67" w:rsidRDefault="00903E67" w:rsidP="005636B6">
      <w:pPr>
        <w:spacing w:before="240" w:after="240"/>
      </w:pPr>
      <w:r>
        <w:t>a su lado se sienta y junto al otro</w:t>
      </w:r>
    </w:p>
    <w:p w14:paraId="2224C3FF" w14:textId="77777777" w:rsidR="00903E67" w:rsidRDefault="00903E67" w:rsidP="005636B6">
      <w:pPr>
        <w:spacing w:before="240" w:after="240"/>
      </w:pPr>
      <w:r>
        <w:t>el guía bajo el cual comió el maná</w:t>
      </w:r>
    </w:p>
    <w:p w14:paraId="777FC707" w14:textId="77777777" w:rsidR="00903E67" w:rsidRDefault="00903E67" w:rsidP="005636B6">
      <w:pPr>
        <w:spacing w:before="240" w:after="240"/>
      </w:pPr>
      <w:r>
        <w:t>la gente ingrata, necia y obstinada.</w:t>
      </w:r>
    </w:p>
    <w:p w14:paraId="7C035CFD" w14:textId="77777777" w:rsidR="00903E67" w:rsidRDefault="00903E67" w:rsidP="005636B6">
      <w:pPr>
        <w:spacing w:before="240" w:after="240"/>
      </w:pPr>
      <w:r>
        <w:lastRenderedPageBreak/>
        <w:t>Mira a Ana sentada frente a Pedro,</w:t>
      </w:r>
    </w:p>
    <w:p w14:paraId="28134315" w14:textId="77777777" w:rsidR="00903E67" w:rsidRDefault="00903E67" w:rsidP="005636B6">
      <w:pPr>
        <w:spacing w:before="240" w:after="240"/>
      </w:pPr>
      <w:r>
        <w:t>contemplando a su hija tan dichosa,</w:t>
      </w:r>
    </w:p>
    <w:p w14:paraId="06014922" w14:textId="77777777" w:rsidR="00903E67" w:rsidRDefault="00903E67" w:rsidP="005636B6">
      <w:pPr>
        <w:spacing w:before="240" w:after="240"/>
      </w:pPr>
      <w:r>
        <w:t>que la vista no mueve en sus hosannas;</w:t>
      </w:r>
    </w:p>
    <w:p w14:paraId="7A5F6248" w14:textId="77777777" w:rsidR="00903E67" w:rsidRDefault="00903E67" w:rsidP="005636B6">
      <w:pPr>
        <w:spacing w:before="240" w:after="240"/>
      </w:pPr>
      <w:r>
        <w:t>y frente al mayor padre de familia,</w:t>
      </w:r>
    </w:p>
    <w:p w14:paraId="384A688E" w14:textId="77777777" w:rsidR="00903E67" w:rsidRDefault="00903E67" w:rsidP="005636B6">
      <w:pPr>
        <w:spacing w:before="240" w:after="240"/>
      </w:pPr>
      <w:r>
        <w:t>Lucía, que moviera a tu Señora</w:t>
      </w:r>
    </w:p>
    <w:p w14:paraId="1999E7EE" w14:textId="77777777" w:rsidR="00903E67" w:rsidRDefault="00903E67" w:rsidP="005636B6">
      <w:pPr>
        <w:spacing w:before="240" w:after="240"/>
      </w:pPr>
      <w:r>
        <w:t>cuando a la ruina, por no ver, corrías.</w:t>
      </w:r>
    </w:p>
    <w:p w14:paraId="40634EDB" w14:textId="77777777" w:rsidR="00903E67" w:rsidRDefault="00903E67" w:rsidP="005636B6">
      <w:pPr>
        <w:spacing w:before="240" w:after="240"/>
      </w:pPr>
      <w:r>
        <w:t>Mas como escapa el tiempo que te aduerme</w:t>
      </w:r>
    </w:p>
    <w:p w14:paraId="3CD506A5" w14:textId="77777777" w:rsidR="00903E67" w:rsidRDefault="00903E67" w:rsidP="005636B6">
      <w:pPr>
        <w:spacing w:before="240" w:after="240"/>
      </w:pPr>
      <w:r>
        <w:t>pararemos aquí, como el buen sastre</w:t>
      </w:r>
    </w:p>
    <w:p w14:paraId="536CAEAC" w14:textId="77777777" w:rsidR="00903E67" w:rsidRDefault="00903E67" w:rsidP="005636B6">
      <w:pPr>
        <w:spacing w:before="240" w:after="240"/>
      </w:pPr>
      <w:r>
        <w:t>que hace el traje según que sea el paño;</w:t>
      </w:r>
    </w:p>
    <w:p w14:paraId="0B75E84F" w14:textId="77777777" w:rsidR="00903E67" w:rsidRDefault="00903E67" w:rsidP="005636B6">
      <w:pPr>
        <w:spacing w:before="240" w:after="240"/>
      </w:pPr>
      <w:r>
        <w:t>y alzaremos los ojos al primer</w:t>
      </w:r>
    </w:p>
    <w:p w14:paraId="455DE0C9" w14:textId="77777777" w:rsidR="00903E67" w:rsidRDefault="00903E67" w:rsidP="005636B6">
      <w:pPr>
        <w:spacing w:before="240" w:after="240"/>
      </w:pPr>
      <w:r>
        <w:t>amor, tal que, mirándole, penetres</w:t>
      </w:r>
    </w:p>
    <w:p w14:paraId="3D8560CD" w14:textId="77777777" w:rsidR="00903E67" w:rsidRDefault="00903E67" w:rsidP="005636B6">
      <w:pPr>
        <w:spacing w:before="240" w:after="240"/>
      </w:pPr>
      <w:r>
        <w:t>en su fulgor cuanto posible sea.</w:t>
      </w:r>
    </w:p>
    <w:p w14:paraId="40DF73E3" w14:textId="77777777" w:rsidR="00903E67" w:rsidRDefault="00903E67" w:rsidP="005636B6">
      <w:pPr>
        <w:spacing w:before="240" w:after="240"/>
      </w:pPr>
      <w:r>
        <w:t>Mas para que al volar no retrocedas,</w:t>
      </w:r>
    </w:p>
    <w:p w14:paraId="576D9604" w14:textId="77777777" w:rsidR="00903E67" w:rsidRDefault="00903E67" w:rsidP="005636B6">
      <w:pPr>
        <w:spacing w:before="240" w:after="240"/>
      </w:pPr>
      <w:r>
        <w:t>creyendo adelantarte, con tus alas</w:t>
      </w:r>
    </w:p>
    <w:p w14:paraId="22210D64" w14:textId="77777777" w:rsidR="00903E67" w:rsidRDefault="00903E67" w:rsidP="005636B6">
      <w:pPr>
        <w:spacing w:before="240" w:after="240"/>
      </w:pPr>
      <w:r>
        <w:t>la gracia orando es preciso que pidas:</w:t>
      </w:r>
    </w:p>
    <w:p w14:paraId="690B8B6B" w14:textId="77777777" w:rsidR="00903E67" w:rsidRDefault="00903E67" w:rsidP="005636B6">
      <w:pPr>
        <w:spacing w:before="240" w:after="240"/>
      </w:pPr>
      <w:r>
        <w:t>gracia de aquella que puede ayudarte;</w:t>
      </w:r>
    </w:p>
    <w:p w14:paraId="7AF07CC2" w14:textId="77777777" w:rsidR="00903E67" w:rsidRDefault="00903E67" w:rsidP="005636B6">
      <w:pPr>
        <w:spacing w:before="240" w:after="240"/>
      </w:pPr>
      <w:r>
        <w:t>y tú me has de seguir con el afecto,</w:t>
      </w:r>
    </w:p>
    <w:p w14:paraId="76EF0619" w14:textId="77777777" w:rsidR="00903E67" w:rsidRDefault="00903E67" w:rsidP="005636B6">
      <w:pPr>
        <w:spacing w:before="240" w:after="240"/>
      </w:pPr>
      <w:r>
        <w:t>y el corazón no apartes de mis ruegos.»</w:t>
      </w:r>
    </w:p>
    <w:p w14:paraId="4AC9F560" w14:textId="77777777" w:rsidR="00903E67" w:rsidRDefault="00903E67" w:rsidP="005636B6">
      <w:pPr>
        <w:spacing w:before="240" w:after="240"/>
      </w:pPr>
      <w:r>
        <w:t>Y entonces dio comienzo a esta plegaria.</w:t>
      </w:r>
    </w:p>
    <w:p w14:paraId="1EBD4C41" w14:textId="4E9F5DCD" w:rsidR="00903E67" w:rsidRDefault="00903E67" w:rsidP="005636B6">
      <w:pPr>
        <w:pStyle w:val="Ttulo2"/>
        <w:spacing w:before="240" w:after="240"/>
      </w:pPr>
      <w:r>
        <w:br w:type="page"/>
      </w:r>
      <w:bookmarkStart w:id="105" w:name="_Toc196141028"/>
      <w:r>
        <w:lastRenderedPageBreak/>
        <w:t>CANTO XXXIII</w:t>
      </w:r>
      <w:bookmarkEnd w:id="105"/>
    </w:p>
    <w:p w14:paraId="5F2325D0" w14:textId="77777777" w:rsidR="00903E67" w:rsidRDefault="00903E67" w:rsidP="005636B6">
      <w:pPr>
        <w:spacing w:before="240" w:after="240"/>
      </w:pPr>
      <w:r>
        <w:t>«¡Oh Virgen Madre, oh Hija de tu hijo,</w:t>
      </w:r>
    </w:p>
    <w:p w14:paraId="626E9259" w14:textId="77777777" w:rsidR="00903E67" w:rsidRDefault="00903E67" w:rsidP="005636B6">
      <w:pPr>
        <w:spacing w:before="240" w:after="240"/>
      </w:pPr>
      <w:r>
        <w:t>alta y humilde más que otra criatura,</w:t>
      </w:r>
    </w:p>
    <w:p w14:paraId="46F14EDA" w14:textId="77777777" w:rsidR="00903E67" w:rsidRDefault="00903E67" w:rsidP="005636B6">
      <w:pPr>
        <w:spacing w:before="240" w:after="240"/>
      </w:pPr>
      <w:r>
        <w:t>término fijo de eterno decreto,</w:t>
      </w:r>
    </w:p>
    <w:p w14:paraId="326AD7F7" w14:textId="77777777" w:rsidR="00903E67" w:rsidRDefault="00903E67" w:rsidP="005636B6">
      <w:pPr>
        <w:spacing w:before="240" w:after="240"/>
      </w:pPr>
      <w:r>
        <w:t>Tú eres quien hizo a la humana natura</w:t>
      </w:r>
    </w:p>
    <w:p w14:paraId="47EBDF3E" w14:textId="77777777" w:rsidR="00903E67" w:rsidRDefault="00903E67" w:rsidP="005636B6">
      <w:pPr>
        <w:spacing w:before="240" w:after="240"/>
      </w:pPr>
      <w:r>
        <w:t>tan noble, que su autor no desdeñara</w:t>
      </w:r>
    </w:p>
    <w:p w14:paraId="3EE0366C" w14:textId="77777777" w:rsidR="00903E67" w:rsidRDefault="00903E67" w:rsidP="005636B6">
      <w:pPr>
        <w:spacing w:before="240" w:after="240"/>
      </w:pPr>
      <w:r>
        <w:t>convertirse a sí mismo en su creación.</w:t>
      </w:r>
    </w:p>
    <w:p w14:paraId="3A94B277" w14:textId="77777777" w:rsidR="00903E67" w:rsidRDefault="00903E67" w:rsidP="005636B6">
      <w:pPr>
        <w:spacing w:before="240" w:after="240"/>
      </w:pPr>
      <w:r>
        <w:t>Dentro del viento tuyo ardió el amor,</w:t>
      </w:r>
    </w:p>
    <w:p w14:paraId="758F41EA" w14:textId="77777777" w:rsidR="00903E67" w:rsidRDefault="00903E67" w:rsidP="005636B6">
      <w:pPr>
        <w:spacing w:before="240" w:after="240"/>
      </w:pPr>
      <w:r>
        <w:t>cuyo calor en esta paz eterna</w:t>
      </w:r>
    </w:p>
    <w:p w14:paraId="13E0A12D" w14:textId="77777777" w:rsidR="00903E67" w:rsidRDefault="00903E67" w:rsidP="005636B6">
      <w:pPr>
        <w:spacing w:before="240" w:after="240"/>
      </w:pPr>
      <w:r>
        <w:t>hizo que germinaran estas flores.</w:t>
      </w:r>
    </w:p>
    <w:p w14:paraId="2B93F5DE" w14:textId="77777777" w:rsidR="00903E67" w:rsidRDefault="00903E67" w:rsidP="005636B6">
      <w:pPr>
        <w:spacing w:before="240" w:after="240"/>
      </w:pPr>
      <w:r>
        <w:t>Aquí nos eres rostro meridiano</w:t>
      </w:r>
    </w:p>
    <w:p w14:paraId="664C1A2A" w14:textId="77777777" w:rsidR="00903E67" w:rsidRDefault="00903E67" w:rsidP="005636B6">
      <w:pPr>
        <w:spacing w:before="240" w:after="240"/>
      </w:pPr>
      <w:r>
        <w:t>de caridad, y abajo, a los mortales,</w:t>
      </w:r>
    </w:p>
    <w:p w14:paraId="1094B944" w14:textId="77777777" w:rsidR="00903E67" w:rsidRDefault="00903E67" w:rsidP="005636B6">
      <w:pPr>
        <w:spacing w:before="240" w:after="240"/>
      </w:pPr>
      <w:r>
        <w:t>de la esperanza eres fuente vivaz.</w:t>
      </w:r>
    </w:p>
    <w:p w14:paraId="349430C8" w14:textId="77777777" w:rsidR="00903E67" w:rsidRDefault="00903E67" w:rsidP="005636B6">
      <w:pPr>
        <w:spacing w:before="240" w:after="240"/>
      </w:pPr>
      <w:r>
        <w:t>Mujer, eres tan grande y vales tanto,</w:t>
      </w:r>
    </w:p>
    <w:p w14:paraId="342042A5" w14:textId="77777777" w:rsidR="00903E67" w:rsidRDefault="00903E67" w:rsidP="005636B6">
      <w:pPr>
        <w:spacing w:before="240" w:after="240"/>
      </w:pPr>
      <w:r>
        <w:t>que quien desea gracia y no te ruega</w:t>
      </w:r>
    </w:p>
    <w:p w14:paraId="54A9938D" w14:textId="77777777" w:rsidR="00903E67" w:rsidRDefault="00903E67" w:rsidP="005636B6">
      <w:pPr>
        <w:spacing w:before="240" w:after="240"/>
      </w:pPr>
      <w:r>
        <w:t>quiere su desear volar sin alas.</w:t>
      </w:r>
    </w:p>
    <w:p w14:paraId="088E5960" w14:textId="77777777" w:rsidR="00903E67" w:rsidRDefault="00903E67" w:rsidP="005636B6">
      <w:pPr>
        <w:spacing w:before="240" w:after="240"/>
      </w:pPr>
      <w:r>
        <w:t>Mas tu benignidad no sólo ayuda</w:t>
      </w:r>
    </w:p>
    <w:p w14:paraId="5807607C" w14:textId="77777777" w:rsidR="00903E67" w:rsidRDefault="00903E67" w:rsidP="005636B6">
      <w:pPr>
        <w:spacing w:before="240" w:after="240"/>
      </w:pPr>
      <w:r>
        <w:t>a quien lo pide, y muchas ocasiones</w:t>
      </w:r>
    </w:p>
    <w:p w14:paraId="2E0D601F" w14:textId="77777777" w:rsidR="00903E67" w:rsidRDefault="00903E67" w:rsidP="005636B6">
      <w:pPr>
        <w:spacing w:before="240" w:after="240"/>
      </w:pPr>
      <w:r>
        <w:t>se adelanta al pedirlo generosa.</w:t>
      </w:r>
    </w:p>
    <w:p w14:paraId="522D4E64" w14:textId="77777777" w:rsidR="00903E67" w:rsidRDefault="00903E67" w:rsidP="005636B6">
      <w:pPr>
        <w:spacing w:before="240" w:after="240"/>
      </w:pPr>
      <w:r>
        <w:lastRenderedPageBreak/>
        <w:t>En ti misericordia, en ti bondad,</w:t>
      </w:r>
    </w:p>
    <w:p w14:paraId="2F2536F5" w14:textId="77777777" w:rsidR="00903E67" w:rsidRDefault="00903E67" w:rsidP="005636B6">
      <w:pPr>
        <w:spacing w:before="240" w:after="240"/>
      </w:pPr>
      <w:r>
        <w:t>en ti magnificencia, en ti se encuentra</w:t>
      </w:r>
    </w:p>
    <w:p w14:paraId="41BA2CAC" w14:textId="77777777" w:rsidR="00903E67" w:rsidRDefault="00903E67" w:rsidP="005636B6">
      <w:pPr>
        <w:spacing w:before="240" w:after="240"/>
      </w:pPr>
      <w:r>
        <w:t>todo cuanto hay de bueno en las criaturas.</w:t>
      </w:r>
    </w:p>
    <w:p w14:paraId="1E5089E5" w14:textId="77777777" w:rsidR="00903E67" w:rsidRDefault="00903E67" w:rsidP="005636B6">
      <w:pPr>
        <w:spacing w:before="240" w:after="240"/>
      </w:pPr>
      <w:r>
        <w:t>Ahora éste, que de la ínfima laguna</w:t>
      </w:r>
    </w:p>
    <w:p w14:paraId="12C6CDA4" w14:textId="77777777" w:rsidR="00903E67" w:rsidRDefault="00903E67" w:rsidP="005636B6">
      <w:pPr>
        <w:spacing w:before="240" w:after="240"/>
      </w:pPr>
      <w:r>
        <w:t>del universo, ha visto paso a paso</w:t>
      </w:r>
    </w:p>
    <w:p w14:paraId="6FCBCFF0" w14:textId="77777777" w:rsidR="00903E67" w:rsidRDefault="00903E67" w:rsidP="005636B6">
      <w:pPr>
        <w:spacing w:before="240" w:after="240"/>
      </w:pPr>
      <w:r>
        <w:t>las formas de vivir espirituales,</w:t>
      </w:r>
    </w:p>
    <w:p w14:paraId="78F50F56" w14:textId="77777777" w:rsidR="00903E67" w:rsidRDefault="00903E67" w:rsidP="005636B6">
      <w:pPr>
        <w:spacing w:before="240" w:after="240"/>
      </w:pPr>
      <w:r>
        <w:t>solicita, por gracia, tal virtud,</w:t>
      </w:r>
    </w:p>
    <w:p w14:paraId="6C5A5ED6" w14:textId="77777777" w:rsidR="00903E67" w:rsidRDefault="00903E67" w:rsidP="005636B6">
      <w:pPr>
        <w:spacing w:before="240" w:after="240"/>
      </w:pPr>
      <w:r>
        <w:t>que pueda con los ojos elevarse,</w:t>
      </w:r>
    </w:p>
    <w:p w14:paraId="61F516AD" w14:textId="77777777" w:rsidR="00903E67" w:rsidRDefault="00903E67" w:rsidP="005636B6">
      <w:pPr>
        <w:spacing w:before="240" w:after="240"/>
      </w:pPr>
      <w:r>
        <w:t>más alto a la divina salvación.</w:t>
      </w:r>
    </w:p>
    <w:p w14:paraId="1273CA16" w14:textId="77777777" w:rsidR="00903E67" w:rsidRDefault="00903E67" w:rsidP="005636B6">
      <w:pPr>
        <w:spacing w:before="240" w:after="240"/>
      </w:pPr>
      <w:r>
        <w:t>Y yo que nunca ver he deseado</w:t>
      </w:r>
    </w:p>
    <w:p w14:paraId="7F1C5C4B" w14:textId="77777777" w:rsidR="00903E67" w:rsidRDefault="00903E67" w:rsidP="005636B6">
      <w:pPr>
        <w:spacing w:before="240" w:after="240"/>
      </w:pPr>
      <w:r>
        <w:t>más de lo que a él deseo, mis plegarias</w:t>
      </w:r>
    </w:p>
    <w:p w14:paraId="7E0DB330" w14:textId="77777777" w:rsidR="00903E67" w:rsidRDefault="00903E67" w:rsidP="005636B6">
      <w:pPr>
        <w:spacing w:before="240" w:after="240"/>
      </w:pPr>
      <w:r>
        <w:t>te dirijo, y te pido que te basten,</w:t>
      </w:r>
    </w:p>
    <w:p w14:paraId="6EA021B6" w14:textId="77777777" w:rsidR="00903E67" w:rsidRDefault="00903E67" w:rsidP="005636B6">
      <w:pPr>
        <w:spacing w:before="240" w:after="240"/>
      </w:pPr>
      <w:r>
        <w:t>para que tú le quites cualquier nube</w:t>
      </w:r>
    </w:p>
    <w:p w14:paraId="103A24E7" w14:textId="77777777" w:rsidR="00903E67" w:rsidRDefault="00903E67" w:rsidP="005636B6">
      <w:pPr>
        <w:spacing w:before="240" w:after="240"/>
      </w:pPr>
      <w:r>
        <w:t>de su mortalidad con tus plegarias,</w:t>
      </w:r>
    </w:p>
    <w:p w14:paraId="21A6670B" w14:textId="77777777" w:rsidR="00903E67" w:rsidRDefault="00903E67" w:rsidP="005636B6">
      <w:pPr>
        <w:spacing w:before="240" w:after="240"/>
      </w:pPr>
      <w:r>
        <w:t>tal que el sumo placer se le descubra.</w:t>
      </w:r>
    </w:p>
    <w:p w14:paraId="07CBE286" w14:textId="77777777" w:rsidR="00903E67" w:rsidRDefault="00903E67" w:rsidP="005636B6">
      <w:pPr>
        <w:spacing w:before="240" w:after="240"/>
      </w:pPr>
      <w:r>
        <w:t>También reina, te pido, tú que puedes</w:t>
      </w:r>
    </w:p>
    <w:p w14:paraId="33BDD3C5" w14:textId="77777777" w:rsidR="00903E67" w:rsidRDefault="00903E67" w:rsidP="005636B6">
      <w:pPr>
        <w:spacing w:before="240" w:after="240"/>
      </w:pPr>
      <w:r>
        <w:t>lo que deseas, que conserves sanos,</w:t>
      </w:r>
    </w:p>
    <w:p w14:paraId="14720309" w14:textId="77777777" w:rsidR="00903E67" w:rsidRDefault="00903E67" w:rsidP="005636B6">
      <w:pPr>
        <w:spacing w:before="240" w:after="240"/>
      </w:pPr>
      <w:r>
        <w:t>sus impulsos, después de lo que ha visto.</w:t>
      </w:r>
    </w:p>
    <w:p w14:paraId="74EB3B45" w14:textId="77777777" w:rsidR="00903E67" w:rsidRDefault="00903E67" w:rsidP="005636B6">
      <w:pPr>
        <w:spacing w:before="240" w:after="240"/>
      </w:pPr>
      <w:r>
        <w:t>Venza al impulso humano tu custodia:</w:t>
      </w:r>
    </w:p>
    <w:p w14:paraId="7F4DBF72" w14:textId="77777777" w:rsidR="00903E67" w:rsidRDefault="00903E67" w:rsidP="005636B6">
      <w:pPr>
        <w:spacing w:before="240" w:after="240"/>
      </w:pPr>
      <w:r>
        <w:lastRenderedPageBreak/>
        <w:t>ve que Beatriz con tantos elegidos</w:t>
      </w:r>
    </w:p>
    <w:p w14:paraId="64B68281" w14:textId="77777777" w:rsidR="00903E67" w:rsidRDefault="00903E67" w:rsidP="005636B6">
      <w:pPr>
        <w:spacing w:before="240" w:after="240"/>
      </w:pPr>
      <w:r>
        <w:t>por mi plegaria te junta las manos!»</w:t>
      </w:r>
    </w:p>
    <w:p w14:paraId="48B98613" w14:textId="77777777" w:rsidR="00903E67" w:rsidRDefault="00903E67" w:rsidP="005636B6">
      <w:pPr>
        <w:spacing w:before="240" w:after="240"/>
      </w:pPr>
      <w:r>
        <w:t>Los ojos que venera y ama Dios,</w:t>
      </w:r>
    </w:p>
    <w:p w14:paraId="1059605F" w14:textId="77777777" w:rsidR="00903E67" w:rsidRDefault="00903E67" w:rsidP="005636B6">
      <w:pPr>
        <w:spacing w:before="240" w:after="240"/>
      </w:pPr>
      <w:r>
        <w:t>fijos en el que hablaba, demostraron</w:t>
      </w:r>
    </w:p>
    <w:p w14:paraId="4FD2CB57" w14:textId="77777777" w:rsidR="00903E67" w:rsidRDefault="00903E67" w:rsidP="005636B6">
      <w:pPr>
        <w:spacing w:before="240" w:after="240"/>
      </w:pPr>
      <w:r>
        <w:t>cuánto el devoto ruego le placía;</w:t>
      </w:r>
    </w:p>
    <w:p w14:paraId="64CFB699" w14:textId="77777777" w:rsidR="00903E67" w:rsidRDefault="00903E67" w:rsidP="005636B6">
      <w:pPr>
        <w:spacing w:before="240" w:after="240"/>
      </w:pPr>
      <w:r>
        <w:t>luego a la eterna luz se dirigieron,</w:t>
      </w:r>
    </w:p>
    <w:p w14:paraId="0F9CFE4D" w14:textId="77777777" w:rsidR="00903E67" w:rsidRDefault="00903E67" w:rsidP="005636B6">
      <w:pPr>
        <w:spacing w:before="240" w:after="240"/>
      </w:pPr>
      <w:r>
        <w:t>en la que es impensable que penetre</w:t>
      </w:r>
    </w:p>
    <w:p w14:paraId="14D486F9" w14:textId="77777777" w:rsidR="00903E67" w:rsidRDefault="00903E67" w:rsidP="005636B6">
      <w:pPr>
        <w:spacing w:before="240" w:after="240"/>
      </w:pPr>
      <w:r>
        <w:t>tan claramente el ojo de ninguno.</w:t>
      </w:r>
    </w:p>
    <w:p w14:paraId="384ABE5F" w14:textId="77777777" w:rsidR="00903E67" w:rsidRDefault="00903E67" w:rsidP="005636B6">
      <w:pPr>
        <w:spacing w:before="240" w:after="240"/>
      </w:pPr>
      <w:r>
        <w:t>Y yo que al final de todas mis ansias</w:t>
      </w:r>
    </w:p>
    <w:p w14:paraId="26761A08" w14:textId="77777777" w:rsidR="00903E67" w:rsidRDefault="00903E67" w:rsidP="005636B6">
      <w:pPr>
        <w:spacing w:before="240" w:after="240"/>
      </w:pPr>
      <w:r>
        <w:t>me aproximaba, tal como debía,</w:t>
      </w:r>
    </w:p>
    <w:p w14:paraId="1BD15E61" w14:textId="77777777" w:rsidR="00903E67" w:rsidRDefault="00903E67" w:rsidP="005636B6">
      <w:pPr>
        <w:spacing w:before="240" w:after="240"/>
      </w:pPr>
      <w:r>
        <w:t>puse fin al ardor de mi deseo.</w:t>
      </w:r>
    </w:p>
    <w:p w14:paraId="4A1E6EED" w14:textId="77777777" w:rsidR="00903E67" w:rsidRDefault="00903E67" w:rsidP="005636B6">
      <w:pPr>
        <w:spacing w:before="240" w:after="240"/>
      </w:pPr>
      <w:r>
        <w:t>Bernardo me animaba, sonriendo</w:t>
      </w:r>
    </w:p>
    <w:p w14:paraId="0C926313" w14:textId="77777777" w:rsidR="00903E67" w:rsidRDefault="00903E67" w:rsidP="005636B6">
      <w:pPr>
        <w:spacing w:before="240" w:after="240"/>
      </w:pPr>
      <w:r>
        <w:t>a que mirara abajo, mas yo estaba</w:t>
      </w:r>
    </w:p>
    <w:p w14:paraId="66EF95BC" w14:textId="77777777" w:rsidR="00903E67" w:rsidRDefault="00903E67" w:rsidP="005636B6">
      <w:pPr>
        <w:spacing w:before="240" w:after="240"/>
      </w:pPr>
      <w:r>
        <w:t>ya por mí mismo como aquél quería:</w:t>
      </w:r>
    </w:p>
    <w:p w14:paraId="1050323B" w14:textId="77777777" w:rsidR="00903E67" w:rsidRDefault="00903E67" w:rsidP="005636B6">
      <w:pPr>
        <w:spacing w:before="240" w:after="240"/>
      </w:pPr>
      <w:r>
        <w:t>pues mi mirada, volviéndose pura,</w:t>
      </w:r>
    </w:p>
    <w:p w14:paraId="6FA3A83E" w14:textId="77777777" w:rsidR="00903E67" w:rsidRDefault="00903E67" w:rsidP="005636B6">
      <w:pPr>
        <w:spacing w:before="240" w:after="240"/>
      </w:pPr>
      <w:r>
        <w:t>más y más penetraba por el rayo</w:t>
      </w:r>
    </w:p>
    <w:p w14:paraId="747A562B" w14:textId="77777777" w:rsidR="00903E67" w:rsidRDefault="00903E67" w:rsidP="005636B6">
      <w:pPr>
        <w:spacing w:before="240" w:after="240"/>
      </w:pPr>
      <w:r>
        <w:t>de la alta luz que es cierta por sí misma.</w:t>
      </w:r>
    </w:p>
    <w:p w14:paraId="1448B55F" w14:textId="77777777" w:rsidR="00903E67" w:rsidRDefault="00903E67" w:rsidP="005636B6">
      <w:pPr>
        <w:spacing w:before="240" w:after="240"/>
      </w:pPr>
      <w:r>
        <w:t>Fue mi visión mayor en adelante</w:t>
      </w:r>
    </w:p>
    <w:p w14:paraId="4462B9D4" w14:textId="77777777" w:rsidR="00903E67" w:rsidRDefault="00903E67" w:rsidP="005636B6">
      <w:pPr>
        <w:spacing w:before="240" w:after="240"/>
      </w:pPr>
      <w:r>
        <w:t>de lo que puede el habla, que a tal vista,</w:t>
      </w:r>
    </w:p>
    <w:p w14:paraId="1A7FDC53" w14:textId="77777777" w:rsidR="00903E67" w:rsidRDefault="00903E67" w:rsidP="005636B6">
      <w:pPr>
        <w:spacing w:before="240" w:after="240"/>
      </w:pPr>
      <w:r>
        <w:lastRenderedPageBreak/>
        <w:t>cede y a tanto exceso la memoria.</w:t>
      </w:r>
    </w:p>
    <w:p w14:paraId="36341B9E" w14:textId="77777777" w:rsidR="00903E67" w:rsidRDefault="00903E67" w:rsidP="005636B6">
      <w:pPr>
        <w:spacing w:before="240" w:after="240"/>
      </w:pPr>
      <w:r>
        <w:t>Como aquel que en el sueño ha visto algo,</w:t>
      </w:r>
    </w:p>
    <w:p w14:paraId="08145079" w14:textId="77777777" w:rsidR="00903E67" w:rsidRDefault="00903E67" w:rsidP="005636B6">
      <w:pPr>
        <w:spacing w:before="240" w:after="240"/>
      </w:pPr>
      <w:r>
        <w:t>que tras el sueño la pasión impresa</w:t>
      </w:r>
    </w:p>
    <w:p w14:paraId="0E5FDDCB" w14:textId="77777777" w:rsidR="00903E67" w:rsidRDefault="00903E67" w:rsidP="005636B6">
      <w:pPr>
        <w:spacing w:before="240" w:after="240"/>
      </w:pPr>
      <w:r>
        <w:t>permanece, y el resto no recuerda,</w:t>
      </w:r>
    </w:p>
    <w:p w14:paraId="0ECC7231" w14:textId="77777777" w:rsidR="00903E67" w:rsidRDefault="00903E67" w:rsidP="005636B6">
      <w:pPr>
        <w:spacing w:before="240" w:after="240"/>
      </w:pPr>
      <w:r>
        <w:t>así estoy yo, que casi se ha extinguido</w:t>
      </w:r>
    </w:p>
    <w:p w14:paraId="5445732D" w14:textId="77777777" w:rsidR="00903E67" w:rsidRDefault="00903E67" w:rsidP="005636B6">
      <w:pPr>
        <w:spacing w:before="240" w:after="240"/>
      </w:pPr>
      <w:r>
        <w:t>mi visión, mas destila todavía</w:t>
      </w:r>
    </w:p>
    <w:p w14:paraId="07607A17" w14:textId="77777777" w:rsidR="00903E67" w:rsidRDefault="00903E67" w:rsidP="005636B6">
      <w:pPr>
        <w:spacing w:before="240" w:after="240"/>
      </w:pPr>
      <w:r>
        <w:t>en mi pecho el dulzor que nace de ella.</w:t>
      </w:r>
    </w:p>
    <w:p w14:paraId="1B3877AF" w14:textId="77777777" w:rsidR="00903E67" w:rsidRDefault="00903E67" w:rsidP="005636B6">
      <w:pPr>
        <w:spacing w:before="240" w:after="240"/>
      </w:pPr>
      <w:r>
        <w:t>Así la nieve con el sol se funde;</w:t>
      </w:r>
    </w:p>
    <w:p w14:paraId="6054384F" w14:textId="77777777" w:rsidR="00903E67" w:rsidRDefault="00903E67" w:rsidP="005636B6">
      <w:pPr>
        <w:spacing w:before="240" w:after="240"/>
      </w:pPr>
      <w:r>
        <w:t>así al viento en las hojas tan livianas</w:t>
      </w:r>
    </w:p>
    <w:p w14:paraId="1A011055" w14:textId="77777777" w:rsidR="00903E67" w:rsidRDefault="00903E67" w:rsidP="005636B6">
      <w:pPr>
        <w:spacing w:before="240" w:after="240"/>
      </w:pPr>
      <w:r>
        <w:t>se perdía el saber de la Sibila.</w:t>
      </w:r>
    </w:p>
    <w:p w14:paraId="35DC5A5B" w14:textId="77777777" w:rsidR="00903E67" w:rsidRDefault="00903E67" w:rsidP="005636B6">
      <w:pPr>
        <w:spacing w:before="240" w:after="240"/>
      </w:pPr>
      <w:r>
        <w:t>¡Oh suma luz que tanto sobrepasas</w:t>
      </w:r>
    </w:p>
    <w:p w14:paraId="618327DA" w14:textId="77777777" w:rsidR="00903E67" w:rsidRDefault="00903E67" w:rsidP="005636B6">
      <w:pPr>
        <w:spacing w:before="240" w:after="240"/>
      </w:pPr>
      <w:r>
        <w:t>los conceptos mortales, a mi mente</w:t>
      </w:r>
    </w:p>
    <w:p w14:paraId="7F9CCB61" w14:textId="77777777" w:rsidR="00903E67" w:rsidRDefault="00903E67" w:rsidP="005636B6">
      <w:pPr>
        <w:spacing w:before="240" w:after="240"/>
      </w:pPr>
      <w:r>
        <w:t>di otro poco, de cómo apareciste,</w:t>
      </w:r>
    </w:p>
    <w:p w14:paraId="3D334BBD" w14:textId="77777777" w:rsidR="00903E67" w:rsidRDefault="00903E67" w:rsidP="005636B6">
      <w:pPr>
        <w:spacing w:before="240" w:after="240"/>
      </w:pPr>
      <w:r>
        <w:t>y haz que mi lengua sea tan potente,</w:t>
      </w:r>
    </w:p>
    <w:p w14:paraId="73ED631B" w14:textId="77777777" w:rsidR="00903E67" w:rsidRDefault="00903E67" w:rsidP="005636B6">
      <w:pPr>
        <w:spacing w:before="240" w:after="240"/>
      </w:pPr>
      <w:r>
        <w:t>que una chispa tan sólo de tu gloria</w:t>
      </w:r>
    </w:p>
    <w:p w14:paraId="74FFEDA7" w14:textId="77777777" w:rsidR="00903E67" w:rsidRDefault="00903E67" w:rsidP="005636B6">
      <w:pPr>
        <w:spacing w:before="240" w:after="240"/>
      </w:pPr>
      <w:r>
        <w:t>legar pueda a los hombres del futuro;</w:t>
      </w:r>
    </w:p>
    <w:p w14:paraId="194D20C6" w14:textId="77777777" w:rsidR="00903E67" w:rsidRDefault="00903E67" w:rsidP="005636B6">
      <w:pPr>
        <w:spacing w:before="240" w:after="240"/>
      </w:pPr>
      <w:r>
        <w:t>pues, si devuelves algo a mi memoria</w:t>
      </w:r>
    </w:p>
    <w:p w14:paraId="3EEEFE35" w14:textId="77777777" w:rsidR="00903E67" w:rsidRDefault="00903E67" w:rsidP="005636B6">
      <w:pPr>
        <w:spacing w:before="240" w:after="240"/>
      </w:pPr>
      <w:r>
        <w:t>y resuenas un poco en estos versos,</w:t>
      </w:r>
    </w:p>
    <w:p w14:paraId="719B0C85" w14:textId="77777777" w:rsidR="00903E67" w:rsidRDefault="00903E67" w:rsidP="005636B6">
      <w:pPr>
        <w:spacing w:before="240" w:after="240"/>
      </w:pPr>
      <w:r>
        <w:t>tu victoria mejor será entendida.</w:t>
      </w:r>
    </w:p>
    <w:p w14:paraId="643C3F47" w14:textId="77777777" w:rsidR="00903E67" w:rsidRDefault="00903E67" w:rsidP="005636B6">
      <w:pPr>
        <w:spacing w:before="240" w:after="240"/>
      </w:pPr>
      <w:r>
        <w:lastRenderedPageBreak/>
        <w:t>Creo, por la agudeza que sufrí</w:t>
      </w:r>
    </w:p>
    <w:p w14:paraId="76547576" w14:textId="77777777" w:rsidR="00903E67" w:rsidRDefault="00903E67" w:rsidP="005636B6">
      <w:pPr>
        <w:spacing w:before="240" w:after="240"/>
      </w:pPr>
      <w:r>
        <w:t>del rayo, que si hubiera retirado</w:t>
      </w:r>
    </w:p>
    <w:p w14:paraId="212B1493" w14:textId="77777777" w:rsidR="00903E67" w:rsidRDefault="00903E67" w:rsidP="005636B6">
      <w:pPr>
        <w:spacing w:before="240" w:after="240"/>
      </w:pPr>
      <w:r>
        <w:t>la vista de él, hubiéseme perdido.</w:t>
      </w:r>
    </w:p>
    <w:p w14:paraId="0CC103AD" w14:textId="77777777" w:rsidR="00903E67" w:rsidRDefault="00903E67" w:rsidP="005636B6">
      <w:pPr>
        <w:spacing w:before="240" w:after="240"/>
      </w:pPr>
      <w:r>
        <w:t>Y esto, recuerdo, me hizo más osado</w:t>
      </w:r>
    </w:p>
    <w:p w14:paraId="63B6C722" w14:textId="77777777" w:rsidR="00903E67" w:rsidRDefault="00903E67" w:rsidP="005636B6">
      <w:pPr>
        <w:spacing w:before="240" w:after="240"/>
      </w:pPr>
      <w:r>
        <w:t>sosteniéndola, tanto que junté</w:t>
      </w:r>
    </w:p>
    <w:p w14:paraId="76024189" w14:textId="77777777" w:rsidR="00903E67" w:rsidRDefault="00903E67" w:rsidP="005636B6">
      <w:pPr>
        <w:spacing w:before="240" w:after="240"/>
      </w:pPr>
      <w:r>
        <w:t>con el valor infinito mi vista.</w:t>
      </w:r>
    </w:p>
    <w:p w14:paraId="4F990AF9" w14:textId="77777777" w:rsidR="00903E67" w:rsidRDefault="00903E67" w:rsidP="005636B6">
      <w:pPr>
        <w:spacing w:before="240" w:after="240"/>
      </w:pPr>
      <w:r>
        <w:t>¡Oh gracia tan copiosa, que me dio</w:t>
      </w:r>
    </w:p>
    <w:p w14:paraId="3D46C301" w14:textId="77777777" w:rsidR="00903E67" w:rsidRDefault="00903E67" w:rsidP="005636B6">
      <w:pPr>
        <w:spacing w:before="240" w:after="240"/>
      </w:pPr>
      <w:r>
        <w:t>valor para mirar la luz eterna,</w:t>
      </w:r>
    </w:p>
    <w:p w14:paraId="5EB3E151" w14:textId="77777777" w:rsidR="00903E67" w:rsidRDefault="00903E67" w:rsidP="005636B6">
      <w:pPr>
        <w:spacing w:before="240" w:after="240"/>
      </w:pPr>
      <w:r>
        <w:t>tanto como la vista consentía!</w:t>
      </w:r>
    </w:p>
    <w:p w14:paraId="35D7C61B" w14:textId="77777777" w:rsidR="00903E67" w:rsidRDefault="00903E67" w:rsidP="005636B6">
      <w:pPr>
        <w:spacing w:before="240" w:after="240"/>
      </w:pPr>
      <w:r>
        <w:t>En su profundidad vi que se ahonda,</w:t>
      </w:r>
    </w:p>
    <w:p w14:paraId="31D7BFF1" w14:textId="77777777" w:rsidR="00903E67" w:rsidRDefault="00903E67" w:rsidP="005636B6">
      <w:pPr>
        <w:spacing w:before="240" w:after="240"/>
      </w:pPr>
      <w:r>
        <w:t>atado con amor en un volumen,</w:t>
      </w:r>
    </w:p>
    <w:p w14:paraId="3CEB5AFD" w14:textId="77777777" w:rsidR="00903E67" w:rsidRDefault="00903E67" w:rsidP="005636B6">
      <w:pPr>
        <w:spacing w:before="240" w:after="240"/>
      </w:pPr>
      <w:r>
        <w:t>lo que en el mundo se desencuaderna:</w:t>
      </w:r>
    </w:p>
    <w:p w14:paraId="2C0E7EF8" w14:textId="77777777" w:rsidR="00903E67" w:rsidRDefault="00903E67" w:rsidP="005636B6">
      <w:pPr>
        <w:spacing w:before="240" w:after="240"/>
      </w:pPr>
      <w:r>
        <w:t>sustancias y accidentes casi atados</w:t>
      </w:r>
    </w:p>
    <w:p w14:paraId="4329A884" w14:textId="77777777" w:rsidR="00903E67" w:rsidRDefault="00903E67" w:rsidP="005636B6">
      <w:pPr>
        <w:spacing w:before="240" w:after="240"/>
      </w:pPr>
      <w:r>
        <w:t>junto a sus cualidades, de tal modo</w:t>
      </w:r>
    </w:p>
    <w:p w14:paraId="3032A12D" w14:textId="77777777" w:rsidR="00903E67" w:rsidRDefault="00903E67" w:rsidP="005636B6">
      <w:pPr>
        <w:spacing w:before="240" w:after="240"/>
      </w:pPr>
      <w:r>
        <w:t>que es sólo débil luz esto que digo.</w:t>
      </w:r>
    </w:p>
    <w:p w14:paraId="215E114B" w14:textId="77777777" w:rsidR="00903E67" w:rsidRDefault="00903E67" w:rsidP="005636B6">
      <w:pPr>
        <w:spacing w:before="240" w:after="240"/>
      </w:pPr>
      <w:r>
        <w:t>Creo que vi la forma universal</w:t>
      </w:r>
    </w:p>
    <w:p w14:paraId="30CA2AD6" w14:textId="77777777" w:rsidR="00903E67" w:rsidRDefault="00903E67" w:rsidP="005636B6">
      <w:pPr>
        <w:spacing w:before="240" w:after="240"/>
      </w:pPr>
      <w:r>
        <w:t>de este nudo, pues siento, mientras hablo,</w:t>
      </w:r>
    </w:p>
    <w:p w14:paraId="56DA1D3F" w14:textId="77777777" w:rsidR="00903E67" w:rsidRDefault="00903E67" w:rsidP="005636B6">
      <w:pPr>
        <w:spacing w:before="240" w:after="240"/>
      </w:pPr>
      <w:r>
        <w:t>que más largo se me hace mi deleite.</w:t>
      </w:r>
    </w:p>
    <w:p w14:paraId="08A0DAFF" w14:textId="77777777" w:rsidR="00903E67" w:rsidRDefault="00903E67" w:rsidP="005636B6">
      <w:pPr>
        <w:spacing w:before="240" w:after="240"/>
      </w:pPr>
      <w:r>
        <w:t>Me causa un solo instante más olvido</w:t>
      </w:r>
    </w:p>
    <w:p w14:paraId="1DFE2BB3" w14:textId="77777777" w:rsidR="00903E67" w:rsidRDefault="00903E67" w:rsidP="005636B6">
      <w:pPr>
        <w:spacing w:before="240" w:after="240"/>
      </w:pPr>
      <w:r>
        <w:lastRenderedPageBreak/>
        <w:t>que veinticinco siglos a la hazaña</w:t>
      </w:r>
    </w:p>
    <w:p w14:paraId="3ADF3B4F" w14:textId="77777777" w:rsidR="00903E67" w:rsidRDefault="00903E67" w:rsidP="005636B6">
      <w:pPr>
        <w:spacing w:before="240" w:after="240"/>
      </w:pPr>
      <w:r>
        <w:t>que hizo a Neptuno de Argos asombrarse.</w:t>
      </w:r>
    </w:p>
    <w:p w14:paraId="20F311E7" w14:textId="77777777" w:rsidR="00903E67" w:rsidRDefault="00903E67" w:rsidP="005636B6">
      <w:pPr>
        <w:spacing w:before="240" w:after="240"/>
      </w:pPr>
      <w:r>
        <w:t>Así mi mente, toda suspendida,</w:t>
      </w:r>
    </w:p>
    <w:p w14:paraId="28029A58" w14:textId="77777777" w:rsidR="00903E67" w:rsidRDefault="00903E67" w:rsidP="005636B6">
      <w:pPr>
        <w:spacing w:before="240" w:after="240"/>
      </w:pPr>
      <w:r>
        <w:t>miraba fijamente, atenta, inmóvil,</w:t>
      </w:r>
    </w:p>
    <w:p w14:paraId="06E7EA21" w14:textId="77777777" w:rsidR="00903E67" w:rsidRDefault="00903E67" w:rsidP="005636B6">
      <w:pPr>
        <w:spacing w:before="240" w:after="240"/>
      </w:pPr>
      <w:r>
        <w:t>y siempre de mirar sentía anhelo.</w:t>
      </w:r>
    </w:p>
    <w:p w14:paraId="0A0DA465" w14:textId="77777777" w:rsidR="00903E67" w:rsidRDefault="00903E67" w:rsidP="005636B6">
      <w:pPr>
        <w:spacing w:before="240" w:after="240"/>
      </w:pPr>
      <w:r>
        <w:t>Quien ve esa luz de tal modo se vuelve,</w:t>
      </w:r>
    </w:p>
    <w:p w14:paraId="48687734" w14:textId="77777777" w:rsidR="00903E67" w:rsidRDefault="00903E67" w:rsidP="005636B6">
      <w:pPr>
        <w:spacing w:before="240" w:after="240"/>
      </w:pPr>
      <w:r>
        <w:t>que por ver otra cosa es imposible</w:t>
      </w:r>
    </w:p>
    <w:p w14:paraId="6AB1EECA" w14:textId="77777777" w:rsidR="00903E67" w:rsidRDefault="00903E67" w:rsidP="005636B6">
      <w:pPr>
        <w:spacing w:before="240" w:after="240"/>
      </w:pPr>
      <w:r>
        <w:t>que de ella le dejara separarse;</w:t>
      </w:r>
    </w:p>
    <w:p w14:paraId="4722A09C" w14:textId="77777777" w:rsidR="00903E67" w:rsidRDefault="00903E67" w:rsidP="005636B6">
      <w:pPr>
        <w:spacing w:before="240" w:after="240"/>
      </w:pPr>
      <w:r>
        <w:t>Pues el bien, al que va la voluntad,</w:t>
      </w:r>
    </w:p>
    <w:p w14:paraId="167869B9" w14:textId="77777777" w:rsidR="00903E67" w:rsidRDefault="00903E67" w:rsidP="005636B6">
      <w:pPr>
        <w:spacing w:before="240" w:after="240"/>
      </w:pPr>
      <w:r>
        <w:t>en ella todo está, y fuera de ella</w:t>
      </w:r>
    </w:p>
    <w:p w14:paraId="247CAB03" w14:textId="77777777" w:rsidR="00903E67" w:rsidRDefault="00903E67" w:rsidP="005636B6">
      <w:pPr>
        <w:spacing w:before="240" w:after="240"/>
      </w:pPr>
      <w:r>
        <w:t>lo que es perfecto allí, es defectuoso.</w:t>
      </w:r>
    </w:p>
    <w:p w14:paraId="5DB94C88" w14:textId="77777777" w:rsidR="00903E67" w:rsidRDefault="00903E67" w:rsidP="005636B6">
      <w:pPr>
        <w:spacing w:before="240" w:after="240"/>
      </w:pPr>
      <w:r>
        <w:t>Han de ser mis palabras desde ahora,</w:t>
      </w:r>
    </w:p>
    <w:p w14:paraId="28B9F152" w14:textId="77777777" w:rsidR="00903E67" w:rsidRDefault="00903E67" w:rsidP="005636B6">
      <w:pPr>
        <w:spacing w:before="240" w:after="240"/>
      </w:pPr>
      <w:r>
        <w:t>más cortas, y esto sólo a mi recuerdo,</w:t>
      </w:r>
    </w:p>
    <w:p w14:paraId="006BB08F" w14:textId="77777777" w:rsidR="00903E67" w:rsidRDefault="00903E67" w:rsidP="005636B6">
      <w:pPr>
        <w:spacing w:before="240" w:after="240"/>
      </w:pPr>
      <w:r>
        <w:t>que las de un niño que aún la leche mama.</w:t>
      </w:r>
    </w:p>
    <w:p w14:paraId="3E61024A" w14:textId="77777777" w:rsidR="00903E67" w:rsidRDefault="00903E67" w:rsidP="005636B6">
      <w:pPr>
        <w:spacing w:before="240" w:after="240"/>
      </w:pPr>
      <w:r>
        <w:t>No porque más que un solo aspecto hubiera</w:t>
      </w:r>
    </w:p>
    <w:p w14:paraId="2AA1AE65" w14:textId="77777777" w:rsidR="00903E67" w:rsidRDefault="00903E67" w:rsidP="005636B6">
      <w:pPr>
        <w:spacing w:before="240" w:after="240"/>
      </w:pPr>
      <w:r>
        <w:t>en la radiante luz que yo veía,</w:t>
      </w:r>
    </w:p>
    <w:p w14:paraId="17AC3202" w14:textId="77777777" w:rsidR="00903E67" w:rsidRDefault="00903E67" w:rsidP="005636B6">
      <w:pPr>
        <w:spacing w:before="240" w:after="240"/>
      </w:pPr>
      <w:r>
        <w:t>que es siempre igual que como era primero;</w:t>
      </w:r>
    </w:p>
    <w:p w14:paraId="44073DFC" w14:textId="77777777" w:rsidR="00903E67" w:rsidRDefault="00903E67" w:rsidP="005636B6">
      <w:pPr>
        <w:spacing w:before="240" w:after="240"/>
      </w:pPr>
      <w:r>
        <w:t>mas por mi vista que se enriquecía</w:t>
      </w:r>
    </w:p>
    <w:p w14:paraId="64E1BC6B" w14:textId="77777777" w:rsidR="00903E67" w:rsidRDefault="00903E67" w:rsidP="005636B6">
      <w:pPr>
        <w:spacing w:before="240" w:after="240"/>
      </w:pPr>
      <w:r>
        <w:t>cuando miraba su sola apariencia,</w:t>
      </w:r>
    </w:p>
    <w:p w14:paraId="430646D6" w14:textId="77777777" w:rsidR="00903E67" w:rsidRDefault="00903E67" w:rsidP="005636B6">
      <w:pPr>
        <w:spacing w:before="240" w:after="240"/>
      </w:pPr>
      <w:r>
        <w:lastRenderedPageBreak/>
        <w:t>cambiando yo, ante mí se transformaba.</w:t>
      </w:r>
    </w:p>
    <w:p w14:paraId="62D86425" w14:textId="77777777" w:rsidR="00903E67" w:rsidRDefault="00903E67" w:rsidP="005636B6">
      <w:pPr>
        <w:spacing w:before="240" w:after="240"/>
      </w:pPr>
      <w:r>
        <w:t>En la profunda y clara subsistencia</w:t>
      </w:r>
    </w:p>
    <w:p w14:paraId="2286C891" w14:textId="77777777" w:rsidR="00903E67" w:rsidRDefault="00903E67" w:rsidP="005636B6">
      <w:pPr>
        <w:spacing w:before="240" w:after="240"/>
      </w:pPr>
      <w:r>
        <w:t>de la alta luz tres círculos veía</w:t>
      </w:r>
    </w:p>
    <w:p w14:paraId="27C93673" w14:textId="77777777" w:rsidR="00903E67" w:rsidRDefault="00903E67" w:rsidP="005636B6">
      <w:pPr>
        <w:spacing w:before="240" w:after="240"/>
      </w:pPr>
      <w:r>
        <w:t>de una misma medida y tres colores;</w:t>
      </w:r>
    </w:p>
    <w:p w14:paraId="6D3A9019" w14:textId="77777777" w:rsidR="00903E67" w:rsidRDefault="00903E67" w:rsidP="005636B6">
      <w:pPr>
        <w:spacing w:before="240" w:after="240"/>
      </w:pPr>
      <w:r>
        <w:t>Y reflejo del uno el otro era,</w:t>
      </w:r>
    </w:p>
    <w:p w14:paraId="7AB7035E" w14:textId="77777777" w:rsidR="00903E67" w:rsidRDefault="00903E67" w:rsidP="005636B6">
      <w:pPr>
        <w:spacing w:before="240" w:after="240"/>
      </w:pPr>
      <w:r>
        <w:t>como el iris del iris, y otro un fuego</w:t>
      </w:r>
    </w:p>
    <w:p w14:paraId="5A0929C1" w14:textId="77777777" w:rsidR="00903E67" w:rsidRDefault="00903E67" w:rsidP="005636B6">
      <w:pPr>
        <w:spacing w:before="240" w:after="240"/>
      </w:pPr>
      <w:r>
        <w:t>que de éste y de ése igualmente viniera.</w:t>
      </w:r>
    </w:p>
    <w:p w14:paraId="2C93ADA7" w14:textId="77777777" w:rsidR="00903E67" w:rsidRDefault="00903E67" w:rsidP="005636B6">
      <w:pPr>
        <w:spacing w:before="240" w:after="240"/>
      </w:pPr>
      <w:r>
        <w:t>¡Cuán corto es el hablar, y cuán mezquino</w:t>
      </w:r>
    </w:p>
    <w:p w14:paraId="38799FA8" w14:textId="77777777" w:rsidR="00903E67" w:rsidRDefault="00903E67" w:rsidP="005636B6">
      <w:pPr>
        <w:spacing w:before="240" w:after="240"/>
      </w:pPr>
      <w:r>
        <w:t>a mi concepto! y éste a lo que vi,</w:t>
      </w:r>
    </w:p>
    <w:p w14:paraId="2CEECE84" w14:textId="77777777" w:rsidR="00903E67" w:rsidRDefault="00903E67" w:rsidP="005636B6">
      <w:pPr>
        <w:spacing w:before="240" w:after="240"/>
      </w:pPr>
      <w:r>
        <w:t>lo es tanto que no basta el decir «poco».</w:t>
      </w:r>
    </w:p>
    <w:p w14:paraId="607579AA" w14:textId="77777777" w:rsidR="00903E67" w:rsidRDefault="00903E67" w:rsidP="005636B6">
      <w:pPr>
        <w:spacing w:before="240" w:after="240"/>
      </w:pPr>
      <w:r>
        <w:t>¡Oh luz eterna que sola en ti existes,</w:t>
      </w:r>
    </w:p>
    <w:p w14:paraId="15C95530" w14:textId="77777777" w:rsidR="00903E67" w:rsidRDefault="00903E67" w:rsidP="005636B6">
      <w:pPr>
        <w:spacing w:before="240" w:after="240"/>
      </w:pPr>
      <w:r>
        <w:t>sola te entiendes, y por ti entendida</w:t>
      </w:r>
    </w:p>
    <w:p w14:paraId="67D5D186" w14:textId="77777777" w:rsidR="00903E67" w:rsidRDefault="00903E67" w:rsidP="005636B6">
      <w:pPr>
        <w:spacing w:before="240" w:after="240"/>
      </w:pPr>
      <w:r>
        <w:t>y entendiente, te amas y recreas!</w:t>
      </w:r>
    </w:p>
    <w:p w14:paraId="10D3FFA3" w14:textId="77777777" w:rsidR="00903E67" w:rsidRDefault="00903E67" w:rsidP="005636B6">
      <w:pPr>
        <w:spacing w:before="240" w:after="240"/>
      </w:pPr>
      <w:r>
        <w:t>El círculo que había aparecido</w:t>
      </w:r>
    </w:p>
    <w:p w14:paraId="3002D0A8" w14:textId="77777777" w:rsidR="00903E67" w:rsidRDefault="00903E67" w:rsidP="005636B6">
      <w:pPr>
        <w:spacing w:before="240" w:after="240"/>
      </w:pPr>
      <w:r>
        <w:t>en ti como una luz que se refleja,</w:t>
      </w:r>
    </w:p>
    <w:p w14:paraId="770B7899" w14:textId="77777777" w:rsidR="00903E67" w:rsidRDefault="00903E67" w:rsidP="005636B6">
      <w:pPr>
        <w:spacing w:before="240" w:after="240"/>
      </w:pPr>
      <w:r>
        <w:t>examinado un poco por mis ojos,</w:t>
      </w:r>
    </w:p>
    <w:p w14:paraId="0E1E6EEF" w14:textId="77777777" w:rsidR="00903E67" w:rsidRDefault="00903E67" w:rsidP="005636B6">
      <w:pPr>
        <w:spacing w:before="240" w:after="240"/>
      </w:pPr>
      <w:r>
        <w:t>en su interior, de igual color pintada,</w:t>
      </w:r>
    </w:p>
    <w:p w14:paraId="40928949" w14:textId="77777777" w:rsidR="00903E67" w:rsidRDefault="00903E67" w:rsidP="005636B6">
      <w:pPr>
        <w:spacing w:before="240" w:after="240"/>
      </w:pPr>
      <w:r>
        <w:t>me pareció que estaba nuestra efigie:</w:t>
      </w:r>
    </w:p>
    <w:p w14:paraId="50A993C7" w14:textId="77777777" w:rsidR="00903E67" w:rsidRDefault="00903E67" w:rsidP="005636B6">
      <w:pPr>
        <w:spacing w:before="240" w:after="240"/>
      </w:pPr>
      <w:r>
        <w:t>y por ello mi vista en él ponía.</w:t>
      </w:r>
    </w:p>
    <w:p w14:paraId="14972677" w14:textId="77777777" w:rsidR="00903E67" w:rsidRDefault="00903E67" w:rsidP="005636B6">
      <w:pPr>
        <w:spacing w:before="240" w:after="240"/>
      </w:pPr>
      <w:r>
        <w:lastRenderedPageBreak/>
        <w:t>Cual el geómetra todo entregado</w:t>
      </w:r>
    </w:p>
    <w:p w14:paraId="05AB6FA9" w14:textId="77777777" w:rsidR="00903E67" w:rsidRDefault="00903E67" w:rsidP="005636B6">
      <w:pPr>
        <w:spacing w:before="240" w:after="240"/>
      </w:pPr>
      <w:r>
        <w:t>al cuadrado del círculo, y no encuentra,</w:t>
      </w:r>
    </w:p>
    <w:p w14:paraId="1CE7645D" w14:textId="77777777" w:rsidR="00903E67" w:rsidRDefault="00903E67" w:rsidP="005636B6">
      <w:pPr>
        <w:spacing w:before="240" w:after="240"/>
      </w:pPr>
      <w:r>
        <w:t>pensando, ese principio que precisa,</w:t>
      </w:r>
    </w:p>
    <w:p w14:paraId="7401FF93" w14:textId="77777777" w:rsidR="00903E67" w:rsidRDefault="00903E67" w:rsidP="005636B6">
      <w:pPr>
        <w:spacing w:before="240" w:after="240"/>
      </w:pPr>
      <w:r>
        <w:t>estaba yo con esta visión nueva:</w:t>
      </w:r>
    </w:p>
    <w:p w14:paraId="0BB6A8A9" w14:textId="77777777" w:rsidR="00903E67" w:rsidRDefault="00903E67" w:rsidP="005636B6">
      <w:pPr>
        <w:spacing w:before="240" w:after="240"/>
      </w:pPr>
      <w:r>
        <w:t>quería ver el modo en que se unía</w:t>
      </w:r>
    </w:p>
    <w:p w14:paraId="7971116A" w14:textId="77777777" w:rsidR="00903E67" w:rsidRDefault="00903E67" w:rsidP="005636B6">
      <w:pPr>
        <w:spacing w:before="240" w:after="240"/>
      </w:pPr>
      <w:r>
        <w:t>al círculo la imagen y en qué sitio;</w:t>
      </w:r>
    </w:p>
    <w:p w14:paraId="01B60E4A" w14:textId="77777777" w:rsidR="00903E67" w:rsidRDefault="00903E67" w:rsidP="005636B6">
      <w:pPr>
        <w:spacing w:before="240" w:after="240"/>
      </w:pPr>
      <w:r>
        <w:t>pero mis alas no eran para ello:</w:t>
      </w:r>
    </w:p>
    <w:p w14:paraId="404EED3F" w14:textId="77777777" w:rsidR="00903E67" w:rsidRDefault="00903E67" w:rsidP="005636B6">
      <w:pPr>
        <w:spacing w:before="240" w:after="240"/>
      </w:pPr>
      <w:r>
        <w:t>si en mi mente no hubiera golpeado</w:t>
      </w:r>
    </w:p>
    <w:p w14:paraId="2EF064DA" w14:textId="77777777" w:rsidR="00903E67" w:rsidRDefault="00903E67" w:rsidP="005636B6">
      <w:pPr>
        <w:spacing w:before="240" w:after="240"/>
      </w:pPr>
      <w:r>
        <w:t>un fulgor que sus ansias satisfizo.</w:t>
      </w:r>
    </w:p>
    <w:p w14:paraId="5759DD4E" w14:textId="77777777" w:rsidR="00903E67" w:rsidRDefault="00903E67" w:rsidP="005636B6">
      <w:pPr>
        <w:spacing w:before="240" w:after="240"/>
      </w:pPr>
      <w:r>
        <w:t>Faltan fuerzas a la alta fantasía;</w:t>
      </w:r>
    </w:p>
    <w:p w14:paraId="2D8BD892" w14:textId="77777777" w:rsidR="00903E67" w:rsidRDefault="00903E67" w:rsidP="005636B6">
      <w:pPr>
        <w:spacing w:before="240" w:after="240"/>
      </w:pPr>
      <w:r>
        <w:t>mas ya mi voluntad y mi deseo</w:t>
      </w:r>
    </w:p>
    <w:p w14:paraId="69002DB5" w14:textId="77777777" w:rsidR="00903E67" w:rsidRDefault="00903E67" w:rsidP="005636B6">
      <w:pPr>
        <w:spacing w:before="240" w:after="240"/>
      </w:pPr>
      <w:r>
        <w:t>giraban como ruedas que impulsaba</w:t>
      </w:r>
    </w:p>
    <w:p w14:paraId="46E65C55" w14:textId="77777777" w:rsidR="00903E67" w:rsidRDefault="00903E67" w:rsidP="005636B6">
      <w:pPr>
        <w:spacing w:before="240" w:after="240"/>
      </w:pPr>
      <w:r>
        <w:t>Aquel que mueve el sol y las estrellas.</w:t>
      </w:r>
    </w:p>
    <w:p w14:paraId="0E711215" w14:textId="77777777" w:rsidR="00903E67" w:rsidRDefault="00903E67" w:rsidP="005636B6">
      <w:pPr>
        <w:spacing w:before="240" w:after="240"/>
      </w:pPr>
      <w:r>
        <w:t>Dante nació en  y se consideraban los treinta y cinco años como la mitad de una vida normal. La acción de la Comedia tiene</w:t>
      </w:r>
    </w:p>
    <w:p w14:paraId="22CF6402" w14:textId="77777777" w:rsidR="00903E67" w:rsidRDefault="00903E67" w:rsidP="005636B6">
      <w:pPr>
        <w:spacing w:before="240" w:after="240"/>
      </w:pPr>
      <w:r>
        <w:t>lugar en la Semana Santa de , dando comienzo, según la mayor parte de los intérpretes el Viernes Santo,  de abril, y acabará</w:t>
      </w:r>
    </w:p>
    <w:p w14:paraId="093C52EF" w14:textId="77777777" w:rsidR="00903E67" w:rsidRDefault="00903E67" w:rsidP="005636B6">
      <w:pPr>
        <w:spacing w:before="240" w:after="240"/>
      </w:pPr>
      <w:r>
        <w:t>siete días después.</w:t>
      </w:r>
    </w:p>
    <w:p w14:paraId="6A4642C2" w14:textId="77777777" w:rsidR="00903E67" w:rsidRDefault="00903E67" w:rsidP="005636B6">
      <w:pPr>
        <w:spacing w:before="240" w:after="240"/>
      </w:pPr>
      <w:r>
        <w:t>La selva oscura es la vida viciosa, el pecado; pero también la confusión de su</w:t>
      </w:r>
    </w:p>
    <w:p w14:paraId="247C0590" w14:textId="77777777" w:rsidR="00903E67" w:rsidRDefault="00903E67" w:rsidP="005636B6">
      <w:pPr>
        <w:spacing w:before="240" w:after="240"/>
      </w:pPr>
      <w:r>
        <w:lastRenderedPageBreak/>
        <w:t>pensamiento; e incluso la turbulencia política. No debemos tal vez excluir, como en otras</w:t>
      </w:r>
    </w:p>
    <w:p w14:paraId="44EE2D2B" w14:textId="77777777" w:rsidR="00903E67" w:rsidRDefault="00903E67" w:rsidP="005636B6">
      <w:pPr>
        <w:spacing w:before="240" w:after="240"/>
      </w:pPr>
      <w:r>
        <w:t>discutidas alegorías dantescas, la pluralidad de significados.</w:t>
      </w:r>
    </w:p>
    <w:p w14:paraId="0047ABE2" w14:textId="77777777" w:rsidR="00903E67" w:rsidRDefault="00903E67" w:rsidP="005636B6">
      <w:pPr>
        <w:spacing w:before="240" w:after="240"/>
      </w:pPr>
      <w:r>
        <w:t>De hecho, superación moral, superación del error doctrinal y evocación de la actualidad política son tres constantes de este viaje de</w:t>
      </w:r>
    </w:p>
    <w:p w14:paraId="5899A7BC" w14:textId="77777777" w:rsidR="00903E67" w:rsidRDefault="00903E67" w:rsidP="005636B6">
      <w:pPr>
        <w:spacing w:before="240" w:after="240"/>
      </w:pPr>
      <w:r>
        <w:t>ultratumba.</w:t>
      </w:r>
    </w:p>
    <w:p w14:paraId="19C4BEB4" w14:textId="77777777" w:rsidR="00903E67" w:rsidRDefault="00903E67" w:rsidP="005636B6">
      <w:pPr>
        <w:spacing w:before="240" w:after="240"/>
      </w:pPr>
      <w:r>
        <w:t>El monte alegoriza la vida virtuosa que tanto esfuerzo requiere para ser alcanzada por el poeta. Notar la antítesis «oscuridad»/«luz»</w:t>
      </w:r>
    </w:p>
    <w:p w14:paraId="2BD4B45E" w14:textId="77777777" w:rsidR="00903E67" w:rsidRDefault="00903E67" w:rsidP="005636B6">
      <w:pPr>
        <w:spacing w:before="240" w:after="240"/>
      </w:pPr>
      <w:r>
        <w:t>con que se acentúa el contraste «vicio»/«virtud», «error»/«verdad» aquí alegorizado.</w:t>
      </w:r>
    </w:p>
    <w:p w14:paraId="1A183DBD" w14:textId="77777777" w:rsidR="00903E67" w:rsidRDefault="00903E67" w:rsidP="005636B6">
      <w:pPr>
        <w:spacing w:before="240" w:after="240"/>
      </w:pPr>
      <w:r>
        <w:t>El sol.</w:t>
      </w:r>
    </w:p>
    <w:p w14:paraId="2F0528FE" w14:textId="77777777" w:rsidR="00903E67" w:rsidRDefault="00903E67" w:rsidP="005636B6">
      <w:pPr>
        <w:spacing w:before="240" w:after="240"/>
      </w:pPr>
      <w:r>
        <w:t>La onza, o leopardo, es una alegoría de la lujuria.</w:t>
      </w:r>
    </w:p>
    <w:p w14:paraId="74026DFD" w14:textId="77777777" w:rsidR="00903E67" w:rsidRDefault="00903E67" w:rsidP="005636B6">
      <w:pPr>
        <w:spacing w:before="240" w:after="240"/>
      </w:pPr>
      <w:r>
        <w:t>Se creía que el mundo había sido creado en primavera, al igual que en primavera tuvo lugar su redención con la muerte de Cristo.</w:t>
      </w:r>
    </w:p>
    <w:p w14:paraId="1C427B53" w14:textId="77777777" w:rsidR="00903E67" w:rsidRDefault="00903E67" w:rsidP="005636B6">
      <w:pPr>
        <w:spacing w:before="240" w:after="240"/>
      </w:pPr>
      <w:r>
        <w:t>El león representa la soberbia.</w:t>
      </w:r>
    </w:p>
    <w:p w14:paraId="3D81CEBB" w14:textId="77777777" w:rsidR="00903E67" w:rsidRDefault="00903E67" w:rsidP="005636B6">
      <w:pPr>
        <w:spacing w:before="240" w:after="240"/>
      </w:pPr>
      <w:r>
        <w:t>La loba alegoriza la codicia en la mayor amplitud de su significado.</w:t>
      </w:r>
    </w:p>
    <w:p w14:paraId="37E4C2E3" w14:textId="77777777" w:rsidR="00903E67" w:rsidRDefault="00903E67" w:rsidP="005636B6">
      <w:pPr>
        <w:spacing w:before="240" w:after="240"/>
      </w:pPr>
      <w:r>
        <w:t>Virgilio nació en el  a.C. y murió en el  a.C. Nació, por tanto, en tiempos de Julio César (- a.C.), pero no fue del todo</w:t>
      </w:r>
    </w:p>
    <w:p w14:paraId="5E1547F8" w14:textId="77777777" w:rsidR="00903E67" w:rsidRDefault="00903E67" w:rsidP="005636B6">
      <w:pPr>
        <w:spacing w:before="240" w:after="240"/>
      </w:pPr>
      <w:r>
        <w:t>contemporáneo.</w:t>
      </w:r>
    </w:p>
    <w:p w14:paraId="7176D633" w14:textId="77777777" w:rsidR="00903E67" w:rsidRDefault="00903E67" w:rsidP="005636B6">
      <w:pPr>
        <w:spacing w:before="240" w:after="240"/>
      </w:pPr>
      <w:r>
        <w:t>Virgilio fue conocido en la Edad Media sobre todo como autor de la Eneida, poema en que a través de la historia de Eneas se</w:t>
      </w:r>
    </w:p>
    <w:p w14:paraId="77044BF3" w14:textId="77777777" w:rsidR="00903E67" w:rsidRDefault="00903E67" w:rsidP="005636B6">
      <w:pPr>
        <w:spacing w:before="240" w:after="240"/>
      </w:pPr>
      <w:r>
        <w:lastRenderedPageBreak/>
        <w:t>glorificaba a la ciudad de Roma y al emperador Augusto. Como sabemos, Eneas fue un principe troyano que huyó de la ciudad</w:t>
      </w:r>
    </w:p>
    <w:p w14:paraId="7AE298FE" w14:textId="77777777" w:rsidR="00903E67" w:rsidRDefault="00903E67" w:rsidP="005636B6">
      <w:pPr>
        <w:spacing w:before="240" w:after="240"/>
      </w:pPr>
      <w:r>
        <w:t>destruida llevando a sus dioses tutelares y tras de un largo viaje por el Mediterráneo (en cuyo relato Virgilio imita la Odisea), llegó a</w:t>
      </w:r>
    </w:p>
    <w:p w14:paraId="621441E1" w14:textId="77777777" w:rsidR="00903E67" w:rsidRDefault="00903E67" w:rsidP="005636B6">
      <w:pPr>
        <w:spacing w:before="240" w:after="240"/>
      </w:pPr>
      <w:r>
        <w:t>la peninsula Itálica, donde tras largas guerras con los habitantes de la misma, descritos según el modelo de la Ilíada, desposó con</w:t>
      </w:r>
    </w:p>
    <w:p w14:paraId="3E304D73" w14:textId="77777777" w:rsidR="00903E67" w:rsidRDefault="00903E67" w:rsidP="005636B6">
      <w:pPr>
        <w:spacing w:before="240" w:after="240"/>
      </w:pPr>
      <w:r>
        <w:t>Lavinia (Infierno, III), dando así origen a la estirpe fundadora de Roma. La Eneida es una exaltación de la idea imperial, que con tanta</w:t>
      </w:r>
    </w:p>
    <w:p w14:paraId="5E180027" w14:textId="77777777" w:rsidR="00903E67" w:rsidRDefault="00903E67" w:rsidP="005636B6">
      <w:pPr>
        <w:spacing w:before="240" w:after="240"/>
      </w:pPr>
      <w:r>
        <w:t>fuerza abrazó el Dante de sus años últimos.</w:t>
      </w:r>
    </w:p>
    <w:p w14:paraId="59CACE07" w14:textId="77777777" w:rsidR="00903E67" w:rsidRDefault="00903E67" w:rsidP="005636B6">
      <w:pPr>
        <w:spacing w:before="240" w:after="240"/>
      </w:pPr>
      <w:r>
        <w:t>El lector que lea estas notas se podrá dar cuenta de cuánta verdad encierran las palabras humildes de Dante.</w:t>
      </w:r>
    </w:p>
    <w:p w14:paraId="544ED808" w14:textId="77777777" w:rsidR="00903E67" w:rsidRDefault="00903E67" w:rsidP="005636B6">
      <w:pPr>
        <w:spacing w:before="240" w:after="240"/>
      </w:pPr>
      <w:r>
        <w:t>Muchas son las teorías acerca de la identificación de este Lebrel que conseguirá</w:t>
      </w:r>
    </w:p>
    <w:p w14:paraId="6FC27D8D" w14:textId="77777777" w:rsidR="00903E67" w:rsidRDefault="00903E67" w:rsidP="005636B6">
      <w:pPr>
        <w:spacing w:before="240" w:after="240"/>
      </w:pPr>
      <w:r>
        <w:t>expulsar a la loba, pero se tiende a pensar que Dante se refiera, en sentido genérico, a la</w:t>
      </w:r>
    </w:p>
    <w:p w14:paraId="1357717A" w14:textId="77777777" w:rsidR="00903E67" w:rsidRDefault="00903E67" w:rsidP="005636B6">
      <w:pPr>
        <w:spacing w:before="240" w:after="240"/>
      </w:pPr>
      <w:r>
        <w:t>restauración del poder civil representada por la figura del emperador, que vendría a</w:t>
      </w:r>
    </w:p>
    <w:p w14:paraId="1CA9147D" w14:textId="77777777" w:rsidR="00903E67" w:rsidRDefault="00903E67" w:rsidP="005636B6">
      <w:pPr>
        <w:spacing w:before="240" w:after="240"/>
      </w:pPr>
      <w:r>
        <w:t>acabar con las discordias que asolaban Italia y con la corrupción de la misma Iglesia.</w:t>
      </w:r>
    </w:p>
    <w:p w14:paraId="1D83B79C" w14:textId="77777777" w:rsidR="00903E67" w:rsidRDefault="00903E67" w:rsidP="005636B6">
      <w:pPr>
        <w:spacing w:before="240" w:after="240"/>
      </w:pPr>
      <w:r>
        <w:t>Se ha pensado también en Cangrande Della Scala, Señor de Verona, amigo y protector de Dante; e incluso en un futuro papa que</w:t>
      </w:r>
    </w:p>
    <w:p w14:paraId="612797FD" w14:textId="77777777" w:rsidR="00903E67" w:rsidRDefault="00903E67" w:rsidP="005636B6">
      <w:pPr>
        <w:spacing w:before="240" w:after="240"/>
      </w:pPr>
      <w:r>
        <w:t>restaurara la pureza evangélica y que tuviese una humilde procedencia. «Entre Feltro y Feltro», en el v. , se interpretaría como</w:t>
      </w:r>
    </w:p>
    <w:p w14:paraId="46FEA737" w14:textId="77777777" w:rsidR="00903E67" w:rsidRDefault="00903E67" w:rsidP="005636B6">
      <w:pPr>
        <w:spacing w:before="240" w:after="240"/>
      </w:pPr>
      <w:r>
        <w:lastRenderedPageBreak/>
        <w:t>«nacido entre paños humildes», en vez de darle una interpretación geográfica. Feltre, en el Friuli y Montefeltro, en la Romana, lo que</w:t>
      </w:r>
    </w:p>
    <w:p w14:paraId="3261CECF" w14:textId="77777777" w:rsidR="00903E67" w:rsidRDefault="00903E67" w:rsidP="005636B6">
      <w:pPr>
        <w:spacing w:before="240" w:after="240"/>
      </w:pPr>
      <w:r>
        <w:t>significaría que el Lebrel procedería de la Italia septentrional.</w:t>
      </w:r>
    </w:p>
    <w:p w14:paraId="6D47AF44" w14:textId="77777777" w:rsidR="00903E67" w:rsidRDefault="00903E67" w:rsidP="005636B6">
      <w:pPr>
        <w:spacing w:before="240" w:after="240"/>
      </w:pPr>
      <w:r>
        <w:t>Son todos personajes de la segunda parte de la Eneida: Camila fue una doncella guerrera muerta en combate contra los troyanos;</w:t>
      </w:r>
    </w:p>
    <w:p w14:paraId="721BBC43" w14:textId="77777777" w:rsidR="00903E67" w:rsidRDefault="00903E67" w:rsidP="005636B6">
      <w:pPr>
        <w:spacing w:before="240" w:after="240"/>
      </w:pPr>
      <w:r>
        <w:t>Niso y Euríalo, amigos proverbiales, murieron juntos combatiendo contra los volscos; Turno, rey de los rútulos, principales rivales de</w:t>
      </w:r>
    </w:p>
    <w:p w14:paraId="2D123A39" w14:textId="77777777" w:rsidR="00903E67" w:rsidRDefault="00903E67" w:rsidP="005636B6">
      <w:pPr>
        <w:spacing w:before="240" w:after="240"/>
      </w:pPr>
      <w:r>
        <w:t>los troyanos, fue muerto por el propio Eneas, dando así fin a la epopeya.</w:t>
      </w:r>
    </w:p>
    <w:p w14:paraId="2F505521" w14:textId="77777777" w:rsidR="00903E67" w:rsidRDefault="00903E67" w:rsidP="005636B6">
      <w:pPr>
        <w:spacing w:before="240" w:after="240"/>
      </w:pPr>
      <w:r>
        <w:t>La codicia ha sido directamente enviada por Lucifer, el Envidioso por antonomasía.</w:t>
      </w:r>
    </w:p>
    <w:p w14:paraId="37DEA436" w14:textId="77777777" w:rsidR="00903E67" w:rsidRDefault="00903E67" w:rsidP="005636B6">
      <w:pPr>
        <w:spacing w:before="240" w:after="240"/>
      </w:pPr>
      <w:r>
        <w:t>Virgilio será el guía de Dante en el Infiemo y el Purgatorio, pero en el cielo necesitará la guía más digna de lo misma Beatriz.</w:t>
      </w:r>
    </w:p>
    <w:p w14:paraId="734E818F" w14:textId="77777777" w:rsidR="00903E67" w:rsidRDefault="00903E67" w:rsidP="005636B6">
      <w:pPr>
        <w:spacing w:before="240" w:after="240"/>
      </w:pPr>
      <w:r>
        <w:t>El padre de Silvio es Eneas, y su bajada a los infiemos, a imitación de la que narra de Ulises la Odisea, ocupa el libro VI de La</w:t>
      </w:r>
    </w:p>
    <w:p w14:paraId="25CD31E7" w14:textId="77777777" w:rsidR="00903E67" w:rsidRDefault="00903E67" w:rsidP="005636B6">
      <w:pPr>
        <w:spacing w:before="240" w:after="240"/>
      </w:pPr>
      <w:r>
        <w:t>Eneida. Roma, la ciudad fundada por los descendientes de este héroe, fue elegida como sede de los papas y cabeza del mundo</w:t>
      </w:r>
    </w:p>
    <w:p w14:paraId="4C003492" w14:textId="77777777" w:rsidR="00903E67" w:rsidRDefault="00903E67" w:rsidP="005636B6">
      <w:pPr>
        <w:spacing w:before="240" w:after="240"/>
      </w:pPr>
      <w:r>
        <w:t>cristiano.</w:t>
      </w:r>
    </w:p>
    <w:p w14:paraId="3EEDB415" w14:textId="77777777" w:rsidR="00903E67" w:rsidRDefault="00903E67" w:rsidP="005636B6">
      <w:pPr>
        <w:spacing w:before="240" w:after="240"/>
      </w:pPr>
      <w:r>
        <w:t>El «Vaso de Elección» es San Pablo. La imaginación medieval daba crédito al rapto celeste que San Pablo narró en su segunda</w:t>
      </w:r>
    </w:p>
    <w:p w14:paraId="40226AD0" w14:textId="77777777" w:rsidR="00903E67" w:rsidRDefault="00903E67" w:rsidP="005636B6">
      <w:pPr>
        <w:spacing w:before="240" w:after="240"/>
      </w:pPr>
      <w:r>
        <w:t>carta a los corintios, y que fue el comienzo de su conversión, pero la fantasía popular le adjudicó a partir de esto, un viaje al Infiemo.</w:t>
      </w:r>
    </w:p>
    <w:p w14:paraId="03687798" w14:textId="77777777" w:rsidR="00903E67" w:rsidRDefault="00903E67" w:rsidP="005636B6">
      <w:pPr>
        <w:spacing w:before="240" w:after="240"/>
      </w:pPr>
      <w:r>
        <w:t>Virgilio se hallaba en el Purgatorio, entre aquellos que se encuentran suspendidos entre el deseo de ver a Dios y su falta de</w:t>
      </w:r>
    </w:p>
    <w:p w14:paraId="59C0C760" w14:textId="77777777" w:rsidR="00903E67" w:rsidRDefault="00903E67" w:rsidP="005636B6">
      <w:pPr>
        <w:spacing w:before="240" w:after="240"/>
      </w:pPr>
      <w:r>
        <w:lastRenderedPageBreak/>
        <w:t>esperanza de lograrlo.</w:t>
      </w:r>
    </w:p>
    <w:p w14:paraId="53ADA0D0" w14:textId="77777777" w:rsidR="00903E67" w:rsidRDefault="00903E67" w:rsidP="005636B6">
      <w:pPr>
        <w:spacing w:before="240" w:after="240"/>
      </w:pPr>
      <w:r>
        <w:t>Se trata de Beatriz, a quien por vez primera se alude en el poema.</w:t>
      </w:r>
    </w:p>
    <w:p w14:paraId="46FF3DD4" w14:textId="77777777" w:rsidR="00903E67" w:rsidRDefault="00903E67" w:rsidP="005636B6">
      <w:pPr>
        <w:spacing w:before="240" w:after="240"/>
      </w:pPr>
      <w:r>
        <w:t>La histórica Beatriz, amada por Dante en la tierra, era hija de Folco Portinari, noble florentino. El poeta la vio por vez primera en</w:t>
      </w:r>
    </w:p>
    <w:p w14:paraId="48F3C7EE" w14:textId="77777777" w:rsidR="00903E67" w:rsidRDefault="00903E67" w:rsidP="005636B6">
      <w:pPr>
        <w:spacing w:before="240" w:after="240"/>
      </w:pPr>
      <w:r>
        <w:t>, cuando aún era un niño, y se enamoró de ella en . Alrededor de  se casó con Simone dei Bardi y murió en</w:t>
      </w:r>
    </w:p>
    <w:p w14:paraId="4B49CE1A" w14:textId="77777777" w:rsidR="00903E67" w:rsidRDefault="00903E67" w:rsidP="005636B6">
      <w:pPr>
        <w:spacing w:before="240" w:after="240"/>
      </w:pPr>
      <w:r>
        <w:t>Su dueño, en el original «il signor mio», es Dios mismo.</w:t>
      </w:r>
    </w:p>
    <w:p w14:paraId="697490B6" w14:textId="77777777" w:rsidR="00903E67" w:rsidRDefault="00903E67" w:rsidP="005636B6">
      <w:pPr>
        <w:spacing w:before="240" w:after="240"/>
      </w:pPr>
      <w:r>
        <w:t>El cielo de esfera más pequeña es el de la luna, bajo el cual se halla la tierra; es decir. Beatriz excede a todos los mortales.</w:t>
      </w:r>
    </w:p>
    <w:p w14:paraId="37E08B15" w14:textId="77777777" w:rsidR="00903E67" w:rsidRDefault="00903E67" w:rsidP="005636B6">
      <w:pPr>
        <w:spacing w:before="240" w:after="240"/>
      </w:pPr>
      <w:r>
        <w:t>La Virgen María, de la que Dante fue un ferviente devoto.</w:t>
      </w:r>
    </w:p>
    <w:p w14:paraId="3C446CDC" w14:textId="77777777" w:rsidR="00903E67" w:rsidRDefault="00903E67" w:rsidP="005636B6">
      <w:pPr>
        <w:spacing w:before="240" w:after="240"/>
      </w:pPr>
      <w:r>
        <w:t>Santa Lucía de Siracusa, a quien Dante atribuyó la curación de una enfer medad de la vista que a ella estaba encomendada por la</w:t>
      </w:r>
    </w:p>
    <w:p w14:paraId="281111A9" w14:textId="77777777" w:rsidR="00903E67" w:rsidRDefault="00903E67" w:rsidP="005636B6">
      <w:pPr>
        <w:spacing w:before="240" w:after="240"/>
      </w:pPr>
      <w:r>
        <w:t>forma de su suplicio. En la Comedia representa la gracia iluminante.</w:t>
      </w:r>
    </w:p>
    <w:p w14:paraId="31DF3CCA" w14:textId="77777777" w:rsidR="00903E67" w:rsidRDefault="00903E67" w:rsidP="005636B6">
      <w:pPr>
        <w:spacing w:before="240" w:after="240"/>
      </w:pPr>
      <w:r>
        <w:t>Raquel, mujer de Jacob, representa la vida contemplativa, por oposición a su hermana Lía, por ello está sentada junto a Beatriz.</w:t>
      </w:r>
    </w:p>
    <w:p w14:paraId="5C2BD44B" w14:textId="77777777" w:rsidR="00903E67" w:rsidRDefault="00903E67" w:rsidP="005636B6">
      <w:pPr>
        <w:spacing w:before="240" w:after="240"/>
      </w:pPr>
      <w:r>
        <w:t>Por el amor a Beatriz, Dante se apartó de los poetas vulgares, dedicándose a cantar a su amada con poemas excelsos.</w:t>
      </w:r>
    </w:p>
    <w:p w14:paraId="187C22F5" w14:textId="77777777" w:rsidR="00903E67" w:rsidRDefault="00903E67" w:rsidP="005636B6">
      <w:pPr>
        <w:spacing w:before="240" w:after="240"/>
      </w:pPr>
      <w:r>
        <w:t>El poder, la sabiduría y el amor, son las tres personas de la Trinidad cristiana.</w:t>
      </w:r>
    </w:p>
    <w:p w14:paraId="6D55BF15" w14:textId="77777777" w:rsidR="00903E67" w:rsidRDefault="00903E67" w:rsidP="005636B6">
      <w:pPr>
        <w:spacing w:before="240" w:after="240"/>
      </w:pPr>
      <w:r>
        <w:t>Se trata de los indiferentes, y de los ángeles que en la lucha suscitada por Lucifer, permanecieron neutrales. Se comprende que</w:t>
      </w:r>
    </w:p>
    <w:p w14:paraId="0D907DAC" w14:textId="77777777" w:rsidR="00903E67" w:rsidRDefault="00903E67" w:rsidP="005636B6">
      <w:pPr>
        <w:spacing w:before="240" w:after="240"/>
      </w:pPr>
      <w:r>
        <w:lastRenderedPageBreak/>
        <w:t>Dante que vivió toda su vida en la necesidad de tomar partido en una Italia desgarrada, condene en el Infierno a los que no se</w:t>
      </w:r>
    </w:p>
    <w:p w14:paraId="7B31D878" w14:textId="77777777" w:rsidR="00903E67" w:rsidRDefault="00903E67" w:rsidP="005636B6">
      <w:pPr>
        <w:spacing w:before="240" w:after="240"/>
      </w:pPr>
      <w:r>
        <w:t>comprometen con causa alguna. ¿Qué pensaría, por ejemplo, de los florentinos que intentaron permanecer ajenos a la lucha entre gi-</w:t>
      </w:r>
    </w:p>
    <w:p w14:paraId="424A5B25" w14:textId="77777777" w:rsidR="00903E67" w:rsidRDefault="00903E67" w:rsidP="005636B6">
      <w:pPr>
        <w:spacing w:before="240" w:after="240"/>
      </w:pPr>
      <w:r>
        <w:t>belinos y güelfos, o entre güelfos negros y blancos, corno única manera de encontrarla paz?</w:t>
      </w:r>
    </w:p>
    <w:p w14:paraId="3997757B" w14:textId="77777777" w:rsidR="00903E67" w:rsidRDefault="00903E67" w:rsidP="005636B6">
      <w:pPr>
        <w:spacing w:before="240" w:after="240"/>
      </w:pPr>
      <w:r>
        <w:t>Es posible que se trate del papa Celestino V, llamado en la vida Pietro da Morrone.</w:t>
      </w:r>
    </w:p>
    <w:p w14:paraId="0282BDC3" w14:textId="77777777" w:rsidR="00903E67" w:rsidRDefault="00903E67" w:rsidP="005636B6">
      <w:pPr>
        <w:spacing w:before="240" w:after="240"/>
      </w:pPr>
      <w:r>
        <w:t>Fue este un eremita con gran fama de santo, que fue elegido papa a los setenta y nueve</w:t>
      </w:r>
    </w:p>
    <w:p w14:paraId="6CB69FA7" w14:textId="77777777" w:rsidR="00903E67" w:rsidRDefault="00903E67" w:rsidP="005636B6">
      <w:pPr>
        <w:spacing w:before="240" w:after="240"/>
      </w:pPr>
      <w:r>
        <w:t>años de edad y que abdicó seis meses más tarde por considerarse indigno de la tarea,</w:t>
      </w:r>
    </w:p>
    <w:p w14:paraId="3517C441" w14:textId="77777777" w:rsidR="00903E67" w:rsidRDefault="00903E67" w:rsidP="005636B6">
      <w:pPr>
        <w:spacing w:before="240" w:after="240"/>
      </w:pPr>
      <w:r>
        <w:t>dando así lugar a la elección del cardenal Caetani -a quien las malas lenguas hacían</w:t>
      </w:r>
    </w:p>
    <w:p w14:paraId="6BD0C275" w14:textId="77777777" w:rsidR="00903E67" w:rsidRDefault="00903E67" w:rsidP="005636B6">
      <w:pPr>
        <w:spacing w:before="240" w:after="240"/>
      </w:pPr>
      <w:r>
        <w:t>culpable de haber provocado la renuncia del anciano, asustándole con voces nocturnas-</w:t>
      </w:r>
    </w:p>
    <w:p w14:paraId="42C10255" w14:textId="77777777" w:rsidR="00903E67" w:rsidRDefault="00903E67" w:rsidP="005636B6">
      <w:pPr>
        <w:spacing w:before="240" w:after="240"/>
      </w:pPr>
      <w:r>
        <w:t>que tomaría el nombre de Bonifacio VIII, y que tan fatal había de ser para el poeta.</w:t>
      </w:r>
    </w:p>
    <w:p w14:paraId="01834C3A" w14:textId="77777777" w:rsidR="00903E67" w:rsidRDefault="00903E67" w:rsidP="005636B6">
      <w:pPr>
        <w:spacing w:before="240" w:after="240"/>
      </w:pPr>
      <w:r>
        <w:t>Un fragmento del verso original «Chi fece... il gran rifiutto» sirve de título a un célebre poema de Cavafis.</w:t>
      </w:r>
    </w:p>
    <w:p w14:paraId="250FFC47" w14:textId="77777777" w:rsidR="00903E67" w:rsidRDefault="00903E67" w:rsidP="005636B6">
      <w:pPr>
        <w:spacing w:before="240" w:after="240"/>
      </w:pPr>
      <w:r>
        <w:t>Más que la de los indiferentes se trata ahora de los pusilánimes.</w:t>
      </w:r>
    </w:p>
    <w:p w14:paraId="714DF3E7" w14:textId="77777777" w:rsidR="00903E67" w:rsidRDefault="00903E67" w:rsidP="005636B6">
      <w:pPr>
        <w:spacing w:before="240" w:after="240"/>
      </w:pPr>
      <w:r>
        <w:t>El Aqueronte es el primero y más grande de los rios infernales; nace, como el resto de ellos, en la estatua del viejo de Creta</w:t>
      </w:r>
    </w:p>
    <w:p w14:paraId="5692CE87" w14:textId="77777777" w:rsidR="00903E67" w:rsidRDefault="00903E67" w:rsidP="005636B6">
      <w:pPr>
        <w:spacing w:before="240" w:after="240"/>
      </w:pPr>
      <w:r>
        <w:lastRenderedPageBreak/>
        <w:t>(Infíerno, XIV) y desemboca en la Estigia (Infierno, VII).</w:t>
      </w:r>
    </w:p>
    <w:p w14:paraId="5909FEF6" w14:textId="77777777" w:rsidR="00903E67" w:rsidRDefault="00903E67" w:rsidP="005636B6">
      <w:pPr>
        <w:spacing w:before="240" w:after="240"/>
      </w:pPr>
      <w:r>
        <w:t>Caronte, hijo de Erebo y de la Noche, estaba según la mitologla encargado de cruzar las almas de los muertos a través de la</w:t>
      </w:r>
    </w:p>
    <w:p w14:paraId="6F870F1D" w14:textId="77777777" w:rsidR="00903E67" w:rsidRDefault="00903E67" w:rsidP="005636B6">
      <w:pPr>
        <w:spacing w:before="240" w:after="240"/>
      </w:pPr>
      <w:r>
        <w:t>laguna Estigia, que separaba la vida de la muerte.</w:t>
      </w:r>
    </w:p>
    <w:p w14:paraId="2B5BAD05" w14:textId="77777777" w:rsidR="00903E67" w:rsidRDefault="00903E67" w:rsidP="005636B6">
      <w:pPr>
        <w:spacing w:before="240" w:after="240"/>
      </w:pPr>
      <w:r>
        <w:t>Cuando muera Dante no vendrá a montar en la barca de Caronte que le lleve al Infierno, sino en otra que le llevará desde la</w:t>
      </w:r>
    </w:p>
    <w:p w14:paraId="7709586D" w14:textId="77777777" w:rsidR="00903E67" w:rsidRDefault="00903E67" w:rsidP="005636B6">
      <w:pPr>
        <w:spacing w:before="240" w:after="240"/>
      </w:pPr>
      <w:r>
        <w:t>desembocadura del Tiber hasta el Purgatorio (Purgatorio, II).</w:t>
      </w:r>
    </w:p>
    <w:p w14:paraId="3C9255F8" w14:textId="77777777" w:rsidR="00903E67" w:rsidRDefault="00903E67" w:rsidP="005636B6">
      <w:pPr>
        <w:spacing w:before="240" w:after="240"/>
      </w:pPr>
      <w:r>
        <w:t>El primer círculo del Infierno es el Limbo, donde se encuentran aquellos que no han recibido el bautismo, bien por haber nacido</w:t>
      </w:r>
    </w:p>
    <w:p w14:paraId="54F8D50C" w14:textId="77777777" w:rsidR="00903E67" w:rsidRDefault="00903E67" w:rsidP="005636B6">
      <w:pPr>
        <w:spacing w:before="240" w:after="240"/>
      </w:pPr>
      <w:r>
        <w:t>antes de Cristo, haber vivido sin conocer la Revelación, o haber muerto antes del tiempo. Más adelante encontraremos, sin embargo,</w:t>
      </w:r>
    </w:p>
    <w:p w14:paraId="691211E9" w14:textId="77777777" w:rsidR="00903E67" w:rsidRDefault="00903E67" w:rsidP="005636B6">
      <w:pPr>
        <w:spacing w:before="240" w:after="240"/>
      </w:pPr>
      <w:r>
        <w:t>bastantes excepciones a esta regla.</w:t>
      </w:r>
    </w:p>
    <w:p w14:paraId="75460EB4" w14:textId="77777777" w:rsidR="00903E67" w:rsidRDefault="00903E67" w:rsidP="005636B6">
      <w:pPr>
        <w:spacing w:before="240" w:after="240"/>
      </w:pPr>
      <w:r>
        <w:t>Virgiilo murió en el  a.C.; llevaba sólo cincuenta y dos años cuando vio llegar a Cristo redentor, bajando a los infiemos</w:t>
      </w:r>
    </w:p>
    <w:p w14:paraId="1BAF0149" w14:textId="77777777" w:rsidR="00903E67" w:rsidRDefault="00903E67" w:rsidP="005636B6">
      <w:pPr>
        <w:spacing w:before="240" w:after="240"/>
      </w:pPr>
      <w:r>
        <w:t>gloriosamente después de su crucifixión.</w:t>
      </w:r>
    </w:p>
    <w:p w14:paraId="23D10498" w14:textId="77777777" w:rsidR="00903E67" w:rsidRDefault="00903E67" w:rsidP="005636B6">
      <w:pPr>
        <w:spacing w:before="240" w:after="240"/>
      </w:pPr>
      <w:r>
        <w:t>Jacob sirvió catorce años a su suegro Labán, antes de poder desposar a Raquel.</w:t>
      </w:r>
    </w:p>
    <w:p w14:paraId="24AA021A" w14:textId="77777777" w:rsidR="00903E67" w:rsidRDefault="00903E67" w:rsidP="005636B6">
      <w:pPr>
        <w:spacing w:before="240" w:after="240"/>
      </w:pPr>
      <w:r>
        <w:t>Se trata, en efecto, de los grandes modelos de Dante: Homero con sus dos grandes poemas Ilíada y Odisea; Ovidio, autor de Las</w:t>
      </w:r>
    </w:p>
    <w:p w14:paraId="291F72D8" w14:textId="77777777" w:rsidR="00903E67" w:rsidRDefault="00903E67" w:rsidP="005636B6">
      <w:pPr>
        <w:spacing w:before="240" w:after="240"/>
      </w:pPr>
      <w:r>
        <w:t>Metamorfosis y Las Heroidas; Horacio, de las Sátiras, y Lucano, autor de La Farsalia, a los que se van a añadir Virgilio, autor de La</w:t>
      </w:r>
    </w:p>
    <w:p w14:paraId="36858250" w14:textId="77777777" w:rsidR="00903E67" w:rsidRDefault="00903E67" w:rsidP="005636B6">
      <w:pPr>
        <w:spacing w:before="240" w:after="240"/>
      </w:pPr>
      <w:r>
        <w:lastRenderedPageBreak/>
        <w:t>Eneida y, completando el sexteto, el propio Dante, que añade así su Comedia a la Lista de los grandes poemas épicos precedentes.</w:t>
      </w:r>
    </w:p>
    <w:p w14:paraId="3AE51998" w14:textId="77777777" w:rsidR="00903E67" w:rsidRDefault="00903E67" w:rsidP="005636B6">
      <w:pPr>
        <w:spacing w:before="240" w:after="240"/>
      </w:pPr>
      <w:r>
        <w:t>Anoto sucintamente los personajes del engorroso catálogo con que, a la manera de la época, Dante va a ilustrar este pasaje. Como</w:t>
      </w:r>
    </w:p>
    <w:p w14:paraId="0213B098" w14:textId="77777777" w:rsidR="00903E67" w:rsidRDefault="00903E67" w:rsidP="005636B6">
      <w:pPr>
        <w:spacing w:before="240" w:after="240"/>
      </w:pPr>
      <w:r>
        <w:t>apunta el maestro Borges, sólo en el episodio de Francesca del canto siguiente Dante superará estas frías enumeraciones, dando la voz</w:t>
      </w:r>
    </w:p>
    <w:p w14:paraId="486A5890" w14:textId="77777777" w:rsidR="00903E67" w:rsidRDefault="00903E67" w:rsidP="005636B6">
      <w:pPr>
        <w:spacing w:before="240" w:after="240"/>
      </w:pPr>
      <w:r>
        <w:t>a personajes concretos y humanizándolos.</w:t>
      </w:r>
    </w:p>
    <w:p w14:paraId="32D45FA3" w14:textId="77777777" w:rsidR="00903E67" w:rsidRDefault="00903E67" w:rsidP="005636B6">
      <w:pPr>
        <w:spacing w:before="240" w:after="240"/>
      </w:pPr>
      <w:r>
        <w:t>- Electra es la hermana de Orestes; Héctor y Eneas, príncipes troyanos; César es el dictador romano, a quien Dante considera</w:t>
      </w:r>
    </w:p>
    <w:p w14:paraId="1865BA19" w14:textId="77777777" w:rsidR="00903E67" w:rsidRDefault="00903E67" w:rsidP="005636B6">
      <w:pPr>
        <w:spacing w:before="240" w:after="240"/>
      </w:pPr>
      <w:r>
        <w:t>el primer emperador.</w:t>
      </w:r>
    </w:p>
    <w:p w14:paraId="11A1084F" w14:textId="77777777" w:rsidR="00903E67" w:rsidRDefault="00903E67" w:rsidP="005636B6">
      <w:pPr>
        <w:spacing w:before="240" w:after="240"/>
      </w:pPr>
      <w:r>
        <w:t>- Camila ya apareció en Infierno, I; Pantasilea es la reina de las Amazonas, muerta por Aquiles. El rey Latino y Lavinia</w:t>
      </w:r>
    </w:p>
    <w:p w14:paraId="69C86D27" w14:textId="77777777" w:rsidR="00903E67" w:rsidRDefault="00903E67" w:rsidP="005636B6">
      <w:pPr>
        <w:spacing w:before="240" w:after="240"/>
      </w:pPr>
      <w:r>
        <w:t>son personajes importantes de la Eneida, pues ésta se desposó finalmente con Eneas.</w:t>
      </w:r>
    </w:p>
    <w:p w14:paraId="491062AF" w14:textId="77777777" w:rsidR="00903E67" w:rsidRDefault="00903E67" w:rsidP="005636B6">
      <w:pPr>
        <w:spacing w:before="240" w:after="240"/>
      </w:pPr>
      <w:r>
        <w:t>Lucio Junio Bruto, que expulsó a Tarquino el Soberbio de Roma, para vengar la violación que su hijo había hecho a Lucrecia,</w:t>
      </w:r>
    </w:p>
    <w:p w14:paraId="14A6B489" w14:textId="77777777" w:rsidR="00903E67" w:rsidRDefault="00903E67" w:rsidP="005636B6">
      <w:pPr>
        <w:spacing w:before="240" w:after="240"/>
      </w:pPr>
      <w:r>
        <w:t>esposa de Tarquino Colatino, y modelo de mujer virtuosa, que se dio muerte para huir de la deshonra.</w:t>
      </w:r>
    </w:p>
    <w:p w14:paraId="5A68A0E4" w14:textId="77777777" w:rsidR="00903E67" w:rsidRDefault="00903E67" w:rsidP="005636B6">
      <w:pPr>
        <w:spacing w:before="240" w:after="240"/>
      </w:pPr>
      <w:r>
        <w:t>Julia es la hija de César y mujer de Pompeyo, cuya muerte no pudo evitar la guerra entre los dos caudillos; Marcia es la mujer de</w:t>
      </w:r>
    </w:p>
    <w:p w14:paraId="7AF142B6" w14:textId="77777777" w:rsidR="00903E67" w:rsidRDefault="00903E67" w:rsidP="005636B6">
      <w:pPr>
        <w:spacing w:before="240" w:after="240"/>
      </w:pPr>
      <w:r>
        <w:t>Catón de Utica, como veremos en Purgatorio, I; Cornelia es la hija de Escipión el Africano y madre de los Gracos; fue también</w:t>
      </w:r>
    </w:p>
    <w:p w14:paraId="149931F0" w14:textId="77777777" w:rsidR="00903E67" w:rsidRDefault="00903E67" w:rsidP="005636B6">
      <w:pPr>
        <w:spacing w:before="240" w:after="240"/>
      </w:pPr>
      <w:r>
        <w:lastRenderedPageBreak/>
        <w:t>considerada como el modelo de virtudes de la matrona de la Roma republicana.</w:t>
      </w:r>
    </w:p>
    <w:p w14:paraId="541D745E" w14:textId="77777777" w:rsidR="00903E67" w:rsidRDefault="00903E67" w:rsidP="005636B6">
      <w:pPr>
        <w:spacing w:before="240" w:after="240"/>
      </w:pPr>
      <w:r>
        <w:t>Salah-ed-din, sultán de Egipto, considerado como modelo de caballero musulmán, comparable a los caballeros cristianos</w:t>
      </w:r>
    </w:p>
    <w:p w14:paraId="09060C20" w14:textId="77777777" w:rsidR="00903E67" w:rsidRDefault="00903E67" w:rsidP="005636B6">
      <w:pPr>
        <w:spacing w:before="240" w:after="240"/>
      </w:pPr>
      <w:r>
        <w:t>(ll-ll). Como veremos, no es el único musulmán de que da cuenta este pasaje.</w:t>
      </w:r>
    </w:p>
    <w:p w14:paraId="480BD029" w14:textId="77777777" w:rsidR="00903E67" w:rsidRDefault="00903E67" w:rsidP="005636B6">
      <w:pPr>
        <w:spacing w:before="240" w:after="240"/>
      </w:pPr>
      <w:r>
        <w:t>Después de los personajes heroicos, Dante nos muestra a los filósofos y científicos, empezando por Aristóteles.</w:t>
      </w:r>
    </w:p>
    <w:p w14:paraId="083D9901" w14:textId="77777777" w:rsidR="00903E67" w:rsidRDefault="00903E67" w:rsidP="005636B6">
      <w:pPr>
        <w:spacing w:before="240" w:after="240"/>
      </w:pPr>
      <w:r>
        <w:t>- Tulio es Marco Tulio Cicerón. Dioscórides observó las cualidades medicinales de las plantas. Orfeo y Lino son músicos</w:t>
      </w:r>
    </w:p>
    <w:p w14:paraId="3E236240" w14:textId="77777777" w:rsidR="00903E67" w:rsidRDefault="00903E67" w:rsidP="005636B6">
      <w:pPr>
        <w:spacing w:before="240" w:after="240"/>
      </w:pPr>
      <w:r>
        <w:t>y poetas de la mitología griega.</w:t>
      </w:r>
    </w:p>
    <w:p w14:paraId="6E7D1580" w14:textId="77777777" w:rsidR="00903E67" w:rsidRDefault="00903E67" w:rsidP="005636B6">
      <w:pPr>
        <w:spacing w:before="240" w:after="240"/>
      </w:pPr>
      <w:r>
        <w:t>Se trata del `Comentario' a las obras de Aristóteles.</w:t>
      </w:r>
    </w:p>
    <w:p w14:paraId="4FAED10D" w14:textId="77777777" w:rsidR="00903E67" w:rsidRDefault="00903E67" w:rsidP="005636B6">
      <w:pPr>
        <w:spacing w:before="240" w:after="240"/>
      </w:pPr>
      <w:r>
        <w:t>Al círculo donde se castiga el pecado de la lujuria.</w:t>
      </w:r>
    </w:p>
    <w:p w14:paraId="0096BBD0" w14:textId="77777777" w:rsidR="00903E67" w:rsidRDefault="00903E67" w:rsidP="005636B6">
      <w:pPr>
        <w:spacing w:before="240" w:after="240"/>
      </w:pPr>
      <w:r>
        <w:t>Minos, según la antigua mitología, después de haber reinado prudentemente en Creta, fue considerado como uno de los jueces</w:t>
      </w:r>
    </w:p>
    <w:p w14:paraId="31AFD71B" w14:textId="77777777" w:rsidR="00903E67" w:rsidRDefault="00903E67" w:rsidP="005636B6">
      <w:pPr>
        <w:spacing w:before="240" w:after="240"/>
      </w:pPr>
      <w:r>
        <w:t>infernales, junto con Radamante y Eaco (Eneida, VI, -), pero aquí Dante lo transforma en una fiera un tanto grotesca.</w:t>
      </w:r>
    </w:p>
    <w:p w14:paraId="41DBF7A8" w14:textId="77777777" w:rsidR="00903E67" w:rsidRDefault="00903E67" w:rsidP="005636B6">
      <w:pPr>
        <w:spacing w:before="240" w:after="240"/>
      </w:pPr>
      <w:r>
        <w:t>Semíramis, nombre griego de una reina asiria famoso entre los medievales por su vida licenciosa y violenta. Para algunos</w:t>
      </w:r>
    </w:p>
    <w:p w14:paraId="2EB8CD00" w14:textId="77777777" w:rsidR="00903E67" w:rsidRDefault="00903E67" w:rsidP="005636B6">
      <w:pPr>
        <w:spacing w:before="240" w:after="240"/>
      </w:pPr>
      <w:r>
        <w:t>representa en la Comedia el amor vicioso.</w:t>
      </w:r>
    </w:p>
    <w:p w14:paraId="029D3672" w14:textId="77777777" w:rsidR="00903E67" w:rsidRDefault="00903E67" w:rsidP="005636B6">
      <w:pPr>
        <w:spacing w:before="240" w:after="240"/>
      </w:pPr>
      <w:r>
        <w:t>Dido, reina de Cartago, rompió por su amor hacia Eneas la fidelidad debida a su antiguo marido Siqueo. Representaría el amor</w:t>
      </w:r>
    </w:p>
    <w:p w14:paraId="643E64CA" w14:textId="77777777" w:rsidR="00903E67" w:rsidRDefault="00903E67" w:rsidP="005636B6">
      <w:pPr>
        <w:spacing w:before="240" w:after="240"/>
      </w:pPr>
      <w:r>
        <w:lastRenderedPageBreak/>
        <w:t>apasionado.</w:t>
      </w:r>
    </w:p>
    <w:p w14:paraId="48AD8E20" w14:textId="77777777" w:rsidR="00903E67" w:rsidRDefault="00903E67" w:rsidP="005636B6">
      <w:pPr>
        <w:spacing w:before="240" w:after="240"/>
      </w:pPr>
      <w:r>
        <w:t>Cleopatra, reina de Egipto (- a.C.), representaría el amor interesado, dadas sus relaciones con César y Marco Antonio.</w:t>
      </w:r>
    </w:p>
    <w:p w14:paraId="45322BF4" w14:textId="77777777" w:rsidR="00903E67" w:rsidRDefault="00903E67" w:rsidP="005636B6">
      <w:pPr>
        <w:spacing w:before="240" w:after="240"/>
      </w:pPr>
      <w:r>
        <w:t>Elena, hija de Júpiter y Leda, causante de la guerra de Troya, representaría el amor ambicioso.</w:t>
      </w:r>
    </w:p>
    <w:p w14:paraId="30CD10AD" w14:textId="77777777" w:rsidR="00903E67" w:rsidRDefault="00903E67" w:rsidP="005636B6">
      <w:pPr>
        <w:spacing w:before="240" w:after="240"/>
      </w:pPr>
      <w:r>
        <w:t>Aquiles, el más célebre griego de la guerra de Troya, cuyo sitio en el Infiemo, como amante de Polixena, no es tal vez el que más</w:t>
      </w:r>
    </w:p>
    <w:p w14:paraId="460578F1" w14:textId="77777777" w:rsidR="00903E67" w:rsidRDefault="00903E67" w:rsidP="005636B6">
      <w:pPr>
        <w:spacing w:before="240" w:after="240"/>
      </w:pPr>
      <w:r>
        <w:t>convendría a su figura heroica.</w:t>
      </w:r>
    </w:p>
    <w:p w14:paraId="5AFD82F3" w14:textId="77777777" w:rsidR="00903E67" w:rsidRDefault="00903E67" w:rsidP="005636B6">
      <w:pPr>
        <w:spacing w:before="240" w:after="240"/>
      </w:pPr>
      <w:r>
        <w:t>Paris, príncipe troyano, hijo de Príamo y raptor de Elena. Tristán, sobrino del rey Marcos de Comualles y amante de Iseo, la</w:t>
      </w:r>
    </w:p>
    <w:p w14:paraId="4A959678" w14:textId="77777777" w:rsidR="00903E67" w:rsidRDefault="00903E67" w:rsidP="005636B6">
      <w:pPr>
        <w:spacing w:before="240" w:after="240"/>
      </w:pPr>
      <w:r>
        <w:t>mujer de éste último. Su historia fue celebérrima en la Edad Media.</w:t>
      </w:r>
    </w:p>
    <w:p w14:paraId="67BA4C8A" w14:textId="77777777" w:rsidR="00903E67" w:rsidRDefault="00903E67" w:rsidP="005636B6">
      <w:pPr>
        <w:spacing w:before="240" w:after="240"/>
      </w:pPr>
      <w:r>
        <w:t>Francesca, hija de Guido da Polenta, señor de Rávena, y amigo de Dante; y Paolo Malatesta, hermano del marido de ésta, el feroz</w:t>
      </w:r>
    </w:p>
    <w:p w14:paraId="711726E4" w14:textId="77777777" w:rsidR="00903E67" w:rsidRDefault="00903E67" w:rsidP="005636B6">
      <w:pPr>
        <w:spacing w:before="240" w:after="240"/>
      </w:pPr>
      <w:r>
        <w:t>Gianciotto Malatesta, señor de Rímini, con quien Francesca había sido casada por motivos políticos alrededor de . Como</w:t>
      </w:r>
    </w:p>
    <w:p w14:paraId="203BF416" w14:textId="77777777" w:rsidR="00903E67" w:rsidRDefault="00903E67" w:rsidP="005636B6">
      <w:pPr>
        <w:spacing w:before="240" w:after="240"/>
      </w:pPr>
      <w:r>
        <w:t>veremos, la propia Francesca narrará a Dante el amor desdichado que les ha condenado, en uno de los pasajes más bellos y conocidos</w:t>
      </w:r>
    </w:p>
    <w:p w14:paraId="370FC230" w14:textId="77777777" w:rsidR="00903E67" w:rsidRDefault="00903E67" w:rsidP="005636B6">
      <w:pPr>
        <w:spacing w:before="240" w:after="240"/>
      </w:pPr>
      <w:r>
        <w:t>de toda la Comedia. Toda la historia parece ser un ejemplo vivo de la teoría amorosa del «Dolce stil novo».</w:t>
      </w:r>
    </w:p>
    <w:p w14:paraId="72998F3D" w14:textId="77777777" w:rsidR="00903E67" w:rsidRDefault="00903E67" w:rsidP="005636B6">
      <w:pPr>
        <w:spacing w:before="240" w:after="240"/>
      </w:pPr>
      <w:r>
        <w:t>Es decir, como apuntamos antes, del grupo de pecadores arrastrados por la pasión amorosa, no por la sensualidad a otras razones.</w:t>
      </w:r>
    </w:p>
    <w:p w14:paraId="08191545" w14:textId="77777777" w:rsidR="00903E67" w:rsidRDefault="00903E67" w:rsidP="005636B6">
      <w:pPr>
        <w:spacing w:before="240" w:after="240"/>
      </w:pPr>
      <w:r>
        <w:t>El perso es un color mezcla de púrpura y negro (Convivixm, IV, XX, ).</w:t>
      </w:r>
    </w:p>
    <w:p w14:paraId="4551A027" w14:textId="77777777" w:rsidR="00903E67" w:rsidRDefault="00903E67" w:rsidP="005636B6">
      <w:pPr>
        <w:spacing w:before="240" w:after="240"/>
      </w:pPr>
      <w:r>
        <w:lastRenderedPageBreak/>
        <w:t>Eco del verso de Guido Guinizzelfi: «Al cor gentil rimpaira sempre amore.»</w:t>
      </w:r>
    </w:p>
    <w:p w14:paraId="6779D8D3" w14:textId="77777777" w:rsidR="00903E67" w:rsidRDefault="00903E67" w:rsidP="005636B6">
      <w:pPr>
        <w:spacing w:before="240" w:after="240"/>
      </w:pPr>
      <w:r>
        <w:t>A Paolo.</w:t>
      </w:r>
    </w:p>
    <w:p w14:paraId="487FFCA1" w14:textId="77777777" w:rsidR="00903E67" w:rsidRDefault="00903E67" w:rsidP="005636B6">
      <w:pPr>
        <w:spacing w:before="240" w:after="240"/>
      </w:pPr>
      <w:r>
        <w:t>Descubierta, en efecto, su pasión amorosa, los amantes fueron muertos alrededor de  por el marido burlado, que será</w:t>
      </w:r>
    </w:p>
    <w:p w14:paraId="710B8E7E" w14:textId="77777777" w:rsidR="00903E67" w:rsidRDefault="00903E67" w:rsidP="005636B6">
      <w:pPr>
        <w:spacing w:before="240" w:after="240"/>
      </w:pPr>
      <w:r>
        <w:t>condenado en la Caína, zona del círculo noveno donde se castiga a los asesinos de consanguíneos (Infierno, XXXII).</w:t>
      </w:r>
    </w:p>
    <w:p w14:paraId="63666817" w14:textId="77777777" w:rsidR="00903E67" w:rsidRDefault="00903E67" w:rsidP="005636B6">
      <w:pPr>
        <w:spacing w:before="240" w:after="240"/>
      </w:pPr>
      <w:r>
        <w:t>Pues fue un famosísimo poeta en el mundo, y ahora una sombra más en el Limbo, sin esperanza de salvación.</w:t>
      </w:r>
    </w:p>
    <w:p w14:paraId="6AB41EFB" w14:textId="77777777" w:rsidR="00903E67" w:rsidRDefault="00903E67" w:rsidP="005636B6">
      <w:pPr>
        <w:spacing w:before="240" w:after="240"/>
      </w:pPr>
      <w:r>
        <w:t>Se trata de una de las novelas escritas en francés que tan famosas fueron en toda Europa a partir del siglo XII.</w:t>
      </w:r>
    </w:p>
    <w:p w14:paraId="1B158137" w14:textId="77777777" w:rsidR="00903E67" w:rsidRDefault="00903E67" w:rsidP="005636B6">
      <w:pPr>
        <w:spacing w:before="240" w:after="240"/>
      </w:pPr>
      <w:r>
        <w:t>Junto con la de Tristán e Iseo, la de Lancelot y la reina Ginebra, es la historia de amor más conocida del ciclo artúrico</w:t>
      </w:r>
    </w:p>
    <w:p w14:paraId="230AE264" w14:textId="77777777" w:rsidR="00903E67" w:rsidRDefault="00903E67" w:rsidP="005636B6">
      <w:pPr>
        <w:spacing w:before="240" w:after="240"/>
      </w:pPr>
      <w:r>
        <w:t>popularizada por la novela. El pasaje aquí aludido es aquel en que el caballero Gallehault, o Galeotto, sin saber su secreto amor,</w:t>
      </w:r>
    </w:p>
    <w:p w14:paraId="739BCDC6" w14:textId="77777777" w:rsidR="00903E67" w:rsidRDefault="00903E67" w:rsidP="005636B6">
      <w:pPr>
        <w:spacing w:before="240" w:after="240"/>
      </w:pPr>
      <w:r>
        <w:t>condujo a uno a la presencia del otro, e indujo a la reina a que besara al caballero.</w:t>
      </w:r>
    </w:p>
    <w:p w14:paraId="3B320EA7" w14:textId="77777777" w:rsidR="00903E67" w:rsidRDefault="00903E67" w:rsidP="005636B6">
      <w:pPr>
        <w:spacing w:before="240" w:after="240"/>
      </w:pPr>
      <w:r>
        <w:t>Cerbero es el perro de tres cabezas que guardaba las puertas del Infierno, una vez atravesada la laguna Estigia. Dante lo hace sólo</w:t>
      </w:r>
    </w:p>
    <w:p w14:paraId="0A6901E6" w14:textId="77777777" w:rsidR="00903E67" w:rsidRDefault="00903E67" w:rsidP="005636B6">
      <w:pPr>
        <w:spacing w:before="240" w:after="240"/>
      </w:pPr>
      <w:r>
        <w:t>guardián del tercer círculo, el de los glotones.</w:t>
      </w:r>
    </w:p>
    <w:p w14:paraId="797A973D" w14:textId="77777777" w:rsidR="00903E67" w:rsidRDefault="00903E67" w:rsidP="005636B6">
      <w:pPr>
        <w:spacing w:before="240" w:after="240"/>
      </w:pPr>
      <w:r>
        <w:t>Ciacco, el primer florentino que Dante encuentra en el Infiemo, debió ser un conocido parásito de la ciudad, amigo de ser invitado</w:t>
      </w:r>
    </w:p>
    <w:p w14:paraId="6F08F253" w14:textId="77777777" w:rsidR="00903E67" w:rsidRDefault="00903E67" w:rsidP="005636B6">
      <w:pPr>
        <w:spacing w:before="240" w:after="240"/>
      </w:pPr>
      <w:r>
        <w:lastRenderedPageBreak/>
        <w:t>a los festines de sus paisanos. Hay quien le identifica con el poeta Ciacco dell'Anguilliaia.</w:t>
      </w:r>
    </w:p>
    <w:p w14:paraId="45453B09" w14:textId="77777777" w:rsidR="00903E67" w:rsidRDefault="00903E67" w:rsidP="005636B6">
      <w:pPr>
        <w:spacing w:before="240" w:after="240"/>
      </w:pPr>
      <w:r>
        <w:t>La ciudad partida es, por supuesto, la Florencia dividida en bandos políticos.</w:t>
      </w:r>
    </w:p>
    <w:p w14:paraId="0BF69CDE" w14:textId="77777777" w:rsidR="00903E67" w:rsidRDefault="00903E67" w:rsidP="005636B6">
      <w:pPr>
        <w:spacing w:before="240" w:after="240"/>
      </w:pPr>
      <w:r>
        <w:t>El bando salvaje o de los blancos, dirigido por la familia Cerchi, derrotará en  a los negros, capitaneados por los Donati; pero</w:t>
      </w:r>
    </w:p>
    <w:p w14:paraId="0EECA6E6" w14:textId="77777777" w:rsidR="00903E67" w:rsidRDefault="00903E67" w:rsidP="005636B6">
      <w:pPr>
        <w:spacing w:before="240" w:after="240"/>
      </w:pPr>
      <w:r>
        <w:t>en  serán éstos quien logren expulsar a los blancos, con la ayuda de Bonifacio VIII, lo que provocará el exilio del poeta.</w:t>
      </w:r>
    </w:p>
    <w:p w14:paraId="27CB8C83" w14:textId="77777777" w:rsidR="00903E67" w:rsidRDefault="00903E67" w:rsidP="005636B6">
      <w:pPr>
        <w:spacing w:before="240" w:after="240"/>
      </w:pPr>
      <w:r>
        <w:t>No es del todo convincente el que Dante aluda a sí mismo y a Guido Cavalcanti.</w:t>
      </w:r>
    </w:p>
    <w:p w14:paraId="46DA57F4" w14:textId="77777777" w:rsidR="00903E67" w:rsidRDefault="00903E67" w:rsidP="005636B6">
      <w:pPr>
        <w:spacing w:before="240" w:after="240"/>
      </w:pPr>
      <w:r>
        <w:t>En efecto, nos los iremos encontrando a lo largo de nuestro viaje por la Comedia.</w:t>
      </w:r>
    </w:p>
    <w:p w14:paraId="416D07BA" w14:textId="77777777" w:rsidR="00903E67" w:rsidRDefault="00903E67" w:rsidP="005636B6">
      <w:pPr>
        <w:spacing w:before="240" w:after="240"/>
      </w:pPr>
      <w:r>
        <w:t>No encontrarán la verdadera perfección, pero su castigo será más perfecto después del Juicio Final, en que se reunirán las almas</w:t>
      </w:r>
    </w:p>
    <w:p w14:paraId="0ECE4D7B" w14:textId="77777777" w:rsidR="00903E67" w:rsidRDefault="00903E67" w:rsidP="005636B6">
      <w:pPr>
        <w:spacing w:before="240" w:after="240"/>
      </w:pPr>
      <w:r>
        <w:t>que ahora penan con los cuerpos que aún se hallan en la tierra.</w:t>
      </w:r>
    </w:p>
    <w:p w14:paraId="1B7F122C" w14:textId="77777777" w:rsidR="00903E67" w:rsidRDefault="00903E67" w:rsidP="005636B6">
      <w:pPr>
        <w:spacing w:before="240" w:after="240"/>
      </w:pPr>
      <w:r>
        <w:t>Se trata del dios romano de la riqueza, hijo de Démeter y de Casón, que preside el próximo círculo, el de los pródigos y los</w:t>
      </w:r>
    </w:p>
    <w:p w14:paraId="74E8D515" w14:textId="77777777" w:rsidR="00903E67" w:rsidRDefault="00903E67" w:rsidP="005636B6">
      <w:pPr>
        <w:spacing w:before="240" w:after="240"/>
      </w:pPr>
      <w:r>
        <w:t>avaros.</w:t>
      </w:r>
    </w:p>
    <w:p w14:paraId="23438230" w14:textId="77777777" w:rsidR="00903E67" w:rsidRDefault="00903E67" w:rsidP="005636B6">
      <w:pPr>
        <w:spacing w:before="240" w:after="240"/>
      </w:pPr>
      <w:r>
        <w:t>Renunciamos a escoger una entre las numerosísimas explicaciones dadas a las palabras de Pluto, que podemos resumir en una</w:t>
      </w:r>
    </w:p>
    <w:p w14:paraId="6FE63324" w14:textId="77777777" w:rsidR="00903E67" w:rsidRDefault="00903E67" w:rsidP="005636B6">
      <w:pPr>
        <w:spacing w:before="240" w:after="240"/>
      </w:pPr>
      <w:r>
        <w:t>exclamación de rabia ante la presencia de los viajeros.</w:t>
      </w:r>
    </w:p>
    <w:p w14:paraId="6D44E5C2" w14:textId="77777777" w:rsidR="00903E67" w:rsidRDefault="00903E67" w:rsidP="005636B6">
      <w:pPr>
        <w:spacing w:before="240" w:after="240"/>
      </w:pPr>
      <w:r>
        <w:t>Cuando el arcángel Miguel derrotó a los demonios rebeldes.</w:t>
      </w:r>
    </w:p>
    <w:p w14:paraId="072F4315" w14:textId="77777777" w:rsidR="00903E67" w:rsidRDefault="00903E67" w:rsidP="005636B6">
      <w:pPr>
        <w:spacing w:before="240" w:after="240"/>
      </w:pPr>
      <w:r>
        <w:lastRenderedPageBreak/>
        <w:t>El estrecho de Mesina, donde se hallaban las mitológicas rocas de Scila y el torbellino de Caribdis.</w:t>
      </w:r>
    </w:p>
    <w:p w14:paraId="3B2D3CFE" w14:textId="77777777" w:rsidR="00903E67" w:rsidRDefault="00903E67" w:rsidP="005636B6">
      <w:pPr>
        <w:spacing w:before="240" w:after="240"/>
      </w:pPr>
      <w:r>
        <w:t>Porque creen que la Fortuna es la señora de los bienes terrenos, cuando únicamente su distribuidora.</w:t>
      </w:r>
    </w:p>
    <w:p w14:paraId="5189B73C" w14:textId="77777777" w:rsidR="00903E67" w:rsidRDefault="00903E67" w:rsidP="005636B6">
      <w:pPr>
        <w:spacing w:before="240" w:after="240"/>
      </w:pPr>
      <w:r>
        <w:t>Descienden al quinto círculo, que es el de los iracundos, acidiosos, soberbios y envidiosos, sumergidos en las fangosas aguas de la</w:t>
      </w:r>
    </w:p>
    <w:p w14:paraId="2B476645" w14:textId="77777777" w:rsidR="00903E67" w:rsidRDefault="00903E67" w:rsidP="005636B6">
      <w:pPr>
        <w:spacing w:before="240" w:after="240"/>
      </w:pPr>
      <w:r>
        <w:t>Estigia.</w:t>
      </w:r>
    </w:p>
    <w:p w14:paraId="6D2B2700" w14:textId="77777777" w:rsidR="00903E67" w:rsidRDefault="00903E67" w:rsidP="005636B6">
      <w:pPr>
        <w:spacing w:before="240" w:after="240"/>
      </w:pPr>
      <w:r>
        <w:t>No era permitido estar en el Infierno más que una noche (Eneida, VI).</w:t>
      </w:r>
    </w:p>
    <w:p w14:paraId="2B842536" w14:textId="77777777" w:rsidR="00903E67" w:rsidRDefault="00903E67" w:rsidP="005636B6">
      <w:pPr>
        <w:spacing w:before="240" w:after="240"/>
      </w:pPr>
      <w:r>
        <w:t>También es una referencia virgiliana. Según la antigua mitología, Estigia era una laguna que separaba el mundo de los vivos del</w:t>
      </w:r>
    </w:p>
    <w:p w14:paraId="079445FD" w14:textId="77777777" w:rsidR="00903E67" w:rsidRDefault="00903E67" w:rsidP="005636B6">
      <w:pPr>
        <w:spacing w:before="240" w:after="240"/>
      </w:pPr>
      <w:r>
        <w:t>reino de los muertos.</w:t>
      </w:r>
    </w:p>
    <w:p w14:paraId="5E4DA551" w14:textId="77777777" w:rsidR="00903E67" w:rsidRDefault="00903E67" w:rsidP="005636B6">
      <w:pPr>
        <w:spacing w:before="240" w:after="240"/>
      </w:pPr>
      <w:r>
        <w:t>La acidia es el vicio que entristece el ánimo sin motivo.</w:t>
      </w:r>
    </w:p>
    <w:p w14:paraId="63CC0D49" w14:textId="77777777" w:rsidR="00903E67" w:rsidRDefault="00903E67" w:rsidP="005636B6">
      <w:pPr>
        <w:spacing w:before="240" w:after="240"/>
      </w:pPr>
      <w:r>
        <w:t>Según algunos antiguos comentaristas, Dante habría escrito los siete primeros cantos en Florencia, antes de partir al exilio, y allí</w:t>
      </w:r>
    </w:p>
    <w:p w14:paraId="262682D6" w14:textId="77777777" w:rsidR="00903E67" w:rsidRDefault="00903E67" w:rsidP="005636B6">
      <w:pPr>
        <w:spacing w:before="240" w:after="240"/>
      </w:pPr>
      <w:r>
        <w:t>habrían quedado dentro de un cofrecillo, que volvió a su poder en  continuando de este modo la obra. No parece ser una hipótesis</w:t>
      </w:r>
    </w:p>
    <w:p w14:paraId="2E761300" w14:textId="77777777" w:rsidR="00903E67" w:rsidRDefault="00903E67" w:rsidP="005636B6">
      <w:pPr>
        <w:spacing w:before="240" w:after="240"/>
      </w:pPr>
      <w:r>
        <w:t>demasiado fiable, pero no deja de ser atractiva.</w:t>
      </w:r>
    </w:p>
    <w:p w14:paraId="02C3B6E1" w14:textId="77777777" w:rsidR="00903E67" w:rsidRDefault="00903E67" w:rsidP="005636B6">
      <w:pPr>
        <w:spacing w:before="240" w:after="240"/>
      </w:pPr>
      <w:r>
        <w:t>Flegias era un hijo de Marte, que vengó una afrenta hecha por Apolo a su hija Coronide, incendiando su templo de Delfos. Su</w:t>
      </w:r>
    </w:p>
    <w:p w14:paraId="294B7AFB" w14:textId="77777777" w:rsidR="00903E67" w:rsidRDefault="00903E67" w:rsidP="005636B6">
      <w:pPr>
        <w:spacing w:before="240" w:after="240"/>
      </w:pPr>
      <w:r>
        <w:t>nombre significa «El incendiario»</w:t>
      </w:r>
    </w:p>
    <w:p w14:paraId="4FB9AD3A" w14:textId="77777777" w:rsidR="00903E67" w:rsidRDefault="00903E67" w:rsidP="005636B6">
      <w:pPr>
        <w:spacing w:before="240" w:after="240"/>
      </w:pPr>
      <w:r>
        <w:t>Filipo Argenti dei Adimari fue contemporáneo de Dante. El sobrenombre de «Argenti» se debe a que en alguna ocasión hizo</w:t>
      </w:r>
    </w:p>
    <w:p w14:paraId="213763D6" w14:textId="77777777" w:rsidR="00903E67" w:rsidRDefault="00903E67" w:rsidP="005636B6">
      <w:pPr>
        <w:spacing w:before="240" w:after="240"/>
      </w:pPr>
      <w:r>
        <w:lastRenderedPageBreak/>
        <w:t>herrar a su caballo con herraduras de plata. Era famoso por su carácter soberbio, pero no olvidemos que fueron los Adimari quienes se</w:t>
      </w:r>
    </w:p>
    <w:p w14:paraId="64FDD372" w14:textId="77777777" w:rsidR="00903E67" w:rsidRDefault="00903E67" w:rsidP="005636B6">
      <w:pPr>
        <w:spacing w:before="240" w:after="240"/>
      </w:pPr>
      <w:r>
        <w:t>quedaron con la casa de los Alighieri al partir Dante al exilio.</w:t>
      </w:r>
    </w:p>
    <w:p w14:paraId="78A599EC" w14:textId="77777777" w:rsidR="00903E67" w:rsidRDefault="00903E67" w:rsidP="005636B6">
      <w:pPr>
        <w:spacing w:before="240" w:after="240"/>
      </w:pPr>
      <w:r>
        <w:t>Dite es un nombre latino de Hades, dios de los infiemos. Dante llama así a Lucifer y a la ciudad donde se castiga a los pecadores</w:t>
      </w:r>
    </w:p>
    <w:p w14:paraId="040EE6F4" w14:textId="77777777" w:rsidR="00903E67" w:rsidRDefault="00903E67" w:rsidP="005636B6">
      <w:pPr>
        <w:spacing w:before="240" w:after="240"/>
      </w:pPr>
      <w:r>
        <w:t>por malicia, no por incontinencia.</w:t>
      </w:r>
    </w:p>
    <w:p w14:paraId="4ABEC7A0" w14:textId="77777777" w:rsidR="00903E67" w:rsidRDefault="00903E67" w:rsidP="005636B6">
      <w:pPr>
        <w:spacing w:before="240" w:after="240"/>
      </w:pPr>
      <w:r>
        <w:t>Mezquitas en oposición a iglesias, como el mal se opone al bien.</w:t>
      </w:r>
    </w:p>
    <w:p w14:paraId="13FD2CAE" w14:textId="77777777" w:rsidR="00903E67" w:rsidRDefault="00903E67" w:rsidP="005636B6">
      <w:pPr>
        <w:spacing w:before="240" w:after="240"/>
      </w:pPr>
      <w:r>
        <w:t>Los demonios intentaron oponerse a la entrada de Cristo en los infiernos, cerrándole la puerta que desde entonces quedó sin</w:t>
      </w:r>
    </w:p>
    <w:p w14:paraId="72A7C3BC" w14:textId="77777777" w:rsidR="00903E67" w:rsidRDefault="00903E67" w:rsidP="005636B6">
      <w:pPr>
        <w:spacing w:before="240" w:after="240"/>
      </w:pPr>
      <w:r>
        <w:t>cerrojos.</w:t>
      </w:r>
    </w:p>
    <w:p w14:paraId="290CE9CD" w14:textId="77777777" w:rsidR="00903E67" w:rsidRDefault="00903E67" w:rsidP="005636B6">
      <w:pPr>
        <w:spacing w:before="240" w:after="240"/>
      </w:pPr>
      <w:r>
        <w:t>- Virgilio, al ver a Dante empalidecer de miedo, procura disimular su turbación para reconfortar al poeta.</w:t>
      </w:r>
    </w:p>
    <w:p w14:paraId="6F722387" w14:textId="77777777" w:rsidR="00903E67" w:rsidRDefault="00903E67" w:rsidP="005636B6">
      <w:pPr>
        <w:spacing w:before="240" w:after="240"/>
      </w:pPr>
      <w:r>
        <w:t>- Eritone es una hechicera mencionada por Lucano en Farsalia, VI. Dante se vale de esta supuesta bajada de Virgilio a los</w:t>
      </w:r>
    </w:p>
    <w:p w14:paraId="08C9EBE1" w14:textId="77777777" w:rsidR="00903E67" w:rsidRDefault="00903E67" w:rsidP="005636B6">
      <w:pPr>
        <w:spacing w:before="240" w:after="240"/>
      </w:pPr>
      <w:r>
        <w:t>infiemos, conjurado por la maga, y de la que no existen fuentes literarias, para justificar así la experiencia de Virgilio como guía del</w:t>
      </w:r>
    </w:p>
    <w:p w14:paraId="456AD7B3" w14:textId="77777777" w:rsidR="00903E67" w:rsidRDefault="00903E67" w:rsidP="005636B6">
      <w:pPr>
        <w:spacing w:before="240" w:after="240"/>
      </w:pPr>
      <w:r>
        <w:t>viaje. Los comentaristas no se ponen de acuerdo en qué alma fue a buscar Virgilio al pozo de los traidores.</w:t>
      </w:r>
    </w:p>
    <w:p w14:paraId="2EE1DA60" w14:textId="77777777" w:rsidR="00903E67" w:rsidRDefault="00903E67" w:rsidP="005636B6">
      <w:pPr>
        <w:spacing w:before="240" w:after="240"/>
      </w:pPr>
      <w:r>
        <w:t>Son las Erinias, hijas de Aqueronte y de la noche, servidoras de Proserpina.</w:t>
      </w:r>
    </w:p>
    <w:p w14:paraId="29836161" w14:textId="77777777" w:rsidR="00903E67" w:rsidRDefault="00903E67" w:rsidP="005636B6">
      <w:pPr>
        <w:spacing w:before="240" w:after="240"/>
      </w:pPr>
      <w:r>
        <w:t>De la cabeza de Medusa, una de las tres Gorgonas muertas por Perseo, ya conocemos su virtud de petrificar a aquellos que</w:t>
      </w:r>
    </w:p>
    <w:p w14:paraId="303B8B2C" w14:textId="77777777" w:rsidR="00903E67" w:rsidRDefault="00903E67" w:rsidP="005636B6">
      <w:pPr>
        <w:spacing w:before="240" w:after="240"/>
      </w:pPr>
      <w:r>
        <w:lastRenderedPageBreak/>
        <w:t>miraba, incluso después de ser cortada por el héroe.</w:t>
      </w:r>
    </w:p>
    <w:p w14:paraId="7756F504" w14:textId="77777777" w:rsidR="00903E67" w:rsidRDefault="00903E67" w:rsidP="005636B6">
      <w:pPr>
        <w:spacing w:before="240" w:after="240"/>
      </w:pPr>
      <w:r>
        <w:t>Las furias han hecho mal en no tomar venganza de los humanos que intentaron entrar vivos en el Infiemo, como Teseo, que junto</w:t>
      </w:r>
    </w:p>
    <w:p w14:paraId="5E029915" w14:textId="77777777" w:rsidR="00903E67" w:rsidRDefault="00903E67" w:rsidP="005636B6">
      <w:pPr>
        <w:spacing w:before="240" w:after="240"/>
      </w:pPr>
      <w:r>
        <w:t>con Piritoo intentó rescatar a Proserpina siendo hecho prisionero y posteriormente rescatado por Hércules (Eneida, VI).</w:t>
      </w:r>
    </w:p>
    <w:p w14:paraId="24B79392" w14:textId="77777777" w:rsidR="00903E67" w:rsidRDefault="00903E67" w:rsidP="005636B6">
      <w:pPr>
        <w:spacing w:before="240" w:after="240"/>
      </w:pPr>
      <w:r>
        <w:t>Muchas son las interpretaciones a las que se ha prestado la alegoría de la cabeza de Medusa: la herejía, la desesperación, el miedo,</w:t>
      </w:r>
    </w:p>
    <w:p w14:paraId="31A512D2" w14:textId="77777777" w:rsidR="00903E67" w:rsidRDefault="00903E67" w:rsidP="005636B6">
      <w:pPr>
        <w:spacing w:before="240" w:after="240"/>
      </w:pPr>
      <w:r>
        <w:t>o los bienes terrenos, que endurecen el corazón del hombre. Dada la oscuridad que Dante mismo confiere al pasaje, no han faltado</w:t>
      </w:r>
    </w:p>
    <w:p w14:paraId="24CFC068" w14:textId="77777777" w:rsidR="00903E67" w:rsidRDefault="00903E67" w:rsidP="005636B6">
      <w:pPr>
        <w:spacing w:before="240" w:after="240"/>
      </w:pPr>
      <w:r>
        <w:t>interpretaciones relacionadas con el ocultismo. Pero es posible que, en el fondo, la cuestión, de tan ambigua, carezca de interés.</w:t>
      </w:r>
    </w:p>
    <w:p w14:paraId="51151F83" w14:textId="77777777" w:rsidR="00903E67" w:rsidRDefault="00903E67" w:rsidP="005636B6">
      <w:pPr>
        <w:spacing w:before="240" w:after="240"/>
      </w:pPr>
      <w:r>
        <w:t>A raíz de ser encadenado por Hércules, al que intentó impedir su entrada en el Hades (Eneida, VI, -).</w:t>
      </w:r>
    </w:p>
    <w:p w14:paraId="3266B43D" w14:textId="77777777" w:rsidR="00903E67" w:rsidRDefault="00903E67" w:rsidP="005636B6">
      <w:pPr>
        <w:spacing w:before="240" w:after="240"/>
      </w:pPr>
      <w:r>
        <w:t>En Arlés y en Pola, ciudad del norte de Italia, junto al golfo de Carnaro, existían gran número de sepulturas de la época romana.</w:t>
      </w:r>
    </w:p>
    <w:p w14:paraId="291D6539" w14:textId="77777777" w:rsidR="00903E67" w:rsidRDefault="00903E67" w:rsidP="005636B6">
      <w:pPr>
        <w:spacing w:before="240" w:after="240"/>
      </w:pPr>
      <w:r>
        <w:t>- En cada sepulcro se encuentra el jefe de una recta herética y sus seguidores, sometidos a mayor o menor castigo en razón</w:t>
      </w:r>
    </w:p>
    <w:p w14:paraId="67C1061C" w14:textId="77777777" w:rsidR="00903E67" w:rsidRDefault="00903E67" w:rsidP="005636B6">
      <w:pPr>
        <w:spacing w:before="240" w:after="240"/>
      </w:pPr>
      <w:r>
        <w:t>de la gravedad de sus doctrinas. En efecto, como bien sabemos, el castigo de los herejes en el mundo, no sólo en el Infierno, era el ser</w:t>
      </w:r>
    </w:p>
    <w:p w14:paraId="7314482B" w14:textId="77777777" w:rsidR="00903E67" w:rsidRDefault="00903E67" w:rsidP="005636B6">
      <w:pPr>
        <w:spacing w:before="240" w:after="240"/>
      </w:pPr>
      <w:r>
        <w:t>quemados en la hoguera.</w:t>
      </w:r>
    </w:p>
    <w:p w14:paraId="6C219E51" w14:textId="77777777" w:rsidR="00903E67" w:rsidRDefault="00903E67" w:rsidP="005636B6">
      <w:pPr>
        <w:spacing w:before="240" w:after="240"/>
      </w:pPr>
      <w:r>
        <w:t>Es decir, después del Juicio Final.</w:t>
      </w:r>
    </w:p>
    <w:p w14:paraId="60C37DA3" w14:textId="77777777" w:rsidR="00903E67" w:rsidRDefault="00903E67" w:rsidP="005636B6">
      <w:pPr>
        <w:spacing w:before="240" w:after="240"/>
      </w:pPr>
      <w:r>
        <w:t>Epicuro (- a.C.) es el jefe de la escuela epicúrea, tan mal entendida por la posteridad, y que, en efecto, proclamaba la</w:t>
      </w:r>
    </w:p>
    <w:p w14:paraId="46B7CBED" w14:textId="77777777" w:rsidR="00903E67" w:rsidRDefault="00903E67" w:rsidP="005636B6">
      <w:pPr>
        <w:spacing w:before="240" w:after="240"/>
      </w:pPr>
      <w:r>
        <w:lastRenderedPageBreak/>
        <w:t>mortalidad del alma. Esta última fue seguida en la Edad Media por muchas sectas y estuvo particularmente extendida entre los</w:t>
      </w:r>
    </w:p>
    <w:p w14:paraId="14172AA7" w14:textId="77777777" w:rsidR="00903E67" w:rsidRDefault="00903E67" w:rsidP="005636B6">
      <w:pPr>
        <w:spacing w:before="240" w:after="240"/>
      </w:pPr>
      <w:r>
        <w:t>gibelinos, o al menos eso afirmaba la propaganda güelfa. Esto explica los personajes que escoge Dante para ilustrar este círculo.</w:t>
      </w:r>
    </w:p>
    <w:p w14:paraId="57CBFD31" w14:textId="77777777" w:rsidR="00903E67" w:rsidRDefault="00903E67" w:rsidP="005636B6">
      <w:pPr>
        <w:spacing w:before="240" w:after="240"/>
      </w:pPr>
      <w:r>
        <w:t>El de saber si en aquel lugar había paisanos suyos.</w:t>
      </w:r>
    </w:p>
    <w:p w14:paraId="47BD274D" w14:textId="77777777" w:rsidR="00903E67" w:rsidRDefault="00903E67" w:rsidP="005636B6">
      <w:pPr>
        <w:spacing w:before="240" w:after="240"/>
      </w:pPr>
      <w:r>
        <w:t>Farinata degli Uberti, por quien Dante ya preguntó a Ciacco (Infierno, VI), fue uno de los más importantes personajes de la</w:t>
      </w:r>
    </w:p>
    <w:p w14:paraId="3E99A165" w14:textId="77777777" w:rsidR="00903E67" w:rsidRDefault="00903E67" w:rsidP="005636B6">
      <w:pPr>
        <w:spacing w:before="240" w:after="240"/>
      </w:pPr>
      <w:r>
        <w:t>Florencia del siglo XII. Fue uno de los jefes de la facción gibelina y expulsó a los güelfos en , fue expulsado por éstos en , y</w:t>
      </w:r>
    </w:p>
    <w:p w14:paraId="26D1732A" w14:textId="77777777" w:rsidR="00903E67" w:rsidRDefault="00903E67" w:rsidP="005636B6">
      <w:pPr>
        <w:spacing w:before="240" w:after="240"/>
      </w:pPr>
      <w:r>
        <w:t>tras el triunfo gibelino de Monteaperti volvió a expulsar a sus rivales en , oponiéndose a la destrucción de la ciudad que</w:t>
      </w:r>
    </w:p>
    <w:p w14:paraId="4C3BD312" w14:textId="77777777" w:rsidR="00903E67" w:rsidRDefault="00903E67" w:rsidP="005636B6">
      <w:pPr>
        <w:spacing w:before="240" w:after="240"/>
      </w:pPr>
      <w:r>
        <w:t>proponían otros jefes gibefinos. Murió en . Dante hace de él una figura inolvidable y grandiosa en medio de su tormento.</w:t>
      </w:r>
    </w:p>
    <w:p w14:paraId="2E1D37F3" w14:textId="77777777" w:rsidR="00903E67" w:rsidRDefault="00903E67" w:rsidP="005636B6">
      <w:pPr>
        <w:spacing w:before="240" w:after="240"/>
      </w:pPr>
      <w:r>
        <w:t>Cavalcante dei Cavalcanti, padre de Guido Cavalcanti, el gran poeta amigo de Dante y jefe de filas del dólce stil novo, pertenció a</w:t>
      </w:r>
    </w:p>
    <w:p w14:paraId="31F83A06" w14:textId="77777777" w:rsidR="00903E67" w:rsidRDefault="00903E67" w:rsidP="005636B6">
      <w:pPr>
        <w:spacing w:before="240" w:after="240"/>
      </w:pPr>
      <w:r>
        <w:t>los güelfos y era bien conocida su confesión epicúrea.</w:t>
      </w:r>
    </w:p>
    <w:p w14:paraId="1AD6BC5E" w14:textId="77777777" w:rsidR="00903E67" w:rsidRDefault="00903E67" w:rsidP="005636B6">
      <w:pPr>
        <w:spacing w:before="240" w:after="240"/>
      </w:pPr>
      <w:r>
        <w:t>Es posible que Guido no hubiese tenido gran admiración por Virgilio, pero algún comentarista piensa que a quien Guido</w:t>
      </w:r>
    </w:p>
    <w:p w14:paraId="3B0520DD" w14:textId="77777777" w:rsidR="00903E67" w:rsidRDefault="00903E67" w:rsidP="005636B6">
      <w:pPr>
        <w:spacing w:before="240" w:after="240"/>
      </w:pPr>
      <w:r>
        <w:t>desprecia fue a Beatriz, es decir, a la teología, pues sostuvo ideas cercanas al ateísmo. Esta es la versión que hemos elegido; si, en</w:t>
      </w:r>
    </w:p>
    <w:p w14:paraId="4ECA9966" w14:textId="77777777" w:rsidR="00903E67" w:rsidRDefault="00903E67" w:rsidP="005636B6">
      <w:pPr>
        <w:spacing w:before="240" w:after="240"/>
      </w:pPr>
      <w:r>
        <w:t>cambio, optáramos por la primera, podría leerse: «quien allá aguarda por aquí me lleva; / vuestro Guido, tal vez, desdén le tuvo». La</w:t>
      </w:r>
    </w:p>
    <w:p w14:paraId="4D6BB319" w14:textId="77777777" w:rsidR="00903E67" w:rsidRDefault="00903E67" w:rsidP="005636B6">
      <w:pPr>
        <w:spacing w:before="240" w:after="240"/>
      </w:pPr>
      <w:r>
        <w:lastRenderedPageBreak/>
        <w:t>versión original dice: «colui ch' attende là, per qui mi mena / forse cui Guido vostro ebbe a disdegno». Como vemos, la interpretación</w:t>
      </w:r>
    </w:p>
    <w:p w14:paraId="37C2A624" w14:textId="77777777" w:rsidR="00903E67" w:rsidRDefault="00903E67" w:rsidP="005636B6">
      <w:pPr>
        <w:spacing w:before="240" w:after="240"/>
      </w:pPr>
      <w:r>
        <w:t>depende del valor que demos a «cui»</w:t>
      </w:r>
    </w:p>
    <w:p w14:paraId="416C87AC" w14:textId="77777777" w:rsidR="00903E67" w:rsidRDefault="00903E67" w:rsidP="005636B6">
      <w:pPr>
        <w:spacing w:before="240" w:after="240"/>
      </w:pPr>
      <w:r>
        <w:t>Guido murió pocos meses después del supuesto viaje infernal, en el otoño de . Esto explica las palabras de Farinata en v.</w:t>
      </w:r>
    </w:p>
    <w:p w14:paraId="7B9DAE18" w14:textId="77777777" w:rsidR="00903E67" w:rsidRDefault="00903E67" w:rsidP="005636B6">
      <w:pPr>
        <w:spacing w:before="240" w:after="240"/>
      </w:pPr>
      <w:r>
        <w:t>.</w:t>
      </w:r>
    </w:p>
    <w:p w14:paraId="6B2CBC09" w14:textId="77777777" w:rsidR="00903E67" w:rsidRDefault="00903E67" w:rsidP="005636B6">
      <w:pPr>
        <w:spacing w:before="240" w:after="240"/>
      </w:pPr>
      <w:r>
        <w:t>No pasarán cincuenta meses lunares, de abril de  a junio de , sin que sepa Dante lo duro que es para un exiliado intentar</w:t>
      </w:r>
    </w:p>
    <w:p w14:paraId="2E36A613" w14:textId="77777777" w:rsidR="00903E67" w:rsidRDefault="00903E67" w:rsidP="005636B6">
      <w:pPr>
        <w:spacing w:before="240" w:after="240"/>
      </w:pPr>
      <w:r>
        <w:t>el regreso a su patria. En efecto, Dante, desterrado en , intentó regresar a Florencia por la fuerza inútilmente, antes del verano de</w:t>
      </w:r>
    </w:p>
    <w:p w14:paraId="018DE3AC" w14:textId="77777777" w:rsidR="00903E67" w:rsidRDefault="00903E67" w:rsidP="005636B6">
      <w:pPr>
        <w:spacing w:before="240" w:after="240"/>
      </w:pPr>
      <w:r>
        <w:t>.</w:t>
      </w:r>
    </w:p>
    <w:p w14:paraId="3B63FCE0" w14:textId="77777777" w:rsidR="00903E67" w:rsidRDefault="00903E67" w:rsidP="005636B6">
      <w:pPr>
        <w:spacing w:before="240" w:after="240"/>
      </w:pPr>
      <w:r>
        <w:t>Los Uberti fueron excluidos de la paz firmada en  entre las facciones florentinas. En el solar de sus torres abatidas por</w:t>
      </w:r>
    </w:p>
    <w:p w14:paraId="05E8EA7B" w14:textId="77777777" w:rsidR="00903E67" w:rsidRDefault="00903E67" w:rsidP="005636B6">
      <w:pPr>
        <w:spacing w:before="240" w:after="240"/>
      </w:pPr>
      <w:r>
        <w:t>güelfos, surgirá la actual Piazza del Popolo, símbolo del bando popular.</w:t>
      </w:r>
    </w:p>
    <w:p w14:paraId="53782C1A" w14:textId="77777777" w:rsidR="00903E67" w:rsidRDefault="00903E67" w:rsidP="005636B6">
      <w:pPr>
        <w:spacing w:before="240" w:after="240"/>
      </w:pPr>
      <w:r>
        <w:t>La batalla de Monteaperti, a la que ya hemos aludido, el  de septiembre de  entre sieneses y gibelinos florentinos contra</w:t>
      </w:r>
    </w:p>
    <w:p w14:paraId="4440BCDC" w14:textId="77777777" w:rsidR="00903E67" w:rsidRDefault="00903E67" w:rsidP="005636B6">
      <w:pPr>
        <w:spacing w:before="240" w:after="240"/>
      </w:pPr>
      <w:r>
        <w:t>güelfos que resultaron derrotados por completo.</w:t>
      </w:r>
    </w:p>
    <w:p w14:paraId="029A0E7B" w14:textId="77777777" w:rsidR="00903E67" w:rsidRDefault="00903E67" w:rsidP="005636B6">
      <w:pPr>
        <w:spacing w:before="240" w:after="240"/>
      </w:pPr>
      <w:r>
        <w:t>- En efecto, Farinata conoce el futuro de Dante, pero Cavalcante ignora la suerte de su hijo Guido.</w:t>
      </w:r>
    </w:p>
    <w:p w14:paraId="6B2A2DE4" w14:textId="77777777" w:rsidR="00903E67" w:rsidRDefault="00903E67" w:rsidP="005636B6">
      <w:pPr>
        <w:spacing w:before="240" w:after="240"/>
      </w:pPr>
      <w:r>
        <w:t>Es decir, tardó en contestarles porque se extrañó de que no conociese que Guido aún vivía.</w:t>
      </w:r>
    </w:p>
    <w:p w14:paraId="4C2F8049" w14:textId="77777777" w:rsidR="00903E67" w:rsidRDefault="00903E67" w:rsidP="005636B6">
      <w:pPr>
        <w:spacing w:before="240" w:after="240"/>
      </w:pPr>
      <w:r>
        <w:lastRenderedPageBreak/>
        <w:t>Federico II tuvo, en efecto, una gran fama de epicúreo entre los cronistas de la época y al parecer afirmaba que el hombre nada</w:t>
      </w:r>
    </w:p>
    <w:p w14:paraId="5559560C" w14:textId="77777777" w:rsidR="00903E67" w:rsidRDefault="00903E67" w:rsidP="005636B6">
      <w:pPr>
        <w:spacing w:before="240" w:after="240"/>
      </w:pPr>
      <w:r>
        <w:t>es después de exhalar el último aliento. Fue también amigo de musulmanes, y excomulgado por Roma.</w:t>
      </w:r>
    </w:p>
    <w:p w14:paraId="5F46E8EB" w14:textId="77777777" w:rsidR="00903E67" w:rsidRDefault="00903E67" w:rsidP="005636B6">
      <w:pPr>
        <w:spacing w:before="240" w:after="240"/>
      </w:pPr>
      <w:r>
        <w:t>Ottaviano degli Ubaldini, obispo de Bolonia a los  años, desde  a , y posteriormente cardenal, murió en , aunque</w:t>
      </w:r>
    </w:p>
    <w:p w14:paraId="3E62620D" w14:textId="77777777" w:rsidR="00903E67" w:rsidRDefault="00903E67" w:rsidP="005636B6">
      <w:pPr>
        <w:spacing w:before="240" w:after="240"/>
      </w:pPr>
      <w:r>
        <w:t>combatió a Federico II y a Manfredo, debió ser gibelino en el fondo. Fue notable por su riqueza y su cultura y muy odiado por los</w:t>
      </w:r>
    </w:p>
    <w:p w14:paraId="5F586F07" w14:textId="77777777" w:rsidR="00903E67" w:rsidRDefault="00903E67" w:rsidP="005636B6">
      <w:pPr>
        <w:spacing w:before="240" w:after="240"/>
      </w:pPr>
      <w:r>
        <w:t>güelfos de Florencia.</w:t>
      </w:r>
    </w:p>
    <w:p w14:paraId="5EA8455E" w14:textId="77777777" w:rsidR="00903E67" w:rsidRDefault="00903E67" w:rsidP="005636B6">
      <w:pPr>
        <w:spacing w:before="240" w:after="240"/>
      </w:pPr>
      <w:r>
        <w:t>Naturalmente, Beatriz.</w:t>
      </w:r>
    </w:p>
    <w:p w14:paraId="787A2194" w14:textId="77777777" w:rsidR="00903E67" w:rsidRDefault="00903E67" w:rsidP="005636B6">
      <w:pPr>
        <w:spacing w:before="240" w:after="240"/>
      </w:pPr>
      <w:r>
        <w:t>El papa Anastasio II (-), según una tradición no comprobada, aceptó las doctrinas de Fotino de Tesalónica, que negaba el</w:t>
      </w:r>
    </w:p>
    <w:p w14:paraId="00672354" w14:textId="77777777" w:rsidR="00903E67" w:rsidRDefault="00903E67" w:rsidP="005636B6">
      <w:pPr>
        <w:spacing w:before="240" w:after="240"/>
      </w:pPr>
      <w:r>
        <w:t>nacimiento divino de Cristo.</w:t>
      </w:r>
    </w:p>
    <w:p w14:paraId="0FC30B09" w14:textId="77777777" w:rsidR="00903E67" w:rsidRDefault="00903E67" w:rsidP="005636B6">
      <w:pPr>
        <w:spacing w:before="240" w:after="240"/>
      </w:pPr>
      <w:r>
        <w:t>Aquí comienza la descripción de la geografía y la estructura moral del Infiemo</w:t>
      </w:r>
    </w:p>
    <w:p w14:paraId="488B109E" w14:textId="77777777" w:rsidR="00903E67" w:rsidRDefault="00903E67" w:rsidP="005636B6">
      <w:pPr>
        <w:spacing w:before="240" w:after="240"/>
      </w:pPr>
      <w:r>
        <w:t>dantesco. Espero que el lector no encuentre demasiadas dificultades para hacerse una idea</w:t>
      </w:r>
    </w:p>
    <w:p w14:paraId="1A095606" w14:textId="77777777" w:rsidR="00903E67" w:rsidRDefault="00903E67" w:rsidP="005636B6">
      <w:pPr>
        <w:spacing w:before="240" w:after="240"/>
      </w:pPr>
      <w:r>
        <w:t>del mismo. Tres son los círculos infernales que restan: el séptimo está dividido a su vez</w:t>
      </w:r>
    </w:p>
    <w:p w14:paraId="7335DAF3" w14:textId="77777777" w:rsidR="00903E67" w:rsidRDefault="00903E67" w:rsidP="005636B6">
      <w:pPr>
        <w:spacing w:before="240" w:after="240"/>
      </w:pPr>
      <w:r>
        <w:t>en tres recintos: el primero castiga a los violentos contra el prójimo; el segundo, a los</w:t>
      </w:r>
    </w:p>
    <w:p w14:paraId="741D9403" w14:textId="77777777" w:rsidR="00903E67" w:rsidRDefault="00903E67" w:rsidP="005636B6">
      <w:pPr>
        <w:spacing w:before="240" w:after="240"/>
      </w:pPr>
      <w:r>
        <w:t>violentos contra sí mismos; y el tercero, los violentos contra Dios y sus designios:</w:t>
      </w:r>
    </w:p>
    <w:p w14:paraId="2DC41B1F" w14:textId="77777777" w:rsidR="00903E67" w:rsidRDefault="00903E67" w:rsidP="005636B6">
      <w:pPr>
        <w:spacing w:before="240" w:after="240"/>
      </w:pPr>
      <w:r>
        <w:lastRenderedPageBreak/>
        <w:t>blasfemos, homosexuales y usureros.</w:t>
      </w:r>
    </w:p>
    <w:p w14:paraId="57513A9E" w14:textId="77777777" w:rsidR="00903E67" w:rsidRDefault="00903E67" w:rsidP="005636B6">
      <w:pPr>
        <w:spacing w:before="240" w:after="240"/>
      </w:pPr>
      <w:r>
        <w:t>Como veremos, el octavo círculo llamado Malasbolsas es donde se castigan las muy diversas formas de fraude. En el noveno, por fin,</w:t>
      </w:r>
    </w:p>
    <w:p w14:paraId="6242AEBD" w14:textId="77777777" w:rsidR="00903E67" w:rsidRDefault="00903E67" w:rsidP="005636B6">
      <w:pPr>
        <w:spacing w:before="240" w:after="240"/>
      </w:pPr>
      <w:r>
        <w:t>se condenan las diversas formas de traición.</w:t>
      </w:r>
    </w:p>
    <w:p w14:paraId="333685B7" w14:textId="77777777" w:rsidR="00903E67" w:rsidRDefault="00903E67" w:rsidP="005636B6">
      <w:pPr>
        <w:spacing w:before="240" w:after="240"/>
      </w:pPr>
      <w:r>
        <w:t>La bíblica Sodoma, destruida a causa de sus pecados (ver XVIII-XIX) da nombre a la homosexualidad; Cahors, ciudad francesa</w:t>
      </w:r>
    </w:p>
    <w:p w14:paraId="4DB49D63" w14:textId="77777777" w:rsidR="00903E67" w:rsidRDefault="00903E67" w:rsidP="005636B6">
      <w:pPr>
        <w:spacing w:before="240" w:after="240"/>
      </w:pPr>
      <w:r>
        <w:t>famosa por los usureros.</w:t>
      </w:r>
    </w:p>
    <w:p w14:paraId="2506CBFD" w14:textId="77777777" w:rsidR="00903E67" w:rsidRDefault="00903E67" w:rsidP="005636B6">
      <w:pPr>
        <w:spacing w:before="240" w:after="240"/>
      </w:pPr>
      <w:r>
        <w:t>La Ética de Aristóteles.</w:t>
      </w:r>
    </w:p>
    <w:p w14:paraId="10CC6767" w14:textId="77777777" w:rsidR="00903E67" w:rsidRDefault="00903E67" w:rsidP="005636B6">
      <w:pPr>
        <w:spacing w:before="240" w:after="240"/>
      </w:pPr>
      <w:r>
        <w:t>Los pecados que se castigan en los primeros círculos son aquellos causados por la incontinencia, no por la maldad. Tienen un</w:t>
      </w:r>
    </w:p>
    <w:p w14:paraId="0CA7A0A1" w14:textId="77777777" w:rsidR="00903E67" w:rsidRDefault="00903E67" w:rsidP="005636B6">
      <w:pPr>
        <w:spacing w:before="240" w:after="240"/>
      </w:pPr>
      <w:r>
        <w:t>alcance individual y no colectivo y por ello merecen un castigo más leve, aunque no por ello menos eterno.</w:t>
      </w:r>
    </w:p>
    <w:p w14:paraId="15C9FB89" w14:textId="77777777" w:rsidR="00903E67" w:rsidRDefault="00903E67" w:rsidP="005636B6">
      <w:pPr>
        <w:spacing w:before="240" w:after="240"/>
      </w:pPr>
      <w:r>
        <w:t>En efecto, las palabras de Aristóteles en las que se basa este pasaje se encuentran al comienzo de su Física.</w:t>
      </w:r>
    </w:p>
    <w:p w14:paraId="00C36F58" w14:textId="77777777" w:rsidR="00903E67" w:rsidRDefault="00903E67" w:rsidP="005636B6">
      <w:pPr>
        <w:spacing w:before="240" w:after="240"/>
      </w:pPr>
      <w:r>
        <w:t>La naturaleza actúa imitando a Dios y el hombre siguiendo a la naturaleza.</w:t>
      </w:r>
    </w:p>
    <w:p w14:paraId="64933BC3" w14:textId="77777777" w:rsidR="00903E67" w:rsidRDefault="00903E67" w:rsidP="005636B6">
      <w:pPr>
        <w:spacing w:before="240" w:after="240"/>
      </w:pPr>
      <w:r>
        <w:t>Traducido libremente, pero conservando la idea que Dante quiere expresar, siguiendo las palabras de Génesis, III, : «Comerás</w:t>
      </w:r>
    </w:p>
    <w:p w14:paraId="7F689BE7" w14:textId="77777777" w:rsidR="00903E67" w:rsidRDefault="00903E67" w:rsidP="005636B6">
      <w:pPr>
        <w:spacing w:before="240" w:after="240"/>
      </w:pPr>
      <w:r>
        <w:t>el pan con el sudor de tu frente.» El verso original es «... convene / prender sua vita ed avanzar la gente».</w:t>
      </w:r>
    </w:p>
    <w:p w14:paraId="6B31E015" w14:textId="77777777" w:rsidR="00903E67" w:rsidRDefault="00903E67" w:rsidP="005636B6">
      <w:pPr>
        <w:spacing w:before="240" w:after="240"/>
      </w:pPr>
      <w:r>
        <w:t>El usurero, en efecto, busca su sustento en el préstamo de dinero, lo que contradice el mandato divino.</w:t>
      </w:r>
    </w:p>
    <w:p w14:paraId="736E6682" w14:textId="77777777" w:rsidR="00903E67" w:rsidRDefault="00903E67" w:rsidP="005636B6">
      <w:pPr>
        <w:spacing w:before="240" w:after="240"/>
      </w:pPr>
      <w:r>
        <w:lastRenderedPageBreak/>
        <w:t>Nos hallamos en el amanecer del nuevo abril, cuando la constelación de Piscis surge sobre el horizonte, y la Osa Mayor se</w:t>
      </w:r>
    </w:p>
    <w:p w14:paraId="6D5F842E" w14:textId="77777777" w:rsidR="00903E67" w:rsidRDefault="00903E67" w:rsidP="005636B6">
      <w:pPr>
        <w:spacing w:before="240" w:after="240"/>
      </w:pPr>
      <w:r>
        <w:t>encuentra en la dirección del Coro o viento del nordeste.</w:t>
      </w:r>
    </w:p>
    <w:p w14:paraId="045EDBC4" w14:textId="77777777" w:rsidR="00903E67" w:rsidRDefault="00903E67" w:rsidP="005636B6">
      <w:pPr>
        <w:spacing w:before="240" w:after="240"/>
      </w:pPr>
      <w:r>
        <w:t>Dante parece referirse a una región entre Verona y Trento llamada Slavini di Marco, para describir la pendiente entre el sexto y</w:t>
      </w:r>
    </w:p>
    <w:p w14:paraId="462195D7" w14:textId="77777777" w:rsidR="00903E67" w:rsidRDefault="00903E67" w:rsidP="005636B6">
      <w:pPr>
        <w:spacing w:before="240" w:after="240"/>
      </w:pPr>
      <w:r>
        <w:t>el séptimo círculo.</w:t>
      </w:r>
    </w:p>
    <w:p w14:paraId="117E3652" w14:textId="77777777" w:rsidR="00903E67" w:rsidRDefault="00903E67" w:rsidP="005636B6">
      <w:pPr>
        <w:spacing w:before="240" w:after="240"/>
      </w:pPr>
      <w:r>
        <w:t>El Minotauro, que concibió Pasifae, mujer de Minos, rey de Creta, de un toro del que se había enamorado por instigación de</w:t>
      </w:r>
    </w:p>
    <w:p w14:paraId="31F699C4" w14:textId="77777777" w:rsidR="00903E67" w:rsidRDefault="00903E67" w:rsidP="005636B6">
      <w:pPr>
        <w:spacing w:before="240" w:after="240"/>
      </w:pPr>
      <w:r>
        <w:t>Neptuno, para lo cual hizo que el arquitecto Dédalo le fabricase una vaca artificial.</w:t>
      </w:r>
    </w:p>
    <w:p w14:paraId="5C75D3F6" w14:textId="77777777" w:rsidR="00903E67" w:rsidRDefault="00903E67" w:rsidP="005636B6">
      <w:pPr>
        <w:spacing w:before="240" w:after="240"/>
      </w:pPr>
      <w:r>
        <w:t>El Duque de Atenas es Teseo, que mató al Minotauro encerrado en el laberinto, gracias a la ayuda de la princesa Ariadna,</w:t>
      </w:r>
    </w:p>
    <w:p w14:paraId="2F516374" w14:textId="77777777" w:rsidR="00903E67" w:rsidRDefault="00903E67" w:rsidP="005636B6">
      <w:pPr>
        <w:spacing w:before="240" w:after="240"/>
      </w:pPr>
      <w:r>
        <w:t>poniendo así fin al tributo humano que los atenienses debían pagar al rey de Creta.</w:t>
      </w:r>
    </w:p>
    <w:p w14:paraId="60611FDF" w14:textId="77777777" w:rsidR="00903E67" w:rsidRDefault="00903E67" w:rsidP="005636B6">
      <w:pPr>
        <w:spacing w:before="240" w:after="240"/>
      </w:pPr>
      <w:r>
        <w:t>Esta ruina se produjo cuando Cristo murió y, según Mateo, XXVII, , tembló la tierra. La gran presa alude a la posterior bajada</w:t>
      </w:r>
    </w:p>
    <w:p w14:paraId="091099D6" w14:textId="77777777" w:rsidR="00903E67" w:rsidRDefault="00903E67" w:rsidP="005636B6">
      <w:pPr>
        <w:spacing w:before="240" w:after="240"/>
      </w:pPr>
      <w:r>
        <w:t>de Cristo a los infiernos ya comentada en Infierno, IV. Virgilio, en efecto, en su primer viaje, pudo ver aún intacto este lugar.</w:t>
      </w:r>
    </w:p>
    <w:p w14:paraId="5CEA68D4" w14:textId="77777777" w:rsidR="00903E67" w:rsidRDefault="00903E67" w:rsidP="005636B6">
      <w:pPr>
        <w:spacing w:before="240" w:after="240"/>
      </w:pPr>
      <w:r>
        <w:t>Virgilio sigue aquí la doctrina de Empédocles que sostenía que el cosmos se mantenía por la discordia de los cuatro elementos, y</w:t>
      </w:r>
    </w:p>
    <w:p w14:paraId="27C46ECD" w14:textId="77777777" w:rsidR="00903E67" w:rsidRDefault="00903E67" w:rsidP="005636B6">
      <w:pPr>
        <w:spacing w:before="240" w:after="240"/>
      </w:pPr>
      <w:r>
        <w:t>que el amor entre ellos los llevaría a mezclarse y regresar al caos primigenio. Virgilio creyó que aquel terremoto pudiera ser la vuelta a</w:t>
      </w:r>
    </w:p>
    <w:p w14:paraId="35DB6386" w14:textId="77777777" w:rsidR="00903E67" w:rsidRDefault="00903E67" w:rsidP="005636B6">
      <w:pPr>
        <w:spacing w:before="240" w:after="240"/>
      </w:pPr>
      <w:r>
        <w:t>dicho caos.</w:t>
      </w:r>
    </w:p>
    <w:p w14:paraId="3C85D63C" w14:textId="77777777" w:rsidR="00903E67" w:rsidRDefault="00903E67" w:rsidP="005636B6">
      <w:pPr>
        <w:spacing w:before="240" w:after="240"/>
      </w:pPr>
      <w:r>
        <w:lastRenderedPageBreak/>
        <w:t>Se trata del río Flegetonte, que ya había descrito Virgilio en la Eneida.</w:t>
      </w:r>
    </w:p>
    <w:p w14:paraId="75788B5E" w14:textId="77777777" w:rsidR="00903E67" w:rsidRDefault="00903E67" w:rsidP="005636B6">
      <w:pPr>
        <w:spacing w:before="240" w:after="240"/>
      </w:pPr>
      <w:r>
        <w:t>Los centauros, con su doble naturaleza humana y equina, representan las fuerzas de la violencia ciega, al igual que Minotauro.</w:t>
      </w:r>
    </w:p>
    <w:p w14:paraId="2C87919B" w14:textId="77777777" w:rsidR="00903E67" w:rsidRDefault="00903E67" w:rsidP="005636B6">
      <w:pPr>
        <w:spacing w:before="240" w:after="240"/>
      </w:pPr>
      <w:r>
        <w:t>Neso se enamoró de Deyanira, esposa de Hércules, a la que ayudaba a vadear un río sobre su grupa, a intentó violarla, por lo cual</w:t>
      </w:r>
    </w:p>
    <w:p w14:paraId="67E9B5E8" w14:textId="77777777" w:rsidR="00903E67" w:rsidRDefault="00903E67" w:rsidP="005636B6">
      <w:pPr>
        <w:spacing w:before="240" w:after="240"/>
      </w:pPr>
      <w:r>
        <w:t>Hércules lo mató con sus flechas.</w:t>
      </w:r>
    </w:p>
    <w:p w14:paraId="0BF473E1" w14:textId="77777777" w:rsidR="00903E67" w:rsidRDefault="00903E67" w:rsidP="005636B6">
      <w:pPr>
        <w:spacing w:before="240" w:after="240"/>
      </w:pPr>
      <w:r>
        <w:t>Quirón no era hermano del resto de los centauros y fue maestro y educador de Aquiles y otros héroes griegos. Destacaba entre</w:t>
      </w:r>
    </w:p>
    <w:p w14:paraId="3C0E361C" w14:textId="77777777" w:rsidR="00903E67" w:rsidRDefault="00903E67" w:rsidP="005636B6">
      <w:pPr>
        <w:spacing w:before="240" w:after="240"/>
      </w:pPr>
      <w:r>
        <w:t>los otros por su sabiduría y prudencia.</w:t>
      </w:r>
    </w:p>
    <w:p w14:paraId="083EB2EE" w14:textId="77777777" w:rsidR="00903E67" w:rsidRDefault="00903E67" w:rsidP="005636B6">
      <w:pPr>
        <w:spacing w:before="240" w:after="240"/>
      </w:pPr>
      <w:r>
        <w:t>Folo fue uno de los centauros que intentaron violar a las mujeres de los lapitas en las bodas de Piritoo a Hipodamia.</w:t>
      </w:r>
    </w:p>
    <w:p w14:paraId="6863175F" w14:textId="77777777" w:rsidR="00903E67" w:rsidRDefault="00903E67" w:rsidP="005636B6">
      <w:pPr>
        <w:spacing w:before="240" w:after="240"/>
      </w:pPr>
      <w:r>
        <w:t>Alejandro de Macedonia, o acaso Alejandro, tirano de Fero, en Tesalia (siglo IV a.C). El otro tirano es Dionisio el Viejo, tirano</w:t>
      </w:r>
    </w:p>
    <w:p w14:paraId="3C847938" w14:textId="77777777" w:rsidR="00903E67" w:rsidRDefault="00903E67" w:rsidP="005636B6">
      <w:pPr>
        <w:spacing w:before="240" w:after="240"/>
      </w:pPr>
      <w:r>
        <w:t>de Siracusa (- a.C.)</w:t>
      </w:r>
    </w:p>
    <w:p w14:paraId="412B2DCA" w14:textId="77777777" w:rsidR="00903E67" w:rsidRDefault="00903E67" w:rsidP="005636B6">
      <w:pPr>
        <w:spacing w:before="240" w:after="240"/>
      </w:pPr>
      <w:r>
        <w:t>Ezzelino III da Romano (ll-), señor de Verona, Padua y Vicenza, fue durante muchos años tirano en la Marca de Treviso</w:t>
      </w:r>
    </w:p>
    <w:p w14:paraId="30886D0F" w14:textId="77777777" w:rsidR="00903E67" w:rsidRDefault="00903E67" w:rsidP="005636B6">
      <w:pPr>
        <w:spacing w:before="240" w:after="240"/>
      </w:pPr>
      <w:r>
        <w:t>y fue el principal sostenedor de la causa gibelina en el norte de Italia.</w:t>
      </w:r>
    </w:p>
    <w:p w14:paraId="7CCCA7A5" w14:textId="77777777" w:rsidR="00903E67" w:rsidRDefault="00903E67" w:rsidP="005636B6">
      <w:pPr>
        <w:spacing w:before="240" w:after="240"/>
      </w:pPr>
      <w:r>
        <w:t>Obiao II de Este, señor de Ferrara, fue muerto al parecer por su hijo bastardo Azo VII.</w:t>
      </w:r>
    </w:p>
    <w:p w14:paraId="524864EB" w14:textId="77777777" w:rsidR="00903E67" w:rsidRDefault="00903E67" w:rsidP="005636B6">
      <w:pPr>
        <w:spacing w:before="240" w:after="240"/>
      </w:pPr>
      <w:r>
        <w:t>En este círculo Virgilio aconseja a Dante que escuche las palabras del</w:t>
      </w:r>
    </w:p>
    <w:p w14:paraId="3E546E80" w14:textId="77777777" w:rsidR="00903E67" w:rsidRDefault="00903E67" w:rsidP="005636B6">
      <w:pPr>
        <w:spacing w:before="240" w:after="240"/>
      </w:pPr>
      <w:r>
        <w:t>centauro que le serán de más provecho que las suyas.</w:t>
      </w:r>
    </w:p>
    <w:p w14:paraId="48200A41" w14:textId="77777777" w:rsidR="00903E67" w:rsidRDefault="00903E67" w:rsidP="005636B6">
      <w:pPr>
        <w:spacing w:before="240" w:after="240"/>
      </w:pPr>
      <w:r>
        <w:lastRenderedPageBreak/>
        <w:t>Guido de Monforte mató en una iglesia de Viterbo a Enrique, sobrino que dio</w:t>
      </w:r>
    </w:p>
    <w:p w14:paraId="10362CB8" w14:textId="77777777" w:rsidR="00903E67" w:rsidRDefault="00903E67" w:rsidP="005636B6">
      <w:pPr>
        <w:spacing w:before="240" w:after="240"/>
      </w:pPr>
      <w:r>
        <w:t>del rey Eduardo I de Inglaterra, para vengar la muerte injusta que este último fue</w:t>
      </w:r>
    </w:p>
    <w:p w14:paraId="095E3ECD" w14:textId="77777777" w:rsidR="00903E67" w:rsidRDefault="00903E67" w:rsidP="005636B6">
      <w:pPr>
        <w:spacing w:before="240" w:after="240"/>
      </w:pPr>
      <w:r>
        <w:t>había dado a su padre. El corazón del príncipe fue trasladado a su patria y colo- cado en una copa que sostenía una estatua en la abadía</w:t>
      </w:r>
    </w:p>
    <w:p w14:paraId="7F9BFB89" w14:textId="77777777" w:rsidR="00903E67" w:rsidRDefault="00903E67" w:rsidP="005636B6">
      <w:pPr>
        <w:spacing w:before="240" w:after="240"/>
      </w:pPr>
      <w:r>
        <w:t>de Westminster. El hecho ocurrió en  y Guido murió prisionero en Sicilia dieciséis años después.</w:t>
      </w:r>
    </w:p>
    <w:p w14:paraId="1E0DB866" w14:textId="77777777" w:rsidR="00903E67" w:rsidRDefault="00903E67" w:rsidP="005636B6">
      <w:pPr>
        <w:spacing w:before="240" w:after="240"/>
      </w:pPr>
      <w:r>
        <w:t>Atila es, por supuesto, «El Azote de Dios»; jefe de los hunos, muerto en .</w:t>
      </w:r>
    </w:p>
    <w:p w14:paraId="0F67DDD3" w14:textId="77777777" w:rsidR="00903E67" w:rsidRDefault="00903E67" w:rsidP="005636B6">
      <w:pPr>
        <w:spacing w:before="240" w:after="240"/>
      </w:pPr>
      <w:r>
        <w:t>Pirro es acaso un hijo de Aquiles de quien habla VirgiLo en Eneida, II que dió muerte a Polixena, hija de Hécuba, sobre la tumba</w:t>
      </w:r>
    </w:p>
    <w:p w14:paraId="1EB5A70B" w14:textId="77777777" w:rsidR="00903E67" w:rsidRDefault="00903E67" w:rsidP="005636B6">
      <w:pPr>
        <w:spacing w:before="240" w:after="240"/>
      </w:pPr>
      <w:r>
        <w:t>de su padre. Sexto hijo de Pompeyo, que manchó con su crueldad la memoria respetada de su padre.</w:t>
      </w:r>
    </w:p>
    <w:p w14:paraId="39D61E19" w14:textId="77777777" w:rsidR="00903E67" w:rsidRDefault="00903E67" w:rsidP="005636B6">
      <w:pPr>
        <w:spacing w:before="240" w:after="240"/>
      </w:pPr>
      <w:r>
        <w:t>Raniero de Cornetto y Ranier Paso fueron dos nobles de baja condición que se dedicaron al bandidaje en la Toscana.</w:t>
      </w:r>
    </w:p>
    <w:p w14:paraId="664D7B66" w14:textId="77777777" w:rsidR="00903E67" w:rsidRDefault="00903E67" w:rsidP="005636B6">
      <w:pPr>
        <w:spacing w:before="240" w:after="240"/>
      </w:pPr>
      <w:r>
        <w:t>Confines de la Maremma toscana.</w:t>
      </w:r>
    </w:p>
    <w:p w14:paraId="4583DB7C" w14:textId="77777777" w:rsidR="00903E67" w:rsidRDefault="00903E67" w:rsidP="005636B6">
      <w:pPr>
        <w:spacing w:before="240" w:after="240"/>
      </w:pPr>
      <w:r>
        <w:t>Las arpías, hijas de Taumante y Electra, tenían cuerpo de pájaro y rostro de mujer. Virgilio en Eneida, III, las colocaba en la isla</w:t>
      </w:r>
    </w:p>
    <w:p w14:paraId="6E87FF4F" w14:textId="77777777" w:rsidR="00903E67" w:rsidRDefault="00903E67" w:rsidP="005636B6">
      <w:pPr>
        <w:spacing w:before="240" w:after="240"/>
      </w:pPr>
      <w:r>
        <w:t>de Estrófade, de donde echaron a los troyanos de Eneas, ensuciando la mesa en que comían.</w:t>
      </w:r>
    </w:p>
    <w:p w14:paraId="725A5CAD" w14:textId="77777777" w:rsidR="00903E67" w:rsidRDefault="00903E67" w:rsidP="005636B6">
      <w:pPr>
        <w:spacing w:before="240" w:after="240"/>
      </w:pPr>
      <w:r>
        <w:t>Este juego de palabras parece inspirado en el estilo cancilleresco, o diplomático, en el que fue muy experto el personaje que</w:t>
      </w:r>
    </w:p>
    <w:p w14:paraId="0FA2571B" w14:textId="77777777" w:rsidR="00903E67" w:rsidRDefault="00903E67" w:rsidP="005636B6">
      <w:pPr>
        <w:spacing w:before="240" w:after="240"/>
      </w:pPr>
      <w:r>
        <w:lastRenderedPageBreak/>
        <w:t>conoceremos a continuación y debe tener, por ello, un carácter paródico.</w:t>
      </w:r>
    </w:p>
    <w:p w14:paraId="61F45CD5" w14:textId="77777777" w:rsidR="00903E67" w:rsidRDefault="00903E67" w:rsidP="005636B6">
      <w:pPr>
        <w:spacing w:before="240" w:after="240"/>
      </w:pPr>
      <w:r>
        <w:t>Escondida detrás de los árboles, naturalmente, y no que fuesen los árboles mismos.</w:t>
      </w:r>
    </w:p>
    <w:p w14:paraId="769A2FCB" w14:textId="77777777" w:rsidR="00903E67" w:rsidRDefault="00903E67" w:rsidP="005636B6">
      <w:pPr>
        <w:spacing w:before="240" w:after="240"/>
      </w:pPr>
      <w:r>
        <w:t>Para este episodio, Dante se inspira de nuevo en Virgilio, Eneida, III. De igual manera lo recogerá T. Tasso en su Gerusalemme</w:t>
      </w:r>
    </w:p>
    <w:p w14:paraId="1428657A" w14:textId="77777777" w:rsidR="00903E67" w:rsidRDefault="00903E67" w:rsidP="005636B6">
      <w:pPr>
        <w:spacing w:before="240" w:after="240"/>
      </w:pPr>
      <w:r>
        <w:t>Liberata.</w:t>
      </w:r>
    </w:p>
    <w:p w14:paraId="6CC9ADFE" w14:textId="77777777" w:rsidR="00903E67" w:rsidRDefault="00903E67" w:rsidP="005636B6">
      <w:pPr>
        <w:spacing w:before="240" w:after="240"/>
      </w:pPr>
      <w:r>
        <w:t>Pier della Vigna, nacido en ll, poeta y protonotario de Federico II. Fue el más íntimo de sus mensajeros reordenando toda la</w:t>
      </w:r>
    </w:p>
    <w:p w14:paraId="1024DDB7" w14:textId="77777777" w:rsidR="00903E67" w:rsidRDefault="00903E67" w:rsidP="005636B6">
      <w:pPr>
        <w:spacing w:before="240" w:after="240"/>
      </w:pPr>
      <w:r>
        <w:t>legislación del estado en . En  perdió la gracia del emperador y fue encarcelado acusado de traición dándose la muerte en</w:t>
      </w:r>
    </w:p>
    <w:p w14:paraId="715A7372" w14:textId="77777777" w:rsidR="00903E67" w:rsidRDefault="00903E67" w:rsidP="005636B6">
      <w:pPr>
        <w:spacing w:before="240" w:after="240"/>
      </w:pPr>
      <w:r>
        <w:t>, rompiéndose la cabeza contra el muro.</w:t>
      </w:r>
    </w:p>
    <w:p w14:paraId="360BBE92" w14:textId="77777777" w:rsidR="00903E67" w:rsidRDefault="00903E67" w:rsidP="005636B6">
      <w:pPr>
        <w:spacing w:before="240" w:after="240"/>
      </w:pPr>
      <w:r>
        <w:t>La envidia de los cortesanos fue, según el diplomático, la causante de su desgracia junco al emperador.</w:t>
      </w:r>
    </w:p>
    <w:p w14:paraId="7B9ABF14" w14:textId="77777777" w:rsidR="00903E67" w:rsidRDefault="00903E67" w:rsidP="005636B6">
      <w:pPr>
        <w:spacing w:before="240" w:after="240"/>
      </w:pPr>
      <w:r>
        <w:t>Aparecen ahora otros dos condenados, no como suicidas, sino como dilapidadores de sus bienes (ver Infierno, XII). Se trata de</w:t>
      </w:r>
    </w:p>
    <w:p w14:paraId="7AA14C83" w14:textId="77777777" w:rsidR="00903E67" w:rsidRDefault="00903E67" w:rsidP="005636B6">
      <w:pPr>
        <w:spacing w:before="240" w:after="240"/>
      </w:pPr>
      <w:r>
        <w:t>Ercolano Maconi de Siena miembro de la cofradía de dilapidadores de la que Dante hablará en Infierno, XXIX que murió en la batalla</w:t>
      </w:r>
    </w:p>
    <w:p w14:paraId="19012D50" w14:textId="77777777" w:rsidR="00903E67" w:rsidRDefault="00903E67" w:rsidP="005636B6">
      <w:pPr>
        <w:spacing w:before="240" w:after="240"/>
      </w:pPr>
      <w:r>
        <w:t>de Toppo contra los aretinos en ; y de Giacomo de Sant Andrea, riquísimo noble de Padua que gastó su fortuna de una manera</w:t>
      </w:r>
    </w:p>
    <w:p w14:paraId="5D3402F1" w14:textId="77777777" w:rsidR="00903E67" w:rsidRDefault="00903E67" w:rsidP="005636B6">
      <w:pPr>
        <w:spacing w:before="240" w:after="240"/>
      </w:pPr>
      <w:r>
        <w:t>escandalosa, llegándose a contar que arrojaba monedas a los peces.</w:t>
      </w:r>
    </w:p>
    <w:p w14:paraId="2F61D030" w14:textId="77777777" w:rsidR="00903E67" w:rsidRDefault="00903E67" w:rsidP="005636B6">
      <w:pPr>
        <w:spacing w:before="240" w:after="240"/>
      </w:pPr>
      <w:r>
        <w:t>El suicida cuya alma se ha transformado en este arbusto es un florentino de difícil localización; acaso un tal Rocco dei Mozzi.</w:t>
      </w:r>
    </w:p>
    <w:p w14:paraId="567C85D9" w14:textId="77777777" w:rsidR="00903E67" w:rsidRDefault="00903E67" w:rsidP="005636B6">
      <w:pPr>
        <w:spacing w:before="240" w:after="240"/>
      </w:pPr>
      <w:r>
        <w:lastRenderedPageBreak/>
        <w:t>Florencia, según cuenta Dante en varias ocasiones, había estado puesta en la antigüedad bajo el patronato de Marte, a quien</w:t>
      </w:r>
    </w:p>
    <w:p w14:paraId="0227A975" w14:textId="77777777" w:rsidR="00903E67" w:rsidRDefault="00903E67" w:rsidP="005636B6">
      <w:pPr>
        <w:spacing w:before="240" w:after="240"/>
      </w:pPr>
      <w:r>
        <w:t>estaba dedicado el templo que luego sería transformado en el Baptisterio de San Juan, que pasaría a ser el nuevo patrono de la ciudad.</w:t>
      </w:r>
    </w:p>
    <w:p w14:paraId="469C95E4" w14:textId="77777777" w:rsidR="00903E67" w:rsidRDefault="00903E67" w:rsidP="005636B6">
      <w:pPr>
        <w:spacing w:before="240" w:after="240"/>
      </w:pPr>
      <w:r>
        <w:t>En venganza de ello, Marte no deja de enviar castigos a la ciudad, y aún más enviaría de no ser porque en el Ponte Vecchio aún</w:t>
      </w:r>
    </w:p>
    <w:p w14:paraId="002F2201" w14:textId="77777777" w:rsidR="00903E67" w:rsidRDefault="00903E67" w:rsidP="005636B6">
      <w:pPr>
        <w:spacing w:before="240" w:after="240"/>
      </w:pPr>
      <w:r>
        <w:t>quedaban vestigios de una estatua suya rescatada del fondo del río. Dicha estatua al parecer, estaba dedicada en realidad al rey</w:t>
      </w:r>
    </w:p>
    <w:p w14:paraId="2B382022" w14:textId="77777777" w:rsidR="00903E67" w:rsidRDefault="00903E67" w:rsidP="005636B6">
      <w:pPr>
        <w:spacing w:before="240" w:after="240"/>
      </w:pPr>
      <w:r>
        <w:t>ostrogodo Teodorico (Paraíso, XVI, ).</w:t>
      </w:r>
    </w:p>
    <w:p w14:paraId="233592CB" w14:textId="77777777" w:rsidR="00903E67" w:rsidRDefault="00903E67" w:rsidP="005636B6">
      <w:pPr>
        <w:spacing w:before="240" w:after="240"/>
      </w:pPr>
      <w:r>
        <w:t>Según la leyenda, Atila habría destruido Florencia para reconstruir Fiesole y vengar así al romano Catilina. Pero al parecer se</w:t>
      </w:r>
    </w:p>
    <w:p w14:paraId="594D40D3" w14:textId="77777777" w:rsidR="00903E67" w:rsidRDefault="00903E67" w:rsidP="005636B6">
      <w:pPr>
        <w:spacing w:before="240" w:after="240"/>
      </w:pPr>
      <w:r>
        <w:t>confundía a Atila con el ostrogodo Totila, que asedió la ciudad en .</w:t>
      </w:r>
    </w:p>
    <w:p w14:paraId="03BCB8A5" w14:textId="77777777" w:rsidR="00903E67" w:rsidRDefault="00903E67" w:rsidP="005636B6">
      <w:pPr>
        <w:spacing w:before="240" w:after="240"/>
      </w:pPr>
      <w:r>
        <w:t>Nos encontramos ahora, y en los dos siguientes cantos, en el segundo recinto del círculo séptimo, donde se castiga a los violentos</w:t>
      </w:r>
    </w:p>
    <w:p w14:paraId="7A044B2F" w14:textId="77777777" w:rsidR="00903E67" w:rsidRDefault="00903E67" w:rsidP="005636B6">
      <w:pPr>
        <w:spacing w:before="240" w:after="240"/>
      </w:pPr>
      <w:r>
        <w:t>contra Dios en un arenal ardiente sobre el que cae una incesante lluvia de fuego: blasfemos, que yacen boca arriba; homosexuales,</w:t>
      </w:r>
    </w:p>
    <w:p w14:paraId="11C54197" w14:textId="77777777" w:rsidR="00903E67" w:rsidRDefault="00903E67" w:rsidP="005636B6">
      <w:pPr>
        <w:spacing w:before="240" w:after="240"/>
      </w:pPr>
      <w:r>
        <w:t>caminando sin tregua; y usureros, sentados.</w:t>
      </w:r>
    </w:p>
    <w:p w14:paraId="5771E68A" w14:textId="77777777" w:rsidR="00903E67" w:rsidRDefault="00903E67" w:rsidP="005636B6">
      <w:pPr>
        <w:spacing w:before="240" w:after="240"/>
      </w:pPr>
      <w:r>
        <w:t>Lo cuenta Lucano en Farsalia X,  y ss.</w:t>
      </w:r>
    </w:p>
    <w:p w14:paraId="47A62E2C" w14:textId="77777777" w:rsidR="00903E67" w:rsidRDefault="00903E67" w:rsidP="005636B6">
      <w:pPr>
        <w:spacing w:before="240" w:after="240"/>
      </w:pPr>
      <w:r>
        <w:t>Dante unifica aquí dos hechos que cuenta la apócrifa Epístola de Alejandro a Aristóteles: una nieve copiosísima, que los</w:t>
      </w:r>
    </w:p>
    <w:p w14:paraId="4D46395B" w14:textId="77777777" w:rsidR="00903E67" w:rsidRDefault="00903E67" w:rsidP="005636B6">
      <w:pPr>
        <w:spacing w:before="240" w:after="240"/>
      </w:pPr>
      <w:r>
        <w:t>soldados debían pisar para fundirla; y una lluvia de fuego.</w:t>
      </w:r>
    </w:p>
    <w:p w14:paraId="1A133D11" w14:textId="77777777" w:rsidR="00903E67" w:rsidRDefault="00903E67" w:rsidP="005636B6">
      <w:pPr>
        <w:spacing w:before="240" w:after="240"/>
      </w:pPr>
      <w:r>
        <w:lastRenderedPageBreak/>
        <w:t>Se trata de Capaneo, uno de los siete reyes que lucharon contra Tebas en ayuda de Eteocles. Blasfemando contra Júpiter y el</w:t>
      </w:r>
    </w:p>
    <w:p w14:paraId="6F1A62F4" w14:textId="77777777" w:rsidR="00903E67" w:rsidRDefault="00903E67" w:rsidP="005636B6">
      <w:pPr>
        <w:spacing w:before="240" w:after="240"/>
      </w:pPr>
      <w:r>
        <w:t>resto de los dioses nos lo presenta Estacio en Tebaida, X,  y ss.;  y ss.</w:t>
      </w:r>
    </w:p>
    <w:p w14:paraId="62532A2B" w14:textId="77777777" w:rsidR="00903E67" w:rsidRDefault="00903E67" w:rsidP="005636B6">
      <w:pPr>
        <w:spacing w:before="240" w:after="240"/>
      </w:pPr>
      <w:r>
        <w:t>- Los Gigantes habían intentado expugnar la morada de los dioses, dándose una gran batalla entre unos y otros hasta ser</w:t>
      </w:r>
    </w:p>
    <w:p w14:paraId="2B859375" w14:textId="77777777" w:rsidR="00903E67" w:rsidRDefault="00903E67" w:rsidP="005636B6">
      <w:pPr>
        <w:spacing w:before="240" w:after="240"/>
      </w:pPr>
      <w:r>
        <w:t>precipitados, por los rayos que Vulcano fabricaba para Júpiter, al valle de Flegra, en Tesalia. Volveremos a ello en Infierno, XXXI.</w:t>
      </w:r>
    </w:p>
    <w:p w14:paraId="3E76AF32" w14:textId="77777777" w:rsidR="00903E67" w:rsidRDefault="00903E67" w:rsidP="005636B6">
      <w:pPr>
        <w:spacing w:before="240" w:after="240"/>
      </w:pPr>
      <w:r>
        <w:t>Se trata nuevamente del Flagetonte.</w:t>
      </w:r>
    </w:p>
    <w:p w14:paraId="6A2BD3C6" w14:textId="77777777" w:rsidR="00903E67" w:rsidRDefault="00903E67" w:rsidP="005636B6">
      <w:pPr>
        <w:spacing w:before="240" w:after="240"/>
      </w:pPr>
      <w:r>
        <w:t>Fuente termal cercana a Viterbo, donde según la costumbre se bañaban las prostitutas.</w:t>
      </w:r>
    </w:p>
    <w:p w14:paraId="2E683F21" w14:textId="77777777" w:rsidR="00903E67" w:rsidRDefault="00903E67" w:rsidP="005636B6">
      <w:pPr>
        <w:spacing w:before="240" w:after="240"/>
      </w:pPr>
      <w:r>
        <w:t>Las puertas del Infiemo.</w:t>
      </w:r>
    </w:p>
    <w:p w14:paraId="704A938D" w14:textId="77777777" w:rsidR="00903E67" w:rsidRDefault="00903E67" w:rsidP="005636B6">
      <w:pPr>
        <w:spacing w:before="240" w:after="240"/>
      </w:pPr>
      <w:r>
        <w:t>Alude a Satumo, bajo cuyo reinado tuvo lugar la paradisiaca Edad de Oro.</w:t>
      </w:r>
    </w:p>
    <w:p w14:paraId="780B7BC2" w14:textId="77777777" w:rsidR="00903E67" w:rsidRDefault="00903E67" w:rsidP="005636B6">
      <w:pPr>
        <w:spacing w:before="240" w:after="240"/>
      </w:pPr>
      <w:r>
        <w:t>Rea o Cibeles, mujer de Saturno, escondió de éste a su hijo Júpiter, para que no lo devorase como había hecho con el resto de sus</w:t>
      </w:r>
    </w:p>
    <w:p w14:paraId="6B97C546" w14:textId="77777777" w:rsidR="00903E67" w:rsidRDefault="00903E67" w:rsidP="005636B6">
      <w:pPr>
        <w:spacing w:before="240" w:after="240"/>
      </w:pPr>
      <w:r>
        <w:t>hermanos, en la isla de Creta. Allí ordenó que cuando el niño llorase, los habitantes prorrumpieran en gritos, para que Saturno no se</w:t>
      </w:r>
    </w:p>
    <w:p w14:paraId="3877FBC0" w14:textId="77777777" w:rsidR="00903E67" w:rsidRDefault="00903E67" w:rsidP="005636B6">
      <w:pPr>
        <w:spacing w:before="240" w:after="240"/>
      </w:pPr>
      <w:r>
        <w:t>diera cuenta de la presencia de quien posteriormente habría de derrotarle.</w:t>
      </w:r>
    </w:p>
    <w:p w14:paraId="6E01CF30" w14:textId="77777777" w:rsidR="00903E67" w:rsidRDefault="00903E67" w:rsidP="005636B6">
      <w:pPr>
        <w:spacing w:before="240" w:after="240"/>
      </w:pPr>
      <w:r>
        <w:t>Es muy posible el recuerdo de la visión de Nabucodonosor en Daniel, III. En este pasaje, como en aquél, la estatua del Viejo</w:t>
      </w:r>
    </w:p>
    <w:p w14:paraId="5676477E" w14:textId="77777777" w:rsidR="00903E67" w:rsidRDefault="00903E67" w:rsidP="005636B6">
      <w:pPr>
        <w:spacing w:before="240" w:after="240"/>
      </w:pPr>
      <w:r>
        <w:t>debe representar la historia de la humanidad: la estatua vuelve la espalda a Damiata, en el Oriente, de donde vino la civilización; y</w:t>
      </w:r>
    </w:p>
    <w:p w14:paraId="12A18BB6" w14:textId="77777777" w:rsidR="00903E67" w:rsidRDefault="00903E67" w:rsidP="005636B6">
      <w:pPr>
        <w:spacing w:before="240" w:after="240"/>
      </w:pPr>
      <w:r>
        <w:lastRenderedPageBreak/>
        <w:t>mira a Roma, que es la meta espiritual del hombre. El pie de barro es el poder espiritual y el otro el temporal. El oro señala una época</w:t>
      </w:r>
    </w:p>
    <w:p w14:paraId="5A797DE9" w14:textId="77777777" w:rsidR="00903E67" w:rsidRDefault="00903E67" w:rsidP="005636B6">
      <w:pPr>
        <w:spacing w:before="240" w:after="240"/>
      </w:pPr>
      <w:r>
        <w:t>de inocencia primigenia; la plata y el cobre no señalan ninguna época concreta, sino dos sucesivas etapas de corrupción. Existen,</w:t>
      </w:r>
    </w:p>
    <w:p w14:paraId="01E047B6" w14:textId="77777777" w:rsidR="00903E67" w:rsidRDefault="00903E67" w:rsidP="005636B6">
      <w:pPr>
        <w:spacing w:before="240" w:after="240"/>
      </w:pPr>
      <w:r>
        <w:t>como el lector podrá suponerse, muchas otras interpretaciones.</w:t>
      </w:r>
    </w:p>
    <w:p w14:paraId="142BD275" w14:textId="77777777" w:rsidR="00903E67" w:rsidRDefault="00903E67" w:rsidP="005636B6">
      <w:pPr>
        <w:spacing w:before="240" w:after="240"/>
      </w:pPr>
      <w:r>
        <w:t>Las culpas del hombre tras la pérdida de la pureza originaria dan forma a los ríos infemales, de los que ya conocemos tres:</w:t>
      </w:r>
    </w:p>
    <w:p w14:paraId="703594F7" w14:textId="77777777" w:rsidR="00903E67" w:rsidRDefault="00903E67" w:rsidP="005636B6">
      <w:pPr>
        <w:spacing w:before="240" w:after="240"/>
      </w:pPr>
      <w:r>
        <w:t>Aqueronte, Estigia y Flegetonte.</w:t>
      </w:r>
    </w:p>
    <w:p w14:paraId="52A0BCFE" w14:textId="77777777" w:rsidR="00903E67" w:rsidRDefault="00903E67" w:rsidP="005636B6">
      <w:pPr>
        <w:spacing w:before="240" w:after="240"/>
      </w:pPr>
      <w:r>
        <w:t>Es, como veremos, el río del noveno círculo.</w:t>
      </w:r>
    </w:p>
    <w:p w14:paraId="7B7F4073" w14:textId="77777777" w:rsidR="00903E67" w:rsidRDefault="00903E67" w:rsidP="005636B6">
      <w:pPr>
        <w:spacing w:before="240" w:after="240"/>
      </w:pPr>
      <w:r>
        <w:t>Dante no ha caído en la cuenta de que el Flegetonte fuera el río de sangre que ha contemplado en los cantos precedentes: el Leteo</w:t>
      </w:r>
    </w:p>
    <w:p w14:paraId="5BD8765C" w14:textId="77777777" w:rsidR="00903E67" w:rsidRDefault="00903E67" w:rsidP="005636B6">
      <w:pPr>
        <w:spacing w:before="240" w:after="240"/>
      </w:pPr>
      <w:r>
        <w:t>nos lo encontraremos en la cima del Purgatorio (Purgatorio, XXVIII).</w:t>
      </w:r>
    </w:p>
    <w:p w14:paraId="1A41878F" w14:textId="77777777" w:rsidR="00903E67" w:rsidRDefault="00903E67" w:rsidP="005636B6">
      <w:pPr>
        <w:spacing w:before="240" w:after="240"/>
      </w:pPr>
      <w:r>
        <w:t>El Brenta es el río que riega Padua.</w:t>
      </w:r>
    </w:p>
    <w:p w14:paraId="5EFA2E26" w14:textId="77777777" w:rsidR="00903E67" w:rsidRDefault="00903E67" w:rsidP="005636B6">
      <w:pPr>
        <w:spacing w:before="240" w:after="240"/>
      </w:pPr>
      <w:r>
        <w:t>Al parecer, territorio del ducado de Carintia, en Austria.</w:t>
      </w:r>
    </w:p>
    <w:p w14:paraId="3EC9404C" w14:textId="77777777" w:rsidR="00903E67" w:rsidRDefault="00903E67" w:rsidP="005636B6">
      <w:pPr>
        <w:spacing w:before="240" w:after="240"/>
      </w:pPr>
      <w:r>
        <w:t>Se trata de un grupo de pecadores contra la naturaleza, es decir, de homosexuales que no siguen las leyes naturales de la</w:t>
      </w:r>
    </w:p>
    <w:p w14:paraId="49B46AF1" w14:textId="77777777" w:rsidR="00903E67" w:rsidRDefault="00903E67" w:rsidP="005636B6">
      <w:pPr>
        <w:spacing w:before="240" w:after="240"/>
      </w:pPr>
      <w:r>
        <w:t>procreación. Este primer grupo, en el que Dante encontrará a Bruneto Latino, está formado por gente de Iglesia y de letras; en el canto</w:t>
      </w:r>
    </w:p>
    <w:p w14:paraId="29777665" w14:textId="77777777" w:rsidR="00903E67" w:rsidRDefault="00903E67" w:rsidP="005636B6">
      <w:pPr>
        <w:spacing w:before="240" w:after="240"/>
      </w:pPr>
      <w:r>
        <w:t>siguiente encontrará un segundo grupo de hombres dedicados a la polltica.</w:t>
      </w:r>
    </w:p>
    <w:p w14:paraId="6705C82C" w14:textId="77777777" w:rsidR="00903E67" w:rsidRDefault="00903E67" w:rsidP="005636B6">
      <w:pPr>
        <w:spacing w:before="240" w:after="240"/>
      </w:pPr>
      <w:r>
        <w:t>Bruneto Latino nació en Florencia alrededor de . Perteneció al partido güelfo y ocupó importantes cargos políticos, entre</w:t>
      </w:r>
    </w:p>
    <w:p w14:paraId="63DD24C3" w14:textId="77777777" w:rsidR="00903E67" w:rsidRDefault="00903E67" w:rsidP="005636B6">
      <w:pPr>
        <w:spacing w:before="240" w:after="240"/>
      </w:pPr>
      <w:r>
        <w:lastRenderedPageBreak/>
        <w:t>ellos el de embajador ante Alfonso X de Castilla, aparte de su dedicación a la tarea filosófica. Exilado en Francia tras la batalla de</w:t>
      </w:r>
    </w:p>
    <w:p w14:paraId="35D83272" w14:textId="77777777" w:rsidR="00903E67" w:rsidRDefault="00903E67" w:rsidP="005636B6">
      <w:pPr>
        <w:spacing w:before="240" w:after="240"/>
      </w:pPr>
      <w:r>
        <w:t>Monteaperti, escribió allí su libro Tresor en francés. Regresó a Florencia donde debió mantener relaciones cordiales con el joven</w:t>
      </w:r>
    </w:p>
    <w:p w14:paraId="4213FE94" w14:textId="77777777" w:rsidR="00903E67" w:rsidRDefault="00903E67" w:rsidP="005636B6">
      <w:pPr>
        <w:spacing w:before="240" w:after="240"/>
      </w:pPr>
      <w:r>
        <w:t>Dante y murió en , rodeado de prestigio entre sus contemporáneos. Con Bruneto se abre en Florencia la gloriosa sucesión de</w:t>
      </w:r>
    </w:p>
    <w:p w14:paraId="141A5254" w14:textId="77777777" w:rsidR="00903E67" w:rsidRDefault="00903E67" w:rsidP="005636B6">
      <w:pPr>
        <w:spacing w:before="240" w:after="240"/>
      </w:pPr>
      <w:r>
        <w:t>políticos humanistas, que supieron conciliar la vida de acción con la especulación intelectual, contribuyendo así a dar gloria a la</w:t>
      </w:r>
    </w:p>
    <w:p w14:paraId="50D51CD5" w14:textId="77777777" w:rsidR="00903E67" w:rsidRDefault="00903E67" w:rsidP="005636B6">
      <w:pPr>
        <w:spacing w:before="240" w:after="240"/>
      </w:pPr>
      <w:r>
        <w:t>ciudad. Como vemos por el pasaje, Dante conservaba por él una enorme admiración y cariño. El colocarle a pesar de ello en este</w:t>
      </w:r>
    </w:p>
    <w:p w14:paraId="1ABFF9B0" w14:textId="77777777" w:rsidR="00903E67" w:rsidRDefault="00903E67" w:rsidP="005636B6">
      <w:pPr>
        <w:spacing w:before="240" w:after="240"/>
      </w:pPr>
      <w:r>
        <w:t>círculo de condenados, da cuenta del rígido sistema moral con el que Dante concibe su Comedia.</w:t>
      </w:r>
    </w:p>
    <w:p w14:paraId="51DA9467" w14:textId="77777777" w:rsidR="00903E67" w:rsidRDefault="00903E67" w:rsidP="005636B6">
      <w:pPr>
        <w:spacing w:before="240" w:after="240"/>
      </w:pPr>
      <w:r>
        <w:t>El pueblo de Florencia, que parecía conservar de sus legendarios orígenes fiesolanos la dureza del monte en que esta ciudad está</w:t>
      </w:r>
    </w:p>
    <w:p w14:paraId="497C077D" w14:textId="77777777" w:rsidR="00903E67" w:rsidRDefault="00903E67" w:rsidP="005636B6">
      <w:pPr>
        <w:spacing w:before="240" w:after="240"/>
      </w:pPr>
      <w:r>
        <w:t>colocada.</w:t>
      </w:r>
    </w:p>
    <w:p w14:paraId="3638189B" w14:textId="77777777" w:rsidR="00903E67" w:rsidRDefault="00903E67" w:rsidP="005636B6">
      <w:pPr>
        <w:spacing w:before="240" w:after="240"/>
      </w:pPr>
      <w:r>
        <w:t>Güelfos y gibelinos, que se disputarán el apoyo del poeta.</w:t>
      </w:r>
    </w:p>
    <w:p w14:paraId="2114D61E" w14:textId="77777777" w:rsidR="00903E67" w:rsidRDefault="00903E67" w:rsidP="005636B6">
      <w:pPr>
        <w:spacing w:before="240" w:after="240"/>
      </w:pPr>
      <w:r>
        <w:t>Se refiere a las palabras de Ciacco en Infierno, VI, cuya explicación espera obtener de Beatriz.</w:t>
      </w:r>
    </w:p>
    <w:p w14:paraId="3766EE47" w14:textId="77777777" w:rsidR="00903E67" w:rsidRDefault="00903E67" w:rsidP="005636B6">
      <w:pPr>
        <w:spacing w:before="240" w:after="240"/>
      </w:pPr>
      <w:r>
        <w:t>Prisciano de Cesarea fue un gramático latino que enseñó en Constantinopla a comienzos del siglo VI, y tuvo una gran influencia</w:t>
      </w:r>
    </w:p>
    <w:p w14:paraId="02CFE82C" w14:textId="77777777" w:rsidR="00903E67" w:rsidRDefault="00903E67" w:rsidP="005636B6">
      <w:pPr>
        <w:spacing w:before="240" w:after="240"/>
      </w:pPr>
      <w:r>
        <w:t>en el Medioevo, pero es posible que Dante lo confunda con el hereje Prisciliano, a cuya secta, como a tantas otras, se acusaba de</w:t>
      </w:r>
    </w:p>
    <w:p w14:paraId="7D0A934F" w14:textId="77777777" w:rsidR="00903E67" w:rsidRDefault="00903E67" w:rsidP="005636B6">
      <w:pPr>
        <w:spacing w:before="240" w:after="240"/>
      </w:pPr>
      <w:r>
        <w:lastRenderedPageBreak/>
        <w:t>sodomía, o a un Prisciano que enseñó en Bolonia en el siglo XIII, lo cual parece más probable, dado que Dante sólo cita aquí perso-</w:t>
      </w:r>
    </w:p>
    <w:p w14:paraId="19C227CD" w14:textId="77777777" w:rsidR="00903E67" w:rsidRDefault="00903E67" w:rsidP="005636B6">
      <w:pPr>
        <w:spacing w:before="240" w:after="240"/>
      </w:pPr>
      <w:r>
        <w:t>najes contemporáneos.</w:t>
      </w:r>
    </w:p>
    <w:p w14:paraId="487DB5D2" w14:textId="77777777" w:rsidR="00903E67" w:rsidRDefault="00903E67" w:rsidP="005636B6">
      <w:pPr>
        <w:spacing w:before="240" w:after="240"/>
      </w:pPr>
      <w:r>
        <w:t>Francesco D'Accorso fue profesor en la universidad de Bolonia y posteriormente en Oxford, donde fue llamado por Eduardo I,</w:t>
      </w:r>
    </w:p>
    <w:p w14:paraId="19B504AB" w14:textId="77777777" w:rsidR="00903E67" w:rsidRDefault="00903E67" w:rsidP="005636B6">
      <w:pPr>
        <w:spacing w:before="240" w:after="240"/>
      </w:pPr>
      <w:r>
        <w:t>murió en , con una gran fama de jurisconsulto.</w:t>
      </w:r>
    </w:p>
    <w:p w14:paraId="5080E39F" w14:textId="77777777" w:rsidR="00903E67" w:rsidRDefault="00903E67" w:rsidP="005636B6">
      <w:pPr>
        <w:spacing w:before="240" w:after="240"/>
      </w:pPr>
      <w:r>
        <w:t>Andrea dei Mozzi fue obispo de Florencia, de donde fue trasladado por el papa a la sede de Vicenza, sobre el río Bachiglión,</w:t>
      </w:r>
    </w:p>
    <w:p w14:paraId="7BA919E2" w14:textId="77777777" w:rsidR="00903E67" w:rsidRDefault="00903E67" w:rsidP="005636B6">
      <w:pPr>
        <w:spacing w:before="240" w:after="240"/>
      </w:pPr>
      <w:r>
        <w:t>donde murió en . Aparte de sodomita, no debió ser un hombre de mucho juicio a juzgar por los antiguos comentaristas.</w:t>
      </w:r>
    </w:p>
    <w:p w14:paraId="2152EC1D" w14:textId="77777777" w:rsidR="00903E67" w:rsidRDefault="00903E67" w:rsidP="005636B6">
      <w:pPr>
        <w:spacing w:before="240" w:after="240"/>
      </w:pPr>
      <w:r>
        <w:t>«Il Tessoretto» es un poema didáctico escrito en lengua vulgar, elogiado por Dante; los Livres du tresor; escrito en francés, es</w:t>
      </w:r>
    </w:p>
    <w:p w14:paraId="0538D580" w14:textId="77777777" w:rsidR="00903E67" w:rsidRDefault="00903E67" w:rsidP="005636B6">
      <w:pPr>
        <w:spacing w:before="240" w:after="240"/>
      </w:pPr>
      <w:r>
        <w:t>una gran enciclopedia de saber medieval.</w:t>
      </w:r>
    </w:p>
    <w:p w14:paraId="7063557B" w14:textId="77777777" w:rsidR="00903E67" w:rsidRDefault="00903E67" w:rsidP="005636B6">
      <w:pPr>
        <w:spacing w:before="240" w:after="240"/>
      </w:pPr>
      <w:r>
        <w:t>Era una carrera pedestre típica de las fiestas de las ciudades italianas. El «Lienzo verde» era la bandera con que se premiaba al</w:t>
      </w:r>
    </w:p>
    <w:p w14:paraId="2DD3428D" w14:textId="77777777" w:rsidR="00903E67" w:rsidRDefault="00903E67" w:rsidP="005636B6">
      <w:pPr>
        <w:spacing w:before="240" w:after="240"/>
      </w:pPr>
      <w:r>
        <w:t>ganador, mientras que el que llegaba el último era premiado con un gallo y un guante.</w:t>
      </w:r>
    </w:p>
    <w:p w14:paraId="1CACE03C" w14:textId="77777777" w:rsidR="00903E67" w:rsidRDefault="00903E67" w:rsidP="005636B6">
      <w:pPr>
        <w:spacing w:before="240" w:after="240"/>
      </w:pPr>
      <w:r>
        <w:t>Para algunos comentaristas Dante alude a los luchadores grecorromanos, mas para otros, a las prácticas de los juicios de Dios de</w:t>
      </w:r>
    </w:p>
    <w:p w14:paraId="2F231C70" w14:textId="77777777" w:rsidR="00903E67" w:rsidRDefault="00903E67" w:rsidP="005636B6">
      <w:pPr>
        <w:spacing w:before="240" w:after="240"/>
      </w:pPr>
      <w:r>
        <w:t>la Edad Media En todo caso, la imagen de estos tres nobles florentinos, desnudos y agarrados dando vueltas, no puede ser más</w:t>
      </w:r>
    </w:p>
    <w:p w14:paraId="7106C8D4" w14:textId="77777777" w:rsidR="00903E67" w:rsidRDefault="00903E67" w:rsidP="005636B6">
      <w:pPr>
        <w:spacing w:before="240" w:after="240"/>
      </w:pPr>
      <w:r>
        <w:t>humillante para su dignidad.</w:t>
      </w:r>
    </w:p>
    <w:p w14:paraId="2C536C8C" w14:textId="77777777" w:rsidR="00903E67" w:rsidRDefault="00903E67" w:rsidP="005636B6">
      <w:pPr>
        <w:spacing w:before="240" w:after="240"/>
      </w:pPr>
      <w:r>
        <w:lastRenderedPageBreak/>
        <w:t>- Guido VI Guerra fue un nobilísimo capitán de los güelfos florentinos, famoso por su valor y sus hechos de armas; en</w:t>
      </w:r>
    </w:p>
    <w:p w14:paraId="1777F055" w14:textId="77777777" w:rsidR="00903E67" w:rsidRDefault="00903E67" w:rsidP="005636B6">
      <w:pPr>
        <w:spacing w:before="240" w:after="240"/>
      </w:pPr>
      <w:r>
        <w:t>fue el general de los güelfos que derrotaron a los gibelinos de Arezzo, después de haber sido nombrado benefactor de la Iglesia por el</w:t>
      </w:r>
    </w:p>
    <w:p w14:paraId="6F4BAC91" w14:textId="77777777" w:rsidR="00903E67" w:rsidRDefault="00903E67" w:rsidP="005636B6">
      <w:pPr>
        <w:spacing w:before="240" w:after="240"/>
      </w:pPr>
      <w:r>
        <w:t>pontffice Inocencio IV. Exiliado tras Monteaperti, volvió a Florencia en  y murió en . Fue, en efecto, nieto de Gualdrada dei</w:t>
      </w:r>
    </w:p>
    <w:p w14:paraId="45281FA6" w14:textId="77777777" w:rsidR="00903E67" w:rsidRDefault="00903E67" w:rsidP="005636B6">
      <w:pPr>
        <w:spacing w:before="240" w:after="240"/>
      </w:pPr>
      <w:r>
        <w:t>Ravignani, mujer considerada un modelo de virtudes domésticas, pues en ll se había negado a dar un beso de bienvenida al</w:t>
      </w:r>
    </w:p>
    <w:p w14:paraId="2F530F94" w14:textId="77777777" w:rsidR="00903E67" w:rsidRDefault="00903E67" w:rsidP="005636B6">
      <w:pPr>
        <w:spacing w:before="240" w:after="240"/>
      </w:pPr>
      <w:r>
        <w:t>emperador Otón IV. Gualdrada era a su vez, lejana parienta de los Alighieri, pues una hermana suya casó con Alighiero, hijo de</w:t>
      </w:r>
    </w:p>
    <w:p w14:paraId="2089664D" w14:textId="77777777" w:rsidR="00903E67" w:rsidRDefault="00903E67" w:rsidP="005636B6">
      <w:pPr>
        <w:spacing w:before="240" w:after="240"/>
      </w:pPr>
      <w:r>
        <w:t>Cacciaguida y fue, por tanto, bisabuela de Dante.</w:t>
      </w:r>
    </w:p>
    <w:p w14:paraId="52266107" w14:textId="77777777" w:rsidR="00903E67" w:rsidRDefault="00903E67" w:rsidP="005636B6">
      <w:pPr>
        <w:spacing w:before="240" w:after="240"/>
      </w:pPr>
      <w:r>
        <w:t>Tegghiaio Aldobrandi degli Adimari, podestá de Arezzo, y ya muerto en , aconsejó a los florentinos que no atacasen a los</w:t>
      </w:r>
    </w:p>
    <w:p w14:paraId="25652735" w14:textId="77777777" w:rsidR="00903E67" w:rsidRDefault="00903E67" w:rsidP="005636B6">
      <w:pPr>
        <w:spacing w:before="240" w:after="240"/>
      </w:pPr>
      <w:r>
        <w:t>sieneses, con lo que hubieran evitado la derrota de Monteaperti.</w:t>
      </w:r>
    </w:p>
    <w:p w14:paraId="349DD1AE" w14:textId="77777777" w:rsidR="00903E67" w:rsidRDefault="00903E67" w:rsidP="005636B6">
      <w:pPr>
        <w:spacing w:before="240" w:after="240"/>
      </w:pPr>
      <w:r>
        <w:t>Jacoppo Rusticucci, también güelfo y contemporáneo de los anteriores, debió estar desposado con una mujer de muy mal</w:t>
      </w:r>
    </w:p>
    <w:p w14:paraId="2581C73F" w14:textId="77777777" w:rsidR="00903E67" w:rsidRDefault="00903E67" w:rsidP="005636B6">
      <w:pPr>
        <w:spacing w:before="240" w:after="240"/>
      </w:pPr>
      <w:r>
        <w:t>carácter, que justificaría sus prácticas homosexuales.</w:t>
      </w:r>
    </w:p>
    <w:p w14:paraId="7EC576DA" w14:textId="77777777" w:rsidR="00903E67" w:rsidRDefault="00903E67" w:rsidP="005636B6">
      <w:pPr>
        <w:spacing w:before="240" w:after="240"/>
      </w:pPr>
      <w:r>
        <w:t>También Bocaccio habla en el Decamerón (I, ) de este noble y virtuoso florentino muerto cerca de , y por tanto acabado de</w:t>
      </w:r>
    </w:p>
    <w:p w14:paraId="786D8785" w14:textId="77777777" w:rsidR="00903E67" w:rsidRDefault="00903E67" w:rsidP="005636B6">
      <w:pPr>
        <w:spacing w:before="240" w:after="240"/>
      </w:pPr>
      <w:r>
        <w:t>llegar al Infierno.</w:t>
      </w:r>
    </w:p>
    <w:p w14:paraId="1CF5031D" w14:textId="77777777" w:rsidR="00903E67" w:rsidRDefault="00903E67" w:rsidP="005636B6">
      <w:pPr>
        <w:spacing w:before="240" w:after="240"/>
      </w:pPr>
      <w:r>
        <w:t>La gente de los alrededores de Florencia ha invadido la antigua ciudad, donde se enriquece súbitamente (ver las palabras de</w:t>
      </w:r>
    </w:p>
    <w:p w14:paraId="7E852482" w14:textId="77777777" w:rsidR="00903E67" w:rsidRDefault="00903E67" w:rsidP="005636B6">
      <w:pPr>
        <w:spacing w:before="240" w:after="240"/>
      </w:pPr>
      <w:r>
        <w:lastRenderedPageBreak/>
        <w:t>Cacciaguida en Paraíso, XVI).</w:t>
      </w:r>
    </w:p>
    <w:p w14:paraId="54D6792D" w14:textId="77777777" w:rsidR="00903E67" w:rsidRDefault="00903E67" w:rsidP="005636B6">
      <w:pPr>
        <w:spacing w:before="240" w:after="240"/>
      </w:pPr>
      <w:r>
        <w:t>Dante compara la caída del río infemal Flegetonte del séptimo al octavo círculo con la cascada del Montone, río de Romagna,</w:t>
      </w:r>
    </w:p>
    <w:p w14:paraId="42F38731" w14:textId="77777777" w:rsidR="00903E67" w:rsidRDefault="00903E67" w:rsidP="005636B6">
      <w:pPr>
        <w:spacing w:before="240" w:after="240"/>
      </w:pPr>
      <w:r>
        <w:t>que cae desde el Apenino antes de unirse con el Po, cerca de un gran monasterio benedictino donde debería ser recibido por mil</w:t>
      </w:r>
    </w:p>
    <w:p w14:paraId="13964675" w14:textId="77777777" w:rsidR="00903E67" w:rsidRDefault="00903E67" w:rsidP="005636B6">
      <w:pPr>
        <w:spacing w:before="240" w:after="240"/>
      </w:pPr>
      <w:r>
        <w:t>monjes, pero que ahora se encuentra despoblado.</w:t>
      </w:r>
    </w:p>
    <w:p w14:paraId="0719C050" w14:textId="77777777" w:rsidR="00903E67" w:rsidRDefault="00903E67" w:rsidP="005636B6">
      <w:pPr>
        <w:spacing w:before="240" w:after="240"/>
      </w:pPr>
      <w:r>
        <w:t>Esta cuerda que Dante lleva ceñida y con la que pensó vencer a la onza, símbolo de la lujuria, es el cordón que se ceñían los</w:t>
      </w:r>
    </w:p>
    <w:p w14:paraId="01F36D52" w14:textId="77777777" w:rsidR="00903E67" w:rsidRDefault="00903E67" w:rsidP="005636B6">
      <w:pPr>
        <w:spacing w:before="240" w:after="240"/>
      </w:pPr>
      <w:r>
        <w:t>miembros de la orden tercera franciscana, es decir, los laicos que, como Dante debió hacer, seguían la regla de San Francisco. Tras</w:t>
      </w:r>
    </w:p>
    <w:p w14:paraId="72B5955D" w14:textId="77777777" w:rsidR="00903E67" w:rsidRDefault="00903E67" w:rsidP="005636B6">
      <w:pPr>
        <w:spacing w:before="240" w:after="240"/>
      </w:pPr>
      <w:r>
        <w:t>haber dejado atrás todos los círculos donde se purga la lujuria, Dante ya no necesita este símbolo de la castidad, y Virgilio la usa para</w:t>
      </w:r>
    </w:p>
    <w:p w14:paraId="3B3001EE" w14:textId="77777777" w:rsidR="00903E67" w:rsidRDefault="00903E67" w:rsidP="005636B6">
      <w:pPr>
        <w:spacing w:before="240" w:after="240"/>
      </w:pPr>
      <w:r>
        <w:t>llamar con ella a Gerión, como veremos más adelante.</w:t>
      </w:r>
    </w:p>
    <w:p w14:paraId="3BC6DCA8" w14:textId="77777777" w:rsidR="00903E67" w:rsidRDefault="00903E67" w:rsidP="005636B6">
      <w:pPr>
        <w:spacing w:before="240" w:after="240"/>
      </w:pPr>
      <w:r>
        <w:t>«Comedia» no como título de la obra, sino como descripción genérica en oposición a «Tragedia», pues, como Dante escribe,</w:t>
      </w:r>
    </w:p>
    <w:p w14:paraId="570BE0A9" w14:textId="77777777" w:rsidR="00903E67" w:rsidRDefault="00903E67" w:rsidP="005636B6">
      <w:pPr>
        <w:spacing w:before="240" w:after="240"/>
      </w:pPr>
      <w:r>
        <w:t>empieza mal y concluye bien.</w:t>
      </w:r>
    </w:p>
    <w:p w14:paraId="7DB6A61B" w14:textId="77777777" w:rsidR="00903E67" w:rsidRDefault="00903E67" w:rsidP="005636B6">
      <w:pPr>
        <w:spacing w:before="240" w:after="240"/>
      </w:pPr>
      <w:r>
        <w:t>Gerión, monstruo con cuerpo de serpiente y rostro humano, es el símbolo del fraude según Virgilio (Eneida, VIII, ) y otros</w:t>
      </w:r>
    </w:p>
    <w:p w14:paraId="630F5D88" w14:textId="77777777" w:rsidR="00903E67" w:rsidRDefault="00903E67" w:rsidP="005636B6">
      <w:pPr>
        <w:spacing w:before="240" w:after="240"/>
      </w:pPr>
      <w:r>
        <w:t>antiguos, Gerión es un rey famoso por su crueldad, que Hércules mató en uno de sus doce trabajos.</w:t>
      </w:r>
    </w:p>
    <w:p w14:paraId="5F8410D5" w14:textId="77777777" w:rsidR="00903E67" w:rsidRDefault="00903E67" w:rsidP="005636B6">
      <w:pPr>
        <w:spacing w:before="240" w:after="240"/>
      </w:pPr>
      <w:r>
        <w:t>Aracne, a quien ya veremos en Purgatorio, XII, es la famosa princesa que desafió a Atenea a medir su arte como tejedoras, y</w:t>
      </w:r>
    </w:p>
    <w:p w14:paraId="6886A0D4" w14:textId="77777777" w:rsidR="00903E67" w:rsidRDefault="00903E67" w:rsidP="005636B6">
      <w:pPr>
        <w:spacing w:before="240" w:after="240"/>
      </w:pPr>
      <w:r>
        <w:lastRenderedPageBreak/>
        <w:t>convertida en araña por la diosa ganadora (Metamorfosis, VI).</w:t>
      </w:r>
    </w:p>
    <w:p w14:paraId="0FD4E2F9" w14:textId="77777777" w:rsidR="00903E67" w:rsidRDefault="00903E67" w:rsidP="005636B6">
      <w:pPr>
        <w:spacing w:before="240" w:after="240"/>
      </w:pPr>
      <w:r>
        <w:t>- Se trata de los condenados por el pecado de la avaricia, a quienes describe por medio de sus escudos de armas. El poeta</w:t>
      </w:r>
    </w:p>
    <w:p w14:paraId="75142AE4" w14:textId="77777777" w:rsidR="00903E67" w:rsidRDefault="00903E67" w:rsidP="005636B6">
      <w:pPr>
        <w:spacing w:before="240" w:after="240"/>
      </w:pPr>
      <w:r>
        <w:t>nos presenta en primer lugar . un miembro de la familia Cianfigliacci, güelfos de Florencia; y de los Obriachi, ambién florentinos.</w:t>
      </w:r>
    </w:p>
    <w:p w14:paraId="21BE7520" w14:textId="77777777" w:rsidR="00903E67" w:rsidRDefault="00903E67" w:rsidP="005636B6">
      <w:pPr>
        <w:spacing w:before="240" w:after="240"/>
      </w:pPr>
      <w:r>
        <w:t>Tal vez Reginaldo Scrovegni, de Padua, cuyo hijo encargó a Giotto los frescos de la capilla de la Arena, levantada en</w:t>
      </w:r>
    </w:p>
    <w:p w14:paraId="22A00FB0" w14:textId="77777777" w:rsidR="00903E67" w:rsidRDefault="00903E67" w:rsidP="005636B6">
      <w:pPr>
        <w:spacing w:before="240" w:after="240"/>
      </w:pPr>
      <w:r>
        <w:t>satisfacción de la avaricia de su padre.</w:t>
      </w:r>
    </w:p>
    <w:p w14:paraId="71869C37" w14:textId="77777777" w:rsidR="00903E67" w:rsidRDefault="00903E67" w:rsidP="005636B6">
      <w:pPr>
        <w:spacing w:before="240" w:after="240"/>
      </w:pPr>
      <w:r>
        <w:t>Vitaliano del Bente, paduano, podestá de Vicenza en .</w:t>
      </w:r>
    </w:p>
    <w:p w14:paraId="5423DC8C" w14:textId="77777777" w:rsidR="00903E67" w:rsidRDefault="00903E67" w:rsidP="005636B6">
      <w:pPr>
        <w:spacing w:before="240" w:after="240"/>
      </w:pPr>
      <w:r>
        <w:t>Giovanni dei Buiamonti, florentino, como los primeros, murió en , es decir, que aún lo esperan en el Infierno.</w:t>
      </w:r>
    </w:p>
    <w:p w14:paraId="7ED0B65B" w14:textId="77777777" w:rsidR="00903E67" w:rsidRDefault="00903E67" w:rsidP="005636B6">
      <w:pPr>
        <w:spacing w:before="240" w:after="240"/>
      </w:pPr>
      <w:r>
        <w:t>- Faetón a Ícaro, como bien sabemos, son dos ejemplos, consagrados por la tradición, de caídas trágicas, el uno del carro</w:t>
      </w:r>
    </w:p>
    <w:p w14:paraId="27F0B68C" w14:textId="77777777" w:rsidR="00903E67" w:rsidRDefault="00903E67" w:rsidP="005636B6">
      <w:pPr>
        <w:spacing w:before="240" w:after="240"/>
      </w:pPr>
      <w:r>
        <w:t>del sol, que conducía, y el otro al deshacerse sus alas de cera.</w:t>
      </w:r>
    </w:p>
    <w:p w14:paraId="5897EB81" w14:textId="77777777" w:rsidR="00903E67" w:rsidRDefault="00903E67" w:rsidP="005636B6">
      <w:pPr>
        <w:spacing w:before="240" w:after="240"/>
      </w:pPr>
      <w:r>
        <w:t>A partir de este canto Dante va a narrar su viaje por el círculo octavo, el más extenso de todos, que recibe el nombre de</w:t>
      </w:r>
    </w:p>
    <w:p w14:paraId="57329B1D" w14:textId="77777777" w:rsidR="00903E67" w:rsidRDefault="00903E67" w:rsidP="005636B6">
      <w:pPr>
        <w:spacing w:before="240" w:after="240"/>
      </w:pPr>
      <w:r>
        <w:t>Malasbolsas (en el original «Malebolge»), que está dividido en diez bolsas o valles circulares, concéntricos, donde se castigan los</w:t>
      </w:r>
    </w:p>
    <w:p w14:paraId="4B758CEA" w14:textId="77777777" w:rsidR="00903E67" w:rsidRDefault="00903E67" w:rsidP="005636B6">
      <w:pPr>
        <w:spacing w:before="240" w:after="240"/>
      </w:pPr>
      <w:r>
        <w:t>diferentes tipos de fraude, y tan separado del círculo de los violentos que se precisa de Gerión para pasar de uno al otro. Los diferentes</w:t>
      </w:r>
    </w:p>
    <w:p w14:paraId="77ABBDA1" w14:textId="77777777" w:rsidR="00903E67" w:rsidRDefault="00903E67" w:rsidP="005636B6">
      <w:pPr>
        <w:spacing w:before="240" w:after="240"/>
      </w:pPr>
      <w:r>
        <w:t>valles están unidos por escollos a manera de puentes. El lector no se  debe extraviar por este pasaje, que Dante se esfuerza en</w:t>
      </w:r>
    </w:p>
    <w:p w14:paraId="1296B46A" w14:textId="77777777" w:rsidR="00903E67" w:rsidRDefault="00903E67" w:rsidP="005636B6">
      <w:pPr>
        <w:spacing w:before="240" w:after="240"/>
      </w:pPr>
      <w:r>
        <w:lastRenderedPageBreak/>
        <w:t>describimos tan detalladamente.</w:t>
      </w:r>
    </w:p>
    <w:p w14:paraId="3A9401C7" w14:textId="77777777" w:rsidR="00903E67" w:rsidRDefault="00903E67" w:rsidP="005636B6">
      <w:pPr>
        <w:spacing w:before="240" w:after="240"/>
      </w:pPr>
      <w:r>
        <w:t>Es el círculo noveno.</w:t>
      </w:r>
    </w:p>
    <w:p w14:paraId="5B14FCC4" w14:textId="77777777" w:rsidR="00903E67" w:rsidRDefault="00903E67" w:rsidP="005636B6">
      <w:pPr>
        <w:spacing w:before="240" w:after="240"/>
      </w:pPr>
      <w:r>
        <w:t>El primer valle de Malasbolsas es el que castiga a los seductores.</w:t>
      </w:r>
    </w:p>
    <w:p w14:paraId="4F31E45D" w14:textId="77777777" w:rsidR="00903E67" w:rsidRDefault="00903E67" w:rsidP="005636B6">
      <w:pPr>
        <w:spacing w:before="240" w:after="240"/>
      </w:pPr>
      <w:r>
        <w:t>En efecto, tal ordenación del tráfico de pergrinos fue adoptada en Roma en el jubileo de .</w:t>
      </w:r>
    </w:p>
    <w:p w14:paraId="4812929C" w14:textId="77777777" w:rsidR="00903E67" w:rsidRDefault="00903E67" w:rsidP="005636B6">
      <w:pPr>
        <w:spacing w:before="240" w:after="240"/>
      </w:pPr>
      <w:r>
        <w:t>Venedico Caccianemico dell' Orso, violento noble de Bolonia, parece que favoreció los amores de su hermana Ghisolabella con</w:t>
      </w:r>
    </w:p>
    <w:p w14:paraId="0B8F47D0" w14:textId="77777777" w:rsidR="00903E67" w:rsidRDefault="00903E67" w:rsidP="005636B6">
      <w:pPr>
        <w:spacing w:before="240" w:after="240"/>
      </w:pPr>
      <w:r>
        <w:t>Azzo VIII de Este, señor de Ferrara, para ganar su amistad.</w:t>
      </w:r>
    </w:p>
    <w:p w14:paraId="12C2A193" w14:textId="77777777" w:rsidR="00903E67" w:rsidRDefault="00903E67" w:rsidP="005636B6">
      <w:pPr>
        <w:spacing w:before="240" w:after="240"/>
      </w:pPr>
      <w:r>
        <w:t>En dialecto boloñés -ciudad situada entre los ríos Savena y Reno- «sipa» equivale al verbo «sia», que sirve como afirmación.</w:t>
      </w:r>
    </w:p>
    <w:p w14:paraId="4FBD41EB" w14:textId="77777777" w:rsidR="00903E67" w:rsidRDefault="00903E67" w:rsidP="005636B6">
      <w:pPr>
        <w:spacing w:before="240" w:after="240"/>
      </w:pPr>
      <w:r>
        <w:t>Jasón, jefe de los Argonautas en busca del vellocino de oro, sedujo a la princesa Hipsipila o Isifile, en la isla de Lemmos, donde</w:t>
      </w:r>
    </w:p>
    <w:p w14:paraId="2A96B315" w14:textId="77777777" w:rsidR="00903E67" w:rsidRDefault="00903E67" w:rsidP="005636B6">
      <w:pPr>
        <w:spacing w:before="240" w:after="240"/>
      </w:pPr>
      <w:r>
        <w:t>las mujeres habían dado muerte a todos los varones, menos al rey Toante, gracias a la astucia de su hija. Posteriormente Jasón</w:t>
      </w:r>
    </w:p>
    <w:p w14:paraId="7260F6E1" w14:textId="77777777" w:rsidR="00903E67" w:rsidRDefault="00903E67" w:rsidP="005636B6">
      <w:pPr>
        <w:spacing w:before="240" w:after="240"/>
      </w:pPr>
      <w:r>
        <w:t>abandonó a la muchacha. Lo relata Estacio en Teaida, V.</w:t>
      </w:r>
    </w:p>
    <w:p w14:paraId="0CEC162B" w14:textId="77777777" w:rsidR="00903E67" w:rsidRDefault="00903E67" w:rsidP="005636B6">
      <w:pPr>
        <w:spacing w:before="240" w:after="240"/>
      </w:pPr>
      <w:r>
        <w:t>Jasón había seducido primeramente a Medea, hija del rey de la Cólquide, a quien abandonó para casarse con Creusa, hija del rey</w:t>
      </w:r>
    </w:p>
    <w:p w14:paraId="581B2FFC" w14:textId="77777777" w:rsidR="00903E67" w:rsidRDefault="00903E67" w:rsidP="005636B6">
      <w:pPr>
        <w:spacing w:before="240" w:after="240"/>
      </w:pPr>
      <w:r>
        <w:t>de Corinto.</w:t>
      </w:r>
    </w:p>
    <w:p w14:paraId="260CB183" w14:textId="77777777" w:rsidR="00903E67" w:rsidRDefault="00903E67" w:rsidP="005636B6">
      <w:pPr>
        <w:spacing w:before="240" w:after="240"/>
      </w:pPr>
      <w:r>
        <w:t>Nada sabemos de este noble luqués, salvo que vivía en .</w:t>
      </w:r>
    </w:p>
    <w:p w14:paraId="5002B5B2" w14:textId="77777777" w:rsidR="00903E67" w:rsidRDefault="00903E67" w:rsidP="005636B6">
      <w:pPr>
        <w:spacing w:before="240" w:after="240"/>
      </w:pPr>
      <w:r>
        <w:t>En el original «zucca».</w:t>
      </w:r>
    </w:p>
    <w:p w14:paraId="130155F8" w14:textId="77777777" w:rsidR="00903E67" w:rsidRDefault="00903E67" w:rsidP="005636B6">
      <w:pPr>
        <w:spacing w:before="240" w:after="240"/>
      </w:pPr>
      <w:r>
        <w:t>Tais, cortesana ateniense, es un personaje de la comedia de Terencio Eunuco, pero aquí Dante parece confundir dos pasajes</w:t>
      </w:r>
    </w:p>
    <w:p w14:paraId="354BB894" w14:textId="77777777" w:rsidR="00903E67" w:rsidRDefault="00903E67" w:rsidP="005636B6">
      <w:pPr>
        <w:spacing w:before="240" w:after="240"/>
      </w:pPr>
      <w:r>
        <w:lastRenderedPageBreak/>
        <w:t>distintos de la misma comedia a través de un texto que cita Cicerón.</w:t>
      </w:r>
    </w:p>
    <w:p w14:paraId="34F4C30F" w14:textId="77777777" w:rsidR="00903E67" w:rsidRDefault="00903E67" w:rsidP="005636B6">
      <w:pPr>
        <w:spacing w:before="240" w:after="240"/>
      </w:pPr>
      <w:r>
        <w:t>Simón es, según Hechos de los Apóstoles, VIII, el mago de Samaria que, una vez bautizado, quiso comprar a Pedro y Juan el don</w:t>
      </w:r>
    </w:p>
    <w:p w14:paraId="2CEBE041" w14:textId="77777777" w:rsidR="00903E67" w:rsidRDefault="00903E67" w:rsidP="005636B6">
      <w:pPr>
        <w:spacing w:before="240" w:after="240"/>
      </w:pPr>
      <w:r>
        <w:t>de transmitir el Espíritu Santo, con la imposición de las manos, como ellos hacían. Por él se llama «simonía» a la compra de cargos</w:t>
      </w:r>
    </w:p>
    <w:p w14:paraId="7006F43A" w14:textId="77777777" w:rsidR="00903E67" w:rsidRDefault="00903E67" w:rsidP="005636B6">
      <w:pPr>
        <w:spacing w:before="240" w:after="240"/>
      </w:pPr>
      <w:r>
        <w:t>eclesiásticos u otras cosas sagradas.</w:t>
      </w:r>
    </w:p>
    <w:p w14:paraId="55D4545F" w14:textId="77777777" w:rsidR="00903E67" w:rsidRDefault="00903E67" w:rsidP="005636B6">
      <w:pPr>
        <w:spacing w:before="240" w:after="240"/>
      </w:pPr>
      <w:r>
        <w:t>El baptisterio de Florencia estaba provisto de unos pozos donde se efectuaba antiguamente el bautismo por inmersión.</w:t>
      </w:r>
    </w:p>
    <w:p w14:paraId="4DB5B1BA" w14:textId="77777777" w:rsidR="00903E67" w:rsidRDefault="00903E67" w:rsidP="005636B6">
      <w:pPr>
        <w:spacing w:before="240" w:after="240"/>
      </w:pPr>
      <w:r>
        <w:t>- El hecho acaeció siendo Dante prior de Florencia, y acaso levantó algunos malévolos comentarios entre sus enemigos,</w:t>
      </w:r>
    </w:p>
    <w:p w14:paraId="4E701804" w14:textId="77777777" w:rsidR="00903E67" w:rsidRDefault="00903E67" w:rsidP="005636B6">
      <w:pPr>
        <w:spacing w:before="240" w:after="240"/>
      </w:pPr>
      <w:r>
        <w:t>acusándole de sacrilegio.</w:t>
      </w:r>
    </w:p>
    <w:p w14:paraId="3D563D6D" w14:textId="77777777" w:rsidR="00903E67" w:rsidRDefault="00903E67" w:rsidP="005636B6">
      <w:pPr>
        <w:spacing w:before="240" w:after="240"/>
      </w:pPr>
      <w:r>
        <w:t>Era el suplicio llamado «propagginazione», que consistía en introducir al condenado en un hoyo que se recubría de tierra, a fin</w:t>
      </w:r>
    </w:p>
    <w:p w14:paraId="307F4E9F" w14:textId="77777777" w:rsidR="00903E67" w:rsidRDefault="00903E67" w:rsidP="005636B6">
      <w:pPr>
        <w:spacing w:before="240" w:after="240"/>
      </w:pPr>
      <w:r>
        <w:t>de asfixiarle; cuando se llegaba a la altura de la boca se detenían un momento para la confesión del reo.</w:t>
      </w:r>
    </w:p>
    <w:p w14:paraId="1EF8034E" w14:textId="77777777" w:rsidR="00903E67" w:rsidRDefault="00903E67" w:rsidP="005636B6">
      <w:pPr>
        <w:spacing w:before="240" w:after="240"/>
      </w:pPr>
      <w:r>
        <w:t>- Quien habla es Nicolás III Orsini, papa desde  a , que está esperando a Bonifacio VIII, con el cual confunde a</w:t>
      </w:r>
    </w:p>
    <w:p w14:paraId="2BA37D23" w14:textId="77777777" w:rsidR="00903E67" w:rsidRDefault="00903E67" w:rsidP="005636B6">
      <w:pPr>
        <w:spacing w:before="240" w:after="240"/>
      </w:pPr>
      <w:r>
        <w:t>Dante y que no llegará a empujarle más al fondo hasta , siendo a su vez hundido por el francés Clemente V en . La fama de</w:t>
      </w:r>
    </w:p>
    <w:p w14:paraId="3A046B3A" w14:textId="77777777" w:rsidR="00903E67" w:rsidRDefault="00903E67" w:rsidP="005636B6">
      <w:pPr>
        <w:spacing w:before="240" w:after="240"/>
      </w:pPr>
      <w:r>
        <w:t>simoniaco de este último fue proverbial en la época, y con él comenzó la residencia de los papas en Avignon y tuvo lugar la horrible</w:t>
      </w:r>
    </w:p>
    <w:p w14:paraId="56925CCC" w14:textId="77777777" w:rsidR="00903E67" w:rsidRDefault="00903E67" w:rsidP="005636B6">
      <w:pPr>
        <w:spacing w:before="240" w:after="240"/>
      </w:pPr>
      <w:r>
        <w:t>persecución de los templarios por deseo de Felipe IV el Hermoso.</w:t>
      </w:r>
    </w:p>
    <w:p w14:paraId="47FED7F3" w14:textId="77777777" w:rsidR="00903E67" w:rsidRDefault="00903E67" w:rsidP="005636B6">
      <w:pPr>
        <w:spacing w:before="240" w:after="240"/>
      </w:pPr>
      <w:r>
        <w:lastRenderedPageBreak/>
        <w:t>A sus relaciones con este rey aluden los siguientes versos, cuando compara al papa con Jasón, sumo sacerdote de los hebreos, y al rey</w:t>
      </w:r>
    </w:p>
    <w:p w14:paraId="16AF56F4" w14:textId="77777777" w:rsidR="00903E67" w:rsidRDefault="00903E67" w:rsidP="005636B6">
      <w:pPr>
        <w:spacing w:before="240" w:after="240"/>
      </w:pPr>
      <w:r>
        <w:t>francés con el Antioco de Siria, que según Macabeos (IV, -) ofreció a aquél su cargo de sacerdote a cambio de dinero.</w:t>
      </w:r>
    </w:p>
    <w:p w14:paraId="5FA781AA" w14:textId="77777777" w:rsidR="00903E67" w:rsidRDefault="00903E67" w:rsidP="005636B6">
      <w:pPr>
        <w:spacing w:before="240" w:after="240"/>
      </w:pPr>
      <w:r>
        <w:t>Matías fue elegido tras la muerte de Jesús para completar el número de doce apóstoles que había dejado libre la traición y muerte</w:t>
      </w:r>
    </w:p>
    <w:p w14:paraId="38264B59" w14:textId="77777777" w:rsidR="00903E67" w:rsidRDefault="00903E67" w:rsidP="005636B6">
      <w:pPr>
        <w:spacing w:before="240" w:after="240"/>
      </w:pPr>
      <w:r>
        <w:t>de Judas (Hechos, I).</w:t>
      </w:r>
    </w:p>
    <w:p w14:paraId="30256116" w14:textId="77777777" w:rsidR="00903E67" w:rsidRDefault="00903E67" w:rsidP="005636B6">
      <w:pPr>
        <w:spacing w:before="240" w:after="240"/>
      </w:pPr>
      <w:r>
        <w:t>Se decía que Nicolás III había conspirado por dinero contra Carlos de Anjou, dando lugar a las famosas «Vísperas sicilianas».</w:t>
      </w:r>
    </w:p>
    <w:p w14:paraId="250A54F9" w14:textId="77777777" w:rsidR="00903E67" w:rsidRDefault="00903E67" w:rsidP="005636B6">
      <w:pPr>
        <w:spacing w:before="240" w:after="240"/>
      </w:pPr>
      <w:r>
        <w:t>Se refiere al pasaje de Apocalipsis, XVII, en que San Juan ataca a la Roma pagana y a Dante le sirve para aludir a la Iglesia</w:t>
      </w:r>
    </w:p>
    <w:p w14:paraId="186A8EFB" w14:textId="77777777" w:rsidR="00903E67" w:rsidRDefault="00903E67" w:rsidP="005636B6">
      <w:pPr>
        <w:spacing w:before="240" w:after="240"/>
      </w:pPr>
      <w:r>
        <w:t>corrompida de su tiempo.</w:t>
      </w:r>
    </w:p>
    <w:p w14:paraId="4AFBE157" w14:textId="77777777" w:rsidR="00903E67" w:rsidRDefault="00903E67" w:rsidP="005636B6">
      <w:pPr>
        <w:spacing w:before="240" w:after="240"/>
      </w:pPr>
      <w:r>
        <w:t>De nuevo la Iglesia, pero esta vez armada con los cuernos de los Mandamientos y los siete sacramentos.</w:t>
      </w:r>
    </w:p>
    <w:p w14:paraId="3C009C40" w14:textId="77777777" w:rsidR="00903E67" w:rsidRDefault="00903E67" w:rsidP="005636B6">
      <w:pPr>
        <w:spacing w:before="240" w:after="240"/>
      </w:pPr>
      <w:r>
        <w:t>Alude Dante a la supuesta cesión que del dominio de Roma hizo Constantino al papa Silvestre tras su conversión, y que se tenía</w:t>
      </w:r>
    </w:p>
    <w:p w14:paraId="7E770E53" w14:textId="77777777" w:rsidR="00903E67" w:rsidRDefault="00903E67" w:rsidP="005636B6">
      <w:pPr>
        <w:spacing w:before="240" w:after="240"/>
      </w:pPr>
      <w:r>
        <w:t>como el fundamento real del poder temporal del papa. Hasta el siglo XV esta cesión fue tenida por histórica, hasta que Lorenzo Valla</w:t>
      </w:r>
    </w:p>
    <w:p w14:paraId="386D8681" w14:textId="77777777" w:rsidR="00903E67" w:rsidRDefault="00903E67" w:rsidP="005636B6">
      <w:pPr>
        <w:spacing w:before="240" w:after="240"/>
      </w:pPr>
      <w:r>
        <w:t>demostró científicamente que carecía de todo fundamento.</w:t>
      </w:r>
    </w:p>
    <w:p w14:paraId="5CCDE28C" w14:textId="77777777" w:rsidR="00903E67" w:rsidRDefault="00903E67" w:rsidP="005636B6">
      <w:pPr>
        <w:spacing w:before="240" w:after="240"/>
      </w:pPr>
      <w:r>
        <w:t>«Perlesía» es parálisis.</w:t>
      </w:r>
    </w:p>
    <w:p w14:paraId="6178ECF9" w14:textId="77777777" w:rsidR="00903E67" w:rsidRDefault="00903E67" w:rsidP="005636B6">
      <w:pPr>
        <w:spacing w:before="240" w:after="240"/>
      </w:pPr>
      <w:r>
        <w:t>- En el original: «chi a piu scellerato the collui, / che al giudicio divin passion porta?». Algunos comentaristas refieren estos</w:t>
      </w:r>
    </w:p>
    <w:p w14:paraId="7727FDAC" w14:textId="77777777" w:rsidR="00903E67" w:rsidRDefault="00903E67" w:rsidP="005636B6">
      <w:pPr>
        <w:spacing w:before="240" w:after="240"/>
      </w:pPr>
      <w:r>
        <w:lastRenderedPageBreak/>
        <w:t>versos no a los condenados, por adivinos, sino a los que, como Dante, se apenan de sus cuitas, con lo que podríamos traducir. «¿Quién</w:t>
      </w:r>
    </w:p>
    <w:p w14:paraId="543B9AEE" w14:textId="77777777" w:rsidR="00903E67" w:rsidRDefault="00903E67" w:rsidP="005636B6">
      <w:pPr>
        <w:spacing w:before="240" w:after="240"/>
      </w:pPr>
      <w:r>
        <w:t>es más criminal que fuera ése / que del juicio divino se apenara?»</w:t>
      </w:r>
    </w:p>
    <w:p w14:paraId="0DB38896" w14:textId="77777777" w:rsidR="00903E67" w:rsidRDefault="00903E67" w:rsidP="005636B6">
      <w:pPr>
        <w:spacing w:before="240" w:after="240"/>
      </w:pPr>
      <w:r>
        <w:t>Anfiareo, uno de los siete reyes que combatieron contra Tebas, había huido</w:t>
      </w:r>
    </w:p>
    <w:p w14:paraId="3B8B9A17" w14:textId="77777777" w:rsidR="00903E67" w:rsidRDefault="00903E67" w:rsidP="005636B6">
      <w:pPr>
        <w:spacing w:before="240" w:after="240"/>
      </w:pPr>
      <w:r>
        <w:t>anteriormente de la lucha, pues sus dotes adivinatorias le hablan predicho que moriría en</w:t>
      </w:r>
    </w:p>
    <w:p w14:paraId="75A335A6" w14:textId="77777777" w:rsidR="00903E67" w:rsidRDefault="00903E67" w:rsidP="005636B6">
      <w:pPr>
        <w:spacing w:before="240" w:after="240"/>
      </w:pPr>
      <w:r>
        <w:t>ella, hasta que se vio obligado a combatir de nuevo por la traición de su esposa Erifile</w:t>
      </w:r>
    </w:p>
    <w:p w14:paraId="114E2495" w14:textId="77777777" w:rsidR="00903E67" w:rsidRDefault="00903E67" w:rsidP="005636B6">
      <w:pPr>
        <w:spacing w:before="240" w:after="240"/>
      </w:pPr>
      <w:r>
        <w:t>(Purgatorio, XII). Fue entonces cuando la tierra se tragó su carro, provocando la burla de</w:t>
      </w:r>
    </w:p>
    <w:p w14:paraId="7DDE2498" w14:textId="77777777" w:rsidR="00903E67" w:rsidRDefault="00903E67" w:rsidP="005636B6">
      <w:pPr>
        <w:spacing w:before="240" w:after="240"/>
      </w:pPr>
      <w:r>
        <w:t>los tebanos (lo cuenta Estacio en Tebaida, VII).</w:t>
      </w:r>
    </w:p>
    <w:p w14:paraId="4E2ECB76" w14:textId="77777777" w:rsidR="00903E67" w:rsidRDefault="00903E67" w:rsidP="005636B6">
      <w:pPr>
        <w:spacing w:before="240" w:after="240"/>
      </w:pPr>
      <w:r>
        <w:t>Tiresias es el más conocido de los adivinos de la antigüedad, sobre todo por su participación en los episodios del ciclo tebano</w:t>
      </w:r>
    </w:p>
    <w:p w14:paraId="74404B9A" w14:textId="77777777" w:rsidR="00903E67" w:rsidRDefault="00903E67" w:rsidP="005636B6">
      <w:pPr>
        <w:spacing w:before="240" w:after="240"/>
      </w:pPr>
      <w:r>
        <w:t>correspondiente a la historia de Edipo. Ovidio cuenta en Metamorfosis (III, -) que habiendo separado con su vara a dos</w:t>
      </w:r>
    </w:p>
    <w:p w14:paraId="61A135B3" w14:textId="77777777" w:rsidR="00903E67" w:rsidRDefault="00903E67" w:rsidP="005636B6">
      <w:pPr>
        <w:spacing w:before="240" w:after="240"/>
      </w:pPr>
      <w:r>
        <w:t>serpientes que copulaban, fue convertido en mujer durante siete años, hasta que volvió a encontrar a la misma pareja de serpientes y</w:t>
      </w:r>
    </w:p>
    <w:p w14:paraId="0095FD75" w14:textId="77777777" w:rsidR="00903E67" w:rsidRDefault="00903E67" w:rsidP="005636B6">
      <w:pPr>
        <w:spacing w:before="240" w:after="240"/>
      </w:pPr>
      <w:r>
        <w:t>las volvió a separar.</w:t>
      </w:r>
    </w:p>
    <w:p w14:paraId="1529146C" w14:textId="77777777" w:rsidR="00903E67" w:rsidRDefault="00903E67" w:rsidP="005636B6">
      <w:pPr>
        <w:spacing w:before="240" w:after="240"/>
      </w:pPr>
      <w:r>
        <w:t>Aronte fue un arúspice etrusco llamado a Roma durante la guerra civil, y según Lucano (Farsalia, I) predijo la victoria de César.</w:t>
      </w:r>
    </w:p>
    <w:p w14:paraId="64013F70" w14:textId="77777777" w:rsidR="00903E67" w:rsidRDefault="00903E67" w:rsidP="005636B6">
      <w:pPr>
        <w:spacing w:before="240" w:after="240"/>
      </w:pPr>
      <w:r>
        <w:t>Manto fue hija de Tiresias. Tras la caída de Tebas, para huir de Creonte, llevó una vida errante hasta aposentarse, como leemos,</w:t>
      </w:r>
    </w:p>
    <w:p w14:paraId="1EEB869E" w14:textId="77777777" w:rsidR="00903E67" w:rsidRDefault="00903E67" w:rsidP="005636B6">
      <w:pPr>
        <w:spacing w:before="240" w:after="240"/>
      </w:pPr>
      <w:r>
        <w:lastRenderedPageBreak/>
        <w:t>en el lugar sobre el que más tarde sería fundada Mantua, llamada así en honor suyo.</w:t>
      </w:r>
    </w:p>
    <w:p w14:paraId="4C980BCD" w14:textId="77777777" w:rsidR="00903E67" w:rsidRDefault="00903E67" w:rsidP="005636B6">
      <w:pPr>
        <w:spacing w:before="240" w:after="240"/>
      </w:pPr>
      <w:r>
        <w:t>Los obispos de Trento, Verona y Brescia, cuyas sedes confluían en dicho sitio, sobre cuya exacta localización no se ponen de</w:t>
      </w:r>
    </w:p>
    <w:p w14:paraId="00099E5A" w14:textId="77777777" w:rsidR="00903E67" w:rsidRDefault="00903E67" w:rsidP="005636B6">
      <w:pPr>
        <w:spacing w:before="240" w:after="240"/>
      </w:pPr>
      <w:r>
        <w:t>acuerdo los comentaristas.</w:t>
      </w:r>
    </w:p>
    <w:p w14:paraId="0C0CA53C" w14:textId="77777777" w:rsidR="00903E67" w:rsidRDefault="00903E67" w:rsidP="005636B6">
      <w:pPr>
        <w:spacing w:before="240" w:after="240"/>
      </w:pPr>
      <w:r>
        <w:t>Peschiera, fortaleza de Verona contra Bérgamo y Brescia en la orilla sur del lago de Garda, y junto a dicha ciudad nace el río</w:t>
      </w:r>
    </w:p>
    <w:p w14:paraId="5C2BADA9" w14:textId="77777777" w:rsidR="00903E67" w:rsidRDefault="00903E67" w:rsidP="005636B6">
      <w:pPr>
        <w:spacing w:before="240" w:after="240"/>
      </w:pPr>
      <w:r>
        <w:t>Mincio.</w:t>
      </w:r>
    </w:p>
    <w:p w14:paraId="12B2231A" w14:textId="77777777" w:rsidR="00903E67" w:rsidRDefault="00903E67" w:rsidP="005636B6">
      <w:pPr>
        <w:spacing w:before="240" w:after="240"/>
      </w:pPr>
      <w:r>
        <w:t>Sin hacer ningún tipo de rito mágico, como era costumbre en la remota antigüedad. Según Virgilio (Eneida, X), su ciudad natal</w:t>
      </w:r>
    </w:p>
    <w:p w14:paraId="56F963A0" w14:textId="77777777" w:rsidR="00903E67" w:rsidRDefault="00903E67" w:rsidP="005636B6">
      <w:pPr>
        <w:spacing w:before="240" w:after="240"/>
      </w:pPr>
      <w:r>
        <w:t>fue fundada por Ocno, hip del río Tiber y de la propia Manto.</w:t>
      </w:r>
    </w:p>
    <w:p w14:paraId="386FE065" w14:textId="77777777" w:rsidR="00903E67" w:rsidRDefault="00903E67" w:rsidP="005636B6">
      <w:pPr>
        <w:spacing w:before="240" w:after="240"/>
      </w:pPr>
      <w:r>
        <w:t>- Piamonte dei Bonacolsi arrebató con engaños la señoría de Mantua a Alberto da Casoldi y gobernó la ciudad de  a</w:t>
      </w:r>
    </w:p>
    <w:p w14:paraId="3700526A" w14:textId="77777777" w:rsidR="00903E67" w:rsidRDefault="00903E67" w:rsidP="005636B6">
      <w:pPr>
        <w:spacing w:before="240" w:after="240"/>
      </w:pPr>
      <w:r>
        <w:t>.</w:t>
      </w:r>
    </w:p>
    <w:p w14:paraId="2266908A" w14:textId="77777777" w:rsidR="00903E67" w:rsidRDefault="00903E67" w:rsidP="005636B6">
      <w:pPr>
        <w:spacing w:before="240" w:after="240"/>
      </w:pPr>
      <w:r>
        <w:t>Euripilo fue un adivino griego en la época en que todos los varones partieron a la guerra de Troya, y junto con Calcante aconsejó</w:t>
      </w:r>
    </w:p>
    <w:p w14:paraId="53C3C46A" w14:textId="77777777" w:rsidR="00903E67" w:rsidRDefault="00903E67" w:rsidP="005636B6">
      <w:pPr>
        <w:spacing w:before="240" w:after="240"/>
      </w:pPr>
      <w:r>
        <w:t>el momento propicio para que partiera la flota congregada en Aulide. El pasaje al que alude Virgilio es Eneida, II, ll-.</w:t>
      </w:r>
    </w:p>
    <w:p w14:paraId="1852FEE3" w14:textId="77777777" w:rsidR="00903E67" w:rsidRDefault="00903E67" w:rsidP="005636B6">
      <w:pPr>
        <w:spacing w:before="240" w:after="240"/>
      </w:pPr>
      <w:r>
        <w:t>ll-ll Miguel Escotto fue astrólogo de Federico II, al igual que Guido Bonati. Asdente de Parma era zapatero y adivino, y ya lo</w:t>
      </w:r>
    </w:p>
    <w:p w14:paraId="4308FEEA" w14:textId="77777777" w:rsidR="00903E67" w:rsidRDefault="00903E67" w:rsidP="005636B6">
      <w:pPr>
        <w:spacing w:before="240" w:after="240"/>
      </w:pPr>
      <w:r>
        <w:t>cita Dante con ironía en Cornvivium, IV-XVI, .</w:t>
      </w:r>
    </w:p>
    <w:p w14:paraId="4B28368B" w14:textId="77777777" w:rsidR="00903E67" w:rsidRDefault="00903E67" w:rsidP="005636B6">
      <w:pPr>
        <w:spacing w:before="240" w:after="240"/>
      </w:pPr>
      <w:r>
        <w:t>Dante alude genéricamente a las brujas, muy perseguidas en su tiempo.</w:t>
      </w:r>
    </w:p>
    <w:p w14:paraId="60C13CAC" w14:textId="77777777" w:rsidR="00903E67" w:rsidRDefault="00903E67" w:rsidP="005636B6">
      <w:pPr>
        <w:spacing w:before="240" w:after="240"/>
      </w:pPr>
      <w:r>
        <w:lastRenderedPageBreak/>
        <w:t>Todavía hay quien ve en las manchas de la luna la figura de un hombre cargado con un haz de leña. Hemos de suponer que nos</w:t>
      </w:r>
    </w:p>
    <w:p w14:paraId="70418BF1" w14:textId="77777777" w:rsidR="00903E67" w:rsidRDefault="00903E67" w:rsidP="005636B6">
      <w:pPr>
        <w:spacing w:before="240" w:after="240"/>
      </w:pPr>
      <w:r>
        <w:t>encontramos a las seis de la mañana del nueve de abril.</w:t>
      </w:r>
    </w:p>
    <w:p w14:paraId="1DA28740" w14:textId="77777777" w:rsidR="00903E67" w:rsidRDefault="00903E67" w:rsidP="005636B6">
      <w:pPr>
        <w:spacing w:before="240" w:after="240"/>
      </w:pPr>
      <w:r>
        <w:t>En el original «Malebranche».</w:t>
      </w:r>
    </w:p>
    <w:p w14:paraId="7F2B6EE6" w14:textId="77777777" w:rsidR="00903E67" w:rsidRDefault="00903E67" w:rsidP="005636B6">
      <w:pPr>
        <w:spacing w:before="240" w:after="240"/>
      </w:pPr>
      <w:r>
        <w:t>Santa Zita es la patrona de Lucca, de donde este condenado era magistrado («anziano»).</w:t>
      </w:r>
    </w:p>
    <w:p w14:paraId="404A66CA" w14:textId="77777777" w:rsidR="00903E67" w:rsidRDefault="00903E67" w:rsidP="005636B6">
      <w:pPr>
        <w:spacing w:before="240" w:after="240"/>
      </w:pPr>
      <w:r>
        <w:t>Bonturo Dati, jefe de la facción popular de Lucca a comienzos del siglo XIV, fue considerado como el mayor de los estafadores,</w:t>
      </w:r>
    </w:p>
    <w:p w14:paraId="01562954" w14:textId="77777777" w:rsidR="00903E67" w:rsidRDefault="00903E67" w:rsidP="005636B6">
      <w:pPr>
        <w:spacing w:before="240" w:after="240"/>
      </w:pPr>
      <w:r>
        <w:t>especialmente amañando elecciones políticas. Como veremos, los demonios nunca hablan en serio.</w:t>
      </w:r>
    </w:p>
    <w:p w14:paraId="617C3C1A" w14:textId="77777777" w:rsidR="00903E67" w:rsidRDefault="00903E67" w:rsidP="005636B6">
      <w:pPr>
        <w:spacing w:before="240" w:after="240"/>
      </w:pPr>
      <w:r>
        <w:t>«Ita» es «sí» en latín.</w:t>
      </w:r>
    </w:p>
    <w:p w14:paraId="761AA150" w14:textId="77777777" w:rsidR="00903E67" w:rsidRDefault="00903E67" w:rsidP="005636B6">
      <w:pPr>
        <w:spacing w:before="240" w:after="240"/>
      </w:pPr>
      <w:r>
        <w:t>- Una antigua talla de Cristo, supuestamente obra de Nicodemo, se veneraba en la iglesia de San Martín de Lucca, cerca de</w:t>
      </w:r>
    </w:p>
    <w:p w14:paraId="76AB66A1" w14:textId="77777777" w:rsidR="00903E67" w:rsidRDefault="00903E67" w:rsidP="005636B6">
      <w:pPr>
        <w:spacing w:before="240" w:after="240"/>
      </w:pPr>
      <w:r>
        <w:t>la cual cruza el río Serquio.</w:t>
      </w:r>
    </w:p>
    <w:p w14:paraId="288D3656" w14:textId="77777777" w:rsidR="00903E67" w:rsidRDefault="00903E67" w:rsidP="005636B6">
      <w:pPr>
        <w:spacing w:before="240" w:after="240"/>
      </w:pPr>
      <w:r>
        <w:t>- En efecto, Dante estuvo presente en la rendición de los pisanos de la plaza de Caprona en , asediada durante ocho</w:t>
      </w:r>
    </w:p>
    <w:p w14:paraId="4C6A40DB" w14:textId="77777777" w:rsidR="00903E67" w:rsidRDefault="00903E67" w:rsidP="005636B6">
      <w:pPr>
        <w:spacing w:before="240" w:after="240"/>
      </w:pPr>
      <w:r>
        <w:t>días por los güelfos de Florencia y de Lucca.</w:t>
      </w:r>
    </w:p>
    <w:p w14:paraId="2346F391" w14:textId="77777777" w:rsidR="00903E67" w:rsidRDefault="00903E67" w:rsidP="005636B6">
      <w:pPr>
        <w:spacing w:before="240" w:after="240"/>
      </w:pPr>
      <w:r>
        <w:t>En el original «Scarmiglione».</w:t>
      </w:r>
    </w:p>
    <w:p w14:paraId="73FACBA1" w14:textId="77777777" w:rsidR="00903E67" w:rsidRDefault="00903E67" w:rsidP="005636B6">
      <w:pPr>
        <w:spacing w:before="240" w:after="240"/>
      </w:pPr>
      <w:r>
        <w:t>Se refiere a la bajada de Cristo a los infiemos, como ya hemos visto en otros pasajes.</w:t>
      </w:r>
    </w:p>
    <w:p w14:paraId="7762C40A" w14:textId="77777777" w:rsidR="00903E67" w:rsidRDefault="00903E67" w:rsidP="005636B6">
      <w:pPr>
        <w:spacing w:before="240" w:after="240"/>
      </w:pPr>
      <w:r>
        <w:t>Los nombres originales de estos demonios que envía Malacola (Malacoda) son: Alichino, Calcabrina, Cagnazzo, Barbariccia,</w:t>
      </w:r>
    </w:p>
    <w:p w14:paraId="2307AAD9" w14:textId="77777777" w:rsidR="00903E67" w:rsidRDefault="00903E67" w:rsidP="005636B6">
      <w:pPr>
        <w:spacing w:before="240" w:after="240"/>
      </w:pPr>
      <w:r>
        <w:lastRenderedPageBreak/>
        <w:t>Libicocco, Draghignazzo, Ciriatto, Graffiacana, Farfarello y Rubicante.</w:t>
      </w:r>
    </w:p>
    <w:p w14:paraId="7831FA01" w14:textId="77777777" w:rsidR="00903E67" w:rsidRDefault="00903E67" w:rsidP="005636B6">
      <w:pPr>
        <w:spacing w:before="240" w:after="240"/>
      </w:pPr>
      <w:r>
        <w:t>En efecto, Dante participó en las correrías militares de los florentinos por tierras de Arezzo, tras la batalla de Campaldino en</w:t>
      </w:r>
    </w:p>
    <w:p w14:paraId="3050FAE4" w14:textId="77777777" w:rsidR="00903E67" w:rsidRDefault="00903E67" w:rsidP="005636B6">
      <w:pPr>
        <w:spacing w:before="240" w:after="240"/>
      </w:pPr>
      <w:r>
        <w:t>.</w:t>
      </w:r>
    </w:p>
    <w:p w14:paraId="2DB5C07D" w14:textId="77777777" w:rsidR="00903E67" w:rsidRDefault="00903E67" w:rsidP="005636B6">
      <w:pPr>
        <w:spacing w:before="240" w:after="240"/>
      </w:pPr>
      <w:r>
        <w:t>Se trata de un dicho popular. «In chiesa coi santi e in taverna coi ghiottoni», que invita a adaptarse a todo tipo de circunstancias,</w:t>
      </w:r>
    </w:p>
    <w:p w14:paraId="30A65613" w14:textId="77777777" w:rsidR="00903E67" w:rsidRDefault="00903E67" w:rsidP="005636B6">
      <w:pPr>
        <w:spacing w:before="240" w:after="240"/>
      </w:pPr>
      <w:r>
        <w:t>como ahora a la compañía de los demonios.</w:t>
      </w:r>
    </w:p>
    <w:p w14:paraId="7840E87F" w14:textId="77777777" w:rsidR="00903E67" w:rsidRDefault="00903E67" w:rsidP="005636B6">
      <w:pPr>
        <w:spacing w:before="240" w:after="240"/>
      </w:pPr>
      <w:r>
        <w:t>Era creencia vulgar de la época que los delfines avisaban a los marineros de la cercanía de una borrasca.</w:t>
      </w:r>
    </w:p>
    <w:p w14:paraId="6D2448EB" w14:textId="77777777" w:rsidR="00903E67" w:rsidRDefault="00903E67" w:rsidP="005636B6">
      <w:pPr>
        <w:spacing w:before="240" w:after="240"/>
      </w:pPr>
      <w:r>
        <w:t>Ciampolo de Navarra, de quien apenas sabemos más que lo que el mismo Dante relata.</w:t>
      </w:r>
    </w:p>
    <w:p w14:paraId="240E5815" w14:textId="77777777" w:rsidR="00903E67" w:rsidRDefault="00903E67" w:rsidP="005636B6">
      <w:pPr>
        <w:spacing w:before="240" w:after="240"/>
      </w:pPr>
      <w:r>
        <w:t>El rey Teobaldo de Navarra reinó de  a .</w:t>
      </w:r>
    </w:p>
    <w:p w14:paraId="5555E915" w14:textId="77777777" w:rsidR="00903E67" w:rsidRDefault="00903E67" w:rsidP="005636B6">
      <w:pPr>
        <w:spacing w:before="240" w:after="240"/>
      </w:pPr>
      <w:r>
        <w:t>Fray Gomita de Cerdeña, vicario de Ugolino Visconti, fue juez de la ciudad sarda de Gallura de  a , donde se dejó</w:t>
      </w:r>
    </w:p>
    <w:p w14:paraId="5BDBA118" w14:textId="77777777" w:rsidR="00903E67" w:rsidRDefault="00903E67" w:rsidP="005636B6">
      <w:pPr>
        <w:spacing w:before="240" w:after="240"/>
      </w:pPr>
      <w:r>
        <w:t>corromper por los enemigos pisanos del Visconti, a los que había puesto en prisión.</w:t>
      </w:r>
    </w:p>
    <w:p w14:paraId="13C00717" w14:textId="77777777" w:rsidR="00903E67" w:rsidRDefault="00903E67" w:rsidP="005636B6">
      <w:pPr>
        <w:spacing w:before="240" w:after="240"/>
      </w:pPr>
      <w:r>
        <w:t>Miguel Zanque, también sardo, casó con una hija de Branca Doria, el cual le mató a traición (Infierno, XXXIII, ).</w:t>
      </w:r>
    </w:p>
    <w:p w14:paraId="48DCAA03" w14:textId="77777777" w:rsidR="00903E67" w:rsidRDefault="00903E67" w:rsidP="005636B6">
      <w:pPr>
        <w:spacing w:before="240" w:after="240"/>
      </w:pPr>
      <w:r>
        <w:t>Cuando algún condenado sale a la superficie y ve que no hay demonios cerca avisa a los otros para que salgan.</w:t>
      </w:r>
    </w:p>
    <w:p w14:paraId="547318D2" w14:textId="77777777" w:rsidR="00903E67" w:rsidRDefault="00903E67" w:rsidP="005636B6">
      <w:pPr>
        <w:spacing w:before="240" w:after="240"/>
      </w:pPr>
      <w:r>
        <w:t>Dante parece aludir a una fábula que puede resumirse de este modo: una rana quería ahogar a un ratón fingiendo ayudarle a pasar</w:t>
      </w:r>
    </w:p>
    <w:p w14:paraId="5E8C010F" w14:textId="77777777" w:rsidR="00903E67" w:rsidRDefault="00903E67" w:rsidP="005636B6">
      <w:pPr>
        <w:spacing w:before="240" w:after="240"/>
      </w:pPr>
      <w:r>
        <w:lastRenderedPageBreak/>
        <w:t>un río; en el momento en que está tirando del roedor aparece un halcón que se lo lleva por los aires, y a la rana con él, pues se</w:t>
      </w:r>
    </w:p>
    <w:p w14:paraId="3C11954F" w14:textId="77777777" w:rsidR="00903E67" w:rsidRDefault="00903E67" w:rsidP="005636B6">
      <w:pPr>
        <w:spacing w:before="240" w:after="240"/>
      </w:pPr>
      <w:r>
        <w:t>encuentra agarrada a éste.</w:t>
      </w:r>
    </w:p>
    <w:p w14:paraId="0999D104" w14:textId="77777777" w:rsidR="00903E67" w:rsidRDefault="00903E67" w:rsidP="005636B6">
      <w:pPr>
        <w:spacing w:before="240" w:after="240"/>
      </w:pPr>
      <w:r>
        <w:t>Pintada por sus ropas, pues los hipócritas tienen una apariencia por fuera y otra por dentro, como veremos por su castigo. La</w:t>
      </w:r>
    </w:p>
    <w:p w14:paraId="6CF44DB5" w14:textId="77777777" w:rsidR="00903E67" w:rsidRDefault="00903E67" w:rsidP="005636B6">
      <w:pPr>
        <w:spacing w:before="240" w:after="240"/>
      </w:pPr>
      <w:r>
        <w:t>etimologia griega de Hipócrita es «Bajo el oro» (Ypocrisis).</w:t>
      </w:r>
    </w:p>
    <w:p w14:paraId="73560EFD" w14:textId="77777777" w:rsidR="00903E67" w:rsidRDefault="00903E67" w:rsidP="005636B6">
      <w:pPr>
        <w:spacing w:before="240" w:after="240"/>
      </w:pPr>
      <w:r>
        <w:t>¿Hay una velada alusión a la hipocresía de los cluniacenses?</w:t>
      </w:r>
    </w:p>
    <w:p w14:paraId="4789F207" w14:textId="77777777" w:rsidR="00903E67" w:rsidRDefault="00903E67" w:rsidP="005636B6">
      <w:pPr>
        <w:spacing w:before="240" w:after="240"/>
      </w:pPr>
      <w:r>
        <w:t>Los comentaristas apuntan que Federico II usaba unas capas de plomo con las que recubría a los traidores de lesa majestad y</w:t>
      </w:r>
    </w:p>
    <w:p w14:paraId="1216C299" w14:textId="77777777" w:rsidR="00903E67" w:rsidRDefault="00903E67" w:rsidP="005636B6">
      <w:pPr>
        <w:spacing w:before="240" w:after="240"/>
      </w:pPr>
      <w:r>
        <w:t>luego les sometía al fuego, pero ningún dato nos dan los documentos ni los cronistas de la época.</w:t>
      </w:r>
    </w:p>
    <w:p w14:paraId="0E342913" w14:textId="77777777" w:rsidR="00903E67" w:rsidRDefault="00903E67" w:rsidP="005636B6">
      <w:pPr>
        <w:spacing w:before="240" w:after="240"/>
      </w:pPr>
      <w:r>
        <w:t>En Florencia.</w:t>
      </w:r>
    </w:p>
    <w:p w14:paraId="021867F1" w14:textId="77777777" w:rsidR="00903E67" w:rsidRDefault="00903E67" w:rsidP="005636B6">
      <w:pPr>
        <w:spacing w:before="240" w:after="240"/>
      </w:pPr>
      <w:r>
        <w:t>- Los Frailes Gozosos o Caballeros de la Gozosa Virgen María, fue una Orden militar y religiosa fundada en ,</w:t>
      </w:r>
    </w:p>
    <w:p w14:paraId="7D583834" w14:textId="77777777" w:rsidR="00903E67" w:rsidRDefault="00903E67" w:rsidP="005636B6">
      <w:pPr>
        <w:spacing w:before="240" w:after="240"/>
      </w:pPr>
      <w:r>
        <w:t>constituida para evitar las disensiones civiles en la Italia de la época. A esta Orden pertenecieron los boloñeses Catalano dei Catalani,</w:t>
      </w:r>
    </w:p>
    <w:p w14:paraId="3C7110D0" w14:textId="77777777" w:rsidR="00903E67" w:rsidRDefault="00903E67" w:rsidP="005636B6">
      <w:pPr>
        <w:spacing w:before="240" w:after="240"/>
      </w:pPr>
      <w:r>
        <w:t>güelfo, y Loderingo degli Andalo, gibelino, que tras ejercer muchos cargos públicos en diversas ciudades, fueron llamados a ocupar</w:t>
      </w:r>
    </w:p>
    <w:p w14:paraId="589ED7F3" w14:textId="77777777" w:rsidR="00903E67" w:rsidRDefault="00903E67" w:rsidP="005636B6">
      <w:pPr>
        <w:spacing w:before="240" w:after="240"/>
      </w:pPr>
      <w:r>
        <w:t>juntos el cargo de podestá en Florencia en  con la misión de pacificar las discordias entre los bandos. Al poco tiempo la facción</w:t>
      </w:r>
    </w:p>
    <w:p w14:paraId="60CF5DB1" w14:textId="77777777" w:rsidR="00903E67" w:rsidRDefault="00903E67" w:rsidP="005636B6">
      <w:pPr>
        <w:spacing w:before="240" w:after="240"/>
      </w:pPr>
      <w:r>
        <w:t>güelfa se levantó contra los gibelinos, destruyendo las casas de los Uberti en el barrio del Gardingo. Luego ambos abandonaron la</w:t>
      </w:r>
    </w:p>
    <w:p w14:paraId="0E4A3608" w14:textId="77777777" w:rsidR="00903E67" w:rsidRDefault="00903E67" w:rsidP="005636B6">
      <w:pPr>
        <w:spacing w:before="240" w:after="240"/>
      </w:pPr>
      <w:r>
        <w:lastRenderedPageBreak/>
        <w:t>ciudad en medio de las sospechas, no comprobadas, pero que Dante confirma, de haber favorecido secretamente a los güelfos.</w:t>
      </w:r>
    </w:p>
    <w:p w14:paraId="50078581" w14:textId="77777777" w:rsidR="00903E67" w:rsidRDefault="00903E67" w:rsidP="005636B6">
      <w:pPr>
        <w:spacing w:before="240" w:after="240"/>
      </w:pPr>
      <w:r>
        <w:t>ll-ll Caifás, sumo sacerdote de los judíos, aconsejó en el Sanedrín la crucifixión de Cristo con estas palabras.</w:t>
      </w:r>
    </w:p>
    <w:p w14:paraId="4B999355" w14:textId="77777777" w:rsidR="00903E67" w:rsidRDefault="00903E67" w:rsidP="005636B6">
      <w:pPr>
        <w:spacing w:before="240" w:after="240"/>
      </w:pPr>
      <w:r>
        <w:t>- Anás y todos los que participaron en aquella reunión del Sanedrín.</w:t>
      </w:r>
    </w:p>
    <w:p w14:paraId="5DB60C2D" w14:textId="77777777" w:rsidR="00903E67" w:rsidRDefault="00903E67" w:rsidP="005636B6">
      <w:pPr>
        <w:spacing w:before="240" w:after="240"/>
      </w:pPr>
      <w:r>
        <w:t>Tal vez porque en su anterior bajada no se encontraba allí, o simplemente por la naturaleza del castigo.</w:t>
      </w:r>
    </w:p>
    <w:p w14:paraId="2BFE148F" w14:textId="77777777" w:rsidR="00903E67" w:rsidRDefault="00903E67" w:rsidP="005636B6">
      <w:pPr>
        <w:spacing w:before="240" w:after="240"/>
      </w:pPr>
      <w:r>
        <w:t>Malacola le había asegurado que encontrarían un paso, cuando en realidad se encuentra roto, y tienen que subir trepando.</w:t>
      </w:r>
    </w:p>
    <w:p w14:paraId="4D676F3D" w14:textId="77777777" w:rsidR="00903E67" w:rsidRDefault="00903E67" w:rsidP="005636B6">
      <w:pPr>
        <w:spacing w:before="240" w:after="240"/>
      </w:pPr>
      <w:r>
        <w:t>- Entre el  de enero y el  de febrero el sol entra en la constelación de Acuario y los días comienzan a alargarse.</w:t>
      </w:r>
    </w:p>
    <w:p w14:paraId="14236755" w14:textId="77777777" w:rsidR="00903E67" w:rsidRDefault="00903E67" w:rsidP="005636B6">
      <w:pPr>
        <w:spacing w:before="240" w:after="240"/>
      </w:pPr>
      <w:r>
        <w:t>Se refiere a la pluma con que escribe el copista, pues la escarcha copia la nieve, pero por poco tiempo, pues pronto se derrite.</w:t>
      </w:r>
    </w:p>
    <w:p w14:paraId="2D3FD822" w14:textId="77777777" w:rsidR="00903E67" w:rsidRDefault="00903E67" w:rsidP="005636B6">
      <w:pPr>
        <w:spacing w:before="240" w:after="240"/>
      </w:pPr>
      <w:r>
        <w:t>El monte del Purgatorio.</w:t>
      </w:r>
    </w:p>
    <w:p w14:paraId="0553694C" w14:textId="77777777" w:rsidR="00903E67" w:rsidRDefault="00903E67" w:rsidP="005636B6">
      <w:pPr>
        <w:spacing w:before="240" w:after="240"/>
      </w:pPr>
      <w:r>
        <w:t>No es muy seguro que sea este el Vanni Fucci que pronto conoceremos.</w:t>
      </w:r>
    </w:p>
    <w:p w14:paraId="6BFB2D06" w14:textId="77777777" w:rsidR="00903E67" w:rsidRDefault="00903E67" w:rsidP="005636B6">
      <w:pPr>
        <w:spacing w:before="240" w:after="240"/>
      </w:pPr>
      <w:r>
        <w:t>Todo este pasaje está tomado de Lucano, Farsalia, IX.</w:t>
      </w:r>
    </w:p>
    <w:p w14:paraId="1DFB23A9" w14:textId="77777777" w:rsidR="00903E67" w:rsidRDefault="00903E67" w:rsidP="005636B6">
      <w:pPr>
        <w:spacing w:before="240" w:after="240"/>
      </w:pPr>
      <w:r>
        <w:t>El desierto de Arabia.</w:t>
      </w:r>
    </w:p>
    <w:p w14:paraId="4693D433" w14:textId="77777777" w:rsidR="00903E67" w:rsidRDefault="00903E67" w:rsidP="005636B6">
      <w:pPr>
        <w:spacing w:before="240" w:after="240"/>
      </w:pPr>
      <w:r>
        <w:t>Hierba y piedra preciosa que según los antiguos tenía el poder de curar las picaduras de serpientes, y de hacer invisible.</w:t>
      </w:r>
    </w:p>
    <w:p w14:paraId="30407F25" w14:textId="77777777" w:rsidR="00903E67" w:rsidRDefault="00903E67" w:rsidP="005636B6">
      <w:pPr>
        <w:spacing w:before="240" w:after="240"/>
      </w:pPr>
      <w:r>
        <w:t>Ver nota a Infierno, XXV,</w:t>
      </w:r>
    </w:p>
    <w:p w14:paraId="355A8762" w14:textId="77777777" w:rsidR="00903E67" w:rsidRDefault="00903E67" w:rsidP="005636B6">
      <w:pPr>
        <w:spacing w:before="240" w:after="240"/>
      </w:pPr>
      <w:r>
        <w:t>El mito del Ave Fénix aquí aludido es uno de los más conocidos y divulgados de la antigua mitología a través de la Edad Media.</w:t>
      </w:r>
    </w:p>
    <w:p w14:paraId="6D088561" w14:textId="77777777" w:rsidR="00903E67" w:rsidRDefault="00903E67" w:rsidP="005636B6">
      <w:pPr>
        <w:spacing w:before="240" w:after="240"/>
      </w:pPr>
      <w:r>
        <w:lastRenderedPageBreak/>
        <w:t>Sirvió también de alegoría de la Resurrección.</w:t>
      </w:r>
    </w:p>
    <w:p w14:paraId="7AF1BEB7" w14:textId="77777777" w:rsidR="00903E67" w:rsidRDefault="00903E67" w:rsidP="005636B6">
      <w:pPr>
        <w:spacing w:before="240" w:after="240"/>
      </w:pPr>
      <w:r>
        <w:t>Epilepsia.</w:t>
      </w:r>
    </w:p>
    <w:p w14:paraId="272E62A6" w14:textId="77777777" w:rsidR="00903E67" w:rsidRDefault="00903E67" w:rsidP="005636B6">
      <w:pPr>
        <w:spacing w:before="240" w:after="240"/>
      </w:pPr>
      <w:r>
        <w:t>Vanni Fucci fue hijo bastardo del pistoiés Fucci dei Lauari y fue, en efecto, un hombre violento, que perteneció al bando de los</w:t>
      </w:r>
    </w:p>
    <w:p w14:paraId="398B50FF" w14:textId="77777777" w:rsidR="00903E67" w:rsidRDefault="00903E67" w:rsidP="005636B6">
      <w:pPr>
        <w:spacing w:before="240" w:after="240"/>
      </w:pPr>
      <w:r>
        <w:t>güelfos negros, y cometió un robo sacrílego en la sacristía de la catedral de Pistoia, siendo castigada por ello gente inocente. Las</w:t>
      </w:r>
    </w:p>
    <w:p w14:paraId="30AF268C" w14:textId="77777777" w:rsidR="00903E67" w:rsidRDefault="00903E67" w:rsidP="005636B6">
      <w:pPr>
        <w:spacing w:before="240" w:after="240"/>
      </w:pPr>
      <w:r>
        <w:t>últimas noticias que de él tenemos son de , en que combatió duramente a los blancos de Pistoia.</w:t>
      </w:r>
    </w:p>
    <w:p w14:paraId="4A668F84" w14:textId="77777777" w:rsidR="00903E67" w:rsidRDefault="00903E67" w:rsidP="005636B6">
      <w:pPr>
        <w:spacing w:before="240" w:after="240"/>
      </w:pPr>
      <w:r>
        <w:t>- En  los negros de Pistoia fueron expulsados de la ciudad, con la ayuda de los Cerchi de Florencia; y en  los</w:t>
      </w:r>
    </w:p>
    <w:p w14:paraId="5B9C9FCE" w14:textId="77777777" w:rsidR="00903E67" w:rsidRDefault="00903E67" w:rsidP="005636B6">
      <w:pPr>
        <w:spacing w:before="240" w:after="240"/>
      </w:pPr>
      <w:r>
        <w:t>blancos lo fueron de Florencia (Dante entre ellos, como ya sabemos). Marte, como vimos en Infierno, XIII, , fue el primer patrón</w:t>
      </w:r>
    </w:p>
    <w:p w14:paraId="22AB8E69" w14:textId="77777777" w:rsidR="00903E67" w:rsidRDefault="00903E67" w:rsidP="005636B6">
      <w:pPr>
        <w:spacing w:before="240" w:after="240"/>
      </w:pPr>
      <w:r>
        <w:t>de Florencia, a la que no deja de combatir, ahora en la persona de Moroello Malaspina, jefe de los luqueses aliados de los negros.</w:t>
      </w:r>
    </w:p>
    <w:p w14:paraId="2A830D31" w14:textId="77777777" w:rsidR="00903E67" w:rsidRDefault="00903E67" w:rsidP="005636B6">
      <w:pPr>
        <w:spacing w:before="240" w:after="240"/>
      </w:pPr>
      <w:r>
        <w:t>Antiguo nombre de Pistoia.</w:t>
      </w:r>
    </w:p>
    <w:p w14:paraId="009DC960" w14:textId="77777777" w:rsidR="00903E67" w:rsidRDefault="00903E67" w:rsidP="005636B6">
      <w:pPr>
        <w:spacing w:before="240" w:after="240"/>
      </w:pPr>
      <w:r>
        <w:t>Es un conocido signo de burla, que consiste en poner el dedo pulgar entre el índice y el corazón, dirigiendo así la mano hacia el</w:t>
      </w:r>
    </w:p>
    <w:p w14:paraId="404320AC" w14:textId="77777777" w:rsidR="00903E67" w:rsidRDefault="00903E67" w:rsidP="005636B6">
      <w:pPr>
        <w:spacing w:before="240" w:after="240"/>
      </w:pPr>
      <w:r>
        <w:t>escarnecido.</w:t>
      </w:r>
    </w:p>
    <w:p w14:paraId="6A49342F" w14:textId="77777777" w:rsidR="00903E67" w:rsidRDefault="00903E67" w:rsidP="005636B6">
      <w:pPr>
        <w:spacing w:before="240" w:after="240"/>
      </w:pPr>
      <w:r>
        <w:t>- Se pensaba que Pistoia había sido fundada por los supervivientes de la rebelión de Catilina, por lo cual sus descendientes</w:t>
      </w:r>
    </w:p>
    <w:p w14:paraId="1563E23E" w14:textId="77777777" w:rsidR="00903E67" w:rsidRDefault="00903E67" w:rsidP="005636B6">
      <w:pPr>
        <w:spacing w:before="240" w:after="240"/>
      </w:pPr>
      <w:r>
        <w:t>se caracterizaban por su carácter cruel y pendenciero. Así lo pensaban al menos los florentinos, sus vecinos.</w:t>
      </w:r>
    </w:p>
    <w:p w14:paraId="33EB1EF8" w14:textId="77777777" w:rsidR="00903E67" w:rsidRDefault="00903E67" w:rsidP="005636B6">
      <w:pPr>
        <w:spacing w:before="240" w:after="240"/>
      </w:pPr>
      <w:r>
        <w:lastRenderedPageBreak/>
        <w:t>Capaneo (Infierno, XIV).</w:t>
      </w:r>
    </w:p>
    <w:p w14:paraId="5E0FDDA5" w14:textId="77777777" w:rsidR="00903E67" w:rsidRDefault="00903E67" w:rsidP="005636B6">
      <w:pPr>
        <w:spacing w:before="240" w:after="240"/>
      </w:pPr>
      <w:r>
        <w:t>Caco era hijo de Vulcano, y es Virgilio quien le da naturaleza de medio hombre y medio animal (Eneida, VIII, -) que</w:t>
      </w:r>
    </w:p>
    <w:p w14:paraId="21B6DCB5" w14:textId="77777777" w:rsidR="00903E67" w:rsidRDefault="00903E67" w:rsidP="005636B6">
      <w:pPr>
        <w:spacing w:before="240" w:after="240"/>
      </w:pPr>
      <w:r>
        <w:t>Dante transforma en centauro, separado de los otros debido a sus hurtos. En efecto, Caco robó fraudulentamente un rebaño a Hércules,</w:t>
      </w:r>
    </w:p>
    <w:p w14:paraId="7F3DD674" w14:textId="77777777" w:rsidR="00903E67" w:rsidRDefault="00903E67" w:rsidP="005636B6">
      <w:pPr>
        <w:spacing w:before="240" w:after="240"/>
      </w:pPr>
      <w:r>
        <w:t>cambiando las herraduras a las reses, para que pareciese que caminaban en dirección contraria. Hércules le dio la muerte, en venganza.</w:t>
      </w:r>
    </w:p>
    <w:p w14:paraId="02592405" w14:textId="77777777" w:rsidR="00903E67" w:rsidRDefault="00903E67" w:rsidP="005636B6">
      <w:pPr>
        <w:spacing w:before="240" w:after="240"/>
      </w:pPr>
      <w:r>
        <w:t>Como sabernos, su nombre ha quedado en castellano para denominar a los ladrones.</w:t>
      </w:r>
    </w:p>
    <w:p w14:paraId="30C77B4E" w14:textId="77777777" w:rsidR="00903E67" w:rsidRDefault="00903E67" w:rsidP="005636B6">
      <w:pPr>
        <w:spacing w:before="240" w:after="240"/>
      </w:pPr>
      <w:r>
        <w:t>Cinco son los ladrones florentinos que nos va a presentar Dante en esta bolsa infernal: primeramente Agnello dei Brunelleschi,</w:t>
      </w:r>
    </w:p>
    <w:p w14:paraId="6FD22E9C" w14:textId="77777777" w:rsidR="00903E67" w:rsidRDefault="00903E67" w:rsidP="005636B6">
      <w:pPr>
        <w:spacing w:before="240" w:after="240"/>
      </w:pPr>
      <w:r>
        <w:t>Buoso dei Donati, Pucio dei Caligai; después, en figura de serpiente, Cianfa dei Donati, que se abalanza contra Agnello; y Francesco</w:t>
      </w:r>
    </w:p>
    <w:p w14:paraId="6D530E41" w14:textId="77777777" w:rsidR="00903E67" w:rsidRDefault="00903E67" w:rsidP="005636B6">
      <w:pPr>
        <w:spacing w:before="240" w:after="240"/>
      </w:pPr>
      <w:r>
        <w:t>dei Cavalcanti, que se trasmuta con Buoso. Los cinco vivieron a finales del slglo XIII.</w:t>
      </w:r>
    </w:p>
    <w:p w14:paraId="2656CFEC" w14:textId="77777777" w:rsidR="00903E67" w:rsidRDefault="00903E67" w:rsidP="005636B6">
      <w:pPr>
        <w:spacing w:before="240" w:after="240"/>
      </w:pPr>
      <w:r>
        <w:t>Las muertes de estos dos soldados del ejército de Catón, mordidos por serpientes en la campaña de Libia, la cuenta Lucano en</w:t>
      </w:r>
    </w:p>
    <w:p w14:paraId="6B735165" w14:textId="77777777" w:rsidR="00903E67" w:rsidRDefault="00903E67" w:rsidP="005636B6">
      <w:pPr>
        <w:spacing w:before="240" w:after="240"/>
      </w:pPr>
      <w:r>
        <w:t>Farsalia, IX, -: uno cayó convertido en cenizas; el otro se hinchó hasta hacer estallar la coraza.</w:t>
      </w:r>
    </w:p>
    <w:p w14:paraId="42068687" w14:textId="77777777" w:rsidR="00903E67" w:rsidRDefault="00903E67" w:rsidP="005636B6">
      <w:pPr>
        <w:spacing w:before="240" w:after="240"/>
      </w:pPr>
      <w:r>
        <w:t>Ovidio cuenta la tranformación de Cadmo en serpiente en Metamorfosis, IV,  y ss., y la de Aretusa en fuente en</w:t>
      </w:r>
    </w:p>
    <w:p w14:paraId="0F63C62F" w14:textId="77777777" w:rsidR="00903E67" w:rsidRDefault="00903E67" w:rsidP="005636B6">
      <w:pPr>
        <w:spacing w:before="240" w:after="240"/>
      </w:pPr>
      <w:r>
        <w:t>Metamorfosis, V, -.</w:t>
      </w:r>
    </w:p>
    <w:p w14:paraId="01B6A416" w14:textId="77777777" w:rsidR="00903E67" w:rsidRDefault="00903E67" w:rsidP="005636B6">
      <w:pPr>
        <w:spacing w:before="240" w:after="240"/>
      </w:pPr>
      <w:r>
        <w:lastRenderedPageBreak/>
        <w:t>Francesco dei Cavalcanti fue muerto por gente de Gaville, y cruelm vengada su muerte en sus habitantes.</w:t>
      </w:r>
    </w:p>
    <w:p w14:paraId="56C19D82" w14:textId="77777777" w:rsidR="00903E67" w:rsidRDefault="00903E67" w:rsidP="005636B6">
      <w:pPr>
        <w:spacing w:before="240" w:after="240"/>
      </w:pPr>
      <w:r>
        <w:t>Creencia común de los antiguos.</w:t>
      </w:r>
    </w:p>
    <w:p w14:paraId="5CC462F0" w14:textId="77777777" w:rsidR="00903E67" w:rsidRDefault="00903E67" w:rsidP="005636B6">
      <w:pPr>
        <w:spacing w:before="240" w:after="240"/>
      </w:pPr>
      <w:r>
        <w:t>Prato, pequeña ciudad cercana a Florencia, no se contaba entre los peores enemigos de la ciudad del Amo, y sin embargo</w:t>
      </w:r>
    </w:p>
    <w:p w14:paraId="75147271" w14:textId="77777777" w:rsidR="00903E67" w:rsidRDefault="00903E67" w:rsidP="005636B6">
      <w:pPr>
        <w:spacing w:before="240" w:after="240"/>
      </w:pPr>
      <w:r>
        <w:t>también, como ellos, desearía su ruina.</w:t>
      </w:r>
    </w:p>
    <w:p w14:paraId="2C77506A" w14:textId="77777777" w:rsidR="00903E67" w:rsidRDefault="00903E67" w:rsidP="005636B6">
      <w:pPr>
        <w:spacing w:before="240" w:after="240"/>
      </w:pPr>
      <w:r>
        <w:t>- El profeta Eliseo, que se vengó, haciendo que los devoraran unos osos salvajes, de unos muchachos que se burlaban de él</w:t>
      </w:r>
    </w:p>
    <w:p w14:paraId="7854B39E" w14:textId="77777777" w:rsidR="00903E67" w:rsidRDefault="00903E67" w:rsidP="005636B6">
      <w:pPr>
        <w:spacing w:before="240" w:after="240"/>
      </w:pPr>
      <w:r>
        <w:t>llamándole calvo ( Reyes, II, -), vio a su maestro, el profeta Elías, ascender al cielo arrebatado por un carro de fuego ( Reyes,</w:t>
      </w:r>
    </w:p>
    <w:p w14:paraId="647BAEAE" w14:textId="77777777" w:rsidR="00903E67" w:rsidRDefault="00903E67" w:rsidP="005636B6">
      <w:pPr>
        <w:spacing w:before="240" w:after="240"/>
      </w:pPr>
      <w:r>
        <w:t>II, ll-).</w:t>
      </w:r>
    </w:p>
    <w:p w14:paraId="77E933D5" w14:textId="77777777" w:rsidR="00903E67" w:rsidRDefault="00903E67" w:rsidP="005636B6">
      <w:pPr>
        <w:spacing w:before="240" w:after="240"/>
      </w:pPr>
      <w:r>
        <w:t>Según cuenta Estacio en su Tebaida, al ser quemados en una pira los cuerpos de Eteocles y Polinice, los dos hermanos rivales,</w:t>
      </w:r>
    </w:p>
    <w:p w14:paraId="48765E6D" w14:textId="77777777" w:rsidR="00903E67" w:rsidRDefault="00903E67" w:rsidP="005636B6">
      <w:pPr>
        <w:spacing w:before="240" w:after="240"/>
      </w:pPr>
      <w:r>
        <w:t>las llamas, se separaron en dos, demostrando así su odio, aun en la muerte.</w:t>
      </w:r>
    </w:p>
    <w:p w14:paraId="001152BE" w14:textId="77777777" w:rsidR="00903E67" w:rsidRDefault="00903E67" w:rsidP="005636B6">
      <w:pPr>
        <w:spacing w:before="240" w:after="240"/>
      </w:pPr>
      <w:r>
        <w:t>Ulises y Diomedes llevaron a cabo muchas empresas juntos; Dante aquí nos recuerda la astucia del caballo de madera; el haber</w:t>
      </w:r>
    </w:p>
    <w:p w14:paraId="33A00004" w14:textId="77777777" w:rsidR="00903E67" w:rsidRDefault="00903E67" w:rsidP="005636B6">
      <w:pPr>
        <w:spacing w:before="240" w:after="240"/>
      </w:pPr>
      <w:r>
        <w:t>inducido a Aquiles a que dejara a su mujer Daidamia en Seiro y les acompañase a la guerra troyana, por lo cual la muchacha se dio la</w:t>
      </w:r>
    </w:p>
    <w:p w14:paraId="1C2D6DC0" w14:textId="77777777" w:rsidR="00903E67" w:rsidRDefault="00903E67" w:rsidP="005636B6">
      <w:pPr>
        <w:spacing w:before="240" w:after="240"/>
      </w:pPr>
      <w:r>
        <w:t>muerte; y el robo del Paladión, estatua de Palas Atenea que veneraban los troyanos, y cuya pérdida ocasionaría, como así ocurrió, la</w:t>
      </w:r>
    </w:p>
    <w:p w14:paraId="15D82D21" w14:textId="77777777" w:rsidR="00903E67" w:rsidRDefault="00903E67" w:rsidP="005636B6">
      <w:pPr>
        <w:spacing w:before="240" w:after="240"/>
      </w:pPr>
      <w:r>
        <w:t>caída de la ciudad.</w:t>
      </w:r>
    </w:p>
    <w:p w14:paraId="2147FE51" w14:textId="77777777" w:rsidR="00903E67" w:rsidRDefault="00903E67" w:rsidP="005636B6">
      <w:pPr>
        <w:spacing w:before="240" w:after="240"/>
      </w:pPr>
      <w:r>
        <w:lastRenderedPageBreak/>
        <w:t>Se trata de uno de los pasajes más bellos de la Cantiga. Dante cuenta, de una manera bastante original, el fin del héroe homérico,</w:t>
      </w:r>
    </w:p>
    <w:p w14:paraId="61F42D29" w14:textId="77777777" w:rsidR="00903E67" w:rsidRDefault="00903E67" w:rsidP="005636B6">
      <w:pPr>
        <w:spacing w:before="240" w:after="240"/>
      </w:pPr>
      <w:r>
        <w:t>por boca de éste.</w:t>
      </w:r>
    </w:p>
    <w:p w14:paraId="6F755F86" w14:textId="77777777" w:rsidR="00903E67" w:rsidRDefault="00903E67" w:rsidP="005636B6">
      <w:pPr>
        <w:spacing w:before="240" w:after="240"/>
      </w:pPr>
      <w:r>
        <w:t>La maga Circe residía en el monte Cirgello, cerca de la ciudad napolitana de Gaeta, así llamada, según Virgilio, en memoria de</w:t>
      </w:r>
    </w:p>
    <w:p w14:paraId="04DE8B86" w14:textId="77777777" w:rsidR="00903E67" w:rsidRDefault="00903E67" w:rsidP="005636B6">
      <w:pPr>
        <w:spacing w:before="240" w:after="240"/>
      </w:pPr>
      <w:r>
        <w:t>la nodriza de Eneas (Eneida, VII).</w:t>
      </w:r>
    </w:p>
    <w:p w14:paraId="689B4043" w14:textId="77777777" w:rsidR="00903E67" w:rsidRDefault="00903E67" w:rsidP="005636B6">
      <w:pPr>
        <w:spacing w:before="240" w:after="240"/>
      </w:pPr>
      <w:r>
        <w:t>El Mediterráneo, más amplio que el mar Jónico.</w:t>
      </w:r>
    </w:p>
    <w:p w14:paraId="26FD271A" w14:textId="77777777" w:rsidR="00903E67" w:rsidRDefault="00903E67" w:rsidP="005636B6">
      <w:pPr>
        <w:spacing w:before="240" w:after="240"/>
      </w:pPr>
      <w:r>
        <w:t>- Ulises se atreve a sobrepasar la barrera del estrecho de Gibraltar, el límite permitido por el propio Hércules, cuando</w:t>
      </w:r>
    </w:p>
    <w:p w14:paraId="58D1E556" w14:textId="77777777" w:rsidR="00903E67" w:rsidRDefault="00903E67" w:rsidP="005636B6">
      <w:pPr>
        <w:spacing w:before="240" w:after="240"/>
      </w:pPr>
      <w:r>
        <w:t>levantó las columnas con la divisa de NON PLUS ULTRA, y se interna en la inmensidad del océano Atlántico, donde, tras cinco</w:t>
      </w:r>
    </w:p>
    <w:p w14:paraId="07580CBB" w14:textId="77777777" w:rsidR="00903E67" w:rsidRDefault="00903E67" w:rsidP="005636B6">
      <w:pPr>
        <w:spacing w:before="240" w:after="240"/>
      </w:pPr>
      <w:r>
        <w:t>meses de navegación y habiendo llegado a las Antípodas, se encuentra con la montaña del Purgatorio.</w:t>
      </w:r>
    </w:p>
    <w:p w14:paraId="57ED1868" w14:textId="77777777" w:rsidR="00903E67" w:rsidRDefault="00903E67" w:rsidP="005636B6">
      <w:pPr>
        <w:spacing w:before="240" w:after="240"/>
      </w:pPr>
      <w:r>
        <w:t>Perilo, fundidor griego, ofreció a Falaris de Siracusa un toro hueco de bronce, para atormentar a los condenados introduciéndolos</w:t>
      </w:r>
    </w:p>
    <w:p w14:paraId="3DCE29A5" w14:textId="77777777" w:rsidR="00903E67" w:rsidRDefault="00903E67" w:rsidP="005636B6">
      <w:pPr>
        <w:spacing w:before="240" w:after="240"/>
      </w:pPr>
      <w:r>
        <w:t>en él y encendiendo fuego bajo el horrendo aparato de tortura. Para probarlo, el tirano mandó que el primer atormentado fuera el</w:t>
      </w:r>
    </w:p>
    <w:p w14:paraId="29206CF2" w14:textId="77777777" w:rsidR="00903E67" w:rsidRDefault="00903E67" w:rsidP="005636B6">
      <w:pPr>
        <w:spacing w:before="240" w:after="240"/>
      </w:pPr>
      <w:r>
        <w:t>mismo Perilo (Ovidio, Tristia, III).</w:t>
      </w:r>
    </w:p>
    <w:p w14:paraId="5C0036C3" w14:textId="77777777" w:rsidR="00903E67" w:rsidRDefault="00903E67" w:rsidP="005636B6">
      <w:pPr>
        <w:spacing w:before="240" w:after="240"/>
      </w:pPr>
      <w:r>
        <w:t>Quien habla, como veremos, es el conde Guido de Montefeltro, que requiere a Dante</w:t>
      </w:r>
    </w:p>
    <w:p w14:paraId="0F41AF2F" w14:textId="77777777" w:rsidR="00903E67" w:rsidRDefault="00903E67" w:rsidP="005636B6">
      <w:pPr>
        <w:spacing w:before="240" w:after="240"/>
      </w:pPr>
      <w:r>
        <w:t>noticias de su patria, La Romaña. Gido nació en torno a  y fue tenido como el más</w:t>
      </w:r>
    </w:p>
    <w:p w14:paraId="65EA5778" w14:textId="77777777" w:rsidR="00903E67" w:rsidRDefault="00903E67" w:rsidP="005636B6">
      <w:pPr>
        <w:spacing w:before="240" w:after="240"/>
      </w:pPr>
      <w:r>
        <w:lastRenderedPageBreak/>
        <w:t>astuto y sagaz hombre de guerra de su tiempo. Después de una larga vida guerrera,</w:t>
      </w:r>
    </w:p>
    <w:p w14:paraId="6A2A75AD" w14:textId="77777777" w:rsidR="00903E67" w:rsidRDefault="00903E67" w:rsidP="005636B6">
      <w:pPr>
        <w:spacing w:before="240" w:after="240"/>
      </w:pPr>
      <w:r>
        <w:t>siguiendo la facción gibelina, y en la que llegó a ser excomulgado se hizo franciscano ya</w:t>
      </w:r>
    </w:p>
    <w:p w14:paraId="79F15AF1" w14:textId="77777777" w:rsidR="00903E67" w:rsidRDefault="00903E67" w:rsidP="005636B6">
      <w:pPr>
        <w:spacing w:before="240" w:after="240"/>
      </w:pPr>
      <w:r>
        <w:t>en  y murió dos años después.</w:t>
      </w:r>
    </w:p>
    <w:p w14:paraId="3B3ABB60" w14:textId="77777777" w:rsidR="00903E67" w:rsidRDefault="00903E67" w:rsidP="005636B6">
      <w:pPr>
        <w:spacing w:before="240" w:after="240"/>
      </w:pPr>
      <w:r>
        <w:t>En  los tiranos de Romaña habían firmado una paz que puso aparentemente fin a sus crueles disensiones, por mediación de</w:t>
      </w:r>
    </w:p>
    <w:p w14:paraId="57331409" w14:textId="77777777" w:rsidR="00903E67" w:rsidRDefault="00903E67" w:rsidP="005636B6">
      <w:pPr>
        <w:spacing w:before="240" w:after="240"/>
      </w:pPr>
      <w:r>
        <w:t>Bonifacio VIII.</w:t>
      </w:r>
    </w:p>
    <w:p w14:paraId="5D948605" w14:textId="77777777" w:rsidR="00903E67" w:rsidRDefault="00903E67" w:rsidP="005636B6">
      <w:pPr>
        <w:spacing w:before="240" w:after="240"/>
      </w:pPr>
      <w:r>
        <w:t>En  Rávena estaba regida por Guido da Polenta, padre de Francesca. Su escudo era un águila roja en campo amarillo, y</w:t>
      </w:r>
    </w:p>
    <w:p w14:paraId="25E6451C" w14:textId="77777777" w:rsidR="00903E67" w:rsidRDefault="00903E67" w:rsidP="005636B6">
      <w:pPr>
        <w:spacing w:before="240" w:after="240"/>
      </w:pPr>
      <w:r>
        <w:t>dominaba la pequeña ciudad de Cervia.</w:t>
      </w:r>
    </w:p>
    <w:p w14:paraId="0DF60E1B" w14:textId="77777777" w:rsidR="00903E67" w:rsidRDefault="00903E67" w:rsidP="005636B6">
      <w:pPr>
        <w:spacing w:before="240" w:after="240"/>
      </w:pPr>
      <w:r>
        <w:t>La ciudad de Forlí se encuentra bajo el dominio de los Ordelaffi, cuyo escudo era una garra de León verde sobre campo amarillo.</w:t>
      </w:r>
    </w:p>
    <w:p w14:paraId="3387C780" w14:textId="77777777" w:rsidR="00903E67" w:rsidRDefault="00903E67" w:rsidP="005636B6">
      <w:pPr>
        <w:spacing w:before="240" w:after="240"/>
      </w:pPr>
      <w:r>
        <w:t>Entre  y  la ciudad sostuvo el fuerte asedio de los güelfos italianos y franceses, enviados por Martín IV.</w:t>
      </w:r>
    </w:p>
    <w:p w14:paraId="7AFD3AFC" w14:textId="77777777" w:rsidR="00903E67" w:rsidRDefault="00903E67" w:rsidP="005636B6">
      <w:pPr>
        <w:spacing w:before="240" w:after="240"/>
      </w:pPr>
      <w:r>
        <w:t>Malatesta y Malatestino de Verruchio eran los tiranos de Rímini, y aprisionaron y dieron muerte a Montaña di Parcitade, jefe de</w:t>
      </w:r>
    </w:p>
    <w:p w14:paraId="5FCCCC4E" w14:textId="77777777" w:rsidR="00903E67" w:rsidRDefault="00903E67" w:rsidP="005636B6">
      <w:pPr>
        <w:spacing w:before="240" w:after="240"/>
      </w:pPr>
      <w:r>
        <w:t>los gibelinos de la ciudad.</w:t>
      </w:r>
    </w:p>
    <w:p w14:paraId="4EC6C8CB" w14:textId="77777777" w:rsidR="00903E67" w:rsidRDefault="00903E67" w:rsidP="005636B6">
      <w:pPr>
        <w:spacing w:before="240" w:after="240"/>
      </w:pPr>
      <w:r>
        <w:t>Faenza a Imola, regidas por Maghinardo Pagani da Susinana, cuyo emblema es un león azul en campo blanco, que cambiaba de</w:t>
      </w:r>
    </w:p>
    <w:p w14:paraId="3B11E246" w14:textId="77777777" w:rsidR="00903E67" w:rsidRDefault="00903E67" w:rsidP="005636B6">
      <w:pPr>
        <w:spacing w:before="240" w:after="240"/>
      </w:pPr>
      <w:r>
        <w:t>bando entre güelfos gibelinos con mucha frecuencia.</w:t>
      </w:r>
    </w:p>
    <w:p w14:paraId="382258B1" w14:textId="77777777" w:rsidR="00903E67" w:rsidRDefault="00903E67" w:rsidP="005636B6">
      <w:pPr>
        <w:spacing w:before="240" w:after="240"/>
      </w:pPr>
      <w:r>
        <w:lastRenderedPageBreak/>
        <w:t>Casena, que pasa de ser posesión de los Montefeltro, a ser república libre.</w:t>
      </w:r>
    </w:p>
    <w:p w14:paraId="18B16029" w14:textId="77777777" w:rsidR="00903E67" w:rsidRDefault="00903E67" w:rsidP="005636B6">
      <w:pPr>
        <w:spacing w:before="240" w:after="240"/>
      </w:pPr>
      <w:r>
        <w:t>Bonifacio VIII, que sosteniendo en  una dura lucha contra la familia Colonna, cuya casa se encontraba junto a la basílica de</w:t>
      </w:r>
    </w:p>
    <w:p w14:paraId="67C2C0E9" w14:textId="77777777" w:rsidR="00903E67" w:rsidRDefault="00903E67" w:rsidP="005636B6">
      <w:pPr>
        <w:spacing w:before="240" w:after="240"/>
      </w:pPr>
      <w:r>
        <w:t>San Juan de Letrán, mandó asediar el castillo que dicha familia tenía en Palestrina, junto a Roma; y no pudiendo tomarla por la fuerza,</w:t>
      </w:r>
    </w:p>
    <w:p w14:paraId="356F9771" w14:textId="77777777" w:rsidR="00903E67" w:rsidRDefault="00903E67" w:rsidP="005636B6">
      <w:pPr>
        <w:spacing w:before="240" w:after="240"/>
      </w:pPr>
      <w:r>
        <w:t>lo hizo mediante el engaño. No está probada la intervención del conde Guido en semejante hecho, aunque algunos cronistas lo</w:t>
      </w:r>
    </w:p>
    <w:p w14:paraId="15119A01" w14:textId="77777777" w:rsidR="00903E67" w:rsidRDefault="00903E67" w:rsidP="005636B6">
      <w:pPr>
        <w:spacing w:before="240" w:after="240"/>
      </w:pPr>
      <w:r>
        <w:t>seguran.</w:t>
      </w:r>
    </w:p>
    <w:p w14:paraId="5F4DC492" w14:textId="77777777" w:rsidR="00903E67" w:rsidRDefault="00903E67" w:rsidP="005636B6">
      <w:pPr>
        <w:spacing w:before="240" w:after="240"/>
      </w:pPr>
      <w:r>
        <w:t>La última posesión cristiana en Tierra Santa, conquistada por los sarracenos en .</w:t>
      </w:r>
    </w:p>
    <w:p w14:paraId="457AF552" w14:textId="77777777" w:rsidR="00903E67" w:rsidRDefault="00903E67" w:rsidP="005636B6">
      <w:pPr>
        <w:spacing w:before="240" w:after="240"/>
      </w:pPr>
      <w:r>
        <w:t>Se trata de una leyenda muy difundida en la Edad Media. Constantino, atacado por la lepra, hizo buscar al papa Silvestre que se</w:t>
      </w:r>
    </w:p>
    <w:p w14:paraId="1922344A" w14:textId="77777777" w:rsidR="00903E67" w:rsidRDefault="00903E67" w:rsidP="005636B6">
      <w:pPr>
        <w:spacing w:before="240" w:after="240"/>
      </w:pPr>
      <w:r>
        <w:t>encontraba refugiado en el monte Siratti, junto a Roma, para huir de la persecución. Silvestre bautizó al emperador y éste quedó</w:t>
      </w:r>
    </w:p>
    <w:p w14:paraId="503CCB21" w14:textId="77777777" w:rsidR="00903E67" w:rsidRDefault="00903E67" w:rsidP="005636B6">
      <w:pPr>
        <w:spacing w:before="240" w:after="240"/>
      </w:pPr>
      <w:r>
        <w:t>curado.</w:t>
      </w:r>
    </w:p>
    <w:p w14:paraId="47499F6F" w14:textId="77777777" w:rsidR="00903E67" w:rsidRDefault="00903E67" w:rsidP="005636B6">
      <w:pPr>
        <w:spacing w:before="240" w:after="240"/>
      </w:pPr>
      <w:r>
        <w:t>Referencia a la abdicación de Celestino V (Infierno, III, ).</w:t>
      </w:r>
    </w:p>
    <w:p w14:paraId="6E76351F" w14:textId="77777777" w:rsidR="00903E67" w:rsidRDefault="00903E67" w:rsidP="005636B6">
      <w:pPr>
        <w:spacing w:before="240" w:after="240"/>
      </w:pPr>
      <w:r>
        <w:t>Promesa de perdón a quien se entregara y castigar luego a quien se rindiera confiado en sus palabras.</w:t>
      </w:r>
    </w:p>
    <w:p w14:paraId="47E0D142" w14:textId="77777777" w:rsidR="00903E67" w:rsidRDefault="00903E67" w:rsidP="005636B6">
      <w:pPr>
        <w:spacing w:before="240" w:after="240"/>
      </w:pPr>
      <w:r>
        <w:t>San Francisco, fundador de la Orden a la que perteneció el conde Guido.</w:t>
      </w:r>
    </w:p>
    <w:p w14:paraId="16C8B981" w14:textId="77777777" w:rsidR="00903E67" w:rsidRDefault="00903E67" w:rsidP="005636B6">
      <w:pPr>
        <w:spacing w:before="240" w:after="240"/>
      </w:pPr>
      <w:r>
        <w:t>Dante se va a referir en los siguientes versos a las terribles guerras que tuvieron como escenario el sur de Italia las guerras</w:t>
      </w:r>
    </w:p>
    <w:p w14:paraId="2D814C40" w14:textId="77777777" w:rsidR="00903E67" w:rsidRDefault="00903E67" w:rsidP="005636B6">
      <w:pPr>
        <w:spacing w:before="240" w:after="240"/>
      </w:pPr>
      <w:r>
        <w:lastRenderedPageBreak/>
        <w:t>samníticas y la segunda guerra púnica (el botín de anillos hace referencia a la batalla de Cannas) y posteriormente la lucha entre el</w:t>
      </w:r>
    </w:p>
    <w:p w14:paraId="54570A8A" w14:textId="77777777" w:rsidR="00903E67" w:rsidRDefault="00903E67" w:rsidP="005636B6">
      <w:pPr>
        <w:spacing w:before="240" w:after="240"/>
      </w:pPr>
      <w:r>
        <w:t>normando Roberto Guiscardo y los árabes, o bien los bizantinos, en el siglo XI; y por último, ya contemporáneas a él, la guerra entre</w:t>
      </w:r>
    </w:p>
    <w:p w14:paraId="2A3C416D" w14:textId="77777777" w:rsidR="00903E67" w:rsidRDefault="00903E67" w:rsidP="005636B6">
      <w:pPr>
        <w:spacing w:before="240" w:after="240"/>
      </w:pPr>
      <w:r>
        <w:t>Carlos de Anjou y la dinastía suaba.</w:t>
      </w:r>
    </w:p>
    <w:p w14:paraId="64A6BEA6" w14:textId="77777777" w:rsidR="00903E67" w:rsidRDefault="00903E67" w:rsidP="005636B6">
      <w:pPr>
        <w:spacing w:before="240" w:after="240"/>
      </w:pPr>
      <w:r>
        <w:t>Tito Livio, XXIII.</w:t>
      </w:r>
    </w:p>
    <w:p w14:paraId="6BECCE27" w14:textId="77777777" w:rsidR="00903E67" w:rsidRDefault="00903E67" w:rsidP="005636B6">
      <w:pPr>
        <w:spacing w:before="240" w:after="240"/>
      </w:pPr>
      <w:r>
        <w:t>El puente de Ceperano, sobre el río Liri, era la puerta del reino de Nápoles: se dice que en esta ocasión los nobles napolitanos</w:t>
      </w:r>
    </w:p>
    <w:p w14:paraId="76ADA4ED" w14:textId="77777777" w:rsidR="00903E67" w:rsidRDefault="00903E67" w:rsidP="005636B6">
      <w:pPr>
        <w:spacing w:before="240" w:after="240"/>
      </w:pPr>
      <w:r>
        <w:t>traicionaron a Manfredo, dejando el paso franco a Carlos de Anjou. Según los comentaristas, Dante alude a la batalla de Benevento.</w:t>
      </w:r>
    </w:p>
    <w:p w14:paraId="7E9D148D" w14:textId="77777777" w:rsidR="00903E67" w:rsidRDefault="00903E67" w:rsidP="005636B6">
      <w:pPr>
        <w:spacing w:before="240" w:after="240"/>
      </w:pPr>
      <w:r>
        <w:t>Se trata de Erardo de Valery, que aconsejó a Carlos de Anjou fingirse derrotado y luego cayó sobre las tropas de Corradino de</w:t>
      </w:r>
    </w:p>
    <w:p w14:paraId="6B2A5A2F" w14:textId="77777777" w:rsidR="00903E67" w:rsidRDefault="00903E67" w:rsidP="005636B6">
      <w:pPr>
        <w:spacing w:before="240" w:after="240"/>
      </w:pPr>
      <w:r>
        <w:t>Suabia cuando éstas se hallaban desprevenidas.</w:t>
      </w:r>
    </w:p>
    <w:p w14:paraId="52D2ABBE" w14:textId="77777777" w:rsidR="00903E67" w:rsidRDefault="00903E67" w:rsidP="005636B6">
      <w:pPr>
        <w:spacing w:before="240" w:after="240"/>
      </w:pPr>
      <w:r>
        <w:t>Mahoma es el fundador del islamismo (-) a quien Dante considera más como un cismático del cristianismo que como el</w:t>
      </w:r>
    </w:p>
    <w:p w14:paraId="77137CCD" w14:textId="77777777" w:rsidR="00903E67" w:rsidRDefault="00903E67" w:rsidP="005636B6">
      <w:pPr>
        <w:spacing w:before="240" w:after="240"/>
      </w:pPr>
      <w:r>
        <w:t>fundador de una nueva religión.</w:t>
      </w:r>
    </w:p>
    <w:p w14:paraId="41A7AA13" w14:textId="77777777" w:rsidR="00903E67" w:rsidRDefault="00903E67" w:rsidP="005636B6">
      <w:pPr>
        <w:spacing w:before="240" w:after="240"/>
      </w:pPr>
      <w:r>
        <w:t>Alí, pariente y discípulo de Mahoma (-), es el fundador de una corriente cismática dentro del propio islamismo.</w:t>
      </w:r>
    </w:p>
    <w:p w14:paraId="5834806E" w14:textId="77777777" w:rsidR="00903E67" w:rsidRDefault="00903E67" w:rsidP="005636B6">
      <w:pPr>
        <w:spacing w:before="240" w:after="240"/>
      </w:pPr>
      <w:r>
        <w:t>Dolcino da Romagnano, de Novara, fue el jefe de una famosa secta milenarista: los hermanos apostólicos, que dieron lugar a una</w:t>
      </w:r>
    </w:p>
    <w:p w14:paraId="712FDA85" w14:textId="77777777" w:rsidR="00903E67" w:rsidRDefault="00903E67" w:rsidP="005636B6">
      <w:pPr>
        <w:spacing w:before="240" w:after="240"/>
      </w:pPr>
      <w:r>
        <w:t>fuerte rebelión contra la que el papa lanzó una cruzada a comienzos del siglo XIV. Hechos fuertes los rebeldes en el monte Zibello se</w:t>
      </w:r>
    </w:p>
    <w:p w14:paraId="53DF02FF" w14:textId="77777777" w:rsidR="00903E67" w:rsidRDefault="00903E67" w:rsidP="005636B6">
      <w:pPr>
        <w:spacing w:before="240" w:after="240"/>
      </w:pPr>
      <w:r>
        <w:lastRenderedPageBreak/>
        <w:t>vio obligado a rendirse en , y posteriomente quemado por hereje.</w:t>
      </w:r>
    </w:p>
    <w:p w14:paraId="2D82D305" w14:textId="77777777" w:rsidR="00903E67" w:rsidRDefault="00903E67" w:rsidP="005636B6">
      <w:pPr>
        <w:spacing w:before="240" w:after="240"/>
      </w:pPr>
      <w:r>
        <w:t>El obispo de Novara, que dirigía la cruzada contra Dolcino.</w:t>
      </w:r>
    </w:p>
    <w:p w14:paraId="0EE62D41" w14:textId="77777777" w:rsidR="00903E67" w:rsidRDefault="00903E67" w:rsidP="005636B6">
      <w:pPr>
        <w:spacing w:before="240" w:after="240"/>
      </w:pPr>
      <w:r>
        <w:t>Sembrador de discordias políticas en Bolonia y la Romagna, de quien poco dicen los antiguos comentaristas.</w:t>
      </w:r>
    </w:p>
    <w:p w14:paraId="2F62C033" w14:textId="77777777" w:rsidR="00903E67" w:rsidRDefault="00903E67" w:rsidP="005636B6">
      <w:pPr>
        <w:spacing w:before="240" w:after="240"/>
      </w:pPr>
      <w:r>
        <w:t>La llanura del norte de Italia; Vercelli está en el Piamonte y Marcabó en la desembocadura del Po.</w:t>
      </w:r>
    </w:p>
    <w:p w14:paraId="7A743718" w14:textId="77777777" w:rsidR="00903E67" w:rsidRDefault="00903E67" w:rsidP="005636B6">
      <w:pPr>
        <w:spacing w:before="240" w:after="240"/>
      </w:pPr>
      <w:r>
        <w:t>Angiolello da Carignano y Guido dal Cassero fueron traicionados por Malatestino Malatesta, señor de Rímini, que les convocó a</w:t>
      </w:r>
    </w:p>
    <w:p w14:paraId="57729A5D" w14:textId="77777777" w:rsidR="00903E67" w:rsidRDefault="00903E67" w:rsidP="005636B6">
      <w:pPr>
        <w:spacing w:before="240" w:after="240"/>
      </w:pPr>
      <w:r>
        <w:t>una conferencia en Católica, lugar en la costa del Adriático, entre Rímini y Pésaro. El cabo de Focara cercano a Católica, era de difícil</w:t>
      </w:r>
    </w:p>
    <w:p w14:paraId="6298CB5B" w14:textId="77777777" w:rsidR="00903E67" w:rsidRDefault="00903E67" w:rsidP="005636B6">
      <w:pPr>
        <w:spacing w:before="240" w:after="240"/>
      </w:pPr>
      <w:r>
        <w:t>navegación, a causa de los vientos, pero los dos nobles de Fano no necesitarán pedir una buena travesía de regreso, porque serán</w:t>
      </w:r>
    </w:p>
    <w:p w14:paraId="1ABE5FA4" w14:textId="77777777" w:rsidR="00903E67" w:rsidRDefault="00903E67" w:rsidP="005636B6">
      <w:pPr>
        <w:spacing w:before="240" w:after="240"/>
      </w:pPr>
      <w:r>
        <w:t>asesinados antes. El hecho debió de acaecer sobre .</w:t>
      </w:r>
    </w:p>
    <w:p w14:paraId="1467DA8B" w14:textId="77777777" w:rsidR="00903E67" w:rsidRDefault="00903E67" w:rsidP="005636B6">
      <w:pPr>
        <w:spacing w:before="240" w:after="240"/>
      </w:pPr>
      <w:r>
        <w:t>Curión, según cuenta Lucano en Farsalia, I,  y ss., fue un tribuno que aconsejó a César que atravesara el Rubicón, dando así</w:t>
      </w:r>
    </w:p>
    <w:p w14:paraId="6F37B04E" w14:textId="77777777" w:rsidR="00903E67" w:rsidRDefault="00903E67" w:rsidP="005636B6">
      <w:pPr>
        <w:spacing w:before="240" w:after="240"/>
      </w:pPr>
      <w:r>
        <w:t>lugar a la sangrienta guerra civil contra Pompeyo.</w:t>
      </w:r>
    </w:p>
    <w:p w14:paraId="467387D0" w14:textId="77777777" w:rsidR="00903E67" w:rsidRDefault="00903E67" w:rsidP="005636B6">
      <w:pPr>
        <w:spacing w:before="240" w:after="240"/>
      </w:pPr>
      <w:r>
        <w:t>Alude ahora a los sucesos florentinos que dieron lugar a la guerra ente güelfos y gibelinos. Mosca dei Lamberti aconsejó a la</w:t>
      </w:r>
    </w:p>
    <w:p w14:paraId="592E0A8E" w14:textId="77777777" w:rsidR="00903E67" w:rsidRDefault="00903E67" w:rsidP="005636B6">
      <w:pPr>
        <w:spacing w:before="240" w:after="240"/>
      </w:pPr>
      <w:r>
        <w:t>familia de los Amidei que mataran a Buondelmonte Buondelmonti (), para vengar la ofensa que éste les había hecho al no</w:t>
      </w:r>
    </w:p>
    <w:p w14:paraId="5657DB2D" w14:textId="77777777" w:rsidR="00903E67" w:rsidRDefault="00903E67" w:rsidP="005636B6">
      <w:pPr>
        <w:spacing w:before="240" w:after="240"/>
      </w:pPr>
      <w:r>
        <w:t>desposar a una muchacha de la familia (ver Paraíso, XVI,  y ss.). Murió en Reggio en .</w:t>
      </w:r>
    </w:p>
    <w:p w14:paraId="03803547" w14:textId="77777777" w:rsidR="00903E67" w:rsidRDefault="00903E67" w:rsidP="005636B6">
      <w:pPr>
        <w:spacing w:before="240" w:after="240"/>
      </w:pPr>
      <w:r>
        <w:lastRenderedPageBreak/>
        <w:t>Los Lamberti fueron exiliados de Florencia con el resto de los gibelinos en .</w:t>
      </w:r>
    </w:p>
    <w:p w14:paraId="688895CB" w14:textId="77777777" w:rsidR="00903E67" w:rsidRDefault="00903E67" w:rsidP="005636B6">
      <w:pPr>
        <w:spacing w:before="240" w:after="240"/>
      </w:pPr>
      <w:r>
        <w:t>Bertrand de Born, el famoso trovador provenzal, señor de Altaforte, vivió en la segunda mitad del siglo XII y sembró la</w:t>
      </w:r>
    </w:p>
    <w:p w14:paraId="5AE78501" w14:textId="77777777" w:rsidR="00903E67" w:rsidRDefault="00903E67" w:rsidP="005636B6">
      <w:pPr>
        <w:spacing w:before="240" w:after="240"/>
      </w:pPr>
      <w:r>
        <w:t>discordia entre Enrique II de Inglaterra y su hijo primogénito, Enrique, conocido por el nombre de «El joven rey» y que murió en ll.</w:t>
      </w:r>
    </w:p>
    <w:p w14:paraId="7EE665A7" w14:textId="77777777" w:rsidR="00903E67" w:rsidRDefault="00903E67" w:rsidP="005636B6">
      <w:pPr>
        <w:spacing w:before="240" w:after="240"/>
      </w:pPr>
      <w:r>
        <w:t>Aquitofel, consejero del rey David, azuzó a Absalón a que se rebelara contra su padre (II Reyes, XV-XVI).</w:t>
      </w:r>
    </w:p>
    <w:p w14:paraId="67D6C641" w14:textId="77777777" w:rsidR="00903E67" w:rsidRDefault="00903E67" w:rsidP="005636B6">
      <w:pPr>
        <w:spacing w:before="240" w:after="240"/>
      </w:pPr>
      <w:r>
        <w:t>Geri del Beelo, primo carnal del padre de Dante, hombre de carácter violento e incordiador, fue asesinado por un miembro de la</w:t>
      </w:r>
    </w:p>
    <w:p w14:paraId="35809EEE" w14:textId="77777777" w:rsidR="00903E67" w:rsidRDefault="00903E67" w:rsidP="005636B6">
      <w:pPr>
        <w:spacing w:before="240" w:after="240"/>
      </w:pPr>
      <w:r>
        <w:t>familia Sachetti, o bien por haber dado muerte a su vez a otro miembro de dicha familia, o bien a causa de las discordias que sembró</w:t>
      </w:r>
    </w:p>
    <w:p w14:paraId="225DD8D8" w14:textId="77777777" w:rsidR="00903E67" w:rsidRDefault="00903E67" w:rsidP="005636B6">
      <w:pPr>
        <w:spacing w:before="240" w:after="240"/>
      </w:pPr>
      <w:r>
        <w:t>en ella. Ambas familias permanecieron enemistadas hasta , en que Francesco, hermano de Dante, firmó la paz con los Sacchetti.</w:t>
      </w:r>
    </w:p>
    <w:p w14:paraId="05549BC8" w14:textId="77777777" w:rsidR="00903E67" w:rsidRDefault="00903E67" w:rsidP="005636B6">
      <w:pPr>
        <w:spacing w:before="240" w:after="240"/>
      </w:pPr>
      <w:r>
        <w:t>Bertrand de Born.</w:t>
      </w:r>
    </w:p>
    <w:p w14:paraId="19E8FBCF" w14:textId="77777777" w:rsidR="00903E67" w:rsidRDefault="00903E67" w:rsidP="005636B6">
      <w:pPr>
        <w:spacing w:before="240" w:after="240"/>
      </w:pPr>
      <w:r>
        <w:t>Dante cita tres lugares famosos por su condición pantanosa, y por el: propensos a enfermedades como la malaria y el paludismo:</w:t>
      </w:r>
    </w:p>
    <w:p w14:paraId="1A10F7DD" w14:textId="77777777" w:rsidR="00903E67" w:rsidRDefault="00903E67" w:rsidP="005636B6">
      <w:pPr>
        <w:spacing w:before="240" w:after="240"/>
      </w:pPr>
      <w:r>
        <w:t>Val di Chiana es una región cercana a Arezzo; la Maremma es el litoral toscano.</w:t>
      </w:r>
    </w:p>
    <w:p w14:paraId="18018D96" w14:textId="77777777" w:rsidR="00903E67" w:rsidRDefault="00903E67" w:rsidP="005636B6">
      <w:pPr>
        <w:spacing w:before="240" w:after="240"/>
      </w:pPr>
      <w:r>
        <w:t>Lo cuenta Ovidio en Metamorfosis, VII, -. Juno, celosa de la hija de Eaco, rey de Egina, mandó una peste que asoló toda</w:t>
      </w:r>
    </w:p>
    <w:p w14:paraId="0EA18518" w14:textId="77777777" w:rsidR="00903E67" w:rsidRDefault="00903E67" w:rsidP="005636B6">
      <w:pPr>
        <w:spacing w:before="240" w:after="240"/>
      </w:pPr>
      <w:r>
        <w:t>la isla, por lo que el rey, único superviviente, rogó a Zeus que la repoblara convirtiendo en hombre a las hormigas, a lo que éste</w:t>
      </w:r>
    </w:p>
    <w:p w14:paraId="657B95C6" w14:textId="77777777" w:rsidR="00903E67" w:rsidRDefault="00903E67" w:rsidP="005636B6">
      <w:pPr>
        <w:spacing w:before="240" w:after="240"/>
      </w:pPr>
      <w:r>
        <w:lastRenderedPageBreak/>
        <w:t>accedió.</w:t>
      </w:r>
    </w:p>
    <w:p w14:paraId="512DC5A3" w14:textId="77777777" w:rsidR="00903E67" w:rsidRDefault="00903E67" w:rsidP="005636B6">
      <w:pPr>
        <w:spacing w:before="240" w:after="240"/>
      </w:pPr>
      <w:r>
        <w:t>Como veremos, se trata de Griffolino de Trezzo y de Capoccio de Siena, dos alquimistas célebres en la época de Dante.</w:t>
      </w:r>
    </w:p>
    <w:p w14:paraId="6403EFF4" w14:textId="77777777" w:rsidR="00903E67" w:rsidRDefault="00903E67" w:rsidP="005636B6">
      <w:pPr>
        <w:spacing w:before="240" w:after="240"/>
      </w:pPr>
      <w:r>
        <w:t>Albero de Siena, fue al parecer hijo secreto, o protegido, del obispo de Siena e hizo condenar por herético al alquimista.</w:t>
      </w:r>
    </w:p>
    <w:p w14:paraId="06195982" w14:textId="77777777" w:rsidR="00903E67" w:rsidRDefault="00903E67" w:rsidP="005636B6">
      <w:pPr>
        <w:spacing w:before="240" w:after="240"/>
      </w:pPr>
      <w:r>
        <w:t>Cuatro ejemplos de la vanidad y el amor desenfrenado por el lujo de los sieneses. Stricca y Niccoló dei Salimbeni eran hermanos</w:t>
      </w:r>
    </w:p>
    <w:p w14:paraId="158B78FE" w14:textId="77777777" w:rsidR="00903E67" w:rsidRDefault="00903E67" w:rsidP="005636B6">
      <w:pPr>
        <w:spacing w:before="240" w:after="240"/>
      </w:pPr>
      <w:r>
        <w:t>y fundaron, en efecto una pandilla de jóvenes y ricos dilapidadores, a la que también perteneció Caccia D'Ascian. Bartolomeo dei</w:t>
      </w:r>
    </w:p>
    <w:p w14:paraId="22AD548F" w14:textId="77777777" w:rsidR="00903E67" w:rsidRDefault="00903E67" w:rsidP="005636B6">
      <w:pPr>
        <w:spacing w:before="240" w:after="240"/>
      </w:pPr>
      <w:r>
        <w:t>Faolcacchieri, llamado el Abbagliato («Alucinado»), fue hombre público de cierta importancia, y en  multado por habérsele</w:t>
      </w:r>
    </w:p>
    <w:p w14:paraId="6E91B2D6" w14:textId="77777777" w:rsidR="00903E67" w:rsidRDefault="00903E67" w:rsidP="005636B6">
      <w:pPr>
        <w:spacing w:before="240" w:after="240"/>
      </w:pPr>
      <w:r>
        <w:t>hallado borracho en una taberna.</w:t>
      </w:r>
    </w:p>
    <w:p w14:paraId="6686A11E" w14:textId="77777777" w:rsidR="00903E67" w:rsidRDefault="00903E67" w:rsidP="005636B6">
      <w:pPr>
        <w:spacing w:before="240" w:after="240"/>
      </w:pPr>
      <w:r>
        <w:t>Capoccio fue amigo personal de Dante, y era famoso tanto por sus prácticas alquímicas cuanto por sus habilidades como</w:t>
      </w:r>
    </w:p>
    <w:p w14:paraId="55DFF2F5" w14:textId="77777777" w:rsidR="00903E67" w:rsidRDefault="00903E67" w:rsidP="005636B6">
      <w:pPr>
        <w:spacing w:before="240" w:after="240"/>
      </w:pPr>
      <w:r>
        <w:t>imitador de personas.</w:t>
      </w:r>
    </w:p>
    <w:p w14:paraId="0B7892E6" w14:textId="77777777" w:rsidR="00903E67" w:rsidRDefault="00903E67" w:rsidP="005636B6">
      <w:pPr>
        <w:spacing w:before="240" w:after="240"/>
      </w:pPr>
      <w:r>
        <w:t>Juno, a causa de los celos que le causaban los amores de Júpiter y Semele, hija del rey Cadmo, rey de Tebas, causó muchas</w:t>
      </w:r>
    </w:p>
    <w:p w14:paraId="2BA838A1" w14:textId="77777777" w:rsidR="00903E67" w:rsidRDefault="00903E67" w:rsidP="005636B6">
      <w:pPr>
        <w:spacing w:before="240" w:after="240"/>
      </w:pPr>
      <w:r>
        <w:t>desgracias a sus habitantes (Metamorfosis, III, -).</w:t>
      </w:r>
    </w:p>
    <w:p w14:paraId="6F913F5E" w14:textId="77777777" w:rsidR="00903E67" w:rsidRDefault="00903E67" w:rsidP="005636B6">
      <w:pPr>
        <w:spacing w:before="240" w:after="240"/>
      </w:pPr>
      <w:r>
        <w:t>Atamante, rey de Orcomene, desposado con Ino, hija de Cadmo, enloquecido por Juno, mató así a su hijo Learco. Ino se arrojó</w:t>
      </w:r>
    </w:p>
    <w:p w14:paraId="3238F2E8" w14:textId="77777777" w:rsidR="00903E67" w:rsidRDefault="00903E67" w:rsidP="005636B6">
      <w:pPr>
        <w:spacing w:before="240" w:after="240"/>
      </w:pPr>
      <w:r>
        <w:t>con la otra, Melicerta, al mar (Metamorfosis, IV, -).</w:t>
      </w:r>
    </w:p>
    <w:p w14:paraId="4DCB8E90" w14:textId="77777777" w:rsidR="00903E67" w:rsidRDefault="00903E67" w:rsidP="005636B6">
      <w:pPr>
        <w:spacing w:before="240" w:after="240"/>
      </w:pPr>
      <w:r>
        <w:lastRenderedPageBreak/>
        <w:t>Hécuba, reina de Troya, hecha esclava por los griegos tras la caída de la ciudad enloqueció de dolor tras la muerte de sus hijos</w:t>
      </w:r>
    </w:p>
    <w:p w14:paraId="152913D1" w14:textId="77777777" w:rsidR="00903E67" w:rsidRDefault="00903E67" w:rsidP="005636B6">
      <w:pPr>
        <w:spacing w:before="240" w:after="240"/>
      </w:pPr>
      <w:r>
        <w:t>Polixena y Polidoro y, según Ovidio, se convirtió en perra (Metamorfosis, XIII, -).</w:t>
      </w:r>
    </w:p>
    <w:p w14:paraId="63E9E2CF" w14:textId="77777777" w:rsidR="00903E67" w:rsidRDefault="00903E67" w:rsidP="005636B6">
      <w:pPr>
        <w:spacing w:before="240" w:after="240"/>
      </w:pPr>
      <w:r>
        <w:t>Gianni Schichi dei Cavalcanti, florentino, muerto antes de , al que se debe la fechoría más adelante relatada.</w:t>
      </w:r>
    </w:p>
    <w:p w14:paraId="1EAF0DA5" w14:textId="77777777" w:rsidR="00903E67" w:rsidRDefault="00903E67" w:rsidP="005636B6">
      <w:pPr>
        <w:spacing w:before="240" w:after="240"/>
      </w:pPr>
      <w:r>
        <w:t>Mirra, hija de Cinira, rey de Chipre, tomó la figura de otra muchacha para gozar de su padre, de quien estaba enamorada;</w:t>
      </w:r>
    </w:p>
    <w:p w14:paraId="3CAB42BE" w14:textId="77777777" w:rsidR="00903E67" w:rsidRDefault="00903E67" w:rsidP="005636B6">
      <w:pPr>
        <w:spacing w:before="240" w:after="240"/>
      </w:pPr>
      <w:r>
        <w:t>huyendo de éste una vez descubierta, fue convertida en planta olorosa de Arabia (Metamorfosis, X,  y siguientes).</w:t>
      </w:r>
    </w:p>
    <w:p w14:paraId="112C37A9" w14:textId="77777777" w:rsidR="00903E67" w:rsidRDefault="00903E67" w:rsidP="005636B6">
      <w:pPr>
        <w:spacing w:before="240" w:after="240"/>
      </w:pPr>
      <w:r>
        <w:t>Este Buoso Donati fue tío del que hemos encontrado en Infierno, XXV,.</w:t>
      </w:r>
    </w:p>
    <w:p w14:paraId="6860108E" w14:textId="77777777" w:rsidR="00903E67" w:rsidRDefault="00903E67" w:rsidP="005636B6">
      <w:pPr>
        <w:spacing w:before="240" w:after="240"/>
      </w:pPr>
      <w:r>
        <w:t>Algunos estudiosos modemos le identifican con un Adam inglés, que vivía en Bolonia en  y que se dedicó a falsificar</w:t>
      </w:r>
    </w:p>
    <w:p w14:paraId="48680056" w14:textId="77777777" w:rsidR="00903E67" w:rsidRDefault="00903E67" w:rsidP="005636B6">
      <w:pPr>
        <w:spacing w:before="240" w:after="240"/>
      </w:pPr>
      <w:r>
        <w:t>florines florentinos en el castillo de Romena, en el Casentino. Los florines tenían la imagen del Bautista, patrón de la ciudad. Una vez</w:t>
      </w:r>
    </w:p>
    <w:p w14:paraId="58E1BA88" w14:textId="77777777" w:rsidR="00903E67" w:rsidRDefault="00903E67" w:rsidP="005636B6">
      <w:pPr>
        <w:spacing w:before="240" w:after="240"/>
      </w:pPr>
      <w:r>
        <w:t>descubierto, fue quemado en Florencia en .</w:t>
      </w:r>
    </w:p>
    <w:p w14:paraId="66BDE4B2" w14:textId="77777777" w:rsidR="00903E67" w:rsidRDefault="00903E67" w:rsidP="005636B6">
      <w:pPr>
        <w:spacing w:before="240" w:after="240"/>
      </w:pPr>
      <w:r>
        <w:t>Los hijos del conde Guido, señor de Romena (lnfierno, XVI, ), Guido Alessandro, Aghinolfo a Ildebrandino.</w:t>
      </w:r>
    </w:p>
    <w:p w14:paraId="1DFB7315" w14:textId="77777777" w:rsidR="00903E67" w:rsidRDefault="00903E67" w:rsidP="005636B6">
      <w:pPr>
        <w:spacing w:before="240" w:after="240"/>
      </w:pPr>
      <w:r>
        <w:t>Tal vez una fuente cerca de Casentino.</w:t>
      </w:r>
    </w:p>
    <w:p w14:paraId="527AAE1E" w14:textId="77777777" w:rsidR="00903E67" w:rsidRDefault="00903E67" w:rsidP="005636B6">
      <w:pPr>
        <w:spacing w:before="240" w:after="240"/>
      </w:pPr>
      <w:r>
        <w:t>La mujer de Putifar, que según Génesis (XXXIX, -) acusó a José de haberla querido forzar.</w:t>
      </w:r>
    </w:p>
    <w:p w14:paraId="4776854C" w14:textId="77777777" w:rsidR="00903E67" w:rsidRDefault="00903E67" w:rsidP="005636B6">
      <w:pPr>
        <w:spacing w:before="240" w:after="240"/>
      </w:pPr>
      <w:r>
        <w:t>El griego Sinón, fingiendo ser perseguido por sus compañeros, convenció con sus falsas palabras a los troyanos de que</w:t>
      </w:r>
    </w:p>
    <w:p w14:paraId="28E48AA1" w14:textId="77777777" w:rsidR="00903E67" w:rsidRDefault="00903E67" w:rsidP="005636B6">
      <w:pPr>
        <w:spacing w:before="240" w:after="240"/>
      </w:pPr>
      <w:r>
        <w:lastRenderedPageBreak/>
        <w:t>introdujesen en la ciudad el caballo de madera (Eneida, II, -).</w:t>
      </w:r>
    </w:p>
    <w:p w14:paraId="62A70A0B" w14:textId="77777777" w:rsidR="00903E67" w:rsidRDefault="00903E67" w:rsidP="005636B6">
      <w:pPr>
        <w:spacing w:before="240" w:after="240"/>
      </w:pPr>
      <w:r>
        <w:t>El espejo donde Narciso se rniraba es el agua.</w:t>
      </w:r>
    </w:p>
    <w:p w14:paraId="3D3933BE" w14:textId="77777777" w:rsidR="00903E67" w:rsidRDefault="00903E67" w:rsidP="005636B6">
      <w:pPr>
        <w:spacing w:before="240" w:after="240"/>
      </w:pPr>
      <w:r>
        <w:t>Las propiedades de la lanza de Peleo y de Aquiles son muy conocidas en la literatura clásica y medieval, siendo muchas veces</w:t>
      </w:r>
    </w:p>
    <w:p w14:paraId="5682E181" w14:textId="77777777" w:rsidR="00903E67" w:rsidRDefault="00903E67" w:rsidP="005636B6">
      <w:pPr>
        <w:spacing w:before="240" w:after="240"/>
      </w:pPr>
      <w:r>
        <w:t>comparada al beso o la mirada de la mujer amada.</w:t>
      </w:r>
    </w:p>
    <w:p w14:paraId="7611F7C3" w14:textId="77777777" w:rsidR="00903E67" w:rsidRDefault="00903E67" w:rsidP="005636B6">
      <w:pPr>
        <w:spacing w:before="240" w:after="240"/>
      </w:pPr>
      <w:r>
        <w:t>Alude al conocido episodio de Roncesvalles del cantar de Roldán.</w:t>
      </w:r>
    </w:p>
    <w:p w14:paraId="2A5AF53E" w14:textId="77777777" w:rsidR="00903E67" w:rsidRDefault="00903E67" w:rsidP="005636B6">
      <w:pPr>
        <w:spacing w:before="240" w:after="240"/>
      </w:pPr>
      <w:r>
        <w:t>Los gigantes están colocados alrededor de las paredes del pozo infernal, en la línea que separa el círculo de Malasbolsas, por el</w:t>
      </w:r>
    </w:p>
    <w:p w14:paraId="7E7F19AC" w14:textId="77777777" w:rsidR="00903E67" w:rsidRDefault="00903E67" w:rsidP="005636B6">
      <w:pPr>
        <w:spacing w:before="240" w:after="240"/>
      </w:pPr>
      <w:r>
        <w:t>que sobresalen, del de Cocito, en cuyo hielo tienen los pies. Aunque Dante nombra a seis debe imaginarse acaso nueve, uno por cada</w:t>
      </w:r>
    </w:p>
    <w:p w14:paraId="6D08C6A1" w14:textId="77777777" w:rsidR="00903E67" w:rsidRDefault="00903E67" w:rsidP="005636B6">
      <w:pPr>
        <w:spacing w:before="240" w:after="240"/>
      </w:pPr>
      <w:r>
        <w:t>puente de Malasbolsas.</w:t>
      </w:r>
    </w:p>
    <w:p w14:paraId="04B9051B" w14:textId="77777777" w:rsidR="00903E67" w:rsidRDefault="00903E67" w:rsidP="005636B6">
      <w:pPr>
        <w:spacing w:before="240" w:after="240"/>
      </w:pPr>
      <w:r>
        <w:t>Castillo sienés levantado en  contra Florencia, coronado por catorce impresionantes torres.</w:t>
      </w:r>
    </w:p>
    <w:p w14:paraId="49057E9A" w14:textId="77777777" w:rsidR="00903E67" w:rsidRDefault="00903E67" w:rsidP="005636B6">
      <w:pPr>
        <w:spacing w:before="240" w:after="240"/>
      </w:pPr>
      <w:r>
        <w:t>Los gigantes que se levantaron contra Júpiter fueron derrotados en la batalla de Flegra (Infierno, XIV, ) con los rayos</w:t>
      </w:r>
    </w:p>
    <w:p w14:paraId="72D6B0B6" w14:textId="77777777" w:rsidR="00903E67" w:rsidRDefault="00903E67" w:rsidP="005636B6">
      <w:pPr>
        <w:spacing w:before="240" w:after="240"/>
      </w:pPr>
      <w:r>
        <w:t>fabricados por Vulcano.</w:t>
      </w:r>
    </w:p>
    <w:p w14:paraId="31461CFF" w14:textId="77777777" w:rsidR="00903E67" w:rsidRDefault="00903E67" w:rsidP="005636B6">
      <w:pPr>
        <w:spacing w:before="240" w:after="240"/>
      </w:pPr>
      <w:r>
        <w:t>La Piña de San Pedro, que al parecer había coronado el Mausoleo de Adriano, o el Panteón, se encontraba en tiempos de Dante</w:t>
      </w:r>
    </w:p>
    <w:p w14:paraId="69D3253F" w14:textId="77777777" w:rsidR="00903E67" w:rsidRDefault="00903E67" w:rsidP="005636B6">
      <w:pPr>
        <w:spacing w:before="240" w:after="240"/>
      </w:pPr>
      <w:r>
        <w:t>ante la antigua basílica. Sus dimensiones eran de cuatro metros. En la actualidad se encuentra en un patio de los palacios Vaticanos</w:t>
      </w:r>
    </w:p>
    <w:p w14:paraId="6448CE15" w14:textId="77777777" w:rsidR="00903E67" w:rsidRDefault="00903E67" w:rsidP="005636B6">
      <w:pPr>
        <w:spacing w:before="240" w:after="240"/>
      </w:pPr>
      <w:r>
        <w:t>que lleva su nombre.</w:t>
      </w:r>
    </w:p>
    <w:p w14:paraId="5816E08E" w14:textId="77777777" w:rsidR="00903E67" w:rsidRDefault="00903E67" w:rsidP="005636B6">
      <w:pPr>
        <w:spacing w:before="240" w:after="240"/>
      </w:pPr>
      <w:r>
        <w:t>Unos veinte metros.</w:t>
      </w:r>
    </w:p>
    <w:p w14:paraId="00B19B21" w14:textId="77777777" w:rsidR="00903E67" w:rsidRDefault="00903E67" w:rsidP="005636B6">
      <w:pPr>
        <w:spacing w:before="240" w:after="240"/>
      </w:pPr>
      <w:r>
        <w:lastRenderedPageBreak/>
        <w:t>Nembrot habla una lengua producto de la confusión de Babel, pues este personaje es quien mandó construir dicha torre, según la</w:t>
      </w:r>
    </w:p>
    <w:p w14:paraId="3898F7E9" w14:textId="77777777" w:rsidR="00903E67" w:rsidRDefault="00903E67" w:rsidP="005636B6">
      <w:pPr>
        <w:spacing w:before="240" w:after="240"/>
      </w:pPr>
      <w:r>
        <w:t>tradición patrística. Se ha buscado, sin provecho, alguna interpretación a estas palabras, que acaso nada signifiquen.</w:t>
      </w:r>
    </w:p>
    <w:p w14:paraId="5F6B84F4" w14:textId="77777777" w:rsidR="00903E67" w:rsidRDefault="00903E67" w:rsidP="005636B6">
      <w:pPr>
        <w:spacing w:before="240" w:after="240"/>
      </w:pPr>
      <w:r>
        <w:t>Efialte, hijo de Neptuno, intervino en la famosa batalla contra el Olimpo poniendo el monte Osa sobre el Pelión.</w:t>
      </w:r>
    </w:p>
    <w:p w14:paraId="3AD86BBE" w14:textId="77777777" w:rsidR="00903E67" w:rsidRDefault="00903E67" w:rsidP="005636B6">
      <w:pPr>
        <w:spacing w:before="240" w:after="240"/>
      </w:pPr>
      <w:r>
        <w:t>Briareo, hijo de Urano y de la Tierra, fue uno de los centimanos, según los clásicos, detalle que Dante prefiere suprimir en este</w:t>
      </w:r>
    </w:p>
    <w:p w14:paraId="1BAA2F78" w14:textId="77777777" w:rsidR="00903E67" w:rsidRDefault="00903E67" w:rsidP="005636B6">
      <w:pPr>
        <w:spacing w:before="240" w:after="240"/>
      </w:pPr>
      <w:r>
        <w:t>pasaje.</w:t>
      </w:r>
    </w:p>
    <w:p w14:paraId="6AEBC118" w14:textId="77777777" w:rsidR="00903E67" w:rsidRDefault="00903E67" w:rsidP="005636B6">
      <w:pPr>
        <w:spacing w:before="240" w:after="240"/>
      </w:pPr>
      <w:r>
        <w:t>Anteo, asimismo hijo de Neptuno y de la Tierra, es famoso por su combate contra Hércules, quien debía sujetarle en el aire para</w:t>
      </w:r>
    </w:p>
    <w:p w14:paraId="715B9FE4" w14:textId="77777777" w:rsidR="00903E67" w:rsidRDefault="00903E67" w:rsidP="005636B6">
      <w:pPr>
        <w:spacing w:before="240" w:after="240"/>
      </w:pPr>
      <w:r>
        <w:t>vencerle, pues al contacto con su madre recuperaba las fuerzas.</w:t>
      </w:r>
    </w:p>
    <w:p w14:paraId="6311D680" w14:textId="77777777" w:rsidR="00903E67" w:rsidRDefault="00903E67" w:rsidP="005636B6">
      <w:pPr>
        <w:spacing w:before="240" w:after="240"/>
      </w:pPr>
      <w:r>
        <w:t>Anteo vivía cerca de Zama, donde fue derrotado Aníbal por Escipión, y no estuvo en la batalla de Flegra, por no haber nacido</w:t>
      </w:r>
    </w:p>
    <w:p w14:paraId="3E5EE343" w14:textId="77777777" w:rsidR="00903E67" w:rsidRDefault="00903E67" w:rsidP="005636B6">
      <w:pPr>
        <w:spacing w:before="240" w:after="240"/>
      </w:pPr>
      <w:r>
        <w:t>todavía (Lucano, Farsalia, IV).</w:t>
      </w:r>
    </w:p>
    <w:p w14:paraId="5941575B" w14:textId="77777777" w:rsidR="00903E67" w:rsidRDefault="00903E67" w:rsidP="005636B6">
      <w:pPr>
        <w:spacing w:before="240" w:after="240"/>
      </w:pPr>
      <w:r>
        <w:t>Ticio fue muerto por Apolo; Tifeo, como Góngora recuerda, está sepultado bajo el Etna.</w:t>
      </w:r>
    </w:p>
    <w:p w14:paraId="3AC12BFB" w14:textId="77777777" w:rsidR="00903E67" w:rsidRDefault="00903E67" w:rsidP="005636B6">
      <w:pPr>
        <w:spacing w:before="240" w:after="240"/>
      </w:pPr>
      <w:r>
        <w:t>Dante puede hablar bien de ellos a su regreso a la Tierra.</w:t>
      </w:r>
    </w:p>
    <w:p w14:paraId="1FC10192" w14:textId="77777777" w:rsidR="00903E67" w:rsidRDefault="00903E67" w:rsidP="005636B6">
      <w:pPr>
        <w:spacing w:before="240" w:after="240"/>
      </w:pPr>
      <w:r>
        <w:t>La Garisenda es una torre de Bolonia, levantada en ll por Oddo dei Garisendi, y que aún se halla junto a la Asinelli en el</w:t>
      </w:r>
    </w:p>
    <w:p w14:paraId="4A65F928" w14:textId="77777777" w:rsidR="00903E67" w:rsidRDefault="00903E67" w:rsidP="005636B6">
      <w:pPr>
        <w:spacing w:before="240" w:after="240"/>
      </w:pPr>
      <w:r>
        <w:t>centro de la ciudad. Tiene una altura de , metros y una inclinación de ,.</w:t>
      </w:r>
    </w:p>
    <w:p w14:paraId="4514596F" w14:textId="77777777" w:rsidR="00903E67" w:rsidRDefault="00903E67" w:rsidP="005636B6">
      <w:pPr>
        <w:spacing w:before="240" w:after="240"/>
      </w:pPr>
      <w:r>
        <w:t>Al último circulo.</w:t>
      </w:r>
    </w:p>
    <w:p w14:paraId="38B7D25D" w14:textId="77777777" w:rsidR="00903E67" w:rsidRDefault="00903E67" w:rsidP="005636B6">
      <w:pPr>
        <w:spacing w:before="240" w:after="240"/>
      </w:pPr>
      <w:r>
        <w:lastRenderedPageBreak/>
        <w:t>En el original, las rimas de los dos primeros tercetos intentan dar una sensación de rudeza (chiocce, buco, rocce, suco, abbo,</w:t>
      </w:r>
    </w:p>
    <w:p w14:paraId="7F0E07DB" w14:textId="77777777" w:rsidR="00903E67" w:rsidRDefault="00903E67" w:rsidP="005636B6">
      <w:pPr>
        <w:spacing w:before="240" w:after="240"/>
      </w:pPr>
      <w:r>
        <w:t>conduco).</w:t>
      </w:r>
    </w:p>
    <w:p w14:paraId="5850671A" w14:textId="77777777" w:rsidR="00903E67" w:rsidRDefault="00903E67" w:rsidP="005636B6">
      <w:pPr>
        <w:spacing w:before="240" w:after="240"/>
      </w:pPr>
      <w:r>
        <w:t>Al llegar la hora de describir la región más profunda del Infierno, donde se castiga en el hielo a los traidores, Dante invoca a las</w:t>
      </w:r>
    </w:p>
    <w:p w14:paraId="1F9024BE" w14:textId="77777777" w:rsidR="00903E67" w:rsidRDefault="00903E67" w:rsidP="005636B6">
      <w:pPr>
        <w:spacing w:before="240" w:after="240"/>
      </w:pPr>
      <w:r>
        <w:t>musas para que le ayuden en su empresa, como a Anfión, que levantó las murallas de Tebas haciendo venirlas piedras con su canto.</w:t>
      </w:r>
    </w:p>
    <w:p w14:paraId="77DE4DC2" w14:textId="77777777" w:rsidR="00903E67" w:rsidRDefault="00903E67" w:rsidP="005636B6">
      <w:pPr>
        <w:spacing w:before="240" w:after="240"/>
      </w:pPr>
      <w:r>
        <w:t>Los viajeros se encuentran en el primer recinto del último círculo, denominado Caína, donde se castigan los traidores a sus</w:t>
      </w:r>
    </w:p>
    <w:p w14:paraId="265A0948" w14:textId="77777777" w:rsidR="00903E67" w:rsidRDefault="00903E67" w:rsidP="005636B6">
      <w:pPr>
        <w:spacing w:before="240" w:after="240"/>
      </w:pPr>
      <w:r>
        <w:t>familiares (como Caín mató a Abel a traición).</w:t>
      </w:r>
    </w:p>
    <w:p w14:paraId="6722E818" w14:textId="77777777" w:rsidR="00903E67" w:rsidRDefault="00903E67" w:rsidP="005636B6">
      <w:pPr>
        <w:spacing w:before="240" w:after="240"/>
      </w:pPr>
      <w:r>
        <w:t>El Tanais es el río Don para los latinos.</w:t>
      </w:r>
    </w:p>
    <w:p w14:paraId="412ED1DC" w14:textId="77777777" w:rsidR="00903E67" w:rsidRDefault="00903E67" w:rsidP="005636B6">
      <w:pPr>
        <w:spacing w:before="240" w:after="240"/>
      </w:pPr>
      <w:r>
        <w:t>Monte incierto, acaso de Escandinavia o de Rusia.</w:t>
      </w:r>
    </w:p>
    <w:p w14:paraId="3C35C967" w14:textId="77777777" w:rsidR="00903E67" w:rsidRDefault="00903E67" w:rsidP="005636B6">
      <w:pPr>
        <w:spacing w:before="240" w:after="240"/>
      </w:pPr>
      <w:r>
        <w:t>Pietrapana es un monte de los Alpes.</w:t>
      </w:r>
    </w:p>
    <w:p w14:paraId="767C3E25" w14:textId="77777777" w:rsidR="00903E67" w:rsidRDefault="00903E67" w:rsidP="005636B6">
      <w:pPr>
        <w:spacing w:before="240" w:after="240"/>
      </w:pPr>
      <w:r>
        <w:t>Al comienzo del verano.</w:t>
      </w:r>
    </w:p>
    <w:p w14:paraId="17690775" w14:textId="77777777" w:rsidR="00903E67" w:rsidRDefault="00903E67" w:rsidP="005636B6">
      <w:pPr>
        <w:spacing w:before="240" w:after="240"/>
      </w:pPr>
      <w:r>
        <w:t>Hasta la cabeza, pues la vergüenza se manifiesta en la cara; para otros, los genitales.</w:t>
      </w:r>
    </w:p>
    <w:p w14:paraId="334FCA47" w14:textId="77777777" w:rsidR="00903E67" w:rsidRDefault="00903E67" w:rsidP="005636B6">
      <w:pPr>
        <w:spacing w:before="240" w:after="240"/>
      </w:pPr>
      <w:r>
        <w:t>Alejandro y Napoleón, hijos de Alberto de Mangona, que se mataron el uno al otro en  por cuestiones políticas.</w:t>
      </w:r>
    </w:p>
    <w:p w14:paraId="170FD72B" w14:textId="77777777" w:rsidR="00903E67" w:rsidRDefault="00903E67" w:rsidP="005636B6">
      <w:pPr>
        <w:spacing w:before="240" w:after="240"/>
      </w:pPr>
      <w:r>
        <w:t>Mordec, sobrino o hijo del rey Arturo, intentó matar a éste, pero el rey lo atravesó de parte a parte de un lanzazo, dejando pasar</w:t>
      </w:r>
    </w:p>
    <w:p w14:paraId="55BE4A23" w14:textId="77777777" w:rsidR="00903E67" w:rsidRDefault="00903E67" w:rsidP="005636B6">
      <w:pPr>
        <w:spacing w:before="240" w:after="240"/>
      </w:pPr>
      <w:r>
        <w:t>un rayo de sol a través de la herida.</w:t>
      </w:r>
    </w:p>
    <w:p w14:paraId="002EFF6E" w14:textId="77777777" w:rsidR="00903E67" w:rsidRDefault="00903E67" w:rsidP="005636B6">
      <w:pPr>
        <w:spacing w:before="240" w:after="240"/>
      </w:pPr>
      <w:r>
        <w:lastRenderedPageBreak/>
        <w:t>Sobrenombre de Vanni dei Cancellieri, de Pistoia, que asesinó a su primo Detto y fue un hombre cruel. Vivió en el último cuarto</w:t>
      </w:r>
    </w:p>
    <w:p w14:paraId="2609C2DA" w14:textId="77777777" w:rsidR="00903E67" w:rsidRDefault="00903E67" w:rsidP="005636B6">
      <w:pPr>
        <w:spacing w:before="240" w:after="240"/>
      </w:pPr>
      <w:r>
        <w:t>del siglo XIII.</w:t>
      </w:r>
    </w:p>
    <w:p w14:paraId="5F84FF42" w14:textId="77777777" w:rsidR="00903E67" w:rsidRDefault="00903E67" w:rsidP="005636B6">
      <w:pPr>
        <w:spacing w:before="240" w:after="240"/>
      </w:pPr>
      <w:r>
        <w:t>Sassolo Mascheroni de Florencia dio muerte a un joven sobrino para apoderarse de su herencia. Descubierto el hecho, fue</w:t>
      </w:r>
    </w:p>
    <w:p w14:paraId="0C417BF1" w14:textId="77777777" w:rsidR="00903E67" w:rsidRDefault="00903E67" w:rsidP="005636B6">
      <w:pPr>
        <w:spacing w:before="240" w:after="240"/>
      </w:pPr>
      <w:r>
        <w:t>ajusticiado dentro de un tonel lleno de cuchillas al que se dio vueltas, y luego decapitado. En efecto, Dante no podia olvidar semejante</w:t>
      </w:r>
    </w:p>
    <w:p w14:paraId="473C94C8" w14:textId="77777777" w:rsidR="00903E67" w:rsidRDefault="00903E67" w:rsidP="005636B6">
      <w:pPr>
        <w:spacing w:before="240" w:after="240"/>
      </w:pPr>
      <w:r>
        <w:t>castigo.</w:t>
      </w:r>
    </w:p>
    <w:p w14:paraId="7A249A63" w14:textId="77777777" w:rsidR="00903E67" w:rsidRDefault="00903E67" w:rsidP="005636B6">
      <w:pPr>
        <w:spacing w:before="240" w:after="240"/>
      </w:pPr>
      <w:r>
        <w:t>Camincione di Pazzi mató a su pariente Ubertino de una puñalada, mientras paseaban a caballo.</w:t>
      </w:r>
    </w:p>
    <w:p w14:paraId="6943D115" w14:textId="77777777" w:rsidR="00903E67" w:rsidRDefault="00903E67" w:rsidP="005636B6">
      <w:pPr>
        <w:spacing w:before="240" w:after="240"/>
      </w:pPr>
      <w:r>
        <w:t>«Carlino hará menor mi culpa con la suya.» En efecto, este Carlino traicionó a los blancos vendiendo a los negros el castillo de</w:t>
      </w:r>
    </w:p>
    <w:p w14:paraId="69B8FC0D" w14:textId="77777777" w:rsidR="00903E67" w:rsidRDefault="00903E67" w:rsidP="005636B6">
      <w:pPr>
        <w:spacing w:before="240" w:after="240"/>
      </w:pPr>
      <w:r>
        <w:t>Piantra Vigui.</w:t>
      </w:r>
    </w:p>
    <w:p w14:paraId="78AA6E5D" w14:textId="77777777" w:rsidR="00903E67" w:rsidRDefault="00903E67" w:rsidP="005636B6">
      <w:pPr>
        <w:spacing w:before="240" w:after="240"/>
      </w:pPr>
      <w:r>
        <w:t>El segundo recinto es Antenora, llamada así por Antenor, príncipe troyano, donde se castigan las traiciones a la patria, pues a</w:t>
      </w:r>
    </w:p>
    <w:p w14:paraId="3D58D85A" w14:textId="77777777" w:rsidR="00903E67" w:rsidRDefault="00903E67" w:rsidP="005636B6">
      <w:pPr>
        <w:spacing w:before="240" w:after="240"/>
      </w:pPr>
      <w:r>
        <w:t>dicho personaje se atribuía el haber entregado el palacio a los griegos, aunque Homero en la Ilíada le presenta como a un hombre sabio</w:t>
      </w:r>
    </w:p>
    <w:p w14:paraId="1470C432" w14:textId="77777777" w:rsidR="00903E67" w:rsidRDefault="00903E67" w:rsidP="005636B6">
      <w:pPr>
        <w:spacing w:before="240" w:after="240"/>
      </w:pPr>
      <w:r>
        <w:t>que recomienda la devolución de Helena.</w:t>
      </w:r>
    </w:p>
    <w:p w14:paraId="4523814A" w14:textId="77777777" w:rsidR="00903E67" w:rsidRDefault="00903E67" w:rsidP="005636B6">
      <w:pPr>
        <w:spacing w:before="240" w:after="240"/>
      </w:pPr>
      <w:r>
        <w:t>Se trata, como veremos, de Bocca degli Abati, que en la famosa batalla de Monteaparti traicionó a los güelfos de Florencia, que</w:t>
      </w:r>
    </w:p>
    <w:p w14:paraId="7E23C686" w14:textId="77777777" w:rsidR="00903E67" w:rsidRDefault="00903E67" w:rsidP="005636B6">
      <w:pPr>
        <w:spacing w:before="240" w:after="240"/>
      </w:pPr>
      <w:r>
        <w:t>fueron derrotados, al cortar la mano de quien llevaba el estandarte de éstos.</w:t>
      </w:r>
    </w:p>
    <w:p w14:paraId="3D84104B" w14:textId="77777777" w:rsidR="00903E67" w:rsidRDefault="00903E67" w:rsidP="005636B6">
      <w:pPr>
        <w:spacing w:before="240" w:after="240"/>
      </w:pPr>
      <w:r>
        <w:lastRenderedPageBreak/>
        <w:t>Buoso di Dovera, señor de Cremona, al contrario que el anterior, traicionó al partido gibelino en , cuando encargado por</w:t>
      </w:r>
    </w:p>
    <w:p w14:paraId="0E71F2C7" w14:textId="77777777" w:rsidR="00903E67" w:rsidRDefault="00903E67" w:rsidP="005636B6">
      <w:pPr>
        <w:spacing w:before="240" w:after="240"/>
      </w:pPr>
      <w:r>
        <w:t>Manfredo de detener a Carlos de Anjou se dejó comprar por éste y no le combatió.</w:t>
      </w:r>
    </w:p>
    <w:p w14:paraId="447B747D" w14:textId="77777777" w:rsidR="00903E67" w:rsidRDefault="00903E67" w:rsidP="005636B6">
      <w:pPr>
        <w:spacing w:before="240" w:after="240"/>
      </w:pPr>
      <w:r>
        <w:t>Tesauro dei Beccheria, legado pontificio en Toscana fue acusado de conspirar a favor de los gibelinos florentinos, tras el</w:t>
      </w:r>
    </w:p>
    <w:p w14:paraId="4F30C217" w14:textId="77777777" w:rsidR="00903E67" w:rsidRDefault="00903E67" w:rsidP="005636B6">
      <w:pPr>
        <w:spacing w:before="240" w:after="240"/>
      </w:pPr>
      <w:r>
        <w:t>destierro de éstos en , y decapitado por los güelfos.</w:t>
      </w:r>
    </w:p>
    <w:p w14:paraId="1C92CEAA" w14:textId="77777777" w:rsidR="00903E67" w:rsidRDefault="00903E67" w:rsidP="005636B6">
      <w:pPr>
        <w:spacing w:before="240" w:after="240"/>
      </w:pPr>
      <w:r>
        <w:t>Gianni dei Soldanier, gibelino florentino, en , durante el gobiemo de Catalano y Loderingo (Infierno, XXII), se pasó a</w:t>
      </w:r>
    </w:p>
    <w:p w14:paraId="470F0F39" w14:textId="77777777" w:rsidR="00903E67" w:rsidRDefault="00903E67" w:rsidP="005636B6">
      <w:pPr>
        <w:spacing w:before="240" w:after="240"/>
      </w:pPr>
      <w:r>
        <w:t>dirigir la facción güelfa. Aún vivía en .</w:t>
      </w:r>
    </w:p>
    <w:p w14:paraId="27C7D1C7" w14:textId="77777777" w:rsidR="00903E67" w:rsidRDefault="00903E67" w:rsidP="005636B6">
      <w:pPr>
        <w:spacing w:before="240" w:after="240"/>
      </w:pPr>
      <w:r>
        <w:t>Ganelón o Gano es el traidor en la historia de Roldán. bis Toebaldello Zambriasi, abrió Faenza a los güelfos de Bolonia, en la</w:t>
      </w:r>
    </w:p>
    <w:p w14:paraId="37C7917D" w14:textId="77777777" w:rsidR="00903E67" w:rsidRDefault="00903E67" w:rsidP="005636B6">
      <w:pPr>
        <w:spacing w:before="240" w:after="240"/>
      </w:pPr>
      <w:r>
        <w:t>madrugada del  de noviembre de , por su enemistad con la familia gibelina de los Lambertazza.</w:t>
      </w:r>
    </w:p>
    <w:p w14:paraId="7E254C36" w14:textId="77777777" w:rsidR="00903E67" w:rsidRDefault="00903E67" w:rsidP="005636B6">
      <w:pPr>
        <w:spacing w:before="240" w:after="240"/>
      </w:pPr>
      <w:r>
        <w:t>El episodio lo cuenta Estacio en la Tebaida, VIII, -: Tideo, uno de los siete reyes que atacaron la ciudad, fue herido</w:t>
      </w:r>
    </w:p>
    <w:p w14:paraId="77E9B1B8" w14:textId="77777777" w:rsidR="00903E67" w:rsidRDefault="00903E67" w:rsidP="005636B6">
      <w:pPr>
        <w:spacing w:before="240" w:after="240"/>
      </w:pPr>
      <w:r>
        <w:t>mortalmente por Menalipo, y dando muerte a su vez a éste, mandó que trajeran la cabeza de su enemigo, que mordió rabiosamente</w:t>
      </w:r>
    </w:p>
    <w:p w14:paraId="5B53D4A8" w14:textId="77777777" w:rsidR="00903E67" w:rsidRDefault="00903E67" w:rsidP="005636B6">
      <w:pPr>
        <w:spacing w:before="240" w:after="240"/>
      </w:pPr>
      <w:r>
        <w:t>mientras agonizaba.</w:t>
      </w:r>
    </w:p>
    <w:p w14:paraId="3A1211C4" w14:textId="77777777" w:rsidR="00903E67" w:rsidRDefault="00903E67" w:rsidP="005636B6">
      <w:pPr>
        <w:spacing w:before="240" w:after="240"/>
      </w:pPr>
      <w:r>
        <w:t>Ugolino della Gherardesca, de nobilísima famifia gibelina de Pisa, se pasó al bando güelfo junto con su yerno Giovanni Visconti.</w:t>
      </w:r>
    </w:p>
    <w:p w14:paraId="624052C9" w14:textId="77777777" w:rsidR="00903E67" w:rsidRDefault="00903E67" w:rsidP="005636B6">
      <w:pPr>
        <w:spacing w:before="240" w:after="240"/>
      </w:pPr>
      <w:r>
        <w:t>Posteriormente, y tras la derrota naval de Meloria () ante genoveses, tomó el poder en Pisa, que ejerció de manera tiránica,</w:t>
      </w:r>
    </w:p>
    <w:p w14:paraId="58B4C6E7" w14:textId="77777777" w:rsidR="00903E67" w:rsidRDefault="00903E67" w:rsidP="005636B6">
      <w:pPr>
        <w:spacing w:before="240" w:after="240"/>
      </w:pPr>
      <w:r>
        <w:lastRenderedPageBreak/>
        <w:t>cediendo a Lucca y a Florencia una serie de castillos. Vueltos a Pisa los prisioneros de la batalla Meloria en , en su mayoría</w:t>
      </w:r>
    </w:p>
    <w:p w14:paraId="2A3F7C9D" w14:textId="77777777" w:rsidR="00903E67" w:rsidRDefault="00903E67" w:rsidP="005636B6">
      <w:pPr>
        <w:spacing w:before="240" w:after="240"/>
      </w:pPr>
      <w:r>
        <w:t>gibelinos, consiguieron arrebatarle a traición el poder, bajo la dirección del arzobispo Ruggieri. Ugolino, junto con dos hijos y dos</w:t>
      </w:r>
    </w:p>
    <w:p w14:paraId="609C4DB4" w14:textId="77777777" w:rsidR="00903E67" w:rsidRDefault="00903E67" w:rsidP="005636B6">
      <w:pPr>
        <w:spacing w:before="240" w:after="240"/>
      </w:pPr>
      <w:r>
        <w:t>nietos, fue encerrado en una torre, en la que los cinco murieron de hambre en junio de . Tal vez esté condenado en el Infierno por</w:t>
      </w:r>
    </w:p>
    <w:p w14:paraId="675DD4D8" w14:textId="77777777" w:rsidR="00903E67" w:rsidRDefault="00903E67" w:rsidP="005636B6">
      <w:pPr>
        <w:spacing w:before="240" w:after="240"/>
      </w:pPr>
      <w:r>
        <w:t>la traición hecha a su yerno.</w:t>
      </w:r>
    </w:p>
    <w:p w14:paraId="15BB563C" w14:textId="77777777" w:rsidR="00903E67" w:rsidRDefault="00903E67" w:rsidP="005636B6">
      <w:pPr>
        <w:spacing w:before="240" w:after="240"/>
      </w:pPr>
      <w:r>
        <w:t>Ruggieri degli Ubaldini, de familia gibelina, fue arzobispo de Pisa des-de , y tras la muerte de Ugolino dirigió los destinos</w:t>
      </w:r>
    </w:p>
    <w:p w14:paraId="4EE807A0" w14:textId="77777777" w:rsidR="00903E67" w:rsidRDefault="00903E67" w:rsidP="005636B6">
      <w:pPr>
        <w:spacing w:before="240" w:after="240"/>
      </w:pPr>
      <w:r>
        <w:t>de Pisa de manera que suscitó la condena del papa Nicolás IV. Murió en Viterbo en . Está condenado por traicionar a Ugolino.</w:t>
      </w:r>
    </w:p>
    <w:p w14:paraId="36795812" w14:textId="77777777" w:rsidR="00903E67" w:rsidRDefault="00903E67" w:rsidP="005636B6">
      <w:pPr>
        <w:spacing w:before="240" w:after="240"/>
      </w:pPr>
      <w:r>
        <w:t>El primitivo nombre de la antigua torre que se alzaba en la actual plaza de los Caballeros, aludía a la muda de los pájaros.</w:t>
      </w:r>
    </w:p>
    <w:p w14:paraId="6834874C" w14:textId="77777777" w:rsidR="00903E67" w:rsidRDefault="00903E67" w:rsidP="005636B6">
      <w:pPr>
        <w:spacing w:before="240" w:after="240"/>
      </w:pPr>
      <w:r>
        <w:t>El monte de San Julián.</w:t>
      </w:r>
    </w:p>
    <w:p w14:paraId="423769DE" w14:textId="77777777" w:rsidR="00903E67" w:rsidRDefault="00903E67" w:rsidP="005636B6">
      <w:pPr>
        <w:spacing w:before="240" w:after="240"/>
      </w:pPr>
      <w:r>
        <w:t>Tres familias gibelinas aliadas contra Ugolino.</w:t>
      </w:r>
    </w:p>
    <w:p w14:paraId="62E53BC5" w14:textId="77777777" w:rsidR="00903E67" w:rsidRDefault="00903E67" w:rsidP="005636B6">
      <w:pPr>
        <w:spacing w:before="240" w:after="240"/>
      </w:pPr>
      <w:r>
        <w:t>Anselmuccio, el más joven de los cuatro, era hijo de Guelfo, hijo de Ugolino.</w:t>
      </w:r>
    </w:p>
    <w:p w14:paraId="0F32D168" w14:textId="77777777" w:rsidR="00903E67" w:rsidRDefault="00903E67" w:rsidP="005636B6">
      <w:pPr>
        <w:spacing w:before="240" w:after="240"/>
      </w:pPr>
      <w:r>
        <w:t>Gaddo sí era realmente hijo del conde, y era ya un hombre maduro.</w:t>
      </w:r>
    </w:p>
    <w:p w14:paraId="2B983848" w14:textId="77777777" w:rsidR="00903E67" w:rsidRDefault="00903E67" w:rsidP="005636B6">
      <w:pPr>
        <w:spacing w:before="240" w:after="240"/>
      </w:pPr>
      <w:r>
        <w:t>Como propone Borges comentando el pasaje, este verso tan debatido no alude a que el conde comiera los cadáveres de sus hijos,</w:t>
      </w:r>
    </w:p>
    <w:p w14:paraId="09B3F029" w14:textId="77777777" w:rsidR="00903E67" w:rsidRDefault="00903E67" w:rsidP="005636B6">
      <w:pPr>
        <w:spacing w:before="240" w:after="240"/>
      </w:pPr>
      <w:r>
        <w:t>como, al contrario de los antiguos pensaron los comentaristas románticos, pero crea en el lector una turbia sospecha, aunque sólo</w:t>
      </w:r>
    </w:p>
    <w:p w14:paraId="57110BBE" w14:textId="77777777" w:rsidR="00903E67" w:rsidRDefault="00903E67" w:rsidP="005636B6">
      <w:pPr>
        <w:spacing w:before="240" w:after="240"/>
      </w:pPr>
      <w:r>
        <w:lastRenderedPageBreak/>
        <w:t>pretenda decir que el conde murió de hambre, ya que no había muerto de dolor.</w:t>
      </w:r>
    </w:p>
    <w:p w14:paraId="43FC505D" w14:textId="77777777" w:rsidR="00903E67" w:rsidRDefault="00903E67" w:rsidP="005636B6">
      <w:pPr>
        <w:spacing w:before="240" w:after="240"/>
      </w:pPr>
      <w:r>
        <w:t>Islas del mar Tirreno, posesiones de Pisa.</w:t>
      </w:r>
    </w:p>
    <w:p w14:paraId="41A3DF8B" w14:textId="77777777" w:rsidR="00903E67" w:rsidRDefault="00903E67" w:rsidP="005636B6">
      <w:pPr>
        <w:spacing w:before="240" w:after="240"/>
      </w:pPr>
      <w:r>
        <w:t>Llama a Pisa nueva Tebas a causa de la crueldad proverbial de sus moradores (Infierno, XXVI, XXX, etc.). Uguiccione era hijo</w:t>
      </w:r>
    </w:p>
    <w:p w14:paraId="46C3B694" w14:textId="77777777" w:rsidR="00903E67" w:rsidRDefault="00903E67" w:rsidP="005636B6">
      <w:pPr>
        <w:spacing w:before="240" w:after="240"/>
      </w:pPr>
      <w:r>
        <w:t>del conde; el brigada, por nombre Ugolino, era hijo de Guelfo y hermano de Anselmuccio.</w:t>
      </w:r>
    </w:p>
    <w:p w14:paraId="5D4038DC" w14:textId="77777777" w:rsidR="00903E67" w:rsidRDefault="00903E67" w:rsidP="005636B6">
      <w:pPr>
        <w:spacing w:before="240" w:after="240"/>
      </w:pPr>
      <w:r>
        <w:t>Los condenados de la Tolomea (así llamada por el Tolomeo que asesinó a los Macabeos a traición), aquellos que traicionaron a</w:t>
      </w:r>
    </w:p>
    <w:p w14:paraId="03D23BBF" w14:textId="77777777" w:rsidR="00903E67" w:rsidRDefault="00903E67" w:rsidP="005636B6">
      <w:pPr>
        <w:spacing w:before="240" w:after="240"/>
      </w:pPr>
      <w:r>
        <w:t>sus propios amigos.</w:t>
      </w:r>
    </w:p>
    <w:p w14:paraId="334AD079" w14:textId="77777777" w:rsidR="00903E67" w:rsidRDefault="00903E67" w:rsidP="005636B6">
      <w:pPr>
        <w:spacing w:before="240" w:after="240"/>
      </w:pPr>
      <w:r>
        <w:t>Alberigo dei Manfredi, fraile gozoso, hizo asesinar a su pariente Manfredo, a quien había invitado a comer, en el momento de</w:t>
      </w:r>
    </w:p>
    <w:p w14:paraId="582C93BD" w14:textId="77777777" w:rsidR="00903E67" w:rsidRDefault="00903E67" w:rsidP="005636B6">
      <w:pPr>
        <w:spacing w:before="240" w:after="240"/>
      </w:pPr>
      <w:r>
        <w:t>traer la fruta a la mesa. Ahora ha cambiado higo por dátil, es decir, pecado por castigo.</w:t>
      </w:r>
    </w:p>
    <w:p w14:paraId="412C9513" w14:textId="77777777" w:rsidR="00903E67" w:rsidRDefault="00903E67" w:rsidP="005636B6">
      <w:pPr>
        <w:spacing w:before="240" w:after="240"/>
      </w:pPr>
      <w:r>
        <w:t>Atropos es una de las parcas.</w:t>
      </w:r>
    </w:p>
    <w:p w14:paraId="665FC474" w14:textId="77777777" w:rsidR="00903E67" w:rsidRDefault="00903E67" w:rsidP="005636B6">
      <w:pPr>
        <w:spacing w:before="240" w:after="240"/>
      </w:pPr>
      <w:r>
        <w:t>Branca Doria, de Génova, asesinó a su suegro Miguel Zanque (Infierno, XXII, ), también durante un festín, para arrebatarle su</w:t>
      </w:r>
    </w:p>
    <w:p w14:paraId="03008C15" w14:textId="77777777" w:rsidR="00903E67" w:rsidRDefault="00903E67" w:rsidP="005636B6">
      <w:pPr>
        <w:spacing w:before="240" w:after="240"/>
      </w:pPr>
      <w:r>
        <w:t>posesión de Logodoro. Branca Doria murió sobre , ya aparecida esta parte de la Comedia.</w:t>
      </w:r>
    </w:p>
    <w:p w14:paraId="470AB15C" w14:textId="77777777" w:rsidR="00903E67" w:rsidRDefault="00903E67" w:rsidP="005636B6">
      <w:pPr>
        <w:spacing w:before="240" w:after="240"/>
      </w:pPr>
      <w:r>
        <w:t>Personaje no localizado por los comentaristas.</w:t>
      </w:r>
    </w:p>
    <w:p w14:paraId="0042E4F4" w14:textId="77777777" w:rsidR="00903E67" w:rsidRDefault="00903E67" w:rsidP="005636B6">
      <w:pPr>
        <w:spacing w:before="240" w:after="240"/>
      </w:pPr>
      <w:r>
        <w:t>Dante respeta la condena divina, y falta así a la palabra dada al traidor, traicionándole a su vez.</w:t>
      </w:r>
    </w:p>
    <w:p w14:paraId="2156168C" w14:textId="77777777" w:rsidR="00903E67" w:rsidRDefault="00903E67" w:rsidP="005636B6">
      <w:pPr>
        <w:spacing w:before="240" w:after="240"/>
      </w:pPr>
      <w:r>
        <w:lastRenderedPageBreak/>
        <w:t>La de fray Alberigo, que era de Faenza, y aún vivía en abril de .</w:t>
      </w:r>
    </w:p>
    <w:p w14:paraId="7EABAB49" w14:textId="77777777" w:rsidR="00903E67" w:rsidRDefault="00903E67" w:rsidP="005636B6">
      <w:pPr>
        <w:spacing w:before="240" w:after="240"/>
      </w:pPr>
      <w:r>
        <w:t>Palabras de un himno religioso debido a Venanzio Fortunato (siglo IV), aquí aplicadas a las alas de Lucifer.</w:t>
      </w:r>
    </w:p>
    <w:p w14:paraId="1AD7011D" w14:textId="77777777" w:rsidR="00903E67" w:rsidRDefault="00903E67" w:rsidP="005636B6">
      <w:pPr>
        <w:spacing w:before="240" w:after="240"/>
      </w:pPr>
      <w:r>
        <w:t>Se trata de la Judea, región infernal en la que se castiga a los traidores supremos.</w:t>
      </w:r>
    </w:p>
    <w:p w14:paraId="45527719" w14:textId="77777777" w:rsidR="00903E67" w:rsidRDefault="00903E67" w:rsidP="005636B6">
      <w:pPr>
        <w:spacing w:before="240" w:after="240"/>
      </w:pPr>
      <w:r>
        <w:t>Dite es, siguiendo a Virgilio, el demonio (Infierno, VIII).</w:t>
      </w:r>
    </w:p>
    <w:p w14:paraId="07AFD174" w14:textId="77777777" w:rsidR="00903E67" w:rsidRDefault="00903E67" w:rsidP="005636B6">
      <w:pPr>
        <w:spacing w:before="240" w:after="240"/>
      </w:pPr>
      <w:r>
        <w:t>Los comentaristas le calculan unos mil metros (Infierno, XXXI).</w:t>
      </w:r>
    </w:p>
    <w:p w14:paraId="7F02FAAC" w14:textId="77777777" w:rsidR="00903E67" w:rsidRDefault="00903E67" w:rsidP="005636B6">
      <w:pPr>
        <w:spacing w:before="240" w:after="240"/>
      </w:pPr>
      <w:r>
        <w:t>Nótese el parentesco de la figura infernal que pinta Dante, con las representaciones plásticas de la época. Las tres cabezas (roja,</w:t>
      </w:r>
    </w:p>
    <w:p w14:paraId="305786C8" w14:textId="77777777" w:rsidR="00903E67" w:rsidRDefault="00903E67" w:rsidP="005636B6">
      <w:pPr>
        <w:spacing w:before="240" w:after="240"/>
      </w:pPr>
      <w:r>
        <w:t>amarilla y negra) pueden considerarse como una parodia de la Trinidad.</w:t>
      </w:r>
    </w:p>
    <w:p w14:paraId="28DA6885" w14:textId="77777777" w:rsidR="00903E67" w:rsidRDefault="00903E67" w:rsidP="005636B6">
      <w:pPr>
        <w:spacing w:before="240" w:after="240"/>
      </w:pPr>
      <w:r>
        <w:t>Los tres supremos traidores son Judas Iscariote, que vendió a Cristo y sufre por ello mayor castigo; Bruto y Casio, los asesinos</w:t>
      </w:r>
    </w:p>
    <w:p w14:paraId="5DE88331" w14:textId="77777777" w:rsidR="00903E67" w:rsidRDefault="00903E67" w:rsidP="005636B6">
      <w:pPr>
        <w:spacing w:before="240" w:after="240"/>
      </w:pPr>
      <w:r>
        <w:t>de César, por lo que de nuevo encontramos la alusión a los supremos poderes, espiritual y temporal: la Iglesia y el Imperio.</w:t>
      </w:r>
    </w:p>
    <w:p w14:paraId="3BFDD694" w14:textId="77777777" w:rsidR="00903E67" w:rsidRDefault="00903E67" w:rsidP="005636B6">
      <w:pPr>
        <w:spacing w:before="240" w:after="240"/>
      </w:pPr>
      <w:r>
        <w:t>Como veremos, es este el momento en que pasan del hemisferio norte al hemisferio sur, pues Lucifer ocupa el centro de la tierra,</w:t>
      </w:r>
    </w:p>
    <w:p w14:paraId="141DB533" w14:textId="77777777" w:rsidR="00903E67" w:rsidRDefault="00903E67" w:rsidP="005636B6">
      <w:pPr>
        <w:spacing w:before="240" w:after="240"/>
      </w:pPr>
      <w:r>
        <w:t>y al llegar aproximadamente a su mitad, bajando, comienza a subir desde lo más profundo del otro hemisferio.</w:t>
      </w:r>
    </w:p>
    <w:p w14:paraId="52BD194D" w14:textId="77777777" w:rsidR="00903E67" w:rsidRDefault="00903E67" w:rsidP="005636B6">
      <w:pPr>
        <w:spacing w:before="240" w:after="240"/>
      </w:pPr>
      <w:r>
        <w:t>Sobre las siete y media de la mañana.</w:t>
      </w:r>
    </w:p>
    <w:p w14:paraId="3B808C85" w14:textId="77777777" w:rsidR="00903E67" w:rsidRDefault="00903E67" w:rsidP="005636B6">
      <w:pPr>
        <w:spacing w:before="240" w:after="240"/>
      </w:pPr>
      <w:r>
        <w:t>La gran seca es la tierra, cuyo punto culminante es el Calvario.</w:t>
      </w:r>
    </w:p>
    <w:p w14:paraId="4D9B9339" w14:textId="77777777" w:rsidR="00903E67" w:rsidRDefault="00903E67" w:rsidP="005636B6">
      <w:pPr>
        <w:spacing w:before="240" w:after="240"/>
      </w:pPr>
      <w:r>
        <w:t>En una esfera que se corresponde con la región infernal de la Judea.</w:t>
      </w:r>
    </w:p>
    <w:p w14:paraId="646BC16E" w14:textId="77777777" w:rsidR="00903E67" w:rsidRDefault="00903E67" w:rsidP="005636B6">
      <w:pPr>
        <w:spacing w:before="240" w:after="240"/>
      </w:pPr>
      <w:r>
        <w:lastRenderedPageBreak/>
        <w:t>Lucifer fue arrojado del cielo por el hemisferio austral y las tierras que allí se encontraban, por miedo a él, se retiraron hacia el</w:t>
      </w:r>
    </w:p>
    <w:p w14:paraId="14E87CFE" w14:textId="77777777" w:rsidR="00903E67" w:rsidRDefault="00903E67" w:rsidP="005636B6">
      <w:pPr>
        <w:spacing w:before="240" w:after="240"/>
      </w:pPr>
      <w:r>
        <w:t>boreal (donde según el pensamiento de la época, se hallaban todas). Todo el hueco que sirvió para formar el embudo del Infiemo, se</w:t>
      </w:r>
    </w:p>
    <w:p w14:paraId="360FE28F" w14:textId="77777777" w:rsidR="00903E67" w:rsidRDefault="00903E67" w:rsidP="005636B6">
      <w:pPr>
        <w:spacing w:before="240" w:after="240"/>
      </w:pPr>
      <w:r>
        <w:t>ha levantado en forma de la montaña del Purgatorio, justo en las antípodas del Calvario.</w:t>
      </w:r>
    </w:p>
    <w:p w14:paraId="1A7349F7" w14:textId="77777777" w:rsidR="00903E67" w:rsidRDefault="00903E67" w:rsidP="005636B6">
      <w:pPr>
        <w:spacing w:before="240" w:after="240"/>
      </w:pPr>
      <w:r>
        <w:t>Como veremos en Purgatorio, XXVIII, se trata del río Leteo, que lleva hasta el Infiemo las penas olvidadas de los que se</w:t>
      </w:r>
    </w:p>
    <w:p w14:paraId="53E93D2E" w14:textId="77777777" w:rsidR="00903E67" w:rsidRDefault="00903E67" w:rsidP="005636B6">
      <w:pPr>
        <w:spacing w:before="240" w:after="240"/>
      </w:pPr>
      <w:r>
        <w:t>purguen en la montaña.</w:t>
      </w:r>
    </w:p>
    <w:p w14:paraId="35DCED3F" w14:textId="77777777" w:rsidR="00903E67" w:rsidRDefault="00903E67" w:rsidP="005636B6">
      <w:pPr>
        <w:spacing w:before="240" w:after="240"/>
      </w:pPr>
      <w:r>
        <w:t>Las tres cantigas de la Comedia concluyen con esta misma palabra: «estrellas»</w:t>
      </w:r>
    </w:p>
    <w:p w14:paraId="77865410" w14:textId="77777777" w:rsidR="00903E67" w:rsidRDefault="00903E67" w:rsidP="005636B6">
      <w:pPr>
        <w:spacing w:before="240" w:after="240"/>
      </w:pPr>
      <w:r>
        <w:t>Calíope es la musa de la poesía épica, de quien Dante espera una ayuda para su canto. En el Paraíso la musa deberá ayudarle aún</w:t>
      </w:r>
    </w:p>
    <w:p w14:paraId="7753E345" w14:textId="77777777" w:rsidR="00903E67" w:rsidRDefault="00903E67" w:rsidP="005636B6">
      <w:pPr>
        <w:spacing w:before="240" w:after="240"/>
      </w:pPr>
      <w:r>
        <w:t>más. Por ello «un poco».</w:t>
      </w:r>
    </w:p>
    <w:p w14:paraId="6842B8D6" w14:textId="77777777" w:rsidR="00903E67" w:rsidRDefault="00903E67" w:rsidP="005636B6">
      <w:pPr>
        <w:spacing w:before="240" w:after="240"/>
      </w:pPr>
      <w:r>
        <w:t>Las Piérides, hijas del rey Pierio de Tesalia, desafiaron a las musas a un certamen, en que fueron derrotadas por Calíope y</w:t>
      </w:r>
    </w:p>
    <w:p w14:paraId="62B9E3CC" w14:textId="77777777" w:rsidR="00903E67" w:rsidRDefault="00903E67" w:rsidP="005636B6">
      <w:pPr>
        <w:spacing w:before="240" w:after="240"/>
      </w:pPr>
      <w:r>
        <w:t>convertidas luego en urracas por su osadía. La leyenda está en Ovidio, Metamorfosis , vv.  y ss.</w:t>
      </w:r>
    </w:p>
    <w:p w14:paraId="10650532" w14:textId="77777777" w:rsidR="00903E67" w:rsidRDefault="00903E67" w:rsidP="005636B6">
      <w:pPr>
        <w:spacing w:before="240" w:after="240"/>
      </w:pPr>
      <w:r>
        <w:t>El planeta Venus, que con su luz oculta a la constelación de Piscis. Estamos entre las cuatro y las cinco de la madrugada del ll de</w:t>
      </w:r>
    </w:p>
    <w:p w14:paraId="0E84FADA" w14:textId="77777777" w:rsidR="00903E67" w:rsidRDefault="00903E67" w:rsidP="005636B6">
      <w:pPr>
        <w:spacing w:before="240" w:after="240"/>
      </w:pPr>
      <w:r>
        <w:t>abril de .</w:t>
      </w:r>
    </w:p>
    <w:p w14:paraId="1E982CB4" w14:textId="77777777" w:rsidR="00903E67" w:rsidRDefault="00903E67" w:rsidP="005636B6">
      <w:pPr>
        <w:spacing w:before="240" w:after="240"/>
      </w:pPr>
      <w:r>
        <w:t>Se trata de la Cruz del Sur, que alegoriza las cuatro virtudes cardinales.</w:t>
      </w:r>
    </w:p>
    <w:p w14:paraId="4EF7AF03" w14:textId="77777777" w:rsidR="00903E67" w:rsidRDefault="00903E67" w:rsidP="005636B6">
      <w:pPr>
        <w:spacing w:before="240" w:after="240"/>
      </w:pPr>
      <w:r>
        <w:lastRenderedPageBreak/>
        <w:t>Los hombres de la Edad de Oro, o Adán y Eva.</w:t>
      </w:r>
    </w:p>
    <w:p w14:paraId="0F01D3B8" w14:textId="77777777" w:rsidR="00903E67" w:rsidRDefault="00903E67" w:rsidP="005636B6">
      <w:pPr>
        <w:spacing w:before="240" w:after="240"/>
      </w:pPr>
      <w:r>
        <w:t>La Osa Mayor</w:t>
      </w:r>
    </w:p>
    <w:p w14:paraId="5423F436" w14:textId="77777777" w:rsidR="00903E67" w:rsidRDefault="00903E67" w:rsidP="005636B6">
      <w:pPr>
        <w:spacing w:before="240" w:after="240"/>
      </w:pPr>
      <w:r>
        <w:t>Se trata de Catón de Utica, que tiene encomendada la vigilancia del Purgatorio. Catón, enemigo de la polltica de César contra la</w:t>
      </w:r>
    </w:p>
    <w:p w14:paraId="025CA891" w14:textId="77777777" w:rsidR="00903E67" w:rsidRDefault="00903E67" w:rsidP="005636B6">
      <w:pPr>
        <w:spacing w:before="240" w:after="240"/>
      </w:pPr>
      <w:r>
        <w:t>constitución republicana, se suicidó en el  a.C. antes que caer en manos de éste. Dante le elige a pesar de ello y de ser pagano por</w:t>
      </w:r>
    </w:p>
    <w:p w14:paraId="37BB7A33" w14:textId="77777777" w:rsidR="00903E67" w:rsidRDefault="00903E67" w:rsidP="005636B6">
      <w:pPr>
        <w:spacing w:before="240" w:after="240"/>
      </w:pPr>
      <w:r>
        <w:t>sus altas virtudes morales. En todo lo que se refiere a este personaje, Dante se inspira en Lucano.</w:t>
      </w:r>
    </w:p>
    <w:p w14:paraId="2E4BC0DC" w14:textId="77777777" w:rsidR="00903E67" w:rsidRDefault="00903E67" w:rsidP="005636B6">
      <w:pPr>
        <w:spacing w:before="240" w:after="240"/>
      </w:pPr>
      <w:r>
        <w:t>Así en Farsalia, II, -</w:t>
      </w:r>
    </w:p>
    <w:p w14:paraId="2B328998" w14:textId="77777777" w:rsidR="00903E67" w:rsidRDefault="00903E67" w:rsidP="005636B6">
      <w:pPr>
        <w:spacing w:before="240" w:after="240"/>
      </w:pPr>
      <w:r>
        <w:t>Es decir, «me hizo que me arrodillara ante él».</w:t>
      </w:r>
    </w:p>
    <w:p w14:paraId="4CD5659C" w14:textId="77777777" w:rsidR="00903E67" w:rsidRDefault="00903E67" w:rsidP="005636B6">
      <w:pPr>
        <w:spacing w:before="240" w:after="240"/>
      </w:pPr>
      <w:r>
        <w:t>«Yo vengo del mismo lugar -el primer círculo infernal donde se encuentran los no bautizados- que tu esposa Marcia.»</w:t>
      </w:r>
    </w:p>
    <w:p w14:paraId="31A7DFE6" w14:textId="77777777" w:rsidR="00903E67" w:rsidRDefault="00903E67" w:rsidP="005636B6">
      <w:pPr>
        <w:spacing w:before="240" w:after="240"/>
      </w:pPr>
      <w:r>
        <w:t>El Aqueronte.</w:t>
      </w:r>
    </w:p>
    <w:p w14:paraId="1045464F" w14:textId="77777777" w:rsidR="00903E67" w:rsidRDefault="00903E67" w:rsidP="005636B6">
      <w:pPr>
        <w:spacing w:before="240" w:after="240"/>
      </w:pPr>
      <w:r>
        <w:t>El junco simboliza la humildad y acaso se encuentre en conexión con la cuerda que aparece en Infierno, XVI, y acaso con el</w:t>
      </w:r>
    </w:p>
    <w:p w14:paraId="4CA710AD" w14:textId="77777777" w:rsidR="00903E67" w:rsidRDefault="00903E67" w:rsidP="005636B6">
      <w:pPr>
        <w:spacing w:before="240" w:after="240"/>
      </w:pPr>
      <w:r>
        <w:t>cordón de los franciscanos.</w:t>
      </w:r>
    </w:p>
    <w:p w14:paraId="40379DBB" w14:textId="77777777" w:rsidR="00903E67" w:rsidRDefault="00903E67" w:rsidP="005636B6">
      <w:pPr>
        <w:spacing w:before="240" w:after="240"/>
      </w:pPr>
      <w:r>
        <w:t>Como veremos en el canto IX, se refiere al ángel portero de la montaña del Purgatorio.</w:t>
      </w:r>
    </w:p>
    <w:p w14:paraId="30AAE374" w14:textId="77777777" w:rsidR="00903E67" w:rsidRDefault="00903E67" w:rsidP="005636B6">
      <w:pPr>
        <w:spacing w:before="240" w:after="240"/>
      </w:pPr>
      <w:r>
        <w:t>Es decir, «me lavó la cara de toda la suciedad acumulada durante el viaje infemal».</w:t>
      </w:r>
    </w:p>
    <w:p w14:paraId="26E4AEC9" w14:textId="77777777" w:rsidR="00903E67" w:rsidRDefault="00903E67" w:rsidP="005636B6">
      <w:pPr>
        <w:spacing w:before="240" w:after="240"/>
      </w:pPr>
      <w:r>
        <w:t>Alusión al último viaje de Odiseo, que vimos en Inferno, XXVI.</w:t>
      </w:r>
    </w:p>
    <w:p w14:paraId="2E122019" w14:textId="77777777" w:rsidR="00903E67" w:rsidRDefault="00903E67" w:rsidP="005636B6">
      <w:pPr>
        <w:spacing w:before="240" w:after="240"/>
      </w:pPr>
      <w:r>
        <w:lastRenderedPageBreak/>
        <w:t>Recordad que, según la cosmología de Dante, la montaña del Purgatorio en el hemisferio Austral que ocupan las aguas es la</w:t>
      </w:r>
    </w:p>
    <w:p w14:paraId="08663913" w14:textId="77777777" w:rsidR="00903E67" w:rsidRDefault="00903E67" w:rsidP="005636B6">
      <w:pPr>
        <w:spacing w:before="240" w:after="240"/>
      </w:pPr>
      <w:r>
        <w:t>antípoda exacta del monte Calvario, en Jerusalén, por lo que ambas se hallan en el mismo meridiano. En el hemisferio Boreal, el de la</w:t>
      </w:r>
    </w:p>
    <w:p w14:paraId="54A84726" w14:textId="77777777" w:rsidR="00903E67" w:rsidRDefault="00903E67" w:rsidP="005636B6">
      <w:pPr>
        <w:spacing w:before="240" w:after="240"/>
      </w:pPr>
      <w:r>
        <w:t>tierra firme, Jerusalén ocupa el centro y España y la India los extremos occidental y oriental, respectivamente. La noche, pues, per-</w:t>
      </w:r>
    </w:p>
    <w:p w14:paraId="56BE4DF3" w14:textId="77777777" w:rsidR="00903E67" w:rsidRDefault="00903E67" w:rsidP="005636B6">
      <w:pPr>
        <w:spacing w:before="240" w:after="240"/>
      </w:pPr>
      <w:r>
        <w:t>sonificada, sale del Ganges --es decir, está anocheciendo en la India- con el signo de Libra, como es propio del equinoccio de</w:t>
      </w:r>
    </w:p>
    <w:p w14:paraId="5DC1589D" w14:textId="77777777" w:rsidR="00903E67" w:rsidRDefault="00903E67" w:rsidP="005636B6">
      <w:pPr>
        <w:spacing w:before="240" w:after="240"/>
      </w:pPr>
      <w:r>
        <w:t>primavera en el que nos encontramos. Cuando la noche «ha triunfado», es decir, en el equinoccio de otoño, «le caen» porque esta</w:t>
      </w:r>
    </w:p>
    <w:p w14:paraId="5D716A1B" w14:textId="77777777" w:rsidR="00903E67" w:rsidRDefault="00903E67" w:rsidP="005636B6">
      <w:pPr>
        <w:spacing w:before="240" w:after="240"/>
      </w:pPr>
      <w:r>
        <w:t>constelación no se descubre entonces por la noche.</w:t>
      </w:r>
    </w:p>
    <w:p w14:paraId="63007D4D" w14:textId="77777777" w:rsidR="00903E67" w:rsidRDefault="00903E67" w:rsidP="005636B6">
      <w:pPr>
        <w:spacing w:before="240" w:after="240"/>
      </w:pPr>
      <w:r>
        <w:t>Comienzo del Salmo CXIII, en el que se celebra la liberación de la esclavitud de Egipto.</w:t>
      </w:r>
    </w:p>
    <w:p w14:paraId="24D3D79A" w14:textId="77777777" w:rsidR="00903E67" w:rsidRDefault="00903E67" w:rsidP="005636B6">
      <w:pPr>
        <w:spacing w:before="240" w:after="240"/>
      </w:pPr>
      <w:r>
        <w:t>La sorpresa de encontrar a Dante vivo en el Purgatorio hace que las almas llegadas a purgar sus culpas se entretengan</w:t>
      </w:r>
    </w:p>
    <w:p w14:paraId="6E03069C" w14:textId="77777777" w:rsidR="00903E67" w:rsidRDefault="00903E67" w:rsidP="005636B6">
      <w:pPr>
        <w:spacing w:before="240" w:after="240"/>
      </w:pPr>
      <w:r>
        <w:t>indebidamente para saciar su curiosidad.</w:t>
      </w:r>
    </w:p>
    <w:p w14:paraId="05217C72" w14:textId="77777777" w:rsidR="00903E67" w:rsidRDefault="00903E67" w:rsidP="005636B6">
      <w:pPr>
        <w:spacing w:before="240" w:after="240"/>
      </w:pPr>
      <w:r>
        <w:t>Como veremos en el v. , se trata de la sombra de Cassella, compositor de discutido origen toscano, que puso música a alguna</w:t>
      </w:r>
    </w:p>
    <w:p w14:paraId="70AFD8EF" w14:textId="77777777" w:rsidR="00903E67" w:rsidRDefault="00903E67" w:rsidP="005636B6">
      <w:pPr>
        <w:spacing w:before="240" w:after="240"/>
      </w:pPr>
      <w:r>
        <w:t>de las composiciones juveniles de Dante.</w:t>
      </w:r>
    </w:p>
    <w:p w14:paraId="25223985" w14:textId="77777777" w:rsidR="00903E67" w:rsidRDefault="00903E67" w:rsidP="005636B6">
      <w:pPr>
        <w:spacing w:before="240" w:after="240"/>
      </w:pPr>
      <w:r>
        <w:t>No olvidemos que habla un alma, libre ahora del cuerpo tras la muerte. Con respecto a la corporalidad de las almas (antes del</w:t>
      </w:r>
    </w:p>
    <w:p w14:paraId="2D055DFD" w14:textId="77777777" w:rsidR="00903E67" w:rsidRDefault="00903E67" w:rsidP="005636B6">
      <w:pPr>
        <w:spacing w:before="240" w:after="240"/>
      </w:pPr>
      <w:r>
        <w:t>juicio final, en el que se reunirán con sus cuerpos verdaderos), Dante muestra muchas contradicciones a lo largo de la obra, pues si</w:t>
      </w:r>
    </w:p>
    <w:p w14:paraId="41F36F01" w14:textId="77777777" w:rsidR="00903E67" w:rsidRDefault="00903E67" w:rsidP="005636B6">
      <w:pPr>
        <w:spacing w:before="240" w:after="240"/>
      </w:pPr>
      <w:r>
        <w:lastRenderedPageBreak/>
        <w:t>bien, como en este caso, son totalmente inmateriales, no sucede de igual manera en otras muchísimas ocasiones. (Cfr. Purgutorio,</w:t>
      </w:r>
    </w:p>
    <w:p w14:paraId="32F646C4" w14:textId="77777777" w:rsidR="00903E67" w:rsidRDefault="00903E67" w:rsidP="005636B6">
      <w:pPr>
        <w:spacing w:before="240" w:after="240"/>
      </w:pPr>
      <w:r>
        <w:t>XXV, vv.  y ss.)</w:t>
      </w:r>
    </w:p>
    <w:p w14:paraId="2D059908" w14:textId="77777777" w:rsidR="00903E67" w:rsidRDefault="00903E67" w:rsidP="005636B6">
      <w:pPr>
        <w:spacing w:before="240" w:after="240"/>
      </w:pPr>
      <w:r>
        <w:t>Dante pregunta a su amigo por qué si ha muerto hace mucho ha tardado tanto tiempo en venir al Purgatorio para dar comienzo a</w:t>
      </w:r>
    </w:p>
    <w:p w14:paraId="4ACC9ADA" w14:textId="77777777" w:rsidR="00903E67" w:rsidRDefault="00903E67" w:rsidP="005636B6">
      <w:pPr>
        <w:spacing w:before="240" w:after="240"/>
      </w:pPr>
      <w:r>
        <w:t>su penitencia. Cassella, como veremos, no llega a expplicar claramente el porqué.</w:t>
      </w:r>
    </w:p>
    <w:p w14:paraId="265D79F5" w14:textId="77777777" w:rsidR="00903E67" w:rsidRDefault="00903E67" w:rsidP="005636B6">
      <w:pPr>
        <w:spacing w:before="240" w:after="240"/>
      </w:pPr>
      <w:r>
        <w:t>Los muertos destinados al Purgatorio se congregan en la desembocadura del Tíber; y allí deben aguardar el tiempo que Dios</w:t>
      </w:r>
    </w:p>
    <w:p w14:paraId="6B1C80E5" w14:textId="77777777" w:rsidR="00903E67" w:rsidRDefault="00903E67" w:rsidP="005636B6">
      <w:pPr>
        <w:spacing w:before="240" w:after="240"/>
      </w:pPr>
      <w:r>
        <w:t>decida para cada caso, antes de emprender el viaje. Cassella, sin embargo, ha podido aprovecharse del jubileo que comenzó en la</w:t>
      </w:r>
    </w:p>
    <w:p w14:paraId="3F89C9AD" w14:textId="77777777" w:rsidR="00903E67" w:rsidRDefault="00903E67" w:rsidP="005636B6">
      <w:pPr>
        <w:spacing w:before="240" w:after="240"/>
      </w:pPr>
      <w:r>
        <w:t>Navidad anterior, tras haberle sido negado el pasaje en varias ocasiones.</w:t>
      </w:r>
    </w:p>
    <w:p w14:paraId="240ACEB0" w14:textId="77777777" w:rsidR="00903E67" w:rsidRDefault="00903E67" w:rsidP="005636B6">
      <w:pPr>
        <w:spacing w:before="240" w:after="240"/>
      </w:pPr>
      <w:r>
        <w:t>Comienzo de una canción del propio Dante, que él mismo comentó en Canvivium, III. Fue compuesta no mucho después de</w:t>
      </w:r>
    </w:p>
    <w:p w14:paraId="4DA7EB70" w14:textId="77777777" w:rsidR="00903E67" w:rsidRDefault="00903E67" w:rsidP="005636B6">
      <w:pPr>
        <w:spacing w:before="240" w:after="240"/>
      </w:pPr>
      <w:r>
        <w:t>y puesta en música por Cassella.</w:t>
      </w:r>
    </w:p>
    <w:p w14:paraId="3DFFF5B0" w14:textId="77777777" w:rsidR="00903E67" w:rsidRDefault="00903E67" w:rsidP="005636B6">
      <w:pPr>
        <w:spacing w:before="240" w:after="240"/>
      </w:pPr>
      <w:r>
        <w:t>Reaparece Catón, como vigilante del Purgatorio. Su cruda reconvención a las almas distraídas nos pone sobre aviso de los</w:t>
      </w:r>
    </w:p>
    <w:p w14:paraId="1F813E27" w14:textId="77777777" w:rsidR="00903E67" w:rsidRDefault="00903E67" w:rsidP="005636B6">
      <w:pPr>
        <w:spacing w:before="240" w:after="240"/>
      </w:pPr>
      <w:r>
        <w:t>peligros de los deleites sensuales en el camino de la salvación.</w:t>
      </w:r>
    </w:p>
    <w:p w14:paraId="3C3A1025" w14:textId="77777777" w:rsidR="00903E67" w:rsidRDefault="00903E67" w:rsidP="005636B6">
      <w:pPr>
        <w:spacing w:before="240" w:after="240"/>
      </w:pPr>
      <w:r>
        <w:t>Virgilio parece disgustado por haber merecido él también el reproche de Catón por entretenerse en cosas banales. Recordad el</w:t>
      </w:r>
    </w:p>
    <w:p w14:paraId="1A8A3B34" w14:textId="77777777" w:rsidR="00903E67" w:rsidRDefault="00903E67" w:rsidP="005636B6">
      <w:pPr>
        <w:spacing w:before="240" w:after="240"/>
      </w:pPr>
      <w:r>
        <w:t>episodio en Infierno, XXX, en que es el latino quien reprocha a Dante el entretenerse con naderías.</w:t>
      </w:r>
    </w:p>
    <w:p w14:paraId="440DF29D" w14:textId="77777777" w:rsidR="00903E67" w:rsidRDefault="00903E67" w:rsidP="005636B6">
      <w:pPr>
        <w:spacing w:before="240" w:after="240"/>
      </w:pPr>
      <w:r>
        <w:lastRenderedPageBreak/>
        <w:t>La prisa, al igual que el reírse o cualquier otra desmesura, va contra el decoro que deben guardar las personas nobles y sabias.</w:t>
      </w:r>
    </w:p>
    <w:p w14:paraId="662137C4" w14:textId="77777777" w:rsidR="00903E67" w:rsidRDefault="00903E67" w:rsidP="005636B6">
      <w:pPr>
        <w:spacing w:before="240" w:after="240"/>
      </w:pPr>
      <w:r>
        <w:t>En el recuerdo de su amigo Cassella o en el reproche de Catón.</w:t>
      </w:r>
    </w:p>
    <w:p w14:paraId="23654607" w14:textId="77777777" w:rsidR="00903E67" w:rsidRDefault="00903E67" w:rsidP="005636B6">
      <w:pPr>
        <w:spacing w:before="240" w:after="240"/>
      </w:pPr>
      <w:r>
        <w:t>El Purgatorio es la montaña más alta de la tierra. Dante utiliza aquí un neologismo, «si dislaga».</w:t>
      </w:r>
    </w:p>
    <w:p w14:paraId="7F3C3CA0" w14:textId="77777777" w:rsidR="00903E67" w:rsidRDefault="00903E67" w:rsidP="005636B6">
      <w:pPr>
        <w:spacing w:before="240" w:after="240"/>
      </w:pPr>
      <w:r>
        <w:t>En efecto, si en el Purgatorio son aproximadamente las seis de la mañana, hora del amanecer, en Jerusalén son las seis de la</w:t>
      </w:r>
    </w:p>
    <w:p w14:paraId="44EECE45" w14:textId="77777777" w:rsidR="00903E67" w:rsidRDefault="00903E67" w:rsidP="005636B6">
      <w:pPr>
        <w:spacing w:before="240" w:after="240"/>
      </w:pPr>
      <w:r>
        <w:t>tarde, y en Nápoles algo después del mediodía.</w:t>
      </w:r>
    </w:p>
    <w:p w14:paraId="186C088E" w14:textId="77777777" w:rsidR="00903E67" w:rsidRDefault="00903E67" w:rsidP="005636B6">
      <w:pPr>
        <w:spacing w:before="240" w:after="240"/>
      </w:pPr>
      <w:r>
        <w:t>Virgilio, muerto en Brindisi, fue sepultado en Nápoles por orden de Augusto (Purgatorio, VII).</w:t>
      </w:r>
    </w:p>
    <w:p w14:paraId="0391011D" w14:textId="77777777" w:rsidR="00903E67" w:rsidRDefault="00903E67" w:rsidP="005636B6">
      <w:pPr>
        <w:spacing w:before="240" w:after="240"/>
      </w:pPr>
      <w:r>
        <w:t>La razón no puede alcanzar el porqué de los designios de Dios uno y Trino, y tiene que conformarse con el «quia» (el qué) sin</w:t>
      </w:r>
    </w:p>
    <w:p w14:paraId="6CE45A9F" w14:textId="77777777" w:rsidR="00903E67" w:rsidRDefault="00903E67" w:rsidP="005636B6">
      <w:pPr>
        <w:spacing w:before="240" w:after="240"/>
      </w:pPr>
      <w:r>
        <w:t>preguntarse por otras cuestiones inalcanzables para las fuerzas humanas sin el concurso de la fe.</w:t>
      </w:r>
    </w:p>
    <w:p w14:paraId="0F758298" w14:textId="77777777" w:rsidR="00903E67" w:rsidRDefault="00903E67" w:rsidP="005636B6">
      <w:pPr>
        <w:spacing w:before="240" w:after="240"/>
      </w:pPr>
      <w:r>
        <w:t>- «Tú mismo has visto desear el saber aún más, sin resultado alguno, a algunos hombres de tanta altura intelectual que</w:t>
      </w:r>
    </w:p>
    <w:p w14:paraId="2A1FCC60" w14:textId="77777777" w:rsidR="00903E67" w:rsidRDefault="00903E67" w:rsidP="005636B6">
      <w:pPr>
        <w:spacing w:before="240" w:after="240"/>
      </w:pPr>
      <w:r>
        <w:t>hubieran podido conseguirlo. Mas por haber carecido del auxilio de la fe, ahora este deseo insatisfecho les atormenta.</w:t>
      </w:r>
    </w:p>
    <w:p w14:paraId="20F03979" w14:textId="77777777" w:rsidR="00903E67" w:rsidRDefault="00903E67" w:rsidP="005636B6">
      <w:pPr>
        <w:spacing w:before="240" w:after="240"/>
      </w:pPr>
      <w:r>
        <w:t>Se refiere ahora a sí mismo, que comparte con los filósofos de la antigüedad el lugar de los no bautizados, y la imposibilidad de</w:t>
      </w:r>
    </w:p>
    <w:p w14:paraId="3AD98C15" w14:textId="77777777" w:rsidR="00903E67" w:rsidRDefault="00903E67" w:rsidP="005636B6">
      <w:pPr>
        <w:spacing w:before="240" w:after="240"/>
      </w:pPr>
      <w:r>
        <w:t>ver a Dios y satisfacer sus ansias de conocimiento.</w:t>
      </w:r>
    </w:p>
    <w:p w14:paraId="46DFD327" w14:textId="77777777" w:rsidR="00903E67" w:rsidRDefault="00903E67" w:rsidP="005636B6">
      <w:pPr>
        <w:spacing w:before="240" w:after="240"/>
      </w:pPr>
      <w:r>
        <w:t>Lerice es un castillo, y Rurbia un pueblecillo, ambos en la costa de Li-</w:t>
      </w:r>
    </w:p>
    <w:p w14:paraId="13B44AA0" w14:textId="77777777" w:rsidR="00903E67" w:rsidRDefault="00903E67" w:rsidP="005636B6">
      <w:pPr>
        <w:spacing w:before="240" w:after="240"/>
      </w:pPr>
      <w:r>
        <w:lastRenderedPageBreak/>
        <w:t>guria.</w:t>
      </w:r>
    </w:p>
    <w:p w14:paraId="069F8C3C" w14:textId="77777777" w:rsidR="00903E67" w:rsidRDefault="00903E67" w:rsidP="005636B6">
      <w:pPr>
        <w:spacing w:before="240" w:after="240"/>
      </w:pPr>
      <w:r>
        <w:t>se trata de un grupo de almas de aquellos que, a pesar de haberse arrepentido de sus culpas antes de morir, se encontraban bajo la</w:t>
      </w:r>
    </w:p>
    <w:p w14:paraId="31D37E70" w14:textId="77777777" w:rsidR="00903E67" w:rsidRDefault="00903E67" w:rsidP="005636B6">
      <w:pPr>
        <w:spacing w:before="240" w:after="240"/>
      </w:pPr>
      <w:r>
        <w:t>excomunión, y tienen que dar vueltas en torno a la montaña antes de iniciar su penitencia, durante un tiempo treinta veces mayor que</w:t>
      </w:r>
    </w:p>
    <w:p w14:paraId="19A661B6" w14:textId="77777777" w:rsidR="00903E67" w:rsidRDefault="00903E67" w:rsidP="005636B6">
      <w:pPr>
        <w:spacing w:before="240" w:after="240"/>
      </w:pPr>
      <w:r>
        <w:t>aquel que duró la excomunión.</w:t>
      </w:r>
    </w:p>
    <w:p w14:paraId="1EFF407C" w14:textId="77777777" w:rsidR="00903E67" w:rsidRDefault="00903E67" w:rsidP="005636B6">
      <w:pPr>
        <w:spacing w:before="240" w:after="240"/>
      </w:pPr>
      <w:r>
        <w:t>Se trata de Manfredo, hijo natural de Federico II y de Blanca Lancia. Debió nacer en torno a  y murió cerca de Benevento</w:t>
      </w:r>
    </w:p>
    <w:p w14:paraId="4159A5D2" w14:textId="77777777" w:rsidR="00903E67" w:rsidRDefault="00903E67" w:rsidP="005636B6">
      <w:pPr>
        <w:spacing w:before="240" w:after="240"/>
      </w:pPr>
      <w:r>
        <w:t>en , tras haber intentado asumir la herencia de su padre y haber luchado encarnizadamente contra el papado (Inocencio IV, que le</w:t>
      </w:r>
    </w:p>
    <w:p w14:paraId="273B3BC9" w14:textId="77777777" w:rsidR="00903E67" w:rsidRDefault="00903E67" w:rsidP="005636B6">
      <w:pPr>
        <w:spacing w:before="240" w:after="240"/>
      </w:pPr>
      <w:r>
        <w:t>excomulgó, Alejandro IV y Urbano IV) y contra Carlos de Anjou, el hermano de Luis IX, bajo cuyas tropas sucumbió el joven</w:t>
      </w:r>
    </w:p>
    <w:p w14:paraId="26716756" w14:textId="77777777" w:rsidR="00903E67" w:rsidRDefault="00903E67" w:rsidP="005636B6">
      <w:pPr>
        <w:spacing w:before="240" w:after="240"/>
      </w:pPr>
      <w:r>
        <w:t>caudillo gibelino. La historiografía de la época trató su figura con comprensible disparidad según sus opiniones políticas, pero casi</w:t>
      </w:r>
    </w:p>
    <w:p w14:paraId="6796157F" w14:textId="77777777" w:rsidR="00903E67" w:rsidRDefault="00903E67" w:rsidP="005636B6">
      <w:pPr>
        <w:spacing w:before="240" w:after="240"/>
      </w:pPr>
      <w:r>
        <w:t>todos coinciden en su atractivo y su nobleza. Dante, obviamente, se muestra muy favorable al personaje, al que atribuye un</w:t>
      </w:r>
    </w:p>
    <w:p w14:paraId="03C39F61" w14:textId="77777777" w:rsidR="00903E67" w:rsidRDefault="00903E67" w:rsidP="005636B6">
      <w:pPr>
        <w:spacing w:before="240" w:after="240"/>
      </w:pPr>
      <w:r>
        <w:t>arrepentimiento salvador antes de la muerte, cosa que no hace, en cambio, con su padre, Federico II.</w:t>
      </w:r>
    </w:p>
    <w:p w14:paraId="02C5F17B" w14:textId="77777777" w:rsidR="00903E67" w:rsidRDefault="00903E67" w:rsidP="005636B6">
      <w:pPr>
        <w:spacing w:before="240" w:after="240"/>
      </w:pPr>
      <w:r>
        <w:t>Esposa de Enrique VI de Alemania (hijo de Federico Barbarroja); fue la madre de Federico II.</w:t>
      </w:r>
    </w:p>
    <w:p w14:paraId="7ECDB9B9" w14:textId="77777777" w:rsidR="00903E67" w:rsidRDefault="00903E67" w:rsidP="005636B6">
      <w:pPr>
        <w:spacing w:before="240" w:after="240"/>
      </w:pPr>
      <w:r>
        <w:t>Su hija, también llamada Constanza, fue esposa de Pedro III de Aragón, de quien tuvo a Federico, rey de Sicilia, y a Jaime II,</w:t>
      </w:r>
    </w:p>
    <w:p w14:paraId="355AD756" w14:textId="77777777" w:rsidR="00903E67" w:rsidRDefault="00903E67" w:rsidP="005636B6">
      <w:pPr>
        <w:spacing w:before="240" w:after="240"/>
      </w:pPr>
      <w:r>
        <w:t>que le sucedió en la corona peninsular.</w:t>
      </w:r>
    </w:p>
    <w:p w14:paraId="7903C2A6" w14:textId="77777777" w:rsidR="00903E67" w:rsidRDefault="00903E67" w:rsidP="005636B6">
      <w:pPr>
        <w:spacing w:before="240" w:after="240"/>
      </w:pPr>
      <w:r>
        <w:lastRenderedPageBreak/>
        <w:t>Bartolomé Pignatelli, obispo de Cosenza.</w:t>
      </w:r>
    </w:p>
    <w:p w14:paraId="204F544A" w14:textId="77777777" w:rsidR="00903E67" w:rsidRDefault="00903E67" w:rsidP="005636B6">
      <w:pPr>
        <w:spacing w:before="240" w:after="240"/>
      </w:pPr>
      <w:r>
        <w:t>Clemente IV, papa desde  hasta .</w:t>
      </w:r>
    </w:p>
    <w:p w14:paraId="1E6169A3" w14:textId="77777777" w:rsidR="00903E67" w:rsidRDefault="00903E67" w:rsidP="005636B6">
      <w:pPr>
        <w:spacing w:before="240" w:after="240"/>
      </w:pPr>
      <w:r>
        <w:t>Manfredo va a referirse en los siguientes versos a la no comprobada leyenda acerca</w:t>
      </w:r>
    </w:p>
    <w:p w14:paraId="1A1E4206" w14:textId="77777777" w:rsidR="00903E67" w:rsidRDefault="00903E67" w:rsidP="005636B6">
      <w:pPr>
        <w:spacing w:before="240" w:after="240"/>
      </w:pPr>
      <w:r>
        <w:t>de su muerte. Según ésta, su cuerpo enterrado fuera de lugar sagrado fue cubierto de</w:t>
      </w:r>
    </w:p>
    <w:p w14:paraId="15D78F50" w14:textId="77777777" w:rsidR="00903E67" w:rsidRDefault="00903E67" w:rsidP="005636B6">
      <w:pPr>
        <w:spacing w:before="240" w:after="240"/>
      </w:pPr>
      <w:r>
        <w:t>grandes piedras que arrojaron sus barones, hasta que el obispo mandó trasladarlo fuera de</w:t>
      </w:r>
    </w:p>
    <w:p w14:paraId="09A1AD35" w14:textId="77777777" w:rsidR="00903E67" w:rsidRDefault="00903E67" w:rsidP="005636B6">
      <w:pPr>
        <w:spacing w:before="240" w:after="240"/>
      </w:pPr>
      <w:r>
        <w:t>su territorio, por ser éste de jurisdicción eclesiástica, y lo mandó enterrar cerca del río</w:t>
      </w:r>
    </w:p>
    <w:p w14:paraId="1A7E8620" w14:textId="77777777" w:rsidR="00903E67" w:rsidRDefault="00903E67" w:rsidP="005636B6">
      <w:pPr>
        <w:spacing w:before="240" w:after="240"/>
      </w:pPr>
      <w:r>
        <w:t>Verde, en el confín de la comarca.</w:t>
      </w:r>
    </w:p>
    <w:p w14:paraId="02EC3220" w14:textId="77777777" w:rsidR="00903E67" w:rsidRDefault="00903E67" w:rsidP="005636B6">
      <w:pPr>
        <w:spacing w:before="240" w:after="240"/>
      </w:pPr>
      <w:r>
        <w:t>Manfredo quiere decir que si el obispo hubiese leído atentamente el pasaje evangélico (Juan, VI, ) sobre el arrepentimiento, no</w:t>
      </w:r>
    </w:p>
    <w:p w14:paraId="3A4BA774" w14:textId="77777777" w:rsidR="00903E67" w:rsidRDefault="00903E67" w:rsidP="005636B6">
      <w:pPr>
        <w:spacing w:before="240" w:after="240"/>
      </w:pPr>
      <w:r>
        <w:t>hubiese obrado de esta manera.</w:t>
      </w:r>
    </w:p>
    <w:p w14:paraId="0363DEF8" w14:textId="77777777" w:rsidR="00903E67" w:rsidRDefault="00903E67" w:rsidP="005636B6">
      <w:pPr>
        <w:spacing w:before="240" w:after="240"/>
      </w:pPr>
      <w:r>
        <w:t>Por haber sido excomulgado.</w:t>
      </w:r>
    </w:p>
    <w:p w14:paraId="296D81B3" w14:textId="77777777" w:rsidR="00903E67" w:rsidRDefault="00903E67" w:rsidP="005636B6">
      <w:pPr>
        <w:spacing w:before="240" w:after="240"/>
      </w:pPr>
      <w:r>
        <w:t>Manfredo, y Dante por su boca, pide las oraciones de los vivos para acortar las penas de las almas del Purgatorio. Esta idea es</w:t>
      </w:r>
    </w:p>
    <w:p w14:paraId="69156CF1" w14:textId="77777777" w:rsidR="00903E67" w:rsidRDefault="00903E67" w:rsidP="005636B6">
      <w:pPr>
        <w:spacing w:before="240" w:after="240"/>
      </w:pPr>
      <w:r>
        <w:t>constante en esta etapa del viaje.</w:t>
      </w:r>
    </w:p>
    <w:p w14:paraId="76014D3D" w14:textId="77777777" w:rsidR="00903E67" w:rsidRDefault="00903E67" w:rsidP="005636B6">
      <w:pPr>
        <w:spacing w:before="240" w:after="240"/>
      </w:pPr>
      <w:r>
        <w:t>Constanza, hija de Manfredo, vivió hasta .</w:t>
      </w:r>
    </w:p>
    <w:p w14:paraId="2AFD0862" w14:textId="77777777" w:rsidR="00903E67" w:rsidRDefault="00903E67" w:rsidP="005636B6">
      <w:pPr>
        <w:spacing w:before="240" w:after="240"/>
      </w:pPr>
      <w:r>
        <w:t>Contra las doctrinas platónicas o maniqueas.</w:t>
      </w:r>
    </w:p>
    <w:p w14:paraId="48376EBE" w14:textId="77777777" w:rsidR="00903E67" w:rsidRDefault="00903E67" w:rsidP="005636B6">
      <w:pPr>
        <w:spacing w:before="240" w:after="240"/>
      </w:pPr>
      <w:r>
        <w:t>El sol, que recorre quince grados en una hora, había subido cincuenta grados; es decir, habían pasado tres horas y veinte minutos</w:t>
      </w:r>
    </w:p>
    <w:p w14:paraId="11A05262" w14:textId="77777777" w:rsidR="00903E67" w:rsidRDefault="00903E67" w:rsidP="005636B6">
      <w:pPr>
        <w:spacing w:before="240" w:after="240"/>
      </w:pPr>
      <w:r>
        <w:lastRenderedPageBreak/>
        <w:t>desde el amanecer. Cuando Dante temió que Virgilio le hubiese abandonado había pasado una, otras dos mientras andaba hasta la</w:t>
      </w:r>
    </w:p>
    <w:p w14:paraId="4E852788" w14:textId="77777777" w:rsidR="00903E67" w:rsidRDefault="00903E67" w:rsidP="005636B6">
      <w:pPr>
        <w:spacing w:before="240" w:after="240"/>
      </w:pPr>
      <w:r>
        <w:t>montaña y se encontraron el grupo de los excomulgados y hablaban con Manfredo.</w:t>
      </w:r>
    </w:p>
    <w:p w14:paraId="654A7381" w14:textId="77777777" w:rsidR="00903E67" w:rsidRDefault="00903E67" w:rsidP="005636B6">
      <w:pPr>
        <w:spacing w:before="240" w:after="240"/>
      </w:pPr>
      <w:r>
        <w:t>En este terceto Dante compara la subida a la que se ven obligados en el Purgatorio con tres de los lugares más abruptos de la</w:t>
      </w:r>
    </w:p>
    <w:p w14:paraId="743E19AA" w14:textId="77777777" w:rsidR="00903E67" w:rsidRDefault="00903E67" w:rsidP="005636B6">
      <w:pPr>
        <w:spacing w:before="240" w:after="240"/>
      </w:pPr>
      <w:r>
        <w:t>geografía italiana. Sanleo está cerca de Urbino, Noli en la Liguria, Bismantova es una montaña de los Apeninos en la región de</w:t>
      </w:r>
    </w:p>
    <w:p w14:paraId="0D6B8DFD" w14:textId="77777777" w:rsidR="00903E67" w:rsidRDefault="00903E67" w:rsidP="005636B6">
      <w:pPr>
        <w:spacing w:before="240" w:after="240"/>
      </w:pPr>
      <w:r>
        <w:t>Reggio. Otros leen en lugar de «cacume»: "cumbre", Cacume, monte del Lacio cerca de Frosinone, con lo que, aceptada esta lectura,</w:t>
      </w:r>
    </w:p>
    <w:p w14:paraId="7232E6DE" w14:textId="77777777" w:rsidR="00903E67" w:rsidRDefault="00903E67" w:rsidP="005636B6">
      <w:pPr>
        <w:spacing w:before="240" w:after="240"/>
      </w:pPr>
      <w:r>
        <w:t>la traducción del verso sería «se sube a Bismantova y a Cacume».</w:t>
      </w:r>
    </w:p>
    <w:p w14:paraId="25CFC930" w14:textId="77777777" w:rsidR="00903E67" w:rsidRDefault="00903E67" w:rsidP="005636B6">
      <w:pPr>
        <w:spacing w:before="240" w:after="240"/>
      </w:pPr>
      <w:r>
        <w:t>De Virgilio.</w:t>
      </w:r>
    </w:p>
    <w:p w14:paraId="2F65F7B4" w14:textId="77777777" w:rsidR="00903E67" w:rsidRDefault="00903E67" w:rsidP="005636B6">
      <w:pPr>
        <w:spacing w:before="240" w:after="240"/>
      </w:pPr>
      <w:r>
        <w:t>La ladera del monte tenía una inclinación mayor de °.</w:t>
      </w:r>
    </w:p>
    <w:p w14:paraId="75DC6FE1" w14:textId="77777777" w:rsidR="00903E67" w:rsidRDefault="00903E67" w:rsidP="005636B6">
      <w:pPr>
        <w:spacing w:before="240" w:after="240"/>
      </w:pPr>
      <w:r>
        <w:t>Para mirar con satisfacción el camino recorrido o tal vez porque es de buen augurio mirar a oriente para orar. Dante se vuelve</w:t>
      </w:r>
    </w:p>
    <w:p w14:paraId="24BD137C" w14:textId="77777777" w:rsidR="00903E67" w:rsidRDefault="00903E67" w:rsidP="005636B6">
      <w:pPr>
        <w:spacing w:before="240" w:after="240"/>
      </w:pPr>
      <w:r>
        <w:t>hacia la playa, a oriente, y ve que el sol se alza por su izquierda, pero recordemos que se encuentran en el hemisferio austral.</w:t>
      </w:r>
    </w:p>
    <w:p w14:paraId="04A1428F" w14:textId="77777777" w:rsidR="00903E67" w:rsidRDefault="00903E67" w:rsidP="005636B6">
      <w:pPr>
        <w:spacing w:before="240" w:after="240"/>
      </w:pPr>
      <w:r>
        <w:t>«El sol salía entre nosotros y el Aquilón, es decir, el norte, al contrario que en el otro hemisferio, que sale entre nosotros y el</w:t>
      </w:r>
    </w:p>
    <w:p w14:paraId="39831881" w14:textId="77777777" w:rsidR="00903E67" w:rsidRDefault="00903E67" w:rsidP="005636B6">
      <w:pPr>
        <w:spacing w:before="240" w:after="240"/>
      </w:pPr>
      <w:r>
        <w:t>Austro, o viento sur.»</w:t>
      </w:r>
    </w:p>
    <w:p w14:paraId="754FDB4F" w14:textId="77777777" w:rsidR="00903E67" w:rsidRDefault="00903E67" w:rsidP="005636B6">
      <w:pPr>
        <w:spacing w:before="240" w:after="240"/>
      </w:pPr>
      <w:r>
        <w:t>En el original «Cástor a Poluce». Si el sol estuviese en Géminis se vería la rueda del Zodiaco girar más al norte, pero ahora el sol</w:t>
      </w:r>
    </w:p>
    <w:p w14:paraId="139D6CB9" w14:textId="77777777" w:rsidR="00903E67" w:rsidRDefault="00903E67" w:rsidP="005636B6">
      <w:pPr>
        <w:spacing w:before="240" w:after="240"/>
      </w:pPr>
      <w:r>
        <w:lastRenderedPageBreak/>
        <w:t>se encuentra en Aries.</w:t>
      </w:r>
    </w:p>
    <w:p w14:paraId="1960B4F9" w14:textId="77777777" w:rsidR="00903E67" w:rsidRDefault="00903E67" w:rsidP="005636B6">
      <w:pPr>
        <w:spacing w:before="240" w:after="240"/>
      </w:pPr>
      <w:r>
        <w:t>Los fenómenos del hemisferio austral y boreal son totalmente contrarios. El camino que mal supo seguir Faetón con su carro es</w:t>
      </w:r>
    </w:p>
    <w:p w14:paraId="2E0B7E0A" w14:textId="77777777" w:rsidR="00903E67" w:rsidRDefault="00903E67" w:rsidP="005636B6">
      <w:pPr>
        <w:spacing w:before="240" w:after="240"/>
      </w:pPr>
      <w:r>
        <w:t>la eclíptica que lleva los signos del Zodiaco.</w:t>
      </w:r>
    </w:p>
    <w:p w14:paraId="09EF0759" w14:textId="77777777" w:rsidR="00903E67" w:rsidRDefault="00903E67" w:rsidP="005636B6">
      <w:pPr>
        <w:spacing w:before="240" w:after="240"/>
      </w:pPr>
      <w:r>
        <w:t>El círculo que divide en dos el cielo cristalino es llamado en astronomía Ecuador y está siempre entre el sol y el invierno, porque</w:t>
      </w:r>
    </w:p>
    <w:p w14:paraId="31F9A046" w14:textId="77777777" w:rsidR="00903E67" w:rsidRDefault="00903E67" w:rsidP="005636B6">
      <w:pPr>
        <w:spacing w:before="240" w:after="240"/>
      </w:pPr>
      <w:r>
        <w:t>cuando el sol está en Capriconuo es inviemo en el hemisferio norte, y cuando está en Cáncer lo es en el hemisferio sur.</w:t>
      </w:r>
    </w:p>
    <w:p w14:paraId="50866715" w14:textId="77777777" w:rsidR="00903E67" w:rsidRDefault="00903E67" w:rsidP="005636B6">
      <w:pPr>
        <w:spacing w:before="240" w:after="240"/>
      </w:pPr>
      <w:r>
        <w:t>Antes de la diáspora.</w:t>
      </w:r>
    </w:p>
    <w:p w14:paraId="4F2D7FAC" w14:textId="77777777" w:rsidR="00903E67" w:rsidRDefault="00903E67" w:rsidP="005636B6">
      <w:pPr>
        <w:spacing w:before="240" w:after="240"/>
      </w:pPr>
      <w:r>
        <w:t>Dante y Virgilio han llegado al antepurgatorio, donde se encuentran las almas de aquellos que fueron tardos en el</w:t>
      </w:r>
    </w:p>
    <w:p w14:paraId="1F87CAAB" w14:textId="77777777" w:rsidR="00903E67" w:rsidRDefault="00903E67" w:rsidP="005636B6">
      <w:pPr>
        <w:spacing w:before="240" w:after="240"/>
      </w:pPr>
      <w:r>
        <w:t>arrepentimiento.</w:t>
      </w:r>
    </w:p>
    <w:p w14:paraId="3776CC27" w14:textId="77777777" w:rsidR="00903E67" w:rsidRDefault="00903E67" w:rsidP="005636B6">
      <w:pPr>
        <w:spacing w:before="240" w:after="240"/>
      </w:pPr>
      <w:r>
        <w:t>Se trata, como veremos, de Belacqua, llamado acaso Duccio di Banavia.</w:t>
      </w:r>
    </w:p>
    <w:p w14:paraId="6382B953" w14:textId="77777777" w:rsidR="00903E67" w:rsidRDefault="00903E67" w:rsidP="005636B6">
      <w:pPr>
        <w:spacing w:before="240" w:after="240"/>
      </w:pPr>
      <w:r>
        <w:t>El perezoso habla irónicamente a Dante por esforzarse tanto en una estéril disquisición astronómica.</w:t>
      </w:r>
    </w:p>
    <w:p w14:paraId="290C9818" w14:textId="77777777" w:rsidR="00903E67" w:rsidRDefault="00903E67" w:rsidP="005636B6">
      <w:pPr>
        <w:spacing w:before="240" w:after="240"/>
      </w:pPr>
      <w:r>
        <w:t>Belacqua fue tal vez un fabricante de instrumentos florentino contemporáneo de Dante, de quien debió ser conocido en su</w:t>
      </w:r>
    </w:p>
    <w:p w14:paraId="63339C9F" w14:textId="77777777" w:rsidR="00903E67" w:rsidRDefault="00903E67" w:rsidP="005636B6">
      <w:pPr>
        <w:spacing w:before="240" w:after="240"/>
      </w:pPr>
      <w:r>
        <w:t>juventud de poeta trovadoresco. Se cuenta que reprochándole Dante su pereza, el indolente le contestó con palabras de Aristóteles que</w:t>
      </w:r>
    </w:p>
    <w:p w14:paraId="4E0C59AD" w14:textId="77777777" w:rsidR="00903E67" w:rsidRDefault="00903E67" w:rsidP="005636B6">
      <w:pPr>
        <w:spacing w:before="240" w:after="240"/>
      </w:pPr>
      <w:r>
        <w:t>«sentado se adquiere la sabidurla» a lo que Dante replicó que entonces no habría hombre tan sabio como él. Según algún documento</w:t>
      </w:r>
    </w:p>
    <w:p w14:paraId="4AD91A7D" w14:textId="77777777" w:rsidR="00903E67" w:rsidRDefault="00903E67" w:rsidP="005636B6">
      <w:pPr>
        <w:spacing w:before="240" w:after="240"/>
      </w:pPr>
      <w:r>
        <w:t>de la época, aún debía estar vivo en .</w:t>
      </w:r>
    </w:p>
    <w:p w14:paraId="05DA02AF" w14:textId="77777777" w:rsidR="00903E67" w:rsidRDefault="00903E67" w:rsidP="005636B6">
      <w:pPr>
        <w:spacing w:before="240" w:after="240"/>
      </w:pPr>
      <w:r>
        <w:lastRenderedPageBreak/>
        <w:t>Tiene que aguardar el comienzo de su auténtica purgación en el antepurgatorio como todos los tardos en arrepentirse, el mismo</w:t>
      </w:r>
    </w:p>
    <w:p w14:paraId="17A59BD0" w14:textId="77777777" w:rsidR="00903E67" w:rsidRDefault="00903E67" w:rsidP="005636B6">
      <w:pPr>
        <w:spacing w:before="240" w:after="240"/>
      </w:pPr>
      <w:r>
        <w:t>tiempo que estuvo con vida. No nos dice nada Dante de en qué círculo debía terminar luego su purificación.</w:t>
      </w:r>
    </w:p>
    <w:p w14:paraId="475742CB" w14:textId="77777777" w:rsidR="00903E67" w:rsidRDefault="00903E67" w:rsidP="005636B6">
      <w:pPr>
        <w:spacing w:before="240" w:after="240"/>
      </w:pPr>
      <w:r>
        <w:t>Es ya el mediodía. Marruecos equivale al norte de Africa, donde ahora es medianoche.</w:t>
      </w:r>
    </w:p>
    <w:p w14:paraId="79AA437A" w14:textId="77777777" w:rsidR="00903E67" w:rsidRDefault="00903E67" w:rsidP="005636B6">
      <w:pPr>
        <w:spacing w:before="240" w:after="240"/>
      </w:pPr>
      <w:r>
        <w:t>Es un eco de la Eneida, VI, , «Stat ferrea turris ad auras».</w:t>
      </w:r>
    </w:p>
    <w:p w14:paraId="13EBA871" w14:textId="77777777" w:rsidR="00903E67" w:rsidRDefault="00903E67" w:rsidP="005636B6">
      <w:pPr>
        <w:spacing w:before="240" w:after="240"/>
      </w:pPr>
      <w:r>
        <w:t>Obviamente, ruborizándose.</w:t>
      </w:r>
    </w:p>
    <w:p w14:paraId="52A9BA1C" w14:textId="77777777" w:rsidR="00903E67" w:rsidRDefault="00903E67" w:rsidP="005636B6">
      <w:pPr>
        <w:spacing w:before="240" w:after="240"/>
      </w:pPr>
      <w:r>
        <w:t>El salmo L. El nuevo grupo que se acerca es uno de aquellos que fueron muertos violentamente y se arrepintieron de sus pecados</w:t>
      </w:r>
    </w:p>
    <w:p w14:paraId="5455B3D0" w14:textId="77777777" w:rsidR="00903E67" w:rsidRDefault="00903E67" w:rsidP="005636B6">
      <w:pPr>
        <w:spacing w:before="240" w:after="240"/>
      </w:pPr>
      <w:r>
        <w:t>en el último momento, perdonando incluso a sus verdugos.</w:t>
      </w:r>
    </w:p>
    <w:p w14:paraId="76E02520" w14:textId="77777777" w:rsidR="00903E67" w:rsidRDefault="00903E67" w:rsidP="005636B6">
      <w:pPr>
        <w:spacing w:before="240" w:after="240"/>
      </w:pPr>
      <w:r>
        <w:t>Virgilio le insta para que no se detenga a pesar de los ruegos de aquellos que vienen a implorarle que lleve al mundo noticias de</w:t>
      </w:r>
    </w:p>
    <w:p w14:paraId="0FFD326A" w14:textId="77777777" w:rsidR="00903E67" w:rsidRDefault="00903E67" w:rsidP="005636B6">
      <w:pPr>
        <w:spacing w:before="240" w:after="240"/>
      </w:pPr>
      <w:r>
        <w:t>sus penas, ya que aún sigue con vida.</w:t>
      </w:r>
    </w:p>
    <w:p w14:paraId="7F83D4A9" w14:textId="77777777" w:rsidR="00903E67" w:rsidRDefault="00903E67" w:rsidP="005636B6">
      <w:pPr>
        <w:spacing w:before="240" w:after="240"/>
      </w:pPr>
      <w:r>
        <w:t>Arrepentidos de sus pecados, y perdonando a sus asesinos.</w:t>
      </w:r>
    </w:p>
    <w:p w14:paraId="7F825485" w14:textId="77777777" w:rsidR="00903E67" w:rsidRDefault="00903E67" w:rsidP="005636B6">
      <w:pPr>
        <w:spacing w:before="240" w:after="240"/>
      </w:pPr>
      <w:r>
        <w:t>Se trata de Jacobo del Cassaro, de una noble familia de Fano perteneciente a la facción güelfa. Enemigo acérrimo de los Este de</w:t>
      </w:r>
    </w:p>
    <w:p w14:paraId="45F17FB5" w14:textId="77777777" w:rsidR="00903E67" w:rsidRDefault="00903E67" w:rsidP="005636B6">
      <w:pPr>
        <w:spacing w:before="240" w:after="240"/>
      </w:pPr>
      <w:r>
        <w:t>Ferrara, fue muerto a traición por sicarios de Azzo VIII, con la posible intervención de Malatestine de Rímini (Infierno, XXVII).</w:t>
      </w:r>
    </w:p>
    <w:p w14:paraId="5CBD134D" w14:textId="77777777" w:rsidR="00903E67" w:rsidRDefault="00903E67" w:rsidP="005636B6">
      <w:pPr>
        <w:spacing w:before="240" w:after="240"/>
      </w:pPr>
      <w:r>
        <w:t>La Marca de Ancona está situada, en efecto, entre la Romaña y Nápoles.</w:t>
      </w:r>
    </w:p>
    <w:p w14:paraId="5C9A54ED" w14:textId="77777777" w:rsidR="00903E67" w:rsidRDefault="00903E67" w:rsidP="005636B6">
      <w:pPr>
        <w:spacing w:before="240" w:after="240"/>
      </w:pPr>
      <w:r>
        <w:t>En Padua, que se creía había sido fundada por Antenor, príncipe troyano (Eneida I, -).</w:t>
      </w:r>
    </w:p>
    <w:p w14:paraId="27B8EDC7" w14:textId="77777777" w:rsidR="00903E67" w:rsidRDefault="00903E67" w:rsidP="005636B6">
      <w:pPr>
        <w:spacing w:before="240" w:after="240"/>
      </w:pPr>
      <w:r>
        <w:lastRenderedPageBreak/>
        <w:t>El citado Azzo VIII de Este, que al parecer tenía buenas razones en su rivalidad con Jacobo.</w:t>
      </w:r>
    </w:p>
    <w:p w14:paraId="7C86B16C" w14:textId="77777777" w:rsidR="00903E67" w:rsidRDefault="00903E67" w:rsidP="005636B6">
      <w:pPr>
        <w:spacing w:before="240" w:after="240"/>
      </w:pPr>
      <w:r>
        <w:t>La Mira es un pueblecito entre Padua y Oriaco. Dante, en este pasaje, se ajusta muy estrechamente a la geografía de la zona,</w:t>
      </w:r>
    </w:p>
    <w:p w14:paraId="56517D09" w14:textId="77777777" w:rsidR="00903E67" w:rsidRDefault="00903E67" w:rsidP="005636B6">
      <w:pPr>
        <w:spacing w:before="240" w:after="240"/>
      </w:pPr>
      <w:r>
        <w:t>hasta en el pequeño detalle del pantano.</w:t>
      </w:r>
    </w:p>
    <w:p w14:paraId="0F36A567" w14:textId="77777777" w:rsidR="00903E67" w:rsidRDefault="00903E67" w:rsidP="005636B6">
      <w:pPr>
        <w:spacing w:before="240" w:after="240"/>
      </w:pPr>
      <w:r>
        <w:t>Bonconte de Montefeltro era hijo de Guido (Infierno, XXVII). Perteneció al partido gibelino y luchó al servicio de Arezzo contra</w:t>
      </w:r>
    </w:p>
    <w:p w14:paraId="3E741FCF" w14:textId="77777777" w:rsidR="00903E67" w:rsidRDefault="00903E67" w:rsidP="005636B6">
      <w:pPr>
        <w:spacing w:before="240" w:after="240"/>
      </w:pPr>
      <w:r>
        <w:t>Florencia, muriendo en la batalla de Campaldino, que tuvo lugar el ll de junio de  y en la que tomó parte el propio Dante.</w:t>
      </w:r>
    </w:p>
    <w:p w14:paraId="07F5154E" w14:textId="77777777" w:rsidR="00903E67" w:rsidRDefault="00903E67" w:rsidP="005636B6">
      <w:pPr>
        <w:spacing w:before="240" w:after="240"/>
      </w:pPr>
      <w:r>
        <w:t>Su esposa Giovanna y «los demás», su hija Manentessa (esposa luego de Guido Selvatica, que acogió a Dante en ) y su</w:t>
      </w:r>
    </w:p>
    <w:p w14:paraId="603F014A" w14:textId="77777777" w:rsidR="00903E67" w:rsidRDefault="00903E67" w:rsidP="005636B6">
      <w:pPr>
        <w:spacing w:before="240" w:after="240"/>
      </w:pPr>
      <w:r>
        <w:t>hermano Federico.</w:t>
      </w:r>
    </w:p>
    <w:p w14:paraId="6C21574F" w14:textId="77777777" w:rsidR="00903E67" w:rsidRDefault="00903E67" w:rsidP="005636B6">
      <w:pPr>
        <w:spacing w:before="240" w:after="240"/>
      </w:pPr>
      <w:r>
        <w:t>Se trata del valle superior del Arno que ya hemos visto en Infierno, XXX. El Arquiano es un afluente del Arno que nace cerca</w:t>
      </w:r>
    </w:p>
    <w:p w14:paraId="561F7353" w14:textId="77777777" w:rsidR="00903E67" w:rsidRDefault="00903E67" w:rsidP="005636B6">
      <w:pPr>
        <w:spacing w:before="240" w:after="240"/>
      </w:pPr>
      <w:r>
        <w:t>del famoso convento de Camaldoli fundado por San Romualdo, a quien encontramos en Paraíso, XXII.</w:t>
      </w:r>
    </w:p>
    <w:p w14:paraId="0F981A49" w14:textId="77777777" w:rsidR="00903E67" w:rsidRDefault="00903E67" w:rsidP="005636B6">
      <w:pPr>
        <w:spacing w:before="240" w:after="240"/>
      </w:pPr>
      <w:r>
        <w:t>Porque desemboca en el Arno.</w:t>
      </w:r>
    </w:p>
    <w:p w14:paraId="593521E8" w14:textId="77777777" w:rsidR="00903E67" w:rsidRDefault="00903E67" w:rsidP="005636B6">
      <w:pPr>
        <w:spacing w:before="240" w:after="240"/>
      </w:pPr>
      <w:r>
        <w:t>Irritado el diablo por no haberse podido llevar el alma de Bonconte, a causa de su postrer arrepentimiento, decide apoderarse de</w:t>
      </w:r>
    </w:p>
    <w:p w14:paraId="6662B4BE" w14:textId="77777777" w:rsidR="00903E67" w:rsidRDefault="00903E67" w:rsidP="005636B6">
      <w:pPr>
        <w:spacing w:before="240" w:after="240"/>
      </w:pPr>
      <w:r>
        <w:t>su cuerpo.</w:t>
      </w:r>
    </w:p>
    <w:p w14:paraId="73BCD9B4" w14:textId="77777777" w:rsidR="00903E67" w:rsidRDefault="00903E67" w:rsidP="005636B6">
      <w:pPr>
        <w:spacing w:before="240" w:after="240"/>
      </w:pPr>
      <w:r>
        <w:t>El propio diablo.</w:t>
      </w:r>
    </w:p>
    <w:p w14:paraId="2EF8B1D2" w14:textId="77777777" w:rsidR="00903E67" w:rsidRDefault="00903E67" w:rsidP="005636B6">
      <w:pPr>
        <w:spacing w:before="240" w:after="240"/>
      </w:pPr>
      <w:r>
        <w:lastRenderedPageBreak/>
        <w:t>Se trata de una altísima cordillera del Apenino que separa el Val d'Arno casentinense del Val d'Arno superior.</w:t>
      </w:r>
    </w:p>
    <w:p w14:paraId="15CAA0A1" w14:textId="77777777" w:rsidR="00903E67" w:rsidRDefault="00903E67" w:rsidP="005636B6">
      <w:pPr>
        <w:spacing w:before="240" w:after="240"/>
      </w:pPr>
      <w:r>
        <w:t>Es decir, con todo lo que el río llevaba en aluvión.</w:t>
      </w:r>
    </w:p>
    <w:p w14:paraId="19810414" w14:textId="77777777" w:rsidR="00903E67" w:rsidRDefault="00903E67" w:rsidP="005636B6">
      <w:pPr>
        <w:spacing w:before="240" w:after="240"/>
      </w:pPr>
      <w:r>
        <w:t>Aunque apenas nos dice nada de ella, salvo su nombre y los lugares de su muerte y su nacimiento, lo que ha dado pie a infinitas</w:t>
      </w:r>
    </w:p>
    <w:p w14:paraId="0586209A" w14:textId="77777777" w:rsidR="00903E67" w:rsidRDefault="00903E67" w:rsidP="005636B6">
      <w:pPr>
        <w:spacing w:before="240" w:after="240"/>
      </w:pPr>
      <w:r>
        <w:t>conjeturas y controversias, debe tratarse de Pia dei Tolomei, belllsima muchacha sienesa, desposada con el despótico Paganello</w:t>
      </w:r>
    </w:p>
    <w:p w14:paraId="059D634E" w14:textId="77777777" w:rsidR="00903E67" w:rsidRDefault="00903E67" w:rsidP="005636B6">
      <w:pPr>
        <w:spacing w:before="240" w:after="240"/>
      </w:pPr>
      <w:r>
        <w:t>Panochieschi, señor del castillo della Pietra en la Maremma sienesa, partidario de los güelfos, y podestá de Volterra y de Lucca. Este</w:t>
      </w:r>
    </w:p>
    <w:p w14:paraId="01F75306" w14:textId="77777777" w:rsidR="00903E67" w:rsidRDefault="00903E67" w:rsidP="005636B6">
      <w:pPr>
        <w:spacing w:before="240" w:after="240"/>
      </w:pPr>
      <w:r>
        <w:t>cruel Nello había ya estado casado en dos ocasiones, y al parecer, deseando desposarse con Margarita Aldobrandeschi, a cuyo padre</w:t>
      </w:r>
    </w:p>
    <w:p w14:paraId="0838BCB0" w14:textId="77777777" w:rsidR="00903E67" w:rsidRDefault="00903E67" w:rsidP="005636B6">
      <w:pPr>
        <w:spacing w:before="240" w:after="240"/>
      </w:pPr>
      <w:r>
        <w:t>conoceremos en Purgatorio, XV, y viuda a su vez de Guido de Monforte (Infiemo, XII) y de Orsello Orsini, decidió deshacerse de ella</w:t>
      </w:r>
    </w:p>
    <w:p w14:paraId="03AB6590" w14:textId="77777777" w:rsidR="00903E67" w:rsidRDefault="00903E67" w:rsidP="005636B6">
      <w:pPr>
        <w:spacing w:before="240" w:after="240"/>
      </w:pPr>
      <w:r>
        <w:t>arrojándola por una ventana del apartado castillo de la Pietra (). No es admisible la opinión de algunos de que Pia muriese de</w:t>
      </w:r>
    </w:p>
    <w:p w14:paraId="61640391" w14:textId="77777777" w:rsidR="00903E67" w:rsidRDefault="00903E67" w:rsidP="005636B6">
      <w:pPr>
        <w:spacing w:before="240" w:after="240"/>
      </w:pPr>
      <w:r>
        <w:t>fiebres palúdicas, ni que la causa de su muerte fuera su infidefdad o los celos de su marido.</w:t>
      </w:r>
    </w:p>
    <w:p w14:paraId="54E9C072" w14:textId="77777777" w:rsidR="00903E67" w:rsidRDefault="00903E67" w:rsidP="005636B6">
      <w:pPr>
        <w:spacing w:before="240" w:after="240"/>
      </w:pPr>
      <w:r>
        <w:t>El propio Nello.</w:t>
      </w:r>
    </w:p>
    <w:p w14:paraId="2688C881" w14:textId="77777777" w:rsidR="00903E67" w:rsidRDefault="00903E67" w:rsidP="005636B6">
      <w:pPr>
        <w:spacing w:before="240" w:after="240"/>
      </w:pPr>
      <w:r>
        <w:t>Es decir, repitiendo las jugadas para ver en qué ha consistido su fallo.</w:t>
      </w:r>
    </w:p>
    <w:p w14:paraId="6880D6B3" w14:textId="77777777" w:rsidR="00903E67" w:rsidRDefault="00903E67" w:rsidP="005636B6">
      <w:pPr>
        <w:spacing w:before="240" w:after="240"/>
      </w:pPr>
      <w:r>
        <w:t>Benincasa da Laterina, jurisconsulto del siglo XIII, fue muerto, en efecto, por Ghin de Tacoo (caballero sienés dedicado al</w:t>
      </w:r>
    </w:p>
    <w:p w14:paraId="31B98910" w14:textId="77777777" w:rsidR="00903E67" w:rsidRDefault="00903E67" w:rsidP="005636B6">
      <w:pPr>
        <w:spacing w:before="240" w:after="240"/>
      </w:pPr>
      <w:r>
        <w:t>bandidaje y citado por Boccaccio en el Decamarón), en venganza por haber aquel condenado a muerte a un hermano y a un tío de éste.</w:t>
      </w:r>
    </w:p>
    <w:p w14:paraId="35CC0434" w14:textId="77777777" w:rsidR="00903E67" w:rsidRDefault="00903E67" w:rsidP="005636B6">
      <w:pPr>
        <w:spacing w:before="240" w:after="240"/>
      </w:pPr>
      <w:r>
        <w:lastRenderedPageBreak/>
        <w:t>Se trata de Guccio dei Tarlati, señor de Pietramala, en la comarca de Arezzo, que se ahogó en el Arno, luchando contra los</w:t>
      </w:r>
    </w:p>
    <w:p w14:paraId="6ECA0D1D" w14:textId="77777777" w:rsidR="00903E67" w:rsidRDefault="00903E67" w:rsidP="005636B6">
      <w:pPr>
        <w:spacing w:before="240" w:after="240"/>
      </w:pPr>
      <w:r>
        <w:t>güelfos. Otros comentarios le prefieren muerto en , tras la batalla de Campaldino.</w:t>
      </w:r>
    </w:p>
    <w:p w14:paraId="586603A6" w14:textId="77777777" w:rsidR="00903E67" w:rsidRDefault="00903E67" w:rsidP="005636B6">
      <w:pPr>
        <w:spacing w:before="240" w:after="240"/>
      </w:pPr>
      <w:r>
        <w:t>Federico Novello, muerto en  ó , por uno de los Bostoli, güelfos de Arezzo. El de Pisa debe ser Gano Scomigniani,</w:t>
      </w:r>
    </w:p>
    <w:p w14:paraId="5CA6E9B8" w14:textId="77777777" w:rsidR="00903E67" w:rsidRDefault="00903E67" w:rsidP="005636B6">
      <w:pPr>
        <w:spacing w:before="240" w:after="240"/>
      </w:pPr>
      <w:r>
        <w:t>muerto a instancias del conde Ugolino della Ghererdesca en . Fue hijo del a continuación citado Marzucco Scornigniani, hombre</w:t>
      </w:r>
    </w:p>
    <w:p w14:paraId="0A611FB3" w14:textId="77777777" w:rsidR="00903E67" w:rsidRDefault="00903E67" w:rsidP="005636B6">
      <w:pPr>
        <w:spacing w:before="240" w:after="240"/>
      </w:pPr>
      <w:r>
        <w:t>de gran reputación muerto en  tras haber profesado como franciscano en Santa Croce de Florencia donde Dante debió conocerlo.</w:t>
      </w:r>
    </w:p>
    <w:p w14:paraId="4B09C010" w14:textId="77777777" w:rsidR="00903E67" w:rsidRDefault="00903E67" w:rsidP="005636B6">
      <w:pPr>
        <w:spacing w:before="240" w:after="240"/>
      </w:pPr>
      <w:r>
        <w:t>Su fortaleza consistió en hacer las paces con el temible Ugolino, tras la muerte de su hijo, para facilitar la reconciliación entre las</w:t>
      </w:r>
    </w:p>
    <w:p w14:paraId="5019FBD4" w14:textId="77777777" w:rsidR="00903E67" w:rsidRDefault="00903E67" w:rsidP="005636B6">
      <w:pPr>
        <w:spacing w:before="240" w:after="240"/>
      </w:pPr>
      <w:r>
        <w:t>facciones rivales.</w:t>
      </w:r>
    </w:p>
    <w:p w14:paraId="0FDEE1F0" w14:textId="77777777" w:rsidR="00903E67" w:rsidRDefault="00903E67" w:rsidP="005636B6">
      <w:pPr>
        <w:spacing w:before="240" w:after="240"/>
      </w:pPr>
      <w:r>
        <w:t>Orso degli Alberti, hijo del conde Napoleón que vimos en Infierno, XXXII, fue muerto por su primo Alberto en . La familia</w:t>
      </w:r>
    </w:p>
    <w:p w14:paraId="748E7991" w14:textId="77777777" w:rsidR="00903E67" w:rsidRDefault="00903E67" w:rsidP="005636B6">
      <w:pPr>
        <w:spacing w:before="240" w:after="240"/>
      </w:pPr>
      <w:r>
        <w:t>de los Alberti di Mangona, a la que ambos pertenecían, padeció un verdadero destino trágico durante varias generaciones.</w:t>
      </w:r>
    </w:p>
    <w:p w14:paraId="18DAB786" w14:textId="77777777" w:rsidR="00903E67" w:rsidRDefault="00903E67" w:rsidP="005636B6">
      <w:pPr>
        <w:spacing w:before="240" w:after="240"/>
      </w:pPr>
      <w:r>
        <w:t>Pier da la Braccia, o Pierre de la Brosse, fue un famoso médico francés de los reyes Luis IX y Felipe III. En  acusó a la</w:t>
      </w:r>
    </w:p>
    <w:p w14:paraId="19BF4F4C" w14:textId="77777777" w:rsidR="00903E67" w:rsidRDefault="00903E67" w:rsidP="005636B6">
      <w:pPr>
        <w:spacing w:before="240" w:after="240"/>
      </w:pPr>
      <w:r>
        <w:t>segunda esposa de éste, Maria de Brabante, de la muerte del primogénito, que Felipe habia tenido de su primera mujer, para asegurar</w:t>
      </w:r>
    </w:p>
    <w:p w14:paraId="5B51D240" w14:textId="77777777" w:rsidR="00903E67" w:rsidRDefault="00903E67" w:rsidP="005636B6">
      <w:pPr>
        <w:spacing w:before="240" w:after="240"/>
      </w:pPr>
      <w:r>
        <w:t>la sucesión de su hijo, luego Felipe el Hermoso. A su vez la reina acusó a Pierre de estar en tratos con el rey Alfonso X de Castilla, y</w:t>
      </w:r>
    </w:p>
    <w:p w14:paraId="6CFBD191" w14:textId="77777777" w:rsidR="00903E67" w:rsidRDefault="00903E67" w:rsidP="005636B6">
      <w:pPr>
        <w:spacing w:before="240" w:after="240"/>
      </w:pPr>
      <w:r>
        <w:lastRenderedPageBreak/>
        <w:t>Felípe III le mandó ahorcar por traición, pues Castilla y Francia se encontraban en guerra (). Otros comentadores aseguran que la</w:t>
      </w:r>
    </w:p>
    <w:p w14:paraId="13A38C3C" w14:textId="77777777" w:rsidR="00903E67" w:rsidRDefault="00903E67" w:rsidP="005636B6">
      <w:pPr>
        <w:spacing w:before="240" w:after="240"/>
      </w:pPr>
      <w:r>
        <w:t>reina denunció al médico por haber atentado contra su castidad.</w:t>
      </w:r>
    </w:p>
    <w:p w14:paraId="04478449" w14:textId="77777777" w:rsidR="00903E67" w:rsidRDefault="00903E67" w:rsidP="005636B6">
      <w:pPr>
        <w:spacing w:before="240" w:after="240"/>
      </w:pPr>
      <w:r>
        <w:t>Que se arrepienta de su falsa acusación antes de morir (no lo hizo hasta ) si no quiere ir a parar a un lugar peor que éste</w:t>
      </w:r>
    </w:p>
    <w:p w14:paraId="46AA979F" w14:textId="77777777" w:rsidR="00903E67" w:rsidRDefault="00903E67" w:rsidP="005636B6">
      <w:pPr>
        <w:spacing w:before="240" w:after="240"/>
      </w:pPr>
      <w:r>
        <w:t>donde se encuentra su víctima, es decir, en las Malasbolsas donde se codean los falsos acusadores.</w:t>
      </w:r>
    </w:p>
    <w:p w14:paraId="198783F5" w14:textId="77777777" w:rsidR="00903E67" w:rsidRDefault="00903E67" w:rsidP="005636B6">
      <w:pPr>
        <w:spacing w:before="240" w:after="240"/>
      </w:pPr>
      <w:r>
        <w:t>En Eneida, VI, , escribe Virgilio «Desine fata deum flecti sprerare precando», donde parece negar la posibilidad de cambiar</w:t>
      </w:r>
    </w:p>
    <w:p w14:paraId="7EDE15A2" w14:textId="77777777" w:rsidR="00903E67" w:rsidRDefault="00903E67" w:rsidP="005636B6">
      <w:pPr>
        <w:spacing w:before="240" w:after="240"/>
      </w:pPr>
      <w:r>
        <w:t>el designio divino mediante la oración.</w:t>
      </w:r>
    </w:p>
    <w:p w14:paraId="28F0DA92" w14:textId="77777777" w:rsidR="00903E67" w:rsidRDefault="00903E67" w:rsidP="005636B6">
      <w:pPr>
        <w:spacing w:before="240" w:after="240"/>
      </w:pPr>
      <w:r>
        <w:t>Porque eran paganos.</w:t>
      </w:r>
    </w:p>
    <w:p w14:paraId="3AFDCA1D" w14:textId="77777777" w:rsidR="00903E67" w:rsidRDefault="00903E67" w:rsidP="005636B6">
      <w:pPr>
        <w:spacing w:before="240" w:after="240"/>
      </w:pPr>
      <w:r>
        <w:t>Se trata, como veremos, del alma del trovador Sordello de Goito, mantuano</w:t>
      </w:r>
    </w:p>
    <w:p w14:paraId="353F816B" w14:textId="77777777" w:rsidR="00903E67" w:rsidRDefault="00903E67" w:rsidP="005636B6">
      <w:pPr>
        <w:spacing w:before="240" w:after="240"/>
      </w:pPr>
      <w:r>
        <w:t>nacido a comienzos del siglo XIII. La vida de Sordello es digna de la mejor</w:t>
      </w:r>
    </w:p>
    <w:p w14:paraId="6054B944" w14:textId="77777777" w:rsidR="00903E67" w:rsidRDefault="00903E67" w:rsidP="005636B6">
      <w:pPr>
        <w:spacing w:before="240" w:after="240"/>
      </w:pPr>
      <w:r>
        <w:t>novela de aventuras. Al parecer, raptó a la bella Cunizza da Romano, a quien</w:t>
      </w:r>
    </w:p>
    <w:p w14:paraId="2D5445EA" w14:textId="77777777" w:rsidR="00903E67" w:rsidRDefault="00903E67" w:rsidP="005636B6">
      <w:pPr>
        <w:spacing w:before="240" w:after="240"/>
      </w:pPr>
      <w:r>
        <w:t>veremos más adelante, hermana de Ezzelino III, y esposa de Ricardo di S.</w:t>
      </w:r>
    </w:p>
    <w:p w14:paraId="150ADE2E" w14:textId="77777777" w:rsidR="00903E67" w:rsidRDefault="00903E67" w:rsidP="005636B6">
      <w:pPr>
        <w:spacing w:before="240" w:after="240"/>
      </w:pPr>
      <w:r>
        <w:t>Bonitafio, a cuyo servicio se encontraba el poeta. Huyendo luego de la venganza</w:t>
      </w:r>
    </w:p>
    <w:p w14:paraId="5CFA38B7" w14:textId="77777777" w:rsidR="00903E67" w:rsidRDefault="00903E67" w:rsidP="005636B6">
      <w:pPr>
        <w:spacing w:before="240" w:after="240"/>
      </w:pPr>
      <w:r>
        <w:t>del noble anduvo errante por las principales cortes de la época, siendo muy</w:t>
      </w:r>
    </w:p>
    <w:p w14:paraId="065EB28E" w14:textId="77777777" w:rsidR="00903E67" w:rsidRDefault="00903E67" w:rsidP="005636B6">
      <w:pPr>
        <w:spacing w:before="240" w:after="240"/>
      </w:pPr>
      <w:r>
        <w:lastRenderedPageBreak/>
        <w:t>apreciado como hombre de armas y como poeta por Carlos de Anjou. En  se</w:t>
      </w:r>
    </w:p>
    <w:p w14:paraId="79F49E8A" w14:textId="77777777" w:rsidR="00903E67" w:rsidRDefault="00903E67" w:rsidP="005636B6">
      <w:pPr>
        <w:spacing w:before="240" w:after="240"/>
      </w:pPr>
      <w:r>
        <w:t>encontraba prisionero en Navarra y fue liberado poco después por intercesión del</w:t>
      </w:r>
    </w:p>
    <w:p w14:paraId="387313BD" w14:textId="77777777" w:rsidR="00903E67" w:rsidRDefault="00903E67" w:rsidP="005636B6">
      <w:pPr>
        <w:spacing w:before="240" w:after="240"/>
      </w:pPr>
      <w:r>
        <w:t>papa Clemente IV. En , ya liberado, obtuvo cinco castillos en recompensa a</w:t>
      </w:r>
    </w:p>
    <w:p w14:paraId="31C8FA06" w14:textId="77777777" w:rsidR="00903E67" w:rsidRDefault="00903E67" w:rsidP="005636B6">
      <w:pPr>
        <w:spacing w:before="240" w:after="240"/>
      </w:pPr>
      <w:r>
        <w:t>sus servicios, muriendo poco después.</w:t>
      </w:r>
    </w:p>
    <w:p w14:paraId="062C9326" w14:textId="77777777" w:rsidR="00903E67" w:rsidRDefault="00903E67" w:rsidP="005636B6">
      <w:pPr>
        <w:spacing w:before="240" w:after="240"/>
      </w:pPr>
      <w:r>
        <w:t>Escribió su brillante obra poética en provenzal, y aparte de numerosos poemas de carácter amoroso, compuso una célebre obra titulada</w:t>
      </w:r>
    </w:p>
    <w:p w14:paraId="7715B98C" w14:textId="77777777" w:rsidR="00903E67" w:rsidRDefault="00903E67" w:rsidP="005636B6">
      <w:pPr>
        <w:spacing w:before="240" w:after="240"/>
      </w:pPr>
      <w:r>
        <w:t>Ensanhament d'onor en la que pasaba revista a la mayor parte de los soberanos de su tiempo. Esta es al parecer una de las principales</w:t>
      </w:r>
    </w:p>
    <w:p w14:paraId="177C182A" w14:textId="77777777" w:rsidR="00903E67" w:rsidRDefault="00903E67" w:rsidP="005636B6">
      <w:pPr>
        <w:spacing w:before="240" w:after="240"/>
      </w:pPr>
      <w:r>
        <w:t>razones que le movieron a Dante a encomendarle papel tan preeminente en su obra, pues como veremos en el siguiente canto es</w:t>
      </w:r>
    </w:p>
    <w:p w14:paraId="0EB7B0BE" w14:textId="77777777" w:rsidR="00903E67" w:rsidRDefault="00903E67" w:rsidP="005636B6">
      <w:pPr>
        <w:spacing w:before="240" w:after="240"/>
      </w:pPr>
      <w:r>
        <w:t>Sordello quien guía a los otros dos poetas al valle de los reyes. Dante lo cita en «De vulgare eloquentia» como poeta y orador político.</w:t>
      </w:r>
    </w:p>
    <w:p w14:paraId="38042651" w14:textId="77777777" w:rsidR="00903E67" w:rsidRDefault="00903E67" w:rsidP="005636B6">
      <w:pPr>
        <w:spacing w:before="240" w:after="240"/>
      </w:pPr>
      <w:r>
        <w:t>Virgilio iba a comenzar su respuesta a Sordello con algo así corno «Mantua me vio nacer...» cuando es rápidamente</w:t>
      </w:r>
    </w:p>
    <w:p w14:paraId="123EBB3C" w14:textId="77777777" w:rsidR="00903E67" w:rsidRDefault="00903E67" w:rsidP="005636B6">
      <w:pPr>
        <w:spacing w:before="240" w:after="240"/>
      </w:pPr>
      <w:r>
        <w:t>interrumpido por el trovador.</w:t>
      </w:r>
    </w:p>
    <w:p w14:paraId="0BA19D0E" w14:textId="77777777" w:rsidR="00903E67" w:rsidRDefault="00903E67" w:rsidP="005636B6">
      <w:pPr>
        <w:spacing w:before="240" w:after="240"/>
      </w:pPr>
      <w:r>
        <w:t>La invectiva de Dante contra las discordias políticas de Italia parece estar inspirada en el propio Sordello.</w:t>
      </w:r>
    </w:p>
    <w:p w14:paraId="5212D4A9" w14:textId="77777777" w:rsidR="00903E67" w:rsidRDefault="00903E67" w:rsidP="005636B6">
      <w:pPr>
        <w:spacing w:before="240" w:after="240"/>
      </w:pPr>
      <w:r>
        <w:t>Los paisanos de una misma ciudad, desgarrados entre las facciones politicas de su tiempo.</w:t>
      </w:r>
    </w:p>
    <w:p w14:paraId="37754889" w14:textId="77777777" w:rsidR="00903E67" w:rsidRDefault="00903E67" w:rsidP="005636B6">
      <w:pPr>
        <w:spacing w:before="240" w:after="240"/>
      </w:pPr>
      <w:r>
        <w:lastRenderedPageBreak/>
        <w:t>«¿De qué vale que Justiniano te hubiera dado prudentes leyes si ahora no hay nadie para aplicarlas?»</w:t>
      </w:r>
    </w:p>
    <w:p w14:paraId="296C9440" w14:textId="77777777" w:rsidR="00903E67" w:rsidRDefault="00903E67" w:rsidP="005636B6">
      <w:pPr>
        <w:spacing w:before="240" w:after="240"/>
      </w:pPr>
      <w:r>
        <w:t>Los italianos deberían consentir la autoridad imperial que unificaría la multiplicidad de estados siempre en discordia.</w:t>
      </w:r>
    </w:p>
    <w:p w14:paraId="458024FB" w14:textId="77777777" w:rsidR="00903E67" w:rsidRDefault="00903E67" w:rsidP="005636B6">
      <w:pPr>
        <w:spacing w:before="240" w:after="240"/>
      </w:pPr>
      <w:r>
        <w:t>Se refiere al precepto evangélico (Mateo, XXII-): «Dad al César lo que es del César y a Dios lo que es de Dios.»</w:t>
      </w:r>
    </w:p>
    <w:p w14:paraId="601780D5" w14:textId="77777777" w:rsidR="00903E67" w:rsidRDefault="00903E67" w:rsidP="005636B6">
      <w:pPr>
        <w:spacing w:before="240" w:after="240"/>
      </w:pPr>
      <w:r>
        <w:t>Probablemente se refiere a los religiosos ávidos de riqueza y poder.</w:t>
      </w:r>
    </w:p>
    <w:p w14:paraId="00B64872" w14:textId="77777777" w:rsidR="00903E67" w:rsidRDefault="00903E67" w:rsidP="005636B6">
      <w:pPr>
        <w:spacing w:before="240" w:after="240"/>
      </w:pPr>
      <w:r>
        <w:t>Alberto I de Austria, hijo del emperador Rodolfo. Fue elegido para la dignidad imperial en  y muerto en  por Juan de</w:t>
      </w:r>
    </w:p>
    <w:p w14:paraId="6C05E174" w14:textId="77777777" w:rsidR="00903E67" w:rsidRDefault="00903E67" w:rsidP="005636B6">
      <w:pPr>
        <w:spacing w:before="240" w:after="240"/>
      </w:pPr>
      <w:r>
        <w:t>Suabia. Nunca estuvo en Italia, donde el imperio se consideró vacante desde la muerte de Federico II hasta la llegada de Enrique VII.</w:t>
      </w:r>
    </w:p>
    <w:p w14:paraId="38A70725" w14:textId="77777777" w:rsidR="00903E67" w:rsidRDefault="00903E67" w:rsidP="005636B6">
      <w:pPr>
        <w:spacing w:before="240" w:after="240"/>
      </w:pPr>
      <w:r>
        <w:t>Dante le reprocha su desinterés y su abandono de las cosas de Italia en manos de Bonifacio VIII. Dante amenaza con el castigo divino</w:t>
      </w:r>
    </w:p>
    <w:p w14:paraId="7AC9D9F3" w14:textId="77777777" w:rsidR="00903E67" w:rsidRDefault="00903E67" w:rsidP="005636B6">
      <w:pPr>
        <w:spacing w:before="240" w:after="240"/>
      </w:pPr>
      <w:r>
        <w:t>a su descendencia, en este caso el citado Enrique VII.</w:t>
      </w:r>
    </w:p>
    <w:p w14:paraId="2CBB325E" w14:textId="77777777" w:rsidR="00903E67" w:rsidRDefault="00903E67" w:rsidP="005636B6">
      <w:pPr>
        <w:spacing w:before="240" w:after="240"/>
      </w:pPr>
      <w:r>
        <w:t>Tanto Rodolfo como Alberto se dedicaron a los asuntos de Alemania, despreocupándose de Italia, el jardín del imperio.</w:t>
      </w:r>
    </w:p>
    <w:p w14:paraId="248819FD" w14:textId="77777777" w:rsidR="00903E67" w:rsidRDefault="00903E67" w:rsidP="005636B6">
      <w:pPr>
        <w:spacing w:before="240" w:after="240"/>
      </w:pPr>
      <w:r>
        <w:t>Dante ahora pasa revista a una serie de familias italianas célebres por sus opiniones contrarias, bien fueran de ciudades</w:t>
      </w:r>
    </w:p>
    <w:p w14:paraId="1459D096" w14:textId="77777777" w:rsidR="00903E67" w:rsidRDefault="00903E67" w:rsidP="005636B6">
      <w:pPr>
        <w:spacing w:before="240" w:after="240"/>
      </w:pPr>
      <w:r>
        <w:t>diferentes, bien de la misma ciudad. La identificación de estas familias ha sido bastante discutida por los comentaristas. Los Capuletos</w:t>
      </w:r>
    </w:p>
    <w:p w14:paraId="54A3BD84" w14:textId="77777777" w:rsidR="00903E67" w:rsidRDefault="00903E67" w:rsidP="005636B6">
      <w:pPr>
        <w:spacing w:before="240" w:after="240"/>
      </w:pPr>
      <w:r>
        <w:t>y Montescos no está claro que sean los mismos que recoge la leyenda de Romeo y Julieta, de Verona. Los Monaldos y Filispescos</w:t>
      </w:r>
    </w:p>
    <w:p w14:paraId="28AA658B" w14:textId="77777777" w:rsidR="00903E67" w:rsidRDefault="00903E67" w:rsidP="005636B6">
      <w:pPr>
        <w:spacing w:before="240" w:after="240"/>
      </w:pPr>
      <w:r>
        <w:t>eran de Orvieto.</w:t>
      </w:r>
    </w:p>
    <w:p w14:paraId="2C065140" w14:textId="77777777" w:rsidR="00903E67" w:rsidRDefault="00903E67" w:rsidP="005636B6">
      <w:pPr>
        <w:spacing w:before="240" w:after="240"/>
      </w:pPr>
      <w:r>
        <w:lastRenderedPageBreak/>
        <w:t>Posesión de la antigua familia gibelina de los Aldobrandeschi, ahora en decadencia, que había pasado al poder de Siena.</w:t>
      </w:r>
    </w:p>
    <w:p w14:paraId="0967D03B" w14:textId="77777777" w:rsidR="00903E67" w:rsidRDefault="00903E67" w:rsidP="005636B6">
      <w:pPr>
        <w:spacing w:before="240" w:after="240"/>
      </w:pPr>
      <w:r>
        <w:t>Roma invoca la presencia del emperador como garantía del poder civil.</w:t>
      </w:r>
    </w:p>
    <w:p w14:paraId="6EAC21F3" w14:textId="77777777" w:rsidR="00903E67" w:rsidRDefault="00903E67" w:rsidP="005636B6">
      <w:pPr>
        <w:spacing w:before="240" w:after="240"/>
      </w:pPr>
      <w:r>
        <w:t>Dios, o mejor, el propio Cristo</w:t>
      </w:r>
    </w:p>
    <w:p w14:paraId="5C9F6229" w14:textId="77777777" w:rsidR="00903E67" w:rsidRDefault="00903E67" w:rsidP="005636B6">
      <w:pPr>
        <w:spacing w:before="240" w:after="240"/>
      </w:pPr>
      <w:r>
        <w:t>Dante debe aludir al romano Claudio Marcelo (cónsul en el  a.C.), acérrimo enemigo de la política de César, y aquí tomado</w:t>
      </w:r>
    </w:p>
    <w:p w14:paraId="69859489" w14:textId="77777777" w:rsidR="00903E67" w:rsidRDefault="00903E67" w:rsidP="005636B6">
      <w:pPr>
        <w:spacing w:before="240" w:after="240"/>
      </w:pPr>
      <w:r>
        <w:t>como ejemplo de oposición a la política imperial.</w:t>
      </w:r>
    </w:p>
    <w:p w14:paraId="44A03D36" w14:textId="77777777" w:rsidR="00903E67" w:rsidRDefault="00903E67" w:rsidP="005636B6">
      <w:pPr>
        <w:spacing w:before="240" w:after="240"/>
      </w:pPr>
      <w:r>
        <w:t>En efecto Florencia había cambiado de constitución política en ,  , , , y a partir de este año la política</w:t>
      </w:r>
    </w:p>
    <w:p w14:paraId="52591A9B" w14:textId="77777777" w:rsidR="00903E67" w:rsidRDefault="00903E67" w:rsidP="005636B6">
      <w:pPr>
        <w:spacing w:before="240" w:after="240"/>
      </w:pPr>
      <w:r>
        <w:t>florentina está como sabemos marcada por las discordias entre güelfos blancos y negros, y posteriormente de  a , por las</w:t>
      </w:r>
    </w:p>
    <w:p w14:paraId="3F5E8BEB" w14:textId="77777777" w:rsidR="00903E67" w:rsidRDefault="00903E67" w:rsidP="005636B6">
      <w:pPr>
        <w:spacing w:before="240" w:after="240"/>
      </w:pPr>
      <w:r>
        <w:t>distintas facciones de negros hasta la muerte de Corso Donati. También hace referencia a los continuos exilios.</w:t>
      </w:r>
    </w:p>
    <w:p w14:paraId="292A8785" w14:textId="77777777" w:rsidR="00903E67" w:rsidRDefault="00903E67" w:rsidP="005636B6">
      <w:pPr>
        <w:spacing w:before="240" w:after="240"/>
      </w:pPr>
      <w:r>
        <w:t>Según los usos del tiempo, los mayores en dignidad abrazaban a los menores por el cuello; los que tenían una pareja condición se</w:t>
      </w:r>
    </w:p>
    <w:p w14:paraId="5F9DC84A" w14:textId="77777777" w:rsidR="00903E67" w:rsidRDefault="00903E67" w:rsidP="005636B6">
      <w:pPr>
        <w:spacing w:before="240" w:after="240"/>
      </w:pPr>
      <w:r>
        <w:t>abrazaban estrechándose la espalda; los menores abrazaban a los mayores en los muslos o en las rodillas. Los primeros abrazos que se</w:t>
      </w:r>
    </w:p>
    <w:p w14:paraId="4319A9F5" w14:textId="77777777" w:rsidR="00903E67" w:rsidRDefault="00903E67" w:rsidP="005636B6">
      <w:pPr>
        <w:spacing w:before="240" w:after="240"/>
      </w:pPr>
      <w:r>
        <w:t>cruzan Sordello y Virgilio son los de dos simples paisanos que se encuentran. Al conocer ahora Sordello al autor de la Eneida, le</w:t>
      </w:r>
    </w:p>
    <w:p w14:paraId="4A99E522" w14:textId="77777777" w:rsidR="00903E67" w:rsidRDefault="00903E67" w:rsidP="005636B6">
      <w:pPr>
        <w:spacing w:before="240" w:after="240"/>
      </w:pPr>
      <w:r>
        <w:t>demuestra toda su reverencia.</w:t>
      </w:r>
    </w:p>
    <w:p w14:paraId="0CF82DFC" w14:textId="77777777" w:rsidR="00903E67" w:rsidRDefault="00903E67" w:rsidP="005636B6">
      <w:pPr>
        <w:spacing w:before="240" w:after="240"/>
      </w:pPr>
      <w:r>
        <w:t>«Me encuentro en el infierno no por haber cometido falta alguna, sino por no haber conocido la doctrina de Cristo.»</w:t>
      </w:r>
    </w:p>
    <w:p w14:paraId="2808CDDA" w14:textId="77777777" w:rsidR="00903E67" w:rsidRDefault="00903E67" w:rsidP="005636B6">
      <w:pPr>
        <w:spacing w:before="240" w:after="240"/>
      </w:pPr>
      <w:r>
        <w:lastRenderedPageBreak/>
        <w:t>No está del todo claro por qué razón se encuentra Sordello en el antepurgatorio. Algunos opinan que se encuentra entre los</w:t>
      </w:r>
    </w:p>
    <w:p w14:paraId="74CDEB99" w14:textId="77777777" w:rsidR="00903E67" w:rsidRDefault="00903E67" w:rsidP="005636B6">
      <w:pPr>
        <w:spacing w:before="240" w:after="240"/>
      </w:pPr>
      <w:r>
        <w:t>muertos de muerte violenta, pero no es probable que Sordello muriese asesinado.</w:t>
      </w:r>
    </w:p>
    <w:p w14:paraId="1AD450C2" w14:textId="77777777" w:rsidR="00903E67" w:rsidRDefault="00903E67" w:rsidP="005636B6">
      <w:pPr>
        <w:spacing w:before="240" w:after="240"/>
      </w:pPr>
      <w:r>
        <w:t>Se refiere, como veremos, al pequeño valle en que descansan los grandes monarcas.</w:t>
      </w:r>
    </w:p>
    <w:p w14:paraId="5E2AE5D6" w14:textId="77777777" w:rsidR="00903E67" w:rsidRDefault="00903E67" w:rsidP="005636B6">
      <w:pPr>
        <w:spacing w:before="240" w:after="240"/>
      </w:pPr>
      <w:r>
        <w:t>Nótese el carácter alegórico de las palabras de Sordello. Sólo con la luz de la gracia es posible el progreso hacia la perfección</w:t>
      </w:r>
    </w:p>
    <w:p w14:paraId="2EC027E6" w14:textId="77777777" w:rsidR="00903E67" w:rsidRDefault="00903E67" w:rsidP="005636B6">
      <w:pPr>
        <w:spacing w:before="240" w:after="240"/>
      </w:pPr>
      <w:r>
        <w:t>espiritual. Sin esta luz bien se puede bajar, y caer de nuevo en el pecado, o dar vueltas sin emprender el camino de la purificación.</w:t>
      </w:r>
    </w:p>
    <w:p w14:paraId="1CC75E46" w14:textId="77777777" w:rsidR="00903E67" w:rsidRDefault="00903E67" w:rsidP="005636B6">
      <w:pPr>
        <w:spacing w:before="240" w:after="240"/>
      </w:pPr>
      <w:r>
        <w:t>Porque Virgilio no conoce las leyes del Purgartorio.</w:t>
      </w:r>
    </w:p>
    <w:p w14:paraId="2778745B" w14:textId="77777777" w:rsidR="00903E67" w:rsidRDefault="00903E67" w:rsidP="005636B6">
      <w:pPr>
        <w:spacing w:before="240" w:after="240"/>
      </w:pPr>
      <w:r>
        <w:t>La elección del «Salve Regina» puede estar justificada porque son reyes o grandes de la tierra quienes la entonan.</w:t>
      </w:r>
    </w:p>
    <w:p w14:paraId="53148121" w14:textId="77777777" w:rsidR="00903E67" w:rsidRDefault="00903E67" w:rsidP="005636B6">
      <w:pPr>
        <w:spacing w:before="240" w:after="240"/>
      </w:pPr>
      <w:r>
        <w:t>Comienza ahora un largo repaso a los principales monarcas que reinaron en la segunda mitad del siglo XIII. El trovador Sordello</w:t>
      </w:r>
    </w:p>
    <w:p w14:paraId="54AAA00F" w14:textId="77777777" w:rsidR="00903E67" w:rsidRDefault="00903E67" w:rsidP="005636B6">
      <w:pPr>
        <w:spacing w:before="240" w:after="240"/>
      </w:pPr>
      <w:r>
        <w:t>había compuesto un planto a la muerte del caballero Blacatz, en el que afirmaba que con la muerte de éste se acababan las virtudes</w:t>
      </w:r>
    </w:p>
    <w:p w14:paraId="30CB4DD2" w14:textId="77777777" w:rsidR="00903E67" w:rsidRDefault="00903E67" w:rsidP="005636B6">
      <w:pPr>
        <w:spacing w:before="240" w:after="240"/>
      </w:pPr>
      <w:r>
        <w:t>caballerescas, a invitaba a los reyes europeos de la anterior generación a comerse su corazón para que heredasen su valentía.</w:t>
      </w:r>
    </w:p>
    <w:p w14:paraId="02753A20" w14:textId="77777777" w:rsidR="00903E67" w:rsidRDefault="00903E67" w:rsidP="005636B6">
      <w:pPr>
        <w:spacing w:before="240" w:after="240"/>
      </w:pPr>
      <w:r>
        <w:t>Rodolfo de Austria, a quien ya había aludido en el canto anterior por desatender los asuntos italianos. Fue emperador de</w:t>
      </w:r>
    </w:p>
    <w:p w14:paraId="66438004" w14:textId="77777777" w:rsidR="00903E67" w:rsidRDefault="00903E67" w:rsidP="005636B6">
      <w:pPr>
        <w:spacing w:before="240" w:after="240"/>
      </w:pPr>
      <w:r>
        <w:t>Alemania entre  y , habiendo derrotado su candidatura las pretensiones imperiales de Alfonso X de Castilla.</w:t>
      </w:r>
    </w:p>
    <w:p w14:paraId="4693019B" w14:textId="77777777" w:rsidR="00903E67" w:rsidRDefault="00903E67" w:rsidP="005636B6">
      <w:pPr>
        <w:spacing w:before="240" w:after="240"/>
      </w:pPr>
      <w:r>
        <w:lastRenderedPageBreak/>
        <w:t>De su sucesor Enrique VII.</w:t>
      </w:r>
    </w:p>
    <w:p w14:paraId="10B17439" w14:textId="77777777" w:rsidR="00903E67" w:rsidRDefault="00903E67" w:rsidP="005636B6">
      <w:pPr>
        <w:spacing w:before="240" w:after="240"/>
      </w:pPr>
      <w:r>
        <w:t>Otokar II Bohemia, que había sido en el mundo enemigo del anterior. El Molda es el río Moldava, el Albia es el Elba. Fue rey</w:t>
      </w:r>
    </w:p>
    <w:p w14:paraId="02C46B2E" w14:textId="77777777" w:rsidR="00903E67" w:rsidRDefault="00903E67" w:rsidP="005636B6">
      <w:pPr>
        <w:spacing w:before="240" w:after="240"/>
      </w:pPr>
      <w:r>
        <w:t>desde  y murió en . Valiente en la guerra y tirano como gobernante, se le atribuye el haber aconsejado a Carlos de Anjou el</w:t>
      </w:r>
    </w:p>
    <w:p w14:paraId="4450673A" w14:textId="77777777" w:rsidR="00903E67" w:rsidRDefault="00903E67" w:rsidP="005636B6">
      <w:pPr>
        <w:spacing w:before="240" w:after="240"/>
      </w:pPr>
      <w:r>
        <w:t>asesinato de Corradino (Purgatorio, XX). Dame afirma que ya de joven era mejor que su hijo en edad adulta.</w:t>
      </w:r>
    </w:p>
    <w:p w14:paraId="5B94F9A8" w14:textId="77777777" w:rsidR="00903E67" w:rsidRDefault="00903E67" w:rsidP="005636B6">
      <w:pPr>
        <w:spacing w:before="240" w:after="240"/>
      </w:pPr>
      <w:r>
        <w:t>Wenceslao IV, nacido en , rey de Bohemia a la muerte de su padre. Murió en , dejando una fama, acaso injusta, de vida</w:t>
      </w:r>
    </w:p>
    <w:p w14:paraId="7D3A8DDA" w14:textId="77777777" w:rsidR="00903E67" w:rsidRDefault="00903E67" w:rsidP="005636B6">
      <w:pPr>
        <w:spacing w:before="240" w:after="240"/>
      </w:pPr>
      <w:r>
        <w:t>corrupta.</w:t>
      </w:r>
    </w:p>
    <w:p w14:paraId="4A60CCA5" w14:textId="77777777" w:rsidR="00903E67" w:rsidRDefault="00903E67" w:rsidP="005636B6">
      <w:pPr>
        <w:spacing w:before="240" w:after="240"/>
      </w:pPr>
      <w:r>
        <w:t>Felipe III de Francis, el Atrevido que conversa con Enrique I de Navarra. Nació en  y sucedió a su padre Luis IX en .</w:t>
      </w:r>
    </w:p>
    <w:p w14:paraId="7E97B7DF" w14:textId="77777777" w:rsidR="00903E67" w:rsidRDefault="00903E67" w:rsidP="005636B6">
      <w:pPr>
        <w:spacing w:before="240" w:after="240"/>
      </w:pPr>
      <w:r>
        <w:t>Fue padre de Carlos de Anjou y de Felipe IV, murió en , derrotado por Roger de Lauria en su lucha contra los aragoneses. El</w:t>
      </w:r>
    </w:p>
    <w:p w14:paraId="1D75CF5D" w14:textId="77777777" w:rsidR="00903E67" w:rsidRDefault="00903E67" w:rsidP="005636B6">
      <w:pPr>
        <w:spacing w:before="240" w:after="240"/>
      </w:pPr>
      <w:r>
        <w:t>detalle de su nariz chata lo confirma la iconografía de la época.</w:t>
      </w:r>
    </w:p>
    <w:p w14:paraId="4BA0E53F" w14:textId="77777777" w:rsidR="00903E67" w:rsidRDefault="00903E67" w:rsidP="005636B6">
      <w:pPr>
        <w:spacing w:before="240" w:after="240"/>
      </w:pPr>
      <w:r>
        <w:t>Enrique I de Navarra, el Gordo, sucedió a su hermano Tebaldo (Infierno, XXII) en  y murió en . Su hija Juana fue</w:t>
      </w:r>
    </w:p>
    <w:p w14:paraId="76878025" w14:textId="77777777" w:rsidR="00903E67" w:rsidRDefault="00903E67" w:rsidP="005636B6">
      <w:pPr>
        <w:spacing w:before="240" w:after="240"/>
      </w:pPr>
      <w:r>
        <w:t>esposa de Felipe IV el Hermoso.</w:t>
      </w:r>
    </w:p>
    <w:p w14:paraId="474BF89D" w14:textId="77777777" w:rsidR="00903E67" w:rsidRDefault="00903E67" w:rsidP="005636B6">
      <w:pPr>
        <w:spacing w:before="240" w:after="240"/>
      </w:pPr>
      <w:r>
        <w:t>El mal de Francis es el citado Felipe IV.</w:t>
      </w:r>
    </w:p>
    <w:p w14:paraId="488D6B89" w14:textId="77777777" w:rsidR="00903E67" w:rsidRDefault="00903E67" w:rsidP="005636B6">
      <w:pPr>
        <w:spacing w:before="240" w:after="240"/>
      </w:pPr>
      <w:r>
        <w:t>Pedro III de Aragón, llamado el Grande. Fue hijo de Jaime I al que sucedió en . Casado con Constanza, hija de Manfredo</w:t>
      </w:r>
    </w:p>
    <w:p w14:paraId="74635210" w14:textId="77777777" w:rsidR="00903E67" w:rsidRDefault="00903E67" w:rsidP="005636B6">
      <w:pPr>
        <w:spacing w:before="240" w:after="240"/>
      </w:pPr>
      <w:r>
        <w:lastRenderedPageBreak/>
        <w:t>(Purgatorio, III), fue rey de Sicilia tras la rebelión de las Vísperas Sicilianas en . Murió en . Fue un rey muy afamado por su</w:t>
      </w:r>
    </w:p>
    <w:p w14:paraId="21503437" w14:textId="77777777" w:rsidR="00903E67" w:rsidRDefault="00903E67" w:rsidP="005636B6">
      <w:pPr>
        <w:spacing w:before="240" w:after="240"/>
      </w:pPr>
      <w:r>
        <w:t>virtud, fortaleza y sabiduría.</w:t>
      </w:r>
    </w:p>
    <w:p w14:paraId="1CEFD3F6" w14:textId="77777777" w:rsidR="00903E67" w:rsidRDefault="00903E67" w:rsidP="005636B6">
      <w:pPr>
        <w:spacing w:before="240" w:after="240"/>
      </w:pPr>
      <w:r>
        <w:t>El narigudo es Carlos I de Anjou, hermano de Luis IX, nacido en . Lo conocemos ya como rival de Manfredo al que derrotó</w:t>
      </w:r>
    </w:p>
    <w:p w14:paraId="37A33DC3" w14:textId="77777777" w:rsidR="00903E67" w:rsidRDefault="00903E67" w:rsidP="005636B6">
      <w:pPr>
        <w:spacing w:before="240" w:after="240"/>
      </w:pPr>
      <w:r>
        <w:t>en la batalla de Benevento. Coronado rey de Nápoles por el papa, murió en . La postura de Dante con respecto al personaje es</w:t>
      </w:r>
    </w:p>
    <w:p w14:paraId="0C8540ED" w14:textId="77777777" w:rsidR="00903E67" w:rsidRDefault="00903E67" w:rsidP="005636B6">
      <w:pPr>
        <w:spacing w:before="240" w:after="240"/>
      </w:pPr>
      <w:r>
        <w:t>bastante ambigua (Purgatorio, XX, Paraíso, VIII).</w:t>
      </w:r>
    </w:p>
    <w:p w14:paraId="6F188AD4" w14:textId="77777777" w:rsidR="00903E67" w:rsidRDefault="00903E67" w:rsidP="005636B6">
      <w:pPr>
        <w:spacing w:before="240" w:after="240"/>
      </w:pPr>
      <w:r>
        <w:t>El sucesor de Pedro III fue su hijo Alfonso III, que murió a los veintisiete años en  dejando tras sí mala fama, tras seis años</w:t>
      </w:r>
    </w:p>
    <w:p w14:paraId="1B92D2D7" w14:textId="77777777" w:rsidR="00903E67" w:rsidRDefault="00903E67" w:rsidP="005636B6">
      <w:pPr>
        <w:spacing w:before="240" w:after="240"/>
      </w:pPr>
      <w:r>
        <w:t>de reinado. Es posible que Dante aluda aquí al hijo menor, Pedro, muerto muy joven, antes que su padre.</w:t>
      </w:r>
    </w:p>
    <w:p w14:paraId="6AAF4444" w14:textId="77777777" w:rsidR="00903E67" w:rsidRDefault="00903E67" w:rsidP="005636B6">
      <w:pPr>
        <w:spacing w:before="240" w:after="240"/>
      </w:pPr>
      <w:r>
        <w:t>Jaime II de Aragón y Federico II de Sicilia comparten el desprecio de Dante por sus figuras como gobemantes.</w:t>
      </w:r>
    </w:p>
    <w:p w14:paraId="60DACD74" w14:textId="77777777" w:rsidR="00903E67" w:rsidRDefault="00903E67" w:rsidP="005636B6">
      <w:pPr>
        <w:spacing w:before="240" w:after="240"/>
      </w:pPr>
      <w:r>
        <w:t>Dios mismo</w:t>
      </w:r>
    </w:p>
    <w:p w14:paraId="4508B26F" w14:textId="77777777" w:rsidR="00903E67" w:rsidRDefault="00903E67" w:rsidP="005636B6">
      <w:pPr>
        <w:spacing w:before="240" w:after="240"/>
      </w:pPr>
      <w:r>
        <w:t>Lo dicho sobre la sucesión de Pedro III vale para la de Carlos de Anjou, Carlos II que gobemó indignamente Apulia y la</w:t>
      </w:r>
    </w:p>
    <w:p w14:paraId="79B21740" w14:textId="77777777" w:rsidR="00903E67" w:rsidRDefault="00903E67" w:rsidP="005636B6">
      <w:pPr>
        <w:spacing w:before="240" w:after="240"/>
      </w:pPr>
      <w:r>
        <w:t>Provenza, región que Carlos I había heredado por su matrimonio con Beatriz, hija del último duque.</w:t>
      </w:r>
    </w:p>
    <w:p w14:paraId="4032E4AA" w14:textId="77777777" w:rsidR="00903E67" w:rsidRDefault="00903E67" w:rsidP="005636B6">
      <w:pPr>
        <w:spacing w:before="240" w:after="240"/>
      </w:pPr>
      <w:r>
        <w:t>Quiere decir Dante que tanto menor es Carlos II de Anjou en relación a su padre Carlos I, como éste lo es respecto a Pedro III; o</w:t>
      </w:r>
    </w:p>
    <w:p w14:paraId="7B7B35AE" w14:textId="77777777" w:rsidR="00903E67" w:rsidRDefault="00903E67" w:rsidP="005636B6">
      <w:pPr>
        <w:spacing w:before="240" w:after="240"/>
      </w:pPr>
      <w:r>
        <w:t>literalmente: cuanto Constanza, su esposa, tiene mayor razón de envanecerse de su marido, que la citada Beatriz y Margarita de</w:t>
      </w:r>
    </w:p>
    <w:p w14:paraId="40C751F1" w14:textId="77777777" w:rsidR="00903E67" w:rsidRDefault="00903E67" w:rsidP="005636B6">
      <w:pPr>
        <w:spacing w:before="240" w:after="240"/>
      </w:pPr>
      <w:r>
        <w:lastRenderedPageBreak/>
        <w:t>Borgoña, segunda mujer del de Anjou, la tienen para hacerlo del suyo.</w:t>
      </w:r>
    </w:p>
    <w:p w14:paraId="399F5C99" w14:textId="77777777" w:rsidR="00903E67" w:rsidRDefault="00903E67" w:rsidP="005636B6">
      <w:pPr>
        <w:spacing w:before="240" w:after="240"/>
      </w:pPr>
      <w:r>
        <w:t>Enrique III de Inglaterra, muerto en , príncipe inepto y débil a quien sucedió Eduardo I, Ilamado el Justiniano inglés. En el</w:t>
      </w:r>
    </w:p>
    <w:p w14:paraId="31B02F73" w14:textId="77777777" w:rsidR="00903E67" w:rsidRDefault="00903E67" w:rsidP="005636B6">
      <w:pPr>
        <w:spacing w:before="240" w:after="240"/>
      </w:pPr>
      <w:r>
        <w:t>planto de Blancatz Sordello, recomendaba a Enrique que comiese grandes cantidades de corazón del héroe, para que le infundiese</w:t>
      </w:r>
    </w:p>
    <w:p w14:paraId="4F192EC3" w14:textId="77777777" w:rsidR="00903E67" w:rsidRDefault="00903E67" w:rsidP="005636B6">
      <w:pPr>
        <w:spacing w:before="240" w:after="240"/>
      </w:pPr>
      <w:r>
        <w:t>valor.</w:t>
      </w:r>
    </w:p>
    <w:p w14:paraId="1423BC78" w14:textId="77777777" w:rsidR="00903E67" w:rsidRDefault="00903E67" w:rsidP="005636B6">
      <w:pPr>
        <w:spacing w:before="240" w:after="240"/>
      </w:pPr>
      <w:r>
        <w:t>Guillermo VII Sapalunga, marqués de Monferrato, que ocupa una posición más baja que los monarcas. Murió en  tras una</w:t>
      </w:r>
    </w:p>
    <w:p w14:paraId="3A0201F7" w14:textId="77777777" w:rsidR="00903E67" w:rsidRDefault="00903E67" w:rsidP="005636B6">
      <w:pPr>
        <w:spacing w:before="240" w:after="240"/>
      </w:pPr>
      <w:r>
        <w:t>rebelión popular, encerrado en una jaula. Para vengarle su hijo hizo la guerra de la ciudad de Alejandría, en la Liguria, perdiendo</w:t>
      </w:r>
    </w:p>
    <w:p w14:paraId="7A12274F" w14:textId="77777777" w:rsidR="00903E67" w:rsidRDefault="00903E67" w:rsidP="005636B6">
      <w:pPr>
        <w:spacing w:before="240" w:after="240"/>
      </w:pPr>
      <w:r>
        <w:t>algunas tierras en su posesión de Monferrato y Canaves.</w:t>
      </w:r>
    </w:p>
    <w:p w14:paraId="257B05F3" w14:textId="77777777" w:rsidR="00903E67" w:rsidRDefault="00903E67" w:rsidP="005636B6">
      <w:pPr>
        <w:spacing w:before="240" w:after="240"/>
      </w:pPr>
      <w:r>
        <w:t>«Te lucis ante terminum, rerum Creaton», himno compuesto por San Ambrosio y que se canta a la hora de completas para</w:t>
      </w:r>
    </w:p>
    <w:p w14:paraId="7BA005AE" w14:textId="77777777" w:rsidR="00903E67" w:rsidRDefault="00903E67" w:rsidP="005636B6">
      <w:pPr>
        <w:spacing w:before="240" w:after="240"/>
      </w:pPr>
      <w:r>
        <w:t>implorar protección frente a las tentaciones nocturnas.</w:t>
      </w:r>
    </w:p>
    <w:p w14:paraId="4506CC36" w14:textId="77777777" w:rsidR="00903E67" w:rsidRDefault="00903E67" w:rsidP="005636B6">
      <w:pPr>
        <w:spacing w:before="240" w:after="240"/>
      </w:pPr>
      <w:r>
        <w:t>- La necesidad de aguzar bien los ojos viene dada por el peligro de interpretar de una forma errónea una alegoría en</w:t>
      </w:r>
    </w:p>
    <w:p w14:paraId="30D511F4" w14:textId="77777777" w:rsidR="00903E67" w:rsidRDefault="00903E67" w:rsidP="005636B6">
      <w:pPr>
        <w:spacing w:before="240" w:after="240"/>
      </w:pPr>
      <w:r>
        <w:t>apariencia muy simple. En realidad, las almas del Purgatorio ya no necesitan pedir la ayuda divina para vencer la tentación; pero con</w:t>
      </w:r>
    </w:p>
    <w:p w14:paraId="791E8B6A" w14:textId="77777777" w:rsidR="00903E67" w:rsidRDefault="00903E67" w:rsidP="005636B6">
      <w:pPr>
        <w:spacing w:before="240" w:after="240"/>
      </w:pPr>
      <w:r>
        <w:t>ello se quiere alegorizar la necesidad de la oración para las almas que en la tierra emprenden el camino de la penitencia.</w:t>
      </w:r>
    </w:p>
    <w:p w14:paraId="23D7502E" w14:textId="77777777" w:rsidR="00903E67" w:rsidRDefault="00903E67" w:rsidP="005636B6">
      <w:pPr>
        <w:spacing w:before="240" w:after="240"/>
      </w:pPr>
      <w:r>
        <w:t>Representación de la justicia y la misericordia divinas. Las espadas truncas son la defensa contra la tentación, de la que el</w:t>
      </w:r>
    </w:p>
    <w:p w14:paraId="162BB321" w14:textId="77777777" w:rsidR="00903E67" w:rsidRDefault="00903E67" w:rsidP="005636B6">
      <w:pPr>
        <w:spacing w:before="240" w:after="240"/>
      </w:pPr>
      <w:r>
        <w:lastRenderedPageBreak/>
        <w:t>hombre puede defenderse, pero a la que no puede atacar.</w:t>
      </w:r>
    </w:p>
    <w:p w14:paraId="2583B83B" w14:textId="77777777" w:rsidR="00903E67" w:rsidRDefault="00903E67" w:rsidP="005636B6">
      <w:pPr>
        <w:spacing w:before="240" w:after="240"/>
      </w:pPr>
      <w:r>
        <w:t>Ugolino Visconti, hijo de Giovanni Visconti y de una hija de Ugolino della Gherardesca, ¡unto al que ocupó el gobierno de Pisa</w:t>
      </w:r>
    </w:p>
    <w:p w14:paraId="493F6E99" w14:textId="77777777" w:rsidR="00903E67" w:rsidRDefault="00903E67" w:rsidP="005636B6">
      <w:pPr>
        <w:spacing w:before="240" w:after="240"/>
      </w:pPr>
      <w:r>
        <w:t>en . De las discordias entre ambos se aprovehó el arzobispo Ruggieri. Tuvo un papel de suma importancia en las discordias entre</w:t>
      </w:r>
    </w:p>
    <w:p w14:paraId="2182C225" w14:textId="77777777" w:rsidR="00903E67" w:rsidRDefault="00903E67" w:rsidP="005636B6">
      <w:pPr>
        <w:spacing w:before="240" w:after="240"/>
      </w:pPr>
      <w:r>
        <w:t>güelfos y gibelinos en Toscana. Murió en . Fue gobemador de Gallura, en Cerdeña. Acaso Dante lo conociera en el cerco de</w:t>
      </w:r>
    </w:p>
    <w:p w14:paraId="305EC1C3" w14:textId="77777777" w:rsidR="00903E67" w:rsidRDefault="00903E67" w:rsidP="005636B6">
      <w:pPr>
        <w:spacing w:before="240" w:after="240"/>
      </w:pPr>
      <w:r>
        <w:t>Caprona en  (Infierno, XXI) o acaso en la misma Florencia. Ambos compartían las mismas ideas güelfas.</w:t>
      </w:r>
    </w:p>
    <w:p w14:paraId="3E3C11C8" w14:textId="77777777" w:rsidR="00903E67" w:rsidRDefault="00903E67" w:rsidP="005636B6">
      <w:pPr>
        <w:spacing w:before="240" w:after="240"/>
      </w:pPr>
      <w:r>
        <w:t>¿No había advertido Sordello hasta ese momento que Dante estaba vivo? Su sorpresa y el no haber preguntado nada al</w:t>
      </w:r>
    </w:p>
    <w:p w14:paraId="21830B7C" w14:textId="77777777" w:rsidR="00903E67" w:rsidRDefault="00903E67" w:rsidP="005636B6">
      <w:pPr>
        <w:spacing w:before="240" w:after="240"/>
      </w:pPr>
      <w:r>
        <w:t>encontrarse así lo hace suponer.</w:t>
      </w:r>
    </w:p>
    <w:p w14:paraId="3B5C681E" w14:textId="77777777" w:rsidR="00903E67" w:rsidRDefault="00903E67" w:rsidP="005636B6">
      <w:pPr>
        <w:spacing w:before="240" w:after="240"/>
      </w:pPr>
      <w:r>
        <w:t>Sordello se vuelve a Virgilio, como pidiendo una explicación; Nino Visconti a Conrado Malaspina, de quien hablaremos más</w:t>
      </w:r>
    </w:p>
    <w:p w14:paraId="63131918" w14:textId="77777777" w:rsidR="00903E67" w:rsidRDefault="00903E67" w:rsidP="005636B6">
      <w:pPr>
        <w:spacing w:before="240" w:after="240"/>
      </w:pPr>
      <w:r>
        <w:t>adelante.</w:t>
      </w:r>
    </w:p>
    <w:p w14:paraId="6EB69185" w14:textId="77777777" w:rsidR="00903E67" w:rsidRDefault="00903E67" w:rsidP="005636B6">
      <w:pPr>
        <w:spacing w:before="240" w:after="240"/>
      </w:pPr>
      <w:r>
        <w:t>Su hija Juana había nacido en torno a  de su mujer Beatriz de Este y tuvo a la muerte de su padre una vida llena de</w:t>
      </w:r>
    </w:p>
    <w:p w14:paraId="6CF9996B" w14:textId="77777777" w:rsidR="00903E67" w:rsidRDefault="00903E67" w:rsidP="005636B6">
      <w:pPr>
        <w:spacing w:before="240" w:after="240"/>
      </w:pPr>
      <w:r>
        <w:t>sinsabores, muriendo alrededor de .</w:t>
      </w:r>
    </w:p>
    <w:p w14:paraId="3E7F92AF" w14:textId="77777777" w:rsidR="00903E67" w:rsidRDefault="00903E67" w:rsidP="005636B6">
      <w:pPr>
        <w:spacing w:before="240" w:after="240"/>
      </w:pPr>
      <w:r>
        <w:t>La mujer de Nino, Beatriz de Este hija de Obizzo II, casó tras la muerte de aquél con Galeazzo, hijo de Mateo Visconti, señor de</w:t>
      </w:r>
    </w:p>
    <w:p w14:paraId="3F2B244F" w14:textId="77777777" w:rsidR="00903E67" w:rsidRDefault="00903E67" w:rsidP="005636B6">
      <w:pPr>
        <w:spacing w:before="240" w:after="240"/>
      </w:pPr>
      <w:r>
        <w:t>Milán, en . Las «Blancas tocas» eran la indumentaria propia de las viudas.</w:t>
      </w:r>
    </w:p>
    <w:p w14:paraId="751CB147" w14:textId="77777777" w:rsidR="00903E67" w:rsidRDefault="00903E67" w:rsidP="005636B6">
      <w:pPr>
        <w:spacing w:before="240" w:after="240"/>
      </w:pPr>
      <w:r>
        <w:lastRenderedPageBreak/>
        <w:t>La víbora del escudo de los Visconti de Milán, gibelinos, honrará menos la</w:t>
      </w:r>
    </w:p>
    <w:p w14:paraId="68C9F50A" w14:textId="77777777" w:rsidR="00903E67" w:rsidRDefault="00903E67" w:rsidP="005636B6">
      <w:pPr>
        <w:spacing w:before="240" w:after="240"/>
      </w:pPr>
      <w:r>
        <w:t>tumba de Beatriz que el gallo del escudo de los Visconti de Pisa, güelfos (re-</w:t>
      </w:r>
    </w:p>
    <w:p w14:paraId="26CA7167" w14:textId="77777777" w:rsidR="00903E67" w:rsidRDefault="00903E67" w:rsidP="005636B6">
      <w:pPr>
        <w:spacing w:before="240" w:after="240"/>
      </w:pPr>
      <w:r>
        <w:t>cordemos que Nino había sido gobemador de Gallura, en Cerdeña). Víbora y</w:t>
      </w:r>
    </w:p>
    <w:p w14:paraId="3F6D3E0E" w14:textId="77777777" w:rsidR="00903E67" w:rsidRDefault="00903E67" w:rsidP="005636B6">
      <w:pPr>
        <w:spacing w:before="240" w:after="240"/>
      </w:pPr>
      <w:r>
        <w:t>gallo se oponen también como simbolos negativo y positivo, respectivamente.</w:t>
      </w:r>
    </w:p>
    <w:p w14:paraId="5CF27D6B" w14:textId="77777777" w:rsidR="00903E67" w:rsidRDefault="00903E67" w:rsidP="005636B6">
      <w:pPr>
        <w:spacing w:before="240" w:after="240"/>
      </w:pPr>
      <w:r>
        <w:t>Las virtudes teologales. Las otras cuatro, como ya sabemos, son las cardinales.</w:t>
      </w:r>
    </w:p>
    <w:p w14:paraId="5DC26602" w14:textId="77777777" w:rsidR="00903E67" w:rsidRDefault="00903E67" w:rsidP="005636B6">
      <w:pPr>
        <w:spacing w:before="240" w:after="240"/>
      </w:pPr>
      <w:r>
        <w:t>Conrado Malaspina fue hijo de Federico I, marqués de Villafranca, que vivió hasta . Villafranca se encontraba en el centro</w:t>
      </w:r>
    </w:p>
    <w:p w14:paraId="05D04966" w14:textId="77777777" w:rsidR="00903E67" w:rsidRDefault="00903E67" w:rsidP="005636B6">
      <w:pPr>
        <w:spacing w:before="240" w:after="240"/>
      </w:pPr>
      <w:r>
        <w:t>de Val de Magra, en la comarca de Lumiguiana.</w:t>
      </w:r>
    </w:p>
    <w:p w14:paraId="229C8C66" w14:textId="77777777" w:rsidR="00903E67" w:rsidRDefault="00903E67" w:rsidP="005636B6">
      <w:pPr>
        <w:spacing w:before="240" w:after="240"/>
      </w:pPr>
      <w:r>
        <w:t>Conrado Malaspina el Viejo vivió en la primera mitad del siglo XIII.</w:t>
      </w:r>
    </w:p>
    <w:p w14:paraId="6AC2DD53" w14:textId="77777777" w:rsidR="00903E67" w:rsidRDefault="00903E67" w:rsidP="005636B6">
      <w:pPr>
        <w:spacing w:before="240" w:after="240"/>
      </w:pPr>
      <w:r>
        <w:t>Se preocupó tanto de favorecer a los suyos que no se preocupó de salvar su alma.</w:t>
      </w:r>
    </w:p>
    <w:p w14:paraId="50B1A2CD" w14:textId="77777777" w:rsidR="00903E67" w:rsidRDefault="00903E67" w:rsidP="005636B6">
      <w:pPr>
        <w:spacing w:before="240" w:after="240"/>
      </w:pPr>
      <w:r>
        <w:t>En efecto, Dante no visitó las posesiones de los Malaspina hasta .</w:t>
      </w:r>
    </w:p>
    <w:p w14:paraId="49BF70A8" w14:textId="77777777" w:rsidR="00903E67" w:rsidRDefault="00903E67" w:rsidP="005636B6">
      <w:pPr>
        <w:spacing w:before="240" w:after="240"/>
      </w:pPr>
      <w:r>
        <w:t>La casa de los Malaspina, en efecto, fue conocidísima en toda Europa, tanto por su valor como por su liberalidad con los</w:t>
      </w:r>
    </w:p>
    <w:p w14:paraId="5051C33C" w14:textId="77777777" w:rsidR="00903E67" w:rsidRDefault="00903E67" w:rsidP="005636B6">
      <w:pPr>
        <w:spacing w:before="240" w:after="240"/>
      </w:pPr>
      <w:r>
        <w:t>trovadores.</w:t>
      </w:r>
    </w:p>
    <w:p w14:paraId="6BBBA558" w14:textId="77777777" w:rsidR="00903E67" w:rsidRDefault="00903E67" w:rsidP="005636B6">
      <w:pPr>
        <w:spacing w:before="240" w:after="240"/>
      </w:pPr>
      <w:r>
        <w:t>La inclinación natural y la educación.</w:t>
      </w:r>
    </w:p>
    <w:p w14:paraId="18C304ED" w14:textId="77777777" w:rsidR="00903E67" w:rsidRDefault="00903E67" w:rsidP="005636B6">
      <w:pPr>
        <w:spacing w:before="240" w:after="240"/>
      </w:pPr>
      <w:r>
        <w:t>¿De nuevo un ataque al papado?</w:t>
      </w:r>
    </w:p>
    <w:p w14:paraId="0CA0B791" w14:textId="77777777" w:rsidR="00903E67" w:rsidRDefault="00903E67" w:rsidP="005636B6">
      <w:pPr>
        <w:spacing w:before="240" w:after="240"/>
      </w:pPr>
      <w:r>
        <w:lastRenderedPageBreak/>
        <w:t>Conrado predice a Dante que no pasarán siete años sin que conozca personalmente la virtud de los Malaspina. En , en</w:t>
      </w:r>
    </w:p>
    <w:p w14:paraId="0CAEE363" w14:textId="77777777" w:rsidR="00903E67" w:rsidRDefault="00903E67" w:rsidP="005636B6">
      <w:pPr>
        <w:spacing w:before="240" w:after="240"/>
      </w:pPr>
      <w:r>
        <w:t>efecto, Dante fue huésped de dicha familia, con la que, como hemos visto, se muestra especialmente generoso en sus alabanzas.</w:t>
      </w:r>
    </w:p>
    <w:p w14:paraId="2C55F8CD" w14:textId="77777777" w:rsidR="00903E67" w:rsidRDefault="00903E67" w:rsidP="005636B6">
      <w:pPr>
        <w:spacing w:before="240" w:after="240"/>
      </w:pPr>
      <w:r>
        <w:t>La Aurora estaba desposada con Titón, que alcanzó de los dioses el don de la inmortalidad, pero no de la juventud,</w:t>
      </w:r>
    </w:p>
    <w:p w14:paraId="79368DE9" w14:textId="77777777" w:rsidR="00903E67" w:rsidRDefault="00903E67" w:rsidP="005636B6">
      <w:pPr>
        <w:spacing w:before="240" w:after="240"/>
      </w:pPr>
      <w:r>
        <w:t>convirtiéndose en un eterno anciano.</w:t>
      </w:r>
    </w:p>
    <w:p w14:paraId="3CEF21C0" w14:textId="77777777" w:rsidR="00903E67" w:rsidRDefault="00903E67" w:rsidP="005636B6">
      <w:pPr>
        <w:spacing w:before="240" w:after="240"/>
      </w:pPr>
      <w:r>
        <w:t>Dante nos dice que en Italia está amaneciendo en estos momentos, alzándose con la constelación de Piscis, o de Escorpión según</w:t>
      </w:r>
    </w:p>
    <w:p w14:paraId="3CEE9133" w14:textId="77777777" w:rsidR="00903E67" w:rsidRDefault="00903E67" w:rsidP="005636B6">
      <w:pPr>
        <w:spacing w:before="240" w:after="240"/>
      </w:pPr>
      <w:r>
        <w:t>otros comentaristas, mientras aquí en el Purgatorio son alrededor de las tres de la mañana.</w:t>
      </w:r>
    </w:p>
    <w:p w14:paraId="27453230" w14:textId="77777777" w:rsidR="00903E67" w:rsidRDefault="00903E67" w:rsidP="005636B6">
      <w:pPr>
        <w:spacing w:before="240" w:after="240"/>
      </w:pPr>
      <w:r>
        <w:t>«Me venció el sueño porque aún me pesaba el cuerpo con sus necesidades materiales.» Recordemos que los cinco son Virgilio,</w:t>
      </w:r>
    </w:p>
    <w:p w14:paraId="24A31B0E" w14:textId="77777777" w:rsidR="00903E67" w:rsidRDefault="00903E67" w:rsidP="005636B6">
      <w:pPr>
        <w:spacing w:before="240" w:after="240"/>
      </w:pPr>
      <w:r>
        <w:t>Sordello, Nino, Conrado y el propio Dante.</w:t>
      </w:r>
    </w:p>
    <w:p w14:paraId="2051A3BB" w14:textId="77777777" w:rsidR="00903E67" w:rsidRDefault="00903E67" w:rsidP="005636B6">
      <w:pPr>
        <w:spacing w:before="240" w:after="240"/>
      </w:pPr>
      <w:r>
        <w:t>Recordemos ya la citada fábula ovidiana de Progne y Filomena.</w:t>
      </w:r>
    </w:p>
    <w:p w14:paraId="770306E3" w14:textId="77777777" w:rsidR="00903E67" w:rsidRDefault="00903E67" w:rsidP="005636B6">
      <w:pPr>
        <w:spacing w:before="240" w:after="240"/>
      </w:pPr>
      <w:r>
        <w:t>El águila del sueño le recuerda a Dante la que Zeus enviara al monte Ida -acaso él mismo metaforseado- a raptar al bello</w:t>
      </w:r>
    </w:p>
    <w:p w14:paraId="4A2C1705" w14:textId="77777777" w:rsidR="00903E67" w:rsidRDefault="00903E67" w:rsidP="005636B6">
      <w:pPr>
        <w:spacing w:before="240" w:after="240"/>
      </w:pPr>
      <w:r>
        <w:t>Ganimedes para que le sirviera de copero en el Olimpo.</w:t>
      </w:r>
    </w:p>
    <w:p w14:paraId="187BEBAB" w14:textId="77777777" w:rsidR="00903E67" w:rsidRDefault="00903E67" w:rsidP="005636B6">
      <w:pPr>
        <w:spacing w:before="240" w:after="240"/>
      </w:pPr>
      <w:r>
        <w:t>La esfera del fuego se suponía colocada entre la del aire y el cielo de la luna.</w:t>
      </w:r>
    </w:p>
    <w:p w14:paraId="650CB238" w14:textId="77777777" w:rsidR="00903E67" w:rsidRDefault="00903E67" w:rsidP="005636B6">
      <w:pPr>
        <w:spacing w:before="240" w:after="240"/>
      </w:pPr>
      <w:r>
        <w:t>Dante se refiere a la leyenda según la cual, profetizada la muerte del joven Aquiles si marchaba a la guerra de Troya, Tetis, su</w:t>
      </w:r>
    </w:p>
    <w:p w14:paraId="331E09E7" w14:textId="77777777" w:rsidR="00903E67" w:rsidRDefault="00903E67" w:rsidP="005636B6">
      <w:pPr>
        <w:spacing w:before="240" w:after="240"/>
      </w:pPr>
      <w:r>
        <w:lastRenderedPageBreak/>
        <w:t>madre, le condujo mientras dormía de la custodia del centauro Quirón a la ciudad de Squira, donde fue disfrazado de muchacha y</w:t>
      </w:r>
    </w:p>
    <w:p w14:paraId="226EAA8D" w14:textId="77777777" w:rsidR="00903E67" w:rsidRDefault="00903E67" w:rsidP="005636B6">
      <w:pPr>
        <w:spacing w:before="240" w:after="240"/>
      </w:pPr>
      <w:r>
        <w:t>educado como tal, hasta que Ulises vino a buscarle y supo astutamente reconocerlo, ofreciendo a las muchachas ricos presentes entre</w:t>
      </w:r>
    </w:p>
    <w:p w14:paraId="0A91AF94" w14:textId="77777777" w:rsidR="00903E67" w:rsidRDefault="00903E67" w:rsidP="005636B6">
      <w:pPr>
        <w:spacing w:before="240" w:after="240"/>
      </w:pPr>
      <w:r>
        <w:t>los cuales había deslizado un puñal, que el joven héroe se apresuró a recoger, sin poder ocultar su instinto bélico.</w:t>
      </w:r>
    </w:p>
    <w:p w14:paraId="120977C4" w14:textId="77777777" w:rsidR="00903E67" w:rsidRDefault="00903E67" w:rsidP="005636B6">
      <w:pPr>
        <w:spacing w:before="240" w:after="240"/>
      </w:pPr>
      <w:r>
        <w:t>Es decir, al verdadero Purgatorio, pues hasta el momento Dante y Virgilio han estado recorriendo el Antepurgatorio.</w:t>
      </w:r>
    </w:p>
    <w:p w14:paraId="10445A1F" w14:textId="77777777" w:rsidR="00903E67" w:rsidRDefault="00903E67" w:rsidP="005636B6">
      <w:pPr>
        <w:spacing w:before="240" w:after="240"/>
      </w:pPr>
      <w:r>
        <w:t>Eran las ocho de la mañana del  de abril.</w:t>
      </w:r>
    </w:p>
    <w:p w14:paraId="2942086B" w14:textId="77777777" w:rsidR="00903E67" w:rsidRDefault="00903E67" w:rsidP="005636B6">
      <w:pPr>
        <w:spacing w:before="240" w:after="240"/>
      </w:pPr>
      <w:r>
        <w:t>Lucía, símbolo de la gracia iluminante (Infierno, II, ) que mientras él soñaba con el vuelo en las garras del águila le había</w:t>
      </w:r>
    </w:p>
    <w:p w14:paraId="6549AA57" w14:textId="77777777" w:rsidR="00903E67" w:rsidRDefault="00903E67" w:rsidP="005636B6">
      <w:pPr>
        <w:spacing w:before="240" w:after="240"/>
      </w:pPr>
      <w:r>
        <w:t>realmente transportado hasta la puerta del Purgatorio.</w:t>
      </w:r>
    </w:p>
    <w:p w14:paraId="5618B1A8" w14:textId="77777777" w:rsidR="00903E67" w:rsidRDefault="00903E67" w:rsidP="005636B6">
      <w:pPr>
        <w:spacing w:before="240" w:after="240"/>
      </w:pPr>
      <w:r>
        <w:t>Ya que todo este pasaje alegoriza el sacramento de la penitencia, el ángel guardián acaso represente al sacerdote. La espada</w:t>
      </w:r>
    </w:p>
    <w:p w14:paraId="0C646302" w14:textId="77777777" w:rsidR="00903E67" w:rsidRDefault="00903E67" w:rsidP="005636B6">
      <w:pPr>
        <w:spacing w:before="240" w:after="240"/>
      </w:pPr>
      <w:r>
        <w:t>puede significar la justicia o las palabras del sacerdote que mueven a la penitencia.</w:t>
      </w:r>
    </w:p>
    <w:p w14:paraId="02370990" w14:textId="77777777" w:rsidR="00903E67" w:rsidRDefault="00903E67" w:rsidP="005636B6">
      <w:pPr>
        <w:spacing w:before="240" w:after="240"/>
      </w:pPr>
      <w:r>
        <w:t>El primer peldaño alegoriza el examen de conciencia; el segundo, la confesión propiamente dicha; el tercero, la satisfacción de la</w:t>
      </w:r>
    </w:p>
    <w:p w14:paraId="147697E1" w14:textId="77777777" w:rsidR="00903E67" w:rsidRDefault="00903E67" w:rsidP="005636B6">
      <w:pPr>
        <w:spacing w:before="240" w:after="240"/>
      </w:pPr>
      <w:r>
        <w:t>penitencia.</w:t>
      </w:r>
    </w:p>
    <w:p w14:paraId="24AD5FEB" w14:textId="77777777" w:rsidR="00903E67" w:rsidRDefault="00903E67" w:rsidP="005636B6">
      <w:pPr>
        <w:spacing w:before="240" w:after="240"/>
      </w:pPr>
      <w:r>
        <w:t>La firmeza de la autoridad eclesiástica.</w:t>
      </w:r>
    </w:p>
    <w:p w14:paraId="2A45884C" w14:textId="77777777" w:rsidR="00903E67" w:rsidRDefault="00903E67" w:rsidP="005636B6">
      <w:pPr>
        <w:spacing w:before="240" w:after="240"/>
      </w:pPr>
      <w:r>
        <w:t>Una por cada uno de los pecados capitales que se purgan en las siete cornisas del Purgatorio. Como veremos, Dante se verá libre</w:t>
      </w:r>
    </w:p>
    <w:p w14:paraId="488AA1DA" w14:textId="77777777" w:rsidR="00903E67" w:rsidRDefault="00903E67" w:rsidP="005636B6">
      <w:pPr>
        <w:spacing w:before="240" w:after="240"/>
      </w:pPr>
      <w:r>
        <w:lastRenderedPageBreak/>
        <w:t>de ellas, una por una, a medida que vaya completando su ascensión.</w:t>
      </w:r>
    </w:p>
    <w:p w14:paraId="097004A9" w14:textId="77777777" w:rsidR="00903E67" w:rsidRDefault="00903E67" w:rsidP="005636B6">
      <w:pPr>
        <w:spacing w:before="240" w:after="240"/>
      </w:pPr>
      <w:r>
        <w:t>El color del hábito simboliza la humildad del sacerdote.</w:t>
      </w:r>
    </w:p>
    <w:p w14:paraId="296F806B" w14:textId="77777777" w:rsidR="00903E67" w:rsidRDefault="00903E67" w:rsidP="005636B6">
      <w:pPr>
        <w:spacing w:before="240" w:after="240"/>
      </w:pPr>
      <w:r>
        <w:t>De las dos llaves, la de oro simboliza la autoridad derivada de Dios para perdonar los pecados; la de plata la ciencia y prudencia</w:t>
      </w:r>
    </w:p>
    <w:p w14:paraId="359E451D" w14:textId="77777777" w:rsidR="00903E67" w:rsidRDefault="00903E67" w:rsidP="005636B6">
      <w:pPr>
        <w:spacing w:before="240" w:after="240"/>
      </w:pPr>
      <w:r>
        <w:t>del sacerdote para examinar y juzgar las faltas.</w:t>
      </w:r>
    </w:p>
    <w:p w14:paraId="13CE44E0" w14:textId="77777777" w:rsidR="00903E67" w:rsidRDefault="00903E67" w:rsidP="005636B6">
      <w:pPr>
        <w:spacing w:before="240" w:after="240"/>
      </w:pPr>
      <w:r>
        <w:t>Que fuese más incliado a la indulgencia que al rigor.</w:t>
      </w:r>
    </w:p>
    <w:p w14:paraId="6B3508F5" w14:textId="77777777" w:rsidR="00903E67" w:rsidRDefault="00903E67" w:rsidP="005636B6">
      <w:pPr>
        <w:spacing w:before="240" w:after="240"/>
      </w:pPr>
      <w:r>
        <w:t>Quien aún tuviese nostalgia del pecado.</w:t>
      </w:r>
    </w:p>
    <w:p w14:paraId="6CA5990F" w14:textId="77777777" w:rsidR="00903E67" w:rsidRDefault="00903E67" w:rsidP="005636B6">
      <w:pPr>
        <w:spacing w:before="240" w:after="240"/>
      </w:pPr>
      <w:r>
        <w:t>La historia la cuenta Lucano (Farsalia, III, -). César quiso apoderarse del tesoro público custodiado en la roca Tarpeya al</w:t>
      </w:r>
    </w:p>
    <w:p w14:paraId="27EDD09B" w14:textId="77777777" w:rsidR="00903E67" w:rsidRDefault="00903E67" w:rsidP="005636B6">
      <w:pPr>
        <w:spacing w:before="240" w:after="240"/>
      </w:pPr>
      <w:r>
        <w:t>cuidado de Cecilio Metelo. Expulsado de allí éste y poniendo César las manos en el tesoro, la roca resonó en señal de protesta ante el</w:t>
      </w:r>
    </w:p>
    <w:p w14:paraId="6968A365" w14:textId="77777777" w:rsidR="00903E67" w:rsidRDefault="00903E67" w:rsidP="005636B6">
      <w:pPr>
        <w:spacing w:before="240" w:after="240"/>
      </w:pPr>
      <w:r>
        <w:t>atropello.</w:t>
      </w:r>
    </w:p>
    <w:p w14:paraId="6E5158C4" w14:textId="77777777" w:rsidR="00903E67" w:rsidRDefault="00903E67" w:rsidP="005636B6">
      <w:pPr>
        <w:spacing w:before="240" w:after="240"/>
      </w:pPr>
      <w:r>
        <w:t>El famoso Te Deum, himno de acción de gracias, se atribuye a San Ambrosio y a San Agustín.</w:t>
      </w:r>
    </w:p>
    <w:p w14:paraId="41C759CE" w14:textId="77777777" w:rsidR="00903E67" w:rsidRDefault="00903E67" w:rsidP="005636B6">
      <w:pPr>
        <w:spacing w:before="240" w:after="240"/>
      </w:pPr>
      <w:r>
        <w:t>Recordemos la prohibición angélica de volverse hacia atrás que vimos en el canto anterior.</w:t>
      </w:r>
    </w:p>
    <w:p w14:paraId="17CCFE64" w14:textId="77777777" w:rsidR="00903E67" w:rsidRDefault="00903E67" w:rsidP="005636B6">
      <w:pPr>
        <w:spacing w:before="240" w:after="240"/>
      </w:pPr>
      <w:r>
        <w:t>Tienen que caminar procurando no chocar con las estrechas paredes, ambiando de lado según los vericuetos del camino.</w:t>
      </w:r>
    </w:p>
    <w:p w14:paraId="2E4811E7" w14:textId="77777777" w:rsidR="00903E67" w:rsidRDefault="00903E67" w:rsidP="005636B6">
      <w:pPr>
        <w:spacing w:before="240" w:after="240"/>
      </w:pPr>
      <w:r>
        <w:t>Sobre las diez y media de la mañana. Han pasado dos horas desde el despertar del poeta a la puerta del Purgatorio, hasta la</w:t>
      </w:r>
    </w:p>
    <w:p w14:paraId="1DE3A103" w14:textId="77777777" w:rsidR="00903E67" w:rsidRDefault="00903E67" w:rsidP="005636B6">
      <w:pPr>
        <w:spacing w:before="240" w:after="240"/>
      </w:pPr>
      <w:r>
        <w:t>llegada al primer círculo.</w:t>
      </w:r>
    </w:p>
    <w:p w14:paraId="40A4BE9D" w14:textId="77777777" w:rsidR="00903E67" w:rsidRDefault="00903E67" w:rsidP="005636B6">
      <w:pPr>
        <w:spacing w:before="240" w:after="240"/>
      </w:pPr>
      <w:r>
        <w:t>De tan escarpada como era no podía ser escalada.</w:t>
      </w:r>
    </w:p>
    <w:p w14:paraId="0B3174AA" w14:textId="77777777" w:rsidR="00903E67" w:rsidRDefault="00903E67" w:rsidP="005636B6">
      <w:pPr>
        <w:spacing w:before="240" w:after="240"/>
      </w:pPr>
      <w:r>
        <w:lastRenderedPageBreak/>
        <w:t>y ss. Escultor griego del siglo V a.C., famoso por su canon dórico. Estos relieves, ya en el suelo, ya en las paredes del círculo,</w:t>
      </w:r>
    </w:p>
    <w:p w14:paraId="03555941" w14:textId="77777777" w:rsidR="00903E67" w:rsidRDefault="00903E67" w:rsidP="005636B6">
      <w:pPr>
        <w:spacing w:before="240" w:after="240"/>
      </w:pPr>
      <w:r>
        <w:t>lo superan con creces, pues su escultor es, obviamente, el propio Dios. En ellos encontramos ejemplos de mansedumbre, y el primero</w:t>
      </w:r>
    </w:p>
    <w:p w14:paraId="7C4DCEA1" w14:textId="77777777" w:rsidR="00903E67" w:rsidRDefault="00903E67" w:rsidP="005636B6">
      <w:pPr>
        <w:spacing w:before="240" w:after="240"/>
      </w:pPr>
      <w:r>
        <w:t>de ellos está, como siempre en el Purgatorio, referido a María; en este caso se trata de la Anunciación.</w:t>
      </w:r>
    </w:p>
    <w:p w14:paraId="4FFCE349" w14:textId="77777777" w:rsidR="00903E67" w:rsidRDefault="00903E67" w:rsidP="005636B6">
      <w:pPr>
        <w:spacing w:before="240" w:after="240"/>
      </w:pPr>
      <w:r>
        <w:t>- La segunda historia esculpida es la de David bailando ante el arca de la Alianza (Samuel, II, VI, -) cuyo contacto</w:t>
      </w:r>
    </w:p>
    <w:p w14:paraId="33A84E8C" w14:textId="77777777" w:rsidR="00903E67" w:rsidRDefault="00903E67" w:rsidP="005636B6">
      <w:pPr>
        <w:spacing w:before="240" w:after="240"/>
      </w:pPr>
      <w:r>
        <w:t>indebido podía causar la muerte del infractor (v. ). La escena representa también a Micol, esposa de David, avergonzada ante la</w:t>
      </w:r>
    </w:p>
    <w:p w14:paraId="5ADA2155" w14:textId="77777777" w:rsidR="00903E67" w:rsidRDefault="00903E67" w:rsidP="005636B6">
      <w:pPr>
        <w:spacing w:before="240" w:after="240"/>
      </w:pPr>
      <w:r>
        <w:t>conducta de su esposo que considera impropia de un rey.</w:t>
      </w:r>
    </w:p>
    <w:p w14:paraId="7D3D96DD" w14:textId="77777777" w:rsidR="00903E67" w:rsidRDefault="00903E67" w:rsidP="005636B6">
      <w:pPr>
        <w:spacing w:before="240" w:after="240"/>
      </w:pPr>
      <w:r>
        <w:t>El oído decía «no», pues no se escuchaba nada; pero la vista decía «sí», tal era la perfección de la escultura.</w:t>
      </w:r>
    </w:p>
    <w:p w14:paraId="3ED18616" w14:textId="77777777" w:rsidR="00903E67" w:rsidRDefault="00903E67" w:rsidP="005636B6">
      <w:pPr>
        <w:spacing w:before="240" w:after="240"/>
      </w:pPr>
      <w:r>
        <w:t>La tercera historia, que Dante sigue paso a paso, fue atribuida a Trajano por Dion Casio (XIX, ). Fue muy difundida en la Edad</w:t>
      </w:r>
    </w:p>
    <w:p w14:paraId="0711BFC1" w14:textId="77777777" w:rsidR="00903E67" w:rsidRDefault="00903E67" w:rsidP="005636B6">
      <w:pPr>
        <w:spacing w:before="240" w:after="240"/>
      </w:pPr>
      <w:r>
        <w:t>Media.</w:t>
      </w:r>
    </w:p>
    <w:p w14:paraId="4EF606B6" w14:textId="77777777" w:rsidR="00903E67" w:rsidRDefault="00903E67" w:rsidP="005636B6">
      <w:pPr>
        <w:spacing w:before="240" w:after="240"/>
      </w:pPr>
      <w:r>
        <w:t>El papa Gregogio Magno, según se pensaba en tiempos de Dante, consiguió que Dios sacase a Trajano del Infierno, que como no</w:t>
      </w:r>
    </w:p>
    <w:p w14:paraId="4F6C456A" w14:textId="77777777" w:rsidR="00903E67" w:rsidRDefault="00903E67" w:rsidP="005636B6">
      <w:pPr>
        <w:spacing w:before="240" w:after="240"/>
      </w:pPr>
      <w:r>
        <w:t>bautizado le estaba destinado, y lo llevase al Paraíso, donde le encontraremos (Paraiso, XX), lo que hace suponer en él afinidades con</w:t>
      </w:r>
    </w:p>
    <w:p w14:paraId="07AFD06C" w14:textId="77777777" w:rsidR="00903E67" w:rsidRDefault="00903E67" w:rsidP="005636B6">
      <w:pPr>
        <w:spacing w:before="240" w:after="240"/>
      </w:pPr>
      <w:r>
        <w:t>el cristianismo de todo punto improbables.</w:t>
      </w:r>
    </w:p>
    <w:p w14:paraId="7EDB7BB3" w14:textId="77777777" w:rsidR="00903E67" w:rsidRDefault="00903E67" w:rsidP="005636B6">
      <w:pPr>
        <w:spacing w:before="240" w:after="240"/>
      </w:pPr>
      <w:r>
        <w:t>En el original, «giustizia vuole a pietà mi ritene».</w:t>
      </w:r>
    </w:p>
    <w:p w14:paraId="45257245" w14:textId="77777777" w:rsidR="00903E67" w:rsidRDefault="00903E67" w:rsidP="005636B6">
      <w:pPr>
        <w:spacing w:before="240" w:after="240"/>
      </w:pPr>
      <w:r>
        <w:lastRenderedPageBreak/>
        <w:t>Dios, que ha existido antes que cosa alguna.</w:t>
      </w:r>
    </w:p>
    <w:p w14:paraId="489D9ECD" w14:textId="77777777" w:rsidR="00903E67" w:rsidRDefault="00903E67" w:rsidP="005636B6">
      <w:pPr>
        <w:spacing w:before="240" w:after="240"/>
      </w:pPr>
      <w:r>
        <w:t>Las almas de los soberbios, aplastados por el peso de las piedras que les humillan.</w:t>
      </w:r>
    </w:p>
    <w:p w14:paraId="61E2013A" w14:textId="77777777" w:rsidR="00903E67" w:rsidRDefault="00903E67" w:rsidP="005636B6">
      <w:pPr>
        <w:spacing w:before="240" w:after="240"/>
      </w:pPr>
      <w:r>
        <w:t>Es decir, en la superación de la pena, tras cumplir el castigo.</w:t>
      </w:r>
    </w:p>
    <w:p w14:paraId="3655F758" w14:textId="77777777" w:rsidR="00903E67" w:rsidRDefault="00903E67" w:rsidP="005636B6">
      <w:pPr>
        <w:spacing w:before="240" w:after="240"/>
      </w:pPr>
      <w:r>
        <w:t>Las penas del Purgatorio, por duras que éstas sean, no seguirán tras el Juicio Final.</w:t>
      </w:r>
    </w:p>
    <w:p w14:paraId="1AFECCAE" w14:textId="77777777" w:rsidR="00903E67" w:rsidRDefault="00903E67" w:rsidP="005636B6">
      <w:pPr>
        <w:spacing w:before="240" w:after="240"/>
      </w:pPr>
      <w:r>
        <w:t>En el original: «già scorger puoi come ciascun si picchia», que algunos explican como si los condenados fueran golpeándose el</w:t>
      </w:r>
    </w:p>
    <w:p w14:paraId="3BFEDD4B" w14:textId="77777777" w:rsidR="00903E67" w:rsidRDefault="00903E67" w:rsidP="005636B6">
      <w:pPr>
        <w:spacing w:before="240" w:after="240"/>
      </w:pPr>
      <w:r>
        <w:t>pecho. Como veremos, esta actitud se contradice con el propio castigo al que están sometidos.</w:t>
      </w:r>
    </w:p>
    <w:p w14:paraId="3B7C54EC" w14:textId="77777777" w:rsidR="00903E67" w:rsidRDefault="00903E67" w:rsidP="005636B6">
      <w:pPr>
        <w:spacing w:before="240" w:after="240"/>
      </w:pPr>
      <w:r>
        <w:t>El canto comienza con una paráfrasis del Padrenuestro, puesta en boca de los soberbios, casi como una cura de humildad.</w:t>
      </w:r>
    </w:p>
    <w:p w14:paraId="2BD2B0EF" w14:textId="77777777" w:rsidR="00903E67" w:rsidRDefault="00903E67" w:rsidP="005636B6">
      <w:pPr>
        <w:spacing w:before="240" w:after="240"/>
      </w:pPr>
      <w:r>
        <w:t>«No que estés dentro de los cielos, pues estás en todas partes, sino porque aquí demuestras más tu poder y tu amor hacia los</w:t>
      </w:r>
    </w:p>
    <w:p w14:paraId="4CDA9A70" w14:textId="77777777" w:rsidR="00903E67" w:rsidRDefault="00903E67" w:rsidP="005636B6">
      <w:pPr>
        <w:spacing w:before="240" w:after="240"/>
      </w:pPr>
      <w:r>
        <w:t>ángeles.»</w:t>
      </w:r>
    </w:p>
    <w:p w14:paraId="79639DD0" w14:textId="77777777" w:rsidR="00903E67" w:rsidRDefault="00903E67" w:rsidP="005636B6">
      <w:pPr>
        <w:spacing w:before="240" w:after="240"/>
      </w:pPr>
      <w:r>
        <w:t>La caridad divina.</w:t>
      </w:r>
    </w:p>
    <w:p w14:paraId="7DAA40AD" w14:textId="77777777" w:rsidR="00903E67" w:rsidRDefault="00903E67" w:rsidP="005636B6">
      <w:pPr>
        <w:spacing w:before="240" w:after="240"/>
      </w:pPr>
      <w:r>
        <w:t>Las almas del Purgatorio ya no pueden pecar, pero de igual manera que tas reciben las plegarias de los vivos, ruegan a su vez</w:t>
      </w:r>
    </w:p>
    <w:p w14:paraId="07802077" w14:textId="77777777" w:rsidR="00903E67" w:rsidRDefault="00903E67" w:rsidP="005636B6">
      <w:pPr>
        <w:spacing w:before="240" w:after="240"/>
      </w:pPr>
      <w:r>
        <w:t>para que éstos no caigan en tentación.</w:t>
      </w:r>
    </w:p>
    <w:p w14:paraId="596A3332" w14:textId="77777777" w:rsidR="00903E67" w:rsidRDefault="00903E67" w:rsidP="005636B6">
      <w:pPr>
        <w:spacing w:before="240" w:after="240"/>
      </w:pPr>
      <w:r>
        <w:t>La oscuridad del pecado.</w:t>
      </w:r>
    </w:p>
    <w:p w14:paraId="5A3AE752" w14:textId="77777777" w:rsidR="00903E67" w:rsidRDefault="00903E67" w:rsidP="005636B6">
      <w:pPr>
        <w:spacing w:before="240" w:after="240"/>
      </w:pPr>
      <w:r>
        <w:t>Virgilio.</w:t>
      </w:r>
    </w:p>
    <w:p w14:paraId="20C90CAF" w14:textId="77777777" w:rsidR="00903E67" w:rsidRDefault="00903E67" w:rsidP="005636B6">
      <w:pPr>
        <w:spacing w:before="240" w:after="240"/>
      </w:pPr>
      <w:r>
        <w:lastRenderedPageBreak/>
        <w:t>Está hablando Omberto Aldobrandeschi, hijo de Gughelmo, famoso gibefino muerto a mediados del siglo XIII. Omberto, señor</w:t>
      </w:r>
    </w:p>
    <w:p w14:paraId="5BF84B85" w14:textId="77777777" w:rsidR="00903E67" w:rsidRDefault="00903E67" w:rsidP="005636B6">
      <w:pPr>
        <w:spacing w:before="240" w:after="240"/>
      </w:pPr>
      <w:r>
        <w:t>de Campagnatico, castillo cercano a Siena, se dedicó al bandidaje y fue muerto por los sieneses en , o bien defendiendo su</w:t>
      </w:r>
    </w:p>
    <w:p w14:paraId="5F762520" w14:textId="77777777" w:rsidR="00903E67" w:rsidRDefault="00903E67" w:rsidP="005636B6">
      <w:pPr>
        <w:spacing w:before="240" w:after="240"/>
      </w:pPr>
      <w:r>
        <w:t>castillo, o según otros ahogado en su lecho. Los Aldobrandeschi fueron, en efecto, una antiquísima y soberbia familia feudal.</w:t>
      </w:r>
    </w:p>
    <w:p w14:paraId="527B2779" w14:textId="77777777" w:rsidR="00903E67" w:rsidRDefault="00903E67" w:rsidP="005636B6">
      <w:pPr>
        <w:spacing w:before="240" w:after="240"/>
      </w:pPr>
      <w:r>
        <w:t>Dante, que se sabe de carácter altivo y soberbio, reconoce en el círculo de los soberbios su propio lugar en el Purgatorio</w:t>
      </w:r>
    </w:p>
    <w:p w14:paraId="59A6278B" w14:textId="77777777" w:rsidR="00903E67" w:rsidRDefault="00903E67" w:rsidP="005636B6">
      <w:pPr>
        <w:spacing w:before="240" w:after="240"/>
      </w:pPr>
      <w:r>
        <w:t>(Purgatorio, XIII).</w:t>
      </w:r>
    </w:p>
    <w:p w14:paraId="5647F07D" w14:textId="77777777" w:rsidR="00903E67" w:rsidRDefault="00903E67" w:rsidP="005636B6">
      <w:pPr>
        <w:spacing w:before="240" w:after="240"/>
      </w:pPr>
      <w:r>
        <w:t>Oderissi da Gubbio, miniaturista de la segunda mitad del siglo XIII muerto en  y conocido de Dante. Trabajó para los papas</w:t>
      </w:r>
    </w:p>
    <w:p w14:paraId="20E1C1F4" w14:textId="77777777" w:rsidR="00903E67" w:rsidRDefault="00903E67" w:rsidP="005636B6">
      <w:pPr>
        <w:spacing w:before="240" w:after="240"/>
      </w:pPr>
      <w:r>
        <w:t>y fue muy celebrado en su tiempo.</w:t>
      </w:r>
    </w:p>
    <w:p w14:paraId="0FDA7F9E" w14:textId="77777777" w:rsidR="00903E67" w:rsidRDefault="00903E67" w:rsidP="005636B6">
      <w:pPr>
        <w:spacing w:before="240" w:after="240"/>
      </w:pPr>
      <w:r>
        <w:t>Nada sabemos apenas de este Franco de Bolonia, acaso fuera un alumno de Oderisi, lo que pondría aún más de manifiesto la</w:t>
      </w:r>
    </w:p>
    <w:p w14:paraId="4C5E78EF" w14:textId="77777777" w:rsidR="00903E67" w:rsidRDefault="00903E67" w:rsidP="005636B6">
      <w:pPr>
        <w:spacing w:before="240" w:after="240"/>
      </w:pPr>
      <w:r>
        <w:t>aprendida humildad de éste.</w:t>
      </w:r>
    </w:p>
    <w:p w14:paraId="5F524CED" w14:textId="77777777" w:rsidR="00903E67" w:rsidRDefault="00903E67" w:rsidP="005636B6">
      <w:pPr>
        <w:spacing w:before="240" w:after="240"/>
      </w:pPr>
      <w:r>
        <w:t>Estaría en el Antepurgatorio.</w:t>
      </w:r>
    </w:p>
    <w:p w14:paraId="735E13B6" w14:textId="77777777" w:rsidR="00903E67" w:rsidRDefault="00903E67" w:rsidP="005636B6">
      <w:pPr>
        <w:spacing w:before="240" w:after="240"/>
      </w:pPr>
      <w:r>
        <w:t>La fama del artista dura poco, a menos que le siga una época de decadencia, con lo cual su nombre queda preservado más largo</w:t>
      </w:r>
    </w:p>
    <w:p w14:paraId="7B27115E" w14:textId="77777777" w:rsidR="00903E67" w:rsidRDefault="00903E67" w:rsidP="005636B6">
      <w:pPr>
        <w:spacing w:before="240" w:after="240"/>
      </w:pPr>
      <w:r>
        <w:t>tiempo.</w:t>
      </w:r>
    </w:p>
    <w:p w14:paraId="24D244DA" w14:textId="77777777" w:rsidR="00903E67" w:rsidRDefault="00903E67" w:rsidP="005636B6">
      <w:pPr>
        <w:spacing w:before="240" w:after="240"/>
      </w:pPr>
      <w:r>
        <w:t>Para ejemplificar lo dicho anteriormente, Dante se vale, por boca de Oderisi, de dos ejemplos, tomados uno de la pintura y otro</w:t>
      </w:r>
    </w:p>
    <w:p w14:paraId="31A822DB" w14:textId="77777777" w:rsidR="00903E67" w:rsidRDefault="00903E67" w:rsidP="005636B6">
      <w:pPr>
        <w:spacing w:before="240" w:after="240"/>
      </w:pPr>
      <w:r>
        <w:lastRenderedPageBreak/>
        <w:t>de la literatura. El pintor florentino Cimabue, representante aún de la influencia bizantina, fue superado totalmente por las nuevas</w:t>
      </w:r>
    </w:p>
    <w:p w14:paraId="1A4E0639" w14:textId="77777777" w:rsidR="00903E67" w:rsidRDefault="00903E67" w:rsidP="005636B6">
      <w:pPr>
        <w:spacing w:before="240" w:after="240"/>
      </w:pPr>
      <w:r>
        <w:t>formas plásticas de Giotto, por quien Dante mostró gran admiración. Guido Cavalcanti superó a su maestro Guido Guinizzelli, y a su</w:t>
      </w:r>
    </w:p>
    <w:p w14:paraId="3E518A4E" w14:textId="77777777" w:rsidR="00903E67" w:rsidRDefault="00903E67" w:rsidP="005636B6">
      <w:pPr>
        <w:spacing w:before="240" w:after="240"/>
      </w:pPr>
      <w:r>
        <w:t>vez será superado por otro poeta, acaso el propio Dante.</w:t>
      </w:r>
    </w:p>
    <w:p w14:paraId="5933A4C1" w14:textId="77777777" w:rsidR="00903E67" w:rsidRDefault="00903E67" w:rsidP="005636B6">
      <w:pPr>
        <w:spacing w:before="240" w:after="240"/>
      </w:pPr>
      <w:r>
        <w:t>El original «anzi che tu lasciassi il 'pappo' e' 'dindi'» hace referencia al lenguaje infantil.</w:t>
      </w:r>
    </w:p>
    <w:p w14:paraId="2D4478D3" w14:textId="77777777" w:rsidR="00903E67" w:rsidRDefault="00903E67" w:rsidP="005636B6">
      <w:pPr>
        <w:spacing w:before="240" w:after="240"/>
      </w:pPr>
      <w:r>
        <w:t>El de las estrellas fijas, que según Convivium, II, XIV, II, tarda  siglos en completar su vuelta.</w:t>
      </w:r>
    </w:p>
    <w:p w14:paraId="36DC0208" w14:textId="77777777" w:rsidR="00903E67" w:rsidRDefault="00903E67" w:rsidP="005636B6">
      <w:pPr>
        <w:spacing w:before="240" w:after="240"/>
      </w:pPr>
      <w:r>
        <w:t>Provenzano SaJviati, de Siena, jefe de los gibelinos toscanos, vencedor en Montaperti. Muerto en la batalla de Colle di Valdelsa</w:t>
      </w:r>
    </w:p>
    <w:p w14:paraId="3146BC68" w14:textId="77777777" w:rsidR="00903E67" w:rsidRDefault="00903E67" w:rsidP="005636B6">
      <w:pPr>
        <w:spacing w:before="240" w:after="240"/>
      </w:pPr>
      <w:r>
        <w:t>(). Fue decapitado por los florentinos. Dice la leyenda que el diablo había profetizado a Salviati que su cabeza sería la más alta de</w:t>
      </w:r>
    </w:p>
    <w:p w14:paraId="01B6B0E9" w14:textId="77777777" w:rsidR="00903E67" w:rsidRDefault="00903E67" w:rsidP="005636B6">
      <w:pPr>
        <w:spacing w:before="240" w:after="240"/>
      </w:pPr>
      <w:r>
        <w:t>los sieneses. Él creyó asegurada la victoria, pero su cabeza entró en Siena en lo alto de una pica. Vueltos al poder los güelfos, borraron</w:t>
      </w:r>
    </w:p>
    <w:p w14:paraId="58AD86ED" w14:textId="77777777" w:rsidR="00903E67" w:rsidRDefault="00903E67" w:rsidP="005636B6">
      <w:pPr>
        <w:spacing w:before="240" w:after="240"/>
      </w:pPr>
      <w:r>
        <w:t>toda la fama que de él quedaba en la ciudad.</w:t>
      </w:r>
    </w:p>
    <w:p w14:paraId="141E195B" w14:textId="77777777" w:rsidR="00903E67" w:rsidRDefault="00903E67" w:rsidP="005636B6">
      <w:pPr>
        <w:spacing w:before="240" w:after="240"/>
      </w:pPr>
      <w:r>
        <w:t>Porque se vende por dinero.</w:t>
      </w:r>
    </w:p>
    <w:p w14:paraId="61BF67B6" w14:textId="77777777" w:rsidR="00903E67" w:rsidRDefault="00903E67" w:rsidP="005636B6">
      <w:pPr>
        <w:spacing w:before="240" w:after="240"/>
      </w:pPr>
      <w:r>
        <w:t>El Sol.</w:t>
      </w:r>
    </w:p>
    <w:p w14:paraId="06FA9F0A" w14:textId="77777777" w:rsidR="00903E67" w:rsidRDefault="00903E67" w:rsidP="005636B6">
      <w:pPr>
        <w:spacing w:before="240" w:after="240"/>
      </w:pPr>
      <w:r>
        <w:t>- Carlos de Anjou había, en efecto, hecho Prisionero a un amigo suyo, por cuyo rescate exigía una suma desorbitada.</w:t>
      </w:r>
    </w:p>
    <w:p w14:paraId="57B40804" w14:textId="77777777" w:rsidR="00903E67" w:rsidRDefault="00903E67" w:rsidP="005636B6">
      <w:pPr>
        <w:spacing w:before="240" w:after="240"/>
      </w:pPr>
      <w:r>
        <w:t>Salviati, no disponiendo de esa cantidad, se puso a mendigar públicamente en la Plaza de Siena.</w:t>
      </w:r>
    </w:p>
    <w:p w14:paraId="30A462F0" w14:textId="77777777" w:rsidR="00903E67" w:rsidRDefault="00903E67" w:rsidP="005636B6">
      <w:pPr>
        <w:spacing w:before="240" w:after="240"/>
      </w:pPr>
      <w:r>
        <w:lastRenderedPageBreak/>
        <w:t>- Oderisi profetiza tal vez la necesidad que tendrá Dante de mendigar en el exilio.</w:t>
      </w:r>
    </w:p>
    <w:p w14:paraId="2D7450BA" w14:textId="77777777" w:rsidR="00903E67" w:rsidRDefault="00903E67" w:rsidP="005636B6">
      <w:pPr>
        <w:spacing w:before="240" w:after="240"/>
      </w:pPr>
      <w:r>
        <w:t>- Se abre aquí una larga serie de estrofas acrósticas; las cuatro siguientes comienzan con V; las cuatro siguientes con ; las</w:t>
      </w:r>
    </w:p>
    <w:p w14:paraId="6249CA9B" w14:textId="77777777" w:rsidR="00903E67" w:rsidRDefault="00903E67" w:rsidP="005636B6">
      <w:pPr>
        <w:spacing w:before="240" w:after="240"/>
      </w:pPr>
      <w:r>
        <w:t>cuatro siguientes con M, dando como resultado Vom, es decir, «hombre». En los versos - aparecen las tres variantes. En toda la</w:t>
      </w:r>
    </w:p>
    <w:p w14:paraId="43EE90BF" w14:textId="77777777" w:rsidR="00903E67" w:rsidRDefault="00903E67" w:rsidP="005636B6">
      <w:pPr>
        <w:spacing w:before="240" w:after="240"/>
      </w:pPr>
      <w:r>
        <w:t>serie se recogen los ejemplos de soberbia castigada que, esculpidos en el suelo de la comisa, aleccionan a los soberbios. Según algunos</w:t>
      </w:r>
    </w:p>
    <w:p w14:paraId="3233D391" w14:textId="77777777" w:rsidR="00903E67" w:rsidRDefault="00903E67" w:rsidP="005636B6">
      <w:pPr>
        <w:spacing w:before="240" w:after="240"/>
      </w:pPr>
      <w:r>
        <w:t>comentaristas, los cuatro primeros son los soberbios contra Dios, castigados por él mismo. El segundo grupo los que causaron su ruina</w:t>
      </w:r>
    </w:p>
    <w:p w14:paraId="094835E6" w14:textId="77777777" w:rsidR="00903E67" w:rsidRDefault="00903E67" w:rsidP="005636B6">
      <w:pPr>
        <w:spacing w:before="240" w:after="240"/>
      </w:pPr>
      <w:r>
        <w:t>con su propia vanagloria. El tercero es el grupo de los soberbios contra el prójimo, castigados por sus propias víctimas.</w:t>
      </w:r>
    </w:p>
    <w:p w14:paraId="32487253" w14:textId="77777777" w:rsidR="00903E67" w:rsidRDefault="00903E67" w:rsidP="005636B6">
      <w:pPr>
        <w:spacing w:before="240" w:after="240"/>
      </w:pPr>
      <w:r>
        <w:t>Briareo, que se sublevó contra los dioses olímpicos.</w:t>
      </w:r>
    </w:p>
    <w:p w14:paraId="2056B5B8" w14:textId="77777777" w:rsidR="00903E67" w:rsidRDefault="00903E67" w:rsidP="005636B6">
      <w:pPr>
        <w:spacing w:before="240" w:after="240"/>
      </w:pPr>
      <w:r>
        <w:t>Marte, Palas Atenea y Apolo, luchando contra los gigantes.</w:t>
      </w:r>
    </w:p>
    <w:p w14:paraId="398605F9" w14:textId="77777777" w:rsidR="00903E67" w:rsidRDefault="00903E67" w:rsidP="005636B6">
      <w:pPr>
        <w:spacing w:before="240" w:after="240"/>
      </w:pPr>
      <w:r>
        <w:t>La torre de Babel.</w:t>
      </w:r>
    </w:p>
    <w:p w14:paraId="659FE8C9" w14:textId="77777777" w:rsidR="00903E67" w:rsidRDefault="00903E67" w:rsidP="005636B6">
      <w:pPr>
        <w:spacing w:before="240" w:after="240"/>
      </w:pPr>
      <w:r>
        <w:t>Niobe, que se ensoberbeci ante Latona por tener siete hijos y siete hijas, mientras que ésta sólo tenía a Apolo y Diana, que</w:t>
      </w:r>
    </w:p>
    <w:p w14:paraId="42B2643A" w14:textId="77777777" w:rsidR="00903E67" w:rsidRDefault="00903E67" w:rsidP="005636B6">
      <w:pPr>
        <w:spacing w:before="240" w:after="240"/>
      </w:pPr>
      <w:r>
        <w:t>exterminaron a los nióbidas, fue convertida en piedra.</w:t>
      </w:r>
    </w:p>
    <w:p w14:paraId="50BBCC8D" w14:textId="77777777" w:rsidR="00903E67" w:rsidRDefault="00903E67" w:rsidP="005636B6">
      <w:pPr>
        <w:spacing w:before="240" w:after="240"/>
      </w:pPr>
      <w:r>
        <w:t>Saúl se suicidó tras su derrota en Gelboé a manos de los filisteos. David maldijo aquel valle con la sequía ( Samuel, ).</w:t>
      </w:r>
    </w:p>
    <w:p w14:paraId="4FA32200" w14:textId="77777777" w:rsidR="00903E67" w:rsidRDefault="00903E67" w:rsidP="005636B6">
      <w:pPr>
        <w:spacing w:before="240" w:after="240"/>
      </w:pPr>
      <w:r>
        <w:t>Aracne, que desafió a Atenea a tejer y fue convertida en araña por la diosa.</w:t>
      </w:r>
    </w:p>
    <w:p w14:paraId="405C3F9A" w14:textId="77777777" w:rsidR="00903E67" w:rsidRDefault="00903E67" w:rsidP="005636B6">
      <w:pPr>
        <w:spacing w:before="240" w:after="240"/>
      </w:pPr>
      <w:r>
        <w:lastRenderedPageBreak/>
        <w:t>Roboán, hijo de Salomón, tuvo que huir del pueblo, sublevado contra él por no haber querido, en su arrogancia, disminuir los</w:t>
      </w:r>
    </w:p>
    <w:p w14:paraId="2E00DC79" w14:textId="77777777" w:rsidR="00903E67" w:rsidRDefault="00903E67" w:rsidP="005636B6">
      <w:pPr>
        <w:spacing w:before="240" w:after="240"/>
      </w:pPr>
      <w:r>
        <w:t>impuestos ( Reyes, XII, -).</w:t>
      </w:r>
    </w:p>
    <w:p w14:paraId="7216EC84" w14:textId="77777777" w:rsidR="00903E67" w:rsidRDefault="00903E67" w:rsidP="005636B6">
      <w:pPr>
        <w:spacing w:before="240" w:after="240"/>
      </w:pPr>
      <w:r>
        <w:t>Erifile fue muerta por su hijo Alcmeón en venganza por haber traicionado ésta a su esposo Anfiarao, que dada su condición de</w:t>
      </w:r>
    </w:p>
    <w:p w14:paraId="747C66A1" w14:textId="77777777" w:rsidR="00903E67" w:rsidRDefault="00903E67" w:rsidP="005636B6">
      <w:pPr>
        <w:spacing w:before="240" w:after="240"/>
      </w:pPr>
      <w:r>
        <w:t>adivino (Infiemo, XX, -), sabía que moriría en caso de acudir a luchar contra Tebas. Argia, mujer de Polinice, ofreció a Erifile un</w:t>
      </w:r>
    </w:p>
    <w:p w14:paraId="637A373B" w14:textId="77777777" w:rsidR="00903E67" w:rsidRDefault="00903E67" w:rsidP="005636B6">
      <w:pPr>
        <w:spacing w:before="240" w:after="240"/>
      </w:pPr>
      <w:r>
        <w:t>collar si conseguía que su esposo acudiera a la batalla, como en efecto hizo, provocando la presagiada muerte del esposo (Esta cio,</w:t>
      </w:r>
    </w:p>
    <w:p w14:paraId="62A5BF4D" w14:textId="77777777" w:rsidR="00903E67" w:rsidRDefault="00903E67" w:rsidP="005636B6">
      <w:pPr>
        <w:spacing w:before="240" w:after="240"/>
      </w:pPr>
      <w:r>
        <w:t>Tebaida, II,  ss.; IV,  y ss. También en Metamorfosis y en Eneida).</w:t>
      </w:r>
    </w:p>
    <w:p w14:paraId="0BA8EA42" w14:textId="77777777" w:rsidR="00903E67" w:rsidRDefault="00903E67" w:rsidP="005636B6">
      <w:pPr>
        <w:spacing w:before="240" w:after="240"/>
      </w:pPr>
      <w:r>
        <w:t>El rey asirio Senaquerib se había burlado de la confianza del rey Ezequía en el Dios de los hebreos. Un ángel exterminó su</w:t>
      </w:r>
    </w:p>
    <w:p w14:paraId="6A2F8E10" w14:textId="77777777" w:rsidR="00903E67" w:rsidRDefault="00903E67" w:rsidP="005636B6">
      <w:pPr>
        <w:spacing w:before="240" w:after="240"/>
      </w:pPr>
      <w:r>
        <w:t>ejército y sus hijos le asesinaron ( Reyes, XIX; Isaías, XXXVII).</w:t>
      </w:r>
    </w:p>
    <w:p w14:paraId="3D69DC78" w14:textId="77777777" w:rsidR="00903E67" w:rsidRDefault="00903E67" w:rsidP="005636B6">
      <w:pPr>
        <w:spacing w:before="240" w:after="240"/>
      </w:pPr>
      <w:r>
        <w:t>Tamiris, reina de los masegetas o escitas, a quien el persa Ciro había matado a su hijo, se vengó de éste, una vez derrotado,</w:t>
      </w:r>
    </w:p>
    <w:p w14:paraId="213BCD93" w14:textId="77777777" w:rsidR="00903E67" w:rsidRDefault="00903E67" w:rsidP="005636B6">
      <w:pPr>
        <w:spacing w:before="240" w:after="240"/>
      </w:pPr>
      <w:r>
        <w:t>cortándole la cabeza. Dante lo cita de Orosio (Historia,II, -), que debe inspirarse en un pasaje de Herodoto.</w:t>
      </w:r>
    </w:p>
    <w:p w14:paraId="0E4A3C0C" w14:textId="77777777" w:rsidR="00903E67" w:rsidRDefault="00903E67" w:rsidP="005636B6">
      <w:pPr>
        <w:spacing w:before="240" w:after="240"/>
      </w:pPr>
      <w:r>
        <w:t>Holofernes, decapitado por Judit en el cerco de Betulia.</w:t>
      </w:r>
    </w:p>
    <w:p w14:paraId="50EE6250" w14:textId="77777777" w:rsidR="00903E67" w:rsidRDefault="00903E67" w:rsidP="005636B6">
      <w:pPr>
        <w:spacing w:before="240" w:after="240"/>
      </w:pPr>
      <w:r>
        <w:t>El último ejemplo es el de la soberbia Troya incendiada y arrasada por los griegos. Este terceto resume no sólo el acróstico, sino</w:t>
      </w:r>
    </w:p>
    <w:p w14:paraId="643E7B9D" w14:textId="77777777" w:rsidR="00903E67" w:rsidRDefault="00903E67" w:rsidP="005636B6">
      <w:pPr>
        <w:spacing w:before="240" w:after="240"/>
      </w:pPr>
      <w:r>
        <w:t>los tres tipos de soberbia a los que hemos aludido anteriormente.</w:t>
      </w:r>
    </w:p>
    <w:p w14:paraId="4C192D19" w14:textId="77777777" w:rsidR="00903E67" w:rsidRDefault="00903E67" w:rsidP="005636B6">
      <w:pPr>
        <w:spacing w:before="240" w:after="240"/>
      </w:pPr>
      <w:r>
        <w:lastRenderedPageBreak/>
        <w:t>El ángel guardián del primer círculo, que borrará a Dante la primera P de su frente.</w:t>
      </w:r>
    </w:p>
    <w:p w14:paraId="7CE3E39B" w14:textId="77777777" w:rsidR="00903E67" w:rsidRDefault="00903E67" w:rsidP="005636B6">
      <w:pPr>
        <w:spacing w:before="240" w:after="240"/>
      </w:pPr>
      <w:r>
        <w:t>Han pasado seis horas del día. Ha pasado, pues, la hora del mediodía cuando los dos viajeros se aprestan a subir a la segunda</w:t>
      </w:r>
    </w:p>
    <w:p w14:paraId="4D9FB51B" w14:textId="77777777" w:rsidR="00903E67" w:rsidRDefault="00903E67" w:rsidP="005636B6">
      <w:pPr>
        <w:spacing w:before="240" w:after="240"/>
      </w:pPr>
      <w:r>
        <w:t>cornisa.</w:t>
      </w:r>
    </w:p>
    <w:p w14:paraId="02F3BA22" w14:textId="77777777" w:rsidR="00903E67" w:rsidRDefault="00903E67" w:rsidP="005636B6">
      <w:pPr>
        <w:spacing w:before="240" w:after="240"/>
      </w:pPr>
      <w:r>
        <w:t>Eco de Mateo, XXII, : «Muchos son los llamados y pocos los elegidos.»</w:t>
      </w:r>
    </w:p>
    <w:p w14:paraId="5B385E5A" w14:textId="77777777" w:rsidR="00903E67" w:rsidRDefault="00903E67" w:rsidP="005636B6">
      <w:pPr>
        <w:spacing w:before="240" w:after="240"/>
      </w:pPr>
      <w:r>
        <w:t>La iglesia de San Miniato domina la ciudad de Florencia (la irónicamente llamada «bien guiada») al otro lado del Arno, que es</w:t>
      </w:r>
    </w:p>
    <w:p w14:paraId="1C887EC9" w14:textId="77777777" w:rsidR="00903E67" w:rsidRDefault="00903E67" w:rsidP="005636B6">
      <w:pPr>
        <w:spacing w:before="240" w:after="240"/>
      </w:pPr>
      <w:r>
        <w:t>preciso cruzar por el puente llamado Rubaconte, por el podestá que comenzó su construcción. El sumario y las pesas hacen referencia</w:t>
      </w:r>
    </w:p>
    <w:p w14:paraId="3B74B891" w14:textId="77777777" w:rsidR="00903E67" w:rsidRDefault="00903E67" w:rsidP="005636B6">
      <w:pPr>
        <w:spacing w:before="240" w:after="240"/>
      </w:pPr>
      <w:r>
        <w:t>a dos grandes escándalos que entre la magistratura y los comerciantes respectivamente tuvieron lugar en Florencia, ambos en .</w:t>
      </w:r>
    </w:p>
    <w:p w14:paraId="07D95A76" w14:textId="77777777" w:rsidR="00903E67" w:rsidRDefault="00903E67" w:rsidP="005636B6">
      <w:pPr>
        <w:spacing w:before="240" w:after="240"/>
      </w:pPr>
      <w:r>
        <w:t>Principio de la primera bienaventuranza del Sermón de la Montaña (Mateo, V, ). A pesar del plural en el original «voci», debe</w:t>
      </w:r>
    </w:p>
    <w:p w14:paraId="387014CB" w14:textId="77777777" w:rsidR="00903E67" w:rsidRDefault="00903E67" w:rsidP="005636B6">
      <w:pPr>
        <w:spacing w:before="240" w:after="240"/>
      </w:pPr>
      <w:r>
        <w:t>ser entonada por un solo ángel, como en el resto de las cornisas.</w:t>
      </w:r>
    </w:p>
    <w:p w14:paraId="3EDA84DD" w14:textId="77777777" w:rsidR="00903E67" w:rsidRDefault="00903E67" w:rsidP="005636B6">
      <w:pPr>
        <w:spacing w:before="240" w:after="240"/>
      </w:pPr>
      <w:r>
        <w:t>Los viajeros han llegado al repecho donde se purga el pecado de la envidia Éste es lógicamente menor que el primero, porque al</w:t>
      </w:r>
    </w:p>
    <w:p w14:paraId="6027F94F" w14:textId="77777777" w:rsidR="00903E67" w:rsidRDefault="00903E67" w:rsidP="005636B6">
      <w:pPr>
        <w:spacing w:before="240" w:after="240"/>
      </w:pPr>
      <w:r>
        <w:t>tener la montaña forma cónica va disminuyendo hacia la cumbre.</w:t>
      </w:r>
    </w:p>
    <w:p w14:paraId="78944288" w14:textId="77777777" w:rsidR="00903E67" w:rsidRDefault="00903E67" w:rsidP="005636B6">
      <w:pPr>
        <w:spacing w:before="240" w:after="240"/>
      </w:pPr>
      <w:r>
        <w:t>A continuación tres casos de amor al prójimo, como ejemplos en contra de la envidia. El primero referido a María, hace</w:t>
      </w:r>
    </w:p>
    <w:p w14:paraId="6AC95EC1" w14:textId="77777777" w:rsidR="00903E67" w:rsidRDefault="00903E67" w:rsidP="005636B6">
      <w:pPr>
        <w:spacing w:before="240" w:after="240"/>
      </w:pPr>
      <w:r>
        <w:t>referencia a las bodas de Caná.</w:t>
      </w:r>
    </w:p>
    <w:p w14:paraId="4A44FBFD" w14:textId="77777777" w:rsidR="00903E67" w:rsidRDefault="00903E67" w:rsidP="005636B6">
      <w:pPr>
        <w:spacing w:before="240" w:after="240"/>
      </w:pPr>
      <w:r>
        <w:lastRenderedPageBreak/>
        <w:t>El siguiente ejemplo hace referencia a la proverbial amistad entre Orestes Pílades,</w:t>
      </w:r>
    </w:p>
    <w:p w14:paraId="5383E5B6" w14:textId="77777777" w:rsidR="00903E67" w:rsidRDefault="00903E67" w:rsidP="005636B6">
      <w:pPr>
        <w:spacing w:before="240" w:after="240"/>
      </w:pPr>
      <w:r>
        <w:t>que se hizo pasar por su amigo para salvarle la vida.</w:t>
      </w:r>
    </w:p>
    <w:p w14:paraId="061057EE" w14:textId="77777777" w:rsidR="00903E67" w:rsidRDefault="00903E67" w:rsidP="005636B6">
      <w:pPr>
        <w:spacing w:before="240" w:after="240"/>
      </w:pPr>
      <w:r>
        <w:t>El tercer ejemplo son palabras del propio Jesús en el Sermón de la Montaña (Mateo, ): «Amad al que os ofende.»</w:t>
      </w:r>
    </w:p>
    <w:p w14:paraId="3C09ECA6" w14:textId="77777777" w:rsidR="00903E67" w:rsidRDefault="00903E67" w:rsidP="005636B6">
      <w:pPr>
        <w:spacing w:before="240" w:after="240"/>
      </w:pPr>
      <w:r>
        <w:t>Se trata de una práctica común en cetrería para amansar a las aves de presa. Da cuenta de ello Federico II en «De arte</w:t>
      </w:r>
    </w:p>
    <w:p w14:paraId="63C87611" w14:textId="77777777" w:rsidR="00903E67" w:rsidRDefault="00903E67" w:rsidP="005636B6">
      <w:pPr>
        <w:spacing w:before="240" w:after="240"/>
      </w:pPr>
      <w:r>
        <w:t>Venendibus cum avibus».</w:t>
      </w:r>
    </w:p>
    <w:p w14:paraId="1C665B3F" w14:textId="77777777" w:rsidR="00903E67" w:rsidRDefault="00903E67" w:rsidP="005636B6">
      <w:pPr>
        <w:spacing w:before="240" w:after="240"/>
      </w:pPr>
      <w:r>
        <w:t>Para evitar que Dante corra peligro de caerse.</w:t>
      </w:r>
    </w:p>
    <w:p w14:paraId="1DC73709" w14:textId="77777777" w:rsidR="00903E67" w:rsidRDefault="00903E67" w:rsidP="005636B6">
      <w:pPr>
        <w:spacing w:before="240" w:after="240"/>
      </w:pPr>
      <w:r>
        <w:t>De la Ciudad de Dios, o Jerusalén Celeste.</w:t>
      </w:r>
    </w:p>
    <w:p w14:paraId="7E97221E" w14:textId="77777777" w:rsidR="00903E67" w:rsidRDefault="00903E67" w:rsidP="005636B6">
      <w:pPr>
        <w:spacing w:before="240" w:after="240"/>
      </w:pPr>
      <w:r>
        <w:t>Sapía dei Salvani, era tía del Provenzán ya conocido por nosotros (Purgatorio, XI), esposa de Ghinibaldo di Saracino (Infierno,</w:t>
      </w:r>
    </w:p>
    <w:p w14:paraId="0704CE8A" w14:textId="77777777" w:rsidR="00903E67" w:rsidRDefault="00903E67" w:rsidP="005636B6">
      <w:pPr>
        <w:spacing w:before="240" w:after="240"/>
      </w:pPr>
      <w:r>
        <w:t>XXXI). Envidiosa de la prosperidad de éste en Siena, al parecer mostró su satisfacción ante la derrota y vergonzosa muerte del</w:t>
      </w:r>
    </w:p>
    <w:p w14:paraId="5E743E80" w14:textId="77777777" w:rsidR="00903E67" w:rsidRDefault="00903E67" w:rsidP="005636B6">
      <w:pPr>
        <w:spacing w:before="240" w:after="240"/>
      </w:pPr>
      <w:r>
        <w:t>sobrino. Murió en .</w:t>
      </w:r>
    </w:p>
    <w:p w14:paraId="2C8EA172" w14:textId="77777777" w:rsidR="00903E67" w:rsidRDefault="00903E67" w:rsidP="005636B6">
      <w:pPr>
        <w:spacing w:before="240" w:after="240"/>
      </w:pPr>
      <w:r>
        <w:t>La batalla de Colle tuvo lugar en , como hemos visto, entre los florentinos güelfos y sieneses gibelinos, con la derrota de</w:t>
      </w:r>
    </w:p>
    <w:p w14:paraId="76D4704C" w14:textId="77777777" w:rsidR="00903E67" w:rsidRDefault="00903E67" w:rsidP="005636B6">
      <w:pPr>
        <w:spacing w:before="240" w:after="240"/>
      </w:pPr>
      <w:r>
        <w:t>estos últimos.</w:t>
      </w:r>
    </w:p>
    <w:p w14:paraId="4EE5044D" w14:textId="77777777" w:rsidR="00903E67" w:rsidRDefault="00903E67" w:rsidP="005636B6">
      <w:pPr>
        <w:spacing w:before="240" w:after="240"/>
      </w:pPr>
      <w:r>
        <w:t>La derrota de los sieneses, que ya estaba predestinada por Dios.</w:t>
      </w:r>
    </w:p>
    <w:p w14:paraId="42E2DF01" w14:textId="77777777" w:rsidR="00903E67" w:rsidRDefault="00903E67" w:rsidP="005636B6">
      <w:pPr>
        <w:spacing w:before="240" w:after="240"/>
      </w:pPr>
      <w:r>
        <w:t>Según la fábula, el mirlo viendo un buen día ya a finales de enero canta «ya no te temo, Dios, pues salí del inviemo», cuando lo</w:t>
      </w:r>
    </w:p>
    <w:p w14:paraId="14920BD2" w14:textId="77777777" w:rsidR="00903E67" w:rsidRDefault="00903E67" w:rsidP="005636B6">
      <w:pPr>
        <w:spacing w:before="240" w:after="240"/>
      </w:pPr>
      <w:r>
        <w:t>peor está aún por pasar.</w:t>
      </w:r>
    </w:p>
    <w:p w14:paraId="41DC44B1" w14:textId="77777777" w:rsidR="00903E67" w:rsidRDefault="00903E67" w:rsidP="005636B6">
      <w:pPr>
        <w:spacing w:before="240" w:after="240"/>
      </w:pPr>
      <w:r>
        <w:lastRenderedPageBreak/>
        <w:t>Piero da Campi, llamado Pettinaio a causa de su profesión de vendedor de peines. Al parecer, murió a los ciento nueve años en</w:t>
      </w:r>
    </w:p>
    <w:p w14:paraId="3A440621" w14:textId="77777777" w:rsidR="00903E67" w:rsidRDefault="00903E67" w:rsidP="005636B6">
      <w:pPr>
        <w:spacing w:before="240" w:after="240"/>
      </w:pPr>
      <w:r>
        <w:t>con una extraña fama de santidad. Compraba peines en Pisa y en Siena y tiraba los de mala calidad, pues decía que podía ser</w:t>
      </w:r>
    </w:p>
    <w:p w14:paraId="5EABF2EF" w14:textId="77777777" w:rsidR="00903E67" w:rsidRDefault="00903E67" w:rsidP="005636B6">
      <w:pPr>
        <w:spacing w:before="240" w:after="240"/>
      </w:pPr>
      <w:r>
        <w:t>engañado, pero no engañar a su vez.</w:t>
      </w:r>
    </w:p>
    <w:p w14:paraId="05939797" w14:textId="77777777" w:rsidR="00903E67" w:rsidRDefault="00903E67" w:rsidP="005636B6">
      <w:pPr>
        <w:spacing w:before="240" w:after="240"/>
      </w:pPr>
      <w:r>
        <w:t>De nuevo los temores de Dante de ser condenado a purgar su soberbia al parecer con razón, según algunos contemporáneos</w:t>
      </w:r>
    </w:p>
    <w:p w14:paraId="0A2B2A64" w14:textId="77777777" w:rsidR="00903E67" w:rsidRDefault="00903E67" w:rsidP="005636B6">
      <w:pPr>
        <w:spacing w:before="240" w:after="240"/>
      </w:pPr>
      <w:r>
        <w:t>suyos.</w:t>
      </w:r>
    </w:p>
    <w:p w14:paraId="3505EA16" w14:textId="77777777" w:rsidR="00903E67" w:rsidRDefault="00903E67" w:rsidP="005636B6">
      <w:pPr>
        <w:spacing w:before="240" w:after="240"/>
      </w:pPr>
      <w:r>
        <w:t>En estos últimos versos alude Sapia a dos empresas descabelladas de lo sieneses, que acabaron en fracaso estrepitoso. La una es</w:t>
      </w:r>
    </w:p>
    <w:p w14:paraId="3EF22AD4" w14:textId="77777777" w:rsidR="00903E67" w:rsidRDefault="00903E67" w:rsidP="005636B6">
      <w:pPr>
        <w:spacing w:before="240" w:after="240"/>
      </w:pPr>
      <w:r>
        <w:t>la construcción de un puerto -Siena, recuérdese, es una ciudad del interior- en Telamón, localidad muy insalubre. La otra era la</w:t>
      </w:r>
    </w:p>
    <w:p w14:paraId="6B61E2E0" w14:textId="77777777" w:rsidR="00903E67" w:rsidRDefault="00903E67" w:rsidP="005636B6">
      <w:pPr>
        <w:spacing w:before="240" w:after="240"/>
      </w:pPr>
      <w:r>
        <w:t>búsqueda infructuosa de un río subterráneo llamado Diana, que abasteciera de agua a la ciudad.</w:t>
      </w:r>
    </w:p>
    <w:p w14:paraId="25499FBE" w14:textId="77777777" w:rsidR="00903E67" w:rsidRDefault="00903E67" w:rsidP="005636B6">
      <w:pPr>
        <w:spacing w:before="240" w:after="240"/>
      </w:pPr>
      <w:r>
        <w:t>«Los almirantes», acaso los encargados de la construcción del puerto que, junto al dinero, el tiempo y las esperanzas, perdieron</w:t>
      </w:r>
    </w:p>
    <w:p w14:paraId="1481F2F3" w14:textId="77777777" w:rsidR="00903E67" w:rsidRDefault="00903E67" w:rsidP="005636B6">
      <w:pPr>
        <w:spacing w:before="240" w:after="240"/>
      </w:pPr>
      <w:r>
        <w:t>la vida a causa de la malaria tan frecuente en Telamón.</w:t>
      </w:r>
    </w:p>
    <w:p w14:paraId="58520D39" w14:textId="77777777" w:rsidR="00903E67" w:rsidRDefault="00903E67" w:rsidP="005636B6">
      <w:pPr>
        <w:spacing w:before="240" w:after="240"/>
      </w:pPr>
      <w:r>
        <w:t>Los que hablan son: primero (v. ), Guido del Duca, de la familia de los Onesti, de Rávena, que dejó una gran fama de hombre</w:t>
      </w:r>
    </w:p>
    <w:p w14:paraId="5ED21F58" w14:textId="77777777" w:rsidR="00903E67" w:rsidRDefault="00903E67" w:rsidP="005636B6">
      <w:pPr>
        <w:spacing w:before="240" w:after="240"/>
      </w:pPr>
      <w:r>
        <w:t>envidioso y murió en ; el otro (v. ) es Riniero dei Paolucci, señor de Calboli, güelfo de la región de Romaña. Murió en una</w:t>
      </w:r>
    </w:p>
    <w:p w14:paraId="3E09526E" w14:textId="77777777" w:rsidR="00903E67" w:rsidRDefault="00903E67" w:rsidP="005636B6">
      <w:pPr>
        <w:spacing w:before="240" w:after="240"/>
      </w:pPr>
      <w:r>
        <w:t>batalla en .</w:t>
      </w:r>
    </w:p>
    <w:p w14:paraId="06AC092D" w14:textId="77777777" w:rsidR="00903E67" w:rsidRDefault="00903E67" w:rsidP="005636B6">
      <w:pPr>
        <w:spacing w:before="240" w:after="240"/>
      </w:pPr>
      <w:r>
        <w:lastRenderedPageBreak/>
        <w:t>Monte del Apenino en que nace el Arno.</w:t>
      </w:r>
    </w:p>
    <w:p w14:paraId="10E8B434" w14:textId="77777777" w:rsidR="00903E67" w:rsidRDefault="00903E67" w:rsidP="005636B6">
      <w:pPr>
        <w:spacing w:before="240" w:after="240"/>
      </w:pPr>
      <w:r>
        <w:t>Nótese el tono de humildad que, tras la visita al círculo de los soberbios, adopta Dante para referirse a su, por el momento</w:t>
      </w:r>
    </w:p>
    <w:p w14:paraId="4A55F2DA" w14:textId="77777777" w:rsidR="00903E67" w:rsidRDefault="00903E67" w:rsidP="005636B6">
      <w:pPr>
        <w:spacing w:before="240" w:after="240"/>
      </w:pPr>
      <w:r>
        <w:t>(), corta carrera literaria.</w:t>
      </w:r>
    </w:p>
    <w:p w14:paraId="5E52655E" w14:textId="77777777" w:rsidR="00903E67" w:rsidRDefault="00903E67" w:rsidP="005636B6">
      <w:pPr>
        <w:spacing w:before="240" w:after="240"/>
      </w:pPr>
      <w:r>
        <w:t>- El Arno nace en la región más abrupta e intrincada de los Apeninos (macizo</w:t>
      </w:r>
    </w:p>
    <w:p w14:paraId="1A07AEA1" w14:textId="77777777" w:rsidR="00903E67" w:rsidRDefault="00903E67" w:rsidP="005636B6">
      <w:pPr>
        <w:spacing w:before="240" w:after="240"/>
      </w:pPr>
      <w:r>
        <w:t>del que los antiguos pensaban que Sicilia se había desgajado por un</w:t>
      </w:r>
    </w:p>
    <w:p w14:paraId="33C3040C" w14:textId="77777777" w:rsidR="00903E67" w:rsidRDefault="00903E67" w:rsidP="005636B6">
      <w:pPr>
        <w:spacing w:before="240" w:after="240"/>
      </w:pPr>
      <w:r>
        <w:t>terremoto). El Peloro es el cabo de Faro, en dicha isla.</w:t>
      </w:r>
    </w:p>
    <w:p w14:paraId="5B7F049E" w14:textId="77777777" w:rsidR="00903E67" w:rsidRDefault="00903E67" w:rsidP="005636B6">
      <w:pPr>
        <w:spacing w:before="240" w:after="240"/>
      </w:pPr>
      <w:r>
        <w:t>El sol evapora el agua del mar formando las nubes, que luego van a originar las lluvias de las que se generan los ríos.</w:t>
      </w:r>
    </w:p>
    <w:p w14:paraId="32E10D72" w14:textId="77777777" w:rsidR="00903E67" w:rsidRDefault="00903E67" w:rsidP="005636B6">
      <w:pPr>
        <w:spacing w:before="240" w:after="240"/>
      </w:pPr>
      <w:r>
        <w:t>Porque el lugar impulse naturalmente al mal a sus habitantes, o por  la costumbre arraigada en éstos.</w:t>
      </w:r>
    </w:p>
    <w:p w14:paraId="7ECDA567" w14:textId="77777777" w:rsidR="00903E67" w:rsidRDefault="00903E67" w:rsidP="005636B6">
      <w:pPr>
        <w:spacing w:before="240" w:after="240"/>
      </w:pPr>
      <w:r>
        <w:t>Circe es la famosa hechicera que convertía en bestias a los hombres d Ulises.</w:t>
      </w:r>
    </w:p>
    <w:p w14:paraId="324F5C33" w14:textId="77777777" w:rsidR="00903E67" w:rsidRDefault="00903E67" w:rsidP="005636B6">
      <w:pPr>
        <w:spacing w:before="240" w:after="240"/>
      </w:pPr>
      <w:r>
        <w:t>Se refiere ahora a la ciudad de Arezzo.</w:t>
      </w:r>
    </w:p>
    <w:p w14:paraId="2990ED11" w14:textId="77777777" w:rsidR="00903E67" w:rsidRDefault="00903E67" w:rsidP="005636B6">
      <w:pPr>
        <w:spacing w:before="240" w:after="240"/>
      </w:pPr>
      <w:r>
        <w:t>Los lobos son ahora los florentinos, más malignos aún que los perros aretinos.</w:t>
      </w:r>
    </w:p>
    <w:p w14:paraId="37E3652A" w14:textId="77777777" w:rsidR="00903E67" w:rsidRDefault="00903E67" w:rsidP="005636B6">
      <w:pPr>
        <w:spacing w:before="240" w:after="240"/>
      </w:pPr>
      <w:r>
        <w:t>Ahora se refiere a Pisa.</w:t>
      </w:r>
    </w:p>
    <w:p w14:paraId="29ACDABE" w14:textId="77777777" w:rsidR="00903E67" w:rsidRDefault="00903E67" w:rsidP="005636B6">
      <w:pPr>
        <w:spacing w:before="240" w:after="240"/>
      </w:pPr>
      <w:r>
        <w:t>El propio Rinier, que debe escuchar la maldad de su sobrino.</w:t>
      </w:r>
    </w:p>
    <w:p w14:paraId="675086BC" w14:textId="77777777" w:rsidR="00903E67" w:rsidRDefault="00903E67" w:rsidP="005636B6">
      <w:pPr>
        <w:spacing w:before="240" w:after="240"/>
      </w:pPr>
      <w:r>
        <w:t>Ahora se refiere a Dante.</w:t>
      </w:r>
    </w:p>
    <w:p w14:paraId="174DC0BA" w14:textId="77777777" w:rsidR="00903E67" w:rsidRDefault="00903E67" w:rsidP="005636B6">
      <w:pPr>
        <w:spacing w:before="240" w:after="240"/>
      </w:pPr>
      <w:r>
        <w:t>El sobrino de Rinier es Fulcieri da Calboli, podestá en varias ciudades italianas que gobernó con gran crueldad Florencia en</w:t>
      </w:r>
    </w:p>
    <w:p w14:paraId="1CE75EAA" w14:textId="77777777" w:rsidR="00903E67" w:rsidRDefault="00903E67" w:rsidP="005636B6">
      <w:pPr>
        <w:spacing w:before="240" w:after="240"/>
      </w:pPr>
      <w:r>
        <w:lastRenderedPageBreak/>
        <w:t>, en nombre de los negros y dirigiendo una feroz represión contra blancos y gibelinos.</w:t>
      </w:r>
    </w:p>
    <w:p w14:paraId="732750FC" w14:textId="77777777" w:rsidR="00903E67" w:rsidRDefault="00903E67" w:rsidP="005636B6">
      <w:pPr>
        <w:spacing w:before="240" w:after="240"/>
      </w:pPr>
      <w:r>
        <w:t>Recuérdese que Dante no ha contestado aún a la pregunta de Guido al principio del canto.</w:t>
      </w:r>
    </w:p>
    <w:p w14:paraId="465ABA59" w14:textId="77777777" w:rsidR="00903E67" w:rsidRDefault="00903E67" w:rsidP="005636B6">
      <w:pPr>
        <w:spacing w:before="240" w:after="240"/>
      </w:pPr>
      <w:r>
        <w:t>En el original, «là "v" é mestier di consorte divieto». Es decir, bienes que quien los obtiene no quiere compartir con nadie.</w:t>
      </w:r>
    </w:p>
    <w:p w14:paraId="21ABCA44" w14:textId="77777777" w:rsidR="00903E67" w:rsidRDefault="00903E67" w:rsidP="005636B6">
      <w:pPr>
        <w:spacing w:before="240" w:after="240"/>
      </w:pPr>
      <w:r>
        <w:t>Veremos esta cuestión en el próximo canto.</w:t>
      </w:r>
    </w:p>
    <w:p w14:paraId="567B55B0" w14:textId="77777777" w:rsidR="00903E67" w:rsidRDefault="00903E67" w:rsidP="005636B6">
      <w:pPr>
        <w:spacing w:before="240" w:after="240"/>
      </w:pPr>
      <w:r>
        <w:t>En la Rornaña. Ahora es esta comarca la que va a sufrir la repulsa de Dante por medio de Guido, que lamentará la decadencia de</w:t>
      </w:r>
    </w:p>
    <w:p w14:paraId="5493299D" w14:textId="77777777" w:rsidR="00903E67" w:rsidRDefault="00903E67" w:rsidP="005636B6">
      <w:pPr>
        <w:spacing w:before="240" w:after="240"/>
      </w:pPr>
      <w:r>
        <w:t>las grandes familias feudales.</w:t>
      </w:r>
    </w:p>
    <w:p w14:paraId="2CB03C5C" w14:textId="77777777" w:rsidR="00903E67" w:rsidRDefault="00903E67" w:rsidP="005636B6">
      <w:pPr>
        <w:spacing w:before="240" w:after="240"/>
      </w:pPr>
      <w:r>
        <w:t>Lizio da Valbona vivió en la segunda mitad del siglo XIII y fue amigo de Riniero. Arrigo Mainardi vivió en los primeros años</w:t>
      </w:r>
    </w:p>
    <w:p w14:paraId="0008647A" w14:textId="77777777" w:rsidR="00903E67" w:rsidRDefault="00903E67" w:rsidP="005636B6">
      <w:pPr>
        <w:spacing w:before="240" w:after="240"/>
      </w:pPr>
      <w:r>
        <w:t>del siglo, y fue amigo de Guido.</w:t>
      </w:r>
    </w:p>
    <w:p w14:paraId="5D0341A2" w14:textId="77777777" w:rsidR="00903E67" w:rsidRDefault="00903E67" w:rsidP="005636B6">
      <w:pPr>
        <w:spacing w:before="240" w:after="240"/>
      </w:pPr>
      <w:r>
        <w:t>Pier Traversaro, de Rávena, gibelino muerto en . Guido di Carpigna, e Montefeltro, güelfo muerto hacia .</w:t>
      </w:r>
    </w:p>
    <w:p w14:paraId="60F9CF39" w14:textId="77777777" w:rsidR="00903E67" w:rsidRDefault="00903E67" w:rsidP="005636B6">
      <w:pPr>
        <w:spacing w:before="240" w:after="240"/>
      </w:pPr>
      <w:r>
        <w:t>Fabbro del Lamberza, gibelino, podestá de varias ciudades, murió en  y tuvo gran fama de hombre sabio.</w:t>
      </w:r>
    </w:p>
    <w:p w14:paraId="6A8FB058" w14:textId="77777777" w:rsidR="00903E67" w:rsidRDefault="00903E67" w:rsidP="005636B6">
      <w:pPr>
        <w:spacing w:before="240" w:after="240"/>
      </w:pPr>
      <w:r>
        <w:t>Bernardino di Fosco, era de origen humilde, y llegó también a ser podestá en varias ciudades. En  defendió Faenza contra</w:t>
      </w:r>
    </w:p>
    <w:p w14:paraId="256D1CBA" w14:textId="77777777" w:rsidR="00903E67" w:rsidRDefault="00903E67" w:rsidP="005636B6">
      <w:pPr>
        <w:spacing w:before="240" w:after="240"/>
      </w:pPr>
      <w:r>
        <w:t>Federico II.</w:t>
      </w:r>
    </w:p>
    <w:p w14:paraId="65F3CF9A" w14:textId="77777777" w:rsidR="00903E67" w:rsidRDefault="00903E67" w:rsidP="005636B6">
      <w:pPr>
        <w:spacing w:before="240" w:after="240"/>
      </w:pPr>
      <w:r>
        <w:t>Guido da Prata vivió entre los siglos XII y XIII.</w:t>
      </w:r>
    </w:p>
    <w:p w14:paraId="55704473" w14:textId="77777777" w:rsidR="00903E67" w:rsidRDefault="00903E67" w:rsidP="005636B6">
      <w:pPr>
        <w:spacing w:before="240" w:after="240"/>
      </w:pPr>
      <w:r>
        <w:t>Ugolino de Azzo era toscano, de la familia Ubaldino; murió en .</w:t>
      </w:r>
    </w:p>
    <w:p w14:paraId="4EFED322" w14:textId="77777777" w:rsidR="00903E67" w:rsidRDefault="00903E67" w:rsidP="005636B6">
      <w:pPr>
        <w:spacing w:before="240" w:after="240"/>
      </w:pPr>
      <w:r>
        <w:lastRenderedPageBreak/>
        <w:t>Personaje casi desconocido.</w:t>
      </w:r>
    </w:p>
    <w:p w14:paraId="20F693A6" w14:textId="77777777" w:rsidR="00903E67" w:rsidRDefault="00903E67" w:rsidP="005636B6">
      <w:pPr>
        <w:spacing w:before="240" w:after="240"/>
      </w:pPr>
      <w:r>
        <w:t>Dos principales familias de la Romaña, famosas, como dice Dante, por su forma de vivir los ideales caballerescos.</w:t>
      </w:r>
    </w:p>
    <w:p w14:paraId="2E8B080B" w14:textId="77777777" w:rsidR="00903E67" w:rsidRDefault="00903E67" w:rsidP="005636B6">
      <w:pPr>
        <w:spacing w:before="240" w:after="240"/>
      </w:pPr>
      <w:r>
        <w:t>Pequeña ciudad cerca de Forlí, famosa por la liberalidad de sus caballeros. Su familia acaso aluda a los Mainardi (v. ) o a una</w:t>
      </w:r>
    </w:p>
    <w:p w14:paraId="26C06570" w14:textId="77777777" w:rsidR="00903E67" w:rsidRDefault="00903E67" w:rsidP="005636B6">
      <w:pPr>
        <w:spacing w:before="240" w:after="240"/>
      </w:pPr>
      <w:r>
        <w:t>antigua familia extinguida en .</w:t>
      </w:r>
    </w:p>
    <w:p w14:paraId="3E00528E" w14:textId="77777777" w:rsidR="00903E67" w:rsidRDefault="00903E67" w:rsidP="005636B6">
      <w:pPr>
        <w:spacing w:before="240" w:after="240"/>
      </w:pPr>
      <w:r>
        <w:t>La estirpe de los Malvicini, condes de Beguacavallo se había reducido en  a tres hijas, una de ellas esposa de Guido Novello</w:t>
      </w:r>
    </w:p>
    <w:p w14:paraId="2D6BD566" w14:textId="77777777" w:rsidR="00903E67" w:rsidRDefault="00903E67" w:rsidP="005636B6">
      <w:pPr>
        <w:spacing w:before="240" w:after="240"/>
      </w:pPr>
      <w:r>
        <w:t>da Polenta. Los herederos de las otras dos ciudades son indignos de sus antecesores.</w:t>
      </w:r>
    </w:p>
    <w:p w14:paraId="1CE66C4B" w14:textId="77777777" w:rsidR="00903E67" w:rsidRDefault="00903E67" w:rsidP="005636B6">
      <w:pPr>
        <w:spacing w:before="240" w:after="240"/>
      </w:pPr>
      <w:r>
        <w:t>Señores gibelinos de Faenza, que mejorarán de condición cuando haya muerto su demonio, Maghinardo (Infierno, XXVII,</w:t>
      </w:r>
    </w:p>
    <w:p w14:paraId="4ED5429A" w14:textId="77777777" w:rsidR="00903E67" w:rsidRDefault="00903E67" w:rsidP="005636B6">
      <w:pPr>
        <w:spacing w:before="240" w:after="240"/>
      </w:pPr>
      <w:r>
        <w:t>-).</w:t>
      </w:r>
    </w:p>
    <w:p w14:paraId="6668E11D" w14:textId="77777777" w:rsidR="00903E67" w:rsidRDefault="00903E67" w:rsidP="005636B6">
      <w:pPr>
        <w:spacing w:before="240" w:after="240"/>
      </w:pPr>
      <w:r>
        <w:t>Ugolino dei Fantolín, güelfo de Faenza, a quien los hijos no podrán deshonrar, pues no tuvo descendencia.</w:t>
      </w:r>
    </w:p>
    <w:p w14:paraId="60910733" w14:textId="77777777" w:rsidR="00903E67" w:rsidRDefault="00903E67" w:rsidP="005636B6">
      <w:pPr>
        <w:spacing w:before="240" w:after="240"/>
      </w:pPr>
      <w:r>
        <w:t>Una vez terminado el discurso de Guido y dejados atrás este grupo de envidiosos, los viajeros escuchan en el aire unas voces que</w:t>
      </w:r>
    </w:p>
    <w:p w14:paraId="36CE1E6C" w14:textId="77777777" w:rsidR="00903E67" w:rsidRDefault="00903E67" w:rsidP="005636B6">
      <w:pPr>
        <w:spacing w:before="240" w:after="240"/>
      </w:pPr>
      <w:r>
        <w:t>amonestan contra la envidia. La primera es la de Caín, cuyo estigma en la frente impide que le mate nadie (Génesis, IV, ).</w:t>
      </w:r>
    </w:p>
    <w:p w14:paraId="1C71E87B" w14:textId="77777777" w:rsidR="00903E67" w:rsidRDefault="00903E67" w:rsidP="005636B6">
      <w:pPr>
        <w:spacing w:before="240" w:after="240"/>
      </w:pPr>
      <w:r>
        <w:t>Aglauro, hija de Cécrope, rey de Atenas, fue convertida en piedra por oponerse a los amores de su hermana, a quien envidiaba,</w:t>
      </w:r>
    </w:p>
    <w:p w14:paraId="58F088F4" w14:textId="77777777" w:rsidR="00903E67" w:rsidRDefault="00903E67" w:rsidP="005636B6">
      <w:pPr>
        <w:spacing w:before="240" w:after="240"/>
      </w:pPr>
      <w:r>
        <w:t>con el dios Hermes (Metamorfosís, II, -).</w:t>
      </w:r>
    </w:p>
    <w:p w14:paraId="1EC2E36A" w14:textId="77777777" w:rsidR="00903E67" w:rsidRDefault="00903E67" w:rsidP="005636B6">
      <w:pPr>
        <w:spacing w:before="240" w:after="240"/>
      </w:pPr>
      <w:r>
        <w:lastRenderedPageBreak/>
        <w:t>La del Sol, que parece oscilar entre los trópicos.</w:t>
      </w:r>
    </w:p>
    <w:p w14:paraId="359B2D21" w14:textId="77777777" w:rsidR="00903E67" w:rsidRDefault="00903E67" w:rsidP="005636B6">
      <w:pPr>
        <w:spacing w:before="240" w:after="240"/>
      </w:pPr>
      <w:r>
        <w:t>Comienza la tarde en el Purgatorio. En Italia era la medianoche.</w:t>
      </w:r>
    </w:p>
    <w:p w14:paraId="1D1F19BE" w14:textId="77777777" w:rsidR="00903E67" w:rsidRDefault="00903E67" w:rsidP="005636B6">
      <w:pPr>
        <w:spacing w:before="240" w:after="240"/>
      </w:pPr>
      <w:r>
        <w:t>Que el del Sol.</w:t>
      </w:r>
    </w:p>
    <w:p w14:paraId="4D2B3DD4" w14:textId="77777777" w:rsidR="00903E67" w:rsidRDefault="00903E67" w:rsidP="005636B6">
      <w:pPr>
        <w:spacing w:before="240" w:after="240"/>
      </w:pPr>
      <w:r>
        <w:t>El rayo se refleja con un ángulo igual al ángulo de incidencia, mientras la piedra cae verticalmente.</w:t>
      </w:r>
    </w:p>
    <w:p w14:paraId="0EEFC383" w14:textId="77777777" w:rsidR="00903E67" w:rsidRDefault="00903E67" w:rsidP="005636B6">
      <w:pPr>
        <w:spacing w:before="240" w:after="240"/>
      </w:pPr>
      <w:r>
        <w:t>El ángel guardián de la segunda cornisa, que les mostrará el paso a la tercera. Notar cómo en este paso Dante ya no advierte la</w:t>
      </w:r>
    </w:p>
    <w:p w14:paraId="1F2C35BC" w14:textId="77777777" w:rsidR="00903E67" w:rsidRDefault="00903E67" w:rsidP="005636B6">
      <w:pPr>
        <w:spacing w:before="240" w:after="240"/>
      </w:pPr>
      <w:r>
        <w:t>desaparición de la P correspondiente.</w:t>
      </w:r>
    </w:p>
    <w:p w14:paraId="7E162929" w14:textId="77777777" w:rsidR="00903E67" w:rsidRDefault="00903E67" w:rsidP="005636B6">
      <w:pPr>
        <w:spacing w:before="240" w:after="240"/>
      </w:pPr>
      <w:r>
        <w:t>Beati misericordis, «bienaventurados los misericordiosos», es el comienzo de la quinta bienaventuranza (Mateo, V, ). Goza tú</w:t>
      </w:r>
    </w:p>
    <w:p w14:paraId="33360F1E" w14:textId="77777777" w:rsidR="00903E67" w:rsidRDefault="00903E67" w:rsidP="005636B6">
      <w:pPr>
        <w:spacing w:before="240" w:after="240"/>
      </w:pPr>
      <w:r>
        <w:t>que vences  se refiere a la victoria sobre la envidia. Ambas frases son cantadas por el ángel.</w:t>
      </w:r>
    </w:p>
    <w:p w14:paraId="3BEECA3D" w14:textId="77777777" w:rsidR="00903E67" w:rsidRDefault="00903E67" w:rsidP="005636B6">
      <w:pPr>
        <w:spacing w:before="240" w:after="240"/>
      </w:pPr>
      <w:r>
        <w:t>Dante aprovecha la subida para aclarar una duda surgida de las palabras de Guido del Duca (Purgatorio, XIV). Lo que da pie a</w:t>
      </w:r>
    </w:p>
    <w:p w14:paraId="52D165EB" w14:textId="77777777" w:rsidR="00903E67" w:rsidRDefault="00903E67" w:rsidP="005636B6">
      <w:pPr>
        <w:spacing w:before="240" w:after="240"/>
      </w:pPr>
      <w:r>
        <w:t>una obvia disquisición dantesca sobre la diferencia de los bienes materiales, que disminuyen al compartirse, y dan motivo a la envidia;</w:t>
      </w:r>
    </w:p>
    <w:p w14:paraId="463FC774" w14:textId="77777777" w:rsidR="00903E67" w:rsidRDefault="00903E67" w:rsidP="005636B6">
      <w:pPr>
        <w:spacing w:before="240" w:after="240"/>
      </w:pPr>
      <w:r>
        <w:t>y los bienes espirituales, como el amor divino que se acrecienta al repartirse.</w:t>
      </w:r>
    </w:p>
    <w:p w14:paraId="17D39A3D" w14:textId="77777777" w:rsidR="00903E67" w:rsidRDefault="00903E67" w:rsidP="005636B6">
      <w:pPr>
        <w:spacing w:before="240" w:after="240"/>
      </w:pPr>
      <w:r>
        <w:t>Al llegar a la tercera comisa, las de los iracundos, Dante es sorprendido por tres visiones que ejemplifican la mansedumbre. La</w:t>
      </w:r>
    </w:p>
    <w:p w14:paraId="2BD0DB9F" w14:textId="77777777" w:rsidR="00903E67" w:rsidRDefault="00903E67" w:rsidP="005636B6">
      <w:pPr>
        <w:spacing w:before="240" w:after="240"/>
      </w:pPr>
      <w:r>
        <w:t>primera es la de Jesús niño, perdido en el templo de Jerusalén (Lucas, II, ).</w:t>
      </w:r>
    </w:p>
    <w:p w14:paraId="068624DA" w14:textId="77777777" w:rsidR="00903E67" w:rsidRDefault="00903E67" w:rsidP="005636B6">
      <w:pPr>
        <w:spacing w:before="240" w:after="240"/>
      </w:pPr>
      <w:r>
        <w:lastRenderedPageBreak/>
        <w:t>«Otra» es otra mujer.</w:t>
      </w:r>
    </w:p>
    <w:p w14:paraId="63407A9D" w14:textId="77777777" w:rsidR="00903E67" w:rsidRDefault="00903E67" w:rsidP="005636B6">
      <w:pPr>
        <w:spacing w:before="240" w:after="240"/>
      </w:pPr>
      <w:r>
        <w:t>La segunda visión corresponde a una anécdota de Pisistrato, tirano de Atenas por cuyo patronato lucharon Atenea y Poseidón, que</w:t>
      </w:r>
    </w:p>
    <w:p w14:paraId="3BACB473" w14:textId="77777777" w:rsidR="00903E67" w:rsidRDefault="00903E67" w:rsidP="005636B6">
      <w:pPr>
        <w:spacing w:before="240" w:after="240"/>
      </w:pPr>
      <w:r>
        <w:t>relata Valerio Maximo (V, I, ext. ).</w:t>
      </w:r>
    </w:p>
    <w:p w14:paraId="6B936A54" w14:textId="77777777" w:rsidR="00903E67" w:rsidRDefault="00903E67" w:rsidP="005636B6">
      <w:pPr>
        <w:spacing w:before="240" w:after="240"/>
      </w:pPr>
      <w:r>
        <w:t>La tercera escena es el martirio del protomártir San Esteban que éste acepta perdonando a sus asesinos (Hechos, VII, -). La</w:t>
      </w:r>
    </w:p>
    <w:p w14:paraId="11630E75" w14:textId="77777777" w:rsidR="00903E67" w:rsidRDefault="00903E67" w:rsidP="005636B6">
      <w:pPr>
        <w:spacing w:before="240" w:after="240"/>
      </w:pPr>
      <w:r>
        <w:t>cualidad de joven atribuida al santo no procede de la escritura, sino de la iconografia.</w:t>
      </w:r>
    </w:p>
    <w:p w14:paraId="202E4E63" w14:textId="77777777" w:rsidR="00903E67" w:rsidRDefault="00903E67" w:rsidP="005636B6">
      <w:pPr>
        <w:spacing w:before="240" w:after="240"/>
      </w:pPr>
      <w:r>
        <w:t>Las visiones eran verdaderas, pero únicamente en su interior.</w:t>
      </w:r>
    </w:p>
    <w:p w14:paraId="2B81E211" w14:textId="77777777" w:rsidR="00903E67" w:rsidRDefault="00903E67" w:rsidP="005636B6">
      <w:pPr>
        <w:spacing w:before="240" w:after="240"/>
      </w:pPr>
      <w:r>
        <w:t>El humo simboliza que la ira ofusca el entendimiento de no puede discernir el bien del mal.</w:t>
      </w:r>
    </w:p>
    <w:p w14:paraId="30CA5F33" w14:textId="77777777" w:rsidR="00903E67" w:rsidRDefault="00903E67" w:rsidP="005636B6">
      <w:pPr>
        <w:spacing w:before="240" w:after="240"/>
      </w:pPr>
      <w:r>
        <w:t>Habla, como veremos, Marco de Lombardía. Este personaje fue, según los antiguos comentaristas, un sabio cortesano, político y</w:t>
      </w:r>
    </w:p>
    <w:p w14:paraId="5EB2E3C5" w14:textId="77777777" w:rsidR="00903E67" w:rsidRDefault="00903E67" w:rsidP="005636B6">
      <w:pPr>
        <w:spacing w:before="240" w:after="240"/>
      </w:pPr>
      <w:r>
        <w:t>diplomático que frecuentó a los soberanos del norte de Italia, y vivió en la segunda mitad del siglo XIII. De él se conservan algunas</w:t>
      </w:r>
    </w:p>
    <w:p w14:paraId="0FD8D7E8" w14:textId="77777777" w:rsidR="00903E67" w:rsidRDefault="00903E67" w:rsidP="005636B6">
      <w:pPr>
        <w:spacing w:before="240" w:after="240"/>
      </w:pPr>
      <w:r>
        <w:t>anécdotas que demuestran su rectitud.</w:t>
      </w:r>
    </w:p>
    <w:p w14:paraId="0CDFA2DF" w14:textId="77777777" w:rsidR="00903E67" w:rsidRDefault="00903E67" w:rsidP="005636B6">
      <w:pPr>
        <w:spacing w:before="240" w:after="240"/>
      </w:pPr>
      <w:r>
        <w:t>La observación de Marco de que la gente no se inclina a la virtud, a la imprecación</w:t>
      </w:r>
    </w:p>
    <w:p w14:paraId="7A77F257" w14:textId="77777777" w:rsidR="00903E67" w:rsidRDefault="00903E67" w:rsidP="005636B6">
      <w:pPr>
        <w:spacing w:before="240" w:after="240"/>
      </w:pPr>
      <w:r>
        <w:t>de Guido del Duca contra la Romaña, por lo que Dante pide al cortesano que le explique</w:t>
      </w:r>
    </w:p>
    <w:p w14:paraId="6698EFAF" w14:textId="77777777" w:rsidR="00903E67" w:rsidRDefault="00903E67" w:rsidP="005636B6">
      <w:pPr>
        <w:spacing w:before="240" w:after="240"/>
      </w:pPr>
      <w:r>
        <w:t>la causa de que el mal se enseñoree de la tierra una inclinación forzada por los astros, o</w:t>
      </w:r>
    </w:p>
    <w:p w14:paraId="143004FD" w14:textId="77777777" w:rsidR="00903E67" w:rsidRDefault="00903E67" w:rsidP="005636B6">
      <w:pPr>
        <w:spacing w:before="240" w:after="240"/>
      </w:pPr>
      <w:r>
        <w:lastRenderedPageBreak/>
        <w:t>más bien se debe al propio carácter de los hombres.</w:t>
      </w:r>
    </w:p>
    <w:p w14:paraId="113C0D6B" w14:textId="77777777" w:rsidR="00903E67" w:rsidRDefault="00903E67" w:rsidP="005636B6">
      <w:pPr>
        <w:spacing w:before="240" w:after="240"/>
      </w:pPr>
      <w:r>
        <w:t>Sin la libertad no habría ocasión para el castigo o la recompensa a las acciones humanas.</w:t>
      </w:r>
    </w:p>
    <w:p w14:paraId="47DB7B7E" w14:textId="77777777" w:rsidR="00903E67" w:rsidRDefault="00903E67" w:rsidP="005636B6">
      <w:pPr>
        <w:spacing w:before="240" w:after="240"/>
      </w:pPr>
      <w:r>
        <w:t>Los astros únicamente influyen en los impulsos iniciales de una acción, nunca la determinan.</w:t>
      </w:r>
    </w:p>
    <w:p w14:paraId="4A1D5E66" w14:textId="77777777" w:rsidR="00903E67" w:rsidRDefault="00903E67" w:rsidP="005636B6">
      <w:pPr>
        <w:spacing w:before="240" w:after="240"/>
      </w:pPr>
      <w:r>
        <w:t>Al principio el alma encuentra ciertas dificultades para vencer el influjo de los cielos, pero luego consigue obrar libremente.</w:t>
      </w:r>
    </w:p>
    <w:p w14:paraId="63BB4FC9" w14:textId="77777777" w:rsidR="00903E67" w:rsidRDefault="00903E67" w:rsidP="005636B6">
      <w:pPr>
        <w:spacing w:before="240" w:after="240"/>
      </w:pPr>
      <w:r>
        <w:t>Los hombres están sujetos a Dios, sin perder por eso su libertad.</w:t>
      </w:r>
    </w:p>
    <w:p w14:paraId="23F0BEF8" w14:textId="77777777" w:rsidR="00903E67" w:rsidRDefault="00903E67" w:rsidP="005636B6">
      <w:pPr>
        <w:spacing w:before="240" w:after="240"/>
      </w:pPr>
      <w:r>
        <w:t>La ciudad auténtica es la Civitas Dei agustiniana. El poder público debe orientar a los hombres hacia el bien.</w:t>
      </w:r>
    </w:p>
    <w:p w14:paraId="65DAE79D" w14:textId="77777777" w:rsidR="00903E67" w:rsidRDefault="00903E67" w:rsidP="005636B6">
      <w:pPr>
        <w:spacing w:before="240" w:after="240"/>
      </w:pPr>
      <w:r>
        <w:t>Dante mezcla aquí un eco de la escritura, XI, -) con una explicación de Santo Tomás a una alegoría que contiene dicho pasaje.</w:t>
      </w:r>
    </w:p>
    <w:p w14:paraId="19F462BB" w14:textId="77777777" w:rsidR="00903E67" w:rsidRDefault="00903E67" w:rsidP="005636B6">
      <w:pPr>
        <w:spacing w:before="240" w:after="240"/>
      </w:pPr>
      <w:r>
        <w:t>En efecto, para el de Aquino, «rumiar» significa conocer bien la doctrina; y la pezuña partida representa la distinción entre el bien y el</w:t>
      </w:r>
    </w:p>
    <w:p w14:paraId="4F7C5A9A" w14:textId="77777777" w:rsidR="00903E67" w:rsidRDefault="00903E67" w:rsidP="005636B6">
      <w:pPr>
        <w:spacing w:before="240" w:after="240"/>
      </w:pPr>
      <w:r>
        <w:t>mal, entre lo espiritual y lo temporal, distinción que los papas han olvidado.</w:t>
      </w:r>
    </w:p>
    <w:p w14:paraId="70ACA866" w14:textId="77777777" w:rsidR="00903E67" w:rsidRDefault="00903E67" w:rsidP="005636B6">
      <w:pPr>
        <w:spacing w:before="240" w:after="240"/>
      </w:pPr>
      <w:r>
        <w:t>A los bienes terrenales.</w:t>
      </w:r>
    </w:p>
    <w:p w14:paraId="2AC544D2" w14:textId="77777777" w:rsidR="00903E67" w:rsidRDefault="00903E67" w:rsidP="005636B6">
      <w:pPr>
        <w:spacing w:before="240" w:after="240"/>
      </w:pPr>
      <w:r>
        <w:t>Marco Lombardo, gibelino, condena la confusión del poder espiritual y político que ha llevado a cabo el papado de su época.</w:t>
      </w:r>
    </w:p>
    <w:p w14:paraId="6CEDF830" w14:textId="77777777" w:rsidR="00903E67" w:rsidRDefault="00903E67" w:rsidP="005636B6">
      <w:pPr>
        <w:spacing w:before="240" w:after="240"/>
      </w:pPr>
      <w:r>
        <w:t>Dante había escrito sobre el tema en su obra «De Monarchia». Frente a los «dos soles» aquí citados, Bonifacio VIII hablaba del Sol y</w:t>
      </w:r>
    </w:p>
    <w:p w14:paraId="005749B8" w14:textId="77777777" w:rsidR="00903E67" w:rsidRDefault="00903E67" w:rsidP="005636B6">
      <w:pPr>
        <w:spacing w:before="240" w:after="240"/>
      </w:pPr>
      <w:r>
        <w:t>la Luna, para referirse al papado y al imperio, cuyo poder venía como un reflejo del poder de Roma.</w:t>
      </w:r>
    </w:p>
    <w:p w14:paraId="2FB3CA1F" w14:textId="77777777" w:rsidR="00903E67" w:rsidRDefault="00903E67" w:rsidP="005636B6">
      <w:pPr>
        <w:spacing w:before="240" w:after="240"/>
      </w:pPr>
      <w:r>
        <w:lastRenderedPageBreak/>
        <w:t>En Lombardía. Marco va a ejemplificar sus palabras con las discordias entre Federico II y Gregorio IX, por quien fue</w:t>
      </w:r>
    </w:p>
    <w:p w14:paraId="1F5DDC89" w14:textId="77777777" w:rsidR="00903E67" w:rsidRDefault="00903E67" w:rsidP="005636B6">
      <w:pPr>
        <w:spacing w:before="240" w:after="240"/>
      </w:pPr>
      <w:r>
        <w:t>excomulgado en , dando lugar a innumerables desórdenes, que acaso hubieran podido evitarse.</w:t>
      </w:r>
    </w:p>
    <w:p w14:paraId="6EE22A64" w14:textId="77777777" w:rsidR="00903E67" w:rsidRDefault="00903E67" w:rsidP="005636B6">
      <w:pPr>
        <w:spacing w:before="240" w:after="240"/>
      </w:pPr>
      <w:r>
        <w:t>Es decir, cualquier malvado.</w:t>
      </w:r>
    </w:p>
    <w:p w14:paraId="75812820" w14:textId="77777777" w:rsidR="00903E67" w:rsidRDefault="00903E67" w:rsidP="005636B6">
      <w:pPr>
        <w:spacing w:before="240" w:after="240"/>
      </w:pPr>
      <w:r>
        <w:t>Corrado III da Palazzo, señor de Brescia. Sabemos de él que fue capitán de la facción güelfa y hombre muy admirado por sus</w:t>
      </w:r>
    </w:p>
    <w:p w14:paraId="76ED3FBE" w14:textId="77777777" w:rsidR="00903E67" w:rsidRDefault="00903E67" w:rsidP="005636B6">
      <w:pPr>
        <w:spacing w:before="240" w:after="240"/>
      </w:pPr>
      <w:r>
        <w:t>virtudes. El Buen Gerardo es Gherardo Da Camino, que Dante alaba en Convivium IV, XIV, -. Murió en Treviso en .</w:t>
      </w:r>
    </w:p>
    <w:p w14:paraId="06B3606D" w14:textId="77777777" w:rsidR="00903E67" w:rsidRDefault="00903E67" w:rsidP="005636B6">
      <w:pPr>
        <w:spacing w:before="240" w:after="240"/>
      </w:pPr>
      <w:r>
        <w:t>Guido da Castel, también mencionado laudatoriamente en Convivium, IV, XVI, , murió en torno a ; Dante posiblemente lo</w:t>
      </w:r>
    </w:p>
    <w:p w14:paraId="2A86E794" w14:textId="77777777" w:rsidR="00903E67" w:rsidRDefault="00903E67" w:rsidP="005636B6">
      <w:pPr>
        <w:spacing w:before="240" w:after="240"/>
      </w:pPr>
      <w:r>
        <w:t>conoció en Verona, donde se refugió al ser expulsado de Reggio por ser gibelino. Para los franceses el término «lombardo» era igual a</w:t>
      </w:r>
    </w:p>
    <w:p w14:paraId="146ED22A" w14:textId="77777777" w:rsidR="00903E67" w:rsidRDefault="00903E67" w:rsidP="005636B6">
      <w:pPr>
        <w:spacing w:before="240" w:after="240"/>
      </w:pPr>
      <w:r>
        <w:t>italiano, y tenía connotaciones muy negativas, de las que se salva este personaje: en el original, «semplice» equivale tal vez a «leal».</w:t>
      </w:r>
    </w:p>
    <w:p w14:paraId="7A814DFA" w14:textId="77777777" w:rsidR="00903E67" w:rsidRDefault="00903E67" w:rsidP="005636B6">
      <w:pPr>
        <w:spacing w:before="240" w:after="240"/>
      </w:pPr>
      <w:r>
        <w:t>Los levitas no podían poseer bienes terrenales, pues estaban encargados del culto hebreo. Así debían hacer los sacerdotes</w:t>
      </w:r>
    </w:p>
    <w:p w14:paraId="4D995CEA" w14:textId="77777777" w:rsidR="00903E67" w:rsidRDefault="00903E67" w:rsidP="005636B6">
      <w:pPr>
        <w:spacing w:before="240" w:after="240"/>
      </w:pPr>
      <w:r>
        <w:t>cristianos (Números, XVIII).</w:t>
      </w:r>
    </w:p>
    <w:p w14:paraId="0F8E68D5" w14:textId="77777777" w:rsidR="00903E67" w:rsidRDefault="00903E67" w:rsidP="005636B6">
      <w:pPr>
        <w:spacing w:before="240" w:after="240"/>
      </w:pPr>
      <w:r>
        <w:t>Sorprendido Marco de que Dante no conozca al buen Gherardo da Camino, muy amigo de los Donati florentinos, piensa que o le</w:t>
      </w:r>
    </w:p>
    <w:p w14:paraId="65587577" w14:textId="77777777" w:rsidR="00903E67" w:rsidRDefault="00903E67" w:rsidP="005636B6">
      <w:pPr>
        <w:spacing w:before="240" w:after="240"/>
      </w:pPr>
      <w:r>
        <w:t>engaña o es un ardid para que le cuente cosas de él.</w:t>
      </w:r>
    </w:p>
    <w:p w14:paraId="0D9F3804" w14:textId="77777777" w:rsidR="00903E67" w:rsidRDefault="00903E67" w:rsidP="005636B6">
      <w:pPr>
        <w:spacing w:before="240" w:after="240"/>
      </w:pPr>
      <w:r>
        <w:t>Si no «El Buen Gherardo», sólo podría llamarle «El padre de Gaia». La hija de este noble, muerta en , no dejó muy buena</w:t>
      </w:r>
    </w:p>
    <w:p w14:paraId="3034A681" w14:textId="77777777" w:rsidR="00903E67" w:rsidRDefault="00903E67" w:rsidP="005636B6">
      <w:pPr>
        <w:spacing w:before="240" w:after="240"/>
      </w:pPr>
      <w:r>
        <w:lastRenderedPageBreak/>
        <w:t>fama entre sus contemporáneos.</w:t>
      </w:r>
    </w:p>
    <w:p w14:paraId="6EE46D6A" w14:textId="77777777" w:rsidR="00903E67" w:rsidRDefault="00903E67" w:rsidP="005636B6">
      <w:pPr>
        <w:spacing w:before="240" w:after="240"/>
      </w:pPr>
      <w:r>
        <w:t>El ángel que guarda la tercera cornisa y muestra el camino de la cuarta.</w:t>
      </w:r>
    </w:p>
    <w:p w14:paraId="4C467172" w14:textId="77777777" w:rsidR="00903E67" w:rsidRDefault="00903E67" w:rsidP="005636B6">
      <w:pPr>
        <w:spacing w:before="240" w:after="240"/>
      </w:pPr>
      <w:r>
        <w:t>El topo tiene los ojos cubiertos por una pielecilla, en la que los naturalistas de la antigüedad no advirtieron una pequeña abertura</w:t>
      </w:r>
    </w:p>
    <w:p w14:paraId="457AF8A8" w14:textId="77777777" w:rsidR="00903E67" w:rsidRDefault="00903E67" w:rsidP="005636B6">
      <w:pPr>
        <w:spacing w:before="240" w:after="240"/>
      </w:pPr>
      <w:r>
        <w:t>que les permite la visión.</w:t>
      </w:r>
    </w:p>
    <w:p w14:paraId="19A2217F" w14:textId="77777777" w:rsidR="00903E67" w:rsidRDefault="00903E67" w:rsidP="005636B6">
      <w:pPr>
        <w:spacing w:before="240" w:after="240"/>
      </w:pPr>
      <w:r>
        <w:t>Sobre las seis de la tarde del  de abril.</w:t>
      </w:r>
    </w:p>
    <w:p w14:paraId="7BEBBE27" w14:textId="77777777" w:rsidR="00903E67" w:rsidRDefault="00903E67" w:rsidP="005636B6">
      <w:pPr>
        <w:spacing w:before="240" w:after="240"/>
      </w:pPr>
      <w:r>
        <w:t>Cuando no son los sentidos los que mueven a la facultad imaginativa (aquí «la fantasía») es una fuerza («una luz») que procede</w:t>
      </w:r>
    </w:p>
    <w:p w14:paraId="1DEAE724" w14:textId="77777777" w:rsidR="00903E67" w:rsidRDefault="00903E67" w:rsidP="005636B6">
      <w:pPr>
        <w:spacing w:before="240" w:after="240"/>
      </w:pPr>
      <w:r>
        <w:t>del cielo, bien sea por sí misma, en forma de influencia astral, bien sea directamente inspirada por el Querer divino.</w:t>
      </w:r>
    </w:p>
    <w:p w14:paraId="57B2050D" w14:textId="77777777" w:rsidR="00903E67" w:rsidRDefault="00903E67" w:rsidP="005636B6">
      <w:pPr>
        <w:spacing w:before="240" w:after="240"/>
      </w:pPr>
      <w:r>
        <w:t>Comienza ahora una serie de visiones que Dante debe compartir segura-</w:t>
      </w:r>
    </w:p>
    <w:p w14:paraId="6378ADAB" w14:textId="77777777" w:rsidR="00903E67" w:rsidRDefault="00903E67" w:rsidP="005636B6">
      <w:pPr>
        <w:spacing w:before="240" w:after="240"/>
      </w:pPr>
      <w:r>
        <w:t>mente con los condenados a purgarse en este círculo, a modo de ejemplo de los</w:t>
      </w:r>
    </w:p>
    <w:p w14:paraId="27AB732E" w14:textId="77777777" w:rsidR="00903E67" w:rsidRDefault="00903E67" w:rsidP="005636B6">
      <w:pPr>
        <w:spacing w:before="240" w:after="240"/>
      </w:pPr>
      <w:r>
        <w:t>daños causados por la ira.</w:t>
      </w:r>
    </w:p>
    <w:p w14:paraId="776E816D" w14:textId="77777777" w:rsidR="00903E67" w:rsidRDefault="00903E67" w:rsidP="005636B6">
      <w:pPr>
        <w:spacing w:before="240" w:after="240"/>
      </w:pPr>
      <w:r>
        <w:t>La primera es la historia de las hermanas Progne y Filomena, que relata Ovidio (Metamofosis, VI) y que gozó de amplísima fama.</w:t>
      </w:r>
    </w:p>
    <w:p w14:paraId="65682B01" w14:textId="77777777" w:rsidR="00903E67" w:rsidRDefault="00903E67" w:rsidP="005636B6">
      <w:pPr>
        <w:spacing w:before="240" w:after="240"/>
      </w:pPr>
      <w:r>
        <w:t>Según la leyenda, Filomena fue violada por su cuñado Terco, y Progne, en venganza, sirvió de comer a éste el cuerpo de su hijo. Los</w:t>
      </w:r>
    </w:p>
    <w:p w14:paraId="6846C1AB" w14:textId="77777777" w:rsidR="00903E67" w:rsidRDefault="00903E67" w:rsidP="005636B6">
      <w:pPr>
        <w:spacing w:before="240" w:after="240"/>
      </w:pPr>
      <w:r>
        <w:t>tres personajes de la historia fueron posteriormente convertidos en pájaros: Filomena en ruiseñor, Progne en golondrina y Terco en</w:t>
      </w:r>
    </w:p>
    <w:p w14:paraId="7D80A412" w14:textId="77777777" w:rsidR="00903E67" w:rsidRDefault="00903E67" w:rsidP="005636B6">
      <w:pPr>
        <w:spacing w:before="240" w:after="240"/>
      </w:pPr>
      <w:r>
        <w:t>abubilla. Dante debe confundir en este pasaje a las dos hermanas, pues no fue Filomena la impía, sino Progne.</w:t>
      </w:r>
    </w:p>
    <w:p w14:paraId="4B233668" w14:textId="77777777" w:rsidR="00903E67" w:rsidRDefault="00903E67" w:rsidP="005636B6">
      <w:pPr>
        <w:spacing w:before="240" w:after="240"/>
      </w:pPr>
      <w:r>
        <w:lastRenderedPageBreak/>
        <w:t>Se trata ahora de Amán, ministro del rey Asuero (Ester, III-VII), que intentó perder a Mardoqueo, el tío de Ester, y a la</w:t>
      </w:r>
    </w:p>
    <w:p w14:paraId="20EB14F7" w14:textId="77777777" w:rsidR="00903E67" w:rsidRDefault="00903E67" w:rsidP="005636B6">
      <w:pPr>
        <w:spacing w:before="240" w:after="240"/>
      </w:pPr>
      <w:r>
        <w:t>población judía, siendo al fin condenado a muerte.</w:t>
      </w:r>
    </w:p>
    <w:p w14:paraId="759011C2" w14:textId="77777777" w:rsidR="00903E67" w:rsidRDefault="00903E67" w:rsidP="005636B6">
      <w:pPr>
        <w:spacing w:before="240" w:after="240"/>
      </w:pPr>
      <w:r>
        <w:t>El tercer ejemplo procede del propio Virgilio (Eneida, XII, -). Amata, mujer del rey Latino y madre de Lavinia, se</w:t>
      </w:r>
    </w:p>
    <w:p w14:paraId="33062B00" w14:textId="77777777" w:rsidR="00903E67" w:rsidRDefault="00903E67" w:rsidP="005636B6">
      <w:pPr>
        <w:spacing w:before="240" w:after="240"/>
      </w:pPr>
      <w:r>
        <w:t>suicidó al conocer la muer:e del rey Turno, a quien su hija estaba prometida, temiendo que ésta, como realmente sucedió, pasara a las</w:t>
      </w:r>
    </w:p>
    <w:p w14:paraId="0EAC6BA8" w14:textId="77777777" w:rsidR="00903E67" w:rsidRDefault="00903E67" w:rsidP="005636B6">
      <w:pPr>
        <w:spacing w:before="240" w:after="240"/>
      </w:pPr>
      <w:r>
        <w:t>manos de Eneas.</w:t>
      </w:r>
    </w:p>
    <w:p w14:paraId="07AAB88B" w14:textId="77777777" w:rsidR="00903E67" w:rsidRDefault="00903E67" w:rsidP="005636B6">
      <w:pPr>
        <w:spacing w:before="240" w:after="240"/>
      </w:pPr>
      <w:r>
        <w:t>Llora más la muerte de su madre que la de Turno.</w:t>
      </w:r>
    </w:p>
    <w:p w14:paraId="3B765BED" w14:textId="77777777" w:rsidR="00903E67" w:rsidRDefault="00903E67" w:rsidP="005636B6">
      <w:pPr>
        <w:spacing w:before="240" w:after="240"/>
      </w:pPr>
      <w:r>
        <w:t>Es la voz del ángel del tercer círculo que les muestra la subida del cuarto.</w:t>
      </w:r>
    </w:p>
    <w:p w14:paraId="46B16C1D" w14:textId="77777777" w:rsidR="00903E67" w:rsidRDefault="00903E67" w:rsidP="005636B6">
      <w:pPr>
        <w:spacing w:before="240" w:after="240"/>
      </w:pPr>
      <w:r>
        <w:t>Al pasar al circulo cuarto Dante se encuentra libre del peso de otra de las P que el ángel portero había marcado en su frente.</w:t>
      </w:r>
    </w:p>
    <w:p w14:paraId="1F8D6649" w14:textId="77777777" w:rsidR="00903E67" w:rsidRDefault="00903E67" w:rsidP="005636B6">
      <w:pPr>
        <w:spacing w:before="240" w:after="240"/>
      </w:pPr>
      <w:r>
        <w:t>La Bienaventuranza de Jesús está en Mateo V, . Dante, como los escolásticos, distingue una ira mala y otra buena.</w:t>
      </w:r>
    </w:p>
    <w:p w14:paraId="0E99B884" w14:textId="77777777" w:rsidR="00903E67" w:rsidRDefault="00903E67" w:rsidP="005636B6">
      <w:pPr>
        <w:spacing w:before="240" w:after="240"/>
      </w:pPr>
      <w:r>
        <w:t>Los rayos del sol poniente ya sólo alumbran la cima de la montaña</w:t>
      </w:r>
    </w:p>
    <w:p w14:paraId="3A486A0F" w14:textId="77777777" w:rsidR="00903E67" w:rsidRDefault="00903E67" w:rsidP="005636B6">
      <w:pPr>
        <w:spacing w:before="240" w:after="240"/>
      </w:pPr>
      <w:r>
        <w:t>Esta larga digresión en tomo al amor y a su mal uso como causa de todo pecado posible, se corresponde en cierto modo con el</w:t>
      </w:r>
    </w:p>
    <w:p w14:paraId="07198D95" w14:textId="77777777" w:rsidR="00903E67" w:rsidRDefault="00903E67" w:rsidP="005636B6">
      <w:pPr>
        <w:spacing w:before="240" w:after="240"/>
      </w:pPr>
      <w:r>
        <w:br w:type="page"/>
      </w:r>
    </w:p>
    <w:p w14:paraId="7A592F38" w14:textId="77777777" w:rsidR="00903E67" w:rsidRDefault="00903E67" w:rsidP="005636B6">
      <w:pPr>
        <w:spacing w:before="240" w:after="240"/>
      </w:pPr>
      <w:r>
        <w:lastRenderedPageBreak/>
        <w:t>canto XI del Infierno, donde se describe la conformación del mismo. Dante sigue, como es habitual en él, las doctrinas escolásticas.</w:t>
      </w:r>
    </w:p>
    <w:p w14:paraId="4A7569FC" w14:textId="77777777" w:rsidR="00903E67" w:rsidRDefault="00903E67" w:rsidP="005636B6">
      <w:pPr>
        <w:spacing w:before="240" w:after="240"/>
      </w:pPr>
      <w:r>
        <w:t>Dante, en el Convivium, III, trata, en efecto, el amor natural.</w:t>
      </w:r>
    </w:p>
    <w:p w14:paraId="156FBF18" w14:textId="77777777" w:rsidR="00903E67" w:rsidRDefault="00903E67" w:rsidP="005636B6">
      <w:pPr>
        <w:spacing w:before="240" w:after="240"/>
      </w:pPr>
      <w:r>
        <w:t>Las cosas deben amarse forzosamente a ellas mismas.</w:t>
      </w:r>
    </w:p>
    <w:p w14:paraId="7B02A753" w14:textId="77777777" w:rsidR="00903E67" w:rsidRDefault="00903E67" w:rsidP="005636B6">
      <w:pPr>
        <w:spacing w:before="240" w:after="240"/>
      </w:pPr>
      <w:r>
        <w:t>No puede entenderse a ninguna criatura que se valga por sí misma, o que se encuentre separada de su prircipio, es decir, de Dios;</w:t>
      </w:r>
    </w:p>
    <w:p w14:paraId="2FDA106B" w14:textId="77777777" w:rsidR="00903E67" w:rsidRDefault="00903E67" w:rsidP="005636B6">
      <w:pPr>
        <w:spacing w:before="240" w:after="240"/>
      </w:pPr>
      <w:r>
        <w:t>y como nadie puede desear su propio mal, nadie puede odiar a Dios.</w:t>
      </w:r>
    </w:p>
    <w:p w14:paraId="5BB496B0" w14:textId="77777777" w:rsidR="00903E67" w:rsidRDefault="00903E67" w:rsidP="005636B6">
      <w:pPr>
        <w:spacing w:before="240" w:after="240"/>
      </w:pPr>
      <w:r>
        <w:t>Estas tres formas de amor desviado de su objeto, soberbia, envidia y afán de venganza, o ira, se purgan en los tres primeros</w:t>
      </w:r>
    </w:p>
    <w:p w14:paraId="3A05B228" w14:textId="77777777" w:rsidR="00903E67" w:rsidRDefault="00903E67" w:rsidP="005636B6">
      <w:pPr>
        <w:spacing w:before="240" w:after="240"/>
      </w:pPr>
      <w:r>
        <w:t>círculos que ya conocemos. Existe aquí cierta correspondencia con los condenados en la laguna Estigia del Infierno.</w:t>
      </w:r>
    </w:p>
    <w:p w14:paraId="079088AB" w14:textId="77777777" w:rsidR="00903E67" w:rsidRDefault="00903E67" w:rsidP="005636B6">
      <w:pPr>
        <w:spacing w:before="240" w:after="240"/>
      </w:pPr>
      <w:r>
        <w:t>Es decir, el llamado pecado de acidia que se purga en este cuarto círculo.</w:t>
      </w:r>
    </w:p>
    <w:p w14:paraId="4ED7BD52" w14:textId="77777777" w:rsidR="00903E67" w:rsidRDefault="00903E67" w:rsidP="005636B6">
      <w:pPr>
        <w:spacing w:before="240" w:after="240"/>
      </w:pPr>
      <w:r>
        <w:t>Los bienes mundanos.</w:t>
      </w:r>
    </w:p>
    <w:p w14:paraId="4586CB48" w14:textId="77777777" w:rsidR="00903E67" w:rsidRDefault="00903E67" w:rsidP="005636B6">
      <w:pPr>
        <w:spacing w:before="240" w:after="240"/>
      </w:pPr>
      <w:r>
        <w:t>La avaricia, la gula y la lujuria, como veremos más adelante, en los círculos quinto, sexto y séptimo de la montaña.</w:t>
      </w:r>
    </w:p>
    <w:p w14:paraId="5F31507D" w14:textId="77777777" w:rsidR="00903E67" w:rsidRDefault="00903E67" w:rsidP="005636B6">
      <w:pPr>
        <w:spacing w:before="240" w:after="240"/>
      </w:pPr>
      <w:r>
        <w:t>Se inicia aquí una larga digresión virgiliana acerca de la naturaleza de amor.</w:t>
      </w:r>
    </w:p>
    <w:p w14:paraId="01E9A242" w14:textId="77777777" w:rsidR="00903E67" w:rsidRDefault="00903E67" w:rsidP="005636B6">
      <w:pPr>
        <w:spacing w:before="240" w:after="240"/>
      </w:pPr>
      <w:r>
        <w:t>El alma ha sido creada con la potencia de amar, y cualquier imagen de bien hace que esa potencia se convierta en acto, para</w:t>
      </w:r>
    </w:p>
    <w:p w14:paraId="7B025F17" w14:textId="77777777" w:rsidR="00903E67" w:rsidRDefault="00903E67" w:rsidP="005636B6">
      <w:pPr>
        <w:spacing w:before="240" w:after="240"/>
      </w:pPr>
      <w:r>
        <w:t>disfrutar de dicho bien.</w:t>
      </w:r>
    </w:p>
    <w:p w14:paraId="25070080" w14:textId="77777777" w:rsidR="00903E67" w:rsidRDefault="00903E67" w:rsidP="005636B6">
      <w:pPr>
        <w:spacing w:before="240" w:after="240"/>
      </w:pPr>
      <w:r>
        <w:lastRenderedPageBreak/>
        <w:t>Los sentidos forman en nuestro interior la imagen de bienes apetecido en el exterior, y el alma se dirige a dicha imagen,</w:t>
      </w:r>
    </w:p>
    <w:p w14:paraId="18AB04BF" w14:textId="77777777" w:rsidR="00903E67" w:rsidRDefault="00903E67" w:rsidP="005636B6">
      <w:pPr>
        <w:spacing w:before="240" w:after="240"/>
      </w:pPr>
      <w:r>
        <w:t>deseando gozar de ella.</w:t>
      </w:r>
    </w:p>
    <w:p w14:paraId="73E1C97B" w14:textId="77777777" w:rsidR="00903E67" w:rsidRDefault="00903E67" w:rsidP="005636B6">
      <w:pPr>
        <w:spacing w:before="240" w:after="240"/>
      </w:pPr>
      <w:r>
        <w:t>El fuego por naturaleza tiende hacia lo alto, donde se encuentra la propia esfera ígnea. De igual manera el alma tiende a aquello</w:t>
      </w:r>
    </w:p>
    <w:p w14:paraId="37FB796E" w14:textId="77777777" w:rsidR="00903E67" w:rsidRDefault="00903E67" w:rsidP="005636B6">
      <w:pPr>
        <w:spacing w:before="240" w:after="240"/>
      </w:pPr>
      <w:r>
        <w:t>que considera un bien.</w:t>
      </w:r>
    </w:p>
    <w:p w14:paraId="456E53A4" w14:textId="77777777" w:rsidR="00903E67" w:rsidRDefault="00903E67" w:rsidP="005636B6">
      <w:pPr>
        <w:spacing w:before="240" w:after="240"/>
      </w:pPr>
      <w:r>
        <w:t>Opinión de los filósofos epicúreos. Pero la bondad del amor depende del objeto al que se dirija.</w:t>
      </w:r>
    </w:p>
    <w:p w14:paraId="348B9CE3" w14:textId="77777777" w:rsidR="00903E67" w:rsidRDefault="00903E67" w:rsidP="005636B6">
      <w:pPr>
        <w:spacing w:before="240" w:after="240"/>
      </w:pPr>
      <w:r>
        <w:t>Es decir, si va hacia la cosa amada sin poder evitarlo, como ya hemos visto que hace el fuego dirigiéndose a lo alto</w:t>
      </w:r>
    </w:p>
    <w:p w14:paraId="6B0E6FED" w14:textId="77777777" w:rsidR="00903E67" w:rsidRDefault="00903E67" w:rsidP="005636B6">
      <w:pPr>
        <w:spacing w:before="240" w:after="240"/>
      </w:pPr>
      <w:r>
        <w:t>necesariamente.</w:t>
      </w:r>
    </w:p>
    <w:p w14:paraId="23E8D188" w14:textId="77777777" w:rsidR="00903E67" w:rsidRDefault="00903E67" w:rsidP="005636B6">
      <w:pPr>
        <w:spacing w:before="240" w:after="240"/>
      </w:pPr>
      <w:r>
        <w:t>Virgilio sólo puede explicarle lo que ve la razón. El resto tendrá que aguardar a que</w:t>
      </w:r>
    </w:p>
    <w:p w14:paraId="35BB20C1" w14:textId="77777777" w:rsidR="00903E67" w:rsidRDefault="00903E67" w:rsidP="005636B6">
      <w:pPr>
        <w:spacing w:before="240" w:after="240"/>
      </w:pPr>
      <w:r>
        <w:t>se lo explique Beatriz, pues ya es materia de fe. Intentaré explicar brevemente su</w:t>
      </w:r>
    </w:p>
    <w:p w14:paraId="66E4577D" w14:textId="77777777" w:rsidR="00903E67" w:rsidRDefault="00903E67" w:rsidP="005636B6">
      <w:pPr>
        <w:spacing w:before="240" w:after="240"/>
      </w:pPr>
      <w:r>
        <w:t>argumento: toda alma, unida al cuerpo pero diferente de éste, posee una virtud que</w:t>
      </w:r>
    </w:p>
    <w:p w14:paraId="60FD4C45" w14:textId="77777777" w:rsidR="00903E67" w:rsidRDefault="00903E67" w:rsidP="005636B6">
      <w:pPr>
        <w:spacing w:before="240" w:after="240"/>
      </w:pPr>
      <w:r>
        <w:t>únicamente se pone de manifiesto mediante sus efectos. Nada sabemos de la procedencia</w:t>
      </w:r>
    </w:p>
    <w:p w14:paraId="7063E88D" w14:textId="77777777" w:rsidR="00903E67" w:rsidRDefault="00903E67" w:rsidP="005636B6">
      <w:pPr>
        <w:spacing w:before="240" w:after="240"/>
      </w:pPr>
      <w:r>
        <w:t>de la conciencia o de los apetitos, pues éstos son instintivos, y no merecen alabanza ni</w:t>
      </w:r>
    </w:p>
    <w:p w14:paraId="43DD623B" w14:textId="77777777" w:rsidR="00903E67" w:rsidRDefault="00903E67" w:rsidP="005636B6">
      <w:pPr>
        <w:spacing w:before="240" w:after="240"/>
      </w:pPr>
      <w:r>
        <w:t>desprecio. Pero en el hombre también es innata la razón, que le hace discernir el bien del</w:t>
      </w:r>
    </w:p>
    <w:p w14:paraId="1F0E58C3" w14:textId="77777777" w:rsidR="00903E67" w:rsidRDefault="00903E67" w:rsidP="005636B6">
      <w:pPr>
        <w:spacing w:before="240" w:after="240"/>
      </w:pPr>
      <w:r>
        <w:lastRenderedPageBreak/>
        <w:t>mal; y la voluntad, que debe tender hacia el primero y rechazar el segundo. La razón es</w:t>
      </w:r>
    </w:p>
    <w:p w14:paraId="046FF6D4" w14:textId="77777777" w:rsidR="00903E67" w:rsidRDefault="00903E67" w:rsidP="005636B6">
      <w:pPr>
        <w:spacing w:before="240" w:after="240"/>
      </w:pPr>
      <w:r>
        <w:t>quien termina por dar el consentimiento o no a una acción que se presenta al alma, y este</w:t>
      </w:r>
    </w:p>
    <w:p w14:paraId="565CC927" w14:textId="77777777" w:rsidR="00903E67" w:rsidRDefault="00903E67" w:rsidP="005636B6">
      <w:pPr>
        <w:spacing w:before="240" w:after="240"/>
      </w:pPr>
      <w:r>
        <w:t>es el fundamento de toda la rnoralidad.</w:t>
      </w:r>
    </w:p>
    <w:p w14:paraId="409DC877" w14:textId="77777777" w:rsidR="00903E67" w:rsidRDefault="00903E67" w:rsidP="005636B6">
      <w:pPr>
        <w:spacing w:before="240" w:after="240"/>
      </w:pPr>
      <w:r>
        <w:t>La luna tardó en salir casi hasta la media noche, moviéndose de occidente a oriente, en sentido contrario al del Sol, que en Roma</w:t>
      </w:r>
    </w:p>
    <w:p w14:paraId="00205B45" w14:textId="77777777" w:rsidR="00903E67" w:rsidRDefault="00903E67" w:rsidP="005636B6">
      <w:pPr>
        <w:spacing w:before="240" w:after="240"/>
      </w:pPr>
      <w:r>
        <w:t>se pone en dirección a Córcega y a Cerdeña durante el invierno.</w:t>
      </w:r>
    </w:p>
    <w:p w14:paraId="745A17F7" w14:textId="77777777" w:rsidR="00903E67" w:rsidRDefault="00903E67" w:rsidP="005636B6">
      <w:pPr>
        <w:spacing w:before="240" w:after="240"/>
      </w:pPr>
      <w:r>
        <w:t>Virgilio nació en el pequeño pueblecillo de Pietola, junto a Mantua.</w:t>
      </w:r>
    </w:p>
    <w:p w14:paraId="3F565DE3" w14:textId="77777777" w:rsidR="00903E67" w:rsidRDefault="00903E67" w:rsidP="005636B6">
      <w:pPr>
        <w:spacing w:before="240" w:after="240"/>
      </w:pPr>
      <w:r>
        <w:t>Se trata de una turba de los que purgan el pecado de acidia, corriendo noche y día por el cuarto círculo de la montaña, gritando</w:t>
      </w:r>
    </w:p>
    <w:p w14:paraId="6F5C98C4" w14:textId="77777777" w:rsidR="00903E67" w:rsidRDefault="00903E67" w:rsidP="005636B6">
      <w:pPr>
        <w:spacing w:before="240" w:after="240"/>
      </w:pPr>
      <w:r>
        <w:t>ejemplos de solicitud y pereza.</w:t>
      </w:r>
    </w:p>
    <w:p w14:paraId="4E5D8619" w14:textId="77777777" w:rsidR="00903E67" w:rsidRDefault="00903E67" w:rsidP="005636B6">
      <w:pPr>
        <w:spacing w:before="240" w:after="240"/>
      </w:pPr>
      <w:r>
        <w:t>Los tebanos celebraban a Dionisos, su patrón, corriendo de noche con grandes antorchas encendidas a las orillas de los ríos</w:t>
      </w:r>
    </w:p>
    <w:p w14:paraId="74EE4053" w14:textId="77777777" w:rsidR="00903E67" w:rsidRDefault="00903E67" w:rsidP="005636B6">
      <w:pPr>
        <w:spacing w:before="240" w:after="240"/>
      </w:pPr>
      <w:r>
        <w:t>Ismeno y Asopo.</w:t>
      </w:r>
    </w:p>
    <w:p w14:paraId="7326A8C9" w14:textId="77777777" w:rsidR="00903E67" w:rsidRDefault="00903E67" w:rsidP="005636B6">
      <w:pPr>
        <w:spacing w:before="240" w:after="240"/>
      </w:pPr>
      <w:r>
        <w:t>María, que marchó diligente a visitar a su cuñada Isabel al saber que ése encontraba encinta de San Juan</w:t>
      </w:r>
    </w:p>
    <w:p w14:paraId="2D2611F2" w14:textId="77777777" w:rsidR="00903E67" w:rsidRDefault="00903E67" w:rsidP="005636B6">
      <w:pPr>
        <w:spacing w:before="240" w:after="240"/>
      </w:pPr>
      <w:r>
        <w:t>Ya hemos visto cómo César mandó a Bruto incendiar el puerto de Marsella al dirigirse hacia España. Para atacar a Afranio y</w:t>
      </w:r>
    </w:p>
    <w:p w14:paraId="288B2C2F" w14:textId="77777777" w:rsidR="00903E67" w:rsidRDefault="00903E67" w:rsidP="005636B6">
      <w:pPr>
        <w:spacing w:before="240" w:after="240"/>
      </w:pPr>
      <w:r>
        <w:t>Petreyo, partidarios de Pompeyo (De bello civili, XX, l).</w:t>
      </w:r>
    </w:p>
    <w:p w14:paraId="7E2AD48C" w14:textId="77777777" w:rsidR="00903E67" w:rsidRDefault="00903E67" w:rsidP="005636B6">
      <w:pPr>
        <w:spacing w:before="240" w:after="240"/>
      </w:pPr>
      <w:r>
        <w:t>«Perdona si nuestro deseo de reparar nuestra acidia nos hace ser descorteses contigo, y no nos detenemos para indicaros el</w:t>
      </w:r>
    </w:p>
    <w:p w14:paraId="4C28F805" w14:textId="77777777" w:rsidR="00903E67" w:rsidRDefault="00903E67" w:rsidP="005636B6">
      <w:pPr>
        <w:spacing w:before="240" w:after="240"/>
      </w:pPr>
      <w:r>
        <w:lastRenderedPageBreak/>
        <w:t>camino.»</w:t>
      </w:r>
    </w:p>
    <w:p w14:paraId="5ABFA6B7" w14:textId="77777777" w:rsidR="00903E67" w:rsidRDefault="00903E67" w:rsidP="005636B6">
      <w:pPr>
        <w:spacing w:before="240" w:after="240"/>
      </w:pPr>
      <w:r>
        <w:t>Tal vez Gherardo II, que murió en . Nada sabemos de este personaje. Milán fue arrasada por oponerse a Federico Barbarroja</w:t>
      </w:r>
    </w:p>
    <w:p w14:paraId="056B9E97" w14:textId="77777777" w:rsidR="00903E67" w:rsidRDefault="00903E67" w:rsidP="005636B6">
      <w:pPr>
        <w:spacing w:before="240" w:after="240"/>
      </w:pPr>
      <w:r>
        <w:t>en .</w:t>
      </w:r>
    </w:p>
    <w:p w14:paraId="0CAFADBF" w14:textId="77777777" w:rsidR="00903E67" w:rsidRDefault="00903E67" w:rsidP="005636B6">
      <w:pPr>
        <w:spacing w:before="240" w:after="240"/>
      </w:pPr>
      <w:r>
        <w:t>Alberto della Scala, señor de Verona, cercano ya de la muerte en , pues murió en . Llorará el haber impuesto a su</w:t>
      </w:r>
    </w:p>
    <w:p w14:paraId="4AA93647" w14:textId="77777777" w:rsidR="00903E67" w:rsidRDefault="00903E67" w:rsidP="005636B6">
      <w:pPr>
        <w:spacing w:before="240" w:after="240"/>
      </w:pPr>
      <w:r>
        <w:t>bastardo como abad de San Zenón.</w:t>
      </w:r>
    </w:p>
    <w:p w14:paraId="58941CFB" w14:textId="77777777" w:rsidR="00903E67" w:rsidRDefault="00903E67" w:rsidP="005636B6">
      <w:pPr>
        <w:spacing w:before="240" w:after="240"/>
      </w:pPr>
      <w:r>
        <w:t>Giuseppe, hijo bastardo del anterior, y abad de San Zenón desde  a . Era contrahecho y de escasas luces intelectuales.</w:t>
      </w:r>
    </w:p>
    <w:p w14:paraId="4528A532" w14:textId="77777777" w:rsidR="00903E67" w:rsidRDefault="00903E67" w:rsidP="005636B6">
      <w:pPr>
        <w:spacing w:before="240" w:after="240"/>
      </w:pPr>
      <w:r>
        <w:t>Sin embargo, Dante no culpa al hijo, sino al padre. Notad la independencia de criterio del poeta mostrándose tan crítico con el padre</w:t>
      </w:r>
    </w:p>
    <w:p w14:paraId="43564B1A" w14:textId="77777777" w:rsidR="00903E67" w:rsidRDefault="00903E67" w:rsidP="005636B6">
      <w:pPr>
        <w:spacing w:before="240" w:after="240"/>
      </w:pPr>
      <w:r>
        <w:t>de sus protectores y admirados Cangrande y Bartolomé della Scala, de cuya hospitafidad gozó Dante en el exilio.</w:t>
      </w:r>
    </w:p>
    <w:p w14:paraId="608BF96A" w14:textId="77777777" w:rsidR="00903E67" w:rsidRDefault="00903E67" w:rsidP="005636B6">
      <w:pPr>
        <w:spacing w:before="240" w:after="240"/>
      </w:pPr>
      <w:r>
        <w:t>Al final de la comitiva dos ejemplos de los males que acarrea la acidia, El Primero el de los hebreos que murieron sin ver la</w:t>
      </w:r>
    </w:p>
    <w:p w14:paraId="74EC3098" w14:textId="77777777" w:rsidR="00903E67" w:rsidRDefault="00903E67" w:rsidP="005636B6">
      <w:pPr>
        <w:spacing w:before="240" w:after="240"/>
      </w:pPr>
      <w:r>
        <w:t>tierra prometida por haber sido remisos a obeceder a Moisés.</w:t>
      </w:r>
    </w:p>
    <w:p w14:paraId="2411364D" w14:textId="77777777" w:rsidR="00903E67" w:rsidRDefault="00903E67" w:rsidP="005636B6">
      <w:pPr>
        <w:spacing w:before="240" w:after="240"/>
      </w:pPr>
      <w:r>
        <w:t>El segundo ejemplo se refiere a los compañeros de Eneas, que decidieron permanecer en Sicilia y no participaron con él en la</w:t>
      </w:r>
    </w:p>
    <w:p w14:paraId="435CDDD9" w14:textId="77777777" w:rsidR="00903E67" w:rsidRDefault="00903E67" w:rsidP="005636B6">
      <w:pPr>
        <w:spacing w:before="240" w:after="240"/>
      </w:pPr>
      <w:r>
        <w:t>gloria de la conquista de Italia (Eneida, V,  y ss.).</w:t>
      </w:r>
    </w:p>
    <w:p w14:paraId="5CB7984F" w14:textId="77777777" w:rsidR="00903E67" w:rsidRDefault="00903E67" w:rsidP="005636B6">
      <w:pPr>
        <w:spacing w:before="240" w:after="240"/>
      </w:pPr>
      <w:r>
        <w:t>Dante, ya caída la noche, e imaginamos que agotado por la caminata de todo el día, se duerme. Es su segunda noche en el monte</w:t>
      </w:r>
    </w:p>
    <w:p w14:paraId="0A5AFDAC" w14:textId="77777777" w:rsidR="00903E67" w:rsidRDefault="00903E67" w:rsidP="005636B6">
      <w:pPr>
        <w:spacing w:before="240" w:after="240"/>
      </w:pPr>
      <w:r>
        <w:t>del Purgatorio.</w:t>
      </w:r>
    </w:p>
    <w:p w14:paraId="5FC26355" w14:textId="77777777" w:rsidR="00903E67" w:rsidRDefault="00903E67" w:rsidP="005636B6">
      <w:pPr>
        <w:spacing w:before="240" w:after="240"/>
      </w:pPr>
      <w:r>
        <w:lastRenderedPageBreak/>
        <w:t>Poco antes del amanecer, cuando el calor del día anterior, ya agotado no puede combatir con el frío que viene de la luna.</w:t>
      </w:r>
    </w:p>
    <w:p w14:paraId="3F69A865" w14:textId="77777777" w:rsidR="00903E67" w:rsidRDefault="00903E67" w:rsidP="005636B6">
      <w:pPr>
        <w:spacing w:before="240" w:after="240"/>
      </w:pPr>
      <w:r>
        <w:t>La Fortuna Mayor es una constelación entre Acuario y Piscis. Los geomantes son los astrólogos.</w:t>
      </w:r>
    </w:p>
    <w:p w14:paraId="536DEF7A" w14:textId="77777777" w:rsidR="00903E67" w:rsidRDefault="00903E67" w:rsidP="005636B6">
      <w:pPr>
        <w:spacing w:before="240" w:after="240"/>
      </w:pPr>
      <w:r>
        <w:t>Símbolo de los vicios de la avaricia, gula y lujuria, que se purgan en los tres círculos restantes.</w:t>
      </w:r>
    </w:p>
    <w:p w14:paraId="3B88EB6B" w14:textId="77777777" w:rsidR="00903E67" w:rsidRDefault="00903E67" w:rsidP="005636B6">
      <w:pPr>
        <w:spacing w:before="240" w:after="240"/>
      </w:pPr>
      <w:r>
        <w:t>O bien como al estar enamorada una persona parece embellecerse, o como la mirada del amante embellece a la persona amada.</w:t>
      </w:r>
    </w:p>
    <w:p w14:paraId="0EBC4862" w14:textId="77777777" w:rsidR="00903E67" w:rsidRDefault="00903E67" w:rsidP="005636B6">
      <w:pPr>
        <w:spacing w:before="240" w:after="240"/>
      </w:pPr>
      <w:r>
        <w:t>Recordar la fábula recogida en la Odísea.</w:t>
      </w:r>
    </w:p>
    <w:p w14:paraId="68318947" w14:textId="77777777" w:rsidR="00903E67" w:rsidRDefault="00903E67" w:rsidP="005636B6">
      <w:pPr>
        <w:spacing w:before="240" w:after="240"/>
      </w:pPr>
      <w:r>
        <w:t>Es la templanza que viene a proteger a Dante contra el vicio y que reprocha a Virgilio el que no la haya expulsado él mismo (v.</w:t>
      </w:r>
    </w:p>
    <w:p w14:paraId="4F6C530A" w14:textId="77777777" w:rsidR="00903E67" w:rsidRDefault="00903E67" w:rsidP="005636B6">
      <w:pPr>
        <w:spacing w:before="240" w:after="240"/>
      </w:pPr>
      <w:r>
        <w:t>). Es curioso que Dante se valga de un sueño para dejar a su maestro en posición bastante desairada.</w:t>
      </w:r>
    </w:p>
    <w:p w14:paraId="09BA9634" w14:textId="77777777" w:rsidR="00903E67" w:rsidRDefault="00903E67" w:rsidP="005636B6">
      <w:pPr>
        <w:spacing w:before="240" w:after="240"/>
      </w:pPr>
      <w:r>
        <w:t>Como en el sueño de la noche anterior le había despertado el fuego donde parecieron arder él y el águila.</w:t>
      </w:r>
    </w:p>
    <w:p w14:paraId="56210E20" w14:textId="77777777" w:rsidR="00903E67" w:rsidRDefault="00903E67" w:rsidP="005636B6">
      <w:pPr>
        <w:spacing w:before="240" w:after="240"/>
      </w:pPr>
      <w:r>
        <w:t>La mañana del  de abril.</w:t>
      </w:r>
    </w:p>
    <w:p w14:paraId="4D27B52B" w14:textId="77777777" w:rsidR="00903E67" w:rsidRDefault="00903E67" w:rsidP="005636B6">
      <w:pPr>
        <w:spacing w:before="240" w:after="240"/>
      </w:pPr>
      <w:r>
        <w:t>Es la voz de un nuevo ángel que les conduce al quinto círculo</w:t>
      </w:r>
    </w:p>
    <w:p w14:paraId="075E20C5" w14:textId="77777777" w:rsidR="00903E67" w:rsidRDefault="00903E67" w:rsidP="005636B6">
      <w:pPr>
        <w:spacing w:before="240" w:after="240"/>
      </w:pPr>
      <w:r>
        <w:t>Bienaventurados los que lloran porque serán consolados (Mateo, V, S).</w:t>
      </w:r>
    </w:p>
    <w:p w14:paraId="411BD97E" w14:textId="77777777" w:rsidR="00903E67" w:rsidRDefault="00903E67" w:rsidP="005636B6">
      <w:pPr>
        <w:spacing w:before="240" w:after="240"/>
      </w:pPr>
      <w:r>
        <w:t>Las bellezas del cielo.</w:t>
      </w:r>
    </w:p>
    <w:p w14:paraId="64738BE4" w14:textId="77777777" w:rsidR="00903E67" w:rsidRDefault="00903E67" w:rsidP="005636B6">
      <w:pPr>
        <w:spacing w:before="240" w:after="240"/>
      </w:pPr>
      <w:r>
        <w:t>- La comparación viene dada por la palabra «reclamo» del v. .</w:t>
      </w:r>
    </w:p>
    <w:p w14:paraId="3FCA90DB" w14:textId="77777777" w:rsidR="00903E67" w:rsidRDefault="00903E67" w:rsidP="005636B6">
      <w:pPr>
        <w:spacing w:before="240" w:after="240"/>
      </w:pPr>
      <w:r>
        <w:t>La quinta cornisa es la de aquellos que purgan el pecado de la avaricia.</w:t>
      </w:r>
    </w:p>
    <w:p w14:paraId="5923F208" w14:textId="77777777" w:rsidR="00903E67" w:rsidRDefault="00903E67" w:rsidP="005636B6">
      <w:pPr>
        <w:spacing w:before="240" w:after="240"/>
      </w:pPr>
      <w:r>
        <w:lastRenderedPageBreak/>
        <w:t>Salmo CXVIII: «Mi alma se ha postrado en el suelo. Vivifícame según tu palabra.»</w:t>
      </w:r>
    </w:p>
    <w:p w14:paraId="5308F9E4" w14:textId="77777777" w:rsidR="00903E67" w:rsidRDefault="00903E67" w:rsidP="005636B6">
      <w:pPr>
        <w:spacing w:before="240" w:after="240"/>
      </w:pPr>
      <w:r>
        <w:t>Es decir, dando la derecha al precipicio y no a la pared rocosa, o de otro modo, que rodeen hacia la derecha</w:t>
      </w:r>
    </w:p>
    <w:p w14:paraId="1A6789A1" w14:textId="77777777" w:rsidR="00903E67" w:rsidRDefault="00903E67" w:rsidP="005636B6">
      <w:pPr>
        <w:spacing w:before="240" w:after="240"/>
      </w:pPr>
      <w:r>
        <w:t>«Sabe que yo fui sucesor de Pedro.» Ottobuene dei Fieschi, perteneciente a una riquísima familia genovesa, fue elegido papa con</w:t>
      </w:r>
    </w:p>
    <w:p w14:paraId="1117AB40" w14:textId="77777777" w:rsidR="00903E67" w:rsidRDefault="00903E67" w:rsidP="005636B6">
      <w:pPr>
        <w:spacing w:before="240" w:after="240"/>
      </w:pPr>
      <w:r>
        <w:t>el nombre de Adriano V en  y muerto en Viterbo aquel mismo año, sin recibir siquiera la tiara, dejando sus bienes a la Iglesia y a</w:t>
      </w:r>
    </w:p>
    <w:p w14:paraId="54116DD9" w14:textId="77777777" w:rsidR="00903E67" w:rsidRDefault="00903E67" w:rsidP="005636B6">
      <w:pPr>
        <w:spacing w:before="240" w:after="240"/>
      </w:pPr>
      <w:r>
        <w:t>las Ordenes mendicantes. Al parecer, su conversión fue tardía, pero sincera.</w:t>
      </w:r>
    </w:p>
    <w:p w14:paraId="3BAFEF21" w14:textId="77777777" w:rsidR="00903E67" w:rsidRDefault="00903E67" w:rsidP="005636B6">
      <w:pPr>
        <w:spacing w:before="240" w:after="240"/>
      </w:pPr>
      <w:r>
        <w:t>El condado de Lavagna, en Liguria, posesión de los Fieschi.</w:t>
      </w:r>
    </w:p>
    <w:p w14:paraId="6775A1E6" w14:textId="77777777" w:rsidR="00903E67" w:rsidRDefault="00903E67" w:rsidP="005636B6">
      <w:pPr>
        <w:spacing w:before="240" w:after="240"/>
      </w:pPr>
      <w:r>
        <w:t>El texto está en Mateo, XXII, -, y se refiere a un problema que plantearon los saduceos a Jesús, sobre a qué marido</w:t>
      </w:r>
    </w:p>
    <w:p w14:paraId="26D0D763" w14:textId="77777777" w:rsidR="00903E67" w:rsidRDefault="00903E67" w:rsidP="005636B6">
      <w:pPr>
        <w:spacing w:before="240" w:after="240"/>
      </w:pPr>
      <w:r>
        <w:t>pertenecería tras el juicio Final una mujer que se hubiera casado con siete hermanos muertos consecutivamente. Jesús contestó que ni</w:t>
      </w:r>
    </w:p>
    <w:p w14:paraId="34E3BAD8" w14:textId="77777777" w:rsidR="00903E67" w:rsidRDefault="00903E67" w:rsidP="005636B6">
      <w:pPr>
        <w:spacing w:before="240" w:after="240"/>
      </w:pPr>
      <w:r>
        <w:t>ellas se casarían tras el juicio (Neque nubent neque nubentur), sino que todos serían como los ángeles de Dios. Así pues, en el más allá</w:t>
      </w:r>
    </w:p>
    <w:p w14:paraId="1F83CE0E" w14:textId="77777777" w:rsidR="00903E67" w:rsidRDefault="00903E67" w:rsidP="005636B6">
      <w:pPr>
        <w:spacing w:before="240" w:after="240"/>
      </w:pPr>
      <w:r>
        <w:t>se borran todas las diferencias entre los mortales.</w:t>
      </w:r>
    </w:p>
    <w:p w14:paraId="1E84C3E8" w14:textId="77777777" w:rsidR="00903E67" w:rsidRDefault="00903E67" w:rsidP="005636B6">
      <w:pPr>
        <w:spacing w:before="240" w:after="240"/>
      </w:pPr>
      <w:r>
        <w:t>Vv. -.</w:t>
      </w:r>
    </w:p>
    <w:p w14:paraId="665C666F" w14:textId="77777777" w:rsidR="00903E67" w:rsidRDefault="00903E67" w:rsidP="005636B6">
      <w:pPr>
        <w:spacing w:before="240" w:after="240"/>
      </w:pPr>
      <w:r>
        <w:t>Alagia, hija de Niccoló dei Fieschi, hermano de Ottobuene, casó con Moroello Malaspina, de quien quedó viuda en , tras lo</w:t>
      </w:r>
    </w:p>
    <w:p w14:paraId="01D29149" w14:textId="77777777" w:rsidR="00903E67" w:rsidRDefault="00903E67" w:rsidP="005636B6">
      <w:pPr>
        <w:spacing w:before="240" w:after="240"/>
      </w:pPr>
      <w:r>
        <w:t>cual volvió a Génova con los suyos, por lo que Ottobuone teme no vaya a contaminarse de su avaricia. Dante debió ser huésped del</w:t>
      </w:r>
    </w:p>
    <w:p w14:paraId="061C52A6" w14:textId="77777777" w:rsidR="00903E67" w:rsidRDefault="00903E67" w:rsidP="005636B6">
      <w:pPr>
        <w:spacing w:before="240" w:after="240"/>
      </w:pPr>
      <w:r>
        <w:lastRenderedPageBreak/>
        <w:t>matrimonio en Lunigiana.</w:t>
      </w:r>
    </w:p>
    <w:p w14:paraId="079B5578" w14:textId="77777777" w:rsidR="00903E67" w:rsidRDefault="00903E67" w:rsidP="005636B6">
      <w:pPr>
        <w:spacing w:before="240" w:after="240"/>
      </w:pPr>
      <w:r>
        <w:t>De saber algo más acerca de Adriano V.</w:t>
      </w:r>
    </w:p>
    <w:p w14:paraId="6D2A98AD" w14:textId="77777777" w:rsidR="00903E67" w:rsidRDefault="00903E67" w:rsidP="005636B6">
      <w:pPr>
        <w:spacing w:before="240" w:after="240"/>
      </w:pPr>
      <w:r>
        <w:t>Cfr. Infierno, I, .</w:t>
      </w:r>
    </w:p>
    <w:p w14:paraId="1630095C" w14:textId="77777777" w:rsidR="00903E67" w:rsidRDefault="00903E67" w:rsidP="005636B6">
      <w:pPr>
        <w:spacing w:before="240" w:after="240"/>
      </w:pPr>
      <w:r>
        <w:t>Alusión al Lebrel de Infierno, I, que expulsará a la loba de la codicia.</w:t>
      </w:r>
    </w:p>
    <w:p w14:paraId="4BE3B935" w14:textId="77777777" w:rsidR="00903E67" w:rsidRDefault="00903E67" w:rsidP="005636B6">
      <w:pPr>
        <w:spacing w:before="240" w:after="240"/>
      </w:pPr>
      <w:r>
        <w:t>Como en los restantes círculos de la montaña, aquí escuchamos ejemplos que exaltan la pobreza. El primero alude al parto de</w:t>
      </w:r>
    </w:p>
    <w:p w14:paraId="7A44F53A" w14:textId="77777777" w:rsidR="00903E67" w:rsidRDefault="00903E67" w:rsidP="005636B6">
      <w:pPr>
        <w:spacing w:before="240" w:after="240"/>
      </w:pPr>
      <w:r>
        <w:t>María en el establo de Belén (Lucas, II, ).</w:t>
      </w:r>
    </w:p>
    <w:p w14:paraId="42809D25" w14:textId="77777777" w:rsidR="00903E67" w:rsidRDefault="00903E67" w:rsidP="005636B6">
      <w:pPr>
        <w:spacing w:before="240" w:after="240"/>
      </w:pPr>
      <w:r>
        <w:t>El segundo alude a Fabricio Luscinio, cónsul de la época republicana que rechazó el soborno de los samnitas, según Valerio</w:t>
      </w:r>
    </w:p>
    <w:p w14:paraId="5B195DA5" w14:textId="77777777" w:rsidR="00903E67" w:rsidRDefault="00903E67" w:rsidP="005636B6">
      <w:pPr>
        <w:spacing w:before="240" w:after="240"/>
      </w:pPr>
      <w:r>
        <w:t>Máximo.</w:t>
      </w:r>
    </w:p>
    <w:p w14:paraId="772A6E89" w14:textId="77777777" w:rsidR="00903E67" w:rsidRDefault="00903E67" w:rsidP="005636B6">
      <w:pPr>
        <w:spacing w:before="240" w:after="240"/>
      </w:pPr>
      <w:r>
        <w:t>Según una leyenda muy extendida en el medievo, San Nicolás, obispo de Mira entre los siglos III-IV, y patrón de Bari, salvó de</w:t>
      </w:r>
    </w:p>
    <w:p w14:paraId="31DF77AE" w14:textId="77777777" w:rsidR="00903E67" w:rsidRDefault="00903E67" w:rsidP="005636B6">
      <w:pPr>
        <w:spacing w:before="240" w:after="240"/>
      </w:pPr>
      <w:r>
        <w:t>la prostitución, siendo aún joven, a las tres hijas de un hombre pobre, ofreciéndoles a escondidas una considerable suma de dinero para</w:t>
      </w:r>
    </w:p>
    <w:p w14:paraId="64FF1611" w14:textId="77777777" w:rsidR="00903E67" w:rsidRDefault="00903E67" w:rsidP="005636B6">
      <w:pPr>
        <w:spacing w:before="240" w:after="240"/>
      </w:pPr>
      <w:r>
        <w:t>su dote.</w:t>
      </w:r>
    </w:p>
    <w:p w14:paraId="28FE6B6F" w14:textId="77777777" w:rsidR="00903E67" w:rsidRDefault="00903E67" w:rsidP="005636B6">
      <w:pPr>
        <w:spacing w:before="240" w:after="240"/>
      </w:pPr>
      <w:r>
        <w:t>El personaje que está hablando con Dante ahora es Hugo Capeto, primer monarca de la dinastía reinante en Francia tras haber</w:t>
      </w:r>
    </w:p>
    <w:p w14:paraId="436C5252" w14:textId="77777777" w:rsidR="00903E67" w:rsidRDefault="00903E67" w:rsidP="005636B6">
      <w:pPr>
        <w:spacing w:before="240" w:after="240"/>
      </w:pPr>
      <w:r>
        <w:t>puesto fin al gobierno carolingio en . Pero el poeta confunde a este Hugo, llamado Capeto por la capa que vestía por ser abad laico</w:t>
      </w:r>
    </w:p>
    <w:p w14:paraId="2D9EFB31" w14:textId="77777777" w:rsidR="00903E67" w:rsidRDefault="00903E67" w:rsidP="005636B6">
      <w:pPr>
        <w:spacing w:before="240" w:after="240"/>
      </w:pPr>
      <w:r>
        <w:t>de S. Martín, con su padre, Hugo I el Grande, conde de París y de Orleáns, que sin ser rey gobernó, de hecho, bajo los carolingios Luis</w:t>
      </w:r>
    </w:p>
    <w:p w14:paraId="471753C1" w14:textId="77777777" w:rsidR="00903E67" w:rsidRDefault="00903E67" w:rsidP="005636B6">
      <w:pPr>
        <w:spacing w:before="240" w:after="240"/>
      </w:pPr>
      <w:r>
        <w:lastRenderedPageBreak/>
        <w:t>IV y Lotario y murió en , habiendo hecho coronar aún en vida a su hijo Roberto II «El Piadoso». Muy duro es el juicio de Dante</w:t>
      </w:r>
    </w:p>
    <w:p w14:paraId="64F4DB7E" w14:textId="77777777" w:rsidR="00903E67" w:rsidRDefault="00903E67" w:rsidP="005636B6">
      <w:pPr>
        <w:spacing w:before="240" w:after="240"/>
      </w:pPr>
      <w:r>
        <w:t>sobre la familia Valois, que junto a reyes crueles o codiciosos había dado también otros santos -Luis IX- y prudentes, pero en cuyo</w:t>
      </w:r>
    </w:p>
    <w:p w14:paraId="20955C73" w14:textId="77777777" w:rsidR="00903E67" w:rsidRDefault="00903E67" w:rsidP="005636B6">
      <w:pPr>
        <w:spacing w:before="240" w:after="240"/>
      </w:pPr>
      <w:r>
        <w:t>origen está la usurpación de la corona, por un personaje de baja extracción, movido por la codicia; y cuya política siempre había sido</w:t>
      </w:r>
    </w:p>
    <w:p w14:paraId="1D085BEE" w14:textId="77777777" w:rsidR="00903E67" w:rsidRDefault="00903E67" w:rsidP="005636B6">
      <w:pPr>
        <w:spacing w:before="240" w:after="240"/>
      </w:pPr>
      <w:r>
        <w:t>fuertemente antiimperial.</w:t>
      </w:r>
    </w:p>
    <w:p w14:paraId="64BB7D1F" w14:textId="77777777" w:rsidR="00903E67" w:rsidRDefault="00903E67" w:rsidP="005636B6">
      <w:pPr>
        <w:spacing w:before="240" w:after="240"/>
      </w:pPr>
      <w:r>
        <w:t>Ciudades flamencas sublevadas contra Felipe el Hermoso, a quien derrotaron en Coltray en .</w:t>
      </w:r>
    </w:p>
    <w:p w14:paraId="07BBE8EE" w14:textId="77777777" w:rsidR="00903E67" w:rsidRDefault="00903E67" w:rsidP="005636B6">
      <w:pPr>
        <w:spacing w:before="240" w:after="240"/>
      </w:pPr>
      <w:r>
        <w:t>Este dato pertenece por completo a la leyenda, a la que Dante se acoge o bien dándole crédito, o como una prueba más del</w:t>
      </w:r>
    </w:p>
    <w:p w14:paraId="4EE39DB2" w14:textId="77777777" w:rsidR="00903E67" w:rsidRDefault="00903E67" w:rsidP="005636B6">
      <w:pPr>
        <w:spacing w:before="240" w:after="240"/>
      </w:pPr>
      <w:r>
        <w:t>triunfo de la humildad.</w:t>
      </w:r>
    </w:p>
    <w:p w14:paraId="0D258817" w14:textId="77777777" w:rsidR="00903E67" w:rsidRDefault="00903E67" w:rsidP="005636B6">
      <w:pPr>
        <w:spacing w:before="240" w:after="240"/>
      </w:pPr>
      <w:r>
        <w:t>El último carolingio vivo a la muerte de Luis V era su tío Carlos, obligado a la profesión monástica por Hugo Capeto.</w:t>
      </w:r>
    </w:p>
    <w:p w14:paraId="73E28656" w14:textId="77777777" w:rsidR="00903E67" w:rsidRDefault="00903E67" w:rsidP="005636B6">
      <w:pPr>
        <w:spacing w:before="240" w:after="240"/>
      </w:pPr>
      <w:r>
        <w:t>Recuérdese que Carlos de Anjou, hermano de Luis IX, estaba desposado con Beatriz, hijo del último conde de Provenza, Ramón</w:t>
      </w:r>
    </w:p>
    <w:p w14:paraId="544882FC" w14:textId="77777777" w:rsidR="00903E67" w:rsidRDefault="00903E67" w:rsidP="005636B6">
      <w:pPr>
        <w:spacing w:before="240" w:after="240"/>
      </w:pPr>
      <w:r>
        <w:t>Berenguer IV, por lo que esta riquísima comarca pasó a la familia real francesa.</w:t>
      </w:r>
    </w:p>
    <w:p w14:paraId="7CD5CD31" w14:textId="77777777" w:rsidR="00903E67" w:rsidRDefault="00903E67" w:rsidP="005636B6">
      <w:pPr>
        <w:spacing w:before="240" w:after="240"/>
      </w:pPr>
      <w:r>
        <w:t>Porque la boda había sido realizada mediante la coacción y el engaño. Ahora se abre un pasaje lleno de sarcasmo donde se da</w:t>
      </w:r>
    </w:p>
    <w:p w14:paraId="312DD43A" w14:textId="77777777" w:rsidR="00903E67" w:rsidRDefault="00903E67" w:rsidP="005636B6">
      <w:pPr>
        <w:spacing w:before="240" w:after="240"/>
      </w:pPr>
      <w:r>
        <w:t>cuenta de las rapiñas y latrocinios cometidos por los últimos Valois.</w:t>
      </w:r>
    </w:p>
    <w:p w14:paraId="46337FA0" w14:textId="77777777" w:rsidR="00903E67" w:rsidRDefault="00903E67" w:rsidP="005636B6">
      <w:pPr>
        <w:spacing w:before="240" w:after="240"/>
      </w:pPr>
      <w:r>
        <w:t>Corradino, hijo de Corrado IV y nieto de Manfredo fue hecho decapitar por Carlos de Anjou en , a los  años, tras la</w:t>
      </w:r>
    </w:p>
    <w:p w14:paraId="40B3ECB3" w14:textId="77777777" w:rsidR="00903E67" w:rsidRDefault="00903E67" w:rsidP="005636B6">
      <w:pPr>
        <w:spacing w:before="240" w:after="240"/>
      </w:pPr>
      <w:r>
        <w:lastRenderedPageBreak/>
        <w:t>batalla de Tagliacozzo, dando fin a la dinastía suaba.</w:t>
      </w:r>
    </w:p>
    <w:p w14:paraId="518C651F" w14:textId="77777777" w:rsidR="00903E67" w:rsidRDefault="00903E67" w:rsidP="005636B6">
      <w:pPr>
        <w:spacing w:before="240" w:after="240"/>
      </w:pPr>
      <w:r>
        <w:t>La leyenda de que Carlos de Anjou hizo envenenar a Tomás de Aquino carece de fundamento.</w:t>
      </w:r>
    </w:p>
    <w:p w14:paraId="121024CA" w14:textId="77777777" w:rsidR="00903E67" w:rsidRDefault="00903E67" w:rsidP="005636B6">
      <w:pPr>
        <w:spacing w:before="240" w:after="240"/>
      </w:pPr>
      <w:r>
        <w:t>Carlos de Valois, hermano de Felipe IV, llamado a Italia por Bonifacio VIII, llegó a Florencia en , siendo la principal causa</w:t>
      </w:r>
    </w:p>
    <w:p w14:paraId="10601AA6" w14:textId="77777777" w:rsidR="00903E67" w:rsidRDefault="00903E67" w:rsidP="005636B6">
      <w:pPr>
        <w:spacing w:before="240" w:after="240"/>
      </w:pPr>
      <w:r>
        <w:t>de la ruina de los güelfos blancos y del propio Dante.</w:t>
      </w:r>
    </w:p>
    <w:p w14:paraId="51EB0DCC" w14:textId="77777777" w:rsidR="00903E67" w:rsidRDefault="00903E67" w:rsidP="005636B6">
      <w:pPr>
        <w:spacing w:before="240" w:after="240"/>
      </w:pPr>
      <w:r>
        <w:t>La traición y la mentira.</w:t>
      </w:r>
    </w:p>
    <w:p w14:paraId="417D2D7E" w14:textId="77777777" w:rsidR="00903E67" w:rsidRDefault="00903E67" w:rsidP="005636B6">
      <w:pPr>
        <w:spacing w:before="240" w:after="240"/>
      </w:pPr>
      <w:r>
        <w:t>Carlos II de Anjou, hijo de Carlos I, muerto en . Estuvo prisionero de los aragoneses desde  a , tras una batalla</w:t>
      </w:r>
    </w:p>
    <w:p w14:paraId="7A470134" w14:textId="77777777" w:rsidR="00903E67" w:rsidRDefault="00903E67" w:rsidP="005636B6">
      <w:pPr>
        <w:spacing w:before="240" w:after="240"/>
      </w:pPr>
      <w:r>
        <w:t>naval, y casó a su hija Beatriz con Azzo VIII de Este, señor de Ferrara en  a cambio de una grandísima dote. Es citado por Dante</w:t>
      </w:r>
    </w:p>
    <w:p w14:paraId="11061E35" w14:textId="77777777" w:rsidR="00903E67" w:rsidRDefault="00903E67" w:rsidP="005636B6">
      <w:pPr>
        <w:spacing w:before="240" w:after="240"/>
      </w:pPr>
      <w:r>
        <w:t>en otros lugares de la Comedia: Purgatorio, VII, -; Paraíso, VI, -; XIX, -.</w:t>
      </w:r>
    </w:p>
    <w:p w14:paraId="32C1838A" w14:textId="77777777" w:rsidR="00903E67" w:rsidRDefault="00903E67" w:rsidP="005636B6">
      <w:pPr>
        <w:spacing w:before="240" w:after="240"/>
      </w:pPr>
      <w:r>
        <w:t>Alude a uno de los hechos más vergonzosos de la historia de la época, cual fue la cautividad de Bonifacio VIII en , a manos</w:t>
      </w:r>
    </w:p>
    <w:p w14:paraId="44E00605" w14:textId="77777777" w:rsidR="00903E67" w:rsidRDefault="00903E67" w:rsidP="005636B6">
      <w:pPr>
        <w:spacing w:before="240" w:after="240"/>
      </w:pPr>
      <w:r>
        <w:t>de Guillerrno Nogaret, enviado de Felipe el Hermoso, que puso fin a una antigua rivalidad llena de excomuniones por una parte y de</w:t>
      </w:r>
    </w:p>
    <w:p w14:paraId="6153D331" w14:textId="77777777" w:rsidR="00903E67" w:rsidRDefault="00903E67" w:rsidP="005636B6">
      <w:pPr>
        <w:spacing w:before="240" w:after="240"/>
      </w:pPr>
      <w:r>
        <w:t>intentos de revocar al pontífice por la otra. Bonifacio murió pocos meses después. Dante odiaba personalmente sin disimulo a</w:t>
      </w:r>
    </w:p>
    <w:p w14:paraId="67D9F5C9" w14:textId="77777777" w:rsidR="00903E67" w:rsidRDefault="00903E67" w:rsidP="005636B6">
      <w:pPr>
        <w:spacing w:before="240" w:after="240"/>
      </w:pPr>
      <w:r>
        <w:t>Bonifacio VIII, pero no puede justificar la vejación de la que es objeto la figura del vicario de Cristo. Por otra parte, su odio contra</w:t>
      </w:r>
    </w:p>
    <w:p w14:paraId="2FB70AF2" w14:textId="77777777" w:rsidR="00903E67" w:rsidRDefault="00903E67" w:rsidP="005636B6">
      <w:pPr>
        <w:spacing w:before="240" w:after="240"/>
      </w:pPr>
      <w:r>
        <w:t>Felipe IV, como vernos, es aún mayor y sin condiciones.</w:t>
      </w:r>
    </w:p>
    <w:p w14:paraId="1C2BA11C" w14:textId="77777777" w:rsidR="00903E67" w:rsidRDefault="00903E67" w:rsidP="005636B6">
      <w:pPr>
        <w:spacing w:before="240" w:after="240"/>
      </w:pPr>
      <w:r>
        <w:lastRenderedPageBreak/>
        <w:t>El propio Felipe el Hermoso. Así fue llamado, en un discurso que Dante pudo haber conocido, por el papa Benedicto XI en .</w:t>
      </w:r>
    </w:p>
    <w:p w14:paraId="50D075AE" w14:textId="77777777" w:rsidR="00903E67" w:rsidRDefault="00903E67" w:rsidP="005636B6">
      <w:pPr>
        <w:spacing w:before="240" w:after="240"/>
      </w:pPr>
      <w:r>
        <w:t>En  el rey francés disolvió el Temple, tras quemar a sus dos maestres, para adueñarse de sus muy cuantiosas posesiones, con</w:t>
      </w:r>
    </w:p>
    <w:p w14:paraId="683F6B20" w14:textId="77777777" w:rsidR="00903E67" w:rsidRDefault="00903E67" w:rsidP="005636B6">
      <w:pPr>
        <w:spacing w:before="240" w:after="240"/>
      </w:pPr>
      <w:r>
        <w:t>la ayuda del papa francés Clemente V a quien conocimos en el Infierno.</w:t>
      </w:r>
    </w:p>
    <w:p w14:paraId="63FD9F70" w14:textId="77777777" w:rsidR="00903E67" w:rsidRDefault="00903E67" w:rsidP="005636B6">
      <w:pPr>
        <w:spacing w:before="240" w:after="240"/>
      </w:pPr>
      <w:r>
        <w:t>- Acabada la diatriba contra los Valois, Hugo Capeto contesta a la segunda pregunta de Dante, es decir, por qué repite las</w:t>
      </w:r>
    </w:p>
    <w:p w14:paraId="13DA6C59" w14:textId="77777777" w:rsidR="00903E67" w:rsidRDefault="00903E67" w:rsidP="005636B6">
      <w:pPr>
        <w:spacing w:before="240" w:after="240"/>
      </w:pPr>
      <w:r>
        <w:t>alabanzas de la pobreza con las que ha comenzado el canto. Por la noche estas alabanzas se vuelven excecraciones contra la codicia.</w:t>
      </w:r>
    </w:p>
    <w:p w14:paraId="3D7B51F2" w14:textId="77777777" w:rsidR="00903E67" w:rsidRDefault="00903E67" w:rsidP="005636B6">
      <w:pPr>
        <w:spacing w:before="240" w:after="240"/>
      </w:pPr>
      <w:r>
        <w:t>Pigmalión --no confundir con el escultor de la leyenda- es un rey de Tiro que mató a sus parientes para adueñarse de sus bienes</w:t>
      </w:r>
    </w:p>
    <w:p w14:paraId="3F0392EC" w14:textId="77777777" w:rsidR="00903E67" w:rsidRDefault="00903E67" w:rsidP="005636B6">
      <w:pPr>
        <w:spacing w:before="240" w:after="240"/>
      </w:pPr>
      <w:r>
        <w:t>(Eneída, I, -).</w:t>
      </w:r>
    </w:p>
    <w:p w14:paraId="072831B1" w14:textId="77777777" w:rsidR="00903E67" w:rsidRDefault="00903E67" w:rsidP="005636B6">
      <w:pPr>
        <w:spacing w:before="240" w:after="240"/>
      </w:pPr>
      <w:r>
        <w:t>El conocido Midas, que pidió a los dioses que lo que tocase se convirtiera en oro, y murió de inanición (Metamorfosis, XI,</w:t>
      </w:r>
    </w:p>
    <w:p w14:paraId="2C07117E" w14:textId="77777777" w:rsidR="00903E67" w:rsidRDefault="00903E67" w:rsidP="005636B6">
      <w:pPr>
        <w:spacing w:before="240" w:after="240"/>
      </w:pPr>
      <w:r>
        <w:t>-).</w:t>
      </w:r>
    </w:p>
    <w:p w14:paraId="2636DF79" w14:textId="77777777" w:rsidR="00903E67" w:rsidRDefault="00903E67" w:rsidP="005636B6">
      <w:pPr>
        <w:spacing w:before="240" w:after="240"/>
      </w:pPr>
      <w:r>
        <w:t>El hecho es citado en Josué, VI, -, y VII, -.</w:t>
      </w:r>
    </w:p>
    <w:p w14:paraId="2227F07D" w14:textId="77777777" w:rsidR="00903E67" w:rsidRDefault="00903E67" w:rsidP="005636B6">
      <w:pPr>
        <w:spacing w:before="240" w:after="240"/>
      </w:pPr>
      <w:r>
        <w:t>Safira y su marido quisieron estafar a San Pablo en la venta de un campo (Hechos, V,  - ll ).</w:t>
      </w:r>
    </w:p>
    <w:p w14:paraId="7141A27B" w14:textId="77777777" w:rsidR="00903E67" w:rsidRDefault="00903E67" w:rsidP="005636B6">
      <w:pPr>
        <w:spacing w:before="240" w:after="240"/>
      </w:pPr>
      <w:r>
        <w:t>Heliodoro intentó adueñarse de los tesoros del templo de Jerusalén, cuando fue derribado por un ángel montado a caballo (</w:t>
      </w:r>
    </w:p>
    <w:p w14:paraId="7E0335ED" w14:textId="77777777" w:rsidR="00903E67" w:rsidRDefault="00903E67" w:rsidP="005636B6">
      <w:pPr>
        <w:spacing w:before="240" w:after="240"/>
      </w:pPr>
      <w:r>
        <w:t>Macabos, III, -).</w:t>
      </w:r>
    </w:p>
    <w:p w14:paraId="5C38BF01" w14:textId="77777777" w:rsidR="00903E67" w:rsidRDefault="00903E67" w:rsidP="005636B6">
      <w:pPr>
        <w:spacing w:before="240" w:after="240"/>
      </w:pPr>
      <w:r>
        <w:lastRenderedPageBreak/>
        <w:t>Otro personaje de la Eneída. Polinéstor era rey de Tracia, mató por codicia a su tío Siqueo, esposo de Dido (Eneída, III, -).</w:t>
      </w:r>
    </w:p>
    <w:p w14:paraId="08047796" w14:textId="77777777" w:rsidR="00903E67" w:rsidRDefault="00903E67" w:rsidP="005636B6">
      <w:pPr>
        <w:spacing w:before="240" w:after="240"/>
      </w:pPr>
      <w:r>
        <w:t>Polidoro, hijo de Príamo y Hécuba (Infierno, XXX, -).</w:t>
      </w:r>
    </w:p>
    <w:p w14:paraId="2E6C7063" w14:textId="77777777" w:rsidR="00903E67" w:rsidRDefault="00903E67" w:rsidP="005636B6">
      <w:pPr>
        <w:spacing w:before="240" w:after="240"/>
      </w:pPr>
      <w:r>
        <w:t>Se trata de M. Licinio Craso, que compartió el triunvirato con César y Pompeyo, famosísimo por sus riquezas-, murió en el</w:t>
      </w:r>
    </w:p>
    <w:p w14:paraId="112056F7" w14:textId="77777777" w:rsidR="00903E67" w:rsidRDefault="00903E67" w:rsidP="005636B6">
      <w:pPr>
        <w:spacing w:before="240" w:after="240"/>
      </w:pPr>
      <w:r>
        <w:t>a.C. luchando contra los partos que le hicieron beber oro derretido (Cicerón, De officiis, I, ).</w:t>
      </w:r>
    </w:p>
    <w:p w14:paraId="20B502C5" w14:textId="77777777" w:rsidR="00903E67" w:rsidRDefault="00903E67" w:rsidP="005636B6">
      <w:pPr>
        <w:spacing w:before="240" w:after="240"/>
      </w:pPr>
      <w:r>
        <w:t>Latona, madre de Apolo (el sol) y Diana (la luna) se refugió en Delos para huir de los celos de Hera (Metamorfosis, VI,  y</w:t>
      </w:r>
    </w:p>
    <w:p w14:paraId="5B380C84" w14:textId="77777777" w:rsidR="00903E67" w:rsidRDefault="00903E67" w:rsidP="005636B6">
      <w:pPr>
        <w:spacing w:before="240" w:after="240"/>
      </w:pPr>
      <w:r>
        <w:t>ss.).</w:t>
      </w:r>
    </w:p>
    <w:p w14:paraId="104512B3" w14:textId="77777777" w:rsidR="00903E67" w:rsidRDefault="00903E67" w:rsidP="005636B6">
      <w:pPr>
        <w:spacing w:before="240" w:after="240"/>
      </w:pPr>
      <w:r>
        <w:t>Son las palabras que en Lucas II, , dirige el ángel a los pastores de Belén.</w:t>
      </w:r>
    </w:p>
    <w:p w14:paraId="44EB2256" w14:textId="77777777" w:rsidR="00903E67" w:rsidRDefault="00903E67" w:rsidP="005636B6">
      <w:pPr>
        <w:spacing w:before="240" w:after="240"/>
      </w:pPr>
      <w:r>
        <w:t>El innato deseo humano de saber sólo se sacia con la revelación divina. El episodio de la samaritana está en Juan, IV, -.</w:t>
      </w:r>
    </w:p>
    <w:p w14:paraId="0B9117C2" w14:textId="77777777" w:rsidR="00903E67" w:rsidRDefault="00903E67" w:rsidP="005636B6">
      <w:pPr>
        <w:spacing w:before="240" w:after="240"/>
      </w:pPr>
      <w:r>
        <w:t>Porque se encuentra llena de las almas tendidas de los avariciosos.</w:t>
      </w:r>
    </w:p>
    <w:p w14:paraId="58493123" w14:textId="77777777" w:rsidR="00903E67" w:rsidRDefault="00903E67" w:rsidP="005636B6">
      <w:pPr>
        <w:spacing w:before="240" w:after="240"/>
      </w:pPr>
      <w:r>
        <w:t>El episodio de la aparición de Cristo resucitado a unos discípulos en el camino de Emaús está, en efecto, en Lucas, XXXV,</w:t>
      </w:r>
    </w:p>
    <w:p w14:paraId="0AEEE662" w14:textId="77777777" w:rsidR="00903E67" w:rsidRDefault="00903E67" w:rsidP="005636B6">
      <w:pPr>
        <w:spacing w:before="240" w:after="240"/>
      </w:pPr>
      <w:r>
        <w:t>-.</w:t>
      </w:r>
    </w:p>
    <w:p w14:paraId="0A08E8D7" w14:textId="77777777" w:rsidR="00903E67" w:rsidRDefault="00903E67" w:rsidP="005636B6">
      <w:pPr>
        <w:spacing w:before="240" w:after="240"/>
      </w:pPr>
      <w:r>
        <w:t>Se trata de la sombra de Estacio, como veremos más adelante.</w:t>
      </w:r>
    </w:p>
    <w:p w14:paraId="12D92C2B" w14:textId="77777777" w:rsidR="00903E67" w:rsidRDefault="00903E67" w:rsidP="005636B6">
      <w:pPr>
        <w:spacing w:before="240" w:after="240"/>
      </w:pPr>
      <w:r>
        <w:t>El designio infalible de Dios.</w:t>
      </w:r>
    </w:p>
    <w:p w14:paraId="3080199B" w14:textId="77777777" w:rsidR="00903E67" w:rsidRDefault="00903E67" w:rsidP="005636B6">
      <w:pPr>
        <w:spacing w:before="240" w:after="240"/>
      </w:pPr>
      <w:r>
        <w:t>Virgilio está condenado a permanecer en el limbo.</w:t>
      </w:r>
    </w:p>
    <w:p w14:paraId="3D631AB0" w14:textId="77777777" w:rsidR="00903E67" w:rsidRDefault="00903E67" w:rsidP="005636B6">
      <w:pPr>
        <w:spacing w:before="240" w:after="240"/>
      </w:pPr>
      <w:r>
        <w:lastRenderedPageBreak/>
        <w:t>De las tres parcas que rigen la vida de los mortales, Cloro prepara la lana, Láquesis la hila, y Atropos se encarga de cortar el hilo</w:t>
      </w:r>
    </w:p>
    <w:p w14:paraId="1E03A170" w14:textId="77777777" w:rsidR="00903E67" w:rsidRDefault="00903E67" w:rsidP="005636B6">
      <w:pPr>
        <w:spacing w:before="240" w:after="240"/>
      </w:pPr>
      <w:r>
        <w:t>cuando el hombre muere.</w:t>
      </w:r>
    </w:p>
    <w:p w14:paraId="0C5514D1" w14:textId="77777777" w:rsidR="00903E67" w:rsidRDefault="00903E67" w:rsidP="005636B6">
      <w:pPr>
        <w:spacing w:before="240" w:after="240"/>
      </w:pPr>
      <w:r>
        <w:t>Un alma que, creada en el ciclo, al cielo retorna después de haberse purificado.</w:t>
      </w:r>
    </w:p>
    <w:p w14:paraId="370C4236" w14:textId="77777777" w:rsidR="00903E67" w:rsidRDefault="00903E67" w:rsidP="005636B6">
      <w:pPr>
        <w:spacing w:before="240" w:after="240"/>
      </w:pPr>
      <w:r>
        <w:t>Es decir, la puerta del Purgatorio.</w:t>
      </w:r>
    </w:p>
    <w:p w14:paraId="6C54D281" w14:textId="77777777" w:rsidR="00903E67" w:rsidRDefault="00903E67" w:rsidP="005636B6">
      <w:pPr>
        <w:spacing w:before="240" w:after="240"/>
      </w:pPr>
      <w:r>
        <w:t>Se refiere a Iris.</w:t>
      </w:r>
    </w:p>
    <w:p w14:paraId="0D1C843F" w14:textId="77777777" w:rsidR="00903E67" w:rsidRDefault="00903E67" w:rsidP="005636B6">
      <w:pPr>
        <w:spacing w:before="240" w:after="240"/>
      </w:pPr>
      <w:r>
        <w:t>Cuando un alma se siente del todo purificada siente un deseo irrefrenable de ascender. Antes también lo deseaba, pero el talento,</w:t>
      </w:r>
    </w:p>
    <w:p w14:paraId="1A0A0F39" w14:textId="77777777" w:rsidR="00903E67" w:rsidRDefault="00903E67" w:rsidP="005636B6">
      <w:pPr>
        <w:spacing w:before="240" w:after="240"/>
      </w:pPr>
      <w:r>
        <w:t>es decir, su voluntad condicionada de espiar la culpa, se lo impedia.</w:t>
      </w:r>
    </w:p>
    <w:p w14:paraId="0EF6C93D" w14:textId="77777777" w:rsidR="00903E67" w:rsidRDefault="00903E67" w:rsidP="005636B6">
      <w:pPr>
        <w:spacing w:before="240" w:after="240"/>
      </w:pPr>
      <w:r>
        <w:t>Publio Papinio Estacio nació en Nápoles hacia el año  y murió en la misma ciudad en torno al . Fue uno de los principales</w:t>
      </w:r>
    </w:p>
    <w:p w14:paraId="2C92E03C" w14:textId="77777777" w:rsidR="00903E67" w:rsidRDefault="00903E67" w:rsidP="005636B6">
      <w:pPr>
        <w:spacing w:before="240" w:after="240"/>
      </w:pPr>
      <w:r>
        <w:t>representantes de la llamada edad de plata romana, y en la Edad Media estimado al par que Virgilio, por sus poemas épicos la Tebaida</w:t>
      </w:r>
    </w:p>
    <w:p w14:paraId="19B124AF" w14:textId="77777777" w:rsidR="00903E67" w:rsidRDefault="00903E67" w:rsidP="005636B6">
      <w:pPr>
        <w:spacing w:before="240" w:after="240"/>
      </w:pPr>
      <w:r>
        <w:t>y la Aquileida que quedó inconcluso. Hasta el siglo XV no fue conocida su obra Selvas, descubierta en un monasterio suizo por el</w:t>
      </w:r>
    </w:p>
    <w:p w14:paraId="3BD8FA9B" w14:textId="77777777" w:rsidR="00903E67" w:rsidRDefault="00903E67" w:rsidP="005636B6">
      <w:pPr>
        <w:spacing w:before="240" w:after="240"/>
      </w:pPr>
      <w:r>
        <w:t>humanista Poggio Bracciolini, y hasta ese mismo siglo era confundido con Lucio Estacio Ursolo, retórico de los tiempos de Nerón,</w:t>
      </w:r>
    </w:p>
    <w:p w14:paraId="0E12EC85" w14:textId="77777777" w:rsidR="00903E67" w:rsidRDefault="00903E67" w:rsidP="005636B6">
      <w:pPr>
        <w:spacing w:before="240" w:after="240"/>
      </w:pPr>
      <w:r>
        <w:t>nacido en Tolosa. Tito destruyo Jerusalén durante el reinado de su padre Vespasiano en el año .</w:t>
      </w:r>
    </w:p>
    <w:p w14:paraId="0708667D" w14:textId="77777777" w:rsidR="00903E67" w:rsidRDefault="00903E67" w:rsidP="005636B6">
      <w:pPr>
        <w:spacing w:before="240" w:after="240"/>
      </w:pPr>
      <w:r>
        <w:t>El nombre de poeta.</w:t>
      </w:r>
    </w:p>
    <w:p w14:paraId="6850776A" w14:textId="77777777" w:rsidR="00903E67" w:rsidRDefault="00903E67" w:rsidP="005636B6">
      <w:pPr>
        <w:spacing w:before="240" w:after="240"/>
      </w:pPr>
      <w:r>
        <w:lastRenderedPageBreak/>
        <w:t>La Tebaida trataba de la rivalidad entre Eteocles y Polinice, hijos de Edipo; la Aquileida pretendía narrar todo el ciclo de</w:t>
      </w:r>
    </w:p>
    <w:p w14:paraId="72020B93" w14:textId="77777777" w:rsidR="00903E67" w:rsidRDefault="00903E67" w:rsidP="005636B6">
      <w:pPr>
        <w:spacing w:before="240" w:after="240"/>
      </w:pPr>
      <w:r>
        <w:t>leyendas sobre este héroe griego, pero no pudo concluirla. Como vemos en estas notas, el primer poema es una de las fuentes</w:t>
      </w:r>
    </w:p>
    <w:p w14:paraId="53830016" w14:textId="77777777" w:rsidR="00903E67" w:rsidRDefault="00903E67" w:rsidP="005636B6">
      <w:pPr>
        <w:spacing w:before="240" w:after="240"/>
      </w:pPr>
      <w:r>
        <w:t>principales de la Comedia No así el segundo.</w:t>
      </w:r>
    </w:p>
    <w:p w14:paraId="63A7253B" w14:textId="77777777" w:rsidR="00903E67" w:rsidRDefault="00903E67" w:rsidP="005636B6">
      <w:pPr>
        <w:spacing w:before="240" w:after="240"/>
      </w:pPr>
      <w:r>
        <w:t>Es decir, «el ejemplo de la Eneída fue lo que me impulsó en mi labor de poeta épico, al igual que la de gran cantidad de</w:t>
      </w:r>
    </w:p>
    <w:p w14:paraId="1E4C2F16" w14:textId="77777777" w:rsidR="00903E67" w:rsidRDefault="00903E67" w:rsidP="005636B6">
      <w:pPr>
        <w:spacing w:before="240" w:after="240"/>
      </w:pPr>
      <w:r>
        <w:t>imitadores».</w:t>
      </w:r>
    </w:p>
    <w:p w14:paraId="6BB732FC" w14:textId="77777777" w:rsidR="00903E67" w:rsidRDefault="00903E67" w:rsidP="005636B6">
      <w:pPr>
        <w:spacing w:before="240" w:after="240"/>
      </w:pPr>
      <w:r>
        <w:t>Por haber conocido a Virgilio, Estacio hubiese consentido permanecer un año solar, o un cielo solar, que consta de veintiocho</w:t>
      </w:r>
    </w:p>
    <w:p w14:paraId="6E2BDF23" w14:textId="77777777" w:rsidR="00903E67" w:rsidRDefault="00903E67" w:rsidP="005636B6">
      <w:pPr>
        <w:spacing w:before="240" w:after="240"/>
      </w:pPr>
      <w:r>
        <w:t>años, más de lo debido, en el Purgatorio.</w:t>
      </w:r>
    </w:p>
    <w:p w14:paraId="241C29A4" w14:textId="77777777" w:rsidR="00903E67" w:rsidRDefault="00903E67" w:rsidP="005636B6">
      <w:pPr>
        <w:spacing w:before="240" w:after="240"/>
      </w:pPr>
      <w:r>
        <w:t>La gente de natural sincero, como Dante, no puede disimular sus sentimientos.</w:t>
      </w:r>
    </w:p>
    <w:p w14:paraId="67765004" w14:textId="77777777" w:rsidR="00903E67" w:rsidRDefault="00903E67" w:rsidP="005636B6">
      <w:pPr>
        <w:spacing w:before="240" w:after="240"/>
      </w:pPr>
      <w:r>
        <w:t>Alusión a una nueva bienaventuranza: «Bienaventurados los que tienen sed y hambre de justicia, porque ellos serán saciados»</w:t>
      </w:r>
    </w:p>
    <w:p w14:paraId="40E8A8AE" w14:textId="77777777" w:rsidR="00903E67" w:rsidRDefault="00903E67" w:rsidP="005636B6">
      <w:pPr>
        <w:spacing w:before="240" w:after="240"/>
      </w:pPr>
      <w:r>
        <w:t>(Mateo, V, ). El ángel sólo llega al «tienen sed».</w:t>
      </w:r>
    </w:p>
    <w:p w14:paraId="389C0563" w14:textId="77777777" w:rsidR="00903E67" w:rsidRDefault="00903E67" w:rsidP="005636B6">
      <w:pPr>
        <w:spacing w:before="240" w:after="240"/>
      </w:pPr>
      <w:r>
        <w:t>Cualquier amor nacido de la virtud, sólo con manifestarse externamente suscita otro.</w:t>
      </w:r>
    </w:p>
    <w:p w14:paraId="54876933" w14:textId="77777777" w:rsidR="00903E67" w:rsidRDefault="00903E67" w:rsidP="005636B6">
      <w:pPr>
        <w:spacing w:before="240" w:after="240"/>
      </w:pPr>
      <w:r>
        <w:t>Décimo Junio Juvenal, contemporáneo de Estacio y admirador de la Tebaida, fue el famoso poeta de las Sátiras.</w:t>
      </w:r>
    </w:p>
    <w:p w14:paraId="69DBB93E" w14:textId="77777777" w:rsidR="00903E67" w:rsidRDefault="00903E67" w:rsidP="005636B6">
      <w:pPr>
        <w:spacing w:before="240" w:after="240"/>
      </w:pPr>
      <w:r>
        <w:t>Corta para estar más tiempo con Estacio, pues cuando acabe tendrán que separarse.</w:t>
      </w:r>
    </w:p>
    <w:p w14:paraId="2D5E790F" w14:textId="77777777" w:rsidR="00903E67" w:rsidRDefault="00903E67" w:rsidP="005636B6">
      <w:pPr>
        <w:spacing w:before="240" w:after="240"/>
      </w:pPr>
      <w:r>
        <w:lastRenderedPageBreak/>
        <w:t>Virgilio ha pensado, lógicamente, que el pecado de Estacio fuese la avaricia, vicio impropio de un hombre sabio, pues no sabe</w:t>
      </w:r>
    </w:p>
    <w:p w14:paraId="1C56FFC1" w14:textId="77777777" w:rsidR="00903E67" w:rsidRDefault="00903E67" w:rsidP="005636B6">
      <w:pPr>
        <w:spacing w:before="240" w:after="240"/>
      </w:pPr>
      <w:r>
        <w:t>-ni nosotros lo sabíamos hasta ahora- que en las cornisas del Purgatorio se purifica un vicio y el exceso contrario; el pecado de</w:t>
      </w:r>
    </w:p>
    <w:p w14:paraId="509E57A5" w14:textId="77777777" w:rsidR="00903E67" w:rsidRDefault="00903E67" w:rsidP="005636B6">
      <w:pPr>
        <w:spacing w:before="240" w:after="240"/>
      </w:pPr>
      <w:r>
        <w:t>Estacio, pues, fue la prodigalidad.</w:t>
      </w:r>
    </w:p>
    <w:p w14:paraId="6595282F" w14:textId="77777777" w:rsidR="00903E67" w:rsidRDefault="00903E67" w:rsidP="005636B6">
      <w:pPr>
        <w:spacing w:before="240" w:after="240"/>
      </w:pPr>
      <w:r>
        <w:t>El verso de Virgilio (Eneida, I, -) dice: «Quid non mortalia pectora cogis / auri sacra fames», donde «sacra» tiene el</w:t>
      </w:r>
    </w:p>
    <w:p w14:paraId="26338BB6" w14:textId="77777777" w:rsidR="00903E67" w:rsidRDefault="00903E67" w:rsidP="005636B6">
      <w:pPr>
        <w:spacing w:before="240" w:after="240"/>
      </w:pPr>
      <w:r>
        <w:t>significado de «execrable».</w:t>
      </w:r>
    </w:p>
    <w:p w14:paraId="22838987" w14:textId="77777777" w:rsidR="00903E67" w:rsidRDefault="00903E67" w:rsidP="005636B6">
      <w:pPr>
        <w:spacing w:before="240" w:after="240"/>
      </w:pPr>
      <w:r>
        <w:t>En el círculo de los avaros y los pródigos, Infierno, VII.</w:t>
      </w:r>
    </w:p>
    <w:p w14:paraId="2B3FD3AA" w14:textId="77777777" w:rsidR="00903E67" w:rsidRDefault="00903E67" w:rsidP="005636B6">
      <w:pPr>
        <w:spacing w:before="240" w:after="240"/>
      </w:pPr>
      <w:r>
        <w:t>Por prodigalidad, que es considerada pecado pocas veces.</w:t>
      </w:r>
    </w:p>
    <w:p w14:paraId="4AA7EF82" w14:textId="77777777" w:rsidR="00903E67" w:rsidRDefault="00903E67" w:rsidP="005636B6">
      <w:pPr>
        <w:spacing w:before="240" w:after="240"/>
      </w:pPr>
      <w:r>
        <w:t>Es la primera noticia (y el único caso) que conocemos de esta particularidad del Purgatorio.</w:t>
      </w:r>
    </w:p>
    <w:p w14:paraId="279C2465" w14:textId="77777777" w:rsidR="00903E67" w:rsidRDefault="00903E67" w:rsidP="005636B6">
      <w:pPr>
        <w:spacing w:before="240" w:after="240"/>
      </w:pPr>
      <w:r>
        <w:t>La doble tristeza de Yocasta son los gemelos Eteocles y Polinices, protagonistas de la Tebaída de Estacio, como ya hemos visto</w:t>
      </w:r>
    </w:p>
    <w:p w14:paraId="2C2D0C30" w14:textId="77777777" w:rsidR="00903E67" w:rsidRDefault="00903E67" w:rsidP="005636B6">
      <w:pPr>
        <w:spacing w:before="240" w:after="240"/>
      </w:pPr>
      <w:r>
        <w:t>Dante alude ahora a Virgilio como poeta bucólico, contraponiéndole a Estacio poeta épico, porque el pasaje que encaminó a</w:t>
      </w:r>
    </w:p>
    <w:p w14:paraId="57394A94" w14:textId="77777777" w:rsidR="00903E67" w:rsidRDefault="00903E67" w:rsidP="005636B6">
      <w:pPr>
        <w:spacing w:before="240" w:after="240"/>
      </w:pPr>
      <w:r>
        <w:t>Estacio a la salvación fue la famosa supuesta profecía mesiánica de la égloga IV (ver más abajo) en la que Virgilio debía aludir al</w:t>
      </w:r>
    </w:p>
    <w:p w14:paraId="4BEEF1FF" w14:textId="77777777" w:rsidR="00903E67" w:rsidRDefault="00903E67" w:rsidP="005636B6">
      <w:pPr>
        <w:spacing w:before="240" w:after="240"/>
      </w:pPr>
      <w:r>
        <w:t>nacimiento de un vástago de la familia imperial, o de rico Polión protector del poeta, y posteriormente se tomó como anuncio de la</w:t>
      </w:r>
    </w:p>
    <w:p w14:paraId="28C6A27F" w14:textId="77777777" w:rsidR="00903E67" w:rsidRDefault="00903E67" w:rsidP="005636B6">
      <w:pPr>
        <w:spacing w:before="240" w:after="240"/>
      </w:pPr>
      <w:r>
        <w:t>venida de Cristo, lo que contribuyó a sacralizar la figura de Virgilio y ponerla la par de los profetas bíblicos, atravesando de esta</w:t>
      </w:r>
    </w:p>
    <w:p w14:paraId="6754BA53" w14:textId="77777777" w:rsidR="00903E67" w:rsidRDefault="00903E67" w:rsidP="005636B6">
      <w:pPr>
        <w:spacing w:before="240" w:after="240"/>
      </w:pPr>
      <w:r>
        <w:lastRenderedPageBreak/>
        <w:t>forma toda la Edad Media.</w:t>
      </w:r>
    </w:p>
    <w:p w14:paraId="387CFA57" w14:textId="77777777" w:rsidR="00903E67" w:rsidRDefault="00903E67" w:rsidP="005636B6">
      <w:pPr>
        <w:spacing w:before="240" w:after="240"/>
      </w:pPr>
      <w:r>
        <w:t>De San Pedro, es decir, de la Iglesia.</w:t>
      </w:r>
    </w:p>
    <w:p w14:paraId="2D9C9C92" w14:textId="77777777" w:rsidR="00903E67" w:rsidRDefault="00903E67" w:rsidP="005636B6">
      <w:pPr>
        <w:spacing w:before="240" w:after="240"/>
      </w:pPr>
      <w:r>
        <w:t>«Por ejemplo, de tu Eneida, y las palabras de la citada égloga» (vv. -).</w:t>
      </w:r>
    </w:p>
    <w:p w14:paraId="6C2F5305" w14:textId="77777777" w:rsidR="00903E67" w:rsidRDefault="00903E67" w:rsidP="005636B6">
      <w:pPr>
        <w:spacing w:before="240" w:after="240"/>
      </w:pPr>
      <w:r>
        <w:t>Domiciano, hijo de Vespasiano, fue emperador del  al . Su persecución contra los cristianos, comúnmente admitida desde el</w:t>
      </w:r>
    </w:p>
    <w:p w14:paraId="6E90D9AE" w14:textId="77777777" w:rsidR="00903E67" w:rsidRDefault="00903E67" w:rsidP="005636B6">
      <w:pPr>
        <w:spacing w:before="240" w:after="240"/>
      </w:pPr>
      <w:r>
        <w:t>siglo II, es hoy en día puesta en entredicho por los modernos historiadores.</w:t>
      </w:r>
    </w:p>
    <w:p w14:paraId="45FBD395" w14:textId="77777777" w:rsidR="00903E67" w:rsidRDefault="00903E67" w:rsidP="005636B6">
      <w:pPr>
        <w:spacing w:before="240" w:after="240"/>
      </w:pPr>
      <w:r>
        <w:t>En el original, «E pria ch'io conducessi i Greci a'fiumi / di Tebe poetando». Es decir,</w:t>
      </w:r>
    </w:p>
    <w:p w14:paraId="68F0E034" w14:textId="77777777" w:rsidR="00903E67" w:rsidRDefault="00903E67" w:rsidP="005636B6">
      <w:pPr>
        <w:spacing w:before="240" w:after="240"/>
      </w:pPr>
      <w:r>
        <w:t>no sólo antes de comenzar el poema (como se desprendería de la traducción), sino, en</w:t>
      </w:r>
    </w:p>
    <w:p w14:paraId="7BD62C5D" w14:textId="77777777" w:rsidR="00903E67" w:rsidRDefault="00903E67" w:rsidP="005636B6">
      <w:pPr>
        <w:spacing w:before="240" w:after="240"/>
      </w:pPr>
      <w:r>
        <w:t>concreto, el libro IX. Apunto otra posible traducción, igualmente incompleta: «Y antes de</w:t>
      </w:r>
    </w:p>
    <w:p w14:paraId="6270E731" w14:textId="77777777" w:rsidR="00903E67" w:rsidRDefault="00903E67" w:rsidP="005636B6">
      <w:pPr>
        <w:spacing w:before="240" w:after="240"/>
      </w:pPr>
      <w:r>
        <w:t>que a los griegos condujera / a los ríos de Tebas, bauticeme.»</w:t>
      </w:r>
    </w:p>
    <w:p w14:paraId="206222F0" w14:textId="77777777" w:rsidR="00903E67" w:rsidRDefault="00903E67" w:rsidP="005636B6">
      <w:pPr>
        <w:spacing w:before="240" w:after="240"/>
      </w:pPr>
      <w:r>
        <w:t>Acabada la historia de su vida, Estacio pide a Virgilio noticias de algunos de los principales poetas latinos: los comediógrafos</w:t>
      </w:r>
    </w:p>
    <w:p w14:paraId="6FE30662" w14:textId="77777777" w:rsidR="00903E67" w:rsidRDefault="00903E67" w:rsidP="005636B6">
      <w:pPr>
        <w:spacing w:before="240" w:after="240"/>
      </w:pPr>
      <w:r>
        <w:t>Terencio, Plauto y Cecilio; Vario Rufo fue amigo de Horacio y Virgilio.</w:t>
      </w:r>
    </w:p>
    <w:p w14:paraId="7378DC74" w14:textId="77777777" w:rsidR="00903E67" w:rsidRDefault="00903E67" w:rsidP="005636B6">
      <w:pPr>
        <w:spacing w:before="240" w:after="240"/>
      </w:pPr>
      <w:r>
        <w:t>Persio, el autor de las célebres sátiras (- d.C.)</w:t>
      </w:r>
    </w:p>
    <w:p w14:paraId="7EAE3BE8" w14:textId="77777777" w:rsidR="00903E67" w:rsidRDefault="00903E67" w:rsidP="005636B6">
      <w:pPr>
        <w:spacing w:before="240" w:after="240"/>
      </w:pPr>
      <w:r>
        <w:t>Homero. Todos están, pues, en el limbo.</w:t>
      </w:r>
    </w:p>
    <w:p w14:paraId="7D3D3787" w14:textId="77777777" w:rsidR="00903E67" w:rsidRDefault="00903E67" w:rsidP="005636B6">
      <w:pPr>
        <w:spacing w:before="240" w:after="240"/>
      </w:pPr>
      <w:r>
        <w:t>Del Parnaso, en donde están las musas.</w:t>
      </w:r>
    </w:p>
    <w:p w14:paraId="308826D0" w14:textId="77777777" w:rsidR="00903E67" w:rsidRDefault="00903E67" w:rsidP="005636B6">
      <w:pPr>
        <w:spacing w:before="240" w:after="240"/>
      </w:pPr>
      <w:r>
        <w:t>Cita ahora Virgilio a varios autores griegos y a diversos personajes del poema la Tebaída de Estacio, que para la época,</w:t>
      </w:r>
    </w:p>
    <w:p w14:paraId="7245BB46" w14:textId="77777777" w:rsidR="00903E67" w:rsidRDefault="00903E67" w:rsidP="005636B6">
      <w:pPr>
        <w:spacing w:before="240" w:after="240"/>
      </w:pPr>
      <w:r>
        <w:lastRenderedPageBreak/>
        <w:t>recordémoslo, tenían todas las garantías de haber sido personajes reales, corno los de la Eneída o el resto de las leyendas mitológicas.</w:t>
      </w:r>
    </w:p>
    <w:p w14:paraId="782E51BB" w14:textId="77777777" w:rsidR="00903E67" w:rsidRDefault="00903E67" w:rsidP="005636B6">
      <w:pPr>
        <w:spacing w:before="240" w:after="240"/>
      </w:pPr>
      <w:r>
        <w:t>La única hija de Tiresias, el adivino tebano, que cita Estacio en la Tebaida es Manto, a la que Dante ha colocado junto a su padre</w:t>
      </w:r>
    </w:p>
    <w:p w14:paraId="240262F4" w14:textId="77777777" w:rsidR="00903E67" w:rsidRDefault="00903E67" w:rsidP="005636B6">
      <w:pPr>
        <w:spacing w:before="240" w:after="240"/>
      </w:pPr>
      <w:r>
        <w:t>en el círculo octavo (Infierno, XX). Su mención aquí ha provocado una larga disputa entre los comentaristas. Tetis y Deidamia son</w:t>
      </w:r>
    </w:p>
    <w:p w14:paraId="0A9AF366" w14:textId="77777777" w:rsidR="00903E67" w:rsidRDefault="00903E67" w:rsidP="005636B6">
      <w:pPr>
        <w:spacing w:before="240" w:after="240"/>
      </w:pPr>
      <w:r>
        <w:t>personajes de la Aquileida</w:t>
      </w:r>
    </w:p>
    <w:p w14:paraId="757851D7" w14:textId="77777777" w:rsidR="00903E67" w:rsidRDefault="00903E67" w:rsidP="005636B6">
      <w:pPr>
        <w:spacing w:before="240" w:after="240"/>
      </w:pPr>
      <w:r>
        <w:t>Eran sobre las once de la mañana.</w:t>
      </w:r>
    </w:p>
    <w:p w14:paraId="23E89161" w14:textId="77777777" w:rsidR="00903E67" w:rsidRDefault="00903E67" w:rsidP="005636B6">
      <w:pPr>
        <w:spacing w:before="240" w:after="240"/>
      </w:pPr>
      <w:r>
        <w:t>Tenía la forma de cono invertido.</w:t>
      </w:r>
    </w:p>
    <w:p w14:paraId="2C1DFBD9" w14:textId="77777777" w:rsidR="00903E67" w:rsidRDefault="00903E67" w:rsidP="005636B6">
      <w:pPr>
        <w:spacing w:before="240" w:after="240"/>
      </w:pPr>
      <w:r>
        <w:t>Varios ejemplos de templanza: María, que en las bodas de Caná no pensaba en comer, sino en la verguenza de los novios; las</w:t>
      </w:r>
    </w:p>
    <w:p w14:paraId="155383DC" w14:textId="77777777" w:rsidR="00903E67" w:rsidRDefault="00903E67" w:rsidP="005636B6">
      <w:pPr>
        <w:spacing w:before="240" w:after="240"/>
      </w:pPr>
      <w:r>
        <w:t>matronas romanas de la república, el eco de cuya virtud llega hasta el propio Quevedo; el profeta Daniel, que no quiso comer en la</w:t>
      </w:r>
    </w:p>
    <w:p w14:paraId="3FF64219" w14:textId="77777777" w:rsidR="00903E67" w:rsidRDefault="00903E67" w:rsidP="005636B6">
      <w:pPr>
        <w:spacing w:before="240" w:after="240"/>
      </w:pPr>
      <w:r>
        <w:t>mesa de Nabucodonosor para evitar contaminarse (Daniel, I, -), los moradores de la edad de oro, que sólo se alimentaban de</w:t>
      </w:r>
    </w:p>
    <w:p w14:paraId="6552953E" w14:textId="77777777" w:rsidR="00903E67" w:rsidRDefault="00903E67" w:rsidP="005636B6">
      <w:pPr>
        <w:spacing w:before="240" w:after="240"/>
      </w:pPr>
      <w:r>
        <w:t>bellotas (recuérdese la alabanza de Don Quijote) y finalmente Juan el Bautista, del que hablan Marcos (, ) y Mateo (III, ).</w:t>
      </w:r>
    </w:p>
    <w:p w14:paraId="2C345566" w14:textId="77777777" w:rsidR="00903E67" w:rsidRDefault="00903E67" w:rsidP="005636B6">
      <w:pPr>
        <w:spacing w:before="240" w:after="240"/>
      </w:pPr>
      <w:r>
        <w:t>El cazador.</w:t>
      </w:r>
    </w:p>
    <w:p w14:paraId="6EBCF6C7" w14:textId="77777777" w:rsidR="00903E67" w:rsidRDefault="00903E67" w:rsidP="005636B6">
      <w:pPr>
        <w:spacing w:before="240" w:after="240"/>
      </w:pPr>
      <w:r>
        <w:t>Se trata de un verso del famoso Miserere, es decir el salmo L : «Abre,</w:t>
      </w:r>
    </w:p>
    <w:p w14:paraId="6254307E" w14:textId="77777777" w:rsidR="00903E67" w:rsidRDefault="00903E67" w:rsidP="005636B6">
      <w:pPr>
        <w:spacing w:before="240" w:after="240"/>
      </w:pPr>
      <w:r>
        <w:t>Señor, mis labios, y mi boca cantará sus alabanzas.»</w:t>
      </w:r>
    </w:p>
    <w:p w14:paraId="52D549E2" w14:textId="77777777" w:rsidR="00903E67" w:rsidRDefault="00903E67" w:rsidP="005636B6">
      <w:pPr>
        <w:spacing w:before="240" w:after="240"/>
      </w:pPr>
      <w:r>
        <w:t>Son las almas de los glotones.</w:t>
      </w:r>
    </w:p>
    <w:p w14:paraId="5B804375" w14:textId="77777777" w:rsidR="00903E67" w:rsidRDefault="00903E67" w:rsidP="005636B6">
      <w:pPr>
        <w:spacing w:before="240" w:after="240"/>
      </w:pPr>
      <w:r>
        <w:lastRenderedPageBreak/>
        <w:t>Erisitone, hijo del rey de Tesalia, habiendo cortado una encina consagrada a Ceres fue condenado por ésta a padecer un hambre</w:t>
      </w:r>
    </w:p>
    <w:p w14:paraId="62A8CFF8" w14:textId="77777777" w:rsidR="00903E67" w:rsidRDefault="00903E67" w:rsidP="005636B6">
      <w:pPr>
        <w:spacing w:before="240" w:after="240"/>
      </w:pPr>
      <w:r>
        <w:t>insaciable, hasta el punto de devorar a una hijita suya y a sí mismo. Lo cuenta Ovidio en Metamorfosis, VIII, -.</w:t>
      </w:r>
    </w:p>
    <w:p w14:paraId="013F4F97" w14:textId="77777777" w:rsidR="00903E67" w:rsidRDefault="00903E67" w:rsidP="005636B6">
      <w:pPr>
        <w:spacing w:before="240" w:after="240"/>
      </w:pPr>
      <w:r>
        <w:t>Referencia a los padecimientos de los judíos en el cerco de Jerusalén por Tito, al que aludió en Purgatorio, XXI, . María es la</w:t>
      </w:r>
    </w:p>
    <w:p w14:paraId="74DCF5F2" w14:textId="77777777" w:rsidR="00903E67" w:rsidRDefault="00903E67" w:rsidP="005636B6">
      <w:pPr>
        <w:spacing w:before="240" w:after="240"/>
      </w:pPr>
      <w:r>
        <w:t>hebrea María de Eleazar Lo cuenta Flavio Josefo, Bell. ivd., VI, .</w:t>
      </w:r>
    </w:p>
    <w:p w14:paraId="5BD4378E" w14:textId="77777777" w:rsidR="00903E67" w:rsidRDefault="00903E67" w:rsidP="005636B6">
      <w:pPr>
        <w:spacing w:before="240" w:after="240"/>
      </w:pPr>
      <w:r>
        <w:t>Opinión difundida entre predicadores medievales.</w:t>
      </w:r>
    </w:p>
    <w:p w14:paraId="77642484" w14:textId="77777777" w:rsidR="00903E67" w:rsidRDefault="00903E67" w:rsidP="005636B6">
      <w:pPr>
        <w:spacing w:before="240" w:after="240"/>
      </w:pPr>
      <w:r>
        <w:t>Forese Donati, hermano del cruel Corso y de la joven Piccarda que encontraremos en el Paraíso (Paraiso, III,  y ss.), fue</w:t>
      </w:r>
    </w:p>
    <w:p w14:paraId="57D9C54D" w14:textId="77777777" w:rsidR="00903E67" w:rsidRDefault="00903E67" w:rsidP="005636B6">
      <w:pPr>
        <w:spacing w:before="240" w:after="240"/>
      </w:pPr>
      <w:r>
        <w:t>amigo de la juventud florentina del poeta, que estaba casado con su prima Gemma. Era llamado Bicci Novello, es decir, Bicci el</w:t>
      </w:r>
    </w:p>
    <w:p w14:paraId="587303CC" w14:textId="77777777" w:rsidR="00903E67" w:rsidRDefault="00903E67" w:rsidP="005636B6">
      <w:pPr>
        <w:spacing w:before="240" w:after="240"/>
      </w:pPr>
      <w:r>
        <w:t>joven, y murió en . Se conserva una tensón de seis sonetos satíricos que ambos se intercambiaron en , llenos de burlas no</w:t>
      </w:r>
    </w:p>
    <w:p w14:paraId="4F65875E" w14:textId="77777777" w:rsidR="00903E67" w:rsidRDefault="00903E67" w:rsidP="005636B6">
      <w:pPr>
        <w:spacing w:before="240" w:after="240"/>
      </w:pPr>
      <w:r>
        <w:t>siempre inocentes. Su gula debía ser probervial, pues ya alude a ella Dante en dicha tensón juvenil.</w:t>
      </w:r>
    </w:p>
    <w:p w14:paraId="05070E53" w14:textId="77777777" w:rsidR="00903E67" w:rsidRDefault="00903E67" w:rsidP="005636B6">
      <w:pPr>
        <w:spacing w:before="240" w:after="240"/>
      </w:pPr>
      <w:r>
        <w:t>Dante quiere que antes de contarle a Forese su vida, ésta le explique cuál es la forma de su castigo.</w:t>
      </w:r>
    </w:p>
    <w:p w14:paraId="7ABD2C36" w14:textId="77777777" w:rsidR="00903E67" w:rsidRDefault="00903E67" w:rsidP="005636B6">
      <w:pPr>
        <w:spacing w:before="240" w:after="240"/>
      </w:pPr>
      <w:r>
        <w:t>Porque la purgación les conducirá al Paraíso.</w:t>
      </w:r>
    </w:p>
    <w:p w14:paraId="46561E4F" w14:textId="77777777" w:rsidR="00903E67" w:rsidRDefault="00903E67" w:rsidP="005636B6">
      <w:pPr>
        <w:spacing w:before="240" w:after="240"/>
      </w:pPr>
      <w:r>
        <w:t>Recordad las palabras de Cristo en la cruz-. «Dios mío, Dios mío, por qué me has abandonado» (Mateo, XXVII, ; Marcos,</w:t>
      </w:r>
    </w:p>
    <w:p w14:paraId="70D59EED" w14:textId="77777777" w:rsidR="00903E67" w:rsidRDefault="00903E67" w:rsidP="005636B6">
      <w:pPr>
        <w:spacing w:before="240" w:after="240"/>
      </w:pPr>
      <w:r>
        <w:t>XVI, ).</w:t>
      </w:r>
    </w:p>
    <w:p w14:paraId="4E3EEF52" w14:textId="77777777" w:rsidR="00903E67" w:rsidRDefault="00903E67" w:rsidP="005636B6">
      <w:pPr>
        <w:spacing w:before="240" w:after="240"/>
      </w:pPr>
      <w:r>
        <w:lastRenderedPageBreak/>
        <w:t>En el Antepurgatorio de los tardos en arrepentirse.</w:t>
      </w:r>
    </w:p>
    <w:p w14:paraId="5F6FF521" w14:textId="77777777" w:rsidR="00903E67" w:rsidRDefault="00903E67" w:rsidP="005636B6">
      <w:pPr>
        <w:spacing w:before="240" w:after="240"/>
      </w:pPr>
      <w:r>
        <w:t>Apenas sabemos nada de la mujer de Forese, sólo que Dante en el primer soneto cruzado con su amigo le había presentado sola y</w:t>
      </w:r>
    </w:p>
    <w:p w14:paraId="651BD2BF" w14:textId="77777777" w:rsidR="00903E67" w:rsidRDefault="00903E67" w:rsidP="005636B6">
      <w:pPr>
        <w:spacing w:before="240" w:after="240"/>
      </w:pPr>
      <w:r>
        <w:t>abandonada por éste en su lecho. Las palabras de Forese contradicen aquel viejo ataque, y le dan pie a una invectiva contra la</w:t>
      </w:r>
    </w:p>
    <w:p w14:paraId="7770C878" w14:textId="77777777" w:rsidR="00903E67" w:rsidRDefault="00903E67" w:rsidP="005636B6">
      <w:pPr>
        <w:spacing w:before="240" w:after="240"/>
      </w:pPr>
      <w:r>
        <w:t>corrupción de las florentinas.</w:t>
      </w:r>
    </w:p>
    <w:p w14:paraId="3CC790B1" w14:textId="77777777" w:rsidR="00903E67" w:rsidRDefault="00903E67" w:rsidP="005636B6">
      <w:pPr>
        <w:spacing w:before="240" w:after="240"/>
      </w:pPr>
      <w:r>
        <w:t>Región semisalvaje de Sicilia, comparada aquí con la misma Florencia.</w:t>
      </w:r>
    </w:p>
    <w:p w14:paraId="4F069BC2" w14:textId="77777777" w:rsidR="00903E67" w:rsidRDefault="00903E67" w:rsidP="005636B6">
      <w:pPr>
        <w:spacing w:before="240" w:after="240"/>
      </w:pPr>
      <w:r>
        <w:t>El castigo del látigo.</w:t>
      </w:r>
    </w:p>
    <w:p w14:paraId="4B9249ED" w14:textId="77777777" w:rsidR="00903E67" w:rsidRDefault="00903E67" w:rsidP="005636B6">
      <w:pPr>
        <w:spacing w:before="240" w:after="240"/>
      </w:pPr>
      <w:r>
        <w:t>Es decir, dentro de unos quince años. En , en que tuvo lugar la batalla de</w:t>
      </w:r>
    </w:p>
    <w:p w14:paraId="462AEAE1" w14:textId="77777777" w:rsidR="00903E67" w:rsidRDefault="00903E67" w:rsidP="005636B6">
      <w:pPr>
        <w:spacing w:before="240" w:after="240"/>
      </w:pPr>
      <w:r>
        <w:t>Montecatini, donde fueron derrotados los negros florentinos, pero la profecía de Forese</w:t>
      </w:r>
    </w:p>
    <w:p w14:paraId="77819526" w14:textId="77777777" w:rsidR="00903E67" w:rsidRDefault="00903E67" w:rsidP="005636B6">
      <w:pPr>
        <w:spacing w:before="240" w:after="240"/>
      </w:pPr>
      <w:r>
        <w:t>acaso tenga un valor genérico, como tantos otros pasajes de la Comedía</w:t>
      </w:r>
    </w:p>
    <w:p w14:paraId="4143C3B9" w14:textId="77777777" w:rsidR="00903E67" w:rsidRDefault="00903E67" w:rsidP="005636B6">
      <w:pPr>
        <w:spacing w:before="240" w:after="240"/>
      </w:pPr>
      <w:r>
        <w:t>ll La sombra que proyecta Dante.</w:t>
      </w:r>
    </w:p>
    <w:p w14:paraId="5FB85FDB" w14:textId="77777777" w:rsidR="00903E67" w:rsidRDefault="00903E67" w:rsidP="005636B6">
      <w:pPr>
        <w:spacing w:before="240" w:after="240"/>
      </w:pPr>
      <w:r>
        <w:t>Dante tenía al parecer muchos motivos para reprocharse el tipo de vida que llevaba en los años de su amistad con Forese.</w:t>
      </w:r>
    </w:p>
    <w:p w14:paraId="3F42319F" w14:textId="77777777" w:rsidR="00903E67" w:rsidRDefault="00903E67" w:rsidP="005636B6">
      <w:pPr>
        <w:spacing w:before="240" w:after="240"/>
      </w:pPr>
      <w:r>
        <w:t>La luna.</w:t>
      </w:r>
    </w:p>
    <w:p w14:paraId="69766B2A" w14:textId="77777777" w:rsidR="00903E67" w:rsidRDefault="00903E67" w:rsidP="005636B6">
      <w:pPr>
        <w:spacing w:before="240" w:after="240"/>
      </w:pPr>
      <w:r>
        <w:t>Estacio sube más despacio de lo que lo hubiera hecho si no se hubiese encontrado con su admirado Virgilio.</w:t>
      </w:r>
    </w:p>
    <w:p w14:paraId="7EFA1241" w14:textId="77777777" w:rsidR="00903E67" w:rsidRDefault="00903E67" w:rsidP="005636B6">
      <w:pPr>
        <w:spacing w:before="240" w:after="240"/>
      </w:pPr>
      <w:r>
        <w:t>Encontraremos a Piccarda en Paraíso, III,  y ss.</w:t>
      </w:r>
    </w:p>
    <w:p w14:paraId="5A9B4C4F" w14:textId="77777777" w:rsidR="00903E67" w:rsidRDefault="00903E67" w:rsidP="005636B6">
      <w:pPr>
        <w:spacing w:before="240" w:after="240"/>
      </w:pPr>
      <w:r>
        <w:t>El poeta y notario de Lucca, Bonagiunta Orbiciani, aún vivo en  pertenecía a la corriente poética contraria al dolce stil</w:t>
      </w:r>
    </w:p>
    <w:p w14:paraId="12CB66EB" w14:textId="77777777" w:rsidR="00903E67" w:rsidRDefault="00903E67" w:rsidP="005636B6">
      <w:pPr>
        <w:spacing w:before="240" w:after="240"/>
      </w:pPr>
      <w:r>
        <w:lastRenderedPageBreak/>
        <w:t>nuovo, que seguía la convenciones de la escuela siciliana y provenzal. Fue atacado por Dante en «De Vulgari elocuentia».</w:t>
      </w:r>
    </w:p>
    <w:p w14:paraId="2037EE49" w14:textId="77777777" w:rsidR="00903E67" w:rsidRDefault="00903E67" w:rsidP="005636B6">
      <w:pPr>
        <w:spacing w:before="240" w:after="240"/>
      </w:pPr>
      <w:r>
        <w:t>El papa francés Simon de Bries, llamado Martín IV (-). Favoreció la política proangevina en Italia. En efecto, dicen que</w:t>
      </w:r>
    </w:p>
    <w:p w14:paraId="1CBD20BE" w14:textId="77777777" w:rsidR="00903E67" w:rsidRDefault="00903E67" w:rsidP="005636B6">
      <w:pPr>
        <w:spacing w:before="240" w:after="240"/>
      </w:pPr>
      <w:r>
        <w:t>remojaba las anguilas en vino para que resultaran más sabrosas.</w:t>
      </w:r>
    </w:p>
    <w:p w14:paraId="1E9DD1AC" w14:textId="77777777" w:rsidR="00903E67" w:rsidRDefault="00903E67" w:rsidP="005636B6">
      <w:pPr>
        <w:spacing w:before="240" w:after="240"/>
      </w:pPr>
      <w:r>
        <w:t>Porque así puede llevar noticias de ellos a la tierra.</w:t>
      </w:r>
    </w:p>
    <w:p w14:paraId="27817340" w14:textId="77777777" w:rsidR="00903E67" w:rsidRDefault="00903E67" w:rsidP="005636B6">
      <w:pPr>
        <w:spacing w:before="240" w:after="240"/>
      </w:pPr>
      <w:r>
        <w:t>Ubaldino degli Ubaldini, hermano de Ottaviano (Infierno, X, ) y de Ugolino de Azzo (Purgatorio, XIV, ) y padre del</w:t>
      </w:r>
    </w:p>
    <w:p w14:paraId="2C2F27D5" w14:textId="77777777" w:rsidR="00903E67" w:rsidRDefault="00903E67" w:rsidP="005636B6">
      <w:pPr>
        <w:spacing w:before="240" w:after="240"/>
      </w:pPr>
      <w:r>
        <w:t>cardenal Ruggieri que vimos en Infierno, XXXIII. Bonifacio dei Fieschi fue sobrino del papa Inocencio IV y llegó a ser arzobispo de</w:t>
      </w:r>
    </w:p>
    <w:p w14:paraId="2817D818" w14:textId="77777777" w:rsidR="00903E67" w:rsidRDefault="00903E67" w:rsidP="005636B6">
      <w:pPr>
        <w:spacing w:before="240" w:after="240"/>
      </w:pPr>
      <w:r>
        <w:t>Rávena en , cuyo báculo estaba rematado por una torre. Murió en .</w:t>
      </w:r>
    </w:p>
    <w:p w14:paraId="35C9CFA9" w14:textId="77777777" w:rsidR="00903E67" w:rsidRDefault="00903E67" w:rsidP="005636B6">
      <w:pPr>
        <w:spacing w:before="240" w:after="240"/>
      </w:pPr>
      <w:r>
        <w:t>Marchese degli Arglioso, de Forlí, fue podestá de Faenza en . Se cuenta que al preguntar qué opinión tenía de él el pueblo le</w:t>
      </w:r>
    </w:p>
    <w:p w14:paraId="1A30500D" w14:textId="77777777" w:rsidR="00903E67" w:rsidRDefault="00903E67" w:rsidP="005636B6">
      <w:pPr>
        <w:spacing w:before="240" w:after="240"/>
      </w:pPr>
      <w:r>
        <w:t>respondieron que se hablaba de lo mucho que bebía, a lo que él contestó: «¿Por qué no dicen que siempre tengo sed?»</w:t>
      </w:r>
    </w:p>
    <w:p w14:paraId="4A7BCB67" w14:textId="77777777" w:rsidR="00903E67" w:rsidRDefault="00903E67" w:rsidP="005636B6">
      <w:pPr>
        <w:spacing w:before="240" w:after="240"/>
      </w:pPr>
      <w:r>
        <w:t>Gentucca Morla, que aún era una niña en , fue una mujer amada por Dante que la conoció en Lucca en . Estaba casada</w:t>
      </w:r>
    </w:p>
    <w:p w14:paraId="0A370F9B" w14:textId="77777777" w:rsidR="00903E67" w:rsidRDefault="00903E67" w:rsidP="005636B6">
      <w:pPr>
        <w:spacing w:before="240" w:after="240"/>
      </w:pPr>
      <w:r>
        <w:t>con Buaccorso Fondora. Este amor reconciliará a Dante con una ciudad con la que siempre había sido renuente (Infierno XXI, -).</w:t>
      </w:r>
    </w:p>
    <w:p w14:paraId="7D5E50F9" w14:textId="77777777" w:rsidR="00903E67" w:rsidRDefault="00903E67" w:rsidP="005636B6">
      <w:pPr>
        <w:spacing w:before="240" w:after="240"/>
      </w:pPr>
      <w:r>
        <w:t>El primer verso de la primera canción de La Vita Nuova «Donne ch'avate inteletto d'amore», una de sus composiciones juveniles</w:t>
      </w:r>
    </w:p>
    <w:p w14:paraId="26554BFB" w14:textId="77777777" w:rsidR="00903E67" w:rsidRDefault="00903E67" w:rsidP="005636B6">
      <w:pPr>
        <w:spacing w:before="240" w:after="240"/>
      </w:pPr>
      <w:r>
        <w:t>preferidas por el propio Dante. Lo que diferenciaba la nueva poesía de la antigua era la espontanceidad y la sinceridad, frente a lo</w:t>
      </w:r>
    </w:p>
    <w:p w14:paraId="3150A8D6" w14:textId="77777777" w:rsidR="00903E67" w:rsidRDefault="00903E67" w:rsidP="005636B6">
      <w:pPr>
        <w:spacing w:before="240" w:after="240"/>
      </w:pPr>
      <w:r>
        <w:lastRenderedPageBreak/>
        <w:t>artificioso y retórico de la vieja escuela de Buonagiunta o de Guittone de Arezzo (Purgatorio, XXVI, -), que representa la</w:t>
      </w:r>
    </w:p>
    <w:p w14:paraId="7E69EC9C" w14:textId="77777777" w:rsidR="00903E67" w:rsidRDefault="00903E67" w:rsidP="005636B6">
      <w:pPr>
        <w:spacing w:before="240" w:after="240"/>
      </w:pPr>
      <w:r>
        <w:t>poesía toscana, o del notario Jacobo Lentini, secretario de Federico II, que representa la siciliana.</w:t>
      </w:r>
    </w:p>
    <w:p w14:paraId="40A718D4" w14:textId="77777777" w:rsidR="00903E67" w:rsidRDefault="00903E67" w:rsidP="005636B6">
      <w:pPr>
        <w:spacing w:before="240" w:after="240"/>
      </w:pPr>
      <w:r>
        <w:t>De este verso ha salido el nombre de la escuela poética a la que perteneció el propio Dante, junto con Guido Gunizzelli, Guido</w:t>
      </w:r>
    </w:p>
    <w:p w14:paraId="6570561A" w14:textId="77777777" w:rsidR="00903E67" w:rsidRDefault="00903E67" w:rsidP="005636B6">
      <w:pPr>
        <w:spacing w:before="240" w:after="240"/>
      </w:pPr>
      <w:r>
        <w:t>Cavalcanti y Lapo Gianni.</w:t>
      </w:r>
    </w:p>
    <w:p w14:paraId="21A42287" w14:textId="77777777" w:rsidR="00903E67" w:rsidRDefault="00903E67" w:rsidP="005636B6">
      <w:pPr>
        <w:spacing w:before="240" w:after="240"/>
      </w:pPr>
      <w:r>
        <w:t>A Corso Donati, hermano de Forese, el principal enemigo de Dante y causante de su ruina. Murió en  en una escaramuza</w:t>
      </w:r>
    </w:p>
    <w:p w14:paraId="30CD4AEB" w14:textId="77777777" w:rsidR="00903E67" w:rsidRDefault="00903E67" w:rsidP="005636B6">
      <w:pPr>
        <w:spacing w:before="240" w:after="240"/>
      </w:pPr>
      <w:r>
        <w:t>contra los propios negros, o contra los catalanes. Su muerte es narrada de diversas maneras. Dante cruelmente, por boca de un</w:t>
      </w:r>
    </w:p>
    <w:p w14:paraId="4EBFE3D9" w14:textId="77777777" w:rsidR="00903E67" w:rsidRDefault="00903E67" w:rsidP="005636B6">
      <w:pPr>
        <w:spacing w:before="240" w:after="240"/>
      </w:pPr>
      <w:r>
        <w:t>impávido Forese, lo pinta arrastrado hasta el Infierno atado a la cola del caballo, que era la muerte propia de los traidores.</w:t>
      </w:r>
    </w:p>
    <w:p w14:paraId="3294EACD" w14:textId="77777777" w:rsidR="00903E67" w:rsidRDefault="00903E67" w:rsidP="005636B6">
      <w:pPr>
        <w:spacing w:before="240" w:after="240"/>
      </w:pPr>
      <w:r>
        <w:t>Es decir, dado el giro a la curva del monte, que antes impedía ver el árbol.</w:t>
      </w:r>
    </w:p>
    <w:p w14:paraId="160094B0" w14:textId="77777777" w:rsidR="00903E67" w:rsidRDefault="00903E67" w:rsidP="005636B6">
      <w:pPr>
        <w:spacing w:before="240" w:after="240"/>
      </w:pPr>
      <w:r>
        <w:t>Ejemplos de intemperancia puestos tal vez en la boca de un ángel. Los centauros, embriagados en las bodas de Piritoo e</w:t>
      </w:r>
    </w:p>
    <w:p w14:paraId="2F54F217" w14:textId="77777777" w:rsidR="00903E67" w:rsidRDefault="00903E67" w:rsidP="005636B6">
      <w:pPr>
        <w:spacing w:before="240" w:after="240"/>
      </w:pPr>
      <w:r>
        <w:t>Hipodemia, intentaron raptar y violar a las mujeres de los lapitas, siendo vencidos por Tesco. Los centauros habían nacido de una nube</w:t>
      </w:r>
    </w:p>
    <w:p w14:paraId="68D82123" w14:textId="77777777" w:rsidR="00903E67" w:rsidRDefault="00903E67" w:rsidP="005636B6">
      <w:pPr>
        <w:spacing w:before="240" w:after="240"/>
      </w:pPr>
      <w:r>
        <w:t>a la que Zeus dio la forma de Juno, y de Ixión (Metamorfosis, XV, , ).</w:t>
      </w:r>
    </w:p>
    <w:p w14:paraId="467C322D" w14:textId="77777777" w:rsidR="00903E67" w:rsidRDefault="00903E67" w:rsidP="005636B6">
      <w:pPr>
        <w:spacing w:before="240" w:after="240"/>
      </w:pPr>
      <w:r>
        <w:t>El segundo ejemplo está tomado de Jueces, VI. Gedeón sólo llevó al combate contra los madianitas a trescientos de sus hombres</w:t>
      </w:r>
    </w:p>
    <w:p w14:paraId="259DC8DB" w14:textId="77777777" w:rsidR="00903E67" w:rsidRDefault="00903E67" w:rsidP="005636B6">
      <w:pPr>
        <w:spacing w:before="240" w:after="240"/>
      </w:pPr>
      <w:r>
        <w:lastRenderedPageBreak/>
        <w:t>que tomaron el agua con las manos, dejando al resto que había bebido inmoderadamente (Jueces, VI, ; VII, )</w:t>
      </w:r>
    </w:p>
    <w:p w14:paraId="312F519A" w14:textId="77777777" w:rsidR="00903E67" w:rsidRDefault="00903E67" w:rsidP="005636B6">
      <w:pPr>
        <w:spacing w:before="240" w:after="240"/>
      </w:pPr>
      <w:r>
        <w:t>El ángel que les indica el paso al séptimo recinto, que con sus alas perfumadas borra la P de la gula de la frente de Dante.</w:t>
      </w:r>
    </w:p>
    <w:p w14:paraId="7F5A44D4" w14:textId="77777777" w:rsidR="00903E67" w:rsidRDefault="00903E67" w:rsidP="005636B6">
      <w:pPr>
        <w:spacing w:before="240" w:after="240"/>
      </w:pPr>
      <w:r>
        <w:t>Siguiendo el son de la voz que ha escuchado.</w:t>
      </w:r>
    </w:p>
    <w:p w14:paraId="450F6895" w14:textId="77777777" w:rsidR="00903E67" w:rsidRDefault="00903E67" w:rsidP="005636B6">
      <w:pPr>
        <w:spacing w:before="240" w:after="240"/>
      </w:pPr>
      <w:r>
        <w:t>Paráfrasis de Mateo, V, : el hambre y la sed de justicia se oponen a la gula.</w:t>
      </w:r>
    </w:p>
    <w:p w14:paraId="7B2C07CC" w14:textId="77777777" w:rsidR="00903E67" w:rsidRDefault="00903E67" w:rsidP="005636B6">
      <w:pPr>
        <w:spacing w:before="240" w:after="240"/>
      </w:pPr>
      <w:r>
        <w:t>Son alrededor de las dos de la tarde</w:t>
      </w:r>
    </w:p>
    <w:p w14:paraId="63341DFC" w14:textId="77777777" w:rsidR="00903E67" w:rsidRDefault="00903E67" w:rsidP="005636B6">
      <w:pPr>
        <w:spacing w:before="240" w:after="240"/>
      </w:pPr>
      <w:r>
        <w:t>«Tienes tensada la cuerda del arco hasta tocar el hierro de la flecha.»</w:t>
      </w:r>
    </w:p>
    <w:p w14:paraId="616F3692" w14:textId="77777777" w:rsidR="00903E67" w:rsidRDefault="00903E67" w:rsidP="005636B6">
      <w:pPr>
        <w:spacing w:before="240" w:after="240"/>
      </w:pPr>
      <w:r>
        <w:t>«Cómo pueden adelgazar los que ya son sólo espíritus.»</w:t>
      </w:r>
    </w:p>
    <w:p w14:paraId="028D59B5" w14:textId="77777777" w:rsidR="00903E67" w:rsidRDefault="00903E67" w:rsidP="005636B6">
      <w:pPr>
        <w:spacing w:before="240" w:after="240"/>
      </w:pPr>
      <w:r>
        <w:t>La leyenda contaba que un oráculo había profetizado la muerte de Meleagro, príncipe de Caledon, el día que se extinguiese un</w:t>
      </w:r>
    </w:p>
    <w:p w14:paraId="03B71FFE" w14:textId="77777777" w:rsidR="00903E67" w:rsidRDefault="00903E67" w:rsidP="005636B6">
      <w:pPr>
        <w:spacing w:before="240" w:after="240"/>
      </w:pPr>
      <w:r>
        <w:t>tizón que su madre había guardado. Airada la reina contra su hijo por haber matado a dos hermanos de aquélla, arrojó al fuego el tizón</w:t>
      </w:r>
    </w:p>
    <w:p w14:paraId="2352FF56" w14:textId="77777777" w:rsidR="00903E67" w:rsidRDefault="00903E67" w:rsidP="005636B6">
      <w:pPr>
        <w:spacing w:before="240" w:after="240"/>
      </w:pPr>
      <w:r>
        <w:t>que se consumió rápidamente y con él la vida de su hijo (Metamorfosis, VII, -).</w:t>
      </w:r>
    </w:p>
    <w:p w14:paraId="421A4938" w14:textId="77777777" w:rsidR="00903E67" w:rsidRDefault="00903E67" w:rsidP="005636B6">
      <w:pPr>
        <w:spacing w:before="240" w:after="240"/>
      </w:pPr>
      <w:r>
        <w:t>El problema de la relación entre el cuerpo y el alma era central en la filosofía de la época. Dante, por boca de Estacio, que es</w:t>
      </w:r>
    </w:p>
    <w:p w14:paraId="0577C2C6" w14:textId="77777777" w:rsidR="00903E67" w:rsidRDefault="00903E67" w:rsidP="005636B6">
      <w:pPr>
        <w:spacing w:before="240" w:after="240"/>
      </w:pPr>
      <w:r>
        <w:t>cristiano a diferencia de Virgilio, va a intentar ahora una explicación convincente. Para el comienzo de este pasaje recuérdese que en</w:t>
      </w:r>
    </w:p>
    <w:p w14:paraId="5E77E46B" w14:textId="77777777" w:rsidR="00903E67" w:rsidRDefault="00903E67" w:rsidP="005636B6">
      <w:pPr>
        <w:spacing w:before="240" w:after="240"/>
      </w:pPr>
      <w:r>
        <w:t>la Florencia democrática Dante se había inscrito, no sin razón, en el gremio de los médicos.</w:t>
      </w:r>
    </w:p>
    <w:p w14:paraId="3882C971" w14:textId="77777777" w:rsidR="00903E67" w:rsidRDefault="00903E67" w:rsidP="005636B6">
      <w:pPr>
        <w:spacing w:before="240" w:after="240"/>
      </w:pPr>
      <w:r>
        <w:lastRenderedPageBreak/>
        <w:t>y ss. La sangre que no es necesaria para el alimento de los órganos adquiere en el corazón del padre la virtud de crear</w:t>
      </w:r>
    </w:p>
    <w:p w14:paraId="0C76D576" w14:textId="77777777" w:rsidR="00903E67" w:rsidRDefault="00903E67" w:rsidP="005636B6">
      <w:pPr>
        <w:spacing w:before="240" w:after="240"/>
      </w:pPr>
      <w:r>
        <w:t>miembros nuevos, y al descender a los testículos se convierte en semen que se une con otra sangre perfecta en la matriz de la mujer,</w:t>
      </w:r>
    </w:p>
    <w:p w14:paraId="45E7C870" w14:textId="77777777" w:rsidR="00903E67" w:rsidRDefault="00903E67" w:rsidP="005636B6">
      <w:pPr>
        <w:spacing w:before="240" w:after="240"/>
      </w:pPr>
      <w:r>
        <w:t>dando lugar al proceso de la generación. En este proceso la sangre femenina es el principio pasivo y la masculina, que procede de</w:t>
      </w:r>
    </w:p>
    <w:p w14:paraId="68014FD8" w14:textId="77777777" w:rsidR="00903E67" w:rsidRDefault="00903E67" w:rsidP="005636B6">
      <w:pPr>
        <w:spacing w:before="240" w:after="240"/>
      </w:pPr>
      <w:r>
        <w:t>corazón, el activo.</w:t>
      </w:r>
    </w:p>
    <w:p w14:paraId="15610589" w14:textId="77777777" w:rsidR="00903E67" w:rsidRDefault="00903E67" w:rsidP="005636B6">
      <w:pPr>
        <w:spacing w:before="240" w:after="240"/>
      </w:pPr>
      <w:r>
        <w:t>En el semen del hombre está ya el germen de la vida vegetativa. Pero mientras en las plantas es su estado perfecto, en el hombre</w:t>
      </w:r>
    </w:p>
    <w:p w14:paraId="461E1A1B" w14:textId="77777777" w:rsidR="00903E67" w:rsidRDefault="00903E67" w:rsidP="005636B6">
      <w:pPr>
        <w:spacing w:before="240" w:after="240"/>
      </w:pPr>
      <w:r>
        <w:t>es el comienzo de una larga evolución que describe seguidamente: vegetativa, sensitiva y racional.</w:t>
      </w:r>
    </w:p>
    <w:p w14:paraId="0BDC66A3" w14:textId="77777777" w:rsidR="00903E67" w:rsidRDefault="00903E67" w:rsidP="005636B6">
      <w:pPr>
        <w:spacing w:before="240" w:after="240"/>
      </w:pPr>
      <w:r>
        <w:t>Averroes (Infierno, IV, ) negaba la doctrina aristotélica recogida por los escolásticos de que nuestra razón fuera doble, el</w:t>
      </w:r>
    </w:p>
    <w:p w14:paraId="215A331D" w14:textId="77777777" w:rsidR="00903E67" w:rsidRDefault="00903E67" w:rsidP="005636B6">
      <w:pPr>
        <w:spacing w:before="240" w:after="240"/>
      </w:pPr>
      <w:r>
        <w:t>intelecto agente, que dirige el conocimiento sensible, y el intelecto posible, que da el intelectivo. Este segundo era, para el filósofo</w:t>
      </w:r>
    </w:p>
    <w:p w14:paraId="1C67A658" w14:textId="77777777" w:rsidR="00903E67" w:rsidRDefault="00903E67" w:rsidP="005636B6">
      <w:pPr>
        <w:spacing w:before="240" w:after="240"/>
      </w:pPr>
      <w:r>
        <w:t>musulmán, un principio intemporal, abstracto y común para todos, separado de un alma únicamente sensitiva y particular (vv. -).</w:t>
      </w:r>
    </w:p>
    <w:p w14:paraId="4F654A65" w14:textId="77777777" w:rsidR="00903E67" w:rsidRDefault="00903E67" w:rsidP="005636B6">
      <w:pPr>
        <w:spacing w:before="240" w:after="240"/>
      </w:pPr>
      <w:r>
        <w:t>Esta doctrina, pues, anulaba la idea de la vida ultraterrena del alma invidual.</w:t>
      </w:r>
    </w:p>
    <w:p w14:paraId="7BE3E904" w14:textId="77777777" w:rsidR="00903E67" w:rsidRDefault="00903E67" w:rsidP="005636B6">
      <w:pPr>
        <w:spacing w:before="240" w:after="240"/>
      </w:pPr>
      <w:r>
        <w:t>La creación de la inteligencia racional humana es obra directamente de Dios, a</w:t>
      </w:r>
    </w:p>
    <w:p w14:paraId="716F46F8" w14:textId="77777777" w:rsidR="00903E67" w:rsidRDefault="00903E67" w:rsidP="005636B6">
      <w:pPr>
        <w:spacing w:before="240" w:after="240"/>
      </w:pPr>
      <w:r>
        <w:t>diferencia del estadio vegetativo y sensitivo, que evolucionan espontáneamente desde el</w:t>
      </w:r>
    </w:p>
    <w:p w14:paraId="5502967F" w14:textId="77777777" w:rsidR="00903E67" w:rsidRDefault="00903E67" w:rsidP="005636B6">
      <w:pPr>
        <w:spacing w:before="240" w:after="240"/>
      </w:pPr>
      <w:r>
        <w:lastRenderedPageBreak/>
        <w:t>principio de la concepción.</w:t>
      </w:r>
    </w:p>
    <w:p w14:paraId="5F547075" w14:textId="77777777" w:rsidR="00903E67" w:rsidRDefault="00903E67" w:rsidP="005636B6">
      <w:pPr>
        <w:spacing w:before="240" w:after="240"/>
      </w:pPr>
      <w:r>
        <w:t>La razón recién formada integra ahora los dos estadios anteriores.</w:t>
      </w:r>
    </w:p>
    <w:p w14:paraId="456B2F0A" w14:textId="77777777" w:rsidR="00903E67" w:rsidRDefault="00903E67" w:rsidP="005636B6">
      <w:pPr>
        <w:spacing w:before="240" w:after="240"/>
      </w:pPr>
      <w:r>
        <w:t>El ya citado intelecto posible.</w:t>
      </w:r>
    </w:p>
    <w:p w14:paraId="3BF87A1C" w14:textId="77777777" w:rsidR="00903E67" w:rsidRDefault="00903E67" w:rsidP="005636B6">
      <w:pPr>
        <w:spacing w:before="240" w:after="240"/>
      </w:pPr>
      <w:r>
        <w:t>Recuérdese que Laquesis es la Parca que teje el hilo de nuestra vida.</w:t>
      </w:r>
    </w:p>
    <w:p w14:paraId="46715817" w14:textId="77777777" w:rsidR="00903E67" w:rsidRDefault="00903E67" w:rsidP="005636B6">
      <w:pPr>
        <w:spacing w:before="240" w:after="240"/>
      </w:pPr>
      <w:r>
        <w:t>Una vez muerto el cuerpo, la vida vegetativa y la sensible («lo humano») quedan mudas porque carecen de órganos para</w:t>
      </w:r>
    </w:p>
    <w:p w14:paraId="054D54FB" w14:textId="77777777" w:rsidR="00903E67" w:rsidRDefault="00903E67" w:rsidP="005636B6">
      <w:pPr>
        <w:spacing w:before="240" w:after="240"/>
      </w:pPr>
      <w:r>
        <w:t>sustentarse, dejando al alma completamente pura, con sus tres facultades superiores («lo divino»).</w:t>
      </w:r>
    </w:p>
    <w:p w14:paraId="02C1E6DF" w14:textId="77777777" w:rsidR="00903E67" w:rsidRDefault="00903E67" w:rsidP="005636B6">
      <w:pPr>
        <w:spacing w:before="240" w:after="240"/>
      </w:pPr>
      <w:r>
        <w:t>En la del Aqueronte si está condenada; en la desembocadura del Tiber si es digna del Purgatorio.</w:t>
      </w:r>
    </w:p>
    <w:p w14:paraId="63C2A9A3" w14:textId="77777777" w:rsidR="00903E67" w:rsidRDefault="00903E67" w:rsidP="005636B6">
      <w:pPr>
        <w:spacing w:before="240" w:after="240"/>
      </w:pPr>
      <w:r>
        <w:t>El alma entra ahora en acción irradiando en torno suyo como una especie de cuerpo aéreo, o de ectoplasma, en el cual la vida</w:t>
      </w:r>
    </w:p>
    <w:p w14:paraId="3DF2CE00" w14:textId="77777777" w:rsidR="00903E67" w:rsidRDefault="00903E67" w:rsidP="005636B6">
      <w:pPr>
        <w:spacing w:before="240" w:after="240"/>
      </w:pPr>
      <w:r>
        <w:t>vegetativa y la sensible pueden volver a encontrar una especie de acomodo.</w:t>
      </w:r>
    </w:p>
    <w:p w14:paraId="26D5A32E" w14:textId="77777777" w:rsidR="00903E67" w:rsidRDefault="00903E67" w:rsidP="005636B6">
      <w:pPr>
        <w:spacing w:before="240" w:after="240"/>
      </w:pPr>
      <w:r>
        <w:t>Los viajeros han llegado ya al séptimo círculo, el de los lujuriosos.</w:t>
      </w:r>
    </w:p>
    <w:p w14:paraId="6CE1D2A2" w14:textId="77777777" w:rsidR="00903E67" w:rsidRDefault="00903E67" w:rsidP="005636B6">
      <w:pPr>
        <w:spacing w:before="240" w:after="240"/>
      </w:pPr>
      <w:r>
        <w:t>El viento que sopla desde el exterior hace que las llamas se plieguen contra la pared, dejando un estrecho camino a los viajeros.</w:t>
      </w:r>
    </w:p>
    <w:p w14:paraId="2E5A7029" w14:textId="77777777" w:rsidR="00903E67" w:rsidRDefault="00903E67" w:rsidP="005636B6">
      <w:pPr>
        <w:spacing w:before="240" w:after="240"/>
      </w:pPr>
      <w:r>
        <w:t>Summao, Deus clementiae, es un himno propio de la mañana del sábado, muy apropiado para los lujuriosos.</w:t>
      </w:r>
    </w:p>
    <w:p w14:paraId="5E8DB088" w14:textId="77777777" w:rsidR="00903E67" w:rsidRDefault="00903E67" w:rsidP="005636B6">
      <w:pPr>
        <w:spacing w:before="240" w:after="240"/>
      </w:pPr>
      <w:r>
        <w:t>Como ya estamos acostumbrados, aparecen ejemplos de castidad. El primero son las palabras de María poniendo de manifiesto</w:t>
      </w:r>
    </w:p>
    <w:p w14:paraId="7CBA30DD" w14:textId="77777777" w:rsidR="00903E67" w:rsidRDefault="00903E67" w:rsidP="005636B6">
      <w:pPr>
        <w:spacing w:before="240" w:after="240"/>
      </w:pPr>
      <w:r>
        <w:t>su virginidad al ángel que le anuncia su próximo parto (Lucas, I, ).</w:t>
      </w:r>
    </w:p>
    <w:p w14:paraId="0DF177DD" w14:textId="77777777" w:rsidR="00903E67" w:rsidRDefault="00903E67" w:rsidP="005636B6">
      <w:pPr>
        <w:spacing w:before="240" w:after="240"/>
      </w:pPr>
      <w:r>
        <w:lastRenderedPageBreak/>
        <w:t>Las ninfas que acompañaban a Diana debían guardar, como ella misma la castidad, pero Elice fue seducida por Zeus</w:t>
      </w:r>
    </w:p>
    <w:p w14:paraId="03900A38" w14:textId="77777777" w:rsidR="00903E67" w:rsidRDefault="00903E67" w:rsidP="005636B6">
      <w:pPr>
        <w:spacing w:before="240" w:after="240"/>
      </w:pPr>
      <w:r>
        <w:t>(Metamorfosís, II, -).</w:t>
      </w:r>
    </w:p>
    <w:p w14:paraId="47E4AAE9" w14:textId="77777777" w:rsidR="00903E67" w:rsidRDefault="00903E67" w:rsidP="005636B6">
      <w:pPr>
        <w:spacing w:before="240" w:after="240"/>
      </w:pPr>
      <w:r>
        <w:t>Deben ser las cuatro o cinco de la tarde.</w:t>
      </w:r>
    </w:p>
    <w:p w14:paraId="2A7D78B3" w14:textId="77777777" w:rsidR="00903E67" w:rsidRDefault="00903E67" w:rsidP="005636B6">
      <w:pPr>
        <w:spacing w:before="240" w:after="240"/>
      </w:pPr>
      <w:r>
        <w:t>Para no dejar de purificarse, que es el único deseo de estas almas.</w:t>
      </w:r>
    </w:p>
    <w:p w14:paraId="2A8C2C84" w14:textId="77777777" w:rsidR="00903E67" w:rsidRDefault="00903E67" w:rsidP="005636B6">
      <w:pPr>
        <w:spacing w:before="240" w:after="240"/>
      </w:pPr>
      <w:r>
        <w:t>Es el ama de Guido Guinizzelli, como ya veremos.</w:t>
      </w:r>
    </w:p>
    <w:p w14:paraId="5E94945A" w14:textId="77777777" w:rsidR="00903E67" w:rsidRDefault="00903E67" w:rsidP="005636B6">
      <w:pPr>
        <w:spacing w:before="240" w:after="240"/>
      </w:pPr>
      <w:r>
        <w:t>Las almas que han aparecido antes van en la misma dirección que los viajeros -de izquierda a derecha- y éstas vienen de frente.</w:t>
      </w:r>
    </w:p>
    <w:p w14:paraId="050C16B8" w14:textId="77777777" w:rsidR="00903E67" w:rsidRDefault="00903E67" w:rsidP="005636B6">
      <w:pPr>
        <w:spacing w:before="240" w:after="240"/>
      </w:pPr>
      <w:r>
        <w:t>Esto alude, como veremos, a su condición de pecadores contra natura.</w:t>
      </w:r>
    </w:p>
    <w:p w14:paraId="3BD0320A" w14:textId="77777777" w:rsidR="00903E67" w:rsidRDefault="00903E67" w:rsidP="005636B6">
      <w:pPr>
        <w:spacing w:before="240" w:after="240"/>
      </w:pPr>
      <w:r>
        <w:t>Unos son los lujuriosos que pecaron de homosexualidad; el pecado de los otros es, como se verá más adelante, hermafrodita, es</w:t>
      </w:r>
    </w:p>
    <w:p w14:paraId="3D1C6F04" w14:textId="77777777" w:rsidR="00903E67" w:rsidRDefault="00903E67" w:rsidP="005636B6">
      <w:pPr>
        <w:spacing w:before="240" w:after="240"/>
      </w:pPr>
      <w:r>
        <w:t>decir, entre hombre y mujer.</w:t>
      </w:r>
    </w:p>
    <w:p w14:paraId="06DBCDF0" w14:textId="77777777" w:rsidR="00903E67" w:rsidRDefault="00903E67" w:rsidP="005636B6">
      <w:pPr>
        <w:spacing w:before="240" w:after="240"/>
      </w:pPr>
      <w:r>
        <w:t>Lo cuenta Suetonio en su vida de César. La voz popular aludía a las relaciones que el joven César había mantenido con</w:t>
      </w:r>
    </w:p>
    <w:p w14:paraId="39782FBA" w14:textId="77777777" w:rsidR="00903E67" w:rsidRDefault="00903E67" w:rsidP="005636B6">
      <w:pPr>
        <w:spacing w:before="240" w:after="240"/>
      </w:pPr>
      <w:r>
        <w:t>Nicomedes, rey de Bitinia. Años después sus legionarios le cantaban: «César sometió las Galias y Nicomedes a César.»</w:t>
      </w:r>
    </w:p>
    <w:p w14:paraId="52CBCD9B" w14:textId="77777777" w:rsidR="00903E67" w:rsidRDefault="00903E67" w:rsidP="005636B6">
      <w:pPr>
        <w:spacing w:before="240" w:after="240"/>
      </w:pPr>
      <w:r>
        <w:t>Guido Guinizzelli nació en torno a , en Bolonia, y perteneció al bando obelino.</w:t>
      </w:r>
    </w:p>
    <w:p w14:paraId="6F9BA7BF" w14:textId="77777777" w:rsidR="00903E67" w:rsidRDefault="00903E67" w:rsidP="005636B6">
      <w:pPr>
        <w:spacing w:before="240" w:after="240"/>
      </w:pPr>
      <w:r>
        <w:t>Fue autor de un breve cancionero amoroso, renovó la escuela poética doctrina del norte</w:t>
      </w:r>
    </w:p>
    <w:p w14:paraId="417F2E91" w14:textId="77777777" w:rsidR="00903E67" w:rsidRDefault="00903E67" w:rsidP="005636B6">
      <w:pPr>
        <w:spacing w:before="240" w:after="240"/>
      </w:pPr>
      <w:r>
        <w:t>de Italia y se acerca al nuevo estilo florentino (ver Purgatorio, XXIV).</w:t>
      </w:r>
    </w:p>
    <w:p w14:paraId="472A44F8" w14:textId="77777777" w:rsidR="00903E67" w:rsidRDefault="00903E67" w:rsidP="005636B6">
      <w:pPr>
        <w:spacing w:before="240" w:after="240"/>
      </w:pPr>
      <w:r>
        <w:t>Se refiere Dante a un pasaje de la Tebaída de Estacio. Isifile (Purgatorio,</w:t>
      </w:r>
    </w:p>
    <w:p w14:paraId="3BA4C532" w14:textId="77777777" w:rsidR="00903E67" w:rsidRDefault="00903E67" w:rsidP="005636B6">
      <w:pPr>
        <w:spacing w:before="240" w:after="240"/>
      </w:pPr>
      <w:r>
        <w:lastRenderedPageBreak/>
        <w:t>XXII, ), esclava del rey Licurgo, abandonó al hijito de éste mientras iba a enseñar a los griegos la fuente Langía, y el niño murió</w:t>
      </w:r>
    </w:p>
    <w:p w14:paraId="3B2DE69B" w14:textId="77777777" w:rsidR="00903E67" w:rsidRDefault="00903E67" w:rsidP="005636B6">
      <w:pPr>
        <w:spacing w:before="240" w:after="240"/>
      </w:pPr>
      <w:r>
        <w:t>picado por una serpiente. Condenada a muerte la esclava, fue rescatada de la hoguera por sus hijos (Tebaída, V, -).</w:t>
      </w:r>
    </w:p>
    <w:p w14:paraId="6AF4A12C" w14:textId="77777777" w:rsidR="00903E67" w:rsidRDefault="00903E67" w:rsidP="005636B6">
      <w:pPr>
        <w:spacing w:before="240" w:after="240"/>
      </w:pPr>
      <w:r>
        <w:t>Guido Guinizzelli señala a Arnaut Daniel, el famoso poeta provenzal del</w:t>
      </w:r>
    </w:p>
    <w:p w14:paraId="45D7FF28" w14:textId="77777777" w:rsidR="00903E67" w:rsidRDefault="00903E67" w:rsidP="005636B6">
      <w:pPr>
        <w:spacing w:before="240" w:after="240"/>
      </w:pPr>
      <w:r>
        <w:t>Trovar clus, que floreció entre  y  en la corte de Ricardo Corazón de</w:t>
      </w:r>
    </w:p>
    <w:p w14:paraId="0A648A36" w14:textId="77777777" w:rsidR="00903E67" w:rsidRDefault="00903E67" w:rsidP="005636B6">
      <w:pPr>
        <w:spacing w:before="240" w:after="240"/>
      </w:pPr>
      <w:r>
        <w:t>León. Fue especialmente admirado por Dante, como se demuestra en De Vulgari</w:t>
      </w:r>
    </w:p>
    <w:p w14:paraId="4E16E394" w14:textId="77777777" w:rsidR="00903E67" w:rsidRDefault="00903E67" w:rsidP="005636B6">
      <w:pPr>
        <w:spacing w:before="240" w:after="240"/>
      </w:pPr>
      <w:r>
        <w:t>Eloquientia. De él se nos ha conservado sólo un pequeño cancionero.</w:t>
      </w:r>
    </w:p>
    <w:p w14:paraId="5F2573D0" w14:textId="77777777" w:rsidR="00903E67" w:rsidRDefault="00903E67" w:rsidP="005636B6">
      <w:pPr>
        <w:spacing w:before="240" w:after="240"/>
      </w:pPr>
      <w:r>
        <w:t>En el original «parlar materno», o lengua vulgar, se opone a la «gramática» o latín. Recuérdese que este apelativo, «il miglior fabbro»,</w:t>
      </w:r>
    </w:p>
    <w:p w14:paraId="3AD8E49B" w14:textId="77777777" w:rsidR="00903E67" w:rsidRDefault="00903E67" w:rsidP="005636B6">
      <w:pPr>
        <w:spacing w:before="240" w:after="240"/>
      </w:pPr>
      <w:r>
        <w:t>fue aplicado por T. S Eliot a Ezra Pound, ferviente admirador de la poesía provenzal y stilnuovista.</w:t>
      </w:r>
    </w:p>
    <w:p w14:paraId="2DC6D352" w14:textId="77777777" w:rsidR="00903E67" w:rsidRDefault="00903E67" w:rsidP="005636B6">
      <w:pPr>
        <w:spacing w:before="240" w:after="240"/>
      </w:pPr>
      <w:r>
        <w:t>El Limosín es Giraut de Bornelh, conocido entre  y . lntrodujo en la poesía provenzal formas más populares y cultivó</w:t>
      </w:r>
    </w:p>
    <w:p w14:paraId="3FA5AF6E" w14:textId="77777777" w:rsidR="00903E67" w:rsidRDefault="00903E67" w:rsidP="005636B6">
      <w:pPr>
        <w:spacing w:before="240" w:after="240"/>
      </w:pPr>
      <w:r>
        <w:t>gran variedad de géneros. Dante debe reprocharle la simpleza de su estilo.</w:t>
      </w:r>
    </w:p>
    <w:p w14:paraId="5247E31B" w14:textId="77777777" w:rsidR="00903E67" w:rsidRDefault="00903E67" w:rsidP="005636B6">
      <w:pPr>
        <w:spacing w:before="240" w:after="240"/>
      </w:pPr>
      <w:r>
        <w:t>Guirtone de Areno nació en tomo a , vivió en Florencia y murió en . Fue un escritor fecundísimo, y la cabeza de la</w:t>
      </w:r>
    </w:p>
    <w:p w14:paraId="2AE05BFA" w14:textId="77777777" w:rsidR="00903E67" w:rsidRDefault="00903E67" w:rsidP="005636B6">
      <w:pPr>
        <w:spacing w:before="240" w:after="240"/>
      </w:pPr>
      <w:r>
        <w:t>escuela doctrinal (Purgatorio, XIV, ). Dante no le fue muy favorable en sus juicios, por las misma razones que respecto a Giraut</w:t>
      </w:r>
    </w:p>
    <w:p w14:paraId="7C353F23" w14:textId="77777777" w:rsidR="00903E67" w:rsidRDefault="00903E67" w:rsidP="005636B6">
      <w:pPr>
        <w:spacing w:before="240" w:after="240"/>
      </w:pPr>
      <w:r>
        <w:t>Bornelh.</w:t>
      </w:r>
    </w:p>
    <w:p w14:paraId="21C42032" w14:textId="77777777" w:rsidR="00903E67" w:rsidRDefault="00903E67" w:rsidP="005636B6">
      <w:pPr>
        <w:spacing w:before="240" w:after="240"/>
      </w:pPr>
      <w:r>
        <w:lastRenderedPageBreak/>
        <w:t>Es decir, salvo el final: «No nos dejes caer en la tentación ... »</w:t>
      </w:r>
    </w:p>
    <w:p w14:paraId="7C13E904" w14:textId="77777777" w:rsidR="00903E67" w:rsidRDefault="00903E67" w:rsidP="005636B6">
      <w:pPr>
        <w:spacing w:before="240" w:after="240"/>
      </w:pPr>
      <w:r>
        <w:t>El trovador provenzal habla, como sería natural, en su propia lengua. «Tanto me complace vuestra cortés pregunta / que no</w:t>
      </w:r>
    </w:p>
    <w:p w14:paraId="22DF29E7" w14:textId="77777777" w:rsidR="00903E67" w:rsidRDefault="00903E67" w:rsidP="005636B6">
      <w:pPr>
        <w:spacing w:before="240" w:after="240"/>
      </w:pPr>
      <w:r>
        <w:t>puedo ni quiero esconderme de vosotros / Soy Arnaldo que llora y va cantando / pensativo veo la pasada locura / y alegre veo el gozo</w:t>
      </w:r>
    </w:p>
    <w:p w14:paraId="665748AD" w14:textId="77777777" w:rsidR="00903E67" w:rsidRDefault="00903E67" w:rsidP="005636B6">
      <w:pPr>
        <w:spacing w:before="240" w:after="240"/>
      </w:pPr>
      <w:r>
        <w:t>que espero, delante / Ahora os pido por aquel Valor / que os guía hasta lo alto de la escalera / que os acordéis a tiempo de mi dolor.»</w:t>
      </w:r>
    </w:p>
    <w:p w14:paraId="3D8BF2CF" w14:textId="77777777" w:rsidR="00903E67" w:rsidRDefault="00903E67" w:rsidP="005636B6">
      <w:pPr>
        <w:spacing w:before="240" w:after="240"/>
      </w:pPr>
      <w:r>
        <w:t>Está anocheciendo en la montaña del Purgatorio, mientras amanece en Jerusalén. En España era medianoche, y en la India,</w:t>
      </w:r>
    </w:p>
    <w:p w14:paraId="3CEEC07F" w14:textId="77777777" w:rsidR="00903E67" w:rsidRDefault="00903E67" w:rsidP="005636B6">
      <w:pPr>
        <w:spacing w:before="240" w:after="240"/>
      </w:pPr>
      <w:r>
        <w:t>mediodía.</w:t>
      </w:r>
    </w:p>
    <w:p w14:paraId="2E5BA50D" w14:textId="77777777" w:rsidR="00903E67" w:rsidRDefault="00903E67" w:rsidP="005636B6">
      <w:pPr>
        <w:spacing w:before="240" w:after="240"/>
      </w:pPr>
      <w:r>
        <w:t>Comienzo de la sexta bienaventuranza «Bienaventurados los limpios de corazón porque ellos verán a Dios» (Mateo, V, ). Es</w:t>
      </w:r>
    </w:p>
    <w:p w14:paraId="0CD7A031" w14:textId="77777777" w:rsidR="00903E67" w:rsidRDefault="00903E67" w:rsidP="005636B6">
      <w:pPr>
        <w:spacing w:before="240" w:after="240"/>
      </w:pPr>
      <w:r>
        <w:t>una exhortación a la castidad.</w:t>
      </w:r>
    </w:p>
    <w:p w14:paraId="472941AE" w14:textId="77777777" w:rsidR="00903E67" w:rsidRDefault="00903E67" w:rsidP="005636B6">
      <w:pPr>
        <w:spacing w:before="240" w:after="240"/>
      </w:pPr>
      <w:r>
        <w:t>Al que escucharán mientras estén cruzando el fuego en señal de purificación. Dentro de las pruebas iniciáticas que Dante está</w:t>
      </w:r>
    </w:p>
    <w:p w14:paraId="14C98DCD" w14:textId="77777777" w:rsidR="00903E67" w:rsidRDefault="00903E67" w:rsidP="005636B6">
      <w:pPr>
        <w:spacing w:before="240" w:after="240"/>
      </w:pPr>
      <w:r>
        <w:t>atravesando a lo largo de este viaje, la del fuego va a ser la que le cueste un mayor esfuerzo para vencer su miedo, pero una vez vivida,</w:t>
      </w:r>
    </w:p>
    <w:p w14:paraId="13519FEE" w14:textId="77777777" w:rsidR="00903E67" w:rsidRDefault="00903E67" w:rsidP="005636B6">
      <w:pPr>
        <w:spacing w:before="240" w:after="240"/>
      </w:pPr>
      <w:r>
        <w:t>ya dejará atrás todo sufrimiento.</w:t>
      </w:r>
    </w:p>
    <w:p w14:paraId="3D71389D" w14:textId="77777777" w:rsidR="00903E67" w:rsidRDefault="00903E67" w:rsidP="005636B6">
      <w:pPr>
        <w:spacing w:before="240" w:after="240"/>
      </w:pPr>
      <w:r>
        <w:t>Cfr. Infierno, XIX, -.</w:t>
      </w:r>
    </w:p>
    <w:p w14:paraId="3B95BFFE" w14:textId="77777777" w:rsidR="00903E67" w:rsidRDefault="00903E67" w:rsidP="005636B6">
      <w:pPr>
        <w:spacing w:before="240" w:after="240"/>
      </w:pPr>
      <w:r>
        <w:t>No olvidemos que Dante había sido condenado a morir en la hoguera por los negros, cosa que tal vez hubiese ocurrido de haber</w:t>
      </w:r>
    </w:p>
    <w:p w14:paraId="7AF34EC2" w14:textId="77777777" w:rsidR="00903E67" w:rsidRDefault="00903E67" w:rsidP="005636B6">
      <w:pPr>
        <w:spacing w:before="240" w:after="240"/>
      </w:pPr>
      <w:r>
        <w:t>caído el poeta exiliado en manos de sus perseguidores.</w:t>
      </w:r>
    </w:p>
    <w:p w14:paraId="127A9B3E" w14:textId="00A70126" w:rsidR="00903E67" w:rsidRDefault="00903E67" w:rsidP="005636B6">
      <w:pPr>
        <w:spacing w:before="240" w:after="240"/>
      </w:pPr>
      <w:r>
        <w:lastRenderedPageBreak/>
        <w:t>Cfr. Infierno, XVII.</w:t>
      </w:r>
      <w:r w:rsidR="00B00362">
        <w:t xml:space="preserve"> </w:t>
      </w:r>
      <w:r>
        <w:t>Porque el vestido no se quemará.</w:t>
      </w:r>
    </w:p>
    <w:p w14:paraId="04A249A2" w14:textId="77777777" w:rsidR="00903E67" w:rsidRDefault="00903E67" w:rsidP="005636B6">
      <w:pPr>
        <w:spacing w:before="240" w:after="240"/>
      </w:pPr>
      <w:r>
        <w:t>La leyenda está en Metamorfosis, IV, -. Habiéndose citado a las afueras de Babilonia los amantes Píramo y Tisbe, ésta,</w:t>
      </w:r>
    </w:p>
    <w:p w14:paraId="60EF707D" w14:textId="77777777" w:rsidR="00903E67" w:rsidRDefault="00903E67" w:rsidP="005636B6">
      <w:pPr>
        <w:spacing w:before="240" w:after="240"/>
      </w:pPr>
      <w:r>
        <w:t>que había llegado primero, se vio forzada a huir de una leona, dejando detrás su velo desgarrado. Al llegar el joven pensó que su</w:t>
      </w:r>
    </w:p>
    <w:p w14:paraId="5CBB64CB" w14:textId="77777777" w:rsidR="00903E67" w:rsidRDefault="00903E67" w:rsidP="005636B6">
      <w:pPr>
        <w:spacing w:before="240" w:after="240"/>
      </w:pPr>
      <w:r>
        <w:t>amada había muerto, se suicidó, y a su regreso, también Tisbe, tiñendo de rojo un moral que había allí cerca.</w:t>
      </w:r>
    </w:p>
    <w:p w14:paraId="1C16A37A" w14:textId="77777777" w:rsidR="00903E67" w:rsidRDefault="00903E67" w:rsidP="005636B6">
      <w:pPr>
        <w:spacing w:before="240" w:after="240"/>
      </w:pPr>
      <w:r>
        <w:t>Estacio, que había caminado entre Virgilio y Dante, se coloca ahora detrás de éste para darle protección.</w:t>
      </w:r>
    </w:p>
    <w:p w14:paraId="2B8A5018" w14:textId="77777777" w:rsidR="00903E67" w:rsidRDefault="00903E67" w:rsidP="005636B6">
      <w:pPr>
        <w:spacing w:before="240" w:after="240"/>
      </w:pPr>
      <w:r>
        <w:t>Las palabras que atribuye Mateo a Cristo (Mateo, XXV, ), dirigiéndose a sus elegidos en el juicio. Quien las entona es el ángel</w:t>
      </w:r>
    </w:p>
    <w:p w14:paraId="742F7B36" w14:textId="77777777" w:rsidR="00903E67" w:rsidRDefault="00903E67" w:rsidP="005636B6">
      <w:pPr>
        <w:spacing w:before="240" w:after="240"/>
      </w:pPr>
      <w:r>
        <w:t>que guarda el último círculo y que debe haber quitado la última P de la frente de Dante.</w:t>
      </w:r>
    </w:p>
    <w:p w14:paraId="5C96C64B" w14:textId="77777777" w:rsidR="00903E67" w:rsidRDefault="00903E67" w:rsidP="005636B6">
      <w:pPr>
        <w:spacing w:before="240" w:after="240"/>
      </w:pPr>
      <w:r>
        <w:t>Por tercera vez duerme Dante en el Purgatorio y por tercera vez tiene un sueño premonitorio, siempre a la hora antes del alba.</w:t>
      </w:r>
    </w:p>
    <w:p w14:paraId="1F4218DE" w14:textId="77777777" w:rsidR="00903E67" w:rsidRDefault="00903E67" w:rsidP="005636B6">
      <w:pPr>
        <w:spacing w:before="240" w:after="240"/>
      </w:pPr>
      <w:r>
        <w:t>Citerca (v. ) es el planeta Venus.</w:t>
      </w:r>
    </w:p>
    <w:p w14:paraId="45C0CC86" w14:textId="77777777" w:rsidR="00903E67" w:rsidRDefault="00903E67" w:rsidP="005636B6">
      <w:pPr>
        <w:spacing w:before="240" w:after="240"/>
      </w:pPr>
      <w:r>
        <w:t>Se trata de Lía, hermana de Raquel y esposas ambas de Jacob (Génesís, XXIX), la una, fea y fecunda; la segunda, bella pero</w:t>
      </w:r>
    </w:p>
    <w:p w14:paraId="1072FC49" w14:textId="77777777" w:rsidR="00903E67" w:rsidRDefault="00903E67" w:rsidP="005636B6">
      <w:pPr>
        <w:spacing w:before="240" w:after="240"/>
      </w:pPr>
      <w:r>
        <w:t>estéril, que alegorizan la vida activa y la contemplativa, respectivamente, como las evangélicas Marta y María.</w:t>
      </w:r>
    </w:p>
    <w:p w14:paraId="26453A90" w14:textId="77777777" w:rsidR="00903E67" w:rsidRDefault="00903E67" w:rsidP="005636B6">
      <w:pPr>
        <w:spacing w:before="240" w:after="240"/>
      </w:pPr>
      <w:r>
        <w:t>El espejo de Raquel es Dios mismo.</w:t>
      </w:r>
    </w:p>
    <w:p w14:paraId="48E46913" w14:textId="77777777" w:rsidR="00903E67" w:rsidRDefault="00903E67" w:rsidP="005636B6">
      <w:pPr>
        <w:spacing w:before="240" w:after="240"/>
      </w:pPr>
      <w:r>
        <w:t>Es el amanecer del  de abril.</w:t>
      </w:r>
    </w:p>
    <w:p w14:paraId="7D9FD1AB" w14:textId="77777777" w:rsidR="00903E67" w:rsidRDefault="00903E67" w:rsidP="005636B6">
      <w:pPr>
        <w:spacing w:before="240" w:after="240"/>
      </w:pPr>
      <w:r>
        <w:lastRenderedPageBreak/>
        <w:t>La Felicidad, representada en el Paraíso Terrenal.</w:t>
      </w:r>
    </w:p>
    <w:p w14:paraId="773B902B" w14:textId="77777777" w:rsidR="00903E67" w:rsidRDefault="00903E67" w:rsidP="005636B6">
      <w:pPr>
        <w:spacing w:before="240" w:after="240"/>
      </w:pPr>
      <w:r>
        <w:t>Como Raquel o como Lía.</w:t>
      </w:r>
    </w:p>
    <w:p w14:paraId="4316B5FC" w14:textId="77777777" w:rsidR="00903E67" w:rsidRDefault="00903E67" w:rsidP="005636B6">
      <w:pPr>
        <w:spacing w:before="240" w:after="240"/>
      </w:pPr>
      <w:r>
        <w:t>Bellísimas estas palabras de Virgilio, que anticipan su próxima despedida.</w:t>
      </w:r>
    </w:p>
    <w:p w14:paraId="595061D5" w14:textId="77777777" w:rsidR="00903E67" w:rsidRDefault="00903E67" w:rsidP="005636B6">
      <w:pPr>
        <w:spacing w:before="240" w:after="240"/>
      </w:pPr>
      <w:r>
        <w:t>Hacia occidente.</w:t>
      </w:r>
    </w:p>
    <w:p w14:paraId="7BC607AF" w14:textId="77777777" w:rsidR="00903E67" w:rsidRDefault="00903E67" w:rsidP="005636B6">
      <w:pPr>
        <w:spacing w:before="240" w:after="240"/>
      </w:pPr>
      <w:r>
        <w:t>El pinar de Classe se encuentra muy cerca de Rávena. Eolo es el dios que gobernaba los vientos, guardándolos en una caverna.</w:t>
      </w:r>
    </w:p>
    <w:p w14:paraId="7721C692" w14:textId="77777777" w:rsidR="00903E67" w:rsidRDefault="00903E67" w:rsidP="005636B6">
      <w:pPr>
        <w:spacing w:before="240" w:after="240"/>
      </w:pPr>
      <w:r>
        <w:t>Si en la selva salvaje del canto I del Infierno le impedían el camino tres fieras, en esta selva antigua lo hace un manso arroyo. Se</w:t>
      </w:r>
    </w:p>
    <w:p w14:paraId="65CBD4EF" w14:textId="77777777" w:rsidR="00903E67" w:rsidRDefault="00903E67" w:rsidP="005636B6">
      <w:pPr>
        <w:spacing w:before="240" w:after="240"/>
      </w:pPr>
      <w:r>
        <w:t>trata del Leteo.</w:t>
      </w:r>
    </w:p>
    <w:p w14:paraId="57B4C571" w14:textId="77777777" w:rsidR="00903E67" w:rsidRDefault="00903E67" w:rsidP="005636B6">
      <w:pPr>
        <w:spacing w:before="240" w:after="240"/>
      </w:pPr>
      <w:r>
        <w:t>La aparición de esta muchacha ha sido anticipada por el sueño del canto anterior. Se trata de Matelda, personaje sobre cuya</w:t>
      </w:r>
    </w:p>
    <w:p w14:paraId="4D075A1D" w14:textId="77777777" w:rsidR="00903E67" w:rsidRDefault="00903E67" w:rsidP="005636B6">
      <w:pPr>
        <w:spacing w:before="240" w:after="240"/>
      </w:pPr>
      <w:r>
        <w:t>formación mucho se ha discutido, pero que junto con Beatriz puede formar la pareja dantesca equivalente a Lía y Raquel que vimos</w:t>
      </w:r>
    </w:p>
    <w:p w14:paraId="2E18F11D" w14:textId="77777777" w:rsidR="00903E67" w:rsidRDefault="00903E67" w:rsidP="005636B6">
      <w:pPr>
        <w:spacing w:before="240" w:after="240"/>
      </w:pPr>
      <w:r>
        <w:t>antes. O tal vez, mejor, representar la santa felicidad terrena. Como vemos, para Dante, el antiguo poeta del dulce estilo nuevo, las fi-</w:t>
      </w:r>
    </w:p>
    <w:p w14:paraId="0DE6B291" w14:textId="77777777" w:rsidR="00903E67" w:rsidRDefault="00903E67" w:rsidP="005636B6">
      <w:pPr>
        <w:spacing w:before="240" w:after="240"/>
      </w:pPr>
      <w:r>
        <w:t>guras femeninas son de una importancia capital en su gran poema épico cristiano.</w:t>
      </w:r>
    </w:p>
    <w:p w14:paraId="665D0DA9" w14:textId="77777777" w:rsidR="00903E67" w:rsidRDefault="00903E67" w:rsidP="005636B6">
      <w:pPr>
        <w:spacing w:before="240" w:after="240"/>
      </w:pPr>
      <w:r>
        <w:t>Proserpina fue raptada por Hades, dios de los infiernos, cuando recogía flores con sus compañeras, en Sicilia.</w:t>
      </w:r>
    </w:p>
    <w:p w14:paraId="1AE1F3F3" w14:textId="77777777" w:rsidR="00903E67" w:rsidRDefault="00903E67" w:rsidP="005636B6">
      <w:pPr>
        <w:spacing w:before="240" w:after="240"/>
      </w:pPr>
      <w:r>
        <w:t>Herida Venus casualmente por una flecha de su hijo Cupido, se enamoró perdidamente de Adonis, muerto trágicamente</w:t>
      </w:r>
    </w:p>
    <w:p w14:paraId="695865CD" w14:textId="77777777" w:rsidR="00903E67" w:rsidRDefault="00903E67" w:rsidP="005636B6">
      <w:pPr>
        <w:spacing w:before="240" w:after="240"/>
      </w:pPr>
      <w:r>
        <w:lastRenderedPageBreak/>
        <w:t>(Metamorfosis, XX, -).</w:t>
      </w:r>
    </w:p>
    <w:p w14:paraId="7F464FF9" w14:textId="77777777" w:rsidR="00903E67" w:rsidRDefault="00903E67" w:rsidP="005636B6">
      <w:pPr>
        <w:spacing w:before="240" w:after="240"/>
      </w:pPr>
      <w:r>
        <w:t>El Helesponto, que Leandro atravesaba todas las noches a nado para reunirse con su amada Hero, hasta su trágica muerte en una</w:t>
      </w:r>
    </w:p>
    <w:p w14:paraId="4776EFE1" w14:textId="77777777" w:rsidR="00903E67" w:rsidRDefault="00903E67" w:rsidP="005636B6">
      <w:pPr>
        <w:spacing w:before="240" w:after="240"/>
      </w:pPr>
      <w:r>
        <w:t>tempestad (Ovidio, Heroidas, XVIII,  y ss.). Jedes pasó el estrecho en un puente de barcas después de haber mandado azotar al</w:t>
      </w:r>
    </w:p>
    <w:p w14:paraId="38DD5E49" w14:textId="77777777" w:rsidR="00903E67" w:rsidRDefault="00903E67" w:rsidP="005636B6">
      <w:pPr>
        <w:spacing w:before="240" w:after="240"/>
      </w:pPr>
      <w:r>
        <w:t>mar, pero luego fue derrotado por los griegos.</w:t>
      </w:r>
    </w:p>
    <w:p w14:paraId="1F76DE4E" w14:textId="77777777" w:rsidR="00903E67" w:rsidRDefault="00903E67" w:rsidP="005636B6">
      <w:pPr>
        <w:spacing w:before="240" w:after="240"/>
      </w:pPr>
      <w:r>
        <w:t>Salmo XCI: «Señor, me has alegrado el corazón con tus obras, yo me gozo en las obras de tus manos.»</w:t>
      </w:r>
    </w:p>
    <w:p w14:paraId="2E3B0A43" w14:textId="77777777" w:rsidR="00903E67" w:rsidRDefault="00903E67" w:rsidP="005636B6">
      <w:pPr>
        <w:spacing w:before="240" w:after="240"/>
      </w:pPr>
      <w:r>
        <w:t>De lo que Estacio había dicho acerca de la ausencia de fenómenos meteorológicos en el Purgatorio.</w:t>
      </w:r>
    </w:p>
    <w:p w14:paraId="2A058176" w14:textId="77777777" w:rsidR="00903E67" w:rsidRDefault="00903E67" w:rsidP="005636B6">
      <w:pPr>
        <w:spacing w:before="240" w:after="240"/>
      </w:pPr>
      <w:r>
        <w:t>Bueno e inclinado al bien.</w:t>
      </w:r>
    </w:p>
    <w:p w14:paraId="30444C88" w14:textId="77777777" w:rsidR="00903E67" w:rsidRDefault="00903E67" w:rsidP="005636B6">
      <w:pPr>
        <w:spacing w:before="240" w:after="240"/>
      </w:pPr>
      <w:r>
        <w:t>Para que las perturbaciones meteorológicas no molestaran al hombre en el Paraíso terrenal, colocó éste en un lugar tan alto que</w:t>
      </w:r>
    </w:p>
    <w:p w14:paraId="4738CDE1" w14:textId="77777777" w:rsidR="00903E67" w:rsidRDefault="00903E67" w:rsidP="005636B6">
      <w:pPr>
        <w:spacing w:before="240" w:after="240"/>
      </w:pPr>
      <w:r>
        <w:t>no le alcanzaban.</w:t>
      </w:r>
    </w:p>
    <w:p w14:paraId="693F0DB9" w14:textId="77777777" w:rsidR="00903E67" w:rsidRDefault="00903E67" w:rsidP="005636B6">
      <w:pPr>
        <w:spacing w:before="240" w:after="240"/>
      </w:pPr>
      <w:r>
        <w:t>En la puerta del Purgatorio.</w:t>
      </w:r>
    </w:p>
    <w:p w14:paraId="32FE5C02" w14:textId="77777777" w:rsidR="00903E67" w:rsidRDefault="00903E67" w:rsidP="005636B6">
      <w:pPr>
        <w:spacing w:before="240" w:after="240"/>
      </w:pPr>
      <w:r>
        <w:t>El Aire gira junto al Primer Móvil, pero se encuentra con el obstáculo de la selva del Edén, y da lugar al suave viento del que allí</w:t>
      </w:r>
    </w:p>
    <w:p w14:paraId="631C7E7C" w14:textId="77777777" w:rsidR="00903E67" w:rsidRDefault="00903E67" w:rsidP="005636B6">
      <w:pPr>
        <w:spacing w:before="240" w:after="240"/>
      </w:pPr>
      <w:r>
        <w:t>se goza.</w:t>
      </w:r>
    </w:p>
    <w:p w14:paraId="572D3902" w14:textId="77777777" w:rsidR="00903E67" w:rsidRDefault="00903E67" w:rsidP="005636B6">
      <w:pPr>
        <w:spacing w:before="240" w:after="240"/>
      </w:pPr>
      <w:r>
        <w:t>Las plantas movidas por el aire, lo impregnan de sus semillas, y éste luego las esparce.</w:t>
      </w:r>
    </w:p>
    <w:p w14:paraId="7CF0D305" w14:textId="77777777" w:rsidR="00903E67" w:rsidRDefault="00903E67" w:rsidP="005636B6">
      <w:pPr>
        <w:spacing w:before="240" w:after="240"/>
      </w:pPr>
      <w:r>
        <w:t>El hemisferio de los vivos.</w:t>
      </w:r>
    </w:p>
    <w:p w14:paraId="3DDC6A17" w14:textId="77777777" w:rsidR="00903E67" w:rsidRDefault="00903E67" w:rsidP="005636B6">
      <w:pPr>
        <w:spacing w:before="240" w:after="240"/>
      </w:pPr>
      <w:r>
        <w:lastRenderedPageBreak/>
        <w:t>Porque procede de las semillas que el viento trae desde el Paraíso terrenal.</w:t>
      </w:r>
    </w:p>
    <w:p w14:paraId="4BDED72F" w14:textId="77777777" w:rsidR="00903E67" w:rsidRDefault="00903E67" w:rsidP="005636B6">
      <w:pPr>
        <w:spacing w:before="240" w:after="240"/>
      </w:pPr>
      <w:r>
        <w:t>El agua del Leteo no procede de la lluvia, sino del propio Dios.</w:t>
      </w:r>
    </w:p>
    <w:p w14:paraId="3EF21651" w14:textId="77777777" w:rsidR="00903E67" w:rsidRDefault="00903E67" w:rsidP="005636B6">
      <w:pPr>
        <w:spacing w:before="240" w:after="240"/>
      </w:pPr>
      <w:r>
        <w:t>Los griegos consideraban al Leteo como un río infernal, cuyas aguas hacían olvidar la vida pasada a los muertos. Dante lo coloca</w:t>
      </w:r>
    </w:p>
    <w:p w14:paraId="684EFF02" w14:textId="77777777" w:rsidR="00903E67" w:rsidRDefault="00903E67" w:rsidP="005636B6">
      <w:pPr>
        <w:spacing w:before="240" w:after="240"/>
      </w:pPr>
      <w:r>
        <w:t>en el Edén y sólo le hace quitar la memoria del pecado. El otro río, el Eunoé («Buena mente»), de invención dantesca, devuelve la</w:t>
      </w:r>
    </w:p>
    <w:p w14:paraId="3999EAE9" w14:textId="77777777" w:rsidR="00903E67" w:rsidRDefault="00903E67" w:rsidP="005636B6">
      <w:pPr>
        <w:spacing w:before="240" w:after="240"/>
      </w:pPr>
      <w:r>
        <w:t>memoria de las buenas acciones.</w:t>
      </w:r>
    </w:p>
    <w:p w14:paraId="60D5B7CC" w14:textId="77777777" w:rsidR="00903E67" w:rsidRDefault="00903E67" w:rsidP="005636B6">
      <w:pPr>
        <w:spacing w:before="240" w:after="240"/>
      </w:pPr>
      <w:r>
        <w:t>Advertir cómo Dante se complace en hacer concordar la cultura clásica con la concepción bíblico-cristiana. Para la Edad de Oro</w:t>
      </w:r>
    </w:p>
    <w:p w14:paraId="01F8EE12" w14:textId="77777777" w:rsidR="00903E67" w:rsidRDefault="00903E67" w:rsidP="005636B6">
      <w:pPr>
        <w:spacing w:before="240" w:after="240"/>
      </w:pPr>
      <w:r>
        <w:t>Dante se inspira en el Libro I de las Metamorfosis.</w:t>
      </w:r>
    </w:p>
    <w:p w14:paraId="45D1DDAA" w14:textId="77777777" w:rsidR="00903E67" w:rsidRDefault="00903E67" w:rsidP="005636B6">
      <w:pPr>
        <w:spacing w:before="240" w:after="240"/>
      </w:pPr>
      <w:r>
        <w:t>Salmo XXXI, : «Bienaventurados aquellos a los que se han perdonado sus pecados.»</w:t>
      </w:r>
    </w:p>
    <w:p w14:paraId="1F319449" w14:textId="77777777" w:rsidR="00903E67" w:rsidRDefault="00903E67" w:rsidP="005636B6">
      <w:pPr>
        <w:spacing w:before="240" w:after="240"/>
      </w:pPr>
      <w:r>
        <w:t>Dante invoca a las musas, sobre todo a Urania, musa de la astronomía habitadoras del monte Helicón del cual manaban las</w:t>
      </w:r>
    </w:p>
    <w:p w14:paraId="4C12709D" w14:textId="77777777" w:rsidR="00903E67" w:rsidRDefault="00903E67" w:rsidP="005636B6">
      <w:pPr>
        <w:spacing w:before="240" w:after="240"/>
      </w:pPr>
      <w:r>
        <w:t>fuentes Aganipe e Hipocrene, cuyas aguas tenían virtudes de inspiración poética.</w:t>
      </w:r>
    </w:p>
    <w:p w14:paraId="7A77046F" w14:textId="77777777" w:rsidR="00903E67" w:rsidRDefault="00903E67" w:rsidP="005636B6">
      <w:pPr>
        <w:spacing w:before="240" w:after="240"/>
      </w:pPr>
      <w:r>
        <w:t>Se va a abrir ahora una larga y compleja alegoría de la iglesia representada en la larga procesión cuya descripción ocupa el resto</w:t>
      </w:r>
    </w:p>
    <w:p w14:paraId="42F20884" w14:textId="77777777" w:rsidR="00903E67" w:rsidRDefault="00903E67" w:rsidP="005636B6">
      <w:pPr>
        <w:spacing w:before="240" w:after="240"/>
      </w:pPr>
      <w:r>
        <w:t>del canto. «La distancia me hacía creer que veía siete árboles de oro. Luego me di cuenta de que eran candelabros.» Acaso alegorizan</w:t>
      </w:r>
    </w:p>
    <w:p w14:paraId="5A3D82E6" w14:textId="77777777" w:rsidR="00903E67" w:rsidRDefault="00903E67" w:rsidP="005636B6">
      <w:pPr>
        <w:spacing w:before="240" w:after="240"/>
      </w:pPr>
      <w:r>
        <w:t>los siete dones del Espíritu Santo o/y los Siete Sacramentos.</w:t>
      </w:r>
    </w:p>
    <w:p w14:paraId="04D38E52" w14:textId="77777777" w:rsidR="00903E67" w:rsidRDefault="00903E67" w:rsidP="005636B6">
      <w:pPr>
        <w:spacing w:before="240" w:after="240"/>
      </w:pPr>
      <w:r>
        <w:lastRenderedPageBreak/>
        <w:t>La percepción sensible.</w:t>
      </w:r>
    </w:p>
    <w:p w14:paraId="43078E52" w14:textId="77777777" w:rsidR="00903E67" w:rsidRDefault="00903E67" w:rsidP="005636B6">
      <w:pPr>
        <w:spacing w:before="240" w:after="240"/>
      </w:pPr>
      <w:r>
        <w:t>En la luna llena.</w:t>
      </w:r>
    </w:p>
    <w:p w14:paraId="13EBB1EA" w14:textId="77777777" w:rsidR="00903E67" w:rsidRDefault="00903E67" w:rsidP="005636B6">
      <w:pPr>
        <w:spacing w:before="240" w:after="240"/>
      </w:pPr>
      <w:r>
        <w:t>El arco Iris y el halo de la luna, llamada Delia por la isla de su nacimiento.</w:t>
      </w:r>
    </w:p>
    <w:p w14:paraId="5415147B" w14:textId="77777777" w:rsidR="00903E67" w:rsidRDefault="00903E67" w:rsidP="005636B6">
      <w:pPr>
        <w:spacing w:before="240" w:after="240"/>
      </w:pPr>
      <w:r>
        <w:t>¿Los diez mandamientos?</w:t>
      </w:r>
    </w:p>
    <w:p w14:paraId="47BF8E8C" w14:textId="77777777" w:rsidR="00903E67" w:rsidRDefault="00903E67" w:rsidP="005636B6">
      <w:pPr>
        <w:spacing w:before="240" w:after="240"/>
      </w:pPr>
      <w:r>
        <w:t>Los ancianos del Antiguo Testamento, que anuncian la Iglesia, y van alabando a María.</w:t>
      </w:r>
    </w:p>
    <w:p w14:paraId="1ACC5EDD" w14:textId="77777777" w:rsidR="00903E67" w:rsidRDefault="00903E67" w:rsidP="005636B6">
      <w:pPr>
        <w:spacing w:before="240" w:after="240"/>
      </w:pPr>
      <w:r>
        <w:t>Los cuatro animales de la visión de Ezequiel (Ezequiel, I, ), y del Apocalipsis de Juan (Apocalipsis, IV, ), con quien Dante</w:t>
      </w:r>
    </w:p>
    <w:p w14:paraId="2D5FFB22" w14:textId="77777777" w:rsidR="00903E67" w:rsidRDefault="00903E67" w:rsidP="005636B6">
      <w:pPr>
        <w:spacing w:before="240" w:after="240"/>
      </w:pPr>
      <w:r>
        <w:t>concuerda en el número de alas, frente a las cuatro que le atribula el profeta. No debe tratarse de cuatro animales distintos (águila,</w:t>
      </w:r>
    </w:p>
    <w:p w14:paraId="56321FB1" w14:textId="77777777" w:rsidR="00903E67" w:rsidRDefault="00903E67" w:rsidP="005636B6">
      <w:pPr>
        <w:spacing w:before="240" w:after="240"/>
      </w:pPr>
      <w:r>
        <w:t>toro, león, hombre), sino de cuatro animales iguales, con cuádruple rostro y compuestos con distintos elementos. Representan los</w:t>
      </w:r>
    </w:p>
    <w:p w14:paraId="5BF6A90F" w14:textId="77777777" w:rsidR="00903E67" w:rsidRDefault="00903E67" w:rsidP="005636B6">
      <w:pPr>
        <w:spacing w:before="240" w:after="240"/>
      </w:pPr>
      <w:r>
        <w:t>cuatro Evangelios.</w:t>
      </w:r>
    </w:p>
    <w:p w14:paraId="20C08389" w14:textId="77777777" w:rsidR="00903E67" w:rsidRDefault="00903E67" w:rsidP="005636B6">
      <w:pPr>
        <w:spacing w:before="240" w:after="240"/>
      </w:pPr>
      <w:r>
        <w:t>La propia Iglesia, arrastrada por un grifo -mitad león, mitad águila-, que simboliza a Cristo con su doble naturaleza. Las dos</w:t>
      </w:r>
    </w:p>
    <w:p w14:paraId="1482E581" w14:textId="77777777" w:rsidR="00903E67" w:rsidRDefault="00903E67" w:rsidP="005636B6">
      <w:pPr>
        <w:spacing w:before="240" w:after="240"/>
      </w:pPr>
      <w:r>
        <w:t>ruedas del carro vuelven a aludir al viejo y nuevo testamento; o los dos mandamientos que resumen todo el decálogo: el amor a Dios y</w:t>
      </w:r>
    </w:p>
    <w:p w14:paraId="7CAB4B52" w14:textId="77777777" w:rsidR="00903E67" w:rsidRDefault="00903E67" w:rsidP="005636B6">
      <w:pPr>
        <w:spacing w:before="240" w:after="240"/>
      </w:pPr>
      <w:r>
        <w:t>el amor al prójimo.</w:t>
      </w:r>
    </w:p>
    <w:p w14:paraId="5275713D" w14:textId="77777777" w:rsidR="00903E67" w:rsidRDefault="00903E67" w:rsidP="005636B6">
      <w:pPr>
        <w:spacing w:before="240" w:after="240"/>
      </w:pPr>
      <w:r>
        <w:t>Para algunos comentaristas, las alas del grifo tienen en medio el don de la fortaleza y el Sacramento de la Eucaristía.</w:t>
      </w:r>
    </w:p>
    <w:p w14:paraId="7E861317" w14:textId="77777777" w:rsidR="00903E67" w:rsidRDefault="00903E67" w:rsidP="005636B6">
      <w:pPr>
        <w:spacing w:before="240" w:after="240"/>
      </w:pPr>
      <w:r>
        <w:lastRenderedPageBreak/>
        <w:t>La parte de águila es de oro, pues simboliza la naturaleza divina; la de león roja y blanca, símbolo de la humana que sufrió el</w:t>
      </w:r>
    </w:p>
    <w:p w14:paraId="789742B4" w14:textId="77777777" w:rsidR="00903E67" w:rsidRDefault="00903E67" w:rsidP="005636B6">
      <w:pPr>
        <w:spacing w:before="240" w:after="240"/>
      </w:pPr>
      <w:r>
        <w:t>tormento de la cruz siendo inocente.</w:t>
      </w:r>
    </w:p>
    <w:p w14:paraId="5DE6DC37" w14:textId="77777777" w:rsidR="00903E67" w:rsidRDefault="00903E67" w:rsidP="005636B6">
      <w:pPr>
        <w:spacing w:before="240" w:after="240"/>
      </w:pPr>
      <w:r>
        <w:t>Alusión a los triunfos de Augusto o de Escipión el Africano, como ejemplos de fastuosos carros humanos: y al carro del sol que</w:t>
      </w:r>
    </w:p>
    <w:p w14:paraId="7C9B0850" w14:textId="77777777" w:rsidR="00903E67" w:rsidRDefault="00903E67" w:rsidP="005636B6">
      <w:pPr>
        <w:spacing w:before="240" w:after="240"/>
      </w:pPr>
      <w:r>
        <w:t>condujo Faetón antes de ser fulminado por Júpiter a causa de los daños causados por su inexperiencia (Metammfosis, II, -).</w:t>
      </w:r>
    </w:p>
    <w:p w14:paraId="629AD933" w14:textId="77777777" w:rsidR="00903E67" w:rsidRDefault="00903E67" w:rsidP="005636B6">
      <w:pPr>
        <w:spacing w:before="240" w:after="240"/>
      </w:pPr>
      <w:r>
        <w:t>Las tres virtudes teologales: la caridad, de rojo; la esperanza, de verde; la fe, de blanco. Quién de las tres guía la danza, y con el</w:t>
      </w:r>
    </w:p>
    <w:p w14:paraId="698B6858" w14:textId="77777777" w:rsidR="00903E67" w:rsidRDefault="00903E67" w:rsidP="005636B6">
      <w:pPr>
        <w:spacing w:before="240" w:after="240"/>
      </w:pPr>
      <w:r>
        <w:br w:type="page"/>
      </w:r>
    </w:p>
    <w:p w14:paraId="242EEA9C" w14:textId="77777777" w:rsidR="00903E67" w:rsidRDefault="00903E67" w:rsidP="005636B6">
      <w:pPr>
        <w:spacing w:before="240" w:after="240"/>
      </w:pPr>
      <w:r>
        <w:lastRenderedPageBreak/>
        <w:t>canto de cuál de ellas se acompasan, tienen también un valor alegórico. Los dominicos pensaban en la primacía de la fe sobre la</w:t>
      </w:r>
    </w:p>
    <w:p w14:paraId="36EB3911" w14:textId="77777777" w:rsidR="00903E67" w:rsidRDefault="00903E67" w:rsidP="005636B6">
      <w:pPr>
        <w:spacing w:before="240" w:after="240"/>
      </w:pPr>
      <w:r>
        <w:t>caridad, y los franciscanos sostenían una opinión contraria.</w:t>
      </w:r>
    </w:p>
    <w:p w14:paraId="78F90535" w14:textId="77777777" w:rsidR="00903E67" w:rsidRDefault="00903E67" w:rsidP="005636B6">
      <w:pPr>
        <w:spacing w:before="240" w:after="240"/>
      </w:pPr>
      <w:r>
        <w:t>Las cuatro virtudes cardinales: prudencia, justicia, fortaleza y templanza. La primera posee tres ojos para ver el futuro, el</w:t>
      </w:r>
    </w:p>
    <w:p w14:paraId="0449BFC3" w14:textId="77777777" w:rsidR="00903E67" w:rsidRDefault="00903E67" w:rsidP="005636B6">
      <w:pPr>
        <w:spacing w:before="240" w:after="240"/>
      </w:pPr>
      <w:r>
        <w:t>presente y el porvenir y poder juzgar y obrar por ello rectamente.</w:t>
      </w:r>
    </w:p>
    <w:p w14:paraId="1C4E58E9" w14:textId="77777777" w:rsidR="00903E67" w:rsidRDefault="00903E67" w:rsidP="005636B6">
      <w:pPr>
        <w:spacing w:before="240" w:after="240"/>
      </w:pPr>
      <w:r>
        <w:t>San Lucas, que era médico, autor de los Hechos de los Apóstoles. Los «animales más queridos» por la naturaleza son los</w:t>
      </w:r>
    </w:p>
    <w:p w14:paraId="04B5978C" w14:textId="77777777" w:rsidR="00903E67" w:rsidRDefault="00903E67" w:rsidP="005636B6">
      <w:pPr>
        <w:spacing w:before="240" w:after="240"/>
      </w:pPr>
      <w:r>
        <w:t>hombres.</w:t>
      </w:r>
    </w:p>
    <w:p w14:paraId="4583927A" w14:textId="77777777" w:rsidR="00903E67" w:rsidRDefault="00903E67" w:rsidP="005636B6">
      <w:pPr>
        <w:spacing w:before="240" w:after="240"/>
      </w:pPr>
      <w:r>
        <w:t>San Pablo, autor del mayor número de epístolas, con la espada de su elocuencia, que hiere, en lugar de curar, como el anterior.</w:t>
      </w:r>
    </w:p>
    <w:p w14:paraId="63972A22" w14:textId="77777777" w:rsidR="00903E67" w:rsidRDefault="00903E67" w:rsidP="005636B6">
      <w:pPr>
        <w:spacing w:before="240" w:after="240"/>
      </w:pPr>
      <w:r>
        <w:t>San Pedro, Santiago el Menor, San Juan y San Judas Tadeo, autores del resto de las Epístolas.</w:t>
      </w:r>
    </w:p>
    <w:p w14:paraId="3938560F" w14:textId="77777777" w:rsidR="00903E67" w:rsidRDefault="00903E67" w:rsidP="005636B6">
      <w:pPr>
        <w:spacing w:before="240" w:after="240"/>
      </w:pPr>
      <w:r>
        <w:t>San Juan, como autor del Apocalipsis.</w:t>
      </w:r>
    </w:p>
    <w:p w14:paraId="414A5304" w14:textId="77777777" w:rsidR="00903E67" w:rsidRDefault="00903E67" w:rsidP="005636B6">
      <w:pPr>
        <w:spacing w:before="240" w:after="240"/>
      </w:pPr>
      <w:r>
        <w:t>Símbolo de la caridad cristiana y del martirio.</w:t>
      </w:r>
    </w:p>
    <w:p w14:paraId="5B5FAAED" w14:textId="77777777" w:rsidR="00903E67" w:rsidRDefault="00903E67" w:rsidP="005636B6">
      <w:pPr>
        <w:spacing w:before="240" w:after="240"/>
      </w:pPr>
      <w:r>
        <w:t>- Dante habla de los siete candelabros como si fuesen la constelación de la Osa Mayor del cielo empíreo. Dicha constelación</w:t>
      </w:r>
    </w:p>
    <w:p w14:paraId="002D2436" w14:textId="77777777" w:rsidR="00903E67" w:rsidRDefault="00903E67" w:rsidP="005636B6">
      <w:pPr>
        <w:spacing w:before="240" w:after="240"/>
      </w:pPr>
      <w:r>
        <w:t>en el cielo terrestre guía siempre a los marineros, porque siempre señala el septentrión, el norte.</w:t>
      </w:r>
    </w:p>
    <w:p w14:paraId="5ED2E47C" w14:textId="77777777" w:rsidR="00903E67" w:rsidRDefault="00903E67" w:rsidP="005636B6">
      <w:pPr>
        <w:spacing w:before="240" w:after="240"/>
      </w:pPr>
      <w:r>
        <w:t>Los veinticuatro ancianos simbolizan los veinticuatro libros del Antiguo Testamento; aquel de ellos que ahora canta es el</w:t>
      </w:r>
    </w:p>
    <w:p w14:paraId="5B946414" w14:textId="77777777" w:rsidR="00903E67" w:rsidRDefault="00903E67" w:rsidP="005636B6">
      <w:pPr>
        <w:spacing w:before="240" w:after="240"/>
      </w:pPr>
      <w:r>
        <w:lastRenderedPageBreak/>
        <w:t>correspondiente al Cantar de los Cantares. Se trata de una invitación dirigida a Beatriz para que aparezca.</w:t>
      </w:r>
    </w:p>
    <w:p w14:paraId="66D0453B" w14:textId="77777777" w:rsidR="00903E67" w:rsidRDefault="00903E67" w:rsidP="005636B6">
      <w:pPr>
        <w:spacing w:before="240" w:after="240"/>
      </w:pPr>
      <w:r>
        <w:t>En el juicio Final.</w:t>
      </w:r>
    </w:p>
    <w:p w14:paraId="5EFCCCD6" w14:textId="77777777" w:rsidR="00903E67" w:rsidRDefault="00903E67" w:rsidP="005636B6">
      <w:pPr>
        <w:spacing w:before="240" w:after="240"/>
      </w:pPr>
      <w:r>
        <w:t>«A la voz de tan importante anciano.» El Cantar de los Cantares estaba atribuido a Salomón.</w:t>
      </w:r>
    </w:p>
    <w:p w14:paraId="234B16DE" w14:textId="77777777" w:rsidR="00903E67" w:rsidRDefault="00903E67" w:rsidP="005636B6">
      <w:pPr>
        <w:spacing w:before="240" w:after="240"/>
      </w:pPr>
      <w:r>
        <w:br w:type="page"/>
      </w:r>
    </w:p>
    <w:p w14:paraId="12B9166C" w14:textId="77777777" w:rsidR="00903E67" w:rsidRDefault="00903E67" w:rsidP="005636B6">
      <w:pPr>
        <w:spacing w:before="240" w:after="240"/>
      </w:pPr>
      <w:r>
        <w:lastRenderedPageBreak/>
        <w:t>Canto entonado por los habitantes de Jerusalén a la entrada de Jesús el Domingo de Ramos (Mateo, XXI).</w:t>
      </w:r>
    </w:p>
    <w:p w14:paraId="619DE38E" w14:textId="77777777" w:rsidR="00903E67" w:rsidRDefault="00903E67" w:rsidP="005636B6">
      <w:pPr>
        <w:spacing w:before="240" w:after="240"/>
      </w:pPr>
      <w:r>
        <w:t>«Dad lirios a manos llenas», verso de la Eneída, VI, , con el que Anquises, padre de Eneas, recibía a un sobrino de Augusto</w:t>
      </w:r>
    </w:p>
    <w:p w14:paraId="012FB2E1" w14:textId="77777777" w:rsidR="00903E67" w:rsidRDefault="00903E67" w:rsidP="005636B6">
      <w:pPr>
        <w:spacing w:before="240" w:after="240"/>
      </w:pPr>
      <w:r>
        <w:t>en los Campos Elíseos.</w:t>
      </w:r>
    </w:p>
    <w:p w14:paraId="1DEE119F" w14:textId="77777777" w:rsidR="00903E67" w:rsidRDefault="00903E67" w:rsidP="005636B6">
      <w:pPr>
        <w:spacing w:before="240" w:after="240"/>
      </w:pPr>
      <w:r>
        <w:t>Habían pasado diez años desde la muerte de Beatriz.</w:t>
      </w:r>
    </w:p>
    <w:p w14:paraId="5126B6DC" w14:textId="77777777" w:rsidR="00903E67" w:rsidRDefault="00903E67" w:rsidP="005636B6">
      <w:pPr>
        <w:spacing w:before="240" w:after="240"/>
      </w:pPr>
      <w:r>
        <w:t>Dante había conocido a Beatriz cuando ésta tenía nueve años y él no era mucho mayor. De esta pasión infantil ya nos había</w:t>
      </w:r>
    </w:p>
    <w:p w14:paraId="554200CE" w14:textId="77777777" w:rsidR="00903E67" w:rsidRDefault="00903E67" w:rsidP="005636B6">
      <w:pPr>
        <w:spacing w:before="240" w:after="240"/>
      </w:pPr>
      <w:r>
        <w:t>hablado en la Vita Nova.</w:t>
      </w:r>
    </w:p>
    <w:p w14:paraId="6025D020" w14:textId="77777777" w:rsidR="00903E67" w:rsidRDefault="00903E67" w:rsidP="005636B6">
      <w:pPr>
        <w:spacing w:before="240" w:after="240"/>
      </w:pPr>
      <w:r>
        <w:t>Virgilio ha desaparecido sin decir ni una sola palabra, justo en el momento en que Beatriz hace su aparición.</w:t>
      </w:r>
    </w:p>
    <w:p w14:paraId="25AE4E0B" w14:textId="77777777" w:rsidR="00903E67" w:rsidRDefault="00903E67" w:rsidP="005636B6">
      <w:pPr>
        <w:spacing w:before="240" w:after="240"/>
      </w:pPr>
      <w:r>
        <w:t>Todas las bellezas del Edén, perdidas por culpa de Eva, no bastaron consolarme de la pérdida de Virgilio.</w:t>
      </w:r>
    </w:p>
    <w:p w14:paraId="2AF4BD7C" w14:textId="77777777" w:rsidR="00903E67" w:rsidRDefault="00903E67" w:rsidP="005636B6">
      <w:pPr>
        <w:spacing w:before="240" w:after="240"/>
      </w:pPr>
      <w:r>
        <w:t>Es posible que el tono que emplea aquí Beatriz en las primeras palabras que dirige a su antiguo enamorado no sean de dulzura, si</w:t>
      </w:r>
    </w:p>
    <w:p w14:paraId="0A160E73" w14:textId="77777777" w:rsidR="00903E67" w:rsidRDefault="00903E67" w:rsidP="005636B6">
      <w:pPr>
        <w:spacing w:before="240" w:after="240"/>
      </w:pPr>
      <w:r>
        <w:t>no más bien de severidad y aspereza. Es la única vez que se escucha el nombre del poeta en toda la Comedia, y lo escucha en un</w:t>
      </w:r>
    </w:p>
    <w:p w14:paraId="0B35016F" w14:textId="77777777" w:rsidR="00903E67" w:rsidRDefault="00903E67" w:rsidP="005636B6">
      <w:pPr>
        <w:spacing w:before="240" w:after="240"/>
      </w:pPr>
      <w:r>
        <w:t>momento de reproche. De otra manera hubiese sido síntoma de orgullo.</w:t>
      </w:r>
    </w:p>
    <w:p w14:paraId="0B84C6E2" w14:textId="77777777" w:rsidR="00903E67" w:rsidRDefault="00903E67" w:rsidP="005636B6">
      <w:pPr>
        <w:spacing w:before="240" w:after="240"/>
      </w:pPr>
      <w:r>
        <w:t>El olivo, que simboliza la paz.</w:t>
      </w:r>
    </w:p>
    <w:p w14:paraId="7FCE917B" w14:textId="77777777" w:rsidR="00903E67" w:rsidRDefault="00903E67" w:rsidP="005636B6">
      <w:pPr>
        <w:spacing w:before="240" w:after="240"/>
      </w:pPr>
      <w:r>
        <w:t>«Cómo has podido venir a este lugar destinado a los virtuosos, cuando conozco la vida extraviada que has llevado después de mi</w:t>
      </w:r>
    </w:p>
    <w:p w14:paraId="32B02388" w14:textId="77777777" w:rsidR="00903E67" w:rsidRDefault="00903E67" w:rsidP="005636B6">
      <w:pPr>
        <w:spacing w:before="240" w:after="240"/>
      </w:pPr>
      <w:r>
        <w:lastRenderedPageBreak/>
        <w:t>muerte», parece ser el sentido del nuevo reproche de esta rigurosa Beatriz que Dante encuentra.</w:t>
      </w:r>
    </w:p>
    <w:p w14:paraId="2A4FD806" w14:textId="77777777" w:rsidR="00903E67" w:rsidRDefault="00903E67" w:rsidP="005636B6">
      <w:pPr>
        <w:spacing w:before="240" w:after="240"/>
      </w:pPr>
      <w:r>
        <w:t>Salmo XXX (-), que las angélicas voces no concluyen,</w:t>
      </w:r>
    </w:p>
    <w:p w14:paraId="541F19D2" w14:textId="77777777" w:rsidR="00903E67" w:rsidRDefault="00903E67" w:rsidP="005636B6">
      <w:pPr>
        <w:spacing w:before="240" w:after="240"/>
      </w:pPr>
      <w:r>
        <w:t>Los ángeles cantan siempre en conformidad con las esferas celestes.</w:t>
      </w:r>
    </w:p>
    <w:p w14:paraId="482E7D9B" w14:textId="77777777" w:rsidR="00903E67" w:rsidRDefault="00903E67" w:rsidP="005636B6">
      <w:pPr>
        <w:spacing w:before="240" w:after="240"/>
      </w:pPr>
      <w:r>
        <w:t>A los ángeles que habían entonado el salmo apiadándose de Dante.</w:t>
      </w:r>
    </w:p>
    <w:p w14:paraId="3A9587DD" w14:textId="77777777" w:rsidR="00903E67" w:rsidRDefault="00903E67" w:rsidP="005636B6">
      <w:pPr>
        <w:spacing w:before="240" w:after="240"/>
      </w:pPr>
      <w:r>
        <w:t>Por la influencia natal de los astros y por especial favor de la divinidad.</w:t>
      </w:r>
    </w:p>
    <w:p w14:paraId="1589F9FC" w14:textId="77777777" w:rsidR="00903E67" w:rsidRDefault="00903E67" w:rsidP="005636B6">
      <w:pPr>
        <w:spacing w:before="240" w:after="240"/>
      </w:pPr>
      <w:r>
        <w:t>En el original, «La sua vita nova». Beatriz, en efecto, va a hacer ahora referencia a hechos relatados por Dante en dicha obra.</w:t>
      </w:r>
    </w:p>
    <w:p w14:paraId="69480413" w14:textId="77777777" w:rsidR="00903E67" w:rsidRDefault="00903E67" w:rsidP="005636B6">
      <w:pPr>
        <w:spacing w:before="240" w:after="240"/>
      </w:pPr>
      <w:r>
        <w:t>«La otra» puede referirse a una real anécdota amorosa de Dante, pero también si Beatriz simboliza la teología, puede indicar la</w:t>
      </w:r>
    </w:p>
    <w:p w14:paraId="0AD12A57" w14:textId="77777777" w:rsidR="00903E67" w:rsidRDefault="00903E67" w:rsidP="005636B6">
      <w:pPr>
        <w:spacing w:before="240" w:after="240"/>
      </w:pPr>
      <w:r>
        <w:t>inchnación, peligrosa, de Dante por el saber filosófico.</w:t>
      </w:r>
    </w:p>
    <w:p w14:paraId="1552127E" w14:textId="77777777" w:rsidR="00903E67" w:rsidRDefault="00903E67" w:rsidP="005636B6">
      <w:pPr>
        <w:spacing w:before="240" w:after="240"/>
      </w:pPr>
      <w:r>
        <w:t>Lo cuenta el propio Dante en Vita Nuova, XXIX y XLII.</w:t>
      </w:r>
    </w:p>
    <w:p w14:paraId="089C18CF" w14:textId="77777777" w:rsidR="00903E67" w:rsidRDefault="00903E67" w:rsidP="005636B6">
      <w:pPr>
        <w:spacing w:before="240" w:after="240"/>
      </w:pPr>
      <w:r>
        <w:t>«Dirigiendo directamente a mí sus palabras, que cuando hablaba con los ángeles me habían parecido tan duras.»</w:t>
      </w:r>
    </w:p>
    <w:p w14:paraId="6770770B" w14:textId="77777777" w:rsidR="00903E67" w:rsidRDefault="00903E67" w:rsidP="005636B6">
      <w:pPr>
        <w:spacing w:before="240" w:after="240"/>
      </w:pPr>
      <w:r>
        <w:t>Por el río Leteo, que quita la memoria del pecado, y del cual Dante no ha bebido aún.</w:t>
      </w:r>
    </w:p>
    <w:p w14:paraId="6093C386" w14:textId="77777777" w:rsidR="00903E67" w:rsidRDefault="00903E67" w:rsidP="005636B6">
      <w:pPr>
        <w:spacing w:before="240" w:after="240"/>
      </w:pPr>
      <w:r>
        <w:t>De los otros bienes, es decir, los mundanos.</w:t>
      </w:r>
    </w:p>
    <w:p w14:paraId="1FC0E66A" w14:textId="77777777" w:rsidR="00903E67" w:rsidRDefault="00903E67" w:rsidP="005636B6">
      <w:pPr>
        <w:spacing w:before="240" w:after="240"/>
      </w:pPr>
      <w:r>
        <w:t>No para afilar la espada, sino al contrario, para atemperar su rigor.</w:t>
      </w:r>
    </w:p>
    <w:p w14:paraId="46543837" w14:textId="77777777" w:rsidR="00903E67" w:rsidRDefault="00903E67" w:rsidP="005636B6">
      <w:pPr>
        <w:spacing w:before="240" w:after="240"/>
      </w:pPr>
      <w:r>
        <w:t>«Si cuando yo vivía era tu sumo placer, al faltar yo qué otra cosa podía satisfacerte.»</w:t>
      </w:r>
    </w:p>
    <w:p w14:paraId="27FD694D" w14:textId="77777777" w:rsidR="00903E67" w:rsidRDefault="00903E67" w:rsidP="005636B6">
      <w:pPr>
        <w:spacing w:before="240" w:after="240"/>
      </w:pPr>
      <w:r>
        <w:t>- El pajarillo inexperto no sabe huir a tiempo, contrariamente a lo que hacen los pájaros maduros y experimentados.</w:t>
      </w:r>
    </w:p>
    <w:p w14:paraId="3FBD8836" w14:textId="77777777" w:rsidR="00903E67" w:rsidRDefault="00903E67" w:rsidP="005636B6">
      <w:pPr>
        <w:spacing w:before="240" w:after="240"/>
      </w:pPr>
      <w:r>
        <w:lastRenderedPageBreak/>
        <w:t>«Porque va no eres un niño » La iconografía de Dante nos lo presenta siempre afeitado, al uso florentino que seguía la moda de</w:t>
      </w:r>
    </w:p>
    <w:p w14:paraId="651F6644" w14:textId="77777777" w:rsidR="00903E67" w:rsidRDefault="00903E67" w:rsidP="005636B6">
      <w:pPr>
        <w:spacing w:before="240" w:after="240"/>
      </w:pPr>
      <w:r>
        <w:t>la Roma republicana. En el resto de Italia la barba era distintivo de autoridad, con lo que es posible que el poeta se la dejara crecer</w:t>
      </w:r>
    </w:p>
    <w:p w14:paraId="00A33911" w14:textId="77777777" w:rsidR="00903E67" w:rsidRDefault="00903E67" w:rsidP="005636B6">
      <w:pPr>
        <w:spacing w:before="240" w:after="240"/>
      </w:pPr>
      <w:r>
        <w:t>posteriormente para dar mayor relieve a su figura de hombre sabio.</w:t>
      </w:r>
    </w:p>
    <w:p w14:paraId="10D0E60B" w14:textId="77777777" w:rsidR="00903E67" w:rsidRDefault="00903E67" w:rsidP="005636B6">
      <w:pPr>
        <w:spacing w:before="240" w:after="240"/>
      </w:pPr>
      <w:r>
        <w:t>Jarba era rey de Libia, por tanto la perífrasis significa el viento del sur.</w:t>
      </w:r>
    </w:p>
    <w:p w14:paraId="3915F58F" w14:textId="77777777" w:rsidR="00903E67" w:rsidRDefault="00903E67" w:rsidP="005636B6">
      <w:pPr>
        <w:spacing w:before="240" w:after="240"/>
      </w:pPr>
      <w:r>
        <w:t>Hacia el grifo, es decir, Cristo.</w:t>
      </w:r>
    </w:p>
    <w:p w14:paraId="1A7A51D2" w14:textId="77777777" w:rsidR="00903E67" w:rsidRDefault="00903E67" w:rsidP="005636B6">
      <w:pPr>
        <w:spacing w:before="240" w:after="240"/>
      </w:pPr>
      <w:r>
        <w:t>Dante se desmaya, por lo que no puede contar lo ocurrido mientras duró su pérdida de conocimiento.</w:t>
      </w:r>
    </w:p>
    <w:p w14:paraId="61A19F6F" w14:textId="77777777" w:rsidR="00903E67" w:rsidRDefault="00903E67" w:rsidP="005636B6">
      <w:pPr>
        <w:spacing w:before="240" w:after="240"/>
      </w:pPr>
      <w:r>
        <w:t>Matelda.</w:t>
      </w:r>
    </w:p>
    <w:p w14:paraId="106E3D5E" w14:textId="77777777" w:rsidR="00903E67" w:rsidRDefault="00903E67" w:rsidP="005636B6">
      <w:pPr>
        <w:spacing w:before="240" w:after="240"/>
      </w:pPr>
      <w:r>
        <w:t>«Rocíame con el hisopo y quedaré limpio», salmo I, .</w:t>
      </w:r>
    </w:p>
    <w:p w14:paraId="70350308" w14:textId="77777777" w:rsidR="00903E67" w:rsidRDefault="00903E67" w:rsidP="005636B6">
      <w:pPr>
        <w:spacing w:before="240" w:after="240"/>
      </w:pPr>
      <w:r>
        <w:t>Las virtudes cardinales que formaban la Cruz del Sur (Purgatorio, I)</w:t>
      </w:r>
    </w:p>
    <w:p w14:paraId="3CC2397A" w14:textId="77777777" w:rsidR="00903E67" w:rsidRDefault="00903E67" w:rsidP="005636B6">
      <w:pPr>
        <w:spacing w:before="240" w:after="240"/>
      </w:pPr>
      <w:r>
        <w:t>Las tres virtudes teologales.</w:t>
      </w:r>
    </w:p>
    <w:p w14:paraId="0223C2A2" w14:textId="77777777" w:rsidR="00903E67" w:rsidRDefault="00903E67" w:rsidP="005636B6">
      <w:pPr>
        <w:spacing w:before="240" w:after="240"/>
      </w:pPr>
      <w:r>
        <w:t>El grifo no cambiaba, sino tan sólo su reflejo en los ojos de Beatriz.</w:t>
      </w:r>
    </w:p>
    <w:p w14:paraId="30EE7501" w14:textId="77777777" w:rsidR="00903E67" w:rsidRDefault="00903E67" w:rsidP="005636B6">
      <w:pPr>
        <w:spacing w:before="240" w:after="240"/>
      </w:pPr>
      <w:r>
        <w:t>Las virtudes teologales son superiores a las cardinales.</w:t>
      </w:r>
    </w:p>
    <w:p w14:paraId="470B6B07" w14:textId="77777777" w:rsidR="00903E67" w:rsidRDefault="00903E67" w:rsidP="005636B6">
      <w:pPr>
        <w:spacing w:before="240" w:after="240"/>
      </w:pPr>
      <w:r>
        <w:t>La primera belleza son los ojos; la segunda, la sonrisa, de la que ha sido hasta ahora bastante avara para con Dante.</w:t>
      </w:r>
    </w:p>
    <w:p w14:paraId="1C15B6D9" w14:textId="77777777" w:rsidR="00903E67" w:rsidRDefault="00903E67" w:rsidP="005636B6">
      <w:pPr>
        <w:spacing w:before="240" w:after="240"/>
      </w:pPr>
      <w:r>
        <w:t>Cualquier poeta que bebiera de la fuente Castafia que mana del monte Parnaso.</w:t>
      </w:r>
    </w:p>
    <w:p w14:paraId="08146B5E" w14:textId="77777777" w:rsidR="00903E67" w:rsidRDefault="00903E67" w:rsidP="005636B6">
      <w:pPr>
        <w:spacing w:before="240" w:after="240"/>
      </w:pPr>
      <w:r>
        <w:t>Porque Beatriz se levanta el velo que hasta el momento la cubría.</w:t>
      </w:r>
    </w:p>
    <w:p w14:paraId="1267A209" w14:textId="77777777" w:rsidR="00903E67" w:rsidRDefault="00903E67" w:rsidP="005636B6">
      <w:pPr>
        <w:spacing w:before="240" w:after="240"/>
      </w:pPr>
      <w:r>
        <w:lastRenderedPageBreak/>
        <w:t>Los diez años que desde  a  ha estado sin ver a su amada tras la muerte de ésta (cfr. XXX, ).</w:t>
      </w:r>
    </w:p>
    <w:p w14:paraId="2CBFDF2E" w14:textId="77777777" w:rsidR="00903E67" w:rsidRDefault="00903E67" w:rsidP="005636B6">
      <w:pPr>
        <w:spacing w:before="240" w:after="240"/>
      </w:pPr>
      <w:r>
        <w:t>La luz de los candelabros, que es «poco» en cornparacion con la vision de</w:t>
      </w:r>
    </w:p>
    <w:p w14:paraId="57E1AC1F" w14:textId="77777777" w:rsidR="00903E67" w:rsidRDefault="00903E67" w:rsidP="005636B6">
      <w:pPr>
        <w:spacing w:before="240" w:after="240"/>
      </w:pPr>
      <w:r>
        <w:t>Beatriz.</w:t>
      </w:r>
    </w:p>
    <w:p w14:paraId="0794F4E3" w14:textId="77777777" w:rsidR="00903E67" w:rsidRDefault="00903E67" w:rsidP="005636B6">
      <w:pPr>
        <w:spacing w:before="240" w:after="240"/>
      </w:pPr>
      <w:r>
        <w:t>Caminando hacia oriente.</w:t>
      </w:r>
    </w:p>
    <w:p w14:paraId="788350D9" w14:textId="77777777" w:rsidR="00903E67" w:rsidRDefault="00903E67" w:rsidP="005636B6">
      <w:pPr>
        <w:spacing w:before="240" w:after="240"/>
      </w:pPr>
      <w:r>
        <w:t>La rueda derecha.</w:t>
      </w:r>
    </w:p>
    <w:p w14:paraId="60C1915C" w14:textId="77777777" w:rsidR="00903E67" w:rsidRDefault="00903E67" w:rsidP="005636B6">
      <w:pPr>
        <w:spacing w:before="240" w:after="240"/>
      </w:pPr>
      <w:r>
        <w:t>Desierta porque no la habita ningtín ser humano por culpa del pecado de Eva.</w:t>
      </w:r>
    </w:p>
    <w:p w14:paraId="7CF2726D" w14:textId="77777777" w:rsidR="00903E67" w:rsidRDefault="00903E67" w:rsidP="005636B6">
      <w:pPr>
        <w:spacing w:before="240" w:after="240"/>
      </w:pPr>
      <w:r>
        <w:t>El árbol de la Ciencia del Bien y del Mal.</w:t>
      </w:r>
    </w:p>
    <w:p w14:paraId="7C1CB109" w14:textId="77777777" w:rsidR="00903E67" w:rsidRDefault="00903E67" w:rsidP="005636B6">
      <w:pPr>
        <w:spacing w:before="240" w:after="240"/>
      </w:pPr>
      <w:r>
        <w:t>Cristo, con su naturaleza humana, fue, naturalmente, concebido sin pecado original.</w:t>
      </w:r>
    </w:p>
    <w:p w14:paraId="73C0A6C5" w14:textId="77777777" w:rsidR="00903E67" w:rsidRDefault="00903E67" w:rsidP="005636B6">
      <w:pPr>
        <w:spacing w:before="240" w:after="240"/>
      </w:pPr>
      <w:r>
        <w:t>Según una vieja leyenda ilustrada por Piero della Francesca en Arezzo, el árbol con el que se fabricó la cruz procedía del árbol</w:t>
      </w:r>
    </w:p>
    <w:p w14:paraId="40CAC130" w14:textId="77777777" w:rsidR="00903E67" w:rsidRDefault="00903E67" w:rsidP="005636B6">
      <w:pPr>
        <w:spacing w:before="240" w:after="240"/>
      </w:pPr>
      <w:r>
        <w:t>de la Ciencia. Así es posible que el timón del carro simbolice la cruz de Cristo, eje de la Iglesia misma.</w:t>
      </w:r>
    </w:p>
    <w:p w14:paraId="3D621E63" w14:textId="77777777" w:rsidR="00903E67" w:rsidRDefault="00903E67" w:rsidP="005636B6">
      <w:pPr>
        <w:spacing w:before="240" w:after="240"/>
      </w:pPr>
      <w:r>
        <w:t>La de Aries, es decir, cuando llega la primavera, tras la constelación de Piscis.</w:t>
      </w:r>
    </w:p>
    <w:p w14:paraId="78348E88" w14:textId="77777777" w:rsidR="00903E67" w:rsidRDefault="00903E67" w:rsidP="005636B6">
      <w:pPr>
        <w:spacing w:before="240" w:after="240"/>
      </w:pPr>
      <w:r>
        <w:t>La labor redentora de Cristo hace que el árbol vuelva a florecer, pero sus flores tienen el color de la pasión.</w:t>
      </w:r>
    </w:p>
    <w:p w14:paraId="134CFE0E" w14:textId="77777777" w:rsidR="00903E67" w:rsidRDefault="00903E67" w:rsidP="005636B6">
      <w:pPr>
        <w:spacing w:before="240" w:after="240"/>
      </w:pPr>
      <w:r>
        <w:t>A diferencia de otros muchos himnos que ha escuchado durante su viaje por el Purgatorio.</w:t>
      </w:r>
    </w:p>
    <w:p w14:paraId="0BBB224D" w14:textId="77777777" w:rsidR="00903E67" w:rsidRDefault="00903E67" w:rsidP="005636B6">
      <w:pPr>
        <w:spacing w:before="240" w:after="240"/>
      </w:pPr>
      <w:r>
        <w:lastRenderedPageBreak/>
        <w:t>Hermes adormeció a Argos antes de matarle (Purgatorio, XIX, ) contándole la historia de la ninfa Siringa (así en</w:t>
      </w:r>
    </w:p>
    <w:p w14:paraId="251F94D4" w14:textId="77777777" w:rsidR="00903E67" w:rsidRDefault="00903E67" w:rsidP="005636B6">
      <w:pPr>
        <w:spacing w:before="240" w:after="240"/>
      </w:pPr>
      <w:r>
        <w:t>Metamorfosis, I, -).</w:t>
      </w:r>
    </w:p>
    <w:p w14:paraId="479D4CFA" w14:textId="77777777" w:rsidR="00903E67" w:rsidRDefault="00903E67" w:rsidP="005636B6">
      <w:pPr>
        <w:spacing w:before="240" w:after="240"/>
      </w:pPr>
      <w:r>
        <w:t>Dante compara la sorpresa de despertar con la que experimentaron los tres apóstoles cuando cesó la transfiguración de Cristo (el</w:t>
      </w:r>
    </w:p>
    <w:p w14:paraId="789EE2FE" w14:textId="77777777" w:rsidR="00903E67" w:rsidRDefault="00903E67" w:rsidP="005636B6">
      <w:pPr>
        <w:spacing w:before="240" w:after="240"/>
      </w:pPr>
      <w:r>
        <w:t>manzano) en el monte Tabor. Los apóstoles volvieron de su desmayo por la palabra del propio Cristo, que también ha sido capaz de</w:t>
      </w:r>
    </w:p>
    <w:p w14:paraId="027711C1" w14:textId="77777777" w:rsidR="00903E67" w:rsidRDefault="00903E67" w:rsidP="005636B6">
      <w:pPr>
        <w:spacing w:before="240" w:after="240"/>
      </w:pPr>
      <w:r>
        <w:t>resucitar a los muertos, como Lázaro.</w:t>
      </w:r>
    </w:p>
    <w:p w14:paraId="2CF0C6BF" w14:textId="77777777" w:rsidR="00903E67" w:rsidRDefault="00903E67" w:rsidP="005636B6">
      <w:pPr>
        <w:spacing w:before="240" w:after="240"/>
      </w:pPr>
      <w:r>
        <w:t>Es oscuro el valor simbólico de esta escena. Acaso como custodia del vínculo entre Cristo y la Iglesia.</w:t>
      </w:r>
    </w:p>
    <w:p w14:paraId="2C05589E" w14:textId="77777777" w:rsidR="00903E67" w:rsidRDefault="00903E67" w:rsidP="005636B6">
      <w:pPr>
        <w:spacing w:before="240" w:after="240"/>
      </w:pPr>
      <w:r>
        <w:t>No pude seguir escuchándola al ver allí cerca a Beatriz.</w:t>
      </w:r>
    </w:p>
    <w:p w14:paraId="64257DF6" w14:textId="77777777" w:rsidR="00903E67" w:rsidRDefault="00903E67" w:rsidP="005636B6">
      <w:pPr>
        <w:spacing w:before="240" w:after="240"/>
      </w:pPr>
      <w:r>
        <w:t>En el cielo</w:t>
      </w:r>
    </w:p>
    <w:p w14:paraId="0D5E3B09" w14:textId="77777777" w:rsidR="00903E67" w:rsidRDefault="00903E67" w:rsidP="005636B6">
      <w:pPr>
        <w:spacing w:before="240" w:after="240"/>
      </w:pPr>
      <w:r>
        <w:t>La visión que ahora sigue es una alegoría de la historia de la Iglesia.</w:t>
      </w:r>
    </w:p>
    <w:p w14:paraId="730B74A0" w14:textId="77777777" w:rsidR="00903E67" w:rsidRDefault="00903E67" w:rsidP="005636B6">
      <w:pPr>
        <w:spacing w:before="240" w:after="240"/>
      </w:pPr>
      <w:r>
        <w:t>En primer lugar el águila, símbolo de Roma, representa las primeras persecuciones.</w:t>
      </w:r>
    </w:p>
    <w:p w14:paraId="19860C59" w14:textId="77777777" w:rsidR="00903E67" w:rsidRDefault="00903E67" w:rsidP="005636B6">
      <w:pPr>
        <w:spacing w:before="240" w:after="240"/>
      </w:pPr>
      <w:r>
        <w:t>La vulpeja simboliza las herejías de los primeros siglos del cristianismo, ahuyentadas por la revelación divina.</w:t>
      </w:r>
    </w:p>
    <w:p w14:paraId="46946D4D" w14:textId="77777777" w:rsidR="00903E67" w:rsidRDefault="00903E67" w:rsidP="005636B6">
      <w:pPr>
        <w:spacing w:before="240" w:after="240"/>
      </w:pPr>
      <w:r>
        <w:t>Ahora el águila de Roma no persigue a la Iglesia, sino que la colma de sus riquezas. Se refiere quizás a la apócrifa donación de</w:t>
      </w:r>
    </w:p>
    <w:p w14:paraId="4731FAF0" w14:textId="77777777" w:rsidR="00903E67" w:rsidRDefault="00903E67" w:rsidP="005636B6">
      <w:pPr>
        <w:spacing w:before="240" w:after="240"/>
      </w:pPr>
      <w:r>
        <w:t>Constantino, origen del poder temporal de Roma y con él de todas sus actuales desgracias.</w:t>
      </w:r>
    </w:p>
    <w:p w14:paraId="6374AC77" w14:textId="77777777" w:rsidR="00903E67" w:rsidRDefault="00903E67" w:rsidP="005636B6">
      <w:pPr>
        <w:spacing w:before="240" w:after="240"/>
      </w:pPr>
      <w:r>
        <w:lastRenderedPageBreak/>
        <w:t>Mahoma, cuya nueva religión apartó a tantos pueblos del cristianismo, o acaso mejor, el cisma de Oriente.</w:t>
      </w:r>
    </w:p>
    <w:p w14:paraId="0E0944EC" w14:textId="77777777" w:rsidR="00903E67" w:rsidRDefault="00903E67" w:rsidP="005636B6">
      <w:pPr>
        <w:spacing w:before="240" w:after="240"/>
      </w:pPr>
      <w:r>
        <w:t>Los dones ofrecidos por Constantino acaso fueran ofrecidos con buena intención, y ahora cubren todo el carro, es decir, se</w:t>
      </w:r>
    </w:p>
    <w:p w14:paraId="14A5D699" w14:textId="77777777" w:rsidR="00903E67" w:rsidRDefault="00903E67" w:rsidP="005636B6">
      <w:pPr>
        <w:spacing w:before="240" w:after="240"/>
      </w:pPr>
      <w:r>
        <w:t>acrecentó el poder y la riqueza de la Iglesia.</w:t>
      </w:r>
    </w:p>
    <w:p w14:paraId="39265C49" w14:textId="77777777" w:rsidR="00903E67" w:rsidRDefault="00903E67" w:rsidP="005636B6">
      <w:pPr>
        <w:spacing w:before="240" w:after="240"/>
      </w:pPr>
      <w:r>
        <w:t>Así enriquecida la iglesia se convirtió en un monstruo, víctima de los siete pecados capitales.</w:t>
      </w:r>
    </w:p>
    <w:p w14:paraId="0FAF38E9" w14:textId="77777777" w:rsidR="00903E67" w:rsidRDefault="00903E67" w:rsidP="005636B6">
      <w:pPr>
        <w:spacing w:before="240" w:after="240"/>
      </w:pPr>
      <w:r>
        <w:t>Los pecados más graves (soberbia, envidia, ira) se representan con dos cuernos, los más leves, sólo con uno.</w:t>
      </w:r>
    </w:p>
    <w:p w14:paraId="5026F4B2" w14:textId="77777777" w:rsidR="00903E67" w:rsidRDefault="00903E67" w:rsidP="005636B6">
      <w:pPr>
        <w:spacing w:before="240" w:after="240"/>
      </w:pPr>
      <w:r>
        <w:t>La Curia romana de la época de Dante, dispuesta a entregarse al mejor postor.</w:t>
      </w:r>
    </w:p>
    <w:p w14:paraId="01863765" w14:textId="77777777" w:rsidR="00903E67" w:rsidRDefault="00903E67" w:rsidP="005636B6">
      <w:pPr>
        <w:spacing w:before="240" w:after="240"/>
      </w:pPr>
      <w:r>
        <w:t>Felipe IV de Francia, con el que Bonifacio VIII había estado primeramente aliado.</w:t>
      </w:r>
    </w:p>
    <w:p w14:paraId="1507D24B" w14:textId="77777777" w:rsidR="00903E67" w:rsidRDefault="00903E67" w:rsidP="005636B6">
      <w:pPr>
        <w:spacing w:before="240" w:after="240"/>
      </w:pPr>
      <w:r>
        <w:t>Dante representaba el partido antifrancés. Al mirarle la ramera es castigada por el gigante, lo que puede sirnbolizar el suceso de</w:t>
      </w:r>
    </w:p>
    <w:p w14:paraId="681B4E5A" w14:textId="77777777" w:rsidR="00903E67" w:rsidRDefault="00903E67" w:rsidP="005636B6">
      <w:pPr>
        <w:spacing w:before="240" w:after="240"/>
      </w:pPr>
      <w:r>
        <w:t>Anagni.</w:t>
      </w:r>
    </w:p>
    <w:p w14:paraId="7A99C67E" w14:textId="77777777" w:rsidR="00903E67" w:rsidRDefault="00903E67" w:rsidP="005636B6">
      <w:pPr>
        <w:spacing w:before="240" w:after="240"/>
      </w:pPr>
      <w:r>
        <w:t>El traslado de la corte papal a Aviñón en  es el último suceso importante acaecido a la Iglesia en la época que Dante</w:t>
      </w:r>
    </w:p>
    <w:p w14:paraId="7860D897" w14:textId="77777777" w:rsidR="00903E67" w:rsidRDefault="00903E67" w:rsidP="005636B6">
      <w:pPr>
        <w:spacing w:before="240" w:after="240"/>
      </w:pPr>
      <w:r>
        <w:t>escribe el Purgatorio.</w:t>
      </w:r>
    </w:p>
    <w:p w14:paraId="36620CC5" w14:textId="77777777" w:rsidR="00903E67" w:rsidRDefault="00903E67" w:rsidP="005636B6">
      <w:pPr>
        <w:spacing w:before="240" w:after="240"/>
      </w:pPr>
      <w:r>
        <w:t>Se trata del salmo LXXXVIII, : «Oh señor, han venido ¡os gentiles.» Aquí sirve para lamentar la suerte de la Iglesia.</w:t>
      </w:r>
    </w:p>
    <w:p w14:paraId="6A90BB67" w14:textId="77777777" w:rsidR="00903E67" w:rsidRDefault="00903E67" w:rsidP="005636B6">
      <w:pPr>
        <w:spacing w:before="240" w:after="240"/>
      </w:pPr>
      <w:r>
        <w:t>Un grupo de virtudes cantaba un verso y el otro grupo, otro.</w:t>
      </w:r>
    </w:p>
    <w:p w14:paraId="4D725674" w14:textId="77777777" w:rsidR="00903E67" w:rsidRDefault="00903E67" w:rsidP="005636B6">
      <w:pPr>
        <w:spacing w:before="240" w:after="240"/>
      </w:pPr>
      <w:r>
        <w:lastRenderedPageBreak/>
        <w:t>El llanto de Beatriz por la Iglesia se compara al de María por Cristo en la cruz.</w:t>
      </w:r>
    </w:p>
    <w:p w14:paraId="366B7988" w14:textId="77777777" w:rsidR="00903E67" w:rsidRDefault="00903E67" w:rsidP="005636B6">
      <w:pPr>
        <w:spacing w:before="240" w:after="240"/>
      </w:pPr>
      <w:r>
        <w:t>Las palabras de Cristo a los discípulos: «Dentro de un poco no me veréis y luego de otro poco me veréis» (Juan, XVI, ). Aquí</w:t>
      </w:r>
    </w:p>
    <w:p w14:paraId="542224A1" w14:textId="77777777" w:rsidR="00903E67" w:rsidRDefault="00903E67" w:rsidP="005636B6">
      <w:pPr>
        <w:spacing w:before="240" w:after="240"/>
      </w:pPr>
      <w:r>
        <w:t>puestas en boca de Beatriz como representación de la teología, que volverá a ayudar a la reforma de la Iglesia.</w:t>
      </w:r>
    </w:p>
    <w:p w14:paraId="3CE4269B" w14:textId="77777777" w:rsidR="00903E67" w:rsidRDefault="00903E67" w:rsidP="005636B6">
      <w:pPr>
        <w:spacing w:before="240" w:after="240"/>
      </w:pPr>
      <w:r>
        <w:t>Por primera vez desde su aparición Beatriz aparece tranquila y calmada, y habla con Dante con indulgencia.</w:t>
      </w:r>
    </w:p>
    <w:p w14:paraId="17A9D44A" w14:textId="77777777" w:rsidR="00903E67" w:rsidRDefault="00903E67" w:rsidP="005636B6">
      <w:pPr>
        <w:spacing w:before="240" w:after="240"/>
      </w:pPr>
      <w:r>
        <w:t>La Iglesia era libre y ahora ya no lo es, pero los culpables de esto deben temer la venganza divina, pues ésta es irremisible.</w:t>
      </w:r>
    </w:p>
    <w:p w14:paraId="6941D566" w14:textId="77777777" w:rsidR="00903E67" w:rsidRDefault="00903E67" w:rsidP="005636B6">
      <w:pPr>
        <w:spacing w:before="240" w:after="240"/>
      </w:pPr>
      <w:r>
        <w:t>Según una tradición supersticiosa de la época, aquel asesino que lograba comer una sopa nueve noches seguidas sobre la tumba</w:t>
      </w:r>
    </w:p>
    <w:p w14:paraId="1DA4A4F1" w14:textId="77777777" w:rsidR="00903E67" w:rsidRDefault="00903E67" w:rsidP="005636B6">
      <w:pPr>
        <w:spacing w:before="240" w:after="240"/>
      </w:pPr>
      <w:r>
        <w:t>de su víctima, se veía libre de la venganza que pudieran buscar los parientes del muerto.</w:t>
      </w:r>
    </w:p>
    <w:p w14:paraId="505860D4" w14:textId="77777777" w:rsidR="00903E67" w:rsidRDefault="00903E67" w:rsidP="005636B6">
      <w:pPr>
        <w:spacing w:before="240" w:after="240"/>
      </w:pPr>
      <w:r>
        <w:t>El imperio no estará vacante por mucho tiempo. De hecho, la corona imperial llevaba sin ser ceñida oficialmente desde la</w:t>
      </w:r>
    </w:p>
    <w:p w14:paraId="69879674" w14:textId="77777777" w:rsidR="00903E67" w:rsidRDefault="00903E67" w:rsidP="005636B6">
      <w:pPr>
        <w:spacing w:before="240" w:after="240"/>
      </w:pPr>
      <w:r>
        <w:t>muerte de Federico II hasta la coronación de Enrique VII.</w:t>
      </w:r>
    </w:p>
    <w:p w14:paraId="11A3E07F" w14:textId="77777777" w:rsidR="00903E67" w:rsidRDefault="00903E67" w:rsidP="005636B6">
      <w:pPr>
        <w:spacing w:before="240" w:after="240"/>
      </w:pPr>
      <w:r>
        <w:t>La cifra en números latinos nos da la palabra DVX, «jefe», que puede hacer de nuevo referencia a Enrique VII, o a un</w:t>
      </w:r>
    </w:p>
    <w:p w14:paraId="56E82162" w14:textId="77777777" w:rsidR="00903E67" w:rsidRDefault="00903E67" w:rsidP="005636B6">
      <w:pPr>
        <w:spacing w:before="240" w:after="240"/>
      </w:pPr>
      <w:r>
        <w:t>hipotético caudillo mesiánico. Como es habitual, existen otras muchas interpretaciones a este enigma.</w:t>
      </w:r>
    </w:p>
    <w:p w14:paraId="22557DC0" w14:textId="77777777" w:rsidR="00903E67" w:rsidRDefault="00903E67" w:rsidP="005636B6">
      <w:pPr>
        <w:spacing w:before="240" w:after="240"/>
      </w:pPr>
      <w:r>
        <w:t>La Esfinge que proponía el enigma que sólo Edipo fue capaz de resolver. Temis, diosa de la justicia, que tras el diluvio de la</w:t>
      </w:r>
    </w:p>
    <w:p w14:paraId="44C5FDB9" w14:textId="77777777" w:rsidR="00903E67" w:rsidRDefault="00903E67" w:rsidP="005636B6">
      <w:pPr>
        <w:spacing w:before="240" w:after="240"/>
      </w:pPr>
      <w:r>
        <w:lastRenderedPageBreak/>
        <w:t>mitología griega ordenó a Deucalión y Pirra que arrojasen huesos de su madre para que nacieran nuevos hombres. El enigma fue</w:t>
      </w:r>
    </w:p>
    <w:p w14:paraId="7AA38D47" w14:textId="77777777" w:rsidR="00903E67" w:rsidRDefault="00903E67" w:rsidP="005636B6">
      <w:pPr>
        <w:spacing w:before="240" w:after="240"/>
      </w:pPr>
      <w:r>
        <w:t>resuelto por Prometeo, pues la madre de Deucalión era la tierra, y por tanto sus huesos eran las piedras.</w:t>
      </w:r>
    </w:p>
    <w:p w14:paraId="6F6FCC49" w14:textId="77777777" w:rsidR="00903E67" w:rsidRDefault="00903E67" w:rsidP="005636B6">
      <w:pPr>
        <w:spacing w:before="240" w:after="240"/>
      </w:pPr>
      <w:r>
        <w:t>Para entender este pasaje tenemos que comprender un poco el problema de</w:t>
      </w:r>
    </w:p>
    <w:p w14:paraId="2EFCF126" w14:textId="77777777" w:rsidR="00903E67" w:rsidRDefault="00903E67" w:rsidP="005636B6">
      <w:pPr>
        <w:spacing w:before="240" w:after="240"/>
      </w:pPr>
      <w:r>
        <w:t>la transmisión de los textos en el medievo. En Metamorfosís, VII, se lee «Carmina</w:t>
      </w:r>
    </w:p>
    <w:p w14:paraId="38BC168C" w14:textId="77777777" w:rsidR="00903E67" w:rsidRDefault="00903E67" w:rsidP="005636B6">
      <w:pPr>
        <w:spacing w:before="240" w:after="240"/>
      </w:pPr>
      <w:r>
        <w:t>Laiades non intellecta priorum / solverat ingeniis». Refiriéndose a que Edipo, hijo</w:t>
      </w:r>
    </w:p>
    <w:p w14:paraId="22B9C73D" w14:textId="77777777" w:rsidR="00903E67" w:rsidRDefault="00903E67" w:rsidP="005636B6">
      <w:pPr>
        <w:spacing w:before="240" w:after="240"/>
      </w:pPr>
      <w:r>
        <w:t>de Layo, resolvió con su ingenio el enigma. Pero el texto de Ovidio que Dante</w:t>
      </w:r>
    </w:p>
    <w:p w14:paraId="4C1D227C" w14:textId="77777777" w:rsidR="00903E67" w:rsidRDefault="00903E67" w:rsidP="005636B6">
      <w:pPr>
        <w:spacing w:before="240" w:after="240"/>
      </w:pPr>
      <w:r>
        <w:t>debió manejar debía estar corrompido, leyéndose «nayades» por «laiades», y</w:t>
      </w:r>
    </w:p>
    <w:p w14:paraId="14C0D926" w14:textId="77777777" w:rsidR="00903E67" w:rsidRDefault="00903E67" w:rsidP="005636B6">
      <w:pPr>
        <w:spacing w:before="240" w:after="240"/>
      </w:pPr>
      <w:r>
        <w:t>pensé que las náyades resolvieron el enigma de la Esfinge, dando lugar a la</w:t>
      </w:r>
    </w:p>
    <w:p w14:paraId="45574213" w14:textId="77777777" w:rsidR="00903E67" w:rsidRDefault="00903E67" w:rsidP="005636B6">
      <w:pPr>
        <w:spacing w:before="240" w:after="240"/>
      </w:pPr>
      <w:r>
        <w:t>destrucción de los ganados y las cosechas de Tebas.</w:t>
      </w:r>
    </w:p>
    <w:p w14:paraId="3F8EA061" w14:textId="77777777" w:rsidR="00903E67" w:rsidRDefault="00903E67" w:rsidP="005636B6">
      <w:pPr>
        <w:spacing w:before="240" w:after="240"/>
      </w:pPr>
      <w:r>
        <w:t>Dante dice que los hechos futuros serán como las náyades, es decir, sabrán resolver lo oscuro de las palabras de Beatriz. Pero lo cierto</w:t>
      </w:r>
    </w:p>
    <w:p w14:paraId="5DAB7C08" w14:textId="77777777" w:rsidR="00903E67" w:rsidRDefault="00903E67" w:rsidP="005636B6">
      <w:pPr>
        <w:spacing w:before="240" w:after="240"/>
      </w:pPr>
      <w:r>
        <w:t>es que los hechos -sobre todo la muerte prematura de Enrique VII- no dieron demasiada razón al augurio.</w:t>
      </w:r>
    </w:p>
    <w:p w14:paraId="16C23419" w14:textId="77777777" w:rsidR="00903E67" w:rsidRDefault="00903E67" w:rsidP="005636B6">
      <w:pPr>
        <w:spacing w:before="240" w:after="240"/>
      </w:pPr>
      <w:r>
        <w:t>Una por el pecado de Adán, sobre la otra no se ponen de acuerdo los comentaristas.</w:t>
      </w:r>
    </w:p>
    <w:p w14:paraId="335559DB" w14:textId="77777777" w:rsidR="00903E67" w:rsidRDefault="00903E67" w:rsidP="005636B6">
      <w:pPr>
        <w:spacing w:before="240" w:after="240"/>
      </w:pPr>
      <w:r>
        <w:lastRenderedPageBreak/>
        <w:t>Cinco mil años aguardó Adán en el limbo la bajada de Cristo a los infiernos tras la crucifixión.</w:t>
      </w:r>
    </w:p>
    <w:p w14:paraId="6C64F7EE" w14:textId="77777777" w:rsidR="00903E67" w:rsidRDefault="00903E67" w:rsidP="005636B6">
      <w:pPr>
        <w:spacing w:before="240" w:after="240"/>
      </w:pPr>
      <w:r>
        <w:t>La justicia de Dios es inaccesible e inviolable.</w:t>
      </w:r>
    </w:p>
    <w:p w14:paraId="78884956" w14:textId="77777777" w:rsidR="00903E67" w:rsidRDefault="00903E67" w:rsidP="005636B6">
      <w:pPr>
        <w:spacing w:before="240" w:after="240"/>
      </w:pPr>
      <w:r>
        <w:t>El Elsa es un afluente del Arno, de aguas muy calcáreas. Beatriz dice, pues, que si Dante no la entiende es como si tuviese la</w:t>
      </w:r>
    </w:p>
    <w:p w14:paraId="1F726D64" w14:textId="77777777" w:rsidR="00903E67" w:rsidRDefault="00903E67" w:rsidP="005636B6">
      <w:pPr>
        <w:spacing w:before="240" w:after="240"/>
      </w:pPr>
      <w:r>
        <w:t>mente petrificada por el error o bien oscurecida, como la mora con la sangre de Píramo (Purgatorio, XXVII). Las palabras de Beatriz</w:t>
      </w:r>
    </w:p>
    <w:p w14:paraId="03DB66A1" w14:textId="77777777" w:rsidR="00903E67" w:rsidRDefault="00903E67" w:rsidP="005636B6">
      <w:pPr>
        <w:spacing w:before="240" w:after="240"/>
      </w:pPr>
      <w:r>
        <w:t>son deliberadamente oscuras.</w:t>
      </w:r>
    </w:p>
    <w:p w14:paraId="12FCE50A" w14:textId="77777777" w:rsidR="00903E67" w:rsidRDefault="00903E67" w:rsidP="005636B6">
      <w:pPr>
        <w:spacing w:before="240" w:after="240"/>
      </w:pPr>
      <w:r>
        <w:t>Los peregrinos que volvían de Tierra Santa colocaban como testimonio de su viaje hojas de palmera en el bordón.</w:t>
      </w:r>
    </w:p>
    <w:p w14:paraId="0AEB6D1A" w14:textId="77777777" w:rsidR="00903E67" w:rsidRDefault="00903E67" w:rsidP="005636B6">
      <w:pPr>
        <w:spacing w:before="240" w:after="240"/>
      </w:pPr>
      <w:r>
        <w:t>Para que Dante se dé cuenta de que la filosofía únicamente es insuficiente para conocer los misterios de la fe, y cuán lejanos son</w:t>
      </w:r>
    </w:p>
    <w:p w14:paraId="04C54854" w14:textId="77777777" w:rsidR="00903E67" w:rsidRDefault="00903E67" w:rsidP="005636B6">
      <w:pPr>
        <w:spacing w:before="240" w:after="240"/>
      </w:pPr>
      <w:r>
        <w:t>los caminos de Dios y los de los hombres.</w:t>
      </w:r>
    </w:p>
    <w:p w14:paraId="1F7475BD" w14:textId="77777777" w:rsidR="00903E67" w:rsidRDefault="00903E67" w:rsidP="005636B6">
      <w:pPr>
        <w:spacing w:before="240" w:after="240"/>
      </w:pPr>
      <w:r>
        <w:t>Dante, al haber perdido la memoria de sus pecados bebiendo el agua del Leteo (Purgatorio, XXXI, ), no se acuerda de su</w:t>
      </w:r>
    </w:p>
    <w:p w14:paraId="51D5A87A" w14:textId="77777777" w:rsidR="00903E67" w:rsidRDefault="00903E67" w:rsidP="005636B6">
      <w:pPr>
        <w:spacing w:before="240" w:after="240"/>
      </w:pPr>
      <w:r>
        <w:t>dedicación a la filosofía humana en detrimento del saber teológico.</w:t>
      </w:r>
    </w:p>
    <w:p w14:paraId="0CAD41D7" w14:textId="77777777" w:rsidR="00903E67" w:rsidRDefault="00903E67" w:rsidP="005636B6">
      <w:pPr>
        <w:spacing w:before="240" w:after="240"/>
      </w:pPr>
      <w:r>
        <w:t>Mediodía del  de abril.</w:t>
      </w:r>
    </w:p>
    <w:p w14:paraId="6DC38FB2" w14:textId="77777777" w:rsidR="00903E67" w:rsidRDefault="00903E67" w:rsidP="005636B6">
      <w:pPr>
        <w:spacing w:before="240" w:after="240"/>
      </w:pPr>
      <w:r>
        <w:t>Leteo y Eunoé surgen de una misma fuente y se separan al igual que el Tigris y el Éufrates. Dante, con tantas emociones</w:t>
      </w:r>
    </w:p>
    <w:p w14:paraId="026CA185" w14:textId="77777777" w:rsidR="00903E67" w:rsidRDefault="00903E67" w:rsidP="005636B6">
      <w:pPr>
        <w:spacing w:before="240" w:after="240"/>
      </w:pPr>
      <w:r>
        <w:t>vividas, parece haberse olvidado de las palabras de Matelda en Purgatorio, XXVIII, -.</w:t>
      </w:r>
    </w:p>
    <w:p w14:paraId="1C7D168D" w14:textId="77777777" w:rsidR="00903E67" w:rsidRDefault="00903E67" w:rsidP="005636B6">
      <w:pPr>
        <w:spacing w:before="240" w:after="240"/>
      </w:pPr>
      <w:r>
        <w:t>Hasta aquí no se conocía el nombre de la hermosa muchacha.</w:t>
      </w:r>
    </w:p>
    <w:p w14:paraId="05D6F1A6" w14:textId="77777777" w:rsidR="00903E67" w:rsidRDefault="00903E67" w:rsidP="005636B6">
      <w:pPr>
        <w:spacing w:before="240" w:after="240"/>
      </w:pPr>
      <w:r>
        <w:lastRenderedPageBreak/>
        <w:t>En el Empíreo, o cielo de pura luz.</w:t>
      </w:r>
    </w:p>
    <w:p w14:paraId="2201304B" w14:textId="77777777" w:rsidR="00903E67" w:rsidRDefault="00903E67" w:rsidP="005636B6">
      <w:pPr>
        <w:spacing w:before="240" w:after="240"/>
      </w:pPr>
      <w:r>
        <w:t>Para relatar lo que Dante vio en el cielo no necesita sólo ayuda de las musas, Calíope o Urania, sino del mismo Apolo.</w:t>
      </w:r>
    </w:p>
    <w:p w14:paraId="22A66F8F" w14:textId="77777777" w:rsidR="00903E67" w:rsidRDefault="00903E67" w:rsidP="005636B6">
      <w:pPr>
        <w:spacing w:before="240" w:after="240"/>
      </w:pPr>
      <w:r>
        <w:t>Las dos cumbres del Parnaso son Nisa y Cirra. La primera dedicada a las musas y la segunda a Apolo. Acaso con ellas se</w:t>
      </w:r>
    </w:p>
    <w:p w14:paraId="66129145" w14:textId="77777777" w:rsidR="00903E67" w:rsidRDefault="00903E67" w:rsidP="005636B6">
      <w:pPr>
        <w:spacing w:before="240" w:after="240"/>
      </w:pPr>
      <w:r>
        <w:t>alegorizan las ciencias humana y divina.</w:t>
      </w:r>
    </w:p>
    <w:p w14:paraId="715BF97A" w14:textId="77777777" w:rsidR="00903E67" w:rsidRDefault="00903E67" w:rsidP="005636B6">
      <w:pPr>
        <w:spacing w:before="240" w:after="240"/>
      </w:pPr>
      <w:r>
        <w:t>Recuérdese que el sátiro Marsias retó a un certamen musical a Apolo tañendo una flauta que Minerva había arrojado al ver</w:t>
      </w:r>
    </w:p>
    <w:p w14:paraId="707EAF5C" w14:textId="77777777" w:rsidR="00903E67" w:rsidRDefault="00903E67" w:rsidP="005636B6">
      <w:pPr>
        <w:spacing w:before="240" w:after="240"/>
      </w:pPr>
      <w:r>
        <w:t>cómo le deformaba el rostro al tocarla. Apolo tocaba la lira y las musas le dieron la victoria- El dios terminó desollando al sátiro aún</w:t>
      </w:r>
    </w:p>
    <w:p w14:paraId="471A47F2" w14:textId="77777777" w:rsidR="00903E67" w:rsidRDefault="00903E67" w:rsidP="005636B6">
      <w:pPr>
        <w:spacing w:before="240" w:after="240"/>
      </w:pPr>
      <w:r>
        <w:t>vivo.</w:t>
      </w:r>
    </w:p>
    <w:p w14:paraId="5646DB91" w14:textId="77777777" w:rsidR="00903E67" w:rsidRDefault="00903E67" w:rsidP="005636B6">
      <w:pPr>
        <w:spacing w:before="240" w:after="240"/>
      </w:pPr>
      <w:r>
        <w:t>El laurel, que corona a los poetas y a los generales victoriosos.</w:t>
      </w:r>
    </w:p>
    <w:p w14:paraId="77621C8B" w14:textId="77777777" w:rsidR="00903E67" w:rsidRDefault="00903E67" w:rsidP="005636B6">
      <w:pPr>
        <w:spacing w:before="240" w:after="240"/>
      </w:pPr>
      <w:r>
        <w:t>Apolo, como es sabido, tenía en Delfos su oráculo y principal santuario.</w:t>
      </w:r>
    </w:p>
    <w:p w14:paraId="09EDFCA8" w14:textId="77777777" w:rsidR="00903E67" w:rsidRDefault="00903E67" w:rsidP="005636B6">
      <w:pPr>
        <w:spacing w:before="240" w:after="240"/>
      </w:pPr>
      <w:r>
        <w:t>Por Dafne, hija de Peneo, la desdeñosa amada de Apolo, convertida en laurel. Dante dice que Apolo debería alegrarse cuando</w:t>
      </w:r>
    </w:p>
    <w:p w14:paraId="0A026BC3" w14:textId="77777777" w:rsidR="00903E67" w:rsidRDefault="00903E67" w:rsidP="005636B6">
      <w:pPr>
        <w:spacing w:before="240" w:after="240"/>
      </w:pPr>
      <w:r>
        <w:t>alguien aspira a la gloria poética.</w:t>
      </w:r>
    </w:p>
    <w:p w14:paraId="19ECCA32" w14:textId="77777777" w:rsidR="00903E67" w:rsidRDefault="00903E67" w:rsidP="005636B6">
      <w:pPr>
        <w:spacing w:before="240" w:after="240"/>
      </w:pPr>
      <w:r>
        <w:t>Acabada la invocación, Dante va a especificar la hora en que comenzó su ascensión a los cielos. Los comentaristas no terminan</w:t>
      </w:r>
    </w:p>
    <w:p w14:paraId="2C15960A" w14:textId="77777777" w:rsidR="00903E67" w:rsidRDefault="00903E67" w:rsidP="005636B6">
      <w:pPr>
        <w:spacing w:before="240" w:after="240"/>
      </w:pPr>
      <w:r>
        <w:t>de ponerse de acuerdo al interpretar las palabras del poeta, pues mientras unos piensan que enlaza directamente con el final del</w:t>
      </w:r>
    </w:p>
    <w:p w14:paraId="5329C81C" w14:textId="77777777" w:rsidR="00903E67" w:rsidRDefault="00903E67" w:rsidP="005636B6">
      <w:pPr>
        <w:spacing w:before="240" w:after="240"/>
      </w:pPr>
      <w:r>
        <w:t>Purgatorio (mediodía del  de abril) para otros no comenzaría hasta el alba del . Seguimos esta interpretación.</w:t>
      </w:r>
    </w:p>
    <w:p w14:paraId="04EEC925" w14:textId="77777777" w:rsidR="00903E67" w:rsidRDefault="00903E67" w:rsidP="005636B6">
      <w:pPr>
        <w:spacing w:before="240" w:after="240"/>
      </w:pPr>
      <w:r>
        <w:lastRenderedPageBreak/>
        <w:t>La lámpara del mundo es el sol, que en cada época del año sale por una parte del horizonte. En primavera lo hace por un punto en que</w:t>
      </w:r>
    </w:p>
    <w:p w14:paraId="57A7444A" w14:textId="77777777" w:rsidR="00903E67" w:rsidRDefault="00903E67" w:rsidP="005636B6">
      <w:pPr>
        <w:spacing w:before="240" w:after="240"/>
      </w:pPr>
      <w:r>
        <w:t>coinciden el horizonte, el ecuador, la eclíptica y el círculo equinoccial. También puede suponerse un valor alegórico de las virtudes</w:t>
      </w:r>
    </w:p>
    <w:p w14:paraId="46F3BF65" w14:textId="77777777" w:rsidR="00903E67" w:rsidRDefault="00903E67" w:rsidP="005636B6">
      <w:pPr>
        <w:spacing w:before="240" w:after="240"/>
      </w:pPr>
      <w:r>
        <w:t>teologales y cardinales.</w:t>
      </w:r>
    </w:p>
    <w:p w14:paraId="100270D8" w14:textId="77777777" w:rsidR="00903E67" w:rsidRDefault="00903E67" w:rsidP="005636B6">
      <w:pPr>
        <w:spacing w:before="240" w:after="240"/>
      </w:pPr>
      <w:r>
        <w:t>Con la primavera y el signo de Aries.</w:t>
      </w:r>
    </w:p>
    <w:p w14:paraId="48AFB834" w14:textId="77777777" w:rsidR="00903E67" w:rsidRDefault="00903E67" w:rsidP="005636B6">
      <w:pPr>
        <w:spacing w:before="240" w:after="240"/>
      </w:pPr>
      <w:r>
        <w:t>Allí, en la montaña del Purgatorio; aquí, en la tierra. El hemisferio austral es «todo blanco» y el boreal «negro».</w:t>
      </w:r>
    </w:p>
    <w:p w14:paraId="183A8367" w14:textId="77777777" w:rsidR="00903E67" w:rsidRDefault="00903E67" w:rsidP="005636B6">
      <w:pPr>
        <w:spacing w:before="240" w:after="240"/>
      </w:pPr>
      <w:r>
        <w:t>En el hemisferio austral el sol sale por la izquierda.</w:t>
      </w:r>
    </w:p>
    <w:p w14:paraId="17CFB819" w14:textId="77777777" w:rsidR="00903E67" w:rsidRDefault="00903E67" w:rsidP="005636B6">
      <w:pPr>
        <w:spacing w:before="240" w:after="240"/>
      </w:pPr>
      <w:r>
        <w:t>Se trata del halcón peregrino.</w:t>
      </w:r>
    </w:p>
    <w:p w14:paraId="16D65AF8" w14:textId="77777777" w:rsidR="00903E67" w:rsidRDefault="00903E67" w:rsidP="005636B6">
      <w:pPr>
        <w:spacing w:before="240" w:after="240"/>
      </w:pPr>
      <w:r>
        <w:t>Antes del pecado de Eva.</w:t>
      </w:r>
    </w:p>
    <w:p w14:paraId="386CA54D" w14:textId="77777777" w:rsidR="00903E67" w:rsidRDefault="00903E67" w:rsidP="005636B6">
      <w:pPr>
        <w:spacing w:before="240" w:after="240"/>
      </w:pPr>
      <w:r>
        <w:t>Otro caso de metamorfosis contada por Ovidio (Metamorfosis, XIII, , ). Glauco era un pescador que, observando que</w:t>
      </w:r>
    </w:p>
    <w:p w14:paraId="3B0E4035" w14:textId="77777777" w:rsidR="00903E67" w:rsidRDefault="00903E67" w:rsidP="005636B6">
      <w:pPr>
        <w:spacing w:before="240" w:after="240"/>
      </w:pPr>
      <w:r>
        <w:t>unos peces volvían a la vida al contacto de unas hierbas, las probó y se convirtió en una deidad marina.</w:t>
      </w:r>
    </w:p>
    <w:p w14:paraId="2CC204CD" w14:textId="77777777" w:rsidR="00903E67" w:rsidRDefault="00903E67" w:rsidP="005636B6">
      <w:pPr>
        <w:spacing w:before="240" w:after="240"/>
      </w:pPr>
      <w:r>
        <w:t>«Si mi ascensión era sólo en alma, o también con el cuerpo.»</w:t>
      </w:r>
    </w:p>
    <w:p w14:paraId="2A3EF441" w14:textId="77777777" w:rsidR="00903E67" w:rsidRDefault="00903E67" w:rsidP="005636B6">
      <w:pPr>
        <w:spacing w:before="240" w:after="240"/>
      </w:pPr>
      <w:r>
        <w:t>La esfera del fuego, que está situada entre la tierra y el cielo de la luna, La idea de la música celeste es pitagórica, y fue refutada</w:t>
      </w:r>
    </w:p>
    <w:p w14:paraId="4C2D3BE7" w14:textId="77777777" w:rsidR="00903E67" w:rsidRDefault="00903E67" w:rsidP="005636B6">
      <w:pPr>
        <w:spacing w:before="240" w:after="240"/>
      </w:pPr>
      <w:r>
        <w:t>por Aristóteles y sus discipulos medievales. Dante debe tomarla de Boccio.</w:t>
      </w:r>
    </w:p>
    <w:p w14:paraId="7E5FE208" w14:textId="77777777" w:rsidR="00903E67" w:rsidRDefault="00903E67" w:rsidP="005636B6">
      <w:pPr>
        <w:spacing w:before="240" w:after="240"/>
      </w:pPr>
      <w:r>
        <w:t>Un rayo que cae desde lo alto hacia la tierra, no lo hace con tanta rapidez como tú asciendes ahora hacia los cielos.</w:t>
      </w:r>
    </w:p>
    <w:p w14:paraId="3F6F5A4C" w14:textId="77777777" w:rsidR="00903E67" w:rsidRDefault="00903E67" w:rsidP="005636B6">
      <w:pPr>
        <w:spacing w:before="240" w:after="240"/>
      </w:pPr>
      <w:r>
        <w:lastRenderedPageBreak/>
        <w:t>En latín, «decansé».</w:t>
      </w:r>
    </w:p>
    <w:p w14:paraId="2DE7E629" w14:textId="77777777" w:rsidR="00903E67" w:rsidRDefault="00903E67" w:rsidP="005636B6">
      <w:pPr>
        <w:spacing w:before="240" w:after="240"/>
      </w:pPr>
      <w:r>
        <w:t>Los ángeles.</w:t>
      </w:r>
    </w:p>
    <w:p w14:paraId="3475707D" w14:textId="77777777" w:rsidR="00903E67" w:rsidRDefault="00903E67" w:rsidP="005636B6">
      <w:pPr>
        <w:spacing w:before="240" w:after="240"/>
      </w:pPr>
      <w:r>
        <w:t>Toda la naturaleza, es decir, todo lo creado, tiende hacia su creador, aunque lo haga de formas diferentes.</w:t>
      </w:r>
    </w:p>
    <w:p w14:paraId="18692ABA" w14:textId="77777777" w:rsidR="00903E67" w:rsidRDefault="00903E67" w:rsidP="005636B6">
      <w:pPr>
        <w:spacing w:before="240" w:after="240"/>
      </w:pPr>
      <w:r>
        <w:t>La voluntad divina.</w:t>
      </w:r>
    </w:p>
    <w:p w14:paraId="1598E7B5" w14:textId="77777777" w:rsidR="00903E67" w:rsidRDefault="00903E67" w:rsidP="005636B6">
      <w:pPr>
        <w:spacing w:before="240" w:after="240"/>
      </w:pPr>
      <w:r>
        <w:t>El Ciclo Empíreo es inmóvil y contiene la esfera del Primer Móvil, que es la más veloz de las nueve.</w:t>
      </w:r>
    </w:p>
    <w:p w14:paraId="25FDBED5" w14:textId="77777777" w:rsidR="00903E67" w:rsidRDefault="00903E67" w:rsidP="005636B6">
      <w:pPr>
        <w:spacing w:before="240" w:after="240"/>
      </w:pPr>
      <w:r>
        <w:t>La libertad puede llevar a los hombres al mal.</w:t>
      </w:r>
    </w:p>
    <w:p w14:paraId="128EAE13" w14:textId="77777777" w:rsidR="00903E67" w:rsidRDefault="00903E67" w:rsidP="005636B6">
      <w:pPr>
        <w:spacing w:before="240" w:after="240"/>
      </w:pPr>
      <w:r>
        <w:t>«Tú tiendes por naturaleza, como el fuego, a elevarte hacia Dios, por tanto no te debes maravillar de tu ascensión más que de</w:t>
      </w:r>
    </w:p>
    <w:p w14:paraId="06B8C754" w14:textId="77777777" w:rsidR="00903E67" w:rsidRDefault="00903E67" w:rsidP="005636B6">
      <w:pPr>
        <w:spacing w:before="240" w:after="240"/>
      </w:pPr>
      <w:r>
        <w:t>que un río descienda de la montaña al llano.»</w:t>
      </w:r>
    </w:p>
    <w:p w14:paraId="79C38C5F" w14:textId="77777777" w:rsidR="00903E67" w:rsidRDefault="00903E67" w:rsidP="005636B6">
      <w:pPr>
        <w:spacing w:before="240" w:after="240"/>
      </w:pPr>
      <w:r>
        <w:t>Antes de entrar en materia, Dante dirige una admonición a sus lectores, advirtiéndoles de la solemnidad y complejidad de su</w:t>
      </w:r>
    </w:p>
    <w:p w14:paraId="5DED14D1" w14:textId="77777777" w:rsidR="00903E67" w:rsidRDefault="00903E67" w:rsidP="005636B6">
      <w:pPr>
        <w:spacing w:before="240" w:after="240"/>
      </w:pPr>
      <w:r>
        <w:t>nueva materia no tratada antes por ninguno, y reservada sólo a los iniciados en sutilezas teológicas.</w:t>
      </w:r>
    </w:p>
    <w:p w14:paraId="6B447CF3" w14:textId="77777777" w:rsidR="00903E67" w:rsidRDefault="00903E67" w:rsidP="005636B6">
      <w:pPr>
        <w:spacing w:before="240" w:after="240"/>
      </w:pPr>
      <w:r>
        <w:t>Leño, metonimia común por «barco».</w:t>
      </w:r>
    </w:p>
    <w:p w14:paraId="3D7A6D1D" w14:textId="77777777" w:rsidR="00903E67" w:rsidRDefault="00903E67" w:rsidP="005636B6">
      <w:pPr>
        <w:spacing w:before="240" w:after="240"/>
      </w:pPr>
      <w:r>
        <w:t>El Norte, es decir, la meta de mi Canto.</w:t>
      </w:r>
    </w:p>
    <w:p w14:paraId="1CB8CEAC" w14:textId="77777777" w:rsidR="00903E67" w:rsidRDefault="00903E67" w:rsidP="005636B6">
      <w:pPr>
        <w:spacing w:before="240" w:after="240"/>
      </w:pPr>
      <w:r>
        <w:t>Cuenta Ovidio en Metamorfosis (VII,  y ss.) la sorpresa de los argonautas en la Cólquida, viendo a Jasón (Infierno, XVIII,</w:t>
      </w:r>
    </w:p>
    <w:p w14:paraId="78DD6DDA" w14:textId="77777777" w:rsidR="00903E67" w:rsidRDefault="00903E67" w:rsidP="005636B6">
      <w:pPr>
        <w:spacing w:before="240" w:after="240"/>
      </w:pPr>
      <w:r>
        <w:t>-) arando un campo con una yunta de bueyes que expulsaban fuego por la nariz.</w:t>
      </w:r>
    </w:p>
    <w:p w14:paraId="61CC4E70" w14:textId="77777777" w:rsidR="00903E67" w:rsidRDefault="00903E67" w:rsidP="005636B6">
      <w:pPr>
        <w:spacing w:before="240" w:after="240"/>
      </w:pPr>
      <w:r>
        <w:lastRenderedPageBreak/>
        <w:t>El ansia de llegar al Empíreo. Según los cálculos de la antigua astronomía, a unas . millas por minuto.</w:t>
      </w:r>
    </w:p>
    <w:p w14:paraId="75E9FD78" w14:textId="77777777" w:rsidR="00903E67" w:rsidRDefault="00903E67" w:rsidP="005636B6">
      <w:pPr>
        <w:spacing w:before="240" w:after="240"/>
      </w:pPr>
      <w:r>
        <w:t>Al ciclo de la luna. No «sobre» la luna, sino dentro de ella, pues ésta es como una nube que los cubre. Para Dante (Monarchia,</w:t>
      </w:r>
    </w:p>
    <w:p w14:paraId="2CADDC2E" w14:textId="77777777" w:rsidR="00903E67" w:rsidRDefault="00903E67" w:rsidP="005636B6">
      <w:pPr>
        <w:spacing w:before="240" w:after="240"/>
      </w:pPr>
      <w:r>
        <w:t>III, IV, -), la luna está dotada de luz propia.</w:t>
      </w:r>
    </w:p>
    <w:p w14:paraId="24E4A6A8" w14:textId="77777777" w:rsidR="00903E67" w:rsidRDefault="00903E67" w:rsidP="005636B6">
      <w:pPr>
        <w:spacing w:before="240" w:after="240"/>
      </w:pPr>
      <w:r>
        <w:t>La maravillosa unión, inexplicable en cualquier otro caso, del cuerpo de Dante con el de la luna, nos debe hacer pensar en la no</w:t>
      </w:r>
    </w:p>
    <w:p w14:paraId="72DA3B9E" w14:textId="77777777" w:rsidR="00903E67" w:rsidRDefault="00903E67" w:rsidP="005636B6">
      <w:pPr>
        <w:spacing w:before="240" w:after="240"/>
      </w:pPr>
      <w:r>
        <w:t>menos inexplicable, pero no menos real tampoco, unión de la naturaleza divina con la humana en Cristo.</w:t>
      </w:r>
    </w:p>
    <w:p w14:paraId="392E0C44" w14:textId="77777777" w:rsidR="00903E67" w:rsidRDefault="00903E67" w:rsidP="005636B6">
      <w:pPr>
        <w:spacing w:before="240" w:after="240"/>
      </w:pPr>
      <w:r>
        <w:t>Según la leyenda ya aludida en Infíerno, XX-, en las manchas de la luna</w:t>
      </w:r>
    </w:p>
    <w:p w14:paraId="36996DE3" w14:textId="77777777" w:rsidR="00903E67" w:rsidRDefault="00903E67" w:rsidP="005636B6">
      <w:pPr>
        <w:spacing w:before="240" w:after="240"/>
      </w:pPr>
      <w:r>
        <w:t>puede verse a Caín llevando unas zarzas, condenado por Dios por haberse éste</w:t>
      </w:r>
    </w:p>
    <w:p w14:paraId="3719677F" w14:textId="77777777" w:rsidR="00903E67" w:rsidRDefault="00903E67" w:rsidP="005636B6">
      <w:pPr>
        <w:spacing w:before="240" w:after="240"/>
      </w:pPr>
      <w:r>
        <w:t>excusado de la muerte de Abel.</w:t>
      </w:r>
    </w:p>
    <w:p w14:paraId="64A4384B" w14:textId="77777777" w:rsidR="00903E67" w:rsidRDefault="00903E67" w:rsidP="005636B6">
      <w:pPr>
        <w:spacing w:before="240" w:after="240"/>
      </w:pPr>
      <w:r>
        <w:t>Va a comenzar ahora una larga y acaso ociosa digresión (la primera de las muchas con las que de ahora en adelante vamos a</w:t>
      </w:r>
    </w:p>
    <w:p w14:paraId="0B108831" w14:textId="77777777" w:rsidR="00903E67" w:rsidRDefault="00903E67" w:rsidP="005636B6">
      <w:pPr>
        <w:spacing w:before="240" w:after="240"/>
      </w:pPr>
      <w:r>
        <w:t>encontrarnos) a causa de las manchas lunares. Dante las atribuye equivocadamente, siguiendo a Averroes, a la mayor o menor</w:t>
      </w:r>
    </w:p>
    <w:p w14:paraId="14456558" w14:textId="77777777" w:rsidR="00903E67" w:rsidRDefault="00903E67" w:rsidP="005636B6">
      <w:pPr>
        <w:spacing w:before="240" w:after="240"/>
      </w:pPr>
      <w:r>
        <w:t>densidad (no olvidemos que «ralo» significa «poco denso») de sus partes. Beatriz comenzará refutando el error del poeta y posterior-</w:t>
      </w:r>
    </w:p>
    <w:p w14:paraId="454D9485" w14:textId="77777777" w:rsidR="00903E67" w:rsidRDefault="00903E67" w:rsidP="005636B6">
      <w:pPr>
        <w:spacing w:before="240" w:after="240"/>
      </w:pPr>
      <w:r>
        <w:t>mente dará una explicación convincente. Intentaré anotar paso a paso su razonamiento.</w:t>
      </w:r>
    </w:p>
    <w:p w14:paraId="4C478AF5" w14:textId="77777777" w:rsidR="00903E67" w:rsidRDefault="00903E67" w:rsidP="005636B6">
      <w:pPr>
        <w:spacing w:before="240" w:after="240"/>
      </w:pPr>
      <w:r>
        <w:t>- «En la esfera de las estrellas fijas vemos que éstas son diversas en cantidad y en cualidad.»</w:t>
      </w:r>
    </w:p>
    <w:p w14:paraId="6FAAAE45" w14:textId="77777777" w:rsidR="00903E67" w:rsidRDefault="00903E67" w:rsidP="005636B6">
      <w:pPr>
        <w:spacing w:before="240" w:after="240"/>
      </w:pPr>
      <w:r>
        <w:lastRenderedPageBreak/>
        <w:t>- «Si esto fuera causado por mayor o menor densidad supondría la existencia de un solo poder o principio desigualmente</w:t>
      </w:r>
    </w:p>
    <w:p w14:paraId="01EC8209" w14:textId="77777777" w:rsidR="00903E67" w:rsidRDefault="00903E67" w:rsidP="005636B6">
      <w:pPr>
        <w:spacing w:before="240" w:after="240"/>
      </w:pPr>
      <w:r>
        <w:t>repartido, como creía Averroes.»</w:t>
      </w:r>
    </w:p>
    <w:p w14:paraId="69453536" w14:textId="77777777" w:rsidR="00903E67" w:rsidRDefault="00903E67" w:rsidP="005636B6">
      <w:pPr>
        <w:spacing w:before="240" w:after="240"/>
      </w:pPr>
      <w:r>
        <w:t>- «Pero al producir influjos diferentes, quiere esto decir que cada una de ellas tiene un principio cualitativamente</w:t>
      </w:r>
    </w:p>
    <w:p w14:paraId="1F173D53" w14:textId="77777777" w:rsidR="00903E67" w:rsidRDefault="00903E67" w:rsidP="005636B6">
      <w:pPr>
        <w:spacing w:before="240" w:after="240"/>
      </w:pPr>
      <w:r>
        <w:t>diferente.»</w:t>
      </w:r>
    </w:p>
    <w:p w14:paraId="5998686D" w14:textId="77777777" w:rsidR="00903E67" w:rsidRDefault="00903E67" w:rsidP="005636B6">
      <w:pPr>
        <w:spacing w:before="240" w:after="240"/>
      </w:pPr>
      <w:r>
        <w:t>- «Más aún. Si la mayor o menor densidad fuera la causa de las manchas podrían ocurrir dos cosas: que la luna estuviera</w:t>
      </w:r>
    </w:p>
    <w:p w14:paraId="46EAFE2E" w14:textId="77777777" w:rsidR="00903E67" w:rsidRDefault="00903E67" w:rsidP="005636B6">
      <w:pPr>
        <w:spacing w:before="240" w:after="240"/>
      </w:pPr>
      <w:r>
        <w:t>atravesada por las partes menos densas de lado a lado, o que partes densas y raras se alternasen como lo grueso y delgado en el</w:t>
      </w:r>
    </w:p>
    <w:p w14:paraId="402609B8" w14:textId="77777777" w:rsidR="00903E67" w:rsidRDefault="00903E67" w:rsidP="005636B6">
      <w:pPr>
        <w:spacing w:before="240" w:after="240"/>
      </w:pPr>
      <w:r>
        <w:t>hombre.»</w:t>
      </w:r>
    </w:p>
    <w:p w14:paraId="0E4FBDF9" w14:textId="77777777" w:rsidR="00903E67" w:rsidRDefault="00903E67" w:rsidP="005636B6">
      <w:pPr>
        <w:spacing w:before="240" w:after="240"/>
      </w:pPr>
      <w:r>
        <w:t>- «La primera se demuestra errónea en los eclipses, pues entonces los agujeros dejarían pasar la luz, cosa que no ocurre.»</w:t>
      </w:r>
    </w:p>
    <w:p w14:paraId="2437C30A" w14:textId="77777777" w:rsidR="00903E67" w:rsidRDefault="00903E67" w:rsidP="005636B6">
      <w:pPr>
        <w:spacing w:before="240" w:after="240"/>
      </w:pPr>
      <w:r>
        <w:t>- «Si la zona poco densa no agujerea la luna, debe estar limitada por otra zona densa.»</w:t>
      </w:r>
    </w:p>
    <w:p w14:paraId="0A421859" w14:textId="77777777" w:rsidR="00903E67" w:rsidRDefault="00903E67" w:rsidP="005636B6">
      <w:pPr>
        <w:spacing w:before="240" w:after="240"/>
      </w:pPr>
      <w:r>
        <w:t>- «Desde este límite debe reflejarse el rayo, como sucede con el espejo que es un cristal (que equivale a la zona poco densa</w:t>
      </w:r>
    </w:p>
    <w:p w14:paraId="24ACCD46" w14:textId="77777777" w:rsidR="00903E67" w:rsidRDefault="00903E67" w:rsidP="005636B6">
      <w:pPr>
        <w:spacing w:before="240" w:after="240"/>
      </w:pPr>
      <w:r>
        <w:t>de la luna) con una cara recubierta de plomo (equivalente a la zona de mayor densidad).»</w:t>
      </w:r>
    </w:p>
    <w:p w14:paraId="144BC016" w14:textId="77777777" w:rsidR="00903E67" w:rsidRDefault="00903E67" w:rsidP="005636B6">
      <w:pPr>
        <w:spacing w:before="240" w:after="240"/>
      </w:pPr>
      <w:r>
        <w:t>- «Tú acaso pienses que el rayo que se refleja desde este límite entre lo raro y lo denso, es más débil, pues viene desde más</w:t>
      </w:r>
    </w:p>
    <w:p w14:paraId="3914D4AC" w14:textId="77777777" w:rsidR="00903E67" w:rsidRDefault="00903E67" w:rsidP="005636B6">
      <w:pPr>
        <w:spacing w:before="240" w:after="240"/>
      </w:pPr>
      <w:r>
        <w:t>lejos, es decir, no de la superficie de la luna, sino de una especie de cavidad.»</w:t>
      </w:r>
    </w:p>
    <w:p w14:paraId="6F2FABAA" w14:textId="77777777" w:rsidR="00903E67" w:rsidRDefault="00903E67" w:rsidP="005636B6">
      <w:pPr>
        <w:spacing w:before="240" w:after="240"/>
      </w:pPr>
      <w:r>
        <w:lastRenderedPageBreak/>
        <w:t>- El experimento de los espejos que propone ahora Beatriz es de fácil comprensión. De su capacidad de convicción y</w:t>
      </w:r>
    </w:p>
    <w:p w14:paraId="12D98927" w14:textId="77777777" w:rsidR="00903E67" w:rsidRDefault="00903E67" w:rsidP="005636B6">
      <w:pPr>
        <w:spacing w:before="240" w:after="240"/>
      </w:pPr>
      <w:r>
        <w:t>clandad, debe juzgar el lector.</w:t>
      </w:r>
    </w:p>
    <w:p w14:paraId="3E6F6254" w14:textId="77777777" w:rsidR="00903E67" w:rsidRDefault="00903E67" w:rsidP="005636B6">
      <w:pPr>
        <w:spacing w:before="240" w:after="240"/>
      </w:pPr>
      <w:r>
        <w:t>y ss. Comienza ahora la explicación de Beatriz, aunque mucho me temo que, tras la refutación de la creencia de Dante, la</w:t>
      </w:r>
    </w:p>
    <w:p w14:paraId="521BFD17" w14:textId="77777777" w:rsidR="00903E67" w:rsidRDefault="00903E67" w:rsidP="005636B6">
      <w:pPr>
        <w:spacing w:before="240" w:after="240"/>
      </w:pPr>
      <w:r>
        <w:t>verdad que Beatriz le propone, acaso convenza al sumiso poeta, pero nos deje a nosotros un tanto ayunos.</w:t>
      </w:r>
    </w:p>
    <w:p w14:paraId="16C94DA0" w14:textId="77777777" w:rsidR="00903E67" w:rsidRDefault="00903E67" w:rsidP="005636B6">
      <w:pPr>
        <w:spacing w:before="240" w:after="240"/>
      </w:pPr>
      <w:r>
        <w:t>De nuevo el Primer Móvil, girando dentro del Empíreo.</w:t>
      </w:r>
    </w:p>
    <w:p w14:paraId="43B3A6AD" w14:textId="77777777" w:rsidR="00903E67" w:rsidRDefault="00903E67" w:rsidP="005636B6">
      <w:pPr>
        <w:spacing w:before="240" w:after="240"/>
      </w:pPr>
      <w:r>
        <w:t>El de las Estrellas fijas.</w:t>
      </w:r>
    </w:p>
    <w:p w14:paraId="5E0E137C" w14:textId="77777777" w:rsidR="00903E67" w:rsidRDefault="00903E67" w:rsidP="005636B6">
      <w:pPr>
        <w:spacing w:before="240" w:after="240"/>
      </w:pPr>
      <w:r>
        <w:t>- Las sucesivas esferas van disminuyendo jerárquicamente respecto a la primera y difunden abajo el poder que adquieren</w:t>
      </w:r>
    </w:p>
    <w:p w14:paraId="5D0E77AD" w14:textId="77777777" w:rsidR="00903E67" w:rsidRDefault="00903E67" w:rsidP="005636B6">
      <w:pPr>
        <w:spacing w:before="240" w:after="240"/>
      </w:pPr>
      <w:r>
        <w:t>de arriba.</w:t>
      </w:r>
    </w:p>
    <w:p w14:paraId="0F121CD0" w14:textId="77777777" w:rsidR="00903E67" w:rsidRDefault="00903E67" w:rsidP="005636B6">
      <w:pPr>
        <w:spacing w:before="240" w:after="240"/>
      </w:pPr>
      <w:r>
        <w:t>El martillo no obra por sí mismo, sino por el herrero que lo maneja.</w:t>
      </w:r>
    </w:p>
    <w:p w14:paraId="44E81FCB" w14:textId="77777777" w:rsidR="00903E67" w:rsidRDefault="00903E67" w:rsidP="005636B6">
      <w:pPr>
        <w:spacing w:before="240" w:after="240"/>
      </w:pPr>
      <w:r>
        <w:t>De nuevo el de las Estrellas fijas, que toman su poder del poder divino.</w:t>
      </w:r>
    </w:p>
    <w:p w14:paraId="18188C7C" w14:textId="77777777" w:rsidR="00903E67" w:rsidRDefault="00903E67" w:rsidP="005636B6">
      <w:pPr>
        <w:spacing w:before="240" w:after="240"/>
      </w:pPr>
      <w:r>
        <w:t>- Igual que el alma se une al cuerpo, cuyos distintos órganos están al servicio de distintas actividades, la inteligencia</w:t>
      </w:r>
    </w:p>
    <w:p w14:paraId="00D22D71" w14:textId="77777777" w:rsidR="00903E67" w:rsidRDefault="00903E67" w:rsidP="005636B6">
      <w:pPr>
        <w:spacing w:before="240" w:after="240"/>
      </w:pPr>
      <w:r>
        <w:t>divina se diversifica y cada estrella tiene encomendada una distinta misión que ejercita mediante sus diversas influencias.</w:t>
      </w:r>
    </w:p>
    <w:p w14:paraId="1A260AF7" w14:textId="77777777" w:rsidR="00903E67" w:rsidRDefault="00903E67" w:rsidP="005636B6">
      <w:pPr>
        <w:spacing w:before="240" w:after="240"/>
      </w:pPr>
      <w:r>
        <w:t>Las manchas de la luna proceden, por tanto, de los diversos grados de influencia que reciben de las estrellas.</w:t>
      </w:r>
    </w:p>
    <w:p w14:paraId="407F6113" w14:textId="77777777" w:rsidR="00903E67" w:rsidRDefault="00903E67" w:rsidP="005636B6">
      <w:pPr>
        <w:spacing w:before="240" w:after="240"/>
      </w:pPr>
      <w:r>
        <w:t>Acaso la razón de esta probia y enojosa disertación de Beatriz tenga la misión, en el ánimo de Dante, de mostrar, a partir de un</w:t>
      </w:r>
    </w:p>
    <w:p w14:paraId="71BBF5D8" w14:textId="77777777" w:rsidR="00903E67" w:rsidRDefault="00903E67" w:rsidP="005636B6">
      <w:pPr>
        <w:spacing w:before="240" w:after="240"/>
      </w:pPr>
      <w:r>
        <w:lastRenderedPageBreak/>
        <w:t>hecho un tanto banal, lo inútil de la ciencia humana (Averroes) para comprender las cosas divinas (de las que bien se encargaría</w:t>
      </w:r>
    </w:p>
    <w:p w14:paraId="52D36331" w14:textId="77777777" w:rsidR="00903E67" w:rsidRDefault="00903E67" w:rsidP="005636B6">
      <w:pPr>
        <w:spacing w:before="240" w:after="240"/>
      </w:pPr>
      <w:r>
        <w:t>Tomás de Aquino, inspirador, como de tantos otros de este pasaje).</w:t>
      </w:r>
    </w:p>
    <w:p w14:paraId="1291353B" w14:textId="77777777" w:rsidR="00903E67" w:rsidRDefault="00903E67" w:rsidP="005636B6">
      <w:pPr>
        <w:spacing w:before="240" w:after="240"/>
      </w:pPr>
      <w:r>
        <w:t>Beatriz.</w:t>
      </w:r>
    </w:p>
    <w:p w14:paraId="67B3D785" w14:textId="77777777" w:rsidR="00903E67" w:rsidRDefault="00903E67" w:rsidP="005636B6">
      <w:pPr>
        <w:spacing w:before="240" w:after="240"/>
      </w:pPr>
      <w:r>
        <w:t>Narciso creía que su reflejo en el agua era un rostro verdadero. Por el contrario, Dante piensa que son reflejos las almas que se</w:t>
      </w:r>
    </w:p>
    <w:p w14:paraId="79600745" w14:textId="77777777" w:rsidR="00903E67" w:rsidRDefault="00903E67" w:rsidP="005636B6">
      <w:pPr>
        <w:spacing w:before="240" w:after="240"/>
      </w:pPr>
      <w:r>
        <w:t>dirigen ahora hacia él.</w:t>
      </w:r>
    </w:p>
    <w:p w14:paraId="7403C8DD" w14:textId="77777777" w:rsidR="00903E67" w:rsidRDefault="00903E67" w:rsidP="005636B6">
      <w:pPr>
        <w:spacing w:before="240" w:after="240"/>
      </w:pPr>
      <w:r>
        <w:t>Aquellos que faltaron a algún voto, particularmente a un voto religioso.</w:t>
      </w:r>
    </w:p>
    <w:p w14:paraId="503DCE94" w14:textId="77777777" w:rsidR="00903E67" w:rsidRDefault="00903E67" w:rsidP="005636B6">
      <w:pPr>
        <w:spacing w:before="240" w:after="240"/>
      </w:pPr>
      <w:r>
        <w:t>Dante, como veremos, se dirige a la sombra de Piccarda Donati (Purgatorio, XXIV, - ), hermana de su amigo Forese y de</w:t>
      </w:r>
    </w:p>
    <w:p w14:paraId="6E2AED30" w14:textId="77777777" w:rsidR="00903E67" w:rsidRDefault="00903E67" w:rsidP="005636B6">
      <w:pPr>
        <w:spacing w:before="240" w:after="240"/>
      </w:pPr>
      <w:r>
        <w:t>Corso, Piccarda, muchacha de gran belleza, ingresó en un monasterio de Santa Clara, de donde fue sacada a la fuerza por su hermano</w:t>
      </w:r>
    </w:p>
    <w:p w14:paraId="7FDA3A14" w14:textId="77777777" w:rsidR="00903E67" w:rsidRDefault="00903E67" w:rsidP="005636B6">
      <w:pPr>
        <w:spacing w:before="240" w:after="240"/>
      </w:pPr>
      <w:r>
        <w:t>Corso para ser dada en matrimonio al despótico Rossellino della Tosa.</w:t>
      </w:r>
    </w:p>
    <w:p w14:paraId="71F303FA" w14:textId="77777777" w:rsidR="00903E67" w:rsidRDefault="00903E67" w:rsidP="005636B6">
      <w:pPr>
        <w:spacing w:before="240" w:after="240"/>
      </w:pPr>
      <w:r>
        <w:t>«Nuestro amor que refleja el amor divino.»</w:t>
      </w:r>
    </w:p>
    <w:p w14:paraId="12EC919F" w14:textId="77777777" w:rsidR="00903E67" w:rsidRDefault="00903E67" w:rsidP="005636B6">
      <w:pPr>
        <w:spacing w:before="240" w:after="240"/>
      </w:pPr>
      <w:r>
        <w:t>La esfera de la luna es la que gira más lentamente y la que está más alejada de Dios.</w:t>
      </w:r>
    </w:p>
    <w:p w14:paraId="189B47B9" w14:textId="77777777" w:rsidR="00903E67" w:rsidRDefault="00903E67" w:rsidP="005636B6">
      <w:pPr>
        <w:spacing w:before="240" w:after="240"/>
      </w:pPr>
      <w:r>
        <w:t>Dios.</w:t>
      </w:r>
    </w:p>
    <w:p w14:paraId="181B3836" w14:textId="77777777" w:rsidR="00903E67" w:rsidRDefault="00903E67" w:rsidP="005636B6">
      <w:pPr>
        <w:spacing w:before="240" w:after="240"/>
      </w:pPr>
      <w:r>
        <w:t>Neasse es una fórmula escolástica y expresa la consecuencia de un proceso lógico.</w:t>
      </w:r>
    </w:p>
    <w:p w14:paraId="67482557" w14:textId="77777777" w:rsidR="00903E67" w:rsidRDefault="00903E67" w:rsidP="005636B6">
      <w:pPr>
        <w:spacing w:before="240" w:after="240"/>
      </w:pPr>
      <w:r>
        <w:t>Etsi conjunción latina de carácter concesivo: «aunque».</w:t>
      </w:r>
    </w:p>
    <w:p w14:paraId="55CD5D83" w14:textId="77777777" w:rsidR="00903E67" w:rsidRDefault="00903E67" w:rsidP="005636B6">
      <w:pPr>
        <w:spacing w:before="240" w:after="240"/>
      </w:pPr>
      <w:r>
        <w:t>Se refiere Piccarda a Santa Clara, a cuya Orden perteneció. Santa Clara, compañera de San Francisco, nació en Asís en  y</w:t>
      </w:r>
    </w:p>
    <w:p w14:paraId="42893B70" w14:textId="77777777" w:rsidR="00903E67" w:rsidRDefault="00903E67" w:rsidP="005636B6">
      <w:pPr>
        <w:spacing w:before="240" w:after="240"/>
      </w:pPr>
      <w:r>
        <w:lastRenderedPageBreak/>
        <w:t>murió en .</w:t>
      </w:r>
    </w:p>
    <w:p w14:paraId="25BA1127" w14:textId="77777777" w:rsidR="00903E67" w:rsidRDefault="00903E67" w:rsidP="005636B6">
      <w:pPr>
        <w:spacing w:before="240" w:after="240"/>
      </w:pPr>
      <w:r>
        <w:t>Constanza (Purgatorio, III, ) fue hija del rey Ruggero II de Sicilia. Nació en  y casó en  con Enrique VI de Suabia,</w:t>
      </w:r>
    </w:p>
    <w:p w14:paraId="6E30DA5C" w14:textId="77777777" w:rsidR="00903E67" w:rsidRDefault="00903E67" w:rsidP="005636B6">
      <w:pPr>
        <w:spacing w:before="240" w:after="240"/>
      </w:pPr>
      <w:r>
        <w:t>hijo de Federico Barbarroja. Fue madre de Federico II, en cuya minoría ejerció el poder en Italia. Murió en . La leyenda güelfa de</w:t>
      </w:r>
    </w:p>
    <w:p w14:paraId="6335E96A" w14:textId="77777777" w:rsidR="00903E67" w:rsidRDefault="00903E67" w:rsidP="005636B6">
      <w:pPr>
        <w:spacing w:before="240" w:after="240"/>
      </w:pPr>
      <w:r>
        <w:t>la época le atribuyó una falsa profesión religiosa, quizás debida a la fama de Federico II como Anticristo, personaje al que se le</w:t>
      </w:r>
    </w:p>
    <w:p w14:paraId="26487A3A" w14:textId="77777777" w:rsidR="00903E67" w:rsidRDefault="00903E67" w:rsidP="005636B6">
      <w:pPr>
        <w:spacing w:before="240" w:after="240"/>
      </w:pPr>
      <w:r>
        <w:t>atribuía el ser concebido por una monja. Según dicha leyenda, Constanza habría dejado los hábitos después de los  años y habría</w:t>
      </w:r>
    </w:p>
    <w:p w14:paraId="4585BA11" w14:textId="77777777" w:rsidR="00903E67" w:rsidRDefault="00903E67" w:rsidP="005636B6">
      <w:pPr>
        <w:spacing w:before="240" w:after="240"/>
      </w:pPr>
      <w:r>
        <w:t>dado a luz a Federico II a los . En realidad, Constanza casó con Enrique VI a los .</w:t>
      </w:r>
    </w:p>
    <w:p w14:paraId="36400474" w14:textId="77777777" w:rsidR="00903E67" w:rsidRDefault="00903E67" w:rsidP="005636B6">
      <w:pPr>
        <w:spacing w:before="240" w:after="240"/>
      </w:pPr>
      <w:r>
        <w:t>Los tres vientos de Suabia son los tres emperadores ya citados: Federico Barbarroja, Enrique V y Federico II.</w:t>
      </w:r>
    </w:p>
    <w:p w14:paraId="50F7ADA8" w14:textId="77777777" w:rsidR="00903E67" w:rsidRDefault="00903E67" w:rsidP="005636B6">
      <w:pPr>
        <w:spacing w:before="240" w:after="240"/>
      </w:pPr>
      <w:r>
        <w:t>Este problema está planteado por Tomás de Aquino, aunque él niegue que puedan existir dos cosas perfectamente iguales e</w:t>
      </w:r>
    </w:p>
    <w:p w14:paraId="48CDE5DD" w14:textId="77777777" w:rsidR="00903E67" w:rsidRDefault="00903E67" w:rsidP="005636B6">
      <w:pPr>
        <w:spacing w:before="240" w:after="240"/>
      </w:pPr>
      <w:r>
        <w:t>igualmente atrayentes.</w:t>
      </w:r>
    </w:p>
    <w:p w14:paraId="1DF83557" w14:textId="77777777" w:rsidR="00903E67" w:rsidRDefault="00903E67" w:rsidP="005636B6">
      <w:pPr>
        <w:spacing w:before="240" w:after="240"/>
      </w:pPr>
      <w:r>
        <w:t>Daniel aclaró a Nabucodonosor el sentido de un sueño que el propio rey había olvidado, y calmó el enojo de éste que le había</w:t>
      </w:r>
    </w:p>
    <w:p w14:paraId="56230D37" w14:textId="77777777" w:rsidR="00903E67" w:rsidRDefault="00903E67" w:rsidP="005636B6">
      <w:pPr>
        <w:spacing w:before="240" w:after="240"/>
      </w:pPr>
      <w:r>
        <w:t>llevado a condenar a muerte a los sabios del reino incapaces de descifrarlo (Daniel, II, -). Beatriz, como Daniel, es capaz de ver el</w:t>
      </w:r>
    </w:p>
    <w:p w14:paraId="19BEE32E" w14:textId="77777777" w:rsidR="00903E67" w:rsidRDefault="00903E67" w:rsidP="005636B6">
      <w:pPr>
        <w:spacing w:before="240" w:after="240"/>
      </w:pPr>
      <w:r>
        <w:t>interior de las personas.</w:t>
      </w:r>
    </w:p>
    <w:p w14:paraId="4B1E1A47" w14:textId="77777777" w:rsidR="00903E67" w:rsidRDefault="00903E67" w:rsidP="005636B6">
      <w:pPr>
        <w:spacing w:before="240" w:after="240"/>
      </w:pPr>
      <w:r>
        <w:t>En el «Timeo» Platón coloca las almas, creadas antes que los cuerpos, en las diversas estrellas, a las que después de la muerte</w:t>
      </w:r>
    </w:p>
    <w:p w14:paraId="5CE2E2F8" w14:textId="77777777" w:rsidR="00903E67" w:rsidRDefault="00903E67" w:rsidP="005636B6">
      <w:pPr>
        <w:spacing w:before="240" w:after="240"/>
      </w:pPr>
      <w:r>
        <w:lastRenderedPageBreak/>
        <w:t>habrán de retornar. Dante conocía esta doctrina platónica a través de San Agustín y Santo Tomás.</w:t>
      </w:r>
    </w:p>
    <w:p w14:paraId="072A2162" w14:textId="77777777" w:rsidR="00903E67" w:rsidRDefault="00903E67" w:rsidP="005636B6">
      <w:pPr>
        <w:spacing w:before="240" w:after="240"/>
      </w:pPr>
      <w:r>
        <w:t>Velle es un término escolástico que significa querer, voluntad.</w:t>
      </w:r>
    </w:p>
    <w:p w14:paraId="764F658B" w14:textId="77777777" w:rsidR="00903E67" w:rsidRDefault="00903E67" w:rsidP="005636B6">
      <w:pPr>
        <w:spacing w:before="240" w:after="240"/>
      </w:pPr>
      <w:r>
        <w:t>De las dos dudas, aquella que es la más peligrosa para la fe, pues con su idea de la trasmigración de las almas contradecía el</w:t>
      </w:r>
    </w:p>
    <w:p w14:paraId="5EF7877F" w14:textId="77777777" w:rsidR="00903E67" w:rsidRDefault="00903E67" w:rsidP="005636B6">
      <w:pPr>
        <w:spacing w:before="240" w:after="240"/>
      </w:pPr>
      <w:r>
        <w:t>dogma de un alma individual creada por Dios en cada momento de la concepción (Purgatorio, XXV,  y ss.)</w:t>
      </w:r>
    </w:p>
    <w:p w14:paraId="5915F2AB" w14:textId="77777777" w:rsidR="00903E67" w:rsidRDefault="00903E67" w:rsidP="005636B6">
      <w:pPr>
        <w:spacing w:before="240" w:after="240"/>
      </w:pPr>
      <w:r>
        <w:t>- Todos los bienaventurados se encuentran de igual forma en el Empíreo, como veremos más adelante. El que Dante se los</w:t>
      </w:r>
    </w:p>
    <w:p w14:paraId="3A0B7AAA" w14:textId="77777777" w:rsidR="00903E67" w:rsidRDefault="00903E67" w:rsidP="005636B6">
      <w:pPr>
        <w:spacing w:before="240" w:after="240"/>
      </w:pPr>
      <w:r>
        <w:t>vaya encontrando en las diversas esferas que constituyen las etapas de su viaje celeste es sólo para que con su pobre mente humana</w:t>
      </w:r>
    </w:p>
    <w:p w14:paraId="656D9EDA" w14:textId="77777777" w:rsidR="00903E67" w:rsidRDefault="00903E67" w:rsidP="005636B6">
      <w:pPr>
        <w:spacing w:before="240" w:after="240"/>
      </w:pPr>
      <w:r>
        <w:t>entienda mejor la disposición del paraíso.</w:t>
      </w:r>
    </w:p>
    <w:p w14:paraId="3973FBE5" w14:textId="77777777" w:rsidR="00903E67" w:rsidRDefault="00903E67" w:rsidP="005636B6">
      <w:pPr>
        <w:spacing w:before="240" w:after="240"/>
      </w:pPr>
      <w:r>
        <w:t>Las almas se aparecen en la luna, pero no están allí.</w:t>
      </w:r>
    </w:p>
    <w:p w14:paraId="31934CD8" w14:textId="77777777" w:rsidR="00903E67" w:rsidRDefault="00903E67" w:rsidP="005636B6">
      <w:pPr>
        <w:spacing w:before="240" w:after="240"/>
      </w:pPr>
      <w:r>
        <w:t>La otra duda no contiene el peligro de la herejía.</w:t>
      </w:r>
    </w:p>
    <w:p w14:paraId="7AF7CD56" w14:textId="77777777" w:rsidR="00903E67" w:rsidRDefault="00903E67" w:rsidP="005636B6">
      <w:pPr>
        <w:spacing w:before="240" w:after="240"/>
      </w:pPr>
      <w:r>
        <w:t>- El que parezca iniusto al hombre con su estrecho conocimiento, la</w:t>
      </w:r>
    </w:p>
    <w:p w14:paraId="0F8D5867" w14:textId="77777777" w:rsidR="00903E67" w:rsidRDefault="00903E67" w:rsidP="005636B6">
      <w:pPr>
        <w:spacing w:before="240" w:after="240"/>
      </w:pPr>
      <w:r>
        <w:t>justicia divina, nos debe hacer creer más aún en los secretos designios del incanzable orden divino, no apartamos del camino de la fe.</w:t>
      </w:r>
    </w:p>
    <w:p w14:paraId="3C851A25" w14:textId="77777777" w:rsidR="00903E67" w:rsidRDefault="00903E67" w:rsidP="005636B6">
      <w:pPr>
        <w:spacing w:before="240" w:after="240"/>
      </w:pPr>
      <w:r>
        <w:t>- El fuego siempre tiende a recuperar su natural tendencia hacia lo alto, a pesar de la fuerza que se haga por mantenerlo a</w:t>
      </w:r>
    </w:p>
    <w:p w14:paraId="5948D628" w14:textId="77777777" w:rsidR="00903E67" w:rsidRDefault="00903E67" w:rsidP="005636B6">
      <w:pPr>
        <w:spacing w:before="240" w:after="240"/>
      </w:pPr>
      <w:r>
        <w:t>ras del suelo.</w:t>
      </w:r>
    </w:p>
    <w:p w14:paraId="5A4C98C4" w14:textId="77777777" w:rsidR="00903E67" w:rsidRDefault="00903E67" w:rsidP="005636B6">
      <w:pPr>
        <w:spacing w:before="240" w:after="240"/>
      </w:pPr>
      <w:r>
        <w:t>San Lorenzo aguantó el tormento de la parrilla sin quebrantar su fe.</w:t>
      </w:r>
    </w:p>
    <w:p w14:paraId="478D880C" w14:textId="77777777" w:rsidR="00903E67" w:rsidRDefault="00903E67" w:rsidP="005636B6">
      <w:pPr>
        <w:spacing w:before="240" w:after="240"/>
      </w:pPr>
      <w:r>
        <w:lastRenderedPageBreak/>
        <w:t>Mucio Scevola, joven romano de los primeros tiempos de la ciudad, se quemó la mano por haber fallado en su intento de</w:t>
      </w:r>
    </w:p>
    <w:p w14:paraId="1BA8FCF8" w14:textId="77777777" w:rsidR="00903E67" w:rsidRDefault="00903E67" w:rsidP="005636B6">
      <w:pPr>
        <w:spacing w:before="240" w:after="240"/>
      </w:pPr>
      <w:r>
        <w:t>asesinar al rey etrusco Porsena. Lo cuenta Tito Livio (Ab uerbe ondita, II,  y ss.) y es una figura muy conocida de esta legendaria</w:t>
      </w:r>
    </w:p>
    <w:p w14:paraId="3CFD69F2" w14:textId="77777777" w:rsidR="00903E67" w:rsidRDefault="00903E67" w:rsidP="005636B6">
      <w:pPr>
        <w:spacing w:before="240" w:after="240"/>
      </w:pPr>
      <w:r>
        <w:t>etapa romana.</w:t>
      </w:r>
    </w:p>
    <w:p w14:paraId="60D63710" w14:textId="77777777" w:rsidR="00903E67" w:rsidRDefault="00903E67" w:rsidP="005636B6">
      <w:pPr>
        <w:spacing w:before="240" w:after="240"/>
      </w:pPr>
      <w:r>
        <w:t>Aicmeón, hijo de Anfiarao (Purgatorio, XII, -), mató a su madre Erifile a instancias de su propio padre.</w:t>
      </w:r>
    </w:p>
    <w:p w14:paraId="150B4BF7" w14:textId="77777777" w:rsidR="00903E67" w:rsidRDefault="00903E67" w:rsidP="005636B6">
      <w:pPr>
        <w:spacing w:before="240" w:after="240"/>
      </w:pPr>
      <w:r>
        <w:t>Existe una voluntad absoluta que siempre quiere el bien y rechaza el mal, y otra relativa que escoge un mal menor para evitar</w:t>
      </w:r>
    </w:p>
    <w:p w14:paraId="6D6DEC77" w14:textId="77777777" w:rsidR="00903E67" w:rsidRDefault="00903E67" w:rsidP="005636B6">
      <w:pPr>
        <w:spacing w:before="240" w:after="240"/>
      </w:pPr>
      <w:r>
        <w:t>uno mayor.</w:t>
      </w:r>
    </w:p>
    <w:p w14:paraId="2D1571BD" w14:textId="77777777" w:rsidR="00903E67" w:rsidRDefault="00903E67" w:rsidP="005636B6">
      <w:pPr>
        <w:spacing w:before="240" w:after="240"/>
      </w:pPr>
      <w:r>
        <w:t>Dios.</w:t>
      </w:r>
    </w:p>
    <w:p w14:paraId="2AB937B4" w14:textId="77777777" w:rsidR="00903E67" w:rsidRDefault="00903E67" w:rsidP="005636B6">
      <w:pPr>
        <w:spacing w:before="240" w:after="240"/>
      </w:pPr>
      <w:r>
        <w:t>La ciencia divina.</w:t>
      </w:r>
    </w:p>
    <w:p w14:paraId="1E9AB847" w14:textId="77777777" w:rsidR="00903E67" w:rsidRDefault="00903E67" w:rsidP="005636B6">
      <w:pPr>
        <w:spacing w:before="240" w:after="240"/>
      </w:pPr>
      <w:r>
        <w:t>Frustra, término escolástico que equivale a en vano.</w:t>
      </w:r>
    </w:p>
    <w:p w14:paraId="309C4500" w14:textId="77777777" w:rsidR="00903E67" w:rsidRDefault="00903E67" w:rsidP="005636B6">
      <w:pPr>
        <w:spacing w:before="240" w:after="240"/>
      </w:pPr>
      <w:r>
        <w:t>La duda es el camino que lleva a la certeza.</w:t>
      </w:r>
    </w:p>
    <w:p w14:paraId="760FD63B" w14:textId="77777777" w:rsidR="00903E67" w:rsidRDefault="00903E67" w:rsidP="005636B6">
      <w:pPr>
        <w:spacing w:before="240" w:after="240"/>
      </w:pPr>
      <w:r>
        <w:t>De la visión de Dios.</w:t>
      </w:r>
    </w:p>
    <w:p w14:paraId="589A8F57" w14:textId="77777777" w:rsidR="00903E67" w:rsidRDefault="00903E67" w:rsidP="005636B6">
      <w:pPr>
        <w:spacing w:before="240" w:after="240"/>
      </w:pPr>
      <w:r>
        <w:t>Únicamente el hombre y los ángeles son libres.</w:t>
      </w:r>
    </w:p>
    <w:p w14:paraId="3C79EAD3" w14:textId="77777777" w:rsidR="00903E67" w:rsidRDefault="00903E67" w:rsidP="005636B6">
      <w:pPr>
        <w:spacing w:before="240" w:after="240"/>
      </w:pPr>
      <w:r>
        <w:t>El consentimiento del hombre al hacer el voto debe ir acompañado del consentimiento divino.</w:t>
      </w:r>
    </w:p>
    <w:p w14:paraId="2C3281E9" w14:textId="77777777" w:rsidR="00903E67" w:rsidRDefault="00903E67" w:rsidP="005636B6">
      <w:pPr>
        <w:spacing w:before="240" w:after="240"/>
      </w:pPr>
      <w:r>
        <w:t>De la misma libertad, que se sacrifica al hacer el voto libremente.</w:t>
      </w:r>
    </w:p>
    <w:p w14:paraId="28AE98A5" w14:textId="77777777" w:rsidR="00903E67" w:rsidRDefault="00903E67" w:rsidP="005636B6">
      <w:pPr>
        <w:spacing w:before="240" w:after="240"/>
      </w:pPr>
      <w:r>
        <w:t>En el voto hay dos elementos: uno material y otro formal</w:t>
      </w:r>
    </w:p>
    <w:p w14:paraId="4D22B2FB" w14:textId="77777777" w:rsidR="00903E67" w:rsidRDefault="00903E67" w:rsidP="005636B6">
      <w:pPr>
        <w:spacing w:before="240" w:after="240"/>
      </w:pPr>
      <w:r>
        <w:t>Levítico, XXVII, .</w:t>
      </w:r>
    </w:p>
    <w:p w14:paraId="47391423" w14:textId="77777777" w:rsidR="00903E67" w:rsidRDefault="00903E67" w:rsidP="005636B6">
      <w:pPr>
        <w:spacing w:before="240" w:after="240"/>
      </w:pPr>
      <w:r>
        <w:lastRenderedPageBreak/>
        <w:t>De la autoridad eclesiástica (Purgatorio, IX, ).</w:t>
      </w:r>
    </w:p>
    <w:p w14:paraId="73C64B18" w14:textId="77777777" w:rsidR="00903E67" w:rsidRDefault="00903E67" w:rsidP="005636B6">
      <w:pPr>
        <w:spacing w:before="240" w:after="240"/>
      </w:pPr>
      <w:r>
        <w:t>La nueva materia del voto no puede ser de menos valor que la primera.</w:t>
      </w:r>
    </w:p>
    <w:p w14:paraId="193BC365" w14:textId="77777777" w:rsidR="00903E67" w:rsidRDefault="00903E67" w:rsidP="005636B6">
      <w:pPr>
        <w:spacing w:before="240" w:after="240"/>
      </w:pPr>
      <w:r>
        <w:t>Por ejemplo, la ofrenda de la virginidad, que no encuentra substitución por otro voto.</w:t>
      </w:r>
    </w:p>
    <w:p w14:paraId="24C3ADEB" w14:textId="77777777" w:rsidR="00903E67" w:rsidRDefault="00903E67" w:rsidP="005636B6">
      <w:pPr>
        <w:spacing w:before="240" w:after="240"/>
      </w:pPr>
      <w:r>
        <w:t>Recuérdese la historia narrada en Jueces, XI, -. El caudillo hebreo Jefté ofreció como prenda de la ayuda divina en la lucha</w:t>
      </w:r>
    </w:p>
    <w:p w14:paraId="01F3DB01" w14:textId="77777777" w:rsidR="00903E67" w:rsidRDefault="00903E67" w:rsidP="005636B6">
      <w:pPr>
        <w:spacing w:before="240" w:after="240"/>
      </w:pPr>
      <w:r>
        <w:t>contra los ammonitas el sacrificio del primer ser que saliera a su encuentro al regresar a casa, tal vez pensando en su fiel perro. En</w:t>
      </w:r>
    </w:p>
    <w:p w14:paraId="0325658C" w14:textId="77777777" w:rsidR="00903E67" w:rsidRDefault="00903E67" w:rsidP="005636B6">
      <w:pPr>
        <w:spacing w:before="240" w:after="240"/>
      </w:pPr>
      <w:r>
        <w:t>lugar de éste fue su hija, aún doncella, quien salió a recibirle. Antes de ser sacrificada, obtuvo de su padre el plazo de un mes para</w:t>
      </w:r>
    </w:p>
    <w:p w14:paraId="4CB55778" w14:textId="77777777" w:rsidR="00903E67" w:rsidRDefault="00903E67" w:rsidP="005636B6">
      <w:pPr>
        <w:spacing w:before="240" w:after="240"/>
      </w:pPr>
      <w:r>
        <w:t>gozar de los últimos días de su vida en compañía de sus amigas. Los Padres de la Iglesia condenaron este voto y su cumplimiento.</w:t>
      </w:r>
    </w:p>
    <w:p w14:paraId="63E97C7D" w14:textId="77777777" w:rsidR="00903E67" w:rsidRDefault="00903E67" w:rsidP="005636B6">
      <w:pPr>
        <w:spacing w:before="240" w:after="240"/>
      </w:pPr>
      <w:r>
        <w:t>Para contentar a la diosa Artemisa que mantenía paralizada la escuadra griega en Aulide, Agamenón prometió sacrificarle,</w:t>
      </w:r>
    </w:p>
    <w:p w14:paraId="0F59C12C" w14:textId="77777777" w:rsidR="00903E67" w:rsidRDefault="00903E67" w:rsidP="005636B6">
      <w:pPr>
        <w:spacing w:before="240" w:after="240"/>
      </w:pPr>
      <w:r>
        <w:t>según la versión de Cicerón que Dante debe manejar, el ser más hermoso que hubiese nacido ese año, que resultó ser su hija lfigenia.</w:t>
      </w:r>
    </w:p>
    <w:p w14:paraId="01546ED5" w14:textId="77777777" w:rsidR="00903E67" w:rsidRDefault="00903E67" w:rsidP="005636B6">
      <w:pPr>
        <w:spacing w:before="240" w:after="240"/>
      </w:pPr>
      <w:r>
        <w:t>Dante sigue aquí a Cicerón que condenaba el proceder del caudillo aqueo (De officiis, III, ). Hay otras versiones del sacrificio de la</w:t>
      </w:r>
    </w:p>
    <w:p w14:paraId="1F2C9D8C" w14:textId="77777777" w:rsidR="00903E67" w:rsidRDefault="00903E67" w:rsidP="005636B6">
      <w:pPr>
        <w:spacing w:before="240" w:after="240"/>
      </w:pPr>
      <w:r>
        <w:t>princesa micénica.</w:t>
      </w:r>
    </w:p>
    <w:p w14:paraId="0DA4D83C" w14:textId="77777777" w:rsidR="00903E67" w:rsidRDefault="00903E67" w:rsidP="005636B6">
      <w:pPr>
        <w:spacing w:before="240" w:after="240"/>
      </w:pPr>
      <w:r>
        <w:t>Algunos religiosos desligaban de los votos de difícil cumplimiento a cambio de dinero.</w:t>
      </w:r>
    </w:p>
    <w:p w14:paraId="080822A5" w14:textId="77777777" w:rsidR="00903E67" w:rsidRDefault="00903E67" w:rsidP="005636B6">
      <w:pPr>
        <w:spacing w:before="240" w:after="240"/>
      </w:pPr>
      <w:r>
        <w:t>Los hebreos practicaban una religión más austera que los cristianos.</w:t>
      </w:r>
    </w:p>
    <w:p w14:paraId="3B25CF8C" w14:textId="77777777" w:rsidR="00903E67" w:rsidRDefault="00903E67" w:rsidP="005636B6">
      <w:pPr>
        <w:spacing w:before="240" w:after="240"/>
      </w:pPr>
      <w:r>
        <w:lastRenderedPageBreak/>
        <w:t>Hacia el Ecuador, o el propio Empíreo.</w:t>
      </w:r>
    </w:p>
    <w:p w14:paraId="34980783" w14:textId="77777777" w:rsidR="00903E67" w:rsidRDefault="00903E67" w:rsidP="005636B6">
      <w:pPr>
        <w:spacing w:before="240" w:after="240"/>
      </w:pPr>
      <w:r>
        <w:t>El cielo de Mercurio, donde se encuentran los espíritus activos. Su actividad se encaminaba a dejar mayor memoria de sí</w:t>
      </w:r>
    </w:p>
    <w:p w14:paraId="4765000F" w14:textId="77777777" w:rsidR="00903E67" w:rsidRDefault="00903E67" w:rsidP="005636B6">
      <w:pPr>
        <w:spacing w:before="240" w:after="240"/>
      </w:pPr>
      <w:r>
        <w:t>mismos y esto los coloca en un lugar inferior del Paraíso.</w:t>
      </w:r>
    </w:p>
    <w:p w14:paraId="08C026A1" w14:textId="77777777" w:rsidR="00903E67" w:rsidRDefault="00903E67" w:rsidP="005636B6">
      <w:pPr>
        <w:spacing w:before="240" w:after="240"/>
      </w:pPr>
      <w:r>
        <w:t>«Ved a Dante, que acrecentará nuestro amor cuando gustosamente resolvamos las dudas que nos plantee.»</w:t>
      </w:r>
    </w:p>
    <w:p w14:paraId="4E96A689" w14:textId="77777777" w:rsidR="00903E67" w:rsidRDefault="00903E67" w:rsidP="005636B6">
      <w:pPr>
        <w:spacing w:before="240" w:after="240"/>
      </w:pPr>
      <w:r>
        <w:t>La vida. Dante pertenece a la iglesia militante.</w:t>
      </w:r>
    </w:p>
    <w:p w14:paraId="047FAA84" w14:textId="77777777" w:rsidR="00903E67" w:rsidRDefault="00903E67" w:rsidP="005636B6">
      <w:pPr>
        <w:spacing w:before="240" w:after="240"/>
      </w:pPr>
      <w:r>
        <w:t>Como veremos, se trata del emperador Justiniano.</w:t>
      </w:r>
    </w:p>
    <w:p w14:paraId="30BD4E24" w14:textId="77777777" w:rsidR="00903E67" w:rsidRDefault="00903E67" w:rsidP="005636B6">
      <w:pPr>
        <w:spacing w:before="240" w:after="240"/>
      </w:pPr>
      <w:r>
        <w:t>«Para ejercitar hacia mí su caridad.»</w:t>
      </w:r>
    </w:p>
    <w:p w14:paraId="696B79CA" w14:textId="77777777" w:rsidR="00903E67" w:rsidRDefault="00903E67" w:rsidP="005636B6">
      <w:pPr>
        <w:spacing w:before="240" w:after="240"/>
      </w:pPr>
      <w:r>
        <w:t>Constantino trasladó la capital a oriente, de donde muchos siglos atrás había salido Eneas para dar lugar a la fundación de</w:t>
      </w:r>
    </w:p>
    <w:p w14:paraId="5B2C3BDC" w14:textId="77777777" w:rsidR="00903E67" w:rsidRDefault="00903E67" w:rsidP="005636B6">
      <w:pPr>
        <w:spacing w:before="240" w:after="240"/>
      </w:pPr>
      <w:r>
        <w:t>Roma.</w:t>
      </w:r>
    </w:p>
    <w:p w14:paraId="4B013BF7" w14:textId="77777777" w:rsidR="00903E67" w:rsidRDefault="00903E67" w:rsidP="005636B6">
      <w:pPr>
        <w:spacing w:before="240" w:after="240"/>
      </w:pPr>
      <w:r>
        <w:t>Constantinopla, la nueva capital del imperio, se encontraba cerca de la región de la Tróada, en el Asia Menor, donde se</w:t>
      </w:r>
    </w:p>
    <w:p w14:paraId="096652CB" w14:textId="77777777" w:rsidR="00903E67" w:rsidRDefault="00903E67" w:rsidP="005636B6">
      <w:pPr>
        <w:spacing w:before="240" w:after="240"/>
      </w:pPr>
      <w:r>
        <w:t>encontraba la ciudad de Troya, antecedente de Roma.</w:t>
      </w:r>
    </w:p>
    <w:p w14:paraId="3582E3FA" w14:textId="77777777" w:rsidR="00903E67" w:rsidRDefault="00903E67" w:rsidP="005636B6">
      <w:pPr>
        <w:spacing w:before="240" w:after="240"/>
      </w:pPr>
      <w:r>
        <w:t>Justiniano, nacido en , fue elegido emperador de oriente en  y murió en . Más que por sus intentos de reconstruir el</w:t>
      </w:r>
    </w:p>
    <w:p w14:paraId="7970CA6E" w14:textId="77777777" w:rsidR="00903E67" w:rsidRDefault="00903E67" w:rsidP="005636B6">
      <w:pPr>
        <w:spacing w:before="240" w:after="240"/>
      </w:pPr>
      <w:r>
        <w:t>imperio de sus mayores, Dante nos lo presenta como legislador, cuya tarea de recopilar y depurar todas las leyes romanas se atribuye a</w:t>
      </w:r>
    </w:p>
    <w:p w14:paraId="7712CB47" w14:textId="77777777" w:rsidR="00903E67" w:rsidRDefault="00903E67" w:rsidP="005636B6">
      <w:pPr>
        <w:spacing w:before="240" w:after="240"/>
      </w:pPr>
      <w:r>
        <w:t>una inspiración divina.</w:t>
      </w:r>
    </w:p>
    <w:p w14:paraId="270D6399" w14:textId="77777777" w:rsidR="00903E67" w:rsidRDefault="00903E67" w:rsidP="005636B6">
      <w:pPr>
        <w:spacing w:before="240" w:after="240"/>
      </w:pPr>
      <w:r>
        <w:t>La herejía monofisita, extendidisima en las provincias de Siria y de Egipto, que negaba la unión hipostática.</w:t>
      </w:r>
    </w:p>
    <w:p w14:paraId="47B2A159" w14:textId="77777777" w:rsidR="00903E67" w:rsidRDefault="00903E67" w:rsidP="005636B6">
      <w:pPr>
        <w:spacing w:before="240" w:after="240"/>
      </w:pPr>
      <w:r>
        <w:lastRenderedPageBreak/>
        <w:t>Agapito I, papa desde  a , enviado por Teodato, rey ostrogrodo, a Constantinopla para pedir la paz a Justiniano, y aunque</w:t>
      </w:r>
    </w:p>
    <w:p w14:paraId="2AE4B916" w14:textId="77777777" w:rsidR="00903E67" w:rsidRDefault="00903E67" w:rsidP="005636B6">
      <w:pPr>
        <w:spacing w:before="240" w:after="240"/>
      </w:pPr>
      <w:r>
        <w:t>no pudo conseguirla, al parecer sí logró convertir a Justiniano,</w:t>
      </w:r>
    </w:p>
    <w:p w14:paraId="239D4E18" w14:textId="77777777" w:rsidR="00903E67" w:rsidRDefault="00903E67" w:rsidP="005636B6">
      <w:pPr>
        <w:spacing w:before="240" w:after="240"/>
      </w:pPr>
      <w:r>
        <w:t>Es decir, ahora cree en la doble naturaleza de Cristo con la misma claridad que en un juicio contradictorio si uno de los términos</w:t>
      </w:r>
    </w:p>
    <w:p w14:paraId="64C9C509" w14:textId="77777777" w:rsidR="00903E67" w:rsidRDefault="00903E67" w:rsidP="005636B6">
      <w:pPr>
        <w:spacing w:before="240" w:after="240"/>
      </w:pPr>
      <w:r>
        <w:t>es verdadero el otro es necesariamente falso.</w:t>
      </w:r>
    </w:p>
    <w:p w14:paraId="2B98CDB3" w14:textId="77777777" w:rsidR="00903E67" w:rsidRDefault="00903E67" w:rsidP="005636B6">
      <w:pPr>
        <w:spacing w:before="240" w:after="240"/>
      </w:pPr>
      <w:r>
        <w:t>A su dedicación legislativa.</w:t>
      </w:r>
    </w:p>
    <w:p w14:paraId="2018274B" w14:textId="77777777" w:rsidR="00903E67" w:rsidRDefault="00903E67" w:rsidP="005636B6">
      <w:pPr>
        <w:spacing w:before="240" w:after="240"/>
      </w:pPr>
      <w:r>
        <w:t>Belisario (-) fue el más importante de los generales de Justiniano. Combatió gloriosamente en el frente persa, en el norte</w:t>
      </w:r>
    </w:p>
    <w:p w14:paraId="59A824DD" w14:textId="77777777" w:rsidR="00903E67" w:rsidRDefault="00903E67" w:rsidP="005636B6">
      <w:pPr>
        <w:spacing w:before="240" w:after="240"/>
      </w:pPr>
      <w:r>
        <w:t>de África y en Italia. Parece que Dante no conociese las desavenencias entre el emperador y su general, al que llama «mío» en el</w:t>
      </w:r>
    </w:p>
    <w:p w14:paraId="229B0A1A" w14:textId="77777777" w:rsidR="00903E67" w:rsidRDefault="00903E67" w:rsidP="005636B6">
      <w:pPr>
        <w:spacing w:before="240" w:after="240"/>
      </w:pPr>
      <w:r>
        <w:t>original. Los éxitos de Belisario permitieron que él se dedicara a su tarea de recopilar el «Corpus luris civilis».</w:t>
      </w:r>
    </w:p>
    <w:p w14:paraId="30DF5CCA" w14:textId="77777777" w:rsidR="00903E67" w:rsidRDefault="00903E67" w:rsidP="005636B6">
      <w:pPr>
        <w:spacing w:before="240" w:after="240"/>
      </w:pPr>
      <w:r>
        <w:t>Dante, por boca de Justiniano, va a dedicar una larga digresión a la historia de Roma, y posteriormente a la del imperio</w:t>
      </w:r>
    </w:p>
    <w:p w14:paraId="03F786F4" w14:textId="77777777" w:rsidR="00903E67" w:rsidRDefault="00903E67" w:rsidP="005636B6">
      <w:pPr>
        <w:spacing w:before="240" w:after="240"/>
      </w:pPr>
      <w:r>
        <w:t>germánico, legítimo sucesor de las glorias de aquélla, simbolizados ambos por el águila emblemática. Dante se complace en unir la</w:t>
      </w:r>
    </w:p>
    <w:p w14:paraId="4A0102C0" w14:textId="77777777" w:rsidR="00903E67" w:rsidRDefault="00903E67" w:rsidP="005636B6">
      <w:pPr>
        <w:spacing w:before="240" w:after="240"/>
      </w:pPr>
      <w:r>
        <w:t>historia del Imperio con la redención y la Iglesia. Anotaré brevemente las etapas del relato.</w:t>
      </w:r>
    </w:p>
    <w:p w14:paraId="23D35DDD" w14:textId="77777777" w:rsidR="00903E67" w:rsidRDefault="00903E67" w:rsidP="005636B6">
      <w:pPr>
        <w:spacing w:before="240" w:after="240"/>
      </w:pPr>
      <w:r>
        <w:t>Los gibelinos y los güelfos.</w:t>
      </w:r>
    </w:p>
    <w:p w14:paraId="7EC4A027" w14:textId="77777777" w:rsidR="00903E67" w:rsidRDefault="00903E67" w:rsidP="005636B6">
      <w:pPr>
        <w:spacing w:before="240" w:after="240"/>
      </w:pPr>
      <w:r>
        <w:t>Personaje de la Eneida, hijo del rey del Lacio, Evandro, que murió en la lucha contra Turno, rey de los rútulos, apoyando la</w:t>
      </w:r>
    </w:p>
    <w:p w14:paraId="5840F333" w14:textId="77777777" w:rsidR="00903E67" w:rsidRDefault="00903E67" w:rsidP="005636B6">
      <w:pPr>
        <w:spacing w:before="240" w:after="240"/>
      </w:pPr>
      <w:r>
        <w:lastRenderedPageBreak/>
        <w:t>causa de Eneas. Esta digresión enlaza, pues, con el final del poema de Virgilio.</w:t>
      </w:r>
    </w:p>
    <w:p w14:paraId="4EBECF42" w14:textId="77777777" w:rsidR="00903E67" w:rsidRDefault="00903E67" w:rsidP="005636B6">
      <w:pPr>
        <w:spacing w:before="240" w:after="240"/>
      </w:pPr>
      <w:r>
        <w:t>Alba Longa, mítica ciudad a la que Roma estuvo sometida en los primeros años de su historia, hasta el combate de los Horacios</w:t>
      </w:r>
    </w:p>
    <w:p w14:paraId="0921E7C1" w14:textId="77777777" w:rsidR="00903E67" w:rsidRDefault="00903E67" w:rsidP="005636B6">
      <w:pPr>
        <w:spacing w:before="240" w:after="240"/>
      </w:pPr>
      <w:r>
        <w:t>contra los Curiacios, en que los primeros, romanos, vencieron a los segundos, de Alba, pasando a Roma la supremacía imperial.</w:t>
      </w:r>
    </w:p>
    <w:p w14:paraId="74C4833E" w14:textId="77777777" w:rsidR="00903E67" w:rsidRDefault="00903E67" w:rsidP="005636B6">
      <w:pPr>
        <w:spacing w:before="240" w:after="240"/>
      </w:pPr>
      <w:r>
        <w:t>Durante la época de los siete reyes, desde el rapto de las Sabinas hasta la caída de los Tarquinos, tras la violación de Lucrecia,</w:t>
      </w:r>
    </w:p>
    <w:p w14:paraId="31EBE134" w14:textId="77777777" w:rsidR="00903E67" w:rsidRDefault="00903E67" w:rsidP="005636B6">
      <w:pPr>
        <w:spacing w:before="240" w:after="240"/>
      </w:pPr>
      <w:r>
        <w:t>que dio lugar al comienzo de la etapa republicana.</w:t>
      </w:r>
    </w:p>
    <w:p w14:paraId="412B4F26" w14:textId="77777777" w:rsidR="00903E67" w:rsidRDefault="00903E67" w:rsidP="005636B6">
      <w:pPr>
        <w:spacing w:before="240" w:after="240"/>
      </w:pPr>
      <w:r>
        <w:t>Breno, jefe de los galos que invadieron Italia en el siglo IV a.C. Pirro, rey de Epiro, defensor de las ciudades griegas atacadas</w:t>
      </w:r>
    </w:p>
    <w:p w14:paraId="358834AE" w14:textId="77777777" w:rsidR="00903E67" w:rsidRDefault="00903E67" w:rsidP="005636B6">
      <w:pPr>
        <w:spacing w:before="240" w:after="240"/>
      </w:pPr>
      <w:r>
        <w:t>por Roma en su proceso de expansión por la península Itálica.</w:t>
      </w:r>
    </w:p>
    <w:p w14:paraId="4559C2D0" w14:textId="77777777" w:rsidR="00903E67" w:rsidRDefault="00903E67" w:rsidP="005636B6">
      <w:pPr>
        <w:spacing w:before="240" w:after="240"/>
      </w:pPr>
      <w:r>
        <w:t>Algunos grandes hombres de la etapa heroica de Roma: Tito Manlio Torcuato, vencedor de los galos; Cincinato, así llamado</w:t>
      </w:r>
    </w:p>
    <w:p w14:paraId="1F9389F8" w14:textId="77777777" w:rsidR="00903E67" w:rsidRDefault="00903E67" w:rsidP="005636B6">
      <w:pPr>
        <w:spacing w:before="240" w:after="240"/>
      </w:pPr>
      <w:r>
        <w:t>por su pelo rizado, fue dictador contra los samnitas, y acabada la guerra regresó pacíficamente a sus tareas agrícolas. Son muchos los</w:t>
      </w:r>
    </w:p>
    <w:p w14:paraId="7A20B1DA" w14:textId="77777777" w:rsidR="00903E67" w:rsidRDefault="00903E67" w:rsidP="005636B6">
      <w:pPr>
        <w:spacing w:before="240" w:after="240"/>
      </w:pPr>
      <w:r>
        <w:t>Fabios y los Decios que merecieron las alabanzas de Justiniano.</w:t>
      </w:r>
    </w:p>
    <w:p w14:paraId="5353F254" w14:textId="77777777" w:rsidR="00903E67" w:rsidRDefault="00903E67" w:rsidP="005636B6">
      <w:pPr>
        <w:spacing w:before="240" w:after="240"/>
      </w:pPr>
      <w:r>
        <w:t>Es decir, africanos: los cartagineses.</w:t>
      </w:r>
    </w:p>
    <w:p w14:paraId="56845D5A" w14:textId="77777777" w:rsidR="00903E67" w:rsidRDefault="00903E67" w:rsidP="005636B6">
      <w:pPr>
        <w:spacing w:before="240" w:after="240"/>
      </w:pPr>
      <w:r>
        <w:t>- Publio Cornelio Escipión Africano obtuvo a edad muy temprana sus principales triunfos en España contra Cartago. Cneo</w:t>
      </w:r>
    </w:p>
    <w:p w14:paraId="2EFE218F" w14:textId="77777777" w:rsidR="00903E67" w:rsidRDefault="00903E67" w:rsidP="005636B6">
      <w:pPr>
        <w:spacing w:before="240" w:after="240"/>
      </w:pPr>
      <w:r>
        <w:t>Pompeyo luchó también muy joven en el partido de Sila contra Mario y obtuvo el triunfo a los  años; el cónsul Fiorino destruyó la</w:t>
      </w:r>
    </w:p>
    <w:p w14:paraId="665A38F3" w14:textId="77777777" w:rsidR="00903E67" w:rsidRDefault="00903E67" w:rsidP="005636B6">
      <w:pPr>
        <w:spacing w:before="240" w:after="240"/>
      </w:pPr>
      <w:r>
        <w:lastRenderedPageBreak/>
        <w:t>ciudad etrusca de Fiésole, junto a Florencia (Infierno, XV, -; Paraíso, XV, -).</w:t>
      </w:r>
    </w:p>
    <w:p w14:paraId="2E479F7D" w14:textId="77777777" w:rsidR="00903E67" w:rsidRDefault="00903E67" w:rsidP="005636B6">
      <w:pPr>
        <w:spacing w:before="240" w:after="240"/>
      </w:pPr>
      <w:r>
        <w:t>César se hizo con el poder algunos años antes del nacimiento de Cristo.</w:t>
      </w:r>
    </w:p>
    <w:p w14:paraId="0CBE56C1" w14:textId="77777777" w:rsidR="00903E67" w:rsidRDefault="00903E67" w:rsidP="005636B6">
      <w:pPr>
        <w:spacing w:before="240" w:after="240"/>
      </w:pPr>
      <w:r>
        <w:t>Alusión a la conquista de las Galias, delimitada por esos ríos, que llevó a cabo César.</w:t>
      </w:r>
    </w:p>
    <w:p w14:paraId="7D12E381" w14:textId="77777777" w:rsidR="00903E67" w:rsidRDefault="00903E67" w:rsidP="005636B6">
      <w:pPr>
        <w:spacing w:before="240" w:after="240"/>
      </w:pPr>
      <w:r>
        <w:t>Ahora se refiere a la guerra civil entre César y Pompeyo.</w:t>
      </w:r>
    </w:p>
    <w:p w14:paraId="58AED14F" w14:textId="77777777" w:rsidR="00903E67" w:rsidRDefault="00903E67" w:rsidP="005636B6">
      <w:pPr>
        <w:spacing w:before="240" w:after="240"/>
      </w:pPr>
      <w:r>
        <w:t>Batalla en que César derrotó a Pompeyo, el cual huyó a Egipto, donde fue asesinado por orden de Tolomeo, para congraciarse</w:t>
      </w:r>
    </w:p>
    <w:p w14:paraId="45A0B0DF" w14:textId="77777777" w:rsidR="00903E67" w:rsidRDefault="00903E67" w:rsidP="005636B6">
      <w:pPr>
        <w:spacing w:before="240" w:after="240"/>
      </w:pPr>
      <w:r>
        <w:t>con el triunfador.</w:t>
      </w:r>
    </w:p>
    <w:p w14:paraId="40AE2770" w14:textId="77777777" w:rsidR="00903E67" w:rsidRDefault="00903E67" w:rsidP="005636B6">
      <w:pPr>
        <w:spacing w:before="240" w:after="240"/>
      </w:pPr>
      <w:r>
        <w:t>- El águila, en manos de César, volvió a visitar los lugares de Asia Menor, de donde había partido, la ciudad de Antandro y</w:t>
      </w:r>
    </w:p>
    <w:p w14:paraId="742BD803" w14:textId="77777777" w:rsidR="00903E67" w:rsidRDefault="00903E67" w:rsidP="005636B6">
      <w:pPr>
        <w:spacing w:before="240" w:after="240"/>
      </w:pPr>
      <w:r>
        <w:t>el río Simoes. De aquí César marchó a Egipto y puso -a Cleopatra como reina, en lugar de su hermano Tolomeo.</w:t>
      </w:r>
    </w:p>
    <w:p w14:paraId="510AF39C" w14:textId="77777777" w:rsidR="00903E67" w:rsidRDefault="00903E67" w:rsidP="005636B6">
      <w:pPr>
        <w:spacing w:before="240" w:after="240"/>
      </w:pPr>
      <w:r>
        <w:t>- César venció a Juba de Mauritania, y posteriormente al resto de los partidarios de Pompeyo en Munda, España.</w:t>
      </w:r>
    </w:p>
    <w:p w14:paraId="2C307FB7" w14:textId="77777777" w:rsidR="00903E67" w:rsidRDefault="00903E67" w:rsidP="005636B6">
      <w:pPr>
        <w:spacing w:before="240" w:after="240"/>
      </w:pPr>
      <w:r>
        <w:t>- Alusión a la batalla de Filipos, en la que Octavio, sucesor de César, venció a Bruto y Casio, los asesinos de su tío</w:t>
      </w:r>
    </w:p>
    <w:p w14:paraId="5BA0535D" w14:textId="77777777" w:rsidR="00903E67" w:rsidRDefault="00903E67" w:rsidP="005636B6">
      <w:pPr>
        <w:spacing w:before="240" w:after="240"/>
      </w:pPr>
      <w:r>
        <w:t>(Infierno, XXXIII, -). Posteriormente venció a Marco Antonio en Módena y asedió Perugia.</w:t>
      </w:r>
    </w:p>
    <w:p w14:paraId="30AB065B" w14:textId="77777777" w:rsidR="00903E67" w:rsidRDefault="00903E67" w:rsidP="005636B6">
      <w:pPr>
        <w:spacing w:before="240" w:after="240"/>
      </w:pPr>
      <w:r>
        <w:t>- Cleopatra se suicidó tras la derrota naval en Accio, para burlar la prisión que Octavio le había impuesto.</w:t>
      </w:r>
    </w:p>
    <w:p w14:paraId="2C1F964B" w14:textId="77777777" w:rsidR="00903E67" w:rsidRDefault="00903E67" w:rsidP="005636B6">
      <w:pPr>
        <w:spacing w:before="240" w:after="240"/>
      </w:pPr>
      <w:r>
        <w:t>- Con la conquista de Egipto se inició la paz octaviana. Recuérdese que en tiempos de paz las puertas del templo de Jano</w:t>
      </w:r>
    </w:p>
    <w:p w14:paraId="52D58ECA" w14:textId="77777777" w:rsidR="00903E67" w:rsidRDefault="00903E67" w:rsidP="005636B6">
      <w:pPr>
        <w:spacing w:before="240" w:after="240"/>
      </w:pPr>
      <w:r>
        <w:lastRenderedPageBreak/>
        <w:t>permanecían cerradas.</w:t>
      </w:r>
    </w:p>
    <w:p w14:paraId="65D3C987" w14:textId="77777777" w:rsidR="00903E67" w:rsidRDefault="00903E67" w:rsidP="005636B6">
      <w:pPr>
        <w:spacing w:before="240" w:after="240"/>
      </w:pPr>
      <w:r>
        <w:t>- Va a aludir ahora a la muerte de Cristo en la época de Tiberio, tercer emperador si contamos, impropiamente, a César.</w:t>
      </w:r>
    </w:p>
    <w:p w14:paraId="08E71A56" w14:textId="77777777" w:rsidR="00903E67" w:rsidRDefault="00903E67" w:rsidP="005636B6">
      <w:pPr>
        <w:spacing w:before="240" w:after="240"/>
      </w:pPr>
      <w:r>
        <w:t>Roma, por medio de Poncio Pilatos, colaboró en la empresa de la Redención.</w:t>
      </w:r>
    </w:p>
    <w:p w14:paraId="24EA0400" w14:textId="77777777" w:rsidR="00903E67" w:rsidRDefault="00903E67" w:rsidP="005636B6">
      <w:pPr>
        <w:spacing w:before="240" w:after="240"/>
      </w:pPr>
      <w:r>
        <w:t>- Tito destruyó Jerusalén en el año , vengando así la muerte de Cristo. Esta contradicción entre apoyo a la crucifixión y</w:t>
      </w:r>
    </w:p>
    <w:p w14:paraId="40A834AA" w14:textId="77777777" w:rsidR="00903E67" w:rsidRDefault="00903E67" w:rsidP="005636B6">
      <w:pPr>
        <w:spacing w:before="240" w:after="240"/>
      </w:pPr>
      <w:r>
        <w:t>venganza de la misma, se explicará en el siguiente canto.</w:t>
      </w:r>
    </w:p>
    <w:p w14:paraId="0FF92E3C" w14:textId="77777777" w:rsidR="00903E67" w:rsidRDefault="00903E67" w:rsidP="005636B6">
      <w:pPr>
        <w:spacing w:before="240" w:after="240"/>
      </w:pPr>
      <w:r>
        <w:t>- Como vemos, la idea del imperio, aunque esté hablando Justiniano, legítimo sucesor de las glorias de Roma, no va a</w:t>
      </w:r>
    </w:p>
    <w:p w14:paraId="656F6A6B" w14:textId="77777777" w:rsidR="00903E67" w:rsidRDefault="00903E67" w:rsidP="005636B6">
      <w:pPr>
        <w:spacing w:before="240" w:after="240"/>
      </w:pPr>
      <w:r>
        <w:t>pasar al imperio bizantino, sino al imperio Romano Germánico, a través de Carlo Magno. Dante necesita llevar el agua al molino de</w:t>
      </w:r>
    </w:p>
    <w:p w14:paraId="7E5274AB" w14:textId="77777777" w:rsidR="00903E67" w:rsidRDefault="00903E67" w:rsidP="005636B6">
      <w:pPr>
        <w:spacing w:before="240" w:after="240"/>
      </w:pPr>
      <w:r>
        <w:t>sus nuevas opiniones políticas. Como vemos, Justiniano pasa de la crónica de la antigúedad a la actualidad palpitante.</w:t>
      </w:r>
    </w:p>
    <w:p w14:paraId="3C52B03E" w14:textId="77777777" w:rsidR="00903E67" w:rsidRDefault="00903E67" w:rsidP="005636B6">
      <w:pPr>
        <w:spacing w:before="240" w:after="240"/>
      </w:pPr>
      <w:r>
        <w:t>Los que se apropian del signo imperial para sus intereses particulares, y los que se oponen a él favorecen la política francesa de</w:t>
      </w:r>
    </w:p>
    <w:p w14:paraId="4B40188F" w14:textId="77777777" w:rsidR="00903E67" w:rsidRDefault="00903E67" w:rsidP="005636B6">
      <w:pPr>
        <w:spacing w:before="240" w:after="240"/>
      </w:pPr>
      <w:r>
        <w:t>los Valois, es decir, los güelfos negros.</w:t>
      </w:r>
    </w:p>
    <w:p w14:paraId="74FAFE36" w14:textId="77777777" w:rsidR="00903E67" w:rsidRDefault="00903E67" w:rsidP="005636B6">
      <w:pPr>
        <w:spacing w:before="240" w:after="240"/>
      </w:pPr>
      <w:r>
        <w:t>- Carlos II de Anjou (Purgatorio, VII, -; XX, -), líder del partido güelfo, cuyo emblema era un león, aquí</w:t>
      </w:r>
    </w:p>
    <w:p w14:paraId="5BF75CC5" w14:textId="77777777" w:rsidR="00903E67" w:rsidRDefault="00903E67" w:rsidP="005636B6">
      <w:pPr>
        <w:spacing w:before="240" w:after="240"/>
      </w:pPr>
      <w:r>
        <w:t>vencido por las garras del águila.</w:t>
      </w:r>
    </w:p>
    <w:p w14:paraId="3BAED4D9" w14:textId="77777777" w:rsidR="00903E67" w:rsidRDefault="00903E67" w:rsidP="005636B6">
      <w:pPr>
        <w:spacing w:before="240" w:after="240"/>
      </w:pPr>
      <w:r>
        <w:t>Tal vez alusión a la muerte de Carlos Martel (Paraíso, VIII,  y ss.), hijo de Carlos II de Anjou, que encontraremos</w:t>
      </w:r>
    </w:p>
    <w:p w14:paraId="3D285629" w14:textId="77777777" w:rsidR="00903E67" w:rsidRDefault="00903E67" w:rsidP="005636B6">
      <w:pPr>
        <w:spacing w:before="240" w:after="240"/>
      </w:pPr>
      <w:r>
        <w:lastRenderedPageBreak/>
        <w:t>próximamente. Aquí acaba la digresión de Justiniano sobre el imperio.</w:t>
      </w:r>
    </w:p>
    <w:p w14:paraId="4F7E27C1" w14:textId="77777777" w:rsidR="00903E67" w:rsidRDefault="00903E67" w:rsidP="005636B6">
      <w:pPr>
        <w:spacing w:before="240" w:after="240"/>
      </w:pPr>
      <w:r>
        <w:t>Es decir, que la casa de Anjou triunfe sobre el Imperio.</w:t>
      </w:r>
    </w:p>
    <w:p w14:paraId="35C7EE2E" w14:textId="77777777" w:rsidR="00903E67" w:rsidRDefault="00903E67" w:rsidP="005636B6">
      <w:pPr>
        <w:spacing w:before="240" w:after="240"/>
      </w:pPr>
      <w:r>
        <w:t>Como ya anotamos, de los espíritus que emplearon su actividad en obtener gloria y fama, por lo que ocupan un lugar más bajo</w:t>
      </w:r>
    </w:p>
    <w:p w14:paraId="52093719" w14:textId="77777777" w:rsidR="00903E67" w:rsidRDefault="00903E67" w:rsidP="005636B6">
      <w:pPr>
        <w:spacing w:before="240" w:after="240"/>
      </w:pPr>
      <w:r>
        <w:t>en la jerarquía celeste.</w:t>
      </w:r>
    </w:p>
    <w:p w14:paraId="4693927F" w14:textId="77777777" w:rsidR="00903E67" w:rsidRDefault="00903E67" w:rsidP="005636B6">
      <w:pPr>
        <w:spacing w:before="240" w:after="240"/>
      </w:pPr>
      <w:r>
        <w:t>Romieu de Villeneuve, nacido en torno a , ministro de Ramón Berenguer IV de Provenza, y posteriormente regente de su</w:t>
      </w:r>
    </w:p>
    <w:p w14:paraId="2667F8DE" w14:textId="77777777" w:rsidR="00903E67" w:rsidRDefault="00903E67" w:rsidP="005636B6">
      <w:pPr>
        <w:spacing w:before="240" w:after="240"/>
      </w:pPr>
      <w:r>
        <w:t>hija Beatriz (Purgatorio, VII, , y XX, ), casada luego con Carlos I de Anjou. Murió en . Dante se apoya en una leyenda de</w:t>
      </w:r>
    </w:p>
    <w:p w14:paraId="7DC3113F" w14:textId="77777777" w:rsidR="00903E67" w:rsidRDefault="00903E67" w:rsidP="005636B6">
      <w:pPr>
        <w:spacing w:before="240" w:after="240"/>
      </w:pPr>
      <w:r>
        <w:t>la época, y acaso, en su posterior caída en desgracia, se identifique con esta víctima de las ajenas calumnias.</w:t>
      </w:r>
    </w:p>
    <w:p w14:paraId="3F798B5B" w14:textId="77777777" w:rsidR="00903E67" w:rsidRDefault="00903E67" w:rsidP="005636B6">
      <w:pPr>
        <w:spacing w:before="240" w:after="240"/>
      </w:pPr>
      <w:r>
        <w:t>Margarita, esposa de Luis IX de Francia; Leonor, casada con Enrique III de Inglaterra; Sancha, esposa de Ricardo, elegido Rey</w:t>
      </w:r>
    </w:p>
    <w:p w14:paraId="34E40A6F" w14:textId="77777777" w:rsidR="00903E67" w:rsidRDefault="00903E67" w:rsidP="005636B6">
      <w:pPr>
        <w:spacing w:before="240" w:after="240"/>
      </w:pPr>
      <w:r>
        <w:t>de Romanos; y la citada Beatriz, heredera de Provenza y esposa de Carlos I de Aujou.</w:t>
      </w:r>
    </w:p>
    <w:p w14:paraId="2B711F24" w14:textId="77777777" w:rsidR="00903E67" w:rsidRDefault="00903E67" w:rsidP="005636B6">
      <w:pPr>
        <w:spacing w:before="240" w:after="240"/>
      </w:pPr>
      <w:r>
        <w:t>«Salve a ti, señor de los ejércitos, que iluminas desde lo alto con tu luz a los felices esplendores de este reino.»</w:t>
      </w:r>
    </w:p>
    <w:p w14:paraId="2DC46140" w14:textId="77777777" w:rsidR="00903E67" w:rsidRDefault="00903E67" w:rsidP="005636B6">
      <w:pPr>
        <w:spacing w:before="240" w:after="240"/>
      </w:pPr>
      <w:r>
        <w:t>En el original, «s'addua», del verbo neológico «adduarsi», hacerse dos.</w:t>
      </w:r>
    </w:p>
    <w:p w14:paraId="61D39E6D" w14:textId="77777777" w:rsidR="00903E67" w:rsidRDefault="00903E67" w:rsidP="005636B6">
      <w:pPr>
        <w:spacing w:before="240" w:after="240"/>
      </w:pPr>
      <w:r>
        <w:t>Con cualquier parte del nombre de Beatriz.</w:t>
      </w:r>
    </w:p>
    <w:p w14:paraId="0E71B50F" w14:textId="77777777" w:rsidR="00903E67" w:rsidRDefault="00903E67" w:rsidP="005636B6">
      <w:pPr>
        <w:spacing w:before="240" w:after="240"/>
      </w:pPr>
      <w:r>
        <w:t>Adán, que no nació, sino que fue directamente creado por Dios, se condenó por no poner freno a su voluntad.</w:t>
      </w:r>
    </w:p>
    <w:p w14:paraId="3B3BC4C9" w14:textId="77777777" w:rsidR="00903E67" w:rsidRDefault="00903E67" w:rsidP="005636B6">
      <w:pPr>
        <w:spacing w:before="240" w:after="240"/>
      </w:pPr>
      <w:r>
        <w:t>A su persona divina añadió la naturaleza humana.</w:t>
      </w:r>
    </w:p>
    <w:p w14:paraId="7EF91FAB" w14:textId="77777777" w:rsidR="00903E67" w:rsidRDefault="00903E67" w:rsidP="005636B6">
      <w:pPr>
        <w:spacing w:before="240" w:after="240"/>
      </w:pPr>
      <w:r>
        <w:lastRenderedPageBreak/>
        <w:t>Al haberse extraviado en el pecado la naturaleza humana, con la que el Verbo se unió, se hizo merecedora de la muerte en la</w:t>
      </w:r>
    </w:p>
    <w:p w14:paraId="3640DC5B" w14:textId="77777777" w:rsidR="00903E67" w:rsidRDefault="00903E67" w:rsidP="005636B6">
      <w:pPr>
        <w:spacing w:before="240" w:after="240"/>
      </w:pPr>
      <w:r>
        <w:t>cruz.</w:t>
      </w:r>
    </w:p>
    <w:p w14:paraId="71526500" w14:textId="77777777" w:rsidR="00903E67" w:rsidRDefault="00903E67" w:rsidP="005636B6">
      <w:pPr>
        <w:spacing w:before="240" w:after="240"/>
      </w:pPr>
      <w:r>
        <w:t>Si atendemos, en cambio, a la naturaleza divina, la cruz fue una monstruosa injusticia.</w:t>
      </w:r>
    </w:p>
    <w:p w14:paraId="00F997F5" w14:textId="77777777" w:rsidR="00903E67" w:rsidRDefault="00903E67" w:rsidP="005636B6">
      <w:pPr>
        <w:spacing w:before="240" w:after="240"/>
      </w:pPr>
      <w:r>
        <w:t>La crucifixión satisfizo a los judíos, pero también a Dios, pues así se cumplían sus planes de redención.</w:t>
      </w:r>
    </w:p>
    <w:p w14:paraId="0247354D" w14:textId="77777777" w:rsidR="00903E67" w:rsidRDefault="00903E67" w:rsidP="005636B6">
      <w:pPr>
        <w:spacing w:before="240" w:after="240"/>
      </w:pPr>
      <w:r>
        <w:t>Va a comenzar ahora Beatriz un largo discurso acerca del misterio de la encarnación de Cristo, que creo de fácil comprension</w:t>
      </w:r>
    </w:p>
    <w:p w14:paraId="00D46D4C" w14:textId="77777777" w:rsidR="00903E67" w:rsidRDefault="00903E67" w:rsidP="005636B6">
      <w:pPr>
        <w:spacing w:before="240" w:after="240"/>
      </w:pPr>
      <w:r>
        <w:t>para el lector y por ello no anoto.</w:t>
      </w:r>
    </w:p>
    <w:p w14:paraId="70719C90" w14:textId="77777777" w:rsidR="00903E67" w:rsidRDefault="00903E67" w:rsidP="005636B6">
      <w:pPr>
        <w:spacing w:before="240" w:after="240"/>
      </w:pPr>
      <w:r>
        <w:t>- Las cosas que crea Dios directamente son eternas y libres.</w:t>
      </w:r>
    </w:p>
    <w:p w14:paraId="5190285C" w14:textId="77777777" w:rsidR="00903E67" w:rsidRDefault="00903E67" w:rsidP="005636B6">
      <w:pPr>
        <w:spacing w:before="240" w:after="240"/>
      </w:pPr>
      <w:r>
        <w:t>Eternidad, libertad y conformidad con Dios.</w:t>
      </w:r>
    </w:p>
    <w:p w14:paraId="226923EC" w14:textId="77777777" w:rsidR="00903E67" w:rsidRDefault="00903E67" w:rsidP="005636B6">
      <w:pPr>
        <w:spacing w:before="240" w:after="240"/>
      </w:pPr>
      <w:r>
        <w:t>Por misericordia, por justicia, o por ambas a un tiempo.</w:t>
      </w:r>
    </w:p>
    <w:p w14:paraId="3693C7B0" w14:textId="77777777" w:rsidR="00903E67" w:rsidRDefault="00903E67" w:rsidP="005636B6">
      <w:pPr>
        <w:spacing w:before="240" w:after="240"/>
      </w:pPr>
      <w:r>
        <w:t>Desde el principio del mundo al día del juicio Final.</w:t>
      </w:r>
    </w:p>
    <w:p w14:paraId="5E607231" w14:textId="77777777" w:rsidR="00903E67" w:rsidRDefault="00903E67" w:rsidP="005636B6">
      <w:pPr>
        <w:spacing w:before="240" w:after="240"/>
      </w:pPr>
      <w:r>
        <w:t>Cfr. v. .</w:t>
      </w:r>
    </w:p>
    <w:p w14:paraId="3509B80A" w14:textId="77777777" w:rsidR="00903E67" w:rsidRDefault="00903E67" w:rsidP="005636B6">
      <w:pPr>
        <w:spacing w:before="240" w:after="240"/>
      </w:pPr>
      <w:r>
        <w:t>- Los elementos no fueron, a diferencia del hombre, los ángeles o el ciclo, directamente creados por Dios, como</w:t>
      </w:r>
    </w:p>
    <w:p w14:paraId="50E6233C" w14:textId="77777777" w:rsidR="00903E67" w:rsidRDefault="00903E67" w:rsidP="005636B6">
      <w:pPr>
        <w:spacing w:before="240" w:after="240"/>
      </w:pPr>
      <w:r>
        <w:t>tampoco el alma de las plantas y lo animales</w:t>
      </w:r>
    </w:p>
    <w:p w14:paraId="27E29934" w14:textId="77777777" w:rsidR="00903E67" w:rsidRDefault="00903E67" w:rsidP="005636B6">
      <w:pPr>
        <w:spacing w:before="240" w:after="240"/>
      </w:pPr>
      <w:r>
        <w:t>- El alma humana, y su propio cuerpo, en el cuerpo de los primeros padres, fue creada directamente por Dios, por lo cual</w:t>
      </w:r>
    </w:p>
    <w:p w14:paraId="3B1C22A7" w14:textId="77777777" w:rsidR="00903E67" w:rsidRDefault="00903E67" w:rsidP="005636B6">
      <w:pPr>
        <w:spacing w:before="240" w:after="240"/>
      </w:pPr>
      <w:r>
        <w:t>tanto el alma como el cuerpo son inmortales, lo que permite la idea de la resurrección.</w:t>
      </w:r>
    </w:p>
    <w:p w14:paraId="416A3470" w14:textId="77777777" w:rsidR="00903E67" w:rsidRDefault="00903E67" w:rsidP="005636B6">
      <w:pPr>
        <w:spacing w:before="240" w:after="240"/>
      </w:pPr>
      <w:r>
        <w:lastRenderedPageBreak/>
        <w:t>Venus, así llamada por haber nacido en Chipre. Estamos en el tercer cielo, el de los espíritus amantes.</w:t>
      </w:r>
    </w:p>
    <w:p w14:paraId="226A8960" w14:textId="77777777" w:rsidR="00903E67" w:rsidRDefault="00903E67" w:rsidP="005636B6">
      <w:pPr>
        <w:spacing w:before="240" w:after="240"/>
      </w:pPr>
      <w:r>
        <w:t>Dione, hija de Tetis y el Océano, madre de Venus según algunos mitógrafos. Cuenta Virgilio en Eneída, I, -, que Cupido</w:t>
      </w:r>
    </w:p>
    <w:p w14:paraId="6C24F5CC" w14:textId="77777777" w:rsidR="00903E67" w:rsidRDefault="00903E67" w:rsidP="005636B6">
      <w:pPr>
        <w:spacing w:before="240" w:after="240"/>
      </w:pPr>
      <w:r>
        <w:t>tomó la figura de Ascanio, hijo de Eneas, aún de corta edad, para que Dido, reina de Cartago, lo tomara entre sus brazos,</w:t>
      </w:r>
    </w:p>
    <w:p w14:paraId="60F68FB7" w14:textId="77777777" w:rsidR="00903E67" w:rsidRDefault="00903E67" w:rsidP="005636B6">
      <w:pPr>
        <w:spacing w:before="240" w:after="240"/>
      </w:pPr>
      <w:r>
        <w:t>aprovechando esta ocasión para infundirle el trágico amor por el héroe troyano.</w:t>
      </w:r>
    </w:p>
    <w:p w14:paraId="6DF43C04" w14:textId="77777777" w:rsidR="00903E67" w:rsidRDefault="00903E67" w:rsidP="005636B6">
      <w:pPr>
        <w:spacing w:before="240" w:after="240"/>
      </w:pPr>
      <w:r>
        <w:t>Venus precede al sol por la mañana y lo sigue en el ocaso.</w:t>
      </w:r>
    </w:p>
    <w:p w14:paraId="4DAF4BCE" w14:textId="77777777" w:rsidR="00903E67" w:rsidRDefault="00903E67" w:rsidP="005636B6">
      <w:pPr>
        <w:spacing w:before="240" w:after="240"/>
      </w:pPr>
      <w:r>
        <w:t>Se trata del ya citado Carlos Martel, hijo de Carlos II de Anjou y de María, hermana de Ladislao IV, rey de Hungría. Nació en</w:t>
      </w:r>
    </w:p>
    <w:p w14:paraId="58FBFC78" w14:textId="77777777" w:rsidR="00903E67" w:rsidRDefault="00903E67" w:rsidP="005636B6">
      <w:pPr>
        <w:spacing w:before="240" w:after="240"/>
      </w:pPr>
      <w:r>
        <w:t>, y a los dieciseis años casó con Clemencia, hija de Rodolfo de Habsburgo. Fue coronado rey de Hungría a la muerte de su tío,</w:t>
      </w:r>
    </w:p>
    <w:p w14:paraId="5611713E" w14:textId="77777777" w:rsidR="00903E67" w:rsidRDefault="00903E67" w:rsidP="005636B6">
      <w:pPr>
        <w:spacing w:before="240" w:after="240"/>
      </w:pPr>
      <w:r>
        <w:t>pero esta coronación no se llevó nunca a efecto. Estuvo en Florencia en , donde debió conocer y estimar a nuestro poeta. Murió</w:t>
      </w:r>
    </w:p>
    <w:p w14:paraId="763235B5" w14:textId="77777777" w:rsidR="00903E67" w:rsidRDefault="00903E67" w:rsidP="005636B6">
      <w:pPr>
        <w:spacing w:before="240" w:after="240"/>
      </w:pPr>
      <w:r>
        <w:t>en .</w:t>
      </w:r>
    </w:p>
    <w:p w14:paraId="7F4346F4" w14:textId="77777777" w:rsidR="00903E67" w:rsidRDefault="00903E67" w:rsidP="005636B6">
      <w:pPr>
        <w:spacing w:before="240" w:after="240"/>
      </w:pPr>
      <w:r>
        <w:t>«Voi chè intendendo il terzo ciel movete» es el comienzo de una canción de Dante escrita en , comentada por él en</w:t>
      </w:r>
    </w:p>
    <w:p w14:paraId="5305F58D" w14:textId="77777777" w:rsidR="00903E67" w:rsidRDefault="00903E67" w:rsidP="005636B6">
      <w:pPr>
        <w:spacing w:before="240" w:after="240"/>
      </w:pPr>
      <w:r>
        <w:t>Convivium, II.</w:t>
      </w:r>
    </w:p>
    <w:p w14:paraId="26AA0641" w14:textId="77777777" w:rsidR="00903E67" w:rsidRDefault="00903E67" w:rsidP="005636B6">
      <w:pPr>
        <w:spacing w:before="240" w:after="240"/>
      </w:pPr>
      <w:r>
        <w:t>Si no hubiese muerto joven hubiese evitado muchos males que acaecieron.</w:t>
      </w:r>
    </w:p>
    <w:p w14:paraId="63BEB1E5" w14:textId="77777777" w:rsidR="00903E67" w:rsidRDefault="00903E67" w:rsidP="005636B6">
      <w:pPr>
        <w:spacing w:before="240" w:after="240"/>
      </w:pPr>
      <w:r>
        <w:t>Recuérdese que los dos jóvenes se habían conocido en Florencia.</w:t>
      </w:r>
    </w:p>
    <w:p w14:paraId="25BB8692" w14:textId="77777777" w:rsidR="00903E67" w:rsidRDefault="00903E67" w:rsidP="005636B6">
      <w:pPr>
        <w:spacing w:before="240" w:after="240"/>
      </w:pPr>
      <w:r>
        <w:lastRenderedPageBreak/>
        <w:t>- Provenza.</w:t>
      </w:r>
    </w:p>
    <w:p w14:paraId="2626437E" w14:textId="77777777" w:rsidR="00903E67" w:rsidRDefault="00903E67" w:rsidP="005636B6">
      <w:pPr>
        <w:spacing w:before="240" w:after="240"/>
      </w:pPr>
      <w:r>
        <w:t>- El reino de Nápoles.</w:t>
      </w:r>
    </w:p>
    <w:p w14:paraId="24F7F1F2" w14:textId="77777777" w:rsidR="00903E67" w:rsidRDefault="00903E67" w:rsidP="005636B6">
      <w:pPr>
        <w:spacing w:before="240" w:after="240"/>
      </w:pPr>
      <w:r>
        <w:t>- Ya había sido coronado rey de Hungría.</w:t>
      </w:r>
    </w:p>
    <w:p w14:paraId="57099B18" w14:textId="77777777" w:rsidR="00903E67" w:rsidRDefault="00903E67" w:rsidP="005636B6">
      <w:pPr>
        <w:spacing w:before="240" w:after="240"/>
      </w:pPr>
      <w:r>
        <w:t>- También debería haber sido rey de Sicilia, llamada Trinacria por su forma triangular. Pachino y Peloro (Hoy Passaro y</w:t>
      </w:r>
    </w:p>
    <w:p w14:paraId="268FBAD1" w14:textId="77777777" w:rsidR="00903E67" w:rsidRDefault="00903E67" w:rsidP="005636B6">
      <w:pPr>
        <w:spacing w:before="240" w:after="240"/>
      </w:pPr>
      <w:r>
        <w:t>Faro) son dos cabos sicilianos uno al norte y otro al sur, en la costa oriental.</w:t>
      </w:r>
    </w:p>
    <w:p w14:paraId="72FEA842" w14:textId="77777777" w:rsidR="00903E67" w:rsidRDefault="00903E67" w:rsidP="005636B6">
      <w:pPr>
        <w:spacing w:before="240" w:after="240"/>
      </w:pPr>
      <w:r>
        <w:t>Las nubes que oscurecen Sicilia se deben, no como cuenta la leyenda, al gigante Tifeo, rebelde contra Júpiter, que se encuentra</w:t>
      </w:r>
    </w:p>
    <w:p w14:paraId="2E89DEFE" w14:textId="77777777" w:rsidR="00903E67" w:rsidRDefault="00903E67" w:rsidP="005636B6">
      <w:pPr>
        <w:spacing w:before="240" w:after="240"/>
      </w:pPr>
      <w:r>
        <w:t>enterrado bajo el Etna -recuérdese el comienzo del Poliferno gongorino-, sino a las emanaciones de azufre.</w:t>
      </w:r>
    </w:p>
    <w:p w14:paraId="7A3C8937" w14:textId="77777777" w:rsidR="00903E67" w:rsidRDefault="00903E67" w:rsidP="005636B6">
      <w:pPr>
        <w:spacing w:before="240" w:after="240"/>
      </w:pPr>
      <w:r>
        <w:t>- «Mis hijos, que serían nietos de Carlos II de Anjou y de Rodolfo de Habsburgo.»</w:t>
      </w:r>
    </w:p>
    <w:p w14:paraId="7F69061A" w14:textId="77777777" w:rsidR="00903E67" w:rsidRDefault="00903E67" w:rsidP="005636B6">
      <w:pPr>
        <w:spacing w:before="240" w:after="240"/>
      </w:pPr>
      <w:r>
        <w:t>- El grito de los palermitanos en la jornada de las Vísperas sicilianas «Muerte a los franceses» con el que se sublevaron</w:t>
      </w:r>
    </w:p>
    <w:p w14:paraId="7B1C0ED9" w14:textId="77777777" w:rsidR="00903E67" w:rsidRDefault="00903E67" w:rsidP="005636B6">
      <w:pPr>
        <w:spacing w:before="240" w:after="240"/>
      </w:pPr>
      <w:r>
        <w:t>contra la tiranía angevina, ofreciendo Sicilia a la casa de Aragón.</w:t>
      </w:r>
    </w:p>
    <w:p w14:paraId="7E72A153" w14:textId="77777777" w:rsidR="00903E67" w:rsidRDefault="00903E67" w:rsidP="005636B6">
      <w:pPr>
        <w:spacing w:before="240" w:after="240"/>
      </w:pPr>
      <w:r>
        <w:t>Roberto de Anjou, hermano pequeño de Carlos Martel, estuvo como rehén de los aragoneses de  a . Durante este</w:t>
      </w:r>
    </w:p>
    <w:p w14:paraId="0EA3EF28" w14:textId="77777777" w:rsidR="00903E67" w:rsidRDefault="00903E67" w:rsidP="005636B6">
      <w:pPr>
        <w:spacing w:before="240" w:after="240"/>
      </w:pPr>
      <w:r>
        <w:t>periodo conoció a muchos catalanes que al parecer llevaría posteriormente a Nápoles, donde dejaron una mala memoria de avaricia.</w:t>
      </w:r>
    </w:p>
    <w:p w14:paraId="421A8AB4" w14:textId="77777777" w:rsidR="00903E67" w:rsidRDefault="00903E67" w:rsidP="005636B6">
      <w:pPr>
        <w:spacing w:before="240" w:after="240"/>
      </w:pPr>
      <w:r>
        <w:t>El gobierno de Roberto de Anjou en Nápoles se caracterizó por las grandes cargas impuestas al pueblo.</w:t>
      </w:r>
    </w:p>
    <w:p w14:paraId="0F47E593" w14:textId="77777777" w:rsidR="00903E67" w:rsidRDefault="00903E67" w:rsidP="005636B6">
      <w:pPr>
        <w:spacing w:before="240" w:after="240"/>
      </w:pPr>
      <w:r>
        <w:lastRenderedPageBreak/>
        <w:t>Su padre, Carlos II, fue un rey generoso. Esto va a llevar a Dante a preguntar por qué de un padre bueno puede salir un mal hijo.</w:t>
      </w:r>
    </w:p>
    <w:p w14:paraId="543EE522" w14:textId="77777777" w:rsidR="00903E67" w:rsidRDefault="00903E67" w:rsidP="005636B6">
      <w:pPr>
        <w:spacing w:before="240" w:after="240"/>
      </w:pPr>
      <w:r>
        <w:t>Dios.</w:t>
      </w:r>
    </w:p>
    <w:p w14:paraId="0BE9340E" w14:textId="77777777" w:rsidR="00903E67" w:rsidRDefault="00903E67" w:rsidP="005636B6">
      <w:pPr>
        <w:spacing w:before="240" w:after="240"/>
      </w:pPr>
      <w:r>
        <w:t>Los planetas.</w:t>
      </w:r>
    </w:p>
    <w:p w14:paraId="0C7EA361" w14:textId="77777777" w:rsidR="00903E67" w:rsidRDefault="00903E67" w:rsidP="005636B6">
      <w:pPr>
        <w:spacing w:before="240" w:after="240"/>
      </w:pPr>
      <w:r>
        <w:t>Dios no sólo da el ser a las cosas, sino que también crea la manera desenvolverse hacia un fin determinado, diferente para cada</w:t>
      </w:r>
    </w:p>
    <w:p w14:paraId="714E6CBE" w14:textId="77777777" w:rsidR="00903E67" w:rsidRDefault="00903E67" w:rsidP="005636B6">
      <w:pPr>
        <w:spacing w:before="240" w:after="240"/>
      </w:pPr>
      <w:r>
        <w:t>uno.</w:t>
      </w:r>
    </w:p>
    <w:p w14:paraId="68AEB12D" w14:textId="77777777" w:rsidR="00903E67" w:rsidRDefault="00903E67" w:rsidP="005636B6">
      <w:pPr>
        <w:spacing w:before="240" w:after="240"/>
      </w:pPr>
      <w:r>
        <w:t>Los ángeles.</w:t>
      </w:r>
    </w:p>
    <w:p w14:paraId="10D00ACE" w14:textId="77777777" w:rsidR="00903E67" w:rsidRDefault="00903E67" w:rsidP="005636B6">
      <w:pPr>
        <w:spacing w:before="240" w:after="240"/>
      </w:pPr>
      <w:r>
        <w:t>Aristóteles, en Política, I.</w:t>
      </w:r>
    </w:p>
    <w:p w14:paraId="183B3331" w14:textId="77777777" w:rsidR="00903E67" w:rsidRDefault="00903E67" w:rsidP="005636B6">
      <w:pPr>
        <w:spacing w:before="240" w:after="240"/>
      </w:pPr>
      <w:r>
        <w:t>- Estadista como Solón, general como Jerjes, sacerdote como Melquisedec, o sabio como Dédalo.</w:t>
      </w:r>
    </w:p>
    <w:p w14:paraId="322794AD" w14:textId="77777777" w:rsidR="00903E67" w:rsidRDefault="00903E67" w:rsidP="005636B6">
      <w:pPr>
        <w:spacing w:before="240" w:after="240"/>
      </w:pPr>
      <w:r>
        <w:t>Quirino es Rómulo, que pese a haber nacido de un padre humilde, su paternidad fue atribuida a Marte.</w:t>
      </w:r>
    </w:p>
    <w:p w14:paraId="337F7B54" w14:textId="77777777" w:rsidR="00903E67" w:rsidRDefault="00903E67" w:rsidP="005636B6">
      <w:pPr>
        <w:spacing w:before="240" w:after="240"/>
      </w:pPr>
      <w:r>
        <w:t>La naturaleza de los hijos seguiría a la de los padres si no fuese por la providencia divina que actúa mediante la influencia de los</w:t>
      </w:r>
    </w:p>
    <w:p w14:paraId="3CAB0E1F" w14:textId="77777777" w:rsidR="00903E67" w:rsidRDefault="00903E67" w:rsidP="005636B6">
      <w:pPr>
        <w:spacing w:before="240" w:after="240"/>
      </w:pPr>
      <w:r>
        <w:t>astros.</w:t>
      </w:r>
    </w:p>
    <w:p w14:paraId="0949957B" w14:textId="77777777" w:rsidR="00903E67" w:rsidRDefault="00903E67" w:rsidP="005636B6">
      <w:pPr>
        <w:spacing w:before="240" w:after="240"/>
      </w:pPr>
      <w:r>
        <w:t>Se debería permitir que el hombre siguiera sus inclinaciones naturales a la hora de ejercer alguna actividad.</w:t>
      </w:r>
    </w:p>
    <w:p w14:paraId="66F83778" w14:textId="77777777" w:rsidR="00903E67" w:rsidRDefault="00903E67" w:rsidP="005636B6">
      <w:pPr>
        <w:spacing w:before="240" w:after="240"/>
      </w:pPr>
      <w:r>
        <w:t>- Acaso Carlos Martel alude aquí a sus propios hermanos: Luis, hecho obispo de Tolosa en ; y a Roberto, hecho rey</w:t>
      </w:r>
    </w:p>
    <w:p w14:paraId="5B74E1BD" w14:textId="77777777" w:rsidR="00903E67" w:rsidRDefault="00903E67" w:rsidP="005636B6">
      <w:pPr>
        <w:spacing w:before="240" w:after="240"/>
      </w:pPr>
      <w:r>
        <w:t>de Nápoles en , y cuya ciencia teológica alaban Petrarca y Boccaccio. También este último puede ser el Roberto aludido en vv.</w:t>
      </w:r>
    </w:p>
    <w:p w14:paraId="2E050620" w14:textId="77777777" w:rsidR="00903E67" w:rsidRDefault="00903E67" w:rsidP="005636B6">
      <w:pPr>
        <w:spacing w:before="240" w:after="240"/>
      </w:pPr>
      <w:r>
        <w:lastRenderedPageBreak/>
        <w:t>-, del que se nos han conservado innumerables textos religiosos.</w:t>
      </w:r>
    </w:p>
    <w:p w14:paraId="11C8B3C6" w14:textId="77777777" w:rsidR="00903E67" w:rsidRDefault="00903E67" w:rsidP="005636B6">
      <w:pPr>
        <w:spacing w:before="240" w:after="240"/>
      </w:pPr>
      <w:r>
        <w:t>Se trata de su hija, nacida alrededor de , casada con Luis X de Francia en  y muerta en . Para otros, el poeta alude</w:t>
      </w:r>
    </w:p>
    <w:p w14:paraId="5BA5649B" w14:textId="77777777" w:rsidR="00903E67" w:rsidRDefault="00903E67" w:rsidP="005636B6">
      <w:pPr>
        <w:spacing w:before="240" w:after="240"/>
      </w:pPr>
      <w:r>
        <w:t>a la esposa, la ya citada Clemencia de Habsburgo. Pero no olvidemos que la primera aún vivía, lo que hace preferible su</w:t>
      </w:r>
    </w:p>
    <w:p w14:paraId="7311788E" w14:textId="77777777" w:rsidR="00903E67" w:rsidRDefault="00903E67" w:rsidP="005636B6">
      <w:pPr>
        <w:spacing w:before="240" w:after="240"/>
      </w:pPr>
      <w:r>
        <w:t>identificación.</w:t>
      </w:r>
    </w:p>
    <w:p w14:paraId="004ACF29" w14:textId="77777777" w:rsidR="00903E67" w:rsidRDefault="00903E67" w:rsidP="005636B6">
      <w:pPr>
        <w:spacing w:before="240" w:after="240"/>
      </w:pPr>
      <w:r>
        <w:t>Carlos Martel pide al poeta que guarde en secreto su revelación.</w:t>
      </w:r>
    </w:p>
    <w:p w14:paraId="50F9F6D7" w14:textId="77777777" w:rsidR="00903E67" w:rsidRDefault="00903E67" w:rsidP="005636B6">
      <w:pPr>
        <w:spacing w:before="240" w:after="240"/>
      </w:pPr>
      <w:r>
        <w:t>Se trata, como veremos, de Cunizza da Romano, hija de Ezzelino II y hermana del cruel Ezzelino II, nacida en torno a . Ya</w:t>
      </w:r>
    </w:p>
    <w:p w14:paraId="207F709F" w14:textId="77777777" w:rsidR="00903E67" w:rsidRDefault="00903E67" w:rsidP="005636B6">
      <w:pPr>
        <w:spacing w:before="240" w:after="240"/>
      </w:pPr>
      <w:r>
        <w:t>casada con el señor de Verona fue raptada por el trovador Sordello, ya conocido por nosotros (Purgatorio, VI), y tras llevar una vida</w:t>
      </w:r>
    </w:p>
    <w:p w14:paraId="541055CF" w14:textId="77777777" w:rsidR="00903E67" w:rsidRDefault="00903E67" w:rsidP="005636B6">
      <w:pPr>
        <w:spacing w:before="240" w:after="240"/>
      </w:pPr>
      <w:r>
        <w:t>sentimental bastante escandalosa y contraer dos nuevas nupcias se recluyó en Toscana, donde murió a una muy avanzada edad,</w:t>
      </w:r>
    </w:p>
    <w:p w14:paraId="11B8BC12" w14:textId="77777777" w:rsidR="00903E67" w:rsidRDefault="00903E67" w:rsidP="005636B6">
      <w:pPr>
        <w:spacing w:before="240" w:after="240"/>
      </w:pPr>
      <w:r>
        <w:t>después de , dedicada a la caridad, es decir, trocó el influjo de Venus del amor mundano por el espiritual.</w:t>
      </w:r>
    </w:p>
    <w:p w14:paraId="7713B828" w14:textId="77777777" w:rsidR="00903E67" w:rsidRDefault="00903E67" w:rsidP="005636B6">
      <w:pPr>
        <w:spacing w:before="240" w:after="240"/>
      </w:pPr>
      <w:r>
        <w:t>«Que puedes ver en mi interior sin que yo necesite hablarte.»</w:t>
      </w:r>
    </w:p>
    <w:p w14:paraId="4A8CCA85" w14:textId="77777777" w:rsidR="00903E67" w:rsidRDefault="00903E67" w:rsidP="005636B6">
      <w:pPr>
        <w:spacing w:before="240" w:after="240"/>
      </w:pPr>
      <w:r>
        <w:t>En la marca de Treviso, que se extiende entre Venecia y los Alpes de Trentino y de Cadore, de donde procedían los Ezzelini.</w:t>
      </w:r>
    </w:p>
    <w:p w14:paraId="1642310D" w14:textId="77777777" w:rsidR="00903E67" w:rsidRDefault="00903E67" w:rsidP="005636B6">
      <w:pPr>
        <w:spacing w:before="240" w:after="240"/>
      </w:pPr>
      <w:r>
        <w:t>Rialto es una de las islitas sobre las que surgió Venecia.</w:t>
      </w:r>
    </w:p>
    <w:p w14:paraId="0460864F" w14:textId="77777777" w:rsidR="00903E67" w:rsidRDefault="00903E67" w:rsidP="005636B6">
      <w:pPr>
        <w:spacing w:before="240" w:after="240"/>
      </w:pPr>
      <w:r>
        <w:t>El monte Ramano, entre Vicenza y Treviso.</w:t>
      </w:r>
    </w:p>
    <w:p w14:paraId="060D3C3A" w14:textId="77777777" w:rsidR="00903E67" w:rsidRDefault="00903E67" w:rsidP="005636B6">
      <w:pPr>
        <w:spacing w:before="240" w:after="240"/>
      </w:pPr>
      <w:r>
        <w:t>Ezzelino III da Romano, tirano de dicha comarca.</w:t>
      </w:r>
    </w:p>
    <w:p w14:paraId="44CC2109" w14:textId="77777777" w:rsidR="00903E67" w:rsidRDefault="00903E67" w:rsidP="005636B6">
      <w:pPr>
        <w:spacing w:before="240" w:after="240"/>
      </w:pPr>
      <w:r>
        <w:lastRenderedPageBreak/>
        <w:t>El planeta Venus, recordémoslo, es el planeta que rige la pasión amorosa, a la que Cunizza fue al parecer tan inclinada.</w:t>
      </w:r>
    </w:p>
    <w:p w14:paraId="661C374D" w14:textId="77777777" w:rsidR="00903E67" w:rsidRDefault="00903E67" w:rsidP="005636B6">
      <w:pPr>
        <w:spacing w:before="240" w:after="240"/>
      </w:pPr>
      <w:r>
        <w:t>La «resplandeciente y cara joya» que se encuentra más próxima a Cunizza es la sombra de Folco de Marsella, de quien</w:t>
      </w:r>
    </w:p>
    <w:p w14:paraId="6382676D" w14:textId="77777777" w:rsidR="00903E67" w:rsidRDefault="00903E67" w:rsidP="005636B6">
      <w:pPr>
        <w:spacing w:before="240" w:after="240"/>
      </w:pPr>
      <w:r>
        <w:t>hablaremos más adelante. Cunizza afirma que la fama de éste se extenderá aún quinientos años más.</w:t>
      </w:r>
    </w:p>
    <w:p w14:paraId="1CC6B45D" w14:textId="77777777" w:rsidR="00903E67" w:rsidRDefault="00903E67" w:rsidP="005636B6">
      <w:pPr>
        <w:spacing w:before="240" w:after="240"/>
      </w:pPr>
      <w:r>
        <w:t>Los habitantes de la marca de Treviso, cuyos ríos son el Adige y el Tagliamento. Cunizza va a profetizar a continuación una</w:t>
      </w:r>
    </w:p>
    <w:p w14:paraId="0E021F9E" w14:textId="77777777" w:rsidR="00903E67" w:rsidRDefault="00903E67" w:rsidP="005636B6">
      <w:pPr>
        <w:spacing w:before="240" w:after="240"/>
      </w:pPr>
      <w:r>
        <w:t>serie de desgracias que ocurrirán próximamente en dicha marca.</w:t>
      </w:r>
    </w:p>
    <w:p w14:paraId="02839CFC" w14:textId="77777777" w:rsidR="00903E67" w:rsidRDefault="00903E67" w:rsidP="005636B6">
      <w:pPr>
        <w:spacing w:before="240" w:after="240"/>
      </w:pPr>
      <w:r>
        <w:t>Se refiere a la derrota de los paduanos en  a manos de Cangrande della Scala, señor de Verona, que Dante ve como un</w:t>
      </w:r>
    </w:p>
    <w:p w14:paraId="0E2A25F3" w14:textId="77777777" w:rsidR="00903E67" w:rsidRDefault="00903E67" w:rsidP="005636B6">
      <w:pPr>
        <w:spacing w:before="240" w:after="240"/>
      </w:pPr>
      <w:r>
        <w:t>castigo a sus errores. El agua se cambiará en sangre a causa de la derrota.</w:t>
      </w:r>
    </w:p>
    <w:p w14:paraId="01FE89D0" w14:textId="77777777" w:rsidR="00903E67" w:rsidRDefault="00903E67" w:rsidP="005636B6">
      <w:pPr>
        <w:spacing w:before="240" w:after="240"/>
      </w:pPr>
      <w:r>
        <w:t>El Silo y el Cagnano se unen en Treviso. El que aún señorea del v. siguiente es Rizzardo da Camino, hijo del buen Gherardo</w:t>
      </w:r>
    </w:p>
    <w:p w14:paraId="1CF9B353" w14:textId="77777777" w:rsidR="00903E67" w:rsidRDefault="00903E67" w:rsidP="005636B6">
      <w:pPr>
        <w:spacing w:before="240" w:after="240"/>
      </w:pPr>
      <w:r>
        <w:t>(Purgatorio, XVI, ) y marido de Giovanna Visconti (Purgatorio, VIII, ). Sucedió a su padre en , pero ya desde antes se</w:t>
      </w:r>
    </w:p>
    <w:p w14:paraId="32614AED" w14:textId="77777777" w:rsidR="00903E67" w:rsidRDefault="00903E67" w:rsidP="005636B6">
      <w:pPr>
        <w:spacing w:before="240" w:after="240"/>
      </w:pPr>
      <w:r>
        <w:t>había mostrado como hombre soberbio. Fue muerto por una conjetura en .</w:t>
      </w:r>
    </w:p>
    <w:p w14:paraId="5984336C" w14:textId="77777777" w:rsidR="00903E67" w:rsidRDefault="00903E67" w:rsidP="005636B6">
      <w:pPr>
        <w:spacing w:before="240" w:after="240"/>
      </w:pPr>
      <w:r>
        <w:t>Alude a la traición del obispo de Feltre, Alessandro Novello, que en  entregó al obispo de Ferrara algunos ferrarenses</w:t>
      </w:r>
    </w:p>
    <w:p w14:paraId="3FB5A175" w14:textId="77777777" w:rsidR="00903E67" w:rsidRDefault="00903E67" w:rsidP="005636B6">
      <w:pPr>
        <w:spacing w:before="240" w:after="240"/>
      </w:pPr>
      <w:r>
        <w:t>gibelinos que se habían exiliado de su ciudad y que fueron posteriormente decapitados.</w:t>
      </w:r>
    </w:p>
    <w:p w14:paraId="35FFDC92" w14:textId="77777777" w:rsidR="00903E67" w:rsidRDefault="00903E67" w:rsidP="005636B6">
      <w:pPr>
        <w:spacing w:before="240" w:after="240"/>
      </w:pPr>
      <w:r>
        <w:lastRenderedPageBreak/>
        <w:t>Malta es el nombre de una prisión destinada a los condenados por causas notoriamente graves.</w:t>
      </w:r>
    </w:p>
    <w:p w14:paraId="33BDA96D" w14:textId="77777777" w:rsidR="00903E67" w:rsidRDefault="00903E67" w:rsidP="005636B6">
      <w:pPr>
        <w:spacing w:before="240" w:after="240"/>
      </w:pPr>
      <w:r>
        <w:t>Su partido era, naturalmente, el partido güelfo.</w:t>
      </w:r>
    </w:p>
    <w:p w14:paraId="0E199304" w14:textId="77777777" w:rsidR="00903E67" w:rsidRDefault="00903E67" w:rsidP="005636B6">
      <w:pPr>
        <w:spacing w:before="240" w:after="240"/>
      </w:pPr>
      <w:r>
        <w:t>Los tronos angélicos certifican la veracidad de la profecía de Cunizza.</w:t>
      </w:r>
    </w:p>
    <w:p w14:paraId="0629C0D2" w14:textId="77777777" w:rsidR="00903E67" w:rsidRDefault="00903E67" w:rsidP="005636B6">
      <w:pPr>
        <w:spacing w:before="240" w:after="240"/>
      </w:pPr>
      <w:r>
        <w:t>De nuevo Foico de Marsella.</w:t>
      </w:r>
    </w:p>
    <w:p w14:paraId="0AD6ECE4" w14:textId="77777777" w:rsidR="00903E67" w:rsidRDefault="00903E67" w:rsidP="005636B6">
      <w:pPr>
        <w:spacing w:before="240" w:after="240"/>
      </w:pPr>
      <w:r>
        <w:t>«Arriba», en el cielo; «aquí» y «abajo», en la tierra.</w:t>
      </w:r>
    </w:p>
    <w:p w14:paraId="724AADEF" w14:textId="77777777" w:rsidR="00903E67" w:rsidRDefault="00903E67" w:rsidP="005636B6">
      <w:pPr>
        <w:spacing w:before="240" w:after="240"/>
      </w:pPr>
      <w:r>
        <w:t>«Enela», en el original «inluia», neologismo dantesco con el sentido de «hacerse él».</w:t>
      </w:r>
    </w:p>
    <w:p w14:paraId="35FF9220" w14:textId="77777777" w:rsidR="00903E67" w:rsidRDefault="00903E67" w:rsidP="005636B6">
      <w:pPr>
        <w:spacing w:before="240" w:after="240"/>
      </w:pPr>
      <w:r>
        <w:t>Los serafines, según Isaías, poseen seis alas.</w:t>
      </w:r>
    </w:p>
    <w:p w14:paraId="2895A979" w14:textId="77777777" w:rsidR="00903E67" w:rsidRDefault="00903E67" w:rsidP="005636B6">
      <w:pPr>
        <w:spacing w:before="240" w:after="240"/>
      </w:pPr>
      <w:r>
        <w:t>En el original «intuassi», «inmi», respectivamente. Como en v. , hacerse tú, hacerse yo.</w:t>
      </w:r>
    </w:p>
    <w:p w14:paraId="10934440" w14:textId="77777777" w:rsidR="00903E67" w:rsidRDefault="00903E67" w:rsidP="005636B6">
      <w:pPr>
        <w:spacing w:before="240" w:after="240"/>
      </w:pPr>
      <w:r>
        <w:t>El «Mayor valle» es el mar Mediterráneo, el más grande de los mares si exceptuamos el Océano que abarca toda la tierra y</w:t>
      </w:r>
    </w:p>
    <w:p w14:paraId="7CAE150D" w14:textId="77777777" w:rsidR="00903E67" w:rsidRDefault="00903E67" w:rsidP="005636B6">
      <w:pPr>
        <w:spacing w:before="240" w:after="240"/>
      </w:pPr>
      <w:r>
        <w:t>ocupa todo el hemisferio austral. Se extiende entre enemigas playas, es decir, las cristianas y la sarracenas; hay cierta inexactitud en</w:t>
      </w:r>
    </w:p>
    <w:p w14:paraId="3D6A90B4" w14:textId="77777777" w:rsidR="00903E67" w:rsidRDefault="00903E67" w:rsidP="005636B6">
      <w:pPr>
        <w:spacing w:before="240" w:after="240"/>
      </w:pPr>
      <w:r>
        <w:t>los cálculos cartográficos de Dante en este pasaje, pues Dante le supone una extensión de º cuando en realidad no tiene más de º.</w:t>
      </w:r>
    </w:p>
    <w:p w14:paraId="3C3E2255" w14:textId="77777777" w:rsidR="00903E67" w:rsidRDefault="00903E67" w:rsidP="005636B6">
      <w:pPr>
        <w:spacing w:before="240" w:after="240"/>
      </w:pPr>
      <w:r>
        <w:t>Es decir, nació en Marsella, a medio camino entre Italia y España, y en la misma longitud que Bugía, ciudad de la costa</w:t>
      </w:r>
    </w:p>
    <w:p w14:paraId="36B7E1A9" w14:textId="77777777" w:rsidR="00903E67" w:rsidRDefault="00903E67" w:rsidP="005636B6">
      <w:pPr>
        <w:spacing w:before="240" w:after="240"/>
      </w:pPr>
      <w:r>
        <w:t>argelina. Folco o Folchetto, nació poco después de la segunda mitad del siglo XII. Entre - compuso gran cantidad de canciones</w:t>
      </w:r>
    </w:p>
    <w:p w14:paraId="4758CE83" w14:textId="77777777" w:rsidR="00903E67" w:rsidRDefault="00903E67" w:rsidP="005636B6">
      <w:pPr>
        <w:spacing w:before="240" w:after="240"/>
      </w:pPr>
      <w:r>
        <w:lastRenderedPageBreak/>
        <w:t>trovadorescas, y tras la muerte de su amada Adalasia di Roquemartine, mujer del conde de Marsella, se hizo cisterciense, siendo</w:t>
      </w:r>
    </w:p>
    <w:p w14:paraId="34F74152" w14:textId="77777777" w:rsidR="00903E67" w:rsidRDefault="00903E67" w:rsidP="005636B6">
      <w:pPr>
        <w:spacing w:before="240" w:after="240"/>
      </w:pPr>
      <w:r>
        <w:t>elegido abad en  y obispo de Tolosa en , cargo en el que se ocupó en la persecución de los albigenses, con ayuda de la recién</w:t>
      </w:r>
    </w:p>
    <w:p w14:paraId="0C91B671" w14:textId="77777777" w:rsidR="00903E67" w:rsidRDefault="00903E67" w:rsidP="005636B6">
      <w:pPr>
        <w:spacing w:before="240" w:after="240"/>
      </w:pPr>
      <w:r>
        <w:t>creada Inquisición. Murió en .</w:t>
      </w:r>
    </w:p>
    <w:p w14:paraId="4D10C3BF" w14:textId="77777777" w:rsidR="00903E67" w:rsidRDefault="00903E67" w:rsidP="005636B6">
      <w:pPr>
        <w:spacing w:before="240" w:after="240"/>
      </w:pPr>
      <w:r>
        <w:t>El río Marra separa la Toscana de la Liguria.</w:t>
      </w:r>
    </w:p>
    <w:p w14:paraId="17326728" w14:textId="77777777" w:rsidR="00903E67" w:rsidRDefault="00903E67" w:rsidP="005636B6">
      <w:pPr>
        <w:spacing w:before="240" w:after="240"/>
      </w:pPr>
      <w:r>
        <w:t>Bruto conquistó Marsella por orden de César (Purgatorio, XVIII, ).</w:t>
      </w:r>
    </w:p>
    <w:p w14:paraId="03AC2B2C" w14:textId="77777777" w:rsidR="00903E67" w:rsidRDefault="00903E67" w:rsidP="005636B6">
      <w:pPr>
        <w:spacing w:before="240" w:after="240"/>
      </w:pPr>
      <w:r>
        <w:t>Tres ejemplos de pasión amorosa: la hija de Belo es Dido, esposa de Siqueo. Creusa es la esposa de Eneas, antes de la reina</w:t>
      </w:r>
    </w:p>
    <w:p w14:paraId="7F00EEF4" w14:textId="77777777" w:rsidR="00903E67" w:rsidRDefault="00903E67" w:rsidP="005636B6">
      <w:pPr>
        <w:spacing w:before="240" w:after="240"/>
      </w:pPr>
      <w:r>
        <w:t>fenicia.</w:t>
      </w:r>
    </w:p>
    <w:p w14:paraId="61DBFAC7" w14:textId="77777777" w:rsidR="00903E67" w:rsidRDefault="00903E67" w:rsidP="005636B6">
      <w:pPr>
        <w:spacing w:before="240" w:after="240"/>
      </w:pPr>
      <w:r>
        <w:t>Filide, hija de Sitón, que vivía junto al monte Rodope, murió creyéndose abandonada por Demofoonte, hijo de Tesco y Fedra</w:t>
      </w:r>
    </w:p>
    <w:p w14:paraId="4F30931C" w14:textId="77777777" w:rsidR="00903E67" w:rsidRDefault="00903E67" w:rsidP="005636B6">
      <w:pPr>
        <w:spacing w:before="240" w:after="240"/>
      </w:pPr>
      <w:r>
        <w:t>(Ovidio, Heroid., II</w:t>
      </w:r>
    </w:p>
    <w:p w14:paraId="15888BD1" w14:textId="77777777" w:rsidR="00903E67" w:rsidRDefault="00903E67" w:rsidP="005636B6">
      <w:pPr>
        <w:spacing w:before="240" w:after="240"/>
      </w:pPr>
      <w:r>
        <w:t>Alcides es Heracies o Hércules, que se enamoró de Yole, suscitando así los celos de su esposa Deyanira, que provocaron su</w:t>
      </w:r>
    </w:p>
    <w:p w14:paraId="326880F5" w14:textId="77777777" w:rsidR="00903E67" w:rsidRDefault="00903E67" w:rsidP="005636B6">
      <w:pPr>
        <w:spacing w:before="240" w:after="240"/>
      </w:pPr>
      <w:r>
        <w:t>muerte con la tunica envenenada (Ovidio, Hiroid., IX).</w:t>
      </w:r>
    </w:p>
    <w:p w14:paraId="6E27FB09" w14:textId="77777777" w:rsidR="00903E67" w:rsidRDefault="00903E67" w:rsidP="005636B6">
      <w:pPr>
        <w:spacing w:before="240" w:after="240"/>
      </w:pPr>
      <w:r>
        <w:t>Prostituta de Jericó que ayudó a escapar a los espías que Josué había enviado a dicha ciudad (Josué, III-, VI -). Los</w:t>
      </w:r>
    </w:p>
    <w:p w14:paraId="0ED685C7" w14:textId="77777777" w:rsidR="00903E67" w:rsidRDefault="00903E67" w:rsidP="005636B6">
      <w:pPr>
        <w:spacing w:before="240" w:after="240"/>
      </w:pPr>
      <w:r>
        <w:t>comentaristas ponen de manifiesto la similitud entre la toma de Jericó al son de las trompetas y la conquista de la ciudad albigense de</w:t>
      </w:r>
    </w:p>
    <w:p w14:paraId="56D6E05C" w14:textId="77777777" w:rsidR="00903E67" w:rsidRDefault="00903E67" w:rsidP="005636B6">
      <w:pPr>
        <w:spacing w:before="240" w:after="240"/>
      </w:pPr>
      <w:r>
        <w:t>Lavour en , dirigida entre cánticos religiosos por el obispo de Tolosa sucesor de Folquetto.</w:t>
      </w:r>
    </w:p>
    <w:p w14:paraId="0C6A04B0" w14:textId="77777777" w:rsidR="00903E67" w:rsidRDefault="00903E67" w:rsidP="005636B6">
      <w:pPr>
        <w:spacing w:before="240" w:after="240"/>
      </w:pPr>
      <w:r>
        <w:lastRenderedPageBreak/>
        <w:t>La «alta victoria» más que la toma de Jericó es la propia Redención, conseguida «con una y otra palma», es decir, con las</w:t>
      </w:r>
    </w:p>
    <w:p w14:paraId="5A42908E" w14:textId="77777777" w:rsidR="00903E67" w:rsidRDefault="00903E67" w:rsidP="005636B6">
      <w:pPr>
        <w:spacing w:before="240" w:after="240"/>
      </w:pPr>
      <w:r>
        <w:t>manos de Cristo clavadas al madero.</w:t>
      </w:r>
    </w:p>
    <w:p w14:paraId="46B06F67" w14:textId="77777777" w:rsidR="00903E67" w:rsidRDefault="00903E67" w:rsidP="005636B6">
      <w:pPr>
        <w:spacing w:before="240" w:after="240"/>
      </w:pPr>
      <w:r>
        <w:t>Folquetto reprocha ahora el desinterés del papado por la recuperacion de los Santos Lugares. Recordemos de nuevo su celo</w:t>
      </w:r>
    </w:p>
    <w:p w14:paraId="79AE97C2" w14:textId="77777777" w:rsidR="00903E67" w:rsidRDefault="00903E67" w:rsidP="005636B6">
      <w:pPr>
        <w:spacing w:before="240" w:after="240"/>
      </w:pPr>
      <w:r>
        <w:t>antiherético.</w:t>
      </w:r>
    </w:p>
    <w:p w14:paraId="3A00E969" w14:textId="77777777" w:rsidR="00903E67" w:rsidRDefault="00903E67" w:rsidP="005636B6">
      <w:pPr>
        <w:spacing w:before="240" w:after="240"/>
      </w:pPr>
      <w:r>
        <w:t>Florencia es el retoño de Lucifer, el ángel rebelde a Dios.</w:t>
      </w:r>
    </w:p>
    <w:p w14:paraId="50072567" w14:textId="77777777" w:rsidR="00903E67" w:rsidRDefault="00903E67" w:rsidP="005636B6">
      <w:pPr>
        <w:spacing w:before="240" w:after="240"/>
      </w:pPr>
      <w:r>
        <w:t>Las malditas flores son la moneda de Florencia, el florín, acuñado con una flor de lis. La avaricia ha desviado al papado de su</w:t>
      </w:r>
    </w:p>
    <w:p w14:paraId="3D32CC77" w14:textId="77777777" w:rsidR="00903E67" w:rsidRDefault="00903E67" w:rsidP="005636B6">
      <w:pPr>
        <w:spacing w:before="240" w:after="240"/>
      </w:pPr>
      <w:r>
        <w:t>tarea de cruzada.</w:t>
      </w:r>
    </w:p>
    <w:p w14:paraId="60DAC838" w14:textId="77777777" w:rsidR="00903E67" w:rsidRDefault="00903E67" w:rsidP="005636B6">
      <w:pPr>
        <w:spacing w:before="240" w:after="240"/>
      </w:pPr>
      <w:r>
        <w:t>Por la avaricia los estudiosos abandonan el Evangelio y los Santos Padres y sólo se preocupan del estudio más lucrativo de las</w:t>
      </w:r>
    </w:p>
    <w:p w14:paraId="44400820" w14:textId="77777777" w:rsidR="00903E67" w:rsidRDefault="00903E67" w:rsidP="005636B6">
      <w:pPr>
        <w:spacing w:before="240" w:after="240"/>
      </w:pPr>
      <w:r>
        <w:t>Decretales, es decir, del derecho canónico, como lo muestran las anotaciones en los márgenes de estos tratados.</w:t>
      </w:r>
    </w:p>
    <w:p w14:paraId="67849029" w14:textId="77777777" w:rsidR="00903E67" w:rsidRDefault="00903E67" w:rsidP="005636B6">
      <w:pPr>
        <w:spacing w:before="240" w:after="240"/>
      </w:pPr>
      <w:r>
        <w:t>De acumular riqueza.</w:t>
      </w:r>
    </w:p>
    <w:p w14:paraId="639B5B3F" w14:textId="77777777" w:rsidR="00903E67" w:rsidRDefault="00903E67" w:rsidP="005636B6">
      <w:pPr>
        <w:spacing w:before="240" w:after="240"/>
      </w:pPr>
      <w:r>
        <w:t>Se refiere a la muerte de Bonifacio VIII o al traslado de la Curia a Aviñon. O mejor, como muchas profecías de Dante, a un</w:t>
      </w:r>
    </w:p>
    <w:p w14:paraId="5A085E5F" w14:textId="77777777" w:rsidR="00903E67" w:rsidRDefault="00903E67" w:rsidP="005636B6">
      <w:pPr>
        <w:spacing w:before="240" w:after="240"/>
      </w:pPr>
      <w:r>
        <w:t>futuro hipotético en que la Iglesia recupere su primitiva pureza.</w:t>
      </w:r>
    </w:p>
    <w:p w14:paraId="0E193E3A" w14:textId="77777777" w:rsidR="00903E67" w:rsidRDefault="00903E67" w:rsidP="005636B6">
      <w:pPr>
        <w:spacing w:before="240" w:after="240"/>
      </w:pPr>
      <w:r>
        <w:t>Los mártires.</w:t>
      </w:r>
    </w:p>
    <w:p w14:paraId="7974F721" w14:textId="77777777" w:rsidR="00903E67" w:rsidRDefault="00903E67" w:rsidP="005636B6">
      <w:pPr>
        <w:spacing w:before="240" w:after="240"/>
      </w:pPr>
      <w:r>
        <w:t>- La potencia primera es el Padre; el Amor, el Espíritu Santo; el Hijo es el Verbo.</w:t>
      </w:r>
    </w:p>
    <w:p w14:paraId="1739B8CF" w14:textId="77777777" w:rsidR="00903E67" w:rsidRDefault="00903E67" w:rsidP="005636B6">
      <w:pPr>
        <w:spacing w:before="240" w:after="240"/>
      </w:pPr>
      <w:r>
        <w:lastRenderedPageBreak/>
        <w:t>Dante invita al lector a levantar la vista a las esferas superiores donde se encuentran dos movimientos celestes contrarios: el</w:t>
      </w:r>
    </w:p>
    <w:p w14:paraId="1C738E94" w14:textId="77777777" w:rsidR="00903E67" w:rsidRDefault="00903E67" w:rsidP="005636B6">
      <w:pPr>
        <w:spacing w:before="240" w:after="240"/>
      </w:pPr>
      <w:r>
        <w:t>diurno ecuatorial, de oriente a occidente, y el de los signos zodiacales, anual, que va de occidente a oriente. Ambos giros coinciden en</w:t>
      </w:r>
    </w:p>
    <w:p w14:paraId="18319225" w14:textId="77777777" w:rsidR="00903E67" w:rsidRDefault="00903E67" w:rsidP="005636B6">
      <w:pPr>
        <w:spacing w:before="240" w:after="240"/>
      </w:pPr>
      <w:r>
        <w:t>los puntos equinocciales.</w:t>
      </w:r>
    </w:p>
    <w:p w14:paraId="40C048C4" w14:textId="77777777" w:rsidR="00903E67" w:rsidRDefault="00903E67" w:rsidP="005636B6">
      <w:pPr>
        <w:spacing w:before="240" w:after="240"/>
      </w:pPr>
      <w:r>
        <w:t>El maestro es Dios.</w:t>
      </w:r>
    </w:p>
    <w:p w14:paraId="2BB4714E" w14:textId="77777777" w:rsidR="00903E67" w:rsidRDefault="00903E67" w:rsidP="005636B6">
      <w:pPr>
        <w:spacing w:before="240" w:after="240"/>
      </w:pPr>
      <w:r>
        <w:t>- El círculo zodiacal es oblicuo con respecto al ecuador terrestre. Si así no fuese no existiría la rotación de las estaciones, se</w:t>
      </w:r>
    </w:p>
    <w:p w14:paraId="446B789B" w14:textId="77777777" w:rsidR="00903E67" w:rsidRDefault="00903E67" w:rsidP="005636B6">
      <w:pPr>
        <w:spacing w:before="240" w:after="240"/>
      </w:pPr>
      <w:r>
        <w:t>anularían las influencias astrales y la vida en la tierra sería difícil.</w:t>
      </w:r>
    </w:p>
    <w:p w14:paraId="69FE9FC8" w14:textId="77777777" w:rsidR="00903E67" w:rsidRDefault="00903E67" w:rsidP="005636B6">
      <w:pPr>
        <w:spacing w:before="240" w:after="240"/>
      </w:pPr>
      <w:r>
        <w:t>Dante no quiere insistir más en consideraciones astronómicas, que deja al cuidado del lector, y avanza en su materia.</w:t>
      </w:r>
    </w:p>
    <w:p w14:paraId="6844B4D0" w14:textId="77777777" w:rsidR="00903E67" w:rsidRDefault="00903E67" w:rsidP="005636B6">
      <w:pPr>
        <w:spacing w:before="240" w:after="240"/>
      </w:pPr>
      <w:r>
        <w:t>El sol.</w:t>
      </w:r>
    </w:p>
    <w:p w14:paraId="2ED984C0" w14:textId="77777777" w:rsidR="00903E67" w:rsidRDefault="00903E67" w:rsidP="005636B6">
      <w:pPr>
        <w:spacing w:before="240" w:after="240"/>
      </w:pPr>
      <w:r>
        <w:t>La constelación de Aries. Recuérdese que nos encontramos en el equinoccio primaveral.</w:t>
      </w:r>
    </w:p>
    <w:p w14:paraId="69C696E2" w14:textId="77777777" w:rsidR="00903E67" w:rsidRDefault="00903E67" w:rsidP="005636B6">
      <w:pPr>
        <w:spacing w:before="240" w:after="240"/>
      </w:pPr>
      <w:r>
        <w:t>«Yo me encontraba, sin saber cómo había llegado, en el mismo sol. Como quien tras tener una idea advierte de dónde procede</w:t>
      </w:r>
    </w:p>
    <w:p w14:paraId="029753D7" w14:textId="77777777" w:rsidR="00903E67" w:rsidRDefault="00903E67" w:rsidP="005636B6">
      <w:pPr>
        <w:spacing w:before="240" w:after="240"/>
      </w:pPr>
      <w:r>
        <w:t>ésta.»</w:t>
      </w:r>
    </w:p>
    <w:p w14:paraId="02781CA0" w14:textId="77777777" w:rsidR="00903E67" w:rsidRDefault="00903E67" w:rsidP="005636B6">
      <w:pPr>
        <w:spacing w:before="240" w:after="240"/>
      </w:pPr>
      <w:r>
        <w:t>La cuarta familia es la de los espíritus sabios, que se encuentra en la esfera del sol, que rige la sabiduría.</w:t>
      </w:r>
    </w:p>
    <w:p w14:paraId="54EEDE79" w14:textId="77777777" w:rsidR="00903E67" w:rsidRDefault="00903E67" w:rsidP="005636B6">
      <w:pPr>
        <w:spacing w:before="240" w:after="240"/>
      </w:pPr>
      <w:r>
        <w:t>El Padre genera al Hijo y de ambos procede el Espíritu Santo.</w:t>
      </w:r>
    </w:p>
    <w:p w14:paraId="6AD9A935" w14:textId="77777777" w:rsidR="00903E67" w:rsidRDefault="00903E67" w:rsidP="005636B6">
      <w:pPr>
        <w:spacing w:before="240" w:after="240"/>
      </w:pPr>
      <w:r>
        <w:t>El «angélico sol» es el propio Dios.</w:t>
      </w:r>
    </w:p>
    <w:p w14:paraId="3B3D45F9" w14:textId="77777777" w:rsidR="00903E67" w:rsidRDefault="00903E67" w:rsidP="005636B6">
      <w:pPr>
        <w:spacing w:before="240" w:after="240"/>
      </w:pPr>
      <w:r>
        <w:lastRenderedPageBreak/>
        <w:t>«Mi mente, unida, sólo ocupada en Dios, se dividió interesándose por los moradores de la esfera solar.»</w:t>
      </w:r>
    </w:p>
    <w:p w14:paraId="38B234B4" w14:textId="77777777" w:rsidR="00903E67" w:rsidRDefault="00903E67" w:rsidP="005636B6">
      <w:pPr>
        <w:spacing w:before="240" w:after="240"/>
      </w:pPr>
      <w:r>
        <w:t>La luna.</w:t>
      </w:r>
    </w:p>
    <w:p w14:paraId="279CAFAA" w14:textId="77777777" w:rsidR="00903E67" w:rsidRDefault="00903E67" w:rsidP="005636B6">
      <w:pPr>
        <w:spacing w:before="240" w:after="240"/>
      </w:pPr>
      <w:r>
        <w:t>Habla Tomás de Aquino que, recordemos, perteneció a la Orden de los dominicos o predicadores. Nació de noble familia en</w:t>
      </w:r>
    </w:p>
    <w:p w14:paraId="410BD12B" w14:textId="77777777" w:rsidR="00903E67" w:rsidRDefault="00903E67" w:rsidP="005636B6">
      <w:pPr>
        <w:spacing w:before="240" w:after="240"/>
      </w:pPr>
      <w:r>
        <w:t>. Entró en la Orden dominica en  y posteriormente estudió en París y Colonia, con San Alberto Magno. Fue teólogo de la</w:t>
      </w:r>
    </w:p>
    <w:p w14:paraId="7D64323D" w14:textId="77777777" w:rsidR="00903E67" w:rsidRDefault="00903E67" w:rsidP="005636B6">
      <w:pPr>
        <w:spacing w:before="240" w:after="240"/>
      </w:pPr>
      <w:r>
        <w:t>corte pontificia y posteriormente profesor de nuevo en París. Invitado al Concibo de Lyon por el Papa murió mientras se dirigía a</w:t>
      </w:r>
    </w:p>
    <w:p w14:paraId="07E84347" w14:textId="77777777" w:rsidR="00903E67" w:rsidRDefault="00903E67" w:rsidP="005636B6">
      <w:pPr>
        <w:spacing w:before="240" w:after="240"/>
      </w:pPr>
      <w:r>
        <w:t>dicha ciudad, se dice que acaso envenenado (Purgatorío, XX). Fue el más grande filosofo y teólogo de su siglo. Su influencia en la</w:t>
      </w:r>
    </w:p>
    <w:p w14:paraId="7469AAAB" w14:textId="77777777" w:rsidR="00903E67" w:rsidRDefault="00903E67" w:rsidP="005636B6">
      <w:pPr>
        <w:spacing w:before="240" w:after="240"/>
      </w:pPr>
      <w:r>
        <w:t>Comedia es enorme.</w:t>
      </w:r>
    </w:p>
    <w:p w14:paraId="14C564F3" w14:textId="77777777" w:rsidR="00903E67" w:rsidRDefault="00903E67" w:rsidP="005636B6">
      <w:pPr>
        <w:spacing w:before="240" w:after="240"/>
      </w:pPr>
      <w:r>
        <w:t>San Alberto Magno (-). También dominico y maestro del Aquinate.</w:t>
      </w:r>
    </w:p>
    <w:p w14:paraId="73BE7772" w14:textId="77777777" w:rsidR="00903E67" w:rsidRDefault="00903E67" w:rsidP="005636B6">
      <w:pPr>
        <w:spacing w:before="240" w:after="240"/>
      </w:pPr>
      <w:r>
        <w:t>Graciano fue un célebre canonista del siglo XII, autor del Decretum sive concordia discordantíum canonum en torno a . El</w:t>
      </w:r>
    </w:p>
    <w:p w14:paraId="6CF940F4" w14:textId="77777777" w:rsidR="00903E67" w:rsidRDefault="00903E67" w:rsidP="005636B6">
      <w:pPr>
        <w:spacing w:before="240" w:after="240"/>
      </w:pPr>
      <w:r>
        <w:t>«uno y otro fuero» son el derecho civil y el canónico.</w:t>
      </w:r>
    </w:p>
    <w:p w14:paraId="313DCA40" w14:textId="77777777" w:rsidR="00903E67" w:rsidRDefault="00903E67" w:rsidP="005636B6">
      <w:pPr>
        <w:spacing w:before="240" w:after="240"/>
      </w:pPr>
      <w:r>
        <w:t>Pedro Lombardo (m. en ), autor de Sententíarum liber IV, libro teológico de enorme difusión e influjo en su tiempo. En el</w:t>
      </w:r>
    </w:p>
    <w:p w14:paraId="2A84CB99" w14:textId="77777777" w:rsidR="00903E67" w:rsidRDefault="00903E67" w:rsidP="005636B6">
      <w:pPr>
        <w:spacing w:before="240" w:after="240"/>
      </w:pPr>
      <w:r>
        <w:t>prólogo de dicha obra P. L. afirma que ofrece su tarea a la Iglesia, como la viuda que relata Lucas, XXI, -, ofreció a Cristo toda su</w:t>
      </w:r>
    </w:p>
    <w:p w14:paraId="438377F6" w14:textId="77777777" w:rsidR="00903E67" w:rsidRDefault="00903E67" w:rsidP="005636B6">
      <w:pPr>
        <w:spacing w:before="240" w:after="240"/>
      </w:pPr>
      <w:r>
        <w:t>hacienda.</w:t>
      </w:r>
    </w:p>
    <w:p w14:paraId="259DE7DE" w14:textId="77777777" w:rsidR="00903E67" w:rsidRDefault="00903E67" w:rsidP="005636B6">
      <w:pPr>
        <w:spacing w:before="240" w:after="240"/>
      </w:pPr>
      <w:r>
        <w:t>La quinta luz es Salomón.</w:t>
      </w:r>
    </w:p>
    <w:p w14:paraId="35D4FEC6" w14:textId="77777777" w:rsidR="00903E67" w:rsidRDefault="00903E67" w:rsidP="005636B6">
      <w:pPr>
        <w:spacing w:before="240" w:after="240"/>
      </w:pPr>
      <w:r>
        <w:lastRenderedPageBreak/>
        <w:t>Se trata de Dionisio Aeropagita, convertido por San Pablo (Hechos, XVII, ), a quien se atribuyen tratados apócrifos sobre la</w:t>
      </w:r>
    </w:p>
    <w:p w14:paraId="473EC493" w14:textId="77777777" w:rsidR="00903E67" w:rsidRDefault="00903E67" w:rsidP="005636B6">
      <w:pPr>
        <w:spacing w:before="240" w:after="240"/>
      </w:pPr>
      <w:r>
        <w:t>organización de los ángeles, como veremos más adelante.</w:t>
      </w:r>
    </w:p>
    <w:p w14:paraId="4E0822A7" w14:textId="77777777" w:rsidR="00903E67" w:rsidRDefault="00903E67" w:rsidP="005636B6">
      <w:pPr>
        <w:spacing w:before="240" w:after="240"/>
      </w:pPr>
      <w:r>
        <w:t>Se trata del español Pablo Orosio, antecesor del Cívítas Dei agustiniano, con su obra Historiarum adversus paganos, muy</w:t>
      </w:r>
    </w:p>
    <w:p w14:paraId="2926460C" w14:textId="77777777" w:rsidR="00903E67" w:rsidRDefault="00903E67" w:rsidP="005636B6">
      <w:pPr>
        <w:spacing w:before="240" w:after="240"/>
      </w:pPr>
      <w:r>
        <w:t>conocida por Dante, que apreciaba su estilo latino. También se ha pensado en San Ambrosio de Milán, que tuvo una enorme influencia</w:t>
      </w:r>
    </w:p>
    <w:p w14:paraId="3C5A0AFC" w14:textId="77777777" w:rsidR="00903E67" w:rsidRDefault="00903E67" w:rsidP="005636B6">
      <w:pPr>
        <w:spacing w:before="240" w:after="240"/>
      </w:pPr>
      <w:r>
        <w:t>en la conversión del santo de Hipona.</w:t>
      </w:r>
    </w:p>
    <w:p w14:paraId="65642A1B" w14:textId="77777777" w:rsidR="00903E67" w:rsidRDefault="00903E67" w:rsidP="005636B6">
      <w:pPr>
        <w:spacing w:before="240" w:after="240"/>
      </w:pPr>
      <w:r>
        <w:t>El alma de Boecio, senador romano nacido alrededor de ; elevado a los más altos cargos del reino y luego condenado por</w:t>
      </w:r>
    </w:p>
    <w:p w14:paraId="4EB02F5D" w14:textId="77777777" w:rsidR="00903E67" w:rsidRDefault="00903E67" w:rsidP="005636B6">
      <w:pPr>
        <w:spacing w:before="240" w:after="240"/>
      </w:pPr>
      <w:r>
        <w:t>Teodorico a muerte en . Su obra más famosa es De consolatione filosophíae, escrita en la cárcel en una mezcla de prosa y verso,</w:t>
      </w:r>
    </w:p>
    <w:p w14:paraId="5815EFA8" w14:textId="77777777" w:rsidR="00903E67" w:rsidRDefault="00903E67" w:rsidP="005636B6">
      <w:pPr>
        <w:spacing w:before="240" w:after="240"/>
      </w:pPr>
      <w:r>
        <w:t>donde intenta hacer un primer compromiso entre el paganismo y la doctrina cristiana, cuyo espíritu debió compartir, aunque no es</w:t>
      </w:r>
    </w:p>
    <w:p w14:paraId="5C97D6F2" w14:textId="77777777" w:rsidR="00903E67" w:rsidRDefault="00903E67" w:rsidP="005636B6">
      <w:pPr>
        <w:spacing w:before="240" w:after="240"/>
      </w:pPr>
      <w:r>
        <w:t>seguro que llegase a estar bautizado. El medioevo lo consideró como uno de los mártires de la fe, y su obra ejerció una enorme</w:t>
      </w:r>
    </w:p>
    <w:p w14:paraId="481DF6BA" w14:textId="77777777" w:rsidR="00903E67" w:rsidRDefault="00903E67" w:rsidP="005636B6">
      <w:pPr>
        <w:spacing w:before="240" w:after="240"/>
      </w:pPr>
      <w:r>
        <w:t>influencia.</w:t>
      </w:r>
    </w:p>
    <w:p w14:paraId="408F1E3A" w14:textId="77777777" w:rsidR="00903E67" w:rsidRDefault="00903E67" w:rsidP="005636B6">
      <w:pPr>
        <w:spacing w:before="240" w:after="240"/>
      </w:pPr>
      <w:r>
        <w:t>Isidoro de Sevilla (-), autor de Ethymologíae. Beda el venerable, normando</w:t>
      </w:r>
    </w:p>
    <w:p w14:paraId="4D877D0C" w14:textId="77777777" w:rsidR="00903E67" w:rsidRDefault="00903E67" w:rsidP="005636B6">
      <w:pPr>
        <w:spacing w:before="240" w:after="240"/>
      </w:pPr>
      <w:r>
        <w:t>(-), autor de Hístoria eclesíastíca gentis Anlgiorum.</w:t>
      </w:r>
    </w:p>
    <w:p w14:paraId="61D5175D" w14:textId="77777777" w:rsidR="00903E67" w:rsidRDefault="00903E67" w:rsidP="005636B6">
      <w:pPr>
        <w:spacing w:before="240" w:after="240"/>
      </w:pPr>
      <w:r>
        <w:t>Ricardo de San Víctor (m. ), místico escocés llamado «Magnus contemplator».</w:t>
      </w:r>
    </w:p>
    <w:p w14:paraId="46EE3B1A" w14:textId="77777777" w:rsidR="00903E67" w:rsidRDefault="00903E67" w:rsidP="005636B6">
      <w:pPr>
        <w:spacing w:before="240" w:after="240"/>
      </w:pPr>
      <w:r>
        <w:lastRenderedPageBreak/>
        <w:t>Sigiero de Brabante, filósofo seguidor de Averroes y por ello perseguido. Fue profesor en París y murió asesinado en Orvieto</w:t>
      </w:r>
    </w:p>
    <w:p w14:paraId="3C5E3900" w14:textId="77777777" w:rsidR="00903E67" w:rsidRDefault="00903E67" w:rsidP="005636B6">
      <w:pPr>
        <w:spacing w:before="240" w:after="240"/>
      </w:pPr>
      <w:r>
        <w:t>por su secretario loco. Fue contradictor de los postulados escolásticos y atacado por Santo Tomás, y por ello se discute el porqué de</w:t>
      </w:r>
    </w:p>
    <w:p w14:paraId="05BD85B4" w14:textId="77777777" w:rsidR="00903E67" w:rsidRDefault="00903E67" w:rsidP="005636B6">
      <w:pPr>
        <w:spacing w:before="240" w:after="240"/>
      </w:pPr>
      <w:r>
        <w:t>haberlo Dante elegido entre los santos del saber teológico. Su obra ha sido recientemente descubierta y revalorizada por los estudiosos</w:t>
      </w:r>
    </w:p>
    <w:p w14:paraId="52BEEF8E" w14:textId="77777777" w:rsidR="00903E67" w:rsidRDefault="00903E67" w:rsidP="005636B6">
      <w:pPr>
        <w:spacing w:before="240" w:after="240"/>
      </w:pPr>
      <w:r>
        <w:t>de la filosofía medieval a causa de su valor precursor del pensamiento moderno (negación de la inmortalidad del alma, de la libertad,</w:t>
      </w:r>
    </w:p>
    <w:p w14:paraId="01F8F807" w14:textId="77777777" w:rsidR="00903E67" w:rsidRDefault="00903E67" w:rsidP="005636B6">
      <w:pPr>
        <w:spacing w:before="240" w:after="240"/>
      </w:pPr>
      <w:r>
        <w:t>de la creación ex nihilo, etc.). Acaso Dante premie con el cielo la honesta y perseguida tarea filosófica, sin tener en cuenta sus</w:t>
      </w:r>
    </w:p>
    <w:p w14:paraId="474FC510" w14:textId="77777777" w:rsidR="00903E67" w:rsidRDefault="00903E67" w:rsidP="005636B6">
      <w:pPr>
        <w:spacing w:before="240" w:after="240"/>
      </w:pPr>
      <w:r>
        <w:t>conclusiones heterodoxas.</w:t>
      </w:r>
    </w:p>
    <w:p w14:paraId="5A47CA35" w14:textId="77777777" w:rsidR="00903E67" w:rsidRDefault="00903E67" w:rsidP="005636B6">
      <w:pPr>
        <w:spacing w:before="240" w:after="240"/>
      </w:pPr>
      <w:r>
        <w:t>La Iglesia, representada como una comunidad monástica.</w:t>
      </w:r>
    </w:p>
    <w:p w14:paraId="0F254A78" w14:textId="77777777" w:rsidR="00903E67" w:rsidRDefault="00903E67" w:rsidP="005636B6">
      <w:pPr>
        <w:spacing w:before="240" w:after="240"/>
      </w:pPr>
      <w:r>
        <w:t>Los «aforismos» hacen referencia al estudio de la medicina, por los aforismos de Hipócrates; los «iura» representan el estudio</w:t>
      </w:r>
    </w:p>
    <w:p w14:paraId="24A690B2" w14:textId="77777777" w:rsidR="00903E67" w:rsidRDefault="00903E67" w:rsidP="005636B6">
      <w:pPr>
        <w:spacing w:before="240" w:after="240"/>
      </w:pPr>
      <w:r>
        <w:t>del Derecho.</w:t>
      </w:r>
    </w:p>
    <w:p w14:paraId="2509D1DC" w14:textId="77777777" w:rsidR="00903E67" w:rsidRDefault="00903E67" w:rsidP="005636B6">
      <w:pPr>
        <w:spacing w:before="240" w:after="240"/>
      </w:pPr>
      <w:r>
        <w:t>¿Alusión a sus enemigos florentinos?</w:t>
      </w:r>
    </w:p>
    <w:p w14:paraId="04C4AC8F" w14:textId="77777777" w:rsidR="00903E67" w:rsidRDefault="00903E67" w:rsidP="005636B6">
      <w:pPr>
        <w:spacing w:before="240" w:after="240"/>
      </w:pPr>
      <w:r>
        <w:t>Tomás de Aquino.</w:t>
      </w:r>
    </w:p>
    <w:p w14:paraId="081C8FF1" w14:textId="77777777" w:rsidR="00903E67" w:rsidRDefault="00903E67" w:rsidP="005636B6">
      <w:pPr>
        <w:spacing w:before="240" w:after="240"/>
      </w:pPr>
      <w:r>
        <w:t>- Paraíso, X,  y .</w:t>
      </w:r>
    </w:p>
    <w:p w14:paraId="4ACAC78C" w14:textId="77777777" w:rsidR="00903E67" w:rsidRDefault="00903E67" w:rsidP="005636B6">
      <w:pPr>
        <w:spacing w:before="240" w:after="240"/>
      </w:pPr>
      <w:r>
        <w:t>- La Iglesia, desposada con Cristo mediante su agonía en la cruz.</w:t>
      </w:r>
    </w:p>
    <w:p w14:paraId="60562C23" w14:textId="77777777" w:rsidR="00903E67" w:rsidRDefault="00903E67" w:rsidP="005636B6">
      <w:pPr>
        <w:spacing w:before="240" w:after="240"/>
      </w:pPr>
      <w:r>
        <w:t>En caridad y en sabiduría.</w:t>
      </w:r>
    </w:p>
    <w:p w14:paraId="64E8123B" w14:textId="77777777" w:rsidR="00903E67" w:rsidRDefault="00903E67" w:rsidP="005636B6">
      <w:pPr>
        <w:spacing w:before="240" w:after="240"/>
      </w:pPr>
      <w:r>
        <w:t>- San Francisco, llamado querúbico por la fuerza de su caridad. Santo Domingo, llamado seráfico por su sabiduría.</w:t>
      </w:r>
    </w:p>
    <w:p w14:paraId="36104145" w14:textId="77777777" w:rsidR="00903E67" w:rsidRDefault="00903E67" w:rsidP="005636B6">
      <w:pPr>
        <w:spacing w:before="240" w:after="240"/>
      </w:pPr>
      <w:r>
        <w:lastRenderedPageBreak/>
        <w:t>Comienza ahora la biografía y panegírico de San Francisco, puesta en boca del dominico Tomás de Aquino, y en primer lugar</w:t>
      </w:r>
    </w:p>
    <w:p w14:paraId="28A4B3C2" w14:textId="77777777" w:rsidR="00903E67" w:rsidRDefault="00903E67" w:rsidP="005636B6">
      <w:pPr>
        <w:spacing w:before="240" w:after="240"/>
      </w:pPr>
      <w:r>
        <w:t>nos localiza la ciudad de Asís, en la Umbría, lugar de nacimiento del santo. San Ubaldo, luego obispo de Gubbio, fue ermitaño en el</w:t>
      </w:r>
    </w:p>
    <w:p w14:paraId="5190DC16" w14:textId="77777777" w:rsidR="00903E67" w:rsidRDefault="00903E67" w:rsidP="005636B6">
      <w:pPr>
        <w:spacing w:before="240" w:after="240"/>
      </w:pPr>
      <w:r>
        <w:t>monte Inzino.</w:t>
      </w:r>
    </w:p>
    <w:p w14:paraId="3D582430" w14:textId="77777777" w:rsidR="00903E67" w:rsidRDefault="00903E67" w:rsidP="005636B6">
      <w:pPr>
        <w:spacing w:before="240" w:after="240"/>
      </w:pPr>
      <w:r>
        <w:t>Una puerta de Perugia de donde salía el camino de Asís, por donde entran los vientos fríos y calientes que bajan del monte</w:t>
      </w:r>
    </w:p>
    <w:p w14:paraId="79712A5D" w14:textId="77777777" w:rsidR="00903E67" w:rsidRDefault="00903E67" w:rsidP="005636B6">
      <w:pPr>
        <w:spacing w:before="240" w:after="240"/>
      </w:pPr>
      <w:r>
        <w:t>Subasio.</w:t>
      </w:r>
    </w:p>
    <w:p w14:paraId="05732554" w14:textId="77777777" w:rsidR="00903E67" w:rsidRDefault="00903E67" w:rsidP="005636B6">
      <w:pPr>
        <w:spacing w:before="240" w:after="240"/>
      </w:pPr>
      <w:r>
        <w:t>No porque estuviesen bajo el dominio de Perugia, sino porque se encuentran en una desventajosa situación geográfica. La</w:t>
      </w:r>
    </w:p>
    <w:p w14:paraId="2D6BBE97" w14:textId="77777777" w:rsidR="00903E67" w:rsidRDefault="00903E67" w:rsidP="005636B6">
      <w:pPr>
        <w:spacing w:before="240" w:after="240"/>
      </w:pPr>
      <w:r>
        <w:t>primera interpretación ha sido también sostenida por algún comentarista</w:t>
      </w:r>
    </w:p>
    <w:p w14:paraId="197B6DBE" w14:textId="77777777" w:rsidR="00903E67" w:rsidRDefault="00903E67" w:rsidP="005636B6">
      <w:pPr>
        <w:spacing w:before="240" w:after="240"/>
      </w:pPr>
      <w:r>
        <w:t>San Francisco es comparado en todo este pasaje con el sol en el que se encuentran ahora los viajeros.</w:t>
      </w:r>
    </w:p>
    <w:p w14:paraId="2F2DBF0F" w14:textId="77777777" w:rsidR="00903E67" w:rsidRDefault="00903E67" w:rsidP="005636B6">
      <w:pPr>
        <w:spacing w:before="240" w:after="240"/>
      </w:pPr>
      <w:r>
        <w:t>Porque el nombre de Asís se emparenta con «scesi» del verbo «scendere»: «subir»</w:t>
      </w:r>
    </w:p>
    <w:p w14:paraId="09075C4C" w14:textId="77777777" w:rsidR="00903E67" w:rsidRDefault="00903E67" w:rsidP="005636B6">
      <w:pPr>
        <w:spacing w:before="240" w:after="240"/>
      </w:pPr>
      <w:r>
        <w:t>Muy joven aún, Francisco tenía  años cuando comenzó su vida de santidad en .</w:t>
      </w:r>
    </w:p>
    <w:p w14:paraId="7A6C8BC6" w14:textId="77777777" w:rsidR="00903E67" w:rsidRDefault="00903E67" w:rsidP="005636B6">
      <w:pPr>
        <w:spacing w:before="240" w:after="240"/>
      </w:pPr>
      <w:r>
        <w:t>- La dama a la que todos cierran las puertas como a la muerte, es la pobreza, a la que Francisco se entregó desde muy</w:t>
      </w:r>
    </w:p>
    <w:p w14:paraId="313B25AA" w14:textId="77777777" w:rsidR="00903E67" w:rsidRDefault="00903E67" w:rsidP="005636B6">
      <w:pPr>
        <w:spacing w:before="240" w:after="240"/>
      </w:pPr>
      <w:r>
        <w:t>joven, enfrentándose con su padre, al quedarse desnudo delante de una enorme concurrencia y del propio obispo, cuando aquél le</w:t>
      </w:r>
    </w:p>
    <w:p w14:paraId="4520B29D" w14:textId="77777777" w:rsidR="00903E67" w:rsidRDefault="00903E67" w:rsidP="005636B6">
      <w:pPr>
        <w:spacing w:before="240" w:after="240"/>
      </w:pPr>
      <w:r>
        <w:t>pidió que renunciase a los bienes que le correspondían por herencia. Ocurrió este hecho en .</w:t>
      </w:r>
    </w:p>
    <w:p w14:paraId="1271124C" w14:textId="77777777" w:rsidR="00903E67" w:rsidRDefault="00903E67" w:rsidP="005636B6">
      <w:pPr>
        <w:spacing w:before="240" w:after="240"/>
      </w:pPr>
      <w:r>
        <w:lastRenderedPageBreak/>
        <w:t>El primer marido de la pobreza es Cristo.</w:t>
      </w:r>
    </w:p>
    <w:p w14:paraId="16D7983F" w14:textId="77777777" w:rsidR="00903E67" w:rsidRDefault="00903E67" w:rsidP="005636B6">
      <w:pPr>
        <w:spacing w:before="240" w:after="240"/>
      </w:pPr>
      <w:r>
        <w:t>San Francisco nació en .</w:t>
      </w:r>
    </w:p>
    <w:p w14:paraId="67F869EC" w14:textId="77777777" w:rsidR="00903E67" w:rsidRDefault="00903E67" w:rsidP="005636B6">
      <w:pPr>
        <w:spacing w:before="240" w:after="240"/>
      </w:pPr>
      <w:r>
        <w:t>Amiclates es un ejemplo de la virtud de la pobreza. Se trataba, según Lucano, de un pobre pescador en cuya cabaña entró un día</w:t>
      </w:r>
    </w:p>
    <w:p w14:paraId="4004760D" w14:textId="77777777" w:rsidR="00903E67" w:rsidRDefault="00903E67" w:rsidP="005636B6">
      <w:pPr>
        <w:spacing w:before="240" w:after="240"/>
      </w:pPr>
      <w:r>
        <w:t>César, al encontrar la puerta abierta, sin ningún miedo. (Farsalia, V, - l.)</w:t>
      </w:r>
    </w:p>
    <w:p w14:paraId="0631991B" w14:textId="77777777" w:rsidR="00903E67" w:rsidRDefault="00903E67" w:rsidP="005636B6">
      <w:pPr>
        <w:spacing w:before="240" w:after="240"/>
      </w:pPr>
      <w:r>
        <w:t>- El primer seguidor de San Francisco, Bernardo da Quintavalle.</w:t>
      </w:r>
    </w:p>
    <w:p w14:paraId="37CB661E" w14:textId="77777777" w:rsidR="00903E67" w:rsidRDefault="00903E67" w:rsidP="005636B6">
      <w:pPr>
        <w:spacing w:before="240" w:after="240"/>
      </w:pPr>
      <w:r>
        <w:t>Otros seguidores de la primera hora.</w:t>
      </w:r>
    </w:p>
    <w:p w14:paraId="1119676A" w14:textId="77777777" w:rsidR="00903E67" w:rsidRDefault="00903E67" w:rsidP="005636B6">
      <w:pPr>
        <w:spacing w:before="240" w:after="240"/>
      </w:pPr>
      <w:r>
        <w:t>El padre de San Francisco era un rico comerciante, acaso de lana.</w:t>
      </w:r>
    </w:p>
    <w:p w14:paraId="16A1112C" w14:textId="77777777" w:rsidR="00903E67" w:rsidRDefault="00903E67" w:rsidP="005636B6">
      <w:pPr>
        <w:spacing w:before="240" w:after="240"/>
      </w:pPr>
      <w:r>
        <w:t>Inocencio III se mostró primeramente reacio a aprobar la Orden, hasta que tuvo un sueño en el que la basílica de San Juan de</w:t>
      </w:r>
    </w:p>
    <w:p w14:paraId="3C1C7949" w14:textId="77777777" w:rsidR="00903E67" w:rsidRDefault="00903E67" w:rsidP="005636B6">
      <w:pPr>
        <w:spacing w:before="240" w:after="240"/>
      </w:pPr>
      <w:r>
        <w:t>Letrán, amenazada de ruina, era salvada por el pobre de Asís. Después de esto el Papa dio su aprobación verbal.</w:t>
      </w:r>
    </w:p>
    <w:p w14:paraId="2B65B71E" w14:textId="77777777" w:rsidR="00903E67" w:rsidRDefault="00903E67" w:rsidP="005636B6">
      <w:pPr>
        <w:spacing w:before="240" w:after="240"/>
      </w:pPr>
      <w:r>
        <w:t>San Francisco viajó a Palestina con algunos de los suyos en , siendo hecho prisionero en San Juan de Acre. Como Dante</w:t>
      </w:r>
    </w:p>
    <w:p w14:paraId="782ECC51" w14:textId="77777777" w:rsidR="00903E67" w:rsidRDefault="00903E67" w:rsidP="005636B6">
      <w:pPr>
        <w:spacing w:before="240" w:after="240"/>
      </w:pPr>
      <w:r>
        <w:t>dice, intentó en vano convertir al sultán.</w:t>
      </w:r>
    </w:p>
    <w:p w14:paraId="36613823" w14:textId="77777777" w:rsidR="00903E67" w:rsidRDefault="00903E67" w:rsidP="005636B6">
      <w:pPr>
        <w:spacing w:before="240" w:after="240"/>
      </w:pPr>
      <w:r>
        <w:t>En el monte Verna, donde el santo se había retirado a hacer penitencia en , recibió los estigmas de la pasión de Cristo.</w:t>
      </w:r>
    </w:p>
    <w:p w14:paraId="4AB3622B" w14:textId="77777777" w:rsidR="00903E67" w:rsidRDefault="00903E67" w:rsidP="005636B6">
      <w:pPr>
        <w:spacing w:before="240" w:after="240"/>
      </w:pPr>
      <w:r>
        <w:t>Del seno de la pobreza el alma de San Francisco marchó al cielo, mientras el cuerpo fue depositado, por deseo del mismo, en el</w:t>
      </w:r>
    </w:p>
    <w:p w14:paraId="5EC9E216" w14:textId="77777777" w:rsidR="00903E67" w:rsidRDefault="00903E67" w:rsidP="005636B6">
      <w:pPr>
        <w:spacing w:before="240" w:after="240"/>
      </w:pPr>
      <w:r>
        <w:t>suelo antes de morir.</w:t>
      </w:r>
    </w:p>
    <w:p w14:paraId="01F3575D" w14:textId="77777777" w:rsidR="00903E67" w:rsidRDefault="00903E67" w:rsidP="005636B6">
      <w:pPr>
        <w:spacing w:before="240" w:after="240"/>
      </w:pPr>
      <w:r>
        <w:t>Santo Domingo.</w:t>
      </w:r>
    </w:p>
    <w:p w14:paraId="6F6B3771" w14:textId="77777777" w:rsidR="00903E67" w:rsidRDefault="00903E67" w:rsidP="005636B6">
      <w:pPr>
        <w:spacing w:before="240" w:after="240"/>
      </w:pPr>
      <w:r>
        <w:lastRenderedPageBreak/>
        <w:t>Acabado el panegírico de San Francisco, Santo Tomás se vuelve contra la corrupción de su Orden.</w:t>
      </w:r>
    </w:p>
    <w:p w14:paraId="7F3ACDC7" w14:textId="77777777" w:rsidR="00903E67" w:rsidRDefault="00903E67" w:rsidP="005636B6">
      <w:pPr>
        <w:spacing w:before="240" w:after="240"/>
      </w:pPr>
      <w:r>
        <w:t>La mensajera de Juno es, claro está, Iris, que se muestra en el cielo con su arco.</w:t>
      </w:r>
    </w:p>
    <w:p w14:paraId="0DF5596F" w14:textId="77777777" w:rsidR="00903E67" w:rsidRDefault="00903E67" w:rsidP="005636B6">
      <w:pPr>
        <w:spacing w:before="240" w:after="240"/>
      </w:pPr>
      <w:r>
        <w:t>Como la ninfa Eco, consumida por el amor imposible de Narciso. Fue condenada por la celosa Juno a repetir únicamente la</w:t>
      </w:r>
    </w:p>
    <w:p w14:paraId="1874C0D5" w14:textId="77777777" w:rsidR="00903E67" w:rsidRDefault="00903E67" w:rsidP="005636B6">
      <w:pPr>
        <w:spacing w:before="240" w:after="240"/>
      </w:pPr>
      <w:r>
        <w:t>última sílaba de las palabras de los otros.</w:t>
      </w:r>
    </w:p>
    <w:p w14:paraId="5216661F" w14:textId="77777777" w:rsidR="00903E67" w:rsidRDefault="00903E67" w:rsidP="005636B6">
      <w:pPr>
        <w:spacing w:before="240" w:after="240"/>
      </w:pPr>
      <w:r>
        <w:t>Recuérdese Génesis, IX, -.</w:t>
      </w:r>
    </w:p>
    <w:p w14:paraId="40589CB0" w14:textId="77777777" w:rsidR="00903E67" w:rsidRDefault="00903E67" w:rsidP="005636B6">
      <w:pPr>
        <w:spacing w:before="240" w:after="240"/>
      </w:pPr>
      <w:r>
        <w:t>Se trata de San Buenaventura, de quien hablaremos más adelante, a quien corresponde hacer el panegírico de Santo Domingo de</w:t>
      </w:r>
    </w:p>
    <w:p w14:paraId="227FD538" w14:textId="77777777" w:rsidR="00903E67" w:rsidRDefault="00903E67" w:rsidP="005636B6">
      <w:pPr>
        <w:spacing w:before="240" w:after="240"/>
      </w:pPr>
      <w:r>
        <w:t>Guzmán, luego que un dominico ha hecho la alabanza de San Francisco.</w:t>
      </w:r>
    </w:p>
    <w:p w14:paraId="1D23918C" w14:textId="77777777" w:rsidR="00903E67" w:rsidRDefault="00903E67" w:rsidP="005636B6">
      <w:pPr>
        <w:spacing w:before="240" w:after="240"/>
      </w:pPr>
      <w:r>
        <w:t>Dante compara la atracción que sobre él ejerce la voz del santo con la que ejerce siempre el polo norte sobre la aguja imantada</w:t>
      </w:r>
    </w:p>
    <w:p w14:paraId="78937748" w14:textId="77777777" w:rsidR="00903E67" w:rsidRDefault="00903E67" w:rsidP="005636B6">
      <w:pPr>
        <w:spacing w:before="240" w:after="240"/>
      </w:pPr>
      <w:r>
        <w:t>de la brújula.</w:t>
      </w:r>
    </w:p>
    <w:p w14:paraId="4C53F3AD" w14:textId="77777777" w:rsidR="00903E67" w:rsidRDefault="00903E67" w:rsidP="005636B6">
      <w:pPr>
        <w:spacing w:before="240" w:after="240"/>
      </w:pPr>
      <w:r>
        <w:t>Las desavenencias históricas o la simple competencia de dominicos y franciscanos (piénsese en las iglesias de Santa María</w:t>
      </w:r>
    </w:p>
    <w:p w14:paraId="4BB80AB0" w14:textId="77777777" w:rsidR="00903E67" w:rsidRDefault="00903E67" w:rsidP="005636B6">
      <w:pPr>
        <w:spacing w:before="240" w:after="240"/>
      </w:pPr>
      <w:r>
        <w:t>Novella o Santa Croce en Florencia, o la de los Frari y santos Giovanni y Paolo en Venecia) que llenaron la historia de ambas en la</w:t>
      </w:r>
    </w:p>
    <w:p w14:paraId="6E7EEFC8" w14:textId="77777777" w:rsidR="00903E67" w:rsidRDefault="00903E67" w:rsidP="005636B6">
      <w:pPr>
        <w:spacing w:before="240" w:after="240"/>
      </w:pPr>
      <w:r>
        <w:t>época de su desarrollo e implantación en Europa, quedan totalmente superadas en el cielo.</w:t>
      </w:r>
    </w:p>
    <w:p w14:paraId="16C1B070" w14:textId="77777777" w:rsidR="00903E67" w:rsidRDefault="00903E67" w:rsidP="005636B6">
      <w:pPr>
        <w:spacing w:before="240" w:after="240"/>
      </w:pPr>
      <w:r>
        <w:t>Dios, o Cristo.</w:t>
      </w:r>
    </w:p>
    <w:p w14:paraId="1F9A7801" w14:textId="77777777" w:rsidR="00903E67" w:rsidRDefault="00903E67" w:rsidP="005636B6">
      <w:pPr>
        <w:spacing w:before="240" w:after="240"/>
      </w:pPr>
      <w:r>
        <w:t>En España, lugar de Europa en que primero comienza la primavera.</w:t>
      </w:r>
    </w:p>
    <w:p w14:paraId="03FA8480" w14:textId="77777777" w:rsidR="00903E67" w:rsidRDefault="00903E67" w:rsidP="005636B6">
      <w:pPr>
        <w:spacing w:before="240" w:after="240"/>
      </w:pPr>
      <w:r>
        <w:lastRenderedPageBreak/>
        <w:t>Tras el golfo de León donde ciertos días -los de solsticio de verano--se oculta el sol.</w:t>
      </w:r>
    </w:p>
    <w:p w14:paraId="3CB9D693" w14:textId="77777777" w:rsidR="00903E67" w:rsidRDefault="00903E67" w:rsidP="005636B6">
      <w:pPr>
        <w:spacing w:before="240" w:after="240"/>
      </w:pPr>
      <w:r>
        <w:t>El escudo de Castilla está formado por cuatro cuarteles. A un lado, uno ocupado por un león rampante se encuentra bajo otro</w:t>
      </w:r>
    </w:p>
    <w:p w14:paraId="4069A875" w14:textId="77777777" w:rsidR="00903E67" w:rsidRDefault="00903E67" w:rsidP="005636B6">
      <w:pPr>
        <w:spacing w:before="240" w:after="240"/>
      </w:pPr>
      <w:r>
        <w:t>donde figura un castillo, y a la inversa en la parte contraria.</w:t>
      </w:r>
    </w:p>
    <w:p w14:paraId="30706F4A" w14:textId="77777777" w:rsidR="00903E67" w:rsidRDefault="00903E67" w:rsidP="005636B6">
      <w:pPr>
        <w:spacing w:before="240" w:after="240"/>
      </w:pPr>
      <w:r>
        <w:t>Santo Domingo de Guzmán nació en Caleruega en . En  fundó la Orden de los predicadores, destinada a la lucha</w:t>
      </w:r>
    </w:p>
    <w:p w14:paraId="646A3B1A" w14:textId="77777777" w:rsidR="00903E67" w:rsidRDefault="00903E67" w:rsidP="005636B6">
      <w:pPr>
        <w:spacing w:before="240" w:after="240"/>
      </w:pPr>
      <w:r>
        <w:t>contra los albigenses y murió en . Dante sigue a los antiguos biógrafos.</w:t>
      </w:r>
    </w:p>
    <w:p w14:paraId="5A6A50C0" w14:textId="77777777" w:rsidR="00903E67" w:rsidRDefault="00903E67" w:rsidP="005636B6">
      <w:pPr>
        <w:spacing w:before="240" w:after="240"/>
      </w:pPr>
      <w:r>
        <w:t>Según la leyenda, estando la madre del santo encinta de éste como reflejo de la sabiduría de su hijo soñó que daba a luz un perro</w:t>
      </w:r>
    </w:p>
    <w:p w14:paraId="3BA8BCB4" w14:textId="77777777" w:rsidR="00903E67" w:rsidRDefault="00903E67" w:rsidP="005636B6">
      <w:pPr>
        <w:spacing w:before="240" w:after="240"/>
      </w:pPr>
      <w:r>
        <w:t>blanco y negro. Recuérdese que el hábito dominico es blanco con manto negro, y los predicadores gustaban llamarse «Domini Canes»</w:t>
      </w:r>
    </w:p>
    <w:p w14:paraId="535C0EE5" w14:textId="77777777" w:rsidR="00903E67" w:rsidRDefault="00903E67" w:rsidP="005636B6">
      <w:pPr>
        <w:spacing w:before="240" w:after="240"/>
      </w:pPr>
      <w:r>
        <w:t>o perros del Señor (así aparecen representados en los frescos de Santa María Novella.)</w:t>
      </w:r>
    </w:p>
    <w:p w14:paraId="0DB4484D" w14:textId="77777777" w:rsidR="00903E67" w:rsidRDefault="00903E67" w:rsidP="005636B6">
      <w:pPr>
        <w:spacing w:before="240" w:after="240"/>
      </w:pPr>
      <w:r>
        <w:t>Al igual que San Francisco desposa a la pobreza, Santo Domingo lo hace con la fe.</w:t>
      </w:r>
    </w:p>
    <w:p w14:paraId="58467508" w14:textId="77777777" w:rsidR="00903E67" w:rsidRDefault="00903E67" w:rsidP="005636B6">
      <w:pPr>
        <w:spacing w:before="240" w:after="240"/>
      </w:pPr>
      <w:r>
        <w:t>Su madrina tuvo un sueño profético sobre la suerte del santo y sus herederos los dominicos.</w:t>
      </w:r>
    </w:p>
    <w:p w14:paraId="2204A38D" w14:textId="77777777" w:rsidR="00903E67" w:rsidRDefault="00903E67" w:rsidP="005636B6">
      <w:pPr>
        <w:spacing w:before="240" w:after="240"/>
      </w:pPr>
      <w:r>
        <w:t>Domingo (Dominicus) significa «Del Señor».</w:t>
      </w:r>
    </w:p>
    <w:p w14:paraId="2703246D" w14:textId="77777777" w:rsidR="00903E67" w:rsidRDefault="00903E67" w:rsidP="005636B6">
      <w:pPr>
        <w:spacing w:before="240" w:after="240"/>
      </w:pPr>
      <w:r>
        <w:t>El amor a la pobreza.</w:t>
      </w:r>
    </w:p>
    <w:p w14:paraId="3E993906" w14:textId="77777777" w:rsidR="00903E67" w:rsidRDefault="00903E67" w:rsidP="005636B6">
      <w:pPr>
        <w:spacing w:before="240" w:after="240"/>
      </w:pPr>
      <w:r>
        <w:t>El nombre del padre de Domingo acaso fuera Félix; el de la madre, Juana, que significa, aproximadamente, «agraciada de</w:t>
      </w:r>
    </w:p>
    <w:p w14:paraId="172D6357" w14:textId="77777777" w:rsidR="00903E67" w:rsidRDefault="00903E67" w:rsidP="005636B6">
      <w:pPr>
        <w:spacing w:before="240" w:after="240"/>
      </w:pPr>
      <w:r>
        <w:lastRenderedPageBreak/>
        <w:t>Dios».</w:t>
      </w:r>
    </w:p>
    <w:p w14:paraId="4348B102" w14:textId="77777777" w:rsidR="00903E67" w:rsidRDefault="00903E67" w:rsidP="005636B6">
      <w:pPr>
        <w:spacing w:before="240" w:after="240"/>
      </w:pPr>
      <w:r>
        <w:t>Domingo no siguió los estudios de Derecho (como los alumnos de Eurico de Susa llamado el Ostiense) ni de Medicina (como</w:t>
      </w:r>
    </w:p>
    <w:p w14:paraId="56BB809A" w14:textId="77777777" w:rsidR="00903E67" w:rsidRDefault="00903E67" w:rsidP="005636B6">
      <w:pPr>
        <w:spacing w:before="240" w:after="240"/>
      </w:pPr>
      <w:r>
        <w:t>los de Tadeo Alderoto), los más lucrativos de la época, sino que puso todo su talento al servicio de la causa de Dios: es decir, se hizo</w:t>
      </w:r>
    </w:p>
    <w:p w14:paraId="72417CD8" w14:textId="77777777" w:rsidR="00903E67" w:rsidRDefault="00903E67" w:rsidP="005636B6">
      <w:pPr>
        <w:spacing w:before="240" w:after="240"/>
      </w:pPr>
      <w:r>
        <w:t>teólogo.</w:t>
      </w:r>
    </w:p>
    <w:p w14:paraId="555F4FB2" w14:textId="77777777" w:rsidR="00903E67" w:rsidRDefault="00903E67" w:rsidP="005636B6">
      <w:pPr>
        <w:spacing w:before="240" w:after="240"/>
      </w:pPr>
      <w:r>
        <w:t>Alusión al Papa.</w:t>
      </w:r>
    </w:p>
    <w:p w14:paraId="448148CA" w14:textId="77777777" w:rsidR="00903E67" w:rsidRDefault="00903E67" w:rsidP="005636B6">
      <w:pPr>
        <w:spacing w:before="240" w:after="240"/>
      </w:pPr>
      <w:r>
        <w:t>A la sede pontificia, donde Domingo se dirigió en , comenzando en  su predicación contra los albigenses.</w:t>
      </w:r>
    </w:p>
    <w:p w14:paraId="2ED24127" w14:textId="77777777" w:rsidR="00903E67" w:rsidRDefault="00903E67" w:rsidP="005636B6">
      <w:pPr>
        <w:spacing w:before="240" w:after="240"/>
      </w:pPr>
      <w:r>
        <w:t>El papado era antes protector de los humildes, pero ahora, por la malicia de aquellos que lo ocupan, les han vuelto la espalda.</w:t>
      </w:r>
    </w:p>
    <w:p w14:paraId="531A51DA" w14:textId="77777777" w:rsidR="00903E67" w:rsidRDefault="00903E67" w:rsidP="005636B6">
      <w:pPr>
        <w:spacing w:before="240" w:after="240"/>
      </w:pPr>
      <w:r>
        <w:t>Dante hace hincapié en la pobreza de Domingo y Francisco frente a las otras riquísimas órdenes y frente al mismo papado.</w:t>
      </w:r>
    </w:p>
    <w:p w14:paraId="33C30C7C" w14:textId="77777777" w:rsidR="00903E67" w:rsidRDefault="00903E67" w:rsidP="005636B6">
      <w:pPr>
        <w:spacing w:before="240" w:after="240"/>
      </w:pPr>
      <w:r>
        <w:t>Domingo no se dirigió al Papa en busca de prebendas o cargos, como tantos otros, sino permiso para luchar contra la herejía.</w:t>
      </w:r>
    </w:p>
    <w:p w14:paraId="5CC2C74A" w14:textId="77777777" w:rsidR="00903E67" w:rsidRDefault="00903E67" w:rsidP="005636B6">
      <w:pPr>
        <w:spacing w:before="240" w:after="240"/>
      </w:pPr>
      <w:r>
        <w:t>Domingo solicitó la aprobación de la Orden a Inocencio III, mas no la obtuvo hasta  de Honorio III.</w:t>
      </w:r>
    </w:p>
    <w:p w14:paraId="37643E58" w14:textId="77777777" w:rsidR="00903E67" w:rsidRDefault="00903E67" w:rsidP="005636B6">
      <w:pPr>
        <w:spacing w:before="240" w:after="240"/>
      </w:pPr>
      <w:r>
        <w:t>Los bienaventurados que forman las dos coronas que rodean al poeta.</w:t>
      </w:r>
    </w:p>
    <w:p w14:paraId="1BB8955B" w14:textId="77777777" w:rsidR="00903E67" w:rsidRDefault="00903E67" w:rsidP="005636B6">
      <w:pPr>
        <w:spacing w:before="240" w:after="240"/>
      </w:pPr>
      <w:r>
        <w:t>En Provenza, donde, como se sabe, los albigenses o cátaros se habían hecho más fuertes.</w:t>
      </w:r>
    </w:p>
    <w:p w14:paraId="1346804E" w14:textId="77777777" w:rsidR="00903E67" w:rsidRDefault="00903E67" w:rsidP="005636B6">
      <w:pPr>
        <w:spacing w:before="240" w:after="240"/>
      </w:pPr>
      <w:r>
        <w:t>Los dominicos (Purgatorío, XI, -).</w:t>
      </w:r>
    </w:p>
    <w:p w14:paraId="12B4E550" w14:textId="77777777" w:rsidR="00903E67" w:rsidRDefault="00903E67" w:rsidP="005636B6">
      <w:pPr>
        <w:spacing w:before="240" w:after="240"/>
      </w:pPr>
      <w:r>
        <w:lastRenderedPageBreak/>
        <w:t>Acabado el panegírico de Santo Domingo, San Buenaventura vuelve su vista a la degradación de su propia Orden franciscana.</w:t>
      </w:r>
    </w:p>
    <w:p w14:paraId="40CDF1A6" w14:textId="77777777" w:rsidR="00903E67" w:rsidRDefault="00903E67" w:rsidP="005636B6">
      <w:pPr>
        <w:spacing w:before="240" w:after="240"/>
      </w:pPr>
      <w:r>
        <w:t>Pero estos buenos observadores de la regla que aún quedan no serán los seguidores de Ubertino de Casale, ni de Mateo de</w:t>
      </w:r>
    </w:p>
    <w:p w14:paraId="37BC4100" w14:textId="77777777" w:rsidR="00903E67" w:rsidRDefault="00903E67" w:rsidP="005636B6">
      <w:pPr>
        <w:spacing w:before="240" w:after="240"/>
      </w:pPr>
      <w:r>
        <w:t>Acquasperta. Uno y otro representan las dos posturas extremas en la interpretación de la regla franciscana: los espirituales, o</w:t>
      </w:r>
    </w:p>
    <w:p w14:paraId="4C1672B8" w14:textId="77777777" w:rsidR="00903E67" w:rsidRDefault="00903E67" w:rsidP="005636B6">
      <w:pPr>
        <w:spacing w:before="240" w:after="240"/>
      </w:pPr>
      <w:r>
        <w:t>partidarios de la línea rígida, y los conventuales, o relajados, respectivamente. Dante reprueba, por boca de San Buenaventura, una y</w:t>
      </w:r>
    </w:p>
    <w:p w14:paraId="143BCEE5" w14:textId="77777777" w:rsidR="00903E67" w:rsidRDefault="00903E67" w:rsidP="005636B6">
      <w:pPr>
        <w:spacing w:before="240" w:after="240"/>
      </w:pPr>
      <w:r>
        <w:t>otra interpretación.</w:t>
      </w:r>
    </w:p>
    <w:p w14:paraId="557CD6B2" w14:textId="77777777" w:rsidR="00903E67" w:rsidRDefault="00903E67" w:rsidP="005636B6">
      <w:pPr>
        <w:spacing w:before="240" w:after="240"/>
      </w:pPr>
      <w:r>
        <w:t>San Buenaventura, llamado Giovanni di Fidanza, nació en . En  entró en la Orden franciscana en la que ocupó altos</w:t>
      </w:r>
    </w:p>
    <w:p w14:paraId="31454AA6" w14:textId="77777777" w:rsidR="00903E67" w:rsidRDefault="00903E67" w:rsidP="005636B6">
      <w:pPr>
        <w:spacing w:before="240" w:after="240"/>
      </w:pPr>
      <w:r>
        <w:t>cargos, llegando a ser obispo de York. Murió en Lyon en . Fue llamado «Doctor Seraphicus». Su obra sigue la línea mística de</w:t>
      </w:r>
    </w:p>
    <w:p w14:paraId="4A4D8FEE" w14:textId="77777777" w:rsidR="00903E67" w:rsidRDefault="00903E67" w:rsidP="005636B6">
      <w:pPr>
        <w:spacing w:before="240" w:after="240"/>
      </w:pPr>
      <w:r>
        <w:t>Hugo y Ricardo de San Víctor.</w:t>
      </w:r>
    </w:p>
    <w:p w14:paraId="1C977E32" w14:textId="77777777" w:rsidR="00903E67" w:rsidRDefault="00903E67" w:rsidP="005636B6">
      <w:pPr>
        <w:spacing w:before="240" w:after="240"/>
      </w:pPr>
      <w:r>
        <w:t>Agustín de Asís, uno de los primeros seguidores de San Francisco, y dicen que murió el mismo día y hora que el santo.</w:t>
      </w:r>
    </w:p>
    <w:p w14:paraId="7AD10ABE" w14:textId="77777777" w:rsidR="00903E67" w:rsidRDefault="00903E67" w:rsidP="005636B6">
      <w:pPr>
        <w:spacing w:before="240" w:after="240"/>
      </w:pPr>
      <w:r>
        <w:t>Iluminado de Rieti acompañó al santo en su viaje a Oriente.</w:t>
      </w:r>
    </w:p>
    <w:p w14:paraId="40961F46" w14:textId="77777777" w:rsidR="00903E67" w:rsidRDefault="00903E67" w:rsidP="005636B6">
      <w:pPr>
        <w:spacing w:before="240" w:after="240"/>
      </w:pPr>
      <w:r>
        <w:t>Hugo de San Víctor (-), escritor de orientación mística.</w:t>
      </w:r>
    </w:p>
    <w:p w14:paraId="5A3A8AD5" w14:textId="77777777" w:rsidR="00903E67" w:rsidRDefault="00903E67" w:rsidP="005636B6">
      <w:pPr>
        <w:spacing w:before="240" w:after="240"/>
      </w:pPr>
      <w:r>
        <w:t>Pedro Mangiadore («comestor» en latín, es decir «comilón») fue un teólogo francés del siglo XII. Pedro Hispano, lisboeta,</w:t>
      </w:r>
    </w:p>
    <w:p w14:paraId="12ECF562" w14:textId="77777777" w:rsidR="00903E67" w:rsidRDefault="00903E67" w:rsidP="005636B6">
      <w:pPr>
        <w:spacing w:before="240" w:after="240"/>
      </w:pPr>
      <w:r>
        <w:t>nacido en torno a . Fue elegido Papa en  con el nombre de Juan XX. Murió al año siguiente en un accidente del palacio papal</w:t>
      </w:r>
    </w:p>
    <w:p w14:paraId="278E6893" w14:textId="77777777" w:rsidR="00903E67" w:rsidRDefault="00903E67" w:rsidP="005636B6">
      <w:pPr>
        <w:spacing w:before="240" w:after="240"/>
      </w:pPr>
      <w:r>
        <w:lastRenderedPageBreak/>
        <w:t>en Viterbo</w:t>
      </w:r>
    </w:p>
    <w:p w14:paraId="1D4E9D2E" w14:textId="77777777" w:rsidR="00903E67" w:rsidRDefault="00903E67" w:rsidP="005636B6">
      <w:pPr>
        <w:spacing w:before="240" w:after="240"/>
      </w:pPr>
      <w:r>
        <w:t>Natán es el profeta que reprochó a David el adulterio con Betsabé (II Samuel).</w:t>
      </w:r>
    </w:p>
    <w:p w14:paraId="6BF0B604" w14:textId="77777777" w:rsidR="00903E67" w:rsidRDefault="00903E67" w:rsidP="005636B6">
      <w:pPr>
        <w:spacing w:before="240" w:after="240"/>
      </w:pPr>
      <w:r>
        <w:t>San Juan Crisósotomo (Boca de Oro), patriarca de Constantinopla entre los siglos IV y V. Representa una de las cimas de la</w:t>
      </w:r>
    </w:p>
    <w:p w14:paraId="0C839C29" w14:textId="77777777" w:rsidR="00903E67" w:rsidRDefault="00903E67" w:rsidP="005636B6">
      <w:pPr>
        <w:spacing w:before="240" w:after="240"/>
      </w:pPr>
      <w:r>
        <w:t>iglesia griega. Anselmo de Aosta, obispo de Canterbury a finales del siglo XI a quien se debe el famoso argumento ontológico, como</w:t>
      </w:r>
    </w:p>
    <w:p w14:paraId="300A892B" w14:textId="77777777" w:rsidR="00903E67" w:rsidRDefault="00903E67" w:rsidP="005636B6">
      <w:pPr>
        <w:spacing w:before="240" w:after="240"/>
      </w:pPr>
      <w:r>
        <w:t>prueba de la existencia de Dios. Elio Donato enseñó en Roma a mediados del siglo IV.</w:t>
      </w:r>
    </w:p>
    <w:p w14:paraId="1F3CF9E9" w14:textId="77777777" w:rsidR="00903E67" w:rsidRDefault="00903E67" w:rsidP="005636B6">
      <w:pPr>
        <w:spacing w:before="240" w:after="240"/>
      </w:pPr>
      <w:r>
        <w:t>En la gramática, primera de las disciplinas de la enseñanza medieval.</w:t>
      </w:r>
    </w:p>
    <w:p w14:paraId="014C1778" w14:textId="77777777" w:rsidR="00903E67" w:rsidRDefault="00903E67" w:rsidP="005636B6">
      <w:pPr>
        <w:spacing w:before="240" w:after="240"/>
      </w:pPr>
      <w:r>
        <w:t>Rabano Mauro de Magonza, benedictino del siglo VIII, fue llamado «Preceptor Germaniae».</w:t>
      </w:r>
    </w:p>
    <w:p w14:paraId="5F2D166E" w14:textId="77777777" w:rsidR="00903E67" w:rsidRDefault="00903E67" w:rsidP="005636B6">
      <w:pPr>
        <w:spacing w:before="240" w:after="240"/>
      </w:pPr>
      <w:r>
        <w:t>Joaquín da Celico nació en torno a  y murió en . Es el escritor apocalíptico, más conocido como Joaquín de Fiore, que</w:t>
      </w:r>
    </w:p>
    <w:p w14:paraId="5FC270DF" w14:textId="77777777" w:rsidR="00903E67" w:rsidRDefault="00903E67" w:rsidP="005636B6">
      <w:pPr>
        <w:spacing w:before="240" w:after="240"/>
      </w:pPr>
      <w:r>
        <w:t>ejerció una enorme influencia en todos los movimientos milenaristas medievales, con su interpretación de los textos bíblicos sobre la</w:t>
      </w:r>
    </w:p>
    <w:p w14:paraId="41710A6E" w14:textId="77777777" w:rsidR="00903E67" w:rsidRDefault="00903E67" w:rsidP="005636B6">
      <w:pPr>
        <w:spacing w:before="240" w:after="240"/>
      </w:pPr>
      <w:r>
        <w:t>venida del Anticristo. Sus escritos fueron muy criticados por la Iglesia por su potencialidad revolucionaria, como de hecho ocurrió.</w:t>
      </w:r>
    </w:p>
    <w:p w14:paraId="28A9FBA0" w14:textId="77777777" w:rsidR="00903E67" w:rsidRDefault="00903E67" w:rsidP="005636B6">
      <w:pPr>
        <w:spacing w:before="240" w:after="240"/>
      </w:pPr>
      <w:r>
        <w:t>Dante, como en el caso de Sigiero de Brabante (Paraíso, IX), demuestra su libertad de juicio con respecto a las opiniones oficiales de</w:t>
      </w:r>
    </w:p>
    <w:p w14:paraId="1C26DE8D" w14:textId="77777777" w:rsidR="00903E67" w:rsidRDefault="00903E67" w:rsidP="005636B6">
      <w:pPr>
        <w:spacing w:before="240" w:after="240"/>
      </w:pPr>
      <w:r>
        <w:t>su tiempo.</w:t>
      </w:r>
    </w:p>
    <w:p w14:paraId="1A348E42" w14:textId="77777777" w:rsidR="00903E67" w:rsidRDefault="00903E67" w:rsidP="005636B6">
      <w:pPr>
        <w:spacing w:before="240" w:after="240"/>
      </w:pPr>
      <w:r>
        <w:t>En el original «ad inveggiar»: «envidiar»; «tan gran paladín» es, claro</w:t>
      </w:r>
    </w:p>
    <w:p w14:paraId="6D4234F1" w14:textId="77777777" w:rsidR="00903E67" w:rsidRDefault="00903E67" w:rsidP="005636B6">
      <w:pPr>
        <w:spacing w:before="240" w:after="240"/>
      </w:pPr>
      <w:r>
        <w:lastRenderedPageBreak/>
        <w:t>está, Santo Domingo.</w:t>
      </w:r>
    </w:p>
    <w:p w14:paraId="1FF5FFE2" w14:textId="77777777" w:rsidR="00903E67" w:rsidRDefault="00903E67" w:rsidP="005636B6">
      <w:pPr>
        <w:spacing w:before="240" w:after="240"/>
      </w:pPr>
      <w:r>
        <w:t>- Terminadas las palabras de San Buenaventura, las veinticuatro almas de la doble corona reemprenden su danza, y para</w:t>
      </w:r>
    </w:p>
    <w:p w14:paraId="3B663E2B" w14:textId="77777777" w:rsidR="00903E67" w:rsidRDefault="00903E67" w:rsidP="005636B6">
      <w:pPr>
        <w:spacing w:before="240" w:after="240"/>
      </w:pPr>
      <w:r>
        <w:t>hacemos imaginar este prodigio alude Dante a las quince estrellas de mayor grandeza según Tolomeo (vv. -), junto con las siete de</w:t>
      </w:r>
    </w:p>
    <w:p w14:paraId="5C6BD2E2" w14:textId="77777777" w:rsidR="00903E67" w:rsidRDefault="00903E67" w:rsidP="005636B6">
      <w:pPr>
        <w:spacing w:before="240" w:after="240"/>
      </w:pPr>
      <w:r>
        <w:t>la Osa Mayor (-) y las dos más brillantes de la menor (-  l),  en total, que girasen en círculos como la corona que Dionisio ciñó</w:t>
      </w:r>
    </w:p>
    <w:p w14:paraId="2F860B15" w14:textId="77777777" w:rsidR="00903E67" w:rsidRDefault="00903E67" w:rsidP="005636B6">
      <w:pPr>
        <w:spacing w:before="240" w:after="240"/>
      </w:pPr>
      <w:r>
        <w:t>a Ariadna y que, una vez muerta ésta, fue transformada en constelación.</w:t>
      </w:r>
    </w:p>
    <w:p w14:paraId="4463FC72" w14:textId="77777777" w:rsidR="00903E67" w:rsidRDefault="00903E67" w:rsidP="005636B6">
      <w:pPr>
        <w:spacing w:before="240" w:after="240"/>
      </w:pPr>
      <w:r>
        <w:t>El río Chiana, en la región de Arezzo, tenía un curso lentísimo a causa de los pantanos que atravesaba.</w:t>
      </w:r>
    </w:p>
    <w:p w14:paraId="4AD876C2" w14:textId="77777777" w:rsidR="00903E67" w:rsidRDefault="00903E67" w:rsidP="005636B6">
      <w:pPr>
        <w:spacing w:before="240" w:after="240"/>
      </w:pPr>
      <w:r>
        <w:t>- Los santos no cantaron a Apolo ni a Baco, sino a La Trinidad.</w:t>
      </w:r>
    </w:p>
    <w:p w14:paraId="6D50C60B" w14:textId="77777777" w:rsidR="00903E67" w:rsidRDefault="00903E67" w:rsidP="005636B6">
      <w:pPr>
        <w:spacing w:before="240" w:after="240"/>
      </w:pPr>
      <w:r>
        <w:t>De nuevo Santo Tomás, que una vez solucionada una duda de Dante (el camino que hace avanzar al que no se extravía), va a</w:t>
      </w:r>
    </w:p>
    <w:p w14:paraId="4ECA7E78" w14:textId="77777777" w:rsidR="00903E67" w:rsidRDefault="00903E67" w:rsidP="005636B6">
      <w:pPr>
        <w:spacing w:before="240" w:after="240"/>
      </w:pPr>
      <w:r>
        <w:t>resolver la segunda, acerca del rey Salomón (Paraíso, X, -).</w:t>
      </w:r>
    </w:p>
    <w:p w14:paraId="49629FC7" w14:textId="77777777" w:rsidR="00903E67" w:rsidRDefault="00903E67" w:rsidP="005636B6">
      <w:pPr>
        <w:spacing w:before="240" w:after="240"/>
      </w:pPr>
      <w:r>
        <w:t>- Adán, de cuyo pecho salió Eva, y Cristo en cuanto hombre, cuyo pecho fue traspasado por la lanza, son los más perfectos</w:t>
      </w:r>
    </w:p>
    <w:p w14:paraId="67987B7E" w14:textId="77777777" w:rsidR="00903E67" w:rsidRDefault="00903E67" w:rsidP="005636B6">
      <w:pPr>
        <w:spacing w:before="240" w:after="240"/>
      </w:pPr>
      <w:r>
        <w:t>seres humanos creados por Dios.</w:t>
      </w:r>
    </w:p>
    <w:p w14:paraId="5FC687AF" w14:textId="77777777" w:rsidR="00903E67" w:rsidRDefault="00903E67" w:rsidP="005636B6">
      <w:pPr>
        <w:spacing w:before="240" w:after="240"/>
      </w:pPr>
      <w:r>
        <w:t>Salomón.</w:t>
      </w:r>
    </w:p>
    <w:p w14:paraId="5E502887" w14:textId="77777777" w:rsidR="00903E67" w:rsidRDefault="00903E67" w:rsidP="005636B6">
      <w:pPr>
        <w:spacing w:before="240" w:after="240"/>
      </w:pPr>
      <w:r>
        <w:t>- La luz que sin hacerse diferente se desprende del astro, es el Hijo que procede del Padre, y el amor que hace tres con</w:t>
      </w:r>
    </w:p>
    <w:p w14:paraId="442FA8B9" w14:textId="77777777" w:rsidR="00903E67" w:rsidRDefault="00903E67" w:rsidP="005636B6">
      <w:pPr>
        <w:spacing w:before="240" w:after="240"/>
      </w:pPr>
      <w:r>
        <w:t>ellos, es el Espíritu Santo.</w:t>
      </w:r>
    </w:p>
    <w:p w14:paraId="73688756" w14:textId="77777777" w:rsidR="00903E67" w:rsidRDefault="00903E67" w:rsidP="005636B6">
      <w:pPr>
        <w:spacing w:before="240" w:after="240"/>
      </w:pPr>
      <w:r>
        <w:lastRenderedPageBreak/>
        <w:t>Las nueve jerarquías angélicas.</w:t>
      </w:r>
    </w:p>
    <w:p w14:paraId="0C1CEF0C" w14:textId="77777777" w:rsidR="00903E67" w:rsidRDefault="00903E67" w:rsidP="005636B6">
      <w:pPr>
        <w:spacing w:before="240" w:after="240"/>
      </w:pPr>
      <w:r>
        <w:t>La cera, es decir, la materia de las cosas, y quien la imprime, es decir, las influencias celestes.</w:t>
      </w:r>
    </w:p>
    <w:p w14:paraId="4D0B5C20" w14:textId="77777777" w:rsidR="00903E67" w:rsidRDefault="00903E67" w:rsidP="005636B6">
      <w:pPr>
        <w:spacing w:before="240" w:after="240"/>
      </w:pPr>
      <w:r>
        <w:t>Si la materia fuese elaborada hasta la perfección y el cielo obrase con toda la fuerza de su influjo sobre ella.</w:t>
      </w:r>
    </w:p>
    <w:p w14:paraId="47DA1D61" w14:textId="77777777" w:rsidR="00903E67" w:rsidRDefault="00903E67" w:rsidP="005636B6">
      <w:pPr>
        <w:spacing w:before="240" w:after="240"/>
      </w:pPr>
      <w:r>
        <w:t>- En ciertos casos puede alcanzarse la total perfección como en el de Adán, hecho de tierra, y el propio Cristo.</w:t>
      </w:r>
    </w:p>
    <w:p w14:paraId="15A5DF58" w14:textId="77777777" w:rsidR="00903E67" w:rsidRDefault="00903E67" w:rsidP="005636B6">
      <w:pPr>
        <w:spacing w:before="240" w:after="240"/>
      </w:pPr>
      <w:r>
        <w:t>- Según cuenta el libro de los Reyes, III, -, siendo Salomón aún muy pequeño recibió la visita de Dios, quien le</w:t>
      </w:r>
    </w:p>
    <w:p w14:paraId="1775E2ED" w14:textId="77777777" w:rsidR="00903E67" w:rsidRDefault="00903E67" w:rsidP="005636B6">
      <w:pPr>
        <w:spacing w:before="240" w:after="240"/>
      </w:pPr>
      <w:r>
        <w:t>prometió otorgarle el don que el muchacho pidiese. Éste no pidió, dice Dante, sabiduría para resolver vanos problemas metafísicos o</w:t>
      </w:r>
    </w:p>
    <w:p w14:paraId="208F5B2B" w14:textId="77777777" w:rsidR="00903E67" w:rsidRDefault="00903E67" w:rsidP="005636B6">
      <w:pPr>
        <w:spacing w:before="240" w:after="240"/>
      </w:pPr>
      <w:r>
        <w:t>lógicos, sino prudencia para regir a su pueblo derechamente y poder así seguir el camino trazado por su padre, David. Esta petición</w:t>
      </w:r>
    </w:p>
    <w:p w14:paraId="36A93585" w14:textId="77777777" w:rsidR="00903E67" w:rsidRDefault="00903E67" w:rsidP="005636B6">
      <w:pPr>
        <w:spacing w:before="240" w:after="240"/>
      </w:pPr>
      <w:r>
        <w:t>fue muy apreciada por Dios.</w:t>
      </w:r>
    </w:p>
    <w:p w14:paraId="1477124D" w14:textId="77777777" w:rsidR="00903E67" w:rsidRDefault="00903E67" w:rsidP="005636B6">
      <w:pPr>
        <w:spacing w:before="240" w:after="240"/>
      </w:pPr>
      <w:r>
        <w:t>- Las palabras de Tomás de Aquino sobre que no surgió nadie equiparable a Salomón (Paraíso, X-), que han dado</w:t>
      </w:r>
    </w:p>
    <w:p w14:paraId="3705C56D" w14:textId="77777777" w:rsidR="00903E67" w:rsidRDefault="00903E67" w:rsidP="005636B6">
      <w:pPr>
        <w:spacing w:before="240" w:after="240"/>
      </w:pPr>
      <w:r>
        <w:t>motivo a la duda del poeta y a su aclaración, sólo se referían a aquél en cuanto rey, con lo cual no está en contradicción con que Cristo</w:t>
      </w:r>
    </w:p>
    <w:p w14:paraId="7373BBF0" w14:textId="77777777" w:rsidR="00903E67" w:rsidRDefault="00903E67" w:rsidP="005636B6">
      <w:pPr>
        <w:spacing w:before="240" w:after="240"/>
      </w:pPr>
      <w:r>
        <w:t>y Adán sean los seres humanos más perfectos.</w:t>
      </w:r>
    </w:p>
    <w:p w14:paraId="39FDE21F" w14:textId="77777777" w:rsidR="00903E67" w:rsidRDefault="00903E67" w:rsidP="005636B6">
      <w:pPr>
        <w:spacing w:before="240" w:after="240"/>
      </w:pPr>
      <w:r>
        <w:t>Ejemplos de filósofos errados en el camino hacia la verdad, porque no contaban con la asistencia divina.</w:t>
      </w:r>
    </w:p>
    <w:p w14:paraId="5BD88385" w14:textId="77777777" w:rsidR="00903E67" w:rsidRDefault="00903E67" w:rsidP="005636B6">
      <w:pPr>
        <w:spacing w:before="240" w:after="240"/>
      </w:pPr>
      <w:r>
        <w:t>Arrio (-) negaba el carácter divino de Cristo. Esta herejía, extendidísima en los tres siglos siguientes, fue condenada en</w:t>
      </w:r>
    </w:p>
    <w:p w14:paraId="1C3A715E" w14:textId="77777777" w:rsidR="00903E67" w:rsidRDefault="00903E67" w:rsidP="005636B6">
      <w:pPr>
        <w:spacing w:before="240" w:after="240"/>
      </w:pPr>
      <w:r>
        <w:lastRenderedPageBreak/>
        <w:t>el concilio de Nicea, donde se definió el dogma de la Trinidad (). Sabelio, medio siglo antes, también había negado dicho misterio</w:t>
      </w:r>
    </w:p>
    <w:p w14:paraId="091BD3C8" w14:textId="77777777" w:rsidR="00903E67" w:rsidRDefault="00903E67" w:rsidP="005636B6">
      <w:pPr>
        <w:spacing w:before="240" w:after="240"/>
      </w:pPr>
      <w:r>
        <w:t>y fue condenado en el concilio de Alejandría en .</w:t>
      </w:r>
    </w:p>
    <w:p w14:paraId="0B984EB7" w14:textId="77777777" w:rsidR="00903E67" w:rsidRDefault="00903E67" w:rsidP="005636B6">
      <w:pPr>
        <w:spacing w:before="240" w:after="240"/>
      </w:pPr>
      <w:r>
        <w:t>La hoja de la espada deforma la imagen de quien se refleja en ella.</w:t>
      </w:r>
    </w:p>
    <w:p w14:paraId="6D1078A7" w14:textId="77777777" w:rsidR="00903E67" w:rsidRDefault="00903E67" w:rsidP="005636B6">
      <w:pPr>
        <w:spacing w:before="240" w:after="240"/>
      </w:pPr>
      <w:r>
        <w:t>Seor Martino y Doña Berta valen como nombres genéricos que representan la opinión del vulgo iletrado y presuntuoso, y</w:t>
      </w:r>
    </w:p>
    <w:p w14:paraId="2BF18506" w14:textId="77777777" w:rsidR="00903E67" w:rsidRDefault="00903E67" w:rsidP="005636B6">
      <w:pPr>
        <w:spacing w:before="240" w:after="240"/>
      </w:pPr>
      <w:r>
        <w:t>presuntamente bien pensante.</w:t>
      </w:r>
    </w:p>
    <w:p w14:paraId="6B88EF73" w14:textId="77777777" w:rsidR="00903E67" w:rsidRDefault="00903E67" w:rsidP="005636B6">
      <w:pPr>
        <w:spacing w:before="240" w:after="240"/>
      </w:pPr>
      <w:r>
        <w:t>- No olvidemos que Dante y Beatriz se encuentran en el centro de la doble corona, desde la que ha hablado Tomás de</w:t>
      </w:r>
    </w:p>
    <w:p w14:paraId="7F56F86C" w14:textId="77777777" w:rsidR="00903E67" w:rsidRDefault="00903E67" w:rsidP="005636B6">
      <w:pPr>
        <w:spacing w:before="240" w:after="240"/>
      </w:pPr>
      <w:r>
        <w:t>Aquino. Ahora Beatriz habla desde el centro al borde, como antes del borde al centro.</w:t>
      </w:r>
    </w:p>
    <w:p w14:paraId="46854BEF" w14:textId="77777777" w:rsidR="00903E67" w:rsidRDefault="00903E67" w:rsidP="005636B6">
      <w:pPr>
        <w:spacing w:before="240" w:after="240"/>
      </w:pPr>
      <w:r>
        <w:t>- La duda que Dante no necesita expresar es si este resplandor de los bienaventurados durará tras la resurrección de la</w:t>
      </w:r>
    </w:p>
    <w:p w14:paraId="02BEDDAE" w14:textId="77777777" w:rsidR="00903E67" w:rsidRDefault="00903E67" w:rsidP="005636B6">
      <w:pPr>
        <w:spacing w:before="240" w:after="240"/>
      </w:pPr>
      <w:r>
        <w:t>carne, con lo cual los sentidos corporales restituidos podrían darlarse con semejante luz.</w:t>
      </w:r>
    </w:p>
    <w:p w14:paraId="6F4B051F" w14:textId="77777777" w:rsidR="00903E67" w:rsidRDefault="00903E67" w:rsidP="005636B6">
      <w:pPr>
        <w:spacing w:before="240" w:after="240"/>
      </w:pPr>
      <w:r>
        <w:t>Como siempre, por la alegría que les produce aclarar alguna duda al poeta.</w:t>
      </w:r>
    </w:p>
    <w:p w14:paraId="2C1056D9" w14:textId="77777777" w:rsidR="00903E67" w:rsidRDefault="00903E67" w:rsidP="005636B6">
      <w:pPr>
        <w:spacing w:before="240" w:after="240"/>
      </w:pPr>
      <w:r>
        <w:t>- De nuevo alaban a la Trinidad.</w:t>
      </w:r>
    </w:p>
    <w:p w14:paraId="09E0927C" w14:textId="77777777" w:rsidR="00903E67" w:rsidRDefault="00903E67" w:rsidP="005636B6">
      <w:pPr>
        <w:spacing w:before="240" w:after="240"/>
      </w:pPr>
      <w:r>
        <w:t>- Quien habla con la misma dulzura que la de Gabriel anunciando el parto de María ha sido identificado como el propio</w:t>
      </w:r>
    </w:p>
    <w:p w14:paraId="076055C0" w14:textId="77777777" w:rsidR="00903E67" w:rsidRDefault="00903E67" w:rsidP="005636B6">
      <w:pPr>
        <w:spacing w:before="240" w:after="240"/>
      </w:pPr>
      <w:r>
        <w:t>Salomón. La respuesta del rey Sabio es, lógicamente, sí. Espero que su razonamiento sea suficientemente claro y no necesite de</w:t>
      </w:r>
    </w:p>
    <w:p w14:paraId="15C64ACB" w14:textId="77777777" w:rsidR="00903E67" w:rsidRDefault="00903E67" w:rsidP="005636B6">
      <w:pPr>
        <w:spacing w:before="240" w:after="240"/>
      </w:pPr>
      <w:r>
        <w:lastRenderedPageBreak/>
        <w:t>anotación.</w:t>
      </w:r>
    </w:p>
    <w:p w14:paraId="73300F61" w14:textId="77777777" w:rsidR="00903E67" w:rsidRDefault="00903E67" w:rsidP="005636B6">
      <w:pPr>
        <w:spacing w:before="240" w:after="240"/>
      </w:pPr>
      <w:r>
        <w:t>- El cuerpo resucitado poseerá órganos superiores a los de la vida terrena, aptos para los nuevos gozos que les ofrece el</w:t>
      </w:r>
    </w:p>
    <w:p w14:paraId="15CB00F0" w14:textId="77777777" w:rsidR="00903E67" w:rsidRDefault="00903E67" w:rsidP="005636B6">
      <w:pPr>
        <w:spacing w:before="240" w:after="240"/>
      </w:pPr>
      <w:r>
        <w:t>Paraíso.</w:t>
      </w:r>
    </w:p>
    <w:p w14:paraId="27EFC50A" w14:textId="77777777" w:rsidR="00903E67" w:rsidRDefault="00903E67" w:rsidP="005636B6">
      <w:pPr>
        <w:spacing w:before="240" w:after="240"/>
      </w:pPr>
      <w:r>
        <w:t>Cual si descaran resucitar ya en el juicio, para resplandecer y gozar más aún.</w:t>
      </w:r>
    </w:p>
    <w:p w14:paraId="3466DFE8" w14:textId="77777777" w:rsidR="00903E67" w:rsidRDefault="00903E67" w:rsidP="005636B6">
      <w:pPr>
        <w:spacing w:before="240" w:after="240"/>
      </w:pPr>
      <w:r>
        <w:t>Al cielo quinto, regido por Marte, planeta rojo. Aquí nos encontramos con los espíritus militantes que lucharon por la gloria de</w:t>
      </w:r>
    </w:p>
    <w:p w14:paraId="69A8A7DD" w14:textId="77777777" w:rsidR="00903E67" w:rsidRDefault="00903E67" w:rsidP="005636B6">
      <w:pPr>
        <w:spacing w:before="240" w:after="240"/>
      </w:pPr>
      <w:r>
        <w:t>Dios y de la Iglesia.</w:t>
      </w:r>
    </w:p>
    <w:p w14:paraId="063CA84C" w14:textId="77777777" w:rsidR="00903E67" w:rsidRDefault="00903E67" w:rsidP="005636B6">
      <w:pPr>
        <w:spacing w:before="240" w:after="240"/>
      </w:pPr>
      <w:r>
        <w:t>Dios mismo, identificado con la divinidad solar de los griegos.</w:t>
      </w:r>
    </w:p>
    <w:p w14:paraId="60112B5F" w14:textId="77777777" w:rsidR="00903E67" w:rsidRDefault="00903E67" w:rsidP="005636B6">
      <w:pPr>
        <w:spacing w:before="240" w:after="240"/>
      </w:pPr>
      <w:r>
        <w:t>Se refiere a la Vía Láctea, sobre cuyo origen y naturaleza se produjeron en la ciencia antigua muchas controversias. Dante</w:t>
      </w:r>
    </w:p>
    <w:p w14:paraId="0DB9CB75" w14:textId="77777777" w:rsidR="00903E67" w:rsidRDefault="00903E67" w:rsidP="005636B6">
      <w:pPr>
        <w:spacing w:before="240" w:after="240"/>
      </w:pPr>
      <w:r>
        <w:t>mismo trató del tema en Convivium, II, XIV, -, siguiendo a su otro gran maestro, San Alberto Magno.</w:t>
      </w:r>
    </w:p>
    <w:p w14:paraId="2BBF0938" w14:textId="77777777" w:rsidR="00903E67" w:rsidRDefault="00903E67" w:rsidP="005636B6">
      <w:pPr>
        <w:spacing w:before="240" w:after="240"/>
      </w:pPr>
      <w:r>
        <w:t>No que Cristo resplandezca en la Cruz, sino que la Cruz producía un resplandor que era el propio Cristo; fenómeno para cuya</w:t>
      </w:r>
    </w:p>
    <w:p w14:paraId="5AD16848" w14:textId="77777777" w:rsidR="00903E67" w:rsidRDefault="00903E67" w:rsidP="005636B6">
      <w:pPr>
        <w:spacing w:before="240" w:after="240"/>
      </w:pPr>
      <w:r>
        <w:t>explicación Dante no encuentra ejemplo ninguno.</w:t>
      </w:r>
    </w:p>
    <w:p w14:paraId="2E9A822D" w14:textId="77777777" w:rsidR="00903E67" w:rsidRDefault="00903E67" w:rsidP="005636B6">
      <w:pPr>
        <w:spacing w:before="240" w:after="240"/>
      </w:pPr>
      <w:r>
        <w:t>- Las partículas de polvo que se ven en un rayo de luz que penetra por un toldo o una persiana.</w:t>
      </w:r>
    </w:p>
    <w:p w14:paraId="7880C106" w14:textId="77777777" w:rsidR="00903E67" w:rsidRDefault="00903E67" w:rsidP="005636B6">
      <w:pPr>
        <w:spacing w:before="240" w:after="240"/>
      </w:pPr>
      <w:r>
        <w:t>- La contemplación de la maravillosa cruz le produce un placer mayor de lo que hasta el momento había sentido,</w:t>
      </w:r>
    </w:p>
    <w:p w14:paraId="7E7A0AB9" w14:textId="77777777" w:rsidR="00903E67" w:rsidRDefault="00903E67" w:rsidP="005636B6">
      <w:pPr>
        <w:spacing w:before="240" w:after="240"/>
      </w:pPr>
      <w:r>
        <w:lastRenderedPageBreak/>
        <w:t>incluido los ojos de Beatriz tal como hasta allí los había visto. Pero al ascender a una esfera superior la belleza de la muchacha se ha</w:t>
      </w:r>
    </w:p>
    <w:p w14:paraId="2AFA4BAD" w14:textId="77777777" w:rsidR="00903E67" w:rsidRDefault="00903E67" w:rsidP="005636B6">
      <w:pPr>
        <w:spacing w:before="240" w:after="240"/>
      </w:pPr>
      <w:r>
        <w:t>acrecentado, cosa que Dante no había advertido por no haberla mirado aún.</w:t>
      </w:r>
    </w:p>
    <w:p w14:paraId="5F35F80C" w14:textId="77777777" w:rsidR="00903E67" w:rsidRDefault="00903E67" w:rsidP="005636B6">
      <w:pPr>
        <w:spacing w:before="240" w:after="240"/>
      </w:pPr>
      <w:r>
        <w:t>- Igual que vemos una estrella fugaz, que nos hace pensar que algún astro haya cambiado de sitio si no fuese porque todos</w:t>
      </w:r>
    </w:p>
    <w:p w14:paraId="3479DA26" w14:textId="77777777" w:rsidR="00903E67" w:rsidRDefault="00903E67" w:rsidP="005636B6">
      <w:pPr>
        <w:spacing w:before="240" w:after="240"/>
      </w:pPr>
      <w:r>
        <w:t>siguen en su lugar.</w:t>
      </w:r>
    </w:p>
    <w:p w14:paraId="41B2ABF6" w14:textId="77777777" w:rsidR="00903E67" w:rsidRDefault="00903E67" w:rsidP="005636B6">
      <w:pPr>
        <w:spacing w:before="240" w:after="240"/>
      </w:pPr>
      <w:r>
        <w:t>El encuentro de Anquises y Eneas lo cuenta Virgilio en Eneida, VI, -. Quien ahora viene a recibir a nuestro poeta es su</w:t>
      </w:r>
    </w:p>
    <w:p w14:paraId="7E7BD321" w14:textId="77777777" w:rsidR="00903E67" w:rsidRDefault="00903E67" w:rsidP="005636B6">
      <w:pPr>
        <w:spacing w:before="240" w:after="240"/>
      </w:pPr>
      <w:r>
        <w:t>tatarabuelo Cacciaguida, como ya veremos.</w:t>
      </w:r>
    </w:p>
    <w:p w14:paraId="6F5FA63A" w14:textId="77777777" w:rsidR="00903E67" w:rsidRDefault="00903E67" w:rsidP="005636B6">
      <w:pPr>
        <w:spacing w:before="240" w:after="240"/>
      </w:pPr>
      <w:r>
        <w:t>- «Oh sangre mía, oh sangre divina infusa de tal manera, ¿a quién como a ti fue abierta alguna vez dos veces la puerta del</w:t>
      </w:r>
    </w:p>
    <w:p w14:paraId="4378E80C" w14:textId="77777777" w:rsidR="00903E67" w:rsidRDefault="00903E67" w:rsidP="005636B6">
      <w:pPr>
        <w:spacing w:before="240" w:after="240"/>
      </w:pPr>
      <w:r>
        <w:t>cielo?» Lo dice el propio Anquises, refiriéndose a César en Eneída, II, .</w:t>
      </w:r>
    </w:p>
    <w:p w14:paraId="106ADA45" w14:textId="77777777" w:rsidR="00903E67" w:rsidRDefault="00903E67" w:rsidP="005636B6">
      <w:pPr>
        <w:spacing w:before="240" w:after="240"/>
      </w:pPr>
      <w:r>
        <w:t>Dios es como un libro inmutable para los bienaventurados.</w:t>
      </w:r>
    </w:p>
    <w:p w14:paraId="6E444E99" w14:textId="77777777" w:rsidR="00903E67" w:rsidRDefault="00903E67" w:rsidP="005636B6">
      <w:pPr>
        <w:spacing w:before="240" w:after="240"/>
      </w:pPr>
      <w:r>
        <w:t>La sabiduría y el amor.</w:t>
      </w:r>
    </w:p>
    <w:p w14:paraId="4D883300" w14:textId="77777777" w:rsidR="00903E67" w:rsidRDefault="00903E67" w:rsidP="005636B6">
      <w:pPr>
        <w:spacing w:before="240" w:after="240"/>
      </w:pPr>
      <w:r>
        <w:t>Pues mi sabiduría escasa no logra comunicarlo con palabras.</w:t>
      </w:r>
    </w:p>
    <w:p w14:paraId="7D1964BB" w14:textId="77777777" w:rsidR="00903E67" w:rsidRDefault="00903E67" w:rsidP="005636B6">
      <w:pPr>
        <w:spacing w:before="240" w:after="240"/>
      </w:pPr>
      <w:r>
        <w:t>Cacciaguida era el más lejano pariente del que Dante conservaba noticias. Fue el padre de Alighiero I, que dio nombre a la</w:t>
      </w:r>
    </w:p>
    <w:p w14:paraId="523A630D" w14:textId="77777777" w:rsidR="00903E67" w:rsidRDefault="00903E67" w:rsidP="005636B6">
      <w:pPr>
        <w:spacing w:before="240" w:after="240"/>
      </w:pPr>
      <w:r>
        <w:t>familia, el cual lo fue de Bellincione, padre a su vez de Alighiero II, el padre de Dante.</w:t>
      </w:r>
    </w:p>
    <w:p w14:paraId="24F6D326" w14:textId="77777777" w:rsidR="00903E67" w:rsidRDefault="00903E67" w:rsidP="005636B6">
      <w:pPr>
        <w:spacing w:before="240" w:after="240"/>
      </w:pPr>
      <w:r>
        <w:t>Alighiero I debió morir poco después de , lleva por tanto casi un siglo en la cornisa de los soberbios.</w:t>
      </w:r>
    </w:p>
    <w:p w14:paraId="2C0F2216" w14:textId="77777777" w:rsidR="00903E67" w:rsidRDefault="00903E67" w:rsidP="005636B6">
      <w:pPr>
        <w:spacing w:before="240" w:after="240"/>
      </w:pPr>
      <w:r>
        <w:lastRenderedPageBreak/>
        <w:t>Va a comenzar ahora Cacciaguida una alabanza de las viejas virtudes florentinas, cuando aún era una ciudad de pequeños</w:t>
      </w:r>
    </w:p>
    <w:p w14:paraId="5B9B7231" w14:textId="77777777" w:rsidR="00903E67" w:rsidRDefault="00903E67" w:rsidP="005636B6">
      <w:pPr>
        <w:spacing w:before="240" w:after="240"/>
      </w:pPr>
      <w:r>
        <w:t>límites dentro del antiguo muro sustituido en  por un segundo y en  por un tercero. Las campanas que suenan aún a tercia y a</w:t>
      </w:r>
    </w:p>
    <w:p w14:paraId="7578B796" w14:textId="77777777" w:rsidR="00903E67" w:rsidRDefault="00903E67" w:rsidP="005636B6">
      <w:pPr>
        <w:spacing w:before="240" w:after="240"/>
      </w:pPr>
      <w:r>
        <w:t>nona son las de la vieja Badía.</w:t>
      </w:r>
    </w:p>
    <w:p w14:paraId="3327E403" w14:textId="77777777" w:rsidR="00903E67" w:rsidRDefault="00903E67" w:rsidP="005636B6">
      <w:pPr>
        <w:spacing w:before="240" w:after="240"/>
      </w:pPr>
      <w:r>
        <w:t>Porque la edad de la novia al desposarse no era excesivamente corta, ni la dote excesivamente cuantiosa.</w:t>
      </w:r>
    </w:p>
    <w:p w14:paraId="1C631DEF" w14:textId="77777777" w:rsidR="00903E67" w:rsidRDefault="00903E67" w:rsidP="005636B6">
      <w:pPr>
        <w:spacing w:before="240" w:after="240"/>
      </w:pPr>
      <w:r>
        <w:t>No había palacios desmesurados para las necesidades reales de sus moradores.</w:t>
      </w:r>
    </w:p>
    <w:p w14:paraId="2180214F" w14:textId="77777777" w:rsidR="00903E67" w:rsidRDefault="00903E67" w:rsidP="005636B6">
      <w:pPr>
        <w:spacing w:before="240" w:after="240"/>
      </w:pPr>
      <w:r>
        <w:t>Sardanápalo (el histórico Asurbanipal) era el ejemplo de la vida disoluta, entregada al lujo y a los placeres sensuales.</w:t>
      </w:r>
    </w:p>
    <w:p w14:paraId="4B8A921D" w14:textId="77777777" w:rsidR="00903E67" w:rsidRDefault="00903E67" w:rsidP="005636B6">
      <w:pPr>
        <w:spacing w:before="240" w:after="240"/>
      </w:pPr>
      <w:r>
        <w:t>- Aún el esplendor de los edificios florentinos, contemplados desde el monte Uccilatoio, no superaban a la Roma</w:t>
      </w:r>
    </w:p>
    <w:p w14:paraId="1E144824" w14:textId="77777777" w:rsidR="00903E67" w:rsidRDefault="00903E67" w:rsidP="005636B6">
      <w:pPr>
        <w:spacing w:before="240" w:after="240"/>
      </w:pPr>
      <w:r>
        <w:t>divisada desde monte Mario (Montemalo). Pero Florencia superará aún más a Roma en su caída.</w:t>
      </w:r>
    </w:p>
    <w:p w14:paraId="0B204C3F" w14:textId="77777777" w:rsidR="00903E67" w:rsidRDefault="00903E67" w:rsidP="005636B6">
      <w:pPr>
        <w:spacing w:before="240" w:after="240"/>
      </w:pPr>
      <w:r>
        <w:t>Belincione Berti fue uno de los grandes señores florentinos del siglo XII, padre de la Bella Gualdrada (Infierno, XVI, ).</w:t>
      </w:r>
    </w:p>
    <w:p w14:paraId="7119C515" w14:textId="77777777" w:rsidR="00903E67" w:rsidRDefault="00903E67" w:rsidP="005636B6">
      <w:pPr>
        <w:spacing w:before="240" w:after="240"/>
      </w:pPr>
      <w:r>
        <w:t>Dos antiguas familias güelfas.</w:t>
      </w:r>
    </w:p>
    <w:p w14:paraId="04AA9950" w14:textId="77777777" w:rsidR="00903E67" w:rsidRDefault="00903E67" w:rsidP="005636B6">
      <w:pPr>
        <w:spacing w:before="240" w:after="240"/>
      </w:pPr>
      <w:r>
        <w:t>-  Porque estaban seguras que morirían en el mismo lugar en que habitaban y porque Francia aún no era la meta de los</w:t>
      </w:r>
    </w:p>
    <w:p w14:paraId="1FC84E15" w14:textId="77777777" w:rsidR="00903E67" w:rsidRDefault="00903E67" w:rsidP="005636B6">
      <w:pPr>
        <w:spacing w:before="240" w:after="240"/>
      </w:pPr>
      <w:r>
        <w:t>comerciantes florentinos.</w:t>
      </w:r>
    </w:p>
    <w:p w14:paraId="6268420F" w14:textId="77777777" w:rsidR="00903E67" w:rsidRDefault="00903E67" w:rsidP="005636B6">
      <w:pPr>
        <w:spacing w:before="240" w:after="240"/>
      </w:pPr>
      <w:r>
        <w:t>Tres ciclos legendarios muy queridos de los florentinos, pues se relacionaban con la fundación de la ciudad.</w:t>
      </w:r>
    </w:p>
    <w:p w14:paraId="54BB2FC3" w14:textId="77777777" w:rsidR="00903E67" w:rsidRDefault="00903E67" w:rsidP="005636B6">
      <w:pPr>
        <w:spacing w:before="240" w:after="240"/>
      </w:pPr>
      <w:r>
        <w:lastRenderedPageBreak/>
        <w:t>- Cianghella della Tosa, mujer célebre por su vida disipada, al contrario que la romana Cornelia, madre de los Gracos,</w:t>
      </w:r>
    </w:p>
    <w:p w14:paraId="2C241E6A" w14:textId="77777777" w:rsidR="00903E67" w:rsidRDefault="00903E67" w:rsidP="005636B6">
      <w:pPr>
        <w:spacing w:before="240" w:after="240"/>
      </w:pPr>
      <w:r>
        <w:t>ejemplo de las virtudes republicanas. Lapo Saltarello, a pesar de ser correligionario de Dante, merece su desprecio por corrupto y</w:t>
      </w:r>
    </w:p>
    <w:p w14:paraId="00AF826E" w14:textId="77777777" w:rsidR="00903E67" w:rsidRDefault="00903E67" w:rsidP="005636B6">
      <w:pPr>
        <w:spacing w:before="240" w:after="240"/>
      </w:pPr>
      <w:r>
        <w:t>deshonesto en los asuntos públicos, frente al ya conocido Cincinto, el dictador romano célebre por su integridad.</w:t>
      </w:r>
    </w:p>
    <w:p w14:paraId="682B7918" w14:textId="77777777" w:rsidR="00903E67" w:rsidRDefault="00903E67" w:rsidP="005636B6">
      <w:pPr>
        <w:spacing w:before="240" w:after="240"/>
      </w:pPr>
      <w:r>
        <w:t>María, invocada en el parto por mi propia madre.</w:t>
      </w:r>
    </w:p>
    <w:p w14:paraId="66D18454" w14:textId="77777777" w:rsidR="00903E67" w:rsidRDefault="00903E67" w:rsidP="005636B6">
      <w:pPr>
        <w:spacing w:before="240" w:after="240"/>
      </w:pPr>
      <w:r>
        <w:t>De Cacciaguida apenas sabemos más de lo que el propio Dante nos dice. Debió pertenecer a la familia Elisei, de supuesto</w:t>
      </w:r>
    </w:p>
    <w:p w14:paraId="0ECE846D" w14:textId="77777777" w:rsidR="00903E67" w:rsidRDefault="00903E67" w:rsidP="005636B6">
      <w:pPr>
        <w:spacing w:before="240" w:after="240"/>
      </w:pPr>
      <w:r>
        <w:t>origen romano, y nació en torno a , casó con una mujer del valle del Po, que dio nombre a su hijo Alighiero; combatió acaso en la</w:t>
      </w:r>
    </w:p>
    <w:p w14:paraId="23BB1162" w14:textId="77777777" w:rsidR="00903E67" w:rsidRDefault="00903E67" w:rsidP="005636B6">
      <w:pPr>
        <w:spacing w:before="240" w:after="240"/>
      </w:pPr>
      <w:r>
        <w:t>segunda cruzada junto al emperador Conrado III, en la que murió cerca de , si es que Dante no confunde una serie de datos</w:t>
      </w:r>
    </w:p>
    <w:p w14:paraId="5A969087" w14:textId="77777777" w:rsidR="00903E67" w:rsidRDefault="00903E67" w:rsidP="005636B6">
      <w:pPr>
        <w:spacing w:before="240" w:after="240"/>
      </w:pPr>
      <w:r>
        <w:t>históricos relativos a otro emperador, Contado II, que luchó en Calabria contra los sarracenos, sólo que un siglo antes.</w:t>
      </w:r>
    </w:p>
    <w:p w14:paraId="5D336029" w14:textId="77777777" w:rsidR="00903E67" w:rsidRDefault="00903E67" w:rsidP="005636B6">
      <w:pPr>
        <w:spacing w:before="240" w:after="240"/>
      </w:pPr>
      <w:r>
        <w:t>Su hermano Moronto, del que nada sabemos, conservó el nombre de los Elisei (o acaso Eliseo se refiera a un hermano diferente,</w:t>
      </w:r>
    </w:p>
    <w:p w14:paraId="16FCEBEC" w14:textId="77777777" w:rsidR="00903E67" w:rsidRDefault="00903E67" w:rsidP="005636B6">
      <w:pPr>
        <w:spacing w:before="240" w:after="240"/>
      </w:pPr>
      <w:r>
        <w:t>como quieren otros comentarios), mientras que de él salió la rama de los Alighieri.</w:t>
      </w:r>
    </w:p>
    <w:p w14:paraId="7FF38D34" w14:textId="77777777" w:rsidR="00903E67" w:rsidRDefault="00903E67" w:rsidP="005636B6">
      <w:pPr>
        <w:spacing w:before="240" w:after="240"/>
      </w:pPr>
      <w:r>
        <w:t>Porque el Pontífice no hace nada para recuperar los Santos Lugares.</w:t>
      </w:r>
    </w:p>
    <w:p w14:paraId="3D7D073E" w14:textId="77777777" w:rsidR="00903E67" w:rsidRDefault="00903E67" w:rsidP="005636B6">
      <w:pPr>
        <w:spacing w:before="240" w:after="240"/>
      </w:pPr>
      <w:r>
        <w:t>Dante, aún en el cielo, se sintió envanecido de su noble ascendencia.</w:t>
      </w:r>
    </w:p>
    <w:p w14:paraId="008B990A" w14:textId="77777777" w:rsidR="00903E67" w:rsidRDefault="00903E67" w:rsidP="005636B6">
      <w:pPr>
        <w:spacing w:before="240" w:after="240"/>
      </w:pPr>
      <w:r>
        <w:t>La nobleza de la sangre tiene que ser acrecentada por las sucesivas generaciones.</w:t>
      </w:r>
    </w:p>
    <w:p w14:paraId="067ABB00" w14:textId="77777777" w:rsidR="00903E67" w:rsidRDefault="00903E67" w:rsidP="005636B6">
      <w:pPr>
        <w:spacing w:before="240" w:after="240"/>
      </w:pPr>
      <w:r>
        <w:lastRenderedPageBreak/>
        <w:t>Dante sólo trata con el «vos» («voi» en el original) de respeto a Bruneto Latino, Farinata, Cavalcante Cavalcanti y Beatriz. A</w:t>
      </w:r>
    </w:p>
    <w:p w14:paraId="2D64A27A" w14:textId="77777777" w:rsidR="00903E67" w:rsidRDefault="00903E67" w:rsidP="005636B6">
      <w:pPr>
        <w:spacing w:before="240" w:after="240"/>
      </w:pPr>
      <w:r>
        <w:t>Cacciaguida primeramente le trató de «tú», pero ahora, mezcla de respeto y vanidad, le trata de «vos». El uso del «vos» que Dante</w:t>
      </w:r>
    </w:p>
    <w:p w14:paraId="08B9FF7E" w14:textId="77777777" w:rsidR="00903E67" w:rsidRDefault="00903E67" w:rsidP="005636B6">
      <w:pPr>
        <w:spacing w:before="240" w:after="240"/>
      </w:pPr>
      <w:r>
        <w:t>atribuye acaso dirigido primeramente a Julio César -que era simplemente un hombre- no se regularizó en Roma hasta el siglo III. En la</w:t>
      </w:r>
    </w:p>
    <w:p w14:paraId="628B3ECE" w14:textId="77777777" w:rsidR="00903E67" w:rsidRDefault="00903E67" w:rsidP="005636B6">
      <w:pPr>
        <w:spacing w:before="240" w:after="240"/>
      </w:pPr>
      <w:r>
        <w:t>época de Dante el tuteo estaba más generalizado en Roma que en otras ciudades italianas: «hasta a los emperadores y a los papas»,</w:t>
      </w:r>
    </w:p>
    <w:p w14:paraId="12F5459C" w14:textId="77777777" w:rsidR="00903E67" w:rsidRDefault="00903E67" w:rsidP="005636B6">
      <w:pPr>
        <w:spacing w:before="240" w:after="240"/>
      </w:pPr>
      <w:r>
        <w:t>dice un cronista de la época.</w:t>
      </w:r>
    </w:p>
    <w:p w14:paraId="667C2884" w14:textId="77777777" w:rsidR="00903E67" w:rsidRDefault="00903E67" w:rsidP="005636B6">
      <w:pPr>
        <w:spacing w:before="240" w:after="240"/>
      </w:pPr>
      <w:r>
        <w:t>La vanidad de Dante provoca la risa de Beatriz, al igual que la dama de Malehaut en la novela de Lanzarote del Lago -la misma</w:t>
      </w:r>
    </w:p>
    <w:p w14:paraId="442B4EA8" w14:textId="77777777" w:rsidR="00903E67" w:rsidRDefault="00903E67" w:rsidP="005636B6">
      <w:pPr>
        <w:spacing w:before="240" w:after="240"/>
      </w:pPr>
      <w:r>
        <w:t>que leían Paolo y Francesca- tosió discretamente al advertir el amor de la reina Ginebra por el famoso caballero, para indicarles que</w:t>
      </w:r>
    </w:p>
    <w:p w14:paraId="4C7562CA" w14:textId="77777777" w:rsidR="00903E67" w:rsidRDefault="00903E67" w:rsidP="005636B6">
      <w:pPr>
        <w:spacing w:before="240" w:after="240"/>
      </w:pPr>
      <w:r>
        <w:t>les estaba escuchando.</w:t>
      </w:r>
    </w:p>
    <w:p w14:paraId="4E5BBE77" w14:textId="77777777" w:rsidR="00903E67" w:rsidRDefault="00903E67" w:rsidP="005636B6">
      <w:pPr>
        <w:spacing w:before="240" w:after="240"/>
      </w:pPr>
      <w:r>
        <w:t>La capacidad de dicha es limitada en el hombre, pero ahora Dante se ha superado a sí mismo.</w:t>
      </w:r>
    </w:p>
    <w:p w14:paraId="30A6C854" w14:textId="77777777" w:rsidR="00903E67" w:rsidRDefault="00903E67" w:rsidP="005636B6">
      <w:pPr>
        <w:spacing w:before="240" w:after="240"/>
      </w:pPr>
      <w:r>
        <w:t>Como ya sabemos, Florencia, puesta bajo el patronazgo del Bautista.</w:t>
      </w:r>
    </w:p>
    <w:p w14:paraId="096003FA" w14:textId="77777777" w:rsidR="00903E67" w:rsidRDefault="00903E67" w:rsidP="005636B6">
      <w:pPr>
        <w:spacing w:before="240" w:after="240"/>
      </w:pPr>
      <w:r>
        <w:t>Porque habla un dialecto florentino más arcaico que el del tiempo de Dante.</w:t>
      </w:r>
    </w:p>
    <w:p w14:paraId="43854FE8" w14:textId="77777777" w:rsidR="00903E67" w:rsidRDefault="00903E67" w:rsidP="005636B6">
      <w:pPr>
        <w:spacing w:before="240" w:after="240"/>
      </w:pPr>
      <w:r>
        <w:t>- «Desde el día de la Anunciación hasta mi nacimiento, Marte volvió  veces al signo Leo.» Según los cálculos</w:t>
      </w:r>
    </w:p>
    <w:p w14:paraId="6C57590F" w14:textId="77777777" w:rsidR="00903E67" w:rsidRDefault="00903E67" w:rsidP="005636B6">
      <w:pPr>
        <w:spacing w:before="240" w:after="240"/>
      </w:pPr>
      <w:r>
        <w:lastRenderedPageBreak/>
        <w:t>pertinentes, siguiendo --como hace siempre el poeta en sus cálculos astronómicos- a Alfagrani, nos da la fecha del  de marzo de</w:t>
      </w:r>
    </w:p>
    <w:p w14:paraId="6E009639" w14:textId="77777777" w:rsidR="00903E67" w:rsidRDefault="00903E67" w:rsidP="005636B6">
      <w:pPr>
        <w:spacing w:before="240" w:after="240"/>
      </w:pPr>
      <w:r>
        <w:t>, fiesta de la Anunciación y primer día del año civil.</w:t>
      </w:r>
    </w:p>
    <w:p w14:paraId="278FF9A0" w14:textId="77777777" w:rsidR="00903E67" w:rsidRDefault="00903E67" w:rsidP="005636B6">
      <w:pPr>
        <w:spacing w:before="240" w:after="240"/>
      </w:pPr>
      <w:r>
        <w:t>A la entrada del distrito sexto de Florencia dentro de la antigua muralla, el último al que llegaban los corredores del palio anual</w:t>
      </w:r>
    </w:p>
    <w:p w14:paraId="59683EC6" w14:textId="77777777" w:rsidR="00903E67" w:rsidRDefault="00903E67" w:rsidP="005636B6">
      <w:pPr>
        <w:spacing w:before="240" w:after="240"/>
      </w:pPr>
      <w:r>
        <w:t>celebrado en honor del santo patrón.</w:t>
      </w:r>
    </w:p>
    <w:p w14:paraId="0F3D0EFE" w14:textId="77777777" w:rsidR="00903E67" w:rsidRDefault="00903E67" w:rsidP="005636B6">
      <w:pPr>
        <w:spacing w:before="240" w:after="240"/>
      </w:pPr>
      <w:r>
        <w:t>O por su insignificancia o por su grandeza, según las diversas opiniones. En realidad, el poeta poco más sabía de sus</w:t>
      </w:r>
    </w:p>
    <w:p w14:paraId="3474F0AE" w14:textId="77777777" w:rsidR="00903E67" w:rsidRDefault="00903E67" w:rsidP="005636B6">
      <w:pPr>
        <w:spacing w:before="240" w:after="240"/>
      </w:pPr>
      <w:r>
        <w:t>antepasados.</w:t>
      </w:r>
    </w:p>
    <w:p w14:paraId="054204DA" w14:textId="77777777" w:rsidR="00903E67" w:rsidRDefault="00903E67" w:rsidP="005636B6">
      <w:pPr>
        <w:spacing w:before="240" w:after="240"/>
      </w:pPr>
      <w:r>
        <w:t>Dante no busca la exactitud del dato, pero dice que entre Pontevecchio -donde se encontraba la ya citada estatua atribuida a</w:t>
      </w:r>
    </w:p>
    <w:p w14:paraId="50C0D72B" w14:textId="77777777" w:rsidR="00903E67" w:rsidRDefault="00903E67" w:rsidP="005636B6">
      <w:pPr>
        <w:spacing w:before="240" w:after="240"/>
      </w:pPr>
      <w:r>
        <w:t>Marte- y la también conocida iglesia de San Juan, límites de la vieja ciudad, la población era de unos seis u ocho mil habitantes, y</w:t>
      </w:r>
    </w:p>
    <w:p w14:paraId="110B5A66" w14:textId="77777777" w:rsidR="00903E67" w:rsidRDefault="00903E67" w:rsidP="005636B6">
      <w:pPr>
        <w:spacing w:before="240" w:after="240"/>
      </w:pPr>
      <w:r>
        <w:t>aptos para las armas -de  a  años- alrededor de dos mil.</w:t>
      </w:r>
    </w:p>
    <w:p w14:paraId="7B97C35B" w14:textId="77777777" w:rsidR="00903E67" w:rsidRDefault="00903E67" w:rsidP="005636B6">
      <w:pPr>
        <w:spacing w:before="240" w:after="240"/>
      </w:pPr>
      <w:r>
        <w:t>Toda la población, ahora mezclada de pueblos vecinos, era de pura casta florentina, de las grandes familias hasta el último</w:t>
      </w:r>
    </w:p>
    <w:p w14:paraId="082E8521" w14:textId="77777777" w:rsidR="00903E67" w:rsidRDefault="00903E67" w:rsidP="005636B6">
      <w:pPr>
        <w:spacing w:before="240" w:after="240"/>
      </w:pPr>
      <w:r>
        <w:t>humilde artesano. De los citados pueblos, insignificantes en la época de Cacciaguida, vinieron a Florencia algunos personajes que</w:t>
      </w:r>
    </w:p>
    <w:p w14:paraId="7BB5FB42" w14:textId="77777777" w:rsidR="00903E67" w:rsidRDefault="00903E67" w:rsidP="005636B6">
      <w:pPr>
        <w:spacing w:before="240" w:after="240"/>
      </w:pPr>
      <w:r>
        <w:t>contribuyeron a su ruina.</w:t>
      </w:r>
    </w:p>
    <w:p w14:paraId="0F74FCA1" w14:textId="77777777" w:rsidR="00903E67" w:rsidRDefault="00903E67" w:rsidP="005636B6">
      <w:pPr>
        <w:spacing w:before="240" w:after="240"/>
      </w:pPr>
      <w:r>
        <w:t>Galluzzo, un pueblo en el camino de Siena; Trespiano en el camino de Bolonia, ambos muy cerca de la ciudad, con lo cual los</w:t>
      </w:r>
    </w:p>
    <w:p w14:paraId="160C6476" w14:textId="77777777" w:rsidR="00903E67" w:rsidRDefault="00903E67" w:rsidP="005636B6">
      <w:pPr>
        <w:spacing w:before="240" w:after="240"/>
      </w:pPr>
      <w:r>
        <w:lastRenderedPageBreak/>
        <w:t>pueblos citados en el terceto anterior serían afortunadamente sólo vecinos de Florencia.</w:t>
      </w:r>
    </w:p>
    <w:p w14:paraId="7476D0A4" w14:textId="77777777" w:rsidR="00903E67" w:rsidRDefault="00903E67" w:rsidP="005636B6">
      <w:pPr>
        <w:spacing w:before="240" w:after="240"/>
      </w:pPr>
      <w:r>
        <w:t>Otros dos enemigos de Dante pertenecientes a familias de origen campesino. Baldo de Aguglión, jurista, autor de la ley de</w:t>
      </w:r>
    </w:p>
    <w:p w14:paraId="0D2F1240" w14:textId="77777777" w:rsidR="00903E67" w:rsidRDefault="00903E67" w:rsidP="005636B6">
      <w:pPr>
        <w:spacing w:before="240" w:after="240"/>
      </w:pPr>
      <w:r>
        <w:t>amnistía de  de la que Dante fue excluido; Fazio de Signa, gúelfo blanco que se pasó a los negros posteriormente.</w:t>
      </w:r>
    </w:p>
    <w:p w14:paraId="61DBDFAA" w14:textId="77777777" w:rsidR="00903E67" w:rsidRDefault="00903E67" w:rsidP="005636B6">
      <w:pPr>
        <w:spacing w:before="240" w:after="240"/>
      </w:pPr>
      <w:r>
        <w:t>Dante ve en las luchas del papado contra el Imperio una de las causas de ese extralimitarse de Florencia que ha terminado por</w:t>
      </w:r>
    </w:p>
    <w:p w14:paraId="4B20625C" w14:textId="77777777" w:rsidR="00903E67" w:rsidRDefault="00903E67" w:rsidP="005636B6">
      <w:pPr>
        <w:spacing w:before="240" w:after="240"/>
      </w:pPr>
      <w:r>
        <w:t>corromper sus antiguas virtudes. En estas luchas la Iglesia empujó al pueblo llano contra los señores feudales partidarios del Imperio.</w:t>
      </w:r>
    </w:p>
    <w:p w14:paraId="346A48F3" w14:textId="77777777" w:rsidR="00903E67" w:rsidRDefault="00903E67" w:rsidP="005636B6">
      <w:pPr>
        <w:spacing w:before="240" w:after="240"/>
      </w:pPr>
      <w:r>
        <w:t>Dante debe aludir a la familia de los Velluti, famosos comerciantes procedentes de Simifonte, a la que perteneció un tal Lippo,</w:t>
      </w:r>
    </w:p>
    <w:p w14:paraId="6C7D70D6" w14:textId="77777777" w:rsidR="00903E67" w:rsidRDefault="00903E67" w:rsidP="005636B6">
      <w:pPr>
        <w:spacing w:before="240" w:after="240"/>
      </w:pPr>
      <w:r>
        <w:t>de la facción negra.</w:t>
      </w:r>
    </w:p>
    <w:p w14:paraId="235EA46D" w14:textId="77777777" w:rsidR="00903E67" w:rsidRDefault="00903E67" w:rsidP="005636B6">
      <w:pPr>
        <w:spacing w:before="240" w:after="240"/>
      </w:pPr>
      <w:r>
        <w:t>- Tres grandes familias feudales que, vencidas por la causa popular, promovida por Florencia, terminaron emigrando a</w:t>
      </w:r>
    </w:p>
    <w:p w14:paraId="00D6A59F" w14:textId="77777777" w:rsidR="00903E67" w:rsidRDefault="00903E67" w:rsidP="005636B6">
      <w:pPr>
        <w:spacing w:before="240" w:after="240"/>
      </w:pPr>
      <w:r>
        <w:t>dicha ciudad, contribuyendo a su engrandecimiento territorial y a su degradación moral. Los Conti abandonaron Montemurlo en ;</w:t>
      </w:r>
    </w:p>
    <w:p w14:paraId="459C64D5" w14:textId="77777777" w:rsidR="00903E67" w:rsidRDefault="00903E67" w:rsidP="005636B6">
      <w:pPr>
        <w:spacing w:before="240" w:after="240"/>
      </w:pPr>
      <w:r>
        <w:t>los Cerchi emigraron a mitad del siglo XII; los Buondelmonti fueron despojados de su castillo de Val di Greve en .</w:t>
      </w:r>
    </w:p>
    <w:p w14:paraId="1BD50F55" w14:textId="77777777" w:rsidR="00903E67" w:rsidRDefault="00903E67" w:rsidP="005636B6">
      <w:pPr>
        <w:spacing w:before="240" w:after="240"/>
      </w:pPr>
      <w:r>
        <w:t>- Cuatro antiguas y ricas ciudades etruscas ya desaparecidas y en completa decadencia.</w:t>
      </w:r>
    </w:p>
    <w:p w14:paraId="57B9E78D" w14:textId="77777777" w:rsidR="00903E67" w:rsidRDefault="00903E67" w:rsidP="005636B6">
      <w:pPr>
        <w:spacing w:before="240" w:after="240"/>
      </w:pPr>
      <w:r>
        <w:t>- Todas ellas antiguas grandes familias ya en extinción o desaparecidas del todo.</w:t>
      </w:r>
    </w:p>
    <w:p w14:paraId="11F4E47E" w14:textId="77777777" w:rsidR="00903E67" w:rsidRDefault="00903E67" w:rsidP="005636B6">
      <w:pPr>
        <w:spacing w:before="240" w:after="240"/>
      </w:pPr>
      <w:r>
        <w:lastRenderedPageBreak/>
        <w:t>- En el barrio de San Pedro, junto a la puerta vieja, donde vivían los Ravignani, familia a la que pertenecía el citado</w:t>
      </w:r>
    </w:p>
    <w:p w14:paraId="7AEE6832" w14:textId="77777777" w:rsidR="00903E67" w:rsidRDefault="00903E67" w:rsidP="005636B6">
      <w:pPr>
        <w:spacing w:before="240" w:after="240"/>
      </w:pPr>
      <w:r>
        <w:t>Belincione Berti (Paraíso, XV, ) y Guido Guerra VI (Infierno, XVI, -), viven ahora los advenedizos Cerchi que en sus luchas</w:t>
      </w:r>
    </w:p>
    <w:p w14:paraId="27204FBC" w14:textId="77777777" w:rsidR="00903E67" w:rsidRDefault="00903E67" w:rsidP="005636B6">
      <w:pPr>
        <w:spacing w:before="240" w:after="240"/>
      </w:pPr>
      <w:r>
        <w:t>con los Donati ensangrentaron la ciudad.</w:t>
      </w:r>
    </w:p>
    <w:p w14:paraId="1D9FA5A8" w14:textId="77777777" w:rsidR="00903E67" w:rsidRDefault="00903E67" w:rsidP="005636B6">
      <w:pPr>
        <w:spacing w:before="240" w:after="240"/>
      </w:pPr>
      <w:r>
        <w:t>Algún miembro de la familia gibelina de la Pressa había obtenido ya cargos públicos.</w:t>
      </w:r>
    </w:p>
    <w:p w14:paraId="10A2E704" w14:textId="77777777" w:rsidR="00903E67" w:rsidRDefault="00903E67" w:rsidP="005636B6">
      <w:pPr>
        <w:spacing w:before="240" w:after="240"/>
      </w:pPr>
      <w:r>
        <w:t>Otra familia gibelina que ya había obtenido el orden de la caballería.</w:t>
      </w:r>
    </w:p>
    <w:p w14:paraId="548534C8" w14:textId="77777777" w:rsidR="00903E67" w:rsidRDefault="00903E67" w:rsidP="005636B6">
      <w:pPr>
        <w:spacing w:before="240" w:after="240"/>
      </w:pPr>
      <w:r>
        <w:t>Alude al escudo de la familia Pigli: una barra oscura sobre campo rojo.</w:t>
      </w:r>
    </w:p>
    <w:p w14:paraId="1546BC91" w14:textId="77777777" w:rsidR="00903E67" w:rsidRDefault="00903E67" w:rsidP="005636B6">
      <w:pPr>
        <w:spacing w:before="240" w:after="240"/>
      </w:pPr>
      <w:r>
        <w:t>Los que se avergüenzan de las pesas falseadas por uno de los suyos son los Chiaramontesi. (Purgatorio, XV, .)</w:t>
      </w:r>
    </w:p>
    <w:p w14:paraId="55BCCD55" w14:textId="77777777" w:rsidR="00903E67" w:rsidRDefault="00903E67" w:rsidP="005636B6">
      <w:pPr>
        <w:spacing w:before="240" w:after="240"/>
      </w:pPr>
      <w:r>
        <w:t>Dos familias güelfas.</w:t>
      </w:r>
    </w:p>
    <w:p w14:paraId="471E1ABB" w14:textId="77777777" w:rsidR="00903E67" w:rsidRDefault="00903E67" w:rsidP="005636B6">
      <w:pPr>
        <w:spacing w:before="240" w:after="240"/>
      </w:pPr>
      <w:r>
        <w:t>Los Uberti, familia gibelina, considerados casi como los padres de la ciudad (Infierno, X, -).</w:t>
      </w:r>
    </w:p>
    <w:p w14:paraId="68F46481" w14:textId="77777777" w:rsidR="00903E67" w:rsidRDefault="00903E67" w:rsidP="005636B6">
      <w:pPr>
        <w:spacing w:before="240" w:after="240"/>
      </w:pPr>
      <w:r>
        <w:t>El escudo de los Lanberti (Infierno, XXVIII, ), familia gibelina.</w:t>
      </w:r>
    </w:p>
    <w:p w14:paraId="02C08A46" w14:textId="77777777" w:rsidR="00903E67" w:rsidRDefault="00903E67" w:rsidP="005636B6">
      <w:pPr>
        <w:spacing w:before="240" w:after="240"/>
      </w:pPr>
      <w:r>
        <w:t>- Los Visdornini y los Tosinghi, familias güelfas negras, que administraban los bienes del obispado cuando éste se</w:t>
      </w:r>
    </w:p>
    <w:p w14:paraId="2F855800" w14:textId="77777777" w:rsidR="00903E67" w:rsidRDefault="00903E67" w:rsidP="005636B6">
      <w:pPr>
        <w:spacing w:before="240" w:after="240"/>
      </w:pPr>
      <w:r>
        <w:t>encontraba vacante.</w:t>
      </w:r>
    </w:p>
    <w:p w14:paraId="298DD72A" w14:textId="77777777" w:rsidR="00903E67" w:rsidRDefault="00903E67" w:rsidP="005636B6">
      <w:pPr>
        <w:spacing w:before="240" w:after="240"/>
      </w:pPr>
      <w:r>
        <w:t>- Los Adimari, familia güelfa de humilde origen alemán, entroncada con las familias más importantes de la ciudad, de</w:t>
      </w:r>
    </w:p>
    <w:p w14:paraId="41842499" w14:textId="77777777" w:rsidR="00903E67" w:rsidRDefault="00903E67" w:rsidP="005636B6">
      <w:pPr>
        <w:spacing w:before="240" w:after="240"/>
      </w:pPr>
      <w:r>
        <w:t>carácter violento. «Se endraga» (en el original «s'indraca»), es decir, se hacen fieros como dragones.</w:t>
      </w:r>
    </w:p>
    <w:p w14:paraId="057CE038" w14:textId="77777777" w:rsidR="00903E67" w:rsidRDefault="00903E67" w:rsidP="005636B6">
      <w:pPr>
        <w:spacing w:before="240" w:after="240"/>
      </w:pPr>
      <w:r>
        <w:lastRenderedPageBreak/>
        <w:t>A Ubertino Donati, marido de una Ravigniani, no le satisfacía que su suegro, Bellincione Berti, casase con un Adimari a otra de</w:t>
      </w:r>
    </w:p>
    <w:p w14:paraId="22B287A2" w14:textId="77777777" w:rsidR="00903E67" w:rsidRDefault="00903E67" w:rsidP="005636B6">
      <w:pPr>
        <w:spacing w:before="240" w:after="240"/>
      </w:pPr>
      <w:r>
        <w:t>sus hijas.</w:t>
      </w:r>
    </w:p>
    <w:p w14:paraId="360A09AD" w14:textId="77777777" w:rsidR="00903E67" w:rsidRDefault="00903E67" w:rsidP="005636B6">
      <w:pPr>
        <w:spacing w:before="240" w:after="240"/>
      </w:pPr>
      <w:r>
        <w:t>Los Caponsacco, familia luego gibelina, vivían junto al Mercado Viejo.</w:t>
      </w:r>
    </w:p>
    <w:p w14:paraId="3A21F1B0" w14:textId="77777777" w:rsidR="00903E67" w:rsidRDefault="00903E67" w:rsidP="005636B6">
      <w:pPr>
        <w:spacing w:before="240" w:after="240"/>
      </w:pPr>
      <w:r>
        <w:t>Otras dos familias que posteriormente seguirían el partido feudal.</w:t>
      </w:r>
    </w:p>
    <w:p w14:paraId="4341BD7C" w14:textId="77777777" w:rsidR="00903E67" w:rsidRDefault="00903E67" w:rsidP="005636B6">
      <w:pPr>
        <w:spacing w:before="240" w:after="240"/>
      </w:pPr>
      <w:r>
        <w:t>La llamada porta Peruzza, por la familia que vivía junto a ella, desaparecida ya en tiempos de Dante.</w:t>
      </w:r>
    </w:p>
    <w:p w14:paraId="4C0F2200" w14:textId="77777777" w:rsidR="00903E67" w:rsidRDefault="00903E67" w:rsidP="005636B6">
      <w:pPr>
        <w:spacing w:before="240" w:after="240"/>
      </w:pPr>
      <w:r>
        <w:t>Alude ahora Cacciaguida a las familias a las que Ugo de Brandeburgo, marqués de Toscana, otorgó su escudo a finales del siglo</w:t>
      </w:r>
    </w:p>
    <w:p w14:paraId="7B983FAD" w14:textId="77777777" w:rsidR="00903E67" w:rsidRDefault="00903E67" w:rsidP="005636B6">
      <w:pPr>
        <w:spacing w:before="240" w:after="240"/>
      </w:pPr>
      <w:r>
        <w:t>X. Este noble murió en  en la festividad de Santo Tomás y fue enterrado en la Badía de Florencia, donde en el aniversario de su</w:t>
      </w:r>
    </w:p>
    <w:p w14:paraId="1ACFBC59" w14:textId="77777777" w:rsidR="00903E67" w:rsidRDefault="00903E67" w:rsidP="005636B6">
      <w:pPr>
        <w:spacing w:before="240" w:after="240"/>
      </w:pPr>
      <w:r>
        <w:t>muerte se celebraban grandes fiestas.</w:t>
      </w:r>
    </w:p>
    <w:p w14:paraId="2E795669" w14:textId="77777777" w:rsidR="00903E67" w:rsidRDefault="00903E67" w:rsidP="005636B6">
      <w:pPr>
        <w:spacing w:before="240" w:after="240"/>
      </w:pPr>
      <w:r>
        <w:t>Gianno della Bella había tomado el partido popular en , pero al pertenecer a una familia noble, el pueblo no confió en él y</w:t>
      </w:r>
    </w:p>
    <w:p w14:paraId="7FF4B6D5" w14:textId="77777777" w:rsidR="00903E67" w:rsidRDefault="00903E67" w:rsidP="005636B6">
      <w:pPr>
        <w:spacing w:before="240" w:after="240"/>
      </w:pPr>
      <w:r>
        <w:t>lo expulsó de la ciudad.</w:t>
      </w:r>
    </w:p>
    <w:p w14:paraId="6A170E86" w14:textId="77777777" w:rsidR="00903E67" w:rsidRDefault="00903E67" w:rsidP="005636B6">
      <w:pPr>
        <w:spacing w:before="240" w:after="240"/>
      </w:pPr>
      <w:r>
        <w:t>Estas dos familias habitaban en el Burgo de los Santos Apóstoles donde luego vivieron los Buondelmonti, que dieron lugar a</w:t>
      </w:r>
    </w:p>
    <w:p w14:paraId="11952258" w14:textId="77777777" w:rsidR="00903E67" w:rsidRDefault="00903E67" w:rsidP="005636B6">
      <w:pPr>
        <w:spacing w:before="240" w:after="240"/>
      </w:pPr>
      <w:r>
        <w:t>numerosas luchas ciudadanas.</w:t>
      </w:r>
    </w:p>
    <w:p w14:paraId="21534085" w14:textId="77777777" w:rsidR="00903E67" w:rsidRDefault="00903E67" w:rsidP="005636B6">
      <w:pPr>
        <w:spacing w:before="240" w:after="240"/>
      </w:pPr>
      <w:r>
        <w:t>La familia de los Amidei, que dio origen a la división entre güelfos y gibelinos.</w:t>
      </w:r>
    </w:p>
    <w:p w14:paraId="11DEEAC9" w14:textId="77777777" w:rsidR="00903E67" w:rsidRDefault="00903E67" w:rsidP="005636B6">
      <w:pPr>
        <w:spacing w:before="240" w:after="240"/>
      </w:pPr>
      <w:r>
        <w:t>Buondelmonte Buondelmonti estaba prometido a una Amidei, a la cual abandonó en  para desposar a una Donati (Infierno,</w:t>
      </w:r>
    </w:p>
    <w:p w14:paraId="2FE1EAE6" w14:textId="77777777" w:rsidR="00903E67" w:rsidRDefault="00903E67" w:rsidP="005636B6">
      <w:pPr>
        <w:spacing w:before="240" w:after="240"/>
      </w:pPr>
      <w:r>
        <w:lastRenderedPageBreak/>
        <w:t>XXVIII, ). Los Amidei, junto con otras nobles familias, lo asesinaron el domingo de Pascua, dando lugar a que estallasen las</w:t>
      </w:r>
    </w:p>
    <w:p w14:paraId="08FD5725" w14:textId="77777777" w:rsidR="00903E67" w:rsidRDefault="00903E67" w:rsidP="005636B6">
      <w:pPr>
        <w:spacing w:before="240" w:after="240"/>
      </w:pPr>
      <w:r>
        <w:t>sangrientas luchas entre guelfos y gibelinos, aunque su origen fuera más antiguo.</w:t>
      </w:r>
    </w:p>
    <w:p w14:paraId="7A04D4E5" w14:textId="77777777" w:rsidR="00903E67" w:rsidRDefault="00903E67" w:rsidP="005636B6">
      <w:pPr>
        <w:spacing w:before="240" w:after="240"/>
      </w:pPr>
      <w:r>
        <w:t>- «Si Dios te hubiera hecho ahogar en el río Emma, antes de venir a Florencia, se habrían ahorrado muchas desgracias.»</w:t>
      </w:r>
    </w:p>
    <w:p w14:paraId="266846B6" w14:textId="77777777" w:rsidR="00903E67" w:rsidRDefault="00903E67" w:rsidP="005636B6">
      <w:pPr>
        <w:spacing w:before="240" w:after="240"/>
      </w:pPr>
      <w:r>
        <w:t>- De nuevo la estatua de Marte (Infierno, XIII, ) a la que se le atribuía un influjo maligno sobre la ciudad. El final de</w:t>
      </w:r>
    </w:p>
    <w:p w14:paraId="096D6ECA" w14:textId="77777777" w:rsidR="00903E67" w:rsidRDefault="00903E67" w:rsidP="005636B6">
      <w:pPr>
        <w:spacing w:before="240" w:after="240"/>
      </w:pPr>
      <w:r>
        <w:t>la tranquilidad florentina está marcado, por ello, por el sacrificio de una víctima humana, pues, según los cronistas, Buondelmonte fue</w:t>
      </w:r>
    </w:p>
    <w:p w14:paraId="463FF77A" w14:textId="77777777" w:rsidR="00903E67" w:rsidRDefault="00903E67" w:rsidP="005636B6">
      <w:pPr>
        <w:spacing w:before="240" w:after="240"/>
      </w:pPr>
      <w:r>
        <w:t>asesinado al pie de dicha estatua.</w:t>
      </w:r>
    </w:p>
    <w:p w14:paraId="1F05D0B9" w14:textId="77777777" w:rsidR="00903E67" w:rsidRDefault="00903E67" w:rsidP="005636B6">
      <w:pPr>
        <w:spacing w:before="240" w:after="240"/>
      </w:pPr>
      <w:r>
        <w:t>- El lirio blanco sobre fondo rojo era el emblema de Florencia. En las batallas los vencedores acostumbraban a pasear el</w:t>
      </w:r>
    </w:p>
    <w:p w14:paraId="3D251509" w14:textId="77777777" w:rsidR="00903E67" w:rsidRDefault="00903E67" w:rsidP="005636B6">
      <w:pPr>
        <w:spacing w:before="240" w:after="240"/>
      </w:pPr>
      <w:r>
        <w:t>estandarte enemigo puesto al revés, cosa que a los florentinos les ocurrió en ocasiones. Los guelfos triunfantes en  cambiaron el</w:t>
      </w:r>
    </w:p>
    <w:p w14:paraId="52A4CD37" w14:textId="77777777" w:rsidR="00903E67" w:rsidRDefault="00903E67" w:rsidP="005636B6">
      <w:pPr>
        <w:spacing w:before="240" w:after="240"/>
      </w:pPr>
      <w:r>
        <w:t>emblema por un lirio rojo sobre campo blanco, como quedó para la posterioridad.</w:t>
      </w:r>
    </w:p>
    <w:p w14:paraId="176193BF" w14:textId="77777777" w:rsidR="00903E67" w:rsidRDefault="00903E67" w:rsidP="005636B6">
      <w:pPr>
        <w:spacing w:before="240" w:after="240"/>
      </w:pPr>
      <w:r>
        <w:t>- Dante se parangona al joven Faeton (ya citado en otros lugares de la Comedia), quien acusado por su rival Epafo de no ser</w:t>
      </w:r>
    </w:p>
    <w:p w14:paraId="156DB4EC" w14:textId="77777777" w:rsidR="00903E67" w:rsidRDefault="00903E67" w:rsidP="005636B6">
      <w:pPr>
        <w:spacing w:before="240" w:after="240"/>
      </w:pPr>
      <w:r>
        <w:t>hijo de Apolo, dios del Sol, corrió a interrogar a su madre, Climene, acerca de su verdadero origen, dando lugar al trágico episodio del</w:t>
      </w:r>
    </w:p>
    <w:p w14:paraId="2CC26D7E" w14:textId="77777777" w:rsidR="00903E67" w:rsidRDefault="00903E67" w:rsidP="005636B6">
      <w:pPr>
        <w:spacing w:before="240" w:after="240"/>
      </w:pPr>
      <w:r>
        <w:t>carro, con cuyo ejemplo los padres deben mostrarse cincunspectos a la hora de consentir en las peticiones de sus hijos (Metamorfosis,</w:t>
      </w:r>
    </w:p>
    <w:p w14:paraId="39EF579C" w14:textId="77777777" w:rsidR="00903E67" w:rsidRDefault="00903E67" w:rsidP="005636B6">
      <w:pPr>
        <w:spacing w:before="240" w:after="240"/>
      </w:pPr>
      <w:r>
        <w:lastRenderedPageBreak/>
        <w:t>I,  y ss.)</w:t>
      </w:r>
    </w:p>
    <w:p w14:paraId="2E00D789" w14:textId="77777777" w:rsidR="00903E67" w:rsidRDefault="00903E67" w:rsidP="005636B6">
      <w:pPr>
        <w:spacing w:before="240" w:after="240"/>
      </w:pPr>
      <w:r>
        <w:t>Como siempre, la visión de los bienaventurados halla su origen en Dios mismo.</w:t>
      </w:r>
    </w:p>
    <w:p w14:paraId="715970C4" w14:textId="77777777" w:rsidR="00903E67" w:rsidRDefault="00903E67" w:rsidP="005636B6">
      <w:pPr>
        <w:spacing w:before="240" w:after="240"/>
      </w:pPr>
      <w:r>
        <w:t>El tetrágono es el cubo, que aquí eiemplifica la firmeza ante cualquier adversidad.</w:t>
      </w:r>
    </w:p>
    <w:p w14:paraId="0F4812C8" w14:textId="77777777" w:rsidR="00903E67" w:rsidRDefault="00903E67" w:rsidP="005636B6">
      <w:pPr>
        <w:spacing w:before="240" w:after="240"/>
      </w:pPr>
      <w:r>
        <w:t>No con lenguaje ambiguo como el que confundía a los paganos, que consultaban los oráculos, cuyas respuestas eran siempre</w:t>
      </w:r>
    </w:p>
    <w:p w14:paraId="5B0534A2" w14:textId="77777777" w:rsidR="00903E67" w:rsidRDefault="00903E67" w:rsidP="005636B6">
      <w:pPr>
        <w:spacing w:before="240" w:after="240"/>
      </w:pPr>
      <w:r>
        <w:t>enigmáticas.</w:t>
      </w:r>
    </w:p>
    <w:p w14:paraId="71C10A9B" w14:textId="77777777" w:rsidR="00903E67" w:rsidRDefault="00903E67" w:rsidP="005636B6">
      <w:pPr>
        <w:spacing w:before="240" w:after="240"/>
      </w:pPr>
      <w:r>
        <w:t>- De nuevo la presencia divina no supone una cortapisa a la libertad, de igual manera que el que mira un barco arrastrado</w:t>
      </w:r>
    </w:p>
    <w:p w14:paraId="15C0E1C2" w14:textId="77777777" w:rsidR="00903E67" w:rsidRDefault="00903E67" w:rsidP="005636B6">
      <w:pPr>
        <w:spacing w:before="240" w:after="240"/>
      </w:pPr>
      <w:r>
        <w:t>por la corriente no es el causante de dicho movimiento.</w:t>
      </w:r>
    </w:p>
    <w:p w14:paraId="23A19649" w14:textId="77777777" w:rsidR="00903E67" w:rsidRDefault="00903E67" w:rsidP="005636B6">
      <w:pPr>
        <w:spacing w:before="240" w:after="240"/>
      </w:pPr>
      <w:r>
        <w:t>Fedra, segunda esposa de Teseo, acusó a su hijastro Hipólito de haberla intentado seducir, en venganza de haber éste rechazado</w:t>
      </w:r>
    </w:p>
    <w:p w14:paraId="090F3AF3" w14:textId="77777777" w:rsidR="00903E67" w:rsidRDefault="00903E67" w:rsidP="005636B6">
      <w:pPr>
        <w:spacing w:before="240" w:after="240"/>
      </w:pPr>
      <w:r>
        <w:t>su insano amor: el muchacho fue desterrado por su padre y posteriormente muerto a causa de un monstruo marino que hizo volcar el</w:t>
      </w:r>
    </w:p>
    <w:p w14:paraId="28553A3F" w14:textId="77777777" w:rsidR="00903E67" w:rsidRDefault="00903E67" w:rsidP="005636B6">
      <w:pPr>
        <w:spacing w:before="240" w:after="240"/>
      </w:pPr>
      <w:r>
        <w:t>carro en el que marchaba (Metamorfosis, XV,  y ss.).</w:t>
      </w:r>
    </w:p>
    <w:p w14:paraId="68A83EAD" w14:textId="77777777" w:rsidR="00903E67" w:rsidRDefault="00903E67" w:rsidP="005636B6">
      <w:pPr>
        <w:spacing w:before="240" w:after="240"/>
      </w:pPr>
      <w:r>
        <w:t>Los antecedentes del exilio de Dante podían ya rastrearse tiempo antes, debido a la política del Papa Bonifacio VIII.</w:t>
      </w:r>
    </w:p>
    <w:p w14:paraId="1979711B" w14:textId="77777777" w:rsidR="00903E67" w:rsidRDefault="00903E67" w:rsidP="005636B6">
      <w:pPr>
        <w:spacing w:before="240" w:after="240"/>
      </w:pPr>
      <w:r>
        <w:t>La culpa de las desgracias de Florencia será atribuida a los blancos vencidos, pero el mal gobierno que posteriormente harán los</w:t>
      </w:r>
    </w:p>
    <w:p w14:paraId="62F4CEC1" w14:textId="77777777" w:rsidR="00903E67" w:rsidRDefault="00903E67" w:rsidP="005636B6">
      <w:pPr>
        <w:spacing w:before="240" w:after="240"/>
      </w:pPr>
      <w:r>
        <w:t>negros pondrá en evidencia la inocencia de los primeros. O mejor, las muertes de Corso Donati (Purgatorio, XX, -) y del Papa</w:t>
      </w:r>
    </w:p>
    <w:p w14:paraId="64ACB9EC" w14:textId="77777777" w:rsidR="00903E67" w:rsidRDefault="00903E67" w:rsidP="005636B6">
      <w:pPr>
        <w:spacing w:before="240" w:after="240"/>
      </w:pPr>
      <w:r>
        <w:lastRenderedPageBreak/>
        <w:t>Bonifacio (Purgatorio, XXIV, -).</w:t>
      </w:r>
    </w:p>
    <w:p w14:paraId="51657D95" w14:textId="77777777" w:rsidR="00903E67" w:rsidRDefault="00903E67" w:rsidP="005636B6">
      <w:pPr>
        <w:spacing w:before="240" w:after="240"/>
      </w:pPr>
      <w:r>
        <w:t>- La mezquindad de sus principios correligionarios del exilio, de los que terminará apartándose tras la derrota de Lastra en</w:t>
      </w:r>
    </w:p>
    <w:p w14:paraId="3D8F97B8" w14:textId="77777777" w:rsidR="00903E67" w:rsidRDefault="00903E67" w:rsidP="005636B6">
      <w:pPr>
        <w:spacing w:before="240" w:after="240"/>
      </w:pPr>
      <w:r>
        <w:t>(Infíerno, XV, -).</w:t>
      </w:r>
    </w:p>
    <w:p w14:paraId="48BC3879" w14:textId="77777777" w:rsidR="00903E67" w:rsidRDefault="00903E67" w:rsidP="005636B6">
      <w:pPr>
        <w:spacing w:before="240" w:after="240"/>
      </w:pPr>
      <w:r>
        <w:t>Bartolomé della Scala, señor de Verona y caudillo gibelino (lo que explica la figura del águila en su escudo) dio albergue a</w:t>
      </w:r>
    </w:p>
    <w:p w14:paraId="77CF507F" w14:textId="77777777" w:rsidR="00903E67" w:rsidRDefault="00903E67" w:rsidP="005636B6">
      <w:pPr>
        <w:spacing w:before="240" w:after="240"/>
      </w:pPr>
      <w:r>
        <w:t>Dante desde mediados de  hasta su muerte en marzo de . Los años siguientes Dante gozó de la hospitalidad de otras grandes</w:t>
      </w:r>
    </w:p>
    <w:p w14:paraId="67501078" w14:textId="77777777" w:rsidR="00903E67" w:rsidRDefault="00903E67" w:rsidP="005636B6">
      <w:pPr>
        <w:spacing w:before="240" w:after="240"/>
      </w:pPr>
      <w:r>
        <w:t>familias como los da Camino, los Malaspina, etc. Posteriormente, en  regresará a Verona donde residirá seis años bajo la tutela</w:t>
      </w:r>
    </w:p>
    <w:p w14:paraId="0594C103" w14:textId="77777777" w:rsidR="00903E67" w:rsidRDefault="00903E67" w:rsidP="005636B6">
      <w:pPr>
        <w:spacing w:before="240" w:after="240"/>
      </w:pPr>
      <w:r>
        <w:t>del hermano de Bartolomé, Cangrande.</w:t>
      </w:r>
    </w:p>
    <w:p w14:paraId="36BD3568" w14:textId="77777777" w:rsidR="00903E67" w:rsidRDefault="00903E67" w:rsidP="005636B6">
      <w:pPr>
        <w:spacing w:before="240" w:after="240"/>
      </w:pPr>
      <w:r>
        <w:t>Para la demás gente suele ser primero el pedir que el recibir lo que se pide; no asi con la munificencia de los Escalígeros, que</w:t>
      </w:r>
    </w:p>
    <w:p w14:paraId="13B69BCB" w14:textId="77777777" w:rsidR="00903E67" w:rsidRDefault="00903E67" w:rsidP="005636B6">
      <w:pPr>
        <w:spacing w:before="240" w:after="240"/>
      </w:pPr>
      <w:r>
        <w:t>otorgarán a Dante sus mercedes antes de que éste las solicite.</w:t>
      </w:r>
    </w:p>
    <w:p w14:paraId="5F837962" w14:textId="77777777" w:rsidR="00903E67" w:rsidRDefault="00903E67" w:rsidP="005636B6">
      <w:pPr>
        <w:spacing w:before="240" w:after="240"/>
      </w:pPr>
      <w:r>
        <w:t>Junto a Bartolomé Dante conocerá a Cangrande, nacido en  bajo el signo de Aries, al que rige Marte. Fue señor de Verona</w:t>
      </w:r>
    </w:p>
    <w:p w14:paraId="51D49F1C" w14:textId="77777777" w:rsidR="00903E67" w:rsidRDefault="00903E67" w:rsidP="005636B6">
      <w:pPr>
        <w:spacing w:before="240" w:after="240"/>
      </w:pPr>
      <w:r>
        <w:t>de  a  y representaba para Dante la posibilidad de restaurar el poder gibelino en Italia.</w:t>
      </w:r>
    </w:p>
    <w:p w14:paraId="64E8CE56" w14:textId="77777777" w:rsidR="00903E67" w:rsidRDefault="00903E67" w:rsidP="005636B6">
      <w:pPr>
        <w:spacing w:before="240" w:after="240"/>
      </w:pPr>
      <w:r>
        <w:t>Antes de que el Papa gascón Clemente V (Bertrand del Got de verdadero nombre) engañe al joven emperador Enrique VII</w:t>
      </w:r>
    </w:p>
    <w:p w14:paraId="524098ED" w14:textId="77777777" w:rsidR="00903E67" w:rsidRDefault="00903E67" w:rsidP="005636B6">
      <w:pPr>
        <w:spacing w:before="240" w:after="240"/>
      </w:pPr>
      <w:r>
        <w:t>fingiendo apoyarle y traicionándole después, es decir, antes de .</w:t>
      </w:r>
    </w:p>
    <w:p w14:paraId="13379437" w14:textId="77777777" w:rsidR="00903E67" w:rsidRDefault="00903E67" w:rsidP="005636B6">
      <w:pPr>
        <w:spacing w:before="240" w:after="240"/>
      </w:pPr>
      <w:r>
        <w:lastRenderedPageBreak/>
        <w:t>Dante, como vernos por su silencio, obedece la indicación de no referir el resto de la revelación sobre el destino de Cangrande.</w:t>
      </w:r>
    </w:p>
    <w:p w14:paraId="563DCCD5" w14:textId="77777777" w:rsidR="00903E67" w:rsidRDefault="00903E67" w:rsidP="005636B6">
      <w:pPr>
        <w:spacing w:before="240" w:after="240"/>
      </w:pPr>
      <w:r>
        <w:t>- «Si pierdo un hogar, no vaya a perder otros posibles a causa de mis versos</w:t>
      </w:r>
    </w:p>
    <w:p w14:paraId="1BE7F2D4" w14:textId="77777777" w:rsidR="00903E67" w:rsidRDefault="00903E67" w:rsidP="005636B6">
      <w:pPr>
        <w:spacing w:before="240" w:after="240"/>
      </w:pPr>
      <w:r>
        <w:t>demasiado duros para alguna de las grandes familias italianas, a muchos de cuyos</w:t>
      </w:r>
    </w:p>
    <w:p w14:paraId="2C5B74A0" w14:textId="77777777" w:rsidR="00903E67" w:rsidRDefault="00903E67" w:rsidP="005636B6">
      <w:pPr>
        <w:spacing w:before="240" w:after="240"/>
      </w:pPr>
      <w:r>
        <w:t>miembros he visto en mi viaje de ultratumba, y que por lo que de ellos refiero podrían</w:t>
      </w:r>
    </w:p>
    <w:p w14:paraId="4B95EE26" w14:textId="77777777" w:rsidR="00903E67" w:rsidRDefault="00903E67" w:rsidP="005636B6">
      <w:pPr>
        <w:spacing w:before="240" w:after="240"/>
      </w:pPr>
      <w:r>
        <w:t>molestarse los vivos.»</w:t>
      </w:r>
    </w:p>
    <w:p w14:paraId="51DE0158" w14:textId="77777777" w:rsidR="00903E67" w:rsidRDefault="00903E67" w:rsidP="005636B6">
      <w:pPr>
        <w:spacing w:before="240" w:after="240"/>
      </w:pPr>
      <w:r>
        <w:t>Es siempre de admirar la conciencia de la posteridad que tiene Dante, y de la dimensión</w:t>
      </w:r>
    </w:p>
    <w:p w14:paraId="4CE66921" w14:textId="77777777" w:rsidR="00903E67" w:rsidRDefault="00903E67" w:rsidP="005636B6">
      <w:pPr>
        <w:spacing w:before="240" w:after="240"/>
      </w:pPr>
      <w:r>
        <w:t>ética y testimonial del poeta, que prefiere, antes que el favor de sus a</w:t>
      </w:r>
    </w:p>
    <w:p w14:paraId="3E5C00DD" w14:textId="77777777" w:rsidR="00903E67" w:rsidRDefault="00903E67" w:rsidP="005636B6">
      <w:pPr>
        <w:spacing w:before="240" w:after="240"/>
      </w:pPr>
      <w:r>
        <w:t>contemporáneos, la gloria que le ofrecerán los hombres futuros.</w:t>
      </w:r>
    </w:p>
    <w:p w14:paraId="6A99EB02" w14:textId="77777777" w:rsidR="00903E67" w:rsidRDefault="00903E67" w:rsidP="005636B6">
      <w:pPr>
        <w:spacing w:before="240" w:after="240"/>
      </w:pPr>
      <w:r>
        <w:t>Por una parte la amargura del exilio, por otra la gloria literaria y el favor divino.</w:t>
      </w:r>
    </w:p>
    <w:p w14:paraId="2DD9ABEE" w14:textId="77777777" w:rsidR="00903E67" w:rsidRDefault="00903E67" w:rsidP="005636B6">
      <w:pPr>
        <w:spacing w:before="240" w:after="240"/>
      </w:pPr>
      <w:r>
        <w:t>- La luz divina irradiaba por los ojos de Beatriz, como la imagen (el segundo aspecto) en un espejo.</w:t>
      </w:r>
    </w:p>
    <w:p w14:paraId="12A59B23" w14:textId="77777777" w:rsidR="00903E67" w:rsidRDefault="00903E67" w:rsidP="005636B6">
      <w:pPr>
        <w:spacing w:before="240" w:after="240"/>
      </w:pPr>
      <w:r>
        <w:t>Cacciaguida.</w:t>
      </w:r>
    </w:p>
    <w:p w14:paraId="763D40BD" w14:textId="77777777" w:rsidR="00903E67" w:rsidRDefault="00903E67" w:rsidP="005636B6">
      <w:pPr>
        <w:spacing w:before="240" w:after="240"/>
      </w:pPr>
      <w:r>
        <w:t>Los espíritus militantes del cielo de Marte darían ocasión para una gran cantidad de poemas épicos que narrasen sus hazañas. A</w:t>
      </w:r>
    </w:p>
    <w:p w14:paraId="26E98740" w14:textId="77777777" w:rsidR="00903E67" w:rsidRDefault="00903E67" w:rsidP="005636B6">
      <w:pPr>
        <w:spacing w:before="240" w:after="240"/>
      </w:pPr>
      <w:r>
        <w:t>continuación se harán presentes al ser nombrados por el viejo florentino.</w:t>
      </w:r>
    </w:p>
    <w:p w14:paraId="67F66E00" w14:textId="77777777" w:rsidR="00903E67" w:rsidRDefault="00903E67" w:rsidP="005636B6">
      <w:pPr>
        <w:spacing w:before="240" w:after="240"/>
      </w:pPr>
      <w:r>
        <w:lastRenderedPageBreak/>
        <w:t>- Guillermo de Orange, personaje histórico que dio lugar a un amplio ciclo de la épica francesa, centrado en sus luchas</w:t>
      </w:r>
    </w:p>
    <w:p w14:paraId="73E6E856" w14:textId="77777777" w:rsidR="00903E67" w:rsidRDefault="00903E67" w:rsidP="005636B6">
      <w:pPr>
        <w:spacing w:before="240" w:after="240"/>
      </w:pPr>
      <w:r>
        <w:t>contra los sarracenos. A este mismo ciclo, pero ya totalmente ficticio, pertenece el gigante Ricardo. Godofredo de Bouillon condujo la</w:t>
      </w:r>
    </w:p>
    <w:p w14:paraId="7C6C327C" w14:textId="77777777" w:rsidR="00903E67" w:rsidRDefault="00903E67" w:rsidP="005636B6">
      <w:pPr>
        <w:spacing w:before="240" w:after="240"/>
      </w:pPr>
      <w:r>
        <w:t>primera cruzada que conquistó Jerusalén. El normando Roberto Guiscardo liberó el sur de Italia y Sicilia de los sarracenos y luchó</w:t>
      </w:r>
    </w:p>
    <w:p w14:paraId="5DD9BA01" w14:textId="77777777" w:rsidR="00903E67" w:rsidRDefault="00903E67" w:rsidP="005636B6">
      <w:pPr>
        <w:spacing w:before="240" w:after="240"/>
      </w:pPr>
      <w:r>
        <w:t>contra Enrique IV de Alemania en defensa del Papa. Murió en .</w:t>
      </w:r>
    </w:p>
    <w:p w14:paraId="04C1950E" w14:textId="77777777" w:rsidR="00903E67" w:rsidRDefault="00903E67" w:rsidP="005636B6">
      <w:pPr>
        <w:spacing w:before="240" w:after="240"/>
      </w:pPr>
      <w:r>
        <w:t>Cacciaguida, al ir a reunirse con los héroes citados, pone de manifiesto que comparte con ellos su condición de tal.</w:t>
      </w:r>
    </w:p>
    <w:p w14:paraId="117FE1A7" w14:textId="77777777" w:rsidR="00903E67" w:rsidRDefault="00903E67" w:rsidP="005636B6">
      <w:pPr>
        <w:spacing w:before="240" w:after="240"/>
      </w:pPr>
      <w:r>
        <w:t>Está aún más hermosa de lo que estaba antes, lo cual prueba que han ascendido a otro cielo.</w:t>
      </w:r>
    </w:p>
    <w:p w14:paraId="7200738B" w14:textId="77777777" w:rsidR="00903E67" w:rsidRDefault="00903E67" w:rsidP="005636B6">
      <w:pPr>
        <w:spacing w:before="240" w:after="240"/>
      </w:pPr>
      <w:r>
        <w:t>- Del rojo de Marte al blanco de Júpiter.</w:t>
      </w:r>
    </w:p>
    <w:p w14:paraId="165D9E53" w14:textId="77777777" w:rsidR="00903E67" w:rsidRDefault="00903E67" w:rsidP="005636B6">
      <w:pPr>
        <w:spacing w:before="240" w:after="240"/>
      </w:pPr>
      <w:r>
        <w:t>- Invocación a una musa, tal vez Euterpe, llamada aquí Pegasca porque la fuente Helicona, asociada como ya sabemos a su</w:t>
      </w:r>
    </w:p>
    <w:p w14:paraId="208F8F53" w14:textId="77777777" w:rsidR="00903E67" w:rsidRDefault="00903E67" w:rsidP="005636B6">
      <w:pPr>
        <w:spacing w:before="240" w:after="240"/>
      </w:pPr>
      <w:r>
        <w:t>culto, brotó de una patada del caballo Pegaso.</w:t>
      </w:r>
    </w:p>
    <w:p w14:paraId="3E7A2D55" w14:textId="77777777" w:rsidR="00903E67" w:rsidRDefault="00903E67" w:rsidP="005636B6">
      <w:pPr>
        <w:spacing w:before="240" w:after="240"/>
      </w:pPr>
      <w:r>
        <w:t>La gloria de los sabios inmortaliza también a sus ciudades (Virgilio a Mantua; Dante a Florencia).</w:t>
      </w:r>
    </w:p>
    <w:p w14:paraId="7029E8F9" w14:textId="77777777" w:rsidR="00903E67" w:rsidRDefault="00903E67" w:rsidP="005636B6">
      <w:pPr>
        <w:spacing w:before="240" w:after="240"/>
      </w:pPr>
      <w:r>
        <w:t>- «DILIGITE IUSTITIAM QUI IUDICATIS TERRAM», «Amad la justicia los que gobernáis la tierra», versículo con el</w:t>
      </w:r>
    </w:p>
    <w:p w14:paraId="12DB8328" w14:textId="77777777" w:rsidR="00903E67" w:rsidRDefault="00903E67" w:rsidP="005636B6">
      <w:pPr>
        <w:spacing w:before="240" w:after="240"/>
      </w:pPr>
      <w:r>
        <w:t>que comienza el libro biiblíco de la Sabiduría.</w:t>
      </w:r>
    </w:p>
    <w:p w14:paraId="0A436230" w14:textId="77777777" w:rsidR="00903E67" w:rsidRDefault="00903E67" w:rsidP="005636B6">
      <w:pPr>
        <w:spacing w:before="240" w:after="240"/>
      </w:pPr>
      <w:r>
        <w:t>Pensar que la M en cuyo dibujo se detienen los espíritus, ya forma el esquema del águila con las alas desplegadas, pero aún sin</w:t>
      </w:r>
    </w:p>
    <w:p w14:paraId="561A77F2" w14:textId="77777777" w:rsidR="00903E67" w:rsidRDefault="00903E67" w:rsidP="005636B6">
      <w:pPr>
        <w:spacing w:before="240" w:after="240"/>
      </w:pPr>
      <w:r>
        <w:lastRenderedPageBreak/>
        <w:t>cabeza; la cual formarán los bienaventurados posteriormente llegados, antes de unirse con el resto.</w:t>
      </w:r>
    </w:p>
    <w:p w14:paraId="507854B5" w14:textId="77777777" w:rsidR="00903E67" w:rsidRDefault="00903E67" w:rsidP="005636B6">
      <w:pPr>
        <w:spacing w:before="240" w:after="240"/>
      </w:pPr>
      <w:r>
        <w:t>De nuevo alusión al Papa Bonifacio VIII, o más generalmente al papado de su tiempo.</w:t>
      </w:r>
    </w:p>
    <w:p w14:paraId="33567CC5" w14:textId="77777777" w:rsidR="00903E67" w:rsidRDefault="00903E67" w:rsidP="005636B6">
      <w:pPr>
        <w:spacing w:before="240" w:after="240"/>
      </w:pPr>
      <w:r>
        <w:t>Con la excomunión, terrible arma en manos del pontífice, que la utilizó en muchas ocasiones, aunque de poco le valió contra</w:t>
      </w:r>
    </w:p>
    <w:p w14:paraId="17FD6351" w14:textId="77777777" w:rsidR="00903E67" w:rsidRDefault="00903E67" w:rsidP="005636B6">
      <w:pPr>
        <w:spacing w:before="240" w:after="240"/>
      </w:pPr>
      <w:r>
        <w:t>Felipe el Hermoso.</w:t>
      </w:r>
    </w:p>
    <w:p w14:paraId="6ED7D46B" w14:textId="77777777" w:rsidR="00903E67" w:rsidRDefault="00903E67" w:rsidP="005636B6">
      <w:pPr>
        <w:spacing w:before="240" w:after="240"/>
      </w:pPr>
      <w:r>
        <w:t>Ahora se dirige al Papa directamente, en esta ocasión al cahorsino Juan XXII, al que achaca un desmesurado afán por los</w:t>
      </w:r>
    </w:p>
    <w:p w14:paraId="68FCFD56" w14:textId="77777777" w:rsidR="00903E67" w:rsidRDefault="00903E67" w:rsidP="005636B6">
      <w:pPr>
        <w:spacing w:before="240" w:after="240"/>
      </w:pPr>
      <w:r>
        <w:t>florines, moneda que tenía impresa la figura de San Juan Bautista. Otros comentaristas siguen viendo a Bonifacio VIII.</w:t>
      </w:r>
    </w:p>
    <w:p w14:paraId="4C8FBECF" w14:textId="77777777" w:rsidR="00903E67" w:rsidRDefault="00903E67" w:rsidP="005636B6">
      <w:pPr>
        <w:spacing w:before="240" w:after="240"/>
      </w:pPr>
      <w:r>
        <w:t>Habla en singular, como si fuera un solo ser, y tendría que hacerlo en plural, al estar compuesta de innumerables almas.</w:t>
      </w:r>
    </w:p>
    <w:p w14:paraId="4197DAA0" w14:textId="77777777" w:rsidR="00903E67" w:rsidRDefault="00903E67" w:rsidP="005636B6">
      <w:pPr>
        <w:spacing w:before="240" w:after="240"/>
      </w:pPr>
      <w:r>
        <w:t>El espejo de la justicia divina es el reino de los Tronos (Paraíso, IX, -).</w:t>
      </w:r>
    </w:p>
    <w:p w14:paraId="79AAF447" w14:textId="77777777" w:rsidR="00903E67" w:rsidRDefault="00903E67" w:rsidP="005636B6">
      <w:pPr>
        <w:spacing w:before="240" w:after="240"/>
      </w:pPr>
      <w:r>
        <w:t>La duda que Dante no necesitaba expresar es que si no hay salvación fuera de la fe cristiana, todos los hombres deberían estar</w:t>
      </w:r>
    </w:p>
    <w:p w14:paraId="2E6A44ED" w14:textId="77777777" w:rsidR="00903E67" w:rsidRDefault="00903E67" w:rsidP="005636B6">
      <w:pPr>
        <w:spacing w:before="240" w:after="240"/>
      </w:pPr>
      <w:r>
        <w:t>en condiciones de conocerla y de bautizarse. Si esto no es así, no se comprende por qué hayan de ser condenados los gentiles que, sin</w:t>
      </w:r>
    </w:p>
    <w:p w14:paraId="3DE2F8C3" w14:textId="77777777" w:rsidR="00903E67" w:rsidRDefault="00903E67" w:rsidP="005636B6">
      <w:pPr>
        <w:spacing w:before="240" w:after="240"/>
      </w:pPr>
      <w:r>
        <w:t>culpa alguna, no conocieron la verdadera doctrina. Así, pues, la justicia divina parece una injusticia.</w:t>
      </w:r>
    </w:p>
    <w:p w14:paraId="476E2150" w14:textId="77777777" w:rsidR="00903E67" w:rsidRDefault="00903E67" w:rsidP="005636B6">
      <w:pPr>
        <w:spacing w:before="240" w:after="240"/>
      </w:pPr>
      <w:r>
        <w:t>Aunque Dios difundiera todo su saber entre los hombres seguiría siendo inalcanzable para ellos.</w:t>
      </w:r>
    </w:p>
    <w:p w14:paraId="6700D70C" w14:textId="77777777" w:rsidR="00903E67" w:rsidRDefault="00903E67" w:rsidP="005636B6">
      <w:pPr>
        <w:spacing w:before="240" w:after="240"/>
      </w:pPr>
      <w:r>
        <w:lastRenderedPageBreak/>
        <w:t>Como hemos podido ver, la respuesta del águila sobre tan arduo problema sólo puede convencer a los ya previamente</w:t>
      </w:r>
    </w:p>
    <w:p w14:paraId="2646D129" w14:textId="77777777" w:rsidR="00903E67" w:rsidRDefault="00903E67" w:rsidP="005636B6">
      <w:pPr>
        <w:spacing w:before="240" w:after="240"/>
      </w:pPr>
      <w:r>
        <w:t>convencidos.</w:t>
      </w:r>
    </w:p>
    <w:p w14:paraId="05D2D7A8" w14:textId="77777777" w:rsidR="00903E67" w:rsidRDefault="00903E67" w:rsidP="005636B6">
      <w:pPr>
        <w:spacing w:before="240" w:after="240"/>
      </w:pPr>
      <w:r>
        <w:t>Aún formando la imagen del águila.</w:t>
      </w:r>
    </w:p>
    <w:p w14:paraId="04A7FFA2" w14:textId="77777777" w:rsidR="00903E67" w:rsidRDefault="00903E67" w:rsidP="005636B6">
      <w:pPr>
        <w:spacing w:before="240" w:after="240"/>
      </w:pPr>
      <w:r>
        <w:t>En latín, «cerca».</w:t>
      </w:r>
    </w:p>
    <w:p w14:paraId="3C0694C9" w14:textId="77777777" w:rsidR="00903E67" w:rsidRDefault="00903E67" w:rsidP="005636B6">
      <w:pPr>
        <w:spacing w:before="240" w:after="240"/>
      </w:pPr>
      <w:r>
        <w:t>Los condenados y los bienaventurados.</w:t>
      </w:r>
    </w:p>
    <w:p w14:paraId="6386BFEE" w14:textId="77777777" w:rsidR="00903E67" w:rsidRDefault="00903E67" w:rsidP="005636B6">
      <w:pPr>
        <w:spacing w:before="240" w:after="240"/>
      </w:pPr>
      <w:r>
        <w:t>- El águila va a pasar revista ahora a los gobernadores inicuos -casi todos, por lo que vamos a ver- de su época. En este</w:t>
      </w:r>
    </w:p>
    <w:p w14:paraId="437DF04B" w14:textId="77777777" w:rsidR="00903E67" w:rsidRDefault="00903E67" w:rsidP="005636B6">
      <w:pPr>
        <w:spacing w:before="240" w:after="240"/>
      </w:pPr>
      <w:r>
        <w:t>pasaje Dante va a utilizar de nuevo el artificio del acróstico. Tres tercetos comienzan con I, (en el original «Lí si vedrá»); otros tres</w:t>
      </w:r>
    </w:p>
    <w:p w14:paraId="51783720" w14:textId="77777777" w:rsidR="00903E67" w:rsidRDefault="00903E67" w:rsidP="005636B6">
      <w:pPr>
        <w:spacing w:before="240" w:after="240"/>
      </w:pPr>
      <w:r>
        <w:t>con V (en el original «Vedrasi», que he podido conservar); los tres siguientes por E (en el original la conjunción copulativa «e»). Las</w:t>
      </w:r>
    </w:p>
    <w:p w14:paraId="0BE7A437" w14:textId="77777777" w:rsidR="00903E67" w:rsidRDefault="00903E67" w:rsidP="005636B6">
      <w:pPr>
        <w:spacing w:before="240" w:after="240"/>
      </w:pPr>
      <w:r>
        <w:t>tres forman la palabra LVE, es decir, «peste»</w:t>
      </w:r>
    </w:p>
    <w:p w14:paraId="5093806F" w14:textId="77777777" w:rsidR="00903E67" w:rsidRDefault="00903E67" w:rsidP="005636B6">
      <w:pPr>
        <w:spacing w:before="240" w:after="240"/>
      </w:pPr>
      <w:r>
        <w:t>Entre las hazañas de Alberto I, ya citado en Purgatorio, VI,  y ss., se encontrará injusta la invasión de Bohemia en .</w:t>
      </w:r>
    </w:p>
    <w:p w14:paraId="45B313D7" w14:textId="77777777" w:rsidR="00903E67" w:rsidRDefault="00903E67" w:rsidP="005636B6">
      <w:pPr>
        <w:spacing w:before="240" w:after="240"/>
      </w:pPr>
      <w:r>
        <w:t>De nuevo Felipe IV el Hermoso y el dudoso episodio de la falsificación de la moneda; el rey murió en  en una cacería.</w:t>
      </w:r>
    </w:p>
    <w:p w14:paraId="020D0011" w14:textId="77777777" w:rsidR="00903E67" w:rsidRDefault="00903E67" w:rsidP="005636B6">
      <w:pPr>
        <w:spacing w:before="240" w:after="240"/>
      </w:pPr>
      <w:r>
        <w:t>Eduardo II de Inglaterra, rey desde  a ; y Roberto Bruce, rey de Escocia de  a .</w:t>
      </w:r>
    </w:p>
    <w:p w14:paraId="47C8414D" w14:textId="77777777" w:rsidR="00903E67" w:rsidRDefault="00903E67" w:rsidP="005636B6">
      <w:pPr>
        <w:spacing w:before="240" w:after="240"/>
      </w:pPr>
      <w:r>
        <w:t>Fernando IV, llamado «El Emplazado», rey de Castilla desde  a ; Wencestao IV (Purgatorio, VII, -).</w:t>
      </w:r>
    </w:p>
    <w:p w14:paraId="687DF87F" w14:textId="77777777" w:rsidR="00903E67" w:rsidRDefault="00903E67" w:rsidP="005636B6">
      <w:pPr>
        <w:spacing w:before="240" w:after="240"/>
      </w:pPr>
      <w:r>
        <w:lastRenderedPageBreak/>
        <w:t>Carlos II de Anjou, rey de Nápoles y de Jerusalén. Sus buenas obras se anotan con el I (la unidad) y las malas con M (mil).</w:t>
      </w:r>
    </w:p>
    <w:p w14:paraId="43B30298" w14:textId="77777777" w:rsidR="00903E67" w:rsidRDefault="00903E67" w:rsidP="005636B6">
      <w:pPr>
        <w:spacing w:before="240" w:after="240"/>
      </w:pPr>
      <w:r>
        <w:t>Federico II de Aragón, rey de Sicilia, en la que según Virgilio murió Anquises, padre de Eneas.</w:t>
      </w:r>
    </w:p>
    <w:p w14:paraId="45774E9F" w14:textId="77777777" w:rsidR="00903E67" w:rsidRDefault="00903E67" w:rsidP="005636B6">
      <w:pPr>
        <w:spacing w:before="240" w:after="240"/>
      </w:pPr>
      <w:r>
        <w:t>- Dionís, rey de Portugal de  a , cuñado de los anteriores, Acon VII de Noruega, rey desde  a , y del</w:t>
      </w:r>
    </w:p>
    <w:p w14:paraId="0D0FF598" w14:textId="77777777" w:rsidR="00903E67" w:rsidRDefault="00903E67" w:rsidP="005636B6">
      <w:pPr>
        <w:spacing w:before="240" w:after="240"/>
      </w:pPr>
      <w:r>
        <w:t>que Dante, por lo demás, debía saber bastante poco; el de Regusa (en el original Rascia) es Esteban II de Serbia occidental, que acuñó</w:t>
      </w:r>
    </w:p>
    <w:p w14:paraId="384D74CD" w14:textId="77777777" w:rsidR="00903E67" w:rsidRDefault="00903E67" w:rsidP="005636B6">
      <w:pPr>
        <w:spacing w:before="240" w:after="240"/>
      </w:pPr>
      <w:r>
        <w:t>astutamente una moneda muy parecida a la de Venecia.</w:t>
      </w:r>
    </w:p>
    <w:p w14:paraId="0E86B93D" w14:textId="77777777" w:rsidR="00903E67" w:rsidRDefault="00903E67" w:rsidP="005636B6">
      <w:pPr>
        <w:spacing w:before="240" w:after="240"/>
      </w:pPr>
      <w:r>
        <w:t>Su tío es Jaime de Mallorca, rey desde  a ; el hermano es Jaime II (Purgatorio, VII, -), que ensucian el</w:t>
      </w:r>
    </w:p>
    <w:p w14:paraId="617D07B0" w14:textId="77777777" w:rsidR="00903E67" w:rsidRDefault="00903E67" w:rsidP="005636B6">
      <w:pPr>
        <w:spacing w:before="240" w:after="240"/>
      </w:pPr>
      <w:r>
        <w:t>recuerdo de Pedro III el Grande.</w:t>
      </w:r>
    </w:p>
    <w:p w14:paraId="149CE36D" w14:textId="77777777" w:rsidR="00903E67" w:rsidRDefault="00903E67" w:rsidP="005636B6">
      <w:pPr>
        <w:spacing w:before="240" w:after="240"/>
      </w:pPr>
      <w:r>
        <w:t>Finalmente Dante, el político, anima a Hungría y a Navarra que no caigan en la órbita francesa, una vez extinguidas sus</w:t>
      </w:r>
    </w:p>
    <w:p w14:paraId="61CD8312" w14:textId="77777777" w:rsidR="00903E67" w:rsidRDefault="00903E67" w:rsidP="005636B6">
      <w:pPr>
        <w:spacing w:before="240" w:after="240"/>
      </w:pPr>
      <w:r>
        <w:t>dinastías originarias. Una y otra cayeron en manos de la casa de Anjou, tan odiada por nuestro poeta.</w:t>
      </w:r>
    </w:p>
    <w:p w14:paraId="242A2567" w14:textId="77777777" w:rsidR="00903E67" w:rsidRDefault="00903E67" w:rsidP="005636B6">
      <w:pPr>
        <w:spacing w:before="240" w:after="240"/>
      </w:pPr>
      <w:r>
        <w:t>- El mal gobierno de Enrique II de Lusignan en Chipre (-) es buena muestra de lo que podría ocurrir en esos</w:t>
      </w:r>
    </w:p>
    <w:p w14:paraId="7FE9AE6A" w14:textId="77777777" w:rsidR="00903E67" w:rsidRDefault="00903E67" w:rsidP="005636B6">
      <w:pPr>
        <w:spacing w:before="240" w:after="240"/>
      </w:pPr>
      <w:r>
        <w:t>dos países si cayeran en la órbita francesa.</w:t>
      </w:r>
    </w:p>
    <w:p w14:paraId="42D51C15" w14:textId="77777777" w:rsidR="00903E67" w:rsidRDefault="00903E67" w:rsidP="005636B6">
      <w:pPr>
        <w:spacing w:before="240" w:after="240"/>
      </w:pPr>
      <w:r>
        <w:t>Del lado de los otros injustos monarcas.</w:t>
      </w:r>
    </w:p>
    <w:p w14:paraId="04A329F9" w14:textId="77777777" w:rsidR="00903E67" w:rsidRDefault="00903E67" w:rsidP="005636B6">
      <w:pPr>
        <w:spacing w:before="240" w:after="240"/>
      </w:pPr>
      <w:r>
        <w:t>- Al caer la noche es cuando pueden verse las estrellas que iluminan el cielo difundiendo la luz que reciben del mismo sol.</w:t>
      </w:r>
    </w:p>
    <w:p w14:paraId="028DEEDB" w14:textId="77777777" w:rsidR="00903E67" w:rsidRDefault="00903E67" w:rsidP="005636B6">
      <w:pPr>
        <w:spacing w:before="240" w:after="240"/>
      </w:pPr>
      <w:r>
        <w:lastRenderedPageBreak/>
        <w:t>El águila es el signo del mundo, cuyo poder civil representa el imperio; y al mismo tiempo es símbolo de los grandes caudillos.</w:t>
      </w:r>
    </w:p>
    <w:p w14:paraId="1A110048" w14:textId="77777777" w:rsidR="00903E67" w:rsidRDefault="00903E67" w:rsidP="005636B6">
      <w:pPr>
        <w:spacing w:before="240" w:after="240"/>
      </w:pPr>
      <w:r>
        <w:t>Los ojos. Según creencia muy común, el águila podía mirar al sol directamente.</w:t>
      </w:r>
    </w:p>
    <w:p w14:paraId="194490E5" w14:textId="77777777" w:rsidR="00903E67" w:rsidRDefault="00903E67" w:rsidP="005636B6">
      <w:pPr>
        <w:spacing w:before="240" w:after="240"/>
      </w:pPr>
      <w:r>
        <w:t>- David (Purgatorio, X, ).</w:t>
      </w:r>
    </w:p>
    <w:p w14:paraId="76775749" w14:textId="77777777" w:rsidR="00903E67" w:rsidRDefault="00903E67" w:rsidP="005636B6">
      <w:pPr>
        <w:spacing w:before="240" w:after="240"/>
      </w:pPr>
      <w:r>
        <w:t>- Trajano. Recuérdese todo lo que dijimos acerca de este emperador «cristiano» en Purgatorio, X, -.</w:t>
      </w:r>
    </w:p>
    <w:p w14:paraId="5B5C9144" w14:textId="77777777" w:rsidR="00903E67" w:rsidRDefault="00903E67" w:rsidP="005636B6">
      <w:pPr>
        <w:spacing w:before="240" w:after="240"/>
      </w:pPr>
      <w:r>
        <w:t>- El rey de Judá, Ezequías, que obtuvo por mediación de Isaías el don de vivir quince años más.</w:t>
      </w:r>
    </w:p>
    <w:p w14:paraId="093DC063" w14:textId="77777777" w:rsidR="00903E67" w:rsidRDefault="00903E67" w:rsidP="005636B6">
      <w:pPr>
        <w:spacing w:before="240" w:after="240"/>
      </w:pPr>
      <w:r>
        <w:t>- Constantino, que trasladó la capital a Constantinopla, para dejar Roma al Papa. (Infierno, XIX, -; Purgatorio,</w:t>
      </w:r>
    </w:p>
    <w:p w14:paraId="210A51E9" w14:textId="77777777" w:rsidR="00903E67" w:rsidRDefault="00903E67" w:rsidP="005636B6">
      <w:pPr>
        <w:spacing w:before="240" w:after="240"/>
      </w:pPr>
      <w:r>
        <w:t>XXXII, -.)</w:t>
      </w:r>
    </w:p>
    <w:p w14:paraId="23F5171C" w14:textId="77777777" w:rsidR="00903E67" w:rsidRDefault="00903E67" w:rsidP="005636B6">
      <w:pPr>
        <w:spacing w:before="240" w:after="240"/>
      </w:pPr>
      <w:r>
        <w:t>- Guillermo II el Bueno, nacido en , rey de Sicilia en  y muerto en . Su muerte dejó desconsolados a sus</w:t>
      </w:r>
    </w:p>
    <w:p w14:paraId="0C84613F" w14:textId="77777777" w:rsidR="00903E67" w:rsidRDefault="00903E67" w:rsidP="005636B6">
      <w:pPr>
        <w:spacing w:before="240" w:after="240"/>
      </w:pPr>
      <w:r>
        <w:t>vasallos, los cuales tiempo más tarde padecen a Carlos II de Anjou y a Federico de Aragón, en Nápoles y Sicilia respectivamente</w:t>
      </w:r>
    </w:p>
    <w:p w14:paraId="4D9359B8" w14:textId="77777777" w:rsidR="00903E67" w:rsidRDefault="00903E67" w:rsidP="005636B6">
      <w:pPr>
        <w:spacing w:before="240" w:after="240"/>
      </w:pPr>
      <w:r>
        <w:t>(Paraíso, XIX, -.)</w:t>
      </w:r>
    </w:p>
    <w:p w14:paraId="28E5CBA6" w14:textId="77777777" w:rsidR="00903E67" w:rsidRDefault="00903E67" w:rsidP="005636B6">
      <w:pPr>
        <w:spacing w:before="240" w:after="240"/>
      </w:pPr>
      <w:r>
        <w:t>- Rifeo es un personaje de la Eneida (II, , , -), en la que aparece como un hombre «justísimo», en palabras de</w:t>
      </w:r>
    </w:p>
    <w:p w14:paraId="12C2770C" w14:textId="77777777" w:rsidR="00903E67" w:rsidRDefault="00903E67" w:rsidP="005636B6">
      <w:pPr>
        <w:spacing w:before="240" w:after="240"/>
      </w:pPr>
      <w:r>
        <w:t>Virgilio. La presencia de éste, aún más que la de Trajano en el cielo, motivará las lógicas dudas de Dante y las consiguientes</w:t>
      </w:r>
    </w:p>
    <w:p w14:paraId="495DD5BC" w14:textId="77777777" w:rsidR="00903E67" w:rsidRDefault="00903E67" w:rsidP="005636B6">
      <w:pPr>
        <w:spacing w:before="240" w:after="240"/>
      </w:pPr>
      <w:r>
        <w:t>explicaciones del Aguila Santa. Al haberse salvado, Rifeo sabe algo más de la insondable voluntad divina, aunque no la comprenda</w:t>
      </w:r>
    </w:p>
    <w:p w14:paraId="2FDD66FD" w14:textId="77777777" w:rsidR="00903E67" w:rsidRDefault="00903E67" w:rsidP="005636B6">
      <w:pPr>
        <w:spacing w:before="240" w:after="240"/>
      </w:pPr>
      <w:r>
        <w:lastRenderedPageBreak/>
        <w:t>tampoco él del todo.</w:t>
      </w:r>
    </w:p>
    <w:p w14:paraId="5BC4BBA5" w14:textId="77777777" w:rsidR="00903E67" w:rsidRDefault="00903E67" w:rsidP="005636B6">
      <w:pPr>
        <w:spacing w:before="240" w:after="240"/>
      </w:pPr>
      <w:r>
        <w:t>El reino de los cielos se deja por su propio gusto vencer por el amor y la esperanza de los hombres, y sus designios, como</w:t>
      </w:r>
    </w:p>
    <w:p w14:paraId="255F8A93" w14:textId="77777777" w:rsidR="00903E67" w:rsidRDefault="00903E67" w:rsidP="005636B6">
      <w:pPr>
        <w:spacing w:before="240" w:after="240"/>
      </w:pPr>
      <w:r>
        <w:t>veremos enseguida, son por completo inexcrutables (Mateo, XI, ; Lucas, XVI, ).</w:t>
      </w:r>
    </w:p>
    <w:p w14:paraId="5D53F6E0" w14:textId="77777777" w:rsidR="00903E67" w:rsidRDefault="00903E67" w:rsidP="005636B6">
      <w:pPr>
        <w:spacing w:before="240" w:after="240"/>
      </w:pPr>
      <w:r>
        <w:t>- Rifeo, que tuvo fe en el Cristo por venir; Trajano, que tuvo fe en Cristo ya venido. El primero fue milagrosamente</w:t>
      </w:r>
    </w:p>
    <w:p w14:paraId="7932E888" w14:textId="77777777" w:rsidR="00903E67" w:rsidRDefault="00903E67" w:rsidP="005636B6">
      <w:pPr>
        <w:spacing w:before="240" w:after="240"/>
      </w:pPr>
      <w:r>
        <w:t>instruido por Dios en los misterios de la fe; el segundo vuelto a la vida por intercesión del Papa Gregorio Magno, para que su alma</w:t>
      </w:r>
    </w:p>
    <w:p w14:paraId="310F9E98" w14:textId="77777777" w:rsidR="00903E67" w:rsidRDefault="00903E67" w:rsidP="005636B6">
      <w:pPr>
        <w:spacing w:before="240" w:after="240"/>
      </w:pPr>
      <w:r>
        <w:t>recibiera la enseñanza del cristiano, y muerto por segunda vez ya salvado (Purgatorio, XXIV, ).</w:t>
      </w:r>
    </w:p>
    <w:p w14:paraId="3F440A5B" w14:textId="77777777" w:rsidR="00903E67" w:rsidRDefault="00903E67" w:rsidP="005636B6">
      <w:pPr>
        <w:spacing w:before="240" w:after="240"/>
      </w:pPr>
      <w:r>
        <w:t>Las virtudes teologales que Dante encontró en el Paraíso Terrenal.</w:t>
      </w:r>
    </w:p>
    <w:p w14:paraId="304E166F" w14:textId="77777777" w:rsidR="00903E67" w:rsidRDefault="00903E67" w:rsidP="005636B6">
      <w:pPr>
        <w:spacing w:before="240" w:after="240"/>
      </w:pPr>
      <w:r>
        <w:t>La risa de Beatriz, tan hermosa ya en este punto del viaje, produciría en Dante los mismos efectos devastadores, como produjo</w:t>
      </w:r>
    </w:p>
    <w:p w14:paraId="3EBF5DD7" w14:textId="77777777" w:rsidR="00903E67" w:rsidRDefault="00903E67" w:rsidP="005636B6">
      <w:pPr>
        <w:spacing w:before="240" w:after="240"/>
      </w:pPr>
      <w:r>
        <w:t>en Sernele la aparición de su amante Zeus en todo su esplendor (Metamorfósís, III, , ).</w:t>
      </w:r>
    </w:p>
    <w:p w14:paraId="4E7FDFD0" w14:textId="77777777" w:rsidR="00903E67" w:rsidRDefault="00903E67" w:rsidP="005636B6">
      <w:pPr>
        <w:spacing w:before="240" w:after="240"/>
      </w:pPr>
      <w:r>
        <w:t>Al cielo de Saturno, donde se encuentran los espíritus contemplativos, que ahora se halla en conjunción con la constelación de</w:t>
      </w:r>
    </w:p>
    <w:p w14:paraId="1ABA1F2F" w14:textId="77777777" w:rsidR="00903E67" w:rsidRDefault="00903E67" w:rsidP="005636B6">
      <w:pPr>
        <w:spacing w:before="240" w:after="240"/>
      </w:pPr>
      <w:r>
        <w:t>Leo.</w:t>
      </w:r>
    </w:p>
    <w:p w14:paraId="714B01C6" w14:textId="77777777" w:rsidR="00903E67" w:rsidRDefault="00903E67" w:rsidP="005636B6">
      <w:pPr>
        <w:spacing w:before="240" w:after="240"/>
      </w:pPr>
      <w:r>
        <w:t>Saturno, que da nombre a la séptima esfera («cristal») fue el dios que rigió la mítica edad de oro, aludida ya en varias ocasiones</w:t>
      </w:r>
    </w:p>
    <w:p w14:paraId="658FEF81" w14:textId="77777777" w:rsidR="00903E67" w:rsidRDefault="00903E67" w:rsidP="005636B6">
      <w:pPr>
        <w:spacing w:before="240" w:after="240"/>
      </w:pPr>
      <w:r>
        <w:t>(Infierno, XIV, ; Purgatorio, XXVIII, ).</w:t>
      </w:r>
    </w:p>
    <w:p w14:paraId="5DE41B54" w14:textId="77777777" w:rsidR="00903E67" w:rsidRDefault="00903E67" w:rsidP="005636B6">
      <w:pPr>
        <w:spacing w:before="240" w:after="240"/>
      </w:pPr>
      <w:r>
        <w:lastRenderedPageBreak/>
        <w:t>Tantas almas de bienaventurados.</w:t>
      </w:r>
    </w:p>
    <w:p w14:paraId="12F93BD6" w14:textId="77777777" w:rsidR="00903E67" w:rsidRDefault="00903E67" w:rsidP="005636B6">
      <w:pPr>
        <w:spacing w:before="240" w:after="240"/>
      </w:pPr>
      <w:r>
        <w:t>Como veremos, es la voz de San Pedro Damián.</w:t>
      </w:r>
    </w:p>
    <w:p w14:paraId="7E793DCE" w14:textId="77777777" w:rsidR="00903E67" w:rsidRDefault="00903E67" w:rsidP="005636B6">
      <w:pPr>
        <w:spacing w:before="240" w:after="240"/>
      </w:pPr>
      <w:r>
        <w:t>«Porque tus sentidos mortales no podrían soportar ni la risa de Beatriz, ni el son de nuestros cantos.»</w:t>
      </w:r>
    </w:p>
    <w:p w14:paraId="0C450977" w14:textId="77777777" w:rsidR="00903E67" w:rsidRDefault="00903E67" w:rsidP="005636B6">
      <w:pPr>
        <w:spacing w:before="240" w:after="240"/>
      </w:pPr>
      <w:r>
        <w:t>«No he descendido más cerca porque sienta mayor amor por ti que las otras.»</w:t>
      </w:r>
    </w:p>
    <w:p w14:paraId="4F88D6FF" w14:textId="77777777" w:rsidR="00903E67" w:rsidRDefault="00903E67" w:rsidP="005636B6">
      <w:pPr>
        <w:spacing w:before="240" w:after="240"/>
      </w:pPr>
      <w:r>
        <w:t>Nuevamente se plantea el problema de la predestinación.</w:t>
      </w:r>
    </w:p>
    <w:p w14:paraId="4FACDA64" w14:textId="77777777" w:rsidR="00903E67" w:rsidRDefault="00903E67" w:rsidP="005636B6">
      <w:pPr>
        <w:spacing w:before="240" w:after="240"/>
      </w:pPr>
      <w:r>
        <w:t>«La inteligencia que aquí es luz, es sombra allá abajo: así que piensa cómo podríais entender los hombres lo que ni siquiera</w:t>
      </w:r>
    </w:p>
    <w:p w14:paraId="3542FB6E" w14:textId="77777777" w:rsidR="00903E67" w:rsidRDefault="00903E67" w:rsidP="005636B6">
      <w:pPr>
        <w:spacing w:before="240" w:after="240"/>
      </w:pPr>
      <w:r>
        <w:t>entienden por completo los elegidos.»</w:t>
      </w:r>
    </w:p>
    <w:p w14:paraId="65B48147" w14:textId="77777777" w:rsidR="00903E67" w:rsidRDefault="00903E67" w:rsidP="005636B6">
      <w:pPr>
        <w:spacing w:before="240" w:after="240"/>
      </w:pPr>
      <w:r>
        <w:t>San Pedro Damián nació en  de una familia muy humilde de Rávena. A los treinta años ingresó en el convento</w:t>
      </w:r>
    </w:p>
    <w:p w14:paraId="58D06439" w14:textId="77777777" w:rsidR="00903E67" w:rsidRDefault="00903E67" w:rsidP="005636B6">
      <w:pPr>
        <w:spacing w:before="240" w:after="240"/>
      </w:pPr>
      <w:r>
        <w:t>camaldulense de Fonte Avellana, cercano a Gubbio, en el monte Catria, que según la tradición visitó el propio Dante. Fue prior y</w:t>
      </w:r>
    </w:p>
    <w:p w14:paraId="4DA1B9F8" w14:textId="77777777" w:rsidR="00903E67" w:rsidRDefault="00903E67" w:rsidP="005636B6">
      <w:pPr>
        <w:spacing w:before="240" w:after="240"/>
      </w:pPr>
      <w:r>
        <w:t>posteriormente obispo y cardenal, cargos a los que renunció tras haber mostrado un gran celo contra la simonía y la corrupción</w:t>
      </w:r>
    </w:p>
    <w:p w14:paraId="50684213" w14:textId="77777777" w:rsidR="00903E67" w:rsidRDefault="00903E67" w:rsidP="005636B6">
      <w:pPr>
        <w:spacing w:before="240" w:after="240"/>
      </w:pPr>
      <w:r>
        <w:t>eclesiástica (vv. -), volviendo de nuevo a su monasterio, famoso éste por la severidad de la regla. Solía firmar como Pedro</w:t>
      </w:r>
    </w:p>
    <w:p w14:paraId="4ABBAAB8" w14:textId="77777777" w:rsidR="00903E67" w:rsidRDefault="00903E67" w:rsidP="005636B6">
      <w:pPr>
        <w:spacing w:before="240" w:after="240"/>
      </w:pPr>
      <w:r>
        <w:t>Pecador y representa la figura del antihumanismo. Murió en Faenza en .</w:t>
      </w:r>
    </w:p>
    <w:p w14:paraId="1C912A31" w14:textId="77777777" w:rsidR="00903E67" w:rsidRDefault="00903E67" w:rsidP="005636B6">
      <w:pPr>
        <w:spacing w:before="240" w:after="240"/>
      </w:pPr>
      <w:r>
        <w:t>Tal vez se refiere a la transformación del monasterio en abadía en la época de Juan XXII.</w:t>
      </w:r>
    </w:p>
    <w:p w14:paraId="080C4902" w14:textId="77777777" w:rsidR="00903E67" w:rsidRDefault="00903E67" w:rsidP="005636B6">
      <w:pPr>
        <w:spacing w:before="240" w:after="240"/>
      </w:pPr>
      <w:r>
        <w:t>En la abadía de Santa María de Rávena.</w:t>
      </w:r>
    </w:p>
    <w:p w14:paraId="5A5995D6" w14:textId="77777777" w:rsidR="00903E67" w:rsidRDefault="00903E67" w:rsidP="005636B6">
      <w:pPr>
        <w:spacing w:before="240" w:after="240"/>
      </w:pPr>
      <w:r>
        <w:lastRenderedPageBreak/>
        <w:t>En realidad el uso del capelo como símbolo de la dignidad cardenalicia no se prescribió hasta la mitad del siglo XIII con</w:t>
      </w:r>
    </w:p>
    <w:p w14:paraId="39D610DA" w14:textId="77777777" w:rsidR="00903E67" w:rsidRDefault="00903E67" w:rsidP="005636B6">
      <w:pPr>
        <w:spacing w:before="240" w:after="240"/>
      </w:pPr>
      <w:r>
        <w:t>Inocencio IV.</w:t>
      </w:r>
    </w:p>
    <w:p w14:paraId="64515A6D" w14:textId="77777777" w:rsidR="00903E67" w:rsidRDefault="00903E67" w:rsidP="005636B6">
      <w:pPr>
        <w:spacing w:before="240" w:after="240"/>
      </w:pPr>
      <w:r>
        <w:t>San Pedro y San Pablo, que predicaron el evangelio con suma pobreza.</w:t>
      </w:r>
    </w:p>
    <w:p w14:paraId="200702A2" w14:textId="77777777" w:rsidR="00903E67" w:rsidRDefault="00903E67" w:rsidP="005636B6">
      <w:pPr>
        <w:spacing w:before="240" w:after="240"/>
      </w:pPr>
      <w:r>
        <w:t>- Divertida y llena de plasticidad esta caricatura que Dante nos presenta de los lustrosos personajes de la curia papal.</w:t>
      </w:r>
    </w:p>
    <w:p w14:paraId="47FCBE11" w14:textId="77777777" w:rsidR="00903E67" w:rsidRDefault="00903E67" w:rsidP="005636B6">
      <w:pPr>
        <w:spacing w:before="240" w:after="240"/>
      </w:pPr>
      <w:r>
        <w:t>-  Cfr. Paraíso, XXI, -.</w:t>
      </w:r>
    </w:p>
    <w:p w14:paraId="46147B60" w14:textId="77777777" w:rsidR="00903E67" w:rsidRDefault="00903E67" w:rsidP="005636B6">
      <w:pPr>
        <w:spacing w:before="240" w:after="240"/>
      </w:pPr>
      <w:r>
        <w:t>Es decir, lo que aquel grito pedía.</w:t>
      </w:r>
    </w:p>
    <w:p w14:paraId="1ACDEC9E" w14:textId="77777777" w:rsidR="00903E67" w:rsidRDefault="00903E67" w:rsidP="005636B6">
      <w:pPr>
        <w:spacing w:before="240" w:after="240"/>
      </w:pPr>
      <w:r>
        <w:t>La venganza divina sólo parece que tarde en venir o que llega demasiado pronto a quien la espera o la teme.</w:t>
      </w:r>
    </w:p>
    <w:p w14:paraId="68FB1B99" w14:textId="77777777" w:rsidR="00903E67" w:rsidRDefault="00903E67" w:rsidP="005636B6">
      <w:pPr>
        <w:spacing w:before="240" w:after="240"/>
      </w:pPr>
      <w:r>
        <w:t>Es uno de los frutos de la caridad mutua que existe en el Paraíso.</w:t>
      </w:r>
    </w:p>
    <w:p w14:paraId="045EB140" w14:textId="77777777" w:rsidR="00903E67" w:rsidRDefault="00903E67" w:rsidP="005636B6">
      <w:pPr>
        <w:spacing w:before="240" w:after="240"/>
      </w:pPr>
      <w:r>
        <w:t>Habla ahora el alma de San Benito de Nursia el gran fundador del movimiento monástico de la Iglesia de occidente (-).</w:t>
      </w:r>
    </w:p>
    <w:p w14:paraId="3FC2909C" w14:textId="77777777" w:rsidR="00903E67" w:rsidRDefault="00903E67" w:rsidP="005636B6">
      <w:pPr>
        <w:spacing w:before="240" w:after="240"/>
      </w:pPr>
      <w:r>
        <w:t>El monte Cairo, en cuya cima se encontraba un templo de Apolo y donde el santo comenzó su labor evangelizadora.</w:t>
      </w:r>
    </w:p>
    <w:p w14:paraId="26327888" w14:textId="77777777" w:rsidR="00903E67" w:rsidRDefault="00903E67" w:rsidP="005636B6">
      <w:pPr>
        <w:spacing w:before="240" w:after="240"/>
      </w:pPr>
      <w:r>
        <w:t>San Macario de Alejandría, discípulo de San Antonio, fue el promotor del monaquismo en oriente. San Romualdo de Rávena</w:t>
      </w:r>
    </w:p>
    <w:p w14:paraId="7946B44C" w14:textId="77777777" w:rsidR="00903E67" w:rsidRDefault="00903E67" w:rsidP="005636B6">
      <w:pPr>
        <w:spacing w:before="240" w:after="240"/>
      </w:pPr>
      <w:r>
        <w:t>(-), que fundó la Orden de los camaldulenses.</w:t>
      </w:r>
    </w:p>
    <w:p w14:paraId="287FBEF9" w14:textId="77777777" w:rsidR="00903E67" w:rsidRDefault="00903E67" w:rsidP="005636B6">
      <w:pPr>
        <w:spacing w:before="240" w:after="240"/>
      </w:pPr>
      <w:r>
        <w:t>Los benedictinos.</w:t>
      </w:r>
    </w:p>
    <w:p w14:paraId="47CE1792" w14:textId="77777777" w:rsidR="00903E67" w:rsidRDefault="00903E67" w:rsidP="005636B6">
      <w:pPr>
        <w:spacing w:before="240" w:after="240"/>
      </w:pPr>
      <w:r>
        <w:t>«Podrás verme enteramente en el cielo Empíreo, donde todos los deseos, el tuyo de verme y el mío de ver a Dios se ven</w:t>
      </w:r>
    </w:p>
    <w:p w14:paraId="486B0FF5" w14:textId="77777777" w:rsidR="00903E67" w:rsidRDefault="00903E67" w:rsidP="005636B6">
      <w:pPr>
        <w:spacing w:before="240" w:after="240"/>
      </w:pPr>
      <w:r>
        <w:t>cumplidos.»</w:t>
      </w:r>
    </w:p>
    <w:p w14:paraId="4E5014A0" w14:textId="77777777" w:rsidR="00903E67" w:rsidRDefault="00903E67" w:rsidP="005636B6">
      <w:pPr>
        <w:spacing w:before="240" w:after="240"/>
      </w:pPr>
      <w:r>
        <w:lastRenderedPageBreak/>
        <w:t>El Empíreo es inmutable, pues representa la perfección divina.</w:t>
      </w:r>
    </w:p>
    <w:p w14:paraId="71342A2B" w14:textId="77777777" w:rsidR="00903E67" w:rsidRDefault="00903E67" w:rsidP="005636B6">
      <w:pPr>
        <w:spacing w:before="240" w:after="240"/>
      </w:pPr>
      <w:r>
        <w:t>- Como los franciscanos y los dominicos, a pesar de ser órdenes recientes, la vieja Orden benedictina ha degenerado con el</w:t>
      </w:r>
    </w:p>
    <w:p w14:paraId="7942B0F9" w14:textId="77777777" w:rsidR="00903E67" w:rsidRDefault="00903E67" w:rsidP="005636B6">
      <w:pPr>
        <w:spacing w:before="240" w:after="240"/>
      </w:pPr>
      <w:r>
        <w:t>tiempo, mereciendo la reprobación de su fundador, en términos a los que ya Dante nos tiene acostumbrados.</w:t>
      </w:r>
    </w:p>
    <w:p w14:paraId="0E8C3C51" w14:textId="77777777" w:rsidR="00903E67" w:rsidRDefault="00903E67" w:rsidP="005636B6">
      <w:pPr>
        <w:spacing w:before="240" w:after="240"/>
      </w:pPr>
      <w:r>
        <w:t>- La usura no es tan grave pecado como la codicia de los sacerdotes.</w:t>
      </w:r>
    </w:p>
    <w:p w14:paraId="34F2ACA5" w14:textId="77777777" w:rsidR="00903E67" w:rsidRDefault="00903E67" w:rsidP="005636B6">
      <w:pPr>
        <w:spacing w:before="240" w:after="240"/>
      </w:pPr>
      <w:r>
        <w:t>- El Jordán volvió su curso para permitir el paso de Josué, de modo parecido a como antes se había abierto el mar Rojo.</w:t>
      </w:r>
    </w:p>
    <w:p w14:paraId="5CD5F8C7" w14:textId="77777777" w:rsidR="00903E67" w:rsidRDefault="00903E67" w:rsidP="005636B6">
      <w:pPr>
        <w:spacing w:before="240" w:after="240"/>
      </w:pPr>
      <w:r>
        <w:t>Estos milagros son menos asombrosos, dice el poeta, que el remedio de la corrupción.</w:t>
      </w:r>
    </w:p>
    <w:p w14:paraId="17B5C509" w14:textId="77777777" w:rsidR="00903E67" w:rsidRDefault="00903E67" w:rsidP="005636B6">
      <w:pPr>
        <w:spacing w:before="240" w:after="240"/>
      </w:pPr>
      <w:r>
        <w:t>Por dicha escala ascienden al octavo cielo, el de las estrellas fijas.</w:t>
      </w:r>
    </w:p>
    <w:p w14:paraId="33549C79" w14:textId="77777777" w:rsidR="00903E67" w:rsidRDefault="00903E67" w:rsidP="005636B6">
      <w:pPr>
        <w:spacing w:before="240" w:after="240"/>
      </w:pPr>
      <w:r>
        <w:t>«Así pueda yo volver a ver el Paraíso.»</w:t>
      </w:r>
    </w:p>
    <w:p w14:paraId="50039C42" w14:textId="77777777" w:rsidR="00903E67" w:rsidRDefault="00903E67" w:rsidP="005636B6">
      <w:pPr>
        <w:spacing w:before="240" w:after="240"/>
      </w:pPr>
      <w:r>
        <w:t>La constelación de Géminis, bajo la cual nació Dante, aunque no conozca aún el día exacto.</w:t>
      </w:r>
    </w:p>
    <w:p w14:paraId="358E62B3" w14:textId="77777777" w:rsidR="00903E67" w:rsidRDefault="00903E67" w:rsidP="005636B6">
      <w:pPr>
        <w:spacing w:before="240" w:after="240"/>
      </w:pPr>
      <w:r>
        <w:t>Al entrar en la esfera de las estrellas fijas, lo hacen por el lado en que se encuentra dicha constelación.</w:t>
      </w:r>
    </w:p>
    <w:p w14:paraId="326D34E2" w14:textId="77777777" w:rsidR="00903E67" w:rsidRDefault="00903E67" w:rsidP="005636B6">
      <w:pPr>
        <w:spacing w:before="240" w:after="240"/>
      </w:pPr>
      <w:r>
        <w:t>La tierra.</w:t>
      </w:r>
    </w:p>
    <w:p w14:paraId="2292A35C" w14:textId="77777777" w:rsidR="00903E67" w:rsidRDefault="00903E67" w:rsidP="005636B6">
      <w:pPr>
        <w:spacing w:before="240" w:after="240"/>
      </w:pPr>
      <w:r>
        <w:t>-«Mi parecer está con el de aquellos que la menosprecian y piensan sólo en el cielo.»</w:t>
      </w:r>
    </w:p>
    <w:p w14:paraId="6E91D16B" w14:textId="77777777" w:rsidR="00903E67" w:rsidRDefault="00903E67" w:rsidP="005636B6">
      <w:pPr>
        <w:spacing w:before="240" w:after="240"/>
      </w:pPr>
      <w:r>
        <w:t>La luna, despojada de las manchas.</w:t>
      </w:r>
    </w:p>
    <w:p w14:paraId="6B1BDD45" w14:textId="77777777" w:rsidR="00903E67" w:rsidRDefault="00903E67" w:rsidP="005636B6">
      <w:pPr>
        <w:spacing w:before="240" w:after="240"/>
      </w:pPr>
      <w:r>
        <w:t>El hijo de Hiperión es el sol.</w:t>
      </w:r>
    </w:p>
    <w:p w14:paraId="27049362" w14:textId="77777777" w:rsidR="00903E67" w:rsidRDefault="00903E67" w:rsidP="005636B6">
      <w:pPr>
        <w:spacing w:before="240" w:after="240"/>
      </w:pPr>
      <w:r>
        <w:lastRenderedPageBreak/>
        <w:t>Mercurio era hijo de la ninfa Maya. Ya hemos visto que Dione era la madre de Venus.</w:t>
      </w:r>
    </w:p>
    <w:p w14:paraId="7596DF0E" w14:textId="77777777" w:rsidR="00903E67" w:rsidRDefault="00903E67" w:rsidP="005636B6">
      <w:pPr>
        <w:spacing w:before="240" w:after="240"/>
      </w:pPr>
      <w:r>
        <w:t>Entre Saturno, su padre, y Marte, su hijo. Júpiter mitiga el frío del uno y el calor del otro.</w:t>
      </w:r>
    </w:p>
    <w:p w14:paraId="37F80EBA" w14:textId="77777777" w:rsidR="00903E67" w:rsidRDefault="00903E67" w:rsidP="005636B6">
      <w:pPr>
        <w:spacing w:before="240" w:after="240"/>
      </w:pPr>
      <w:r>
        <w:t>En el original «aiuola», diminutivo de «aia»: «era» (de trillar).</w:t>
      </w:r>
    </w:p>
    <w:p w14:paraId="4259CC1D" w14:textId="77777777" w:rsidR="00903E67" w:rsidRDefault="00903E67" w:rsidP="005636B6">
      <w:pPr>
        <w:spacing w:before="240" w:after="240"/>
      </w:pPr>
      <w:r>
        <w:t>Sale antes del amanecer para encontrar presas.</w:t>
      </w:r>
    </w:p>
    <w:p w14:paraId="09F84683" w14:textId="77777777" w:rsidR="00903E67" w:rsidRDefault="00903E67" w:rsidP="005636B6">
      <w:pPr>
        <w:spacing w:before="240" w:after="240"/>
      </w:pPr>
      <w:r>
        <w:t>Trivia es la luna, y las ninfas las estrellas.</w:t>
      </w:r>
    </w:p>
    <w:p w14:paraId="14B5B821" w14:textId="77777777" w:rsidR="00903E67" w:rsidRDefault="00903E67" w:rsidP="005636B6">
      <w:pPr>
        <w:spacing w:before="240" w:after="240"/>
      </w:pPr>
      <w:r>
        <w:t>Jesucristo, «potencia de Dios y sabiduría de Dios», según San Pablo.</w:t>
      </w:r>
    </w:p>
    <w:p w14:paraId="1A6587BB" w14:textId="77777777" w:rsidR="00903E67" w:rsidRDefault="00903E67" w:rsidP="005636B6">
      <w:pPr>
        <w:spacing w:before="240" w:after="240"/>
      </w:pPr>
      <w:r>
        <w:t>Todas las lenguas de los poetas alimentados por las musas, de las que Polimnia formaba parte.</w:t>
      </w:r>
    </w:p>
    <w:p w14:paraId="4414DE2F" w14:textId="77777777" w:rsidR="00903E67" w:rsidRDefault="00903E67" w:rsidP="005636B6">
      <w:pPr>
        <w:spacing w:before="240" w:after="240"/>
      </w:pPr>
      <w:r>
        <w:t>La Virgen María.</w:t>
      </w:r>
    </w:p>
    <w:p w14:paraId="6F9C9553" w14:textId="77777777" w:rsidR="00903E67" w:rsidRDefault="00903E67" w:rsidP="005636B6">
      <w:pPr>
        <w:spacing w:before="240" w:after="240"/>
      </w:pPr>
      <w:r>
        <w:t>Los apóstoles.</w:t>
      </w:r>
    </w:p>
    <w:p w14:paraId="651992B4" w14:textId="77777777" w:rsidR="00903E67" w:rsidRDefault="00903E67" w:rsidP="005636B6">
      <w:pPr>
        <w:spacing w:before="240" w:after="240"/>
      </w:pPr>
      <w:r>
        <w:t>«A contemplar el divino espectáculo con mis débiles ojos.»</w:t>
      </w:r>
    </w:p>
    <w:p w14:paraId="211DDF7B" w14:textId="77777777" w:rsidR="00903E67" w:rsidRDefault="00903E67" w:rsidP="005636B6">
      <w:pPr>
        <w:spacing w:before="240" w:after="240"/>
      </w:pPr>
      <w:r>
        <w:t>Es la luz de Cristo la que ilumina desde lo alto, como un rayo las flores de un prado, a la muchedumbre de los bienaventurados.</w:t>
      </w:r>
    </w:p>
    <w:p w14:paraId="12132E3B" w14:textId="77777777" w:rsidR="00903E67" w:rsidRDefault="00903E67" w:rsidP="005636B6">
      <w:pPr>
        <w:spacing w:before="240" w:after="240"/>
      </w:pPr>
      <w:r>
        <w:t>La palabra «rosa» que Dante ha dado a la Virgen.</w:t>
      </w:r>
    </w:p>
    <w:p w14:paraId="04E137EC" w14:textId="77777777" w:rsidR="00903E67" w:rsidRDefault="00903E67" w:rsidP="005636B6">
      <w:pPr>
        <w:spacing w:before="240" w:after="240"/>
      </w:pPr>
      <w:r>
        <w:t>Se trata del Arcángel San Gabriel.</w:t>
      </w:r>
    </w:p>
    <w:p w14:paraId="4F2B0BD6" w14:textId="77777777" w:rsidR="00903E67" w:rsidRDefault="00903E67" w:rsidP="005636B6">
      <w:pPr>
        <w:spacing w:before="240" w:after="240"/>
      </w:pPr>
      <w:r>
        <w:t>El primer Móvil, o noveno cielo, que contiene todos los restantes, y está más cerca del Empíreo.</w:t>
      </w:r>
    </w:p>
    <w:p w14:paraId="4171E5F0" w14:textId="77777777" w:rsidR="00903E67" w:rsidRDefault="00903E67" w:rsidP="005636B6">
      <w:pPr>
        <w:spacing w:before="240" w:after="240"/>
      </w:pPr>
      <w:r>
        <w:t>Estaba aún tan lejano de Dante y Beatriz, aún en el cielo octavo, que no podía verlo. El «Interno confín», en el original «interna</w:t>
      </w:r>
    </w:p>
    <w:p w14:paraId="498EEFD2" w14:textId="77777777" w:rsidR="00903E67" w:rsidRDefault="00903E67" w:rsidP="005636B6">
      <w:pPr>
        <w:spacing w:before="240" w:after="240"/>
      </w:pPr>
      <w:r>
        <w:lastRenderedPageBreak/>
        <w:t>riva» es la parte cóncava del cielo, por la que lógicamente llegan los viajeros que proceden de la tierra.</w:t>
      </w:r>
    </w:p>
    <w:p w14:paraId="0B9317A5" w14:textId="77777777" w:rsidR="00903E67" w:rsidRDefault="00903E67" w:rsidP="005636B6">
      <w:pPr>
        <w:spacing w:before="240" w:after="240"/>
      </w:pPr>
      <w:r>
        <w:t>La Virgen se eleva tras de Cristo.</w:t>
      </w:r>
    </w:p>
    <w:p w14:paraId="24FECBF1" w14:textId="77777777" w:rsidR="00903E67" w:rsidRDefault="00903E67" w:rsidP="005636B6">
      <w:pPr>
        <w:spacing w:before="240" w:after="240"/>
      </w:pPr>
      <w:r>
        <w:t>La Vida terrena es como el exilio judío en Babilonia, comparada con el Cielo.</w:t>
      </w:r>
    </w:p>
    <w:p w14:paraId="5DE29C77" w14:textId="77777777" w:rsidR="00903E67" w:rsidRDefault="00903E67" w:rsidP="005636B6">
      <w:pPr>
        <w:spacing w:before="240" w:after="240"/>
      </w:pPr>
      <w:r>
        <w:t>Los bienaventurados que creyeron en Cristo por venir; y los que creyeron en Cristo ya venido.</w:t>
      </w:r>
    </w:p>
    <w:p w14:paraId="599958BF" w14:textId="77777777" w:rsidR="00903E67" w:rsidRDefault="00903E67" w:rsidP="005636B6">
      <w:pPr>
        <w:spacing w:before="240" w:after="240"/>
      </w:pPr>
      <w:r>
        <w:t>San Pedro.</w:t>
      </w:r>
    </w:p>
    <w:p w14:paraId="6AEE7738" w14:textId="77777777" w:rsidR="00903E67" w:rsidRDefault="00903E67" w:rsidP="005636B6">
      <w:pPr>
        <w:spacing w:before="240" w:after="240"/>
      </w:pPr>
      <w:r>
        <w:t>La corona más bella de todas es la que pertenece a los apóstoles, de la que van a salir San Pedro, y luego Santiago y San Juan,</w:t>
      </w:r>
    </w:p>
    <w:p w14:paraId="59608565" w14:textId="77777777" w:rsidR="00903E67" w:rsidRDefault="00903E67" w:rsidP="005636B6">
      <w:pPr>
        <w:spacing w:before="240" w:after="240"/>
      </w:pPr>
      <w:r>
        <w:t>que interrogarán a Dante acerca de la fe, la esperanza y la caridad, respectivamente.</w:t>
      </w:r>
    </w:p>
    <w:p w14:paraId="66EA5CD0" w14:textId="77777777" w:rsidR="00903E67" w:rsidRDefault="00903E67" w:rsidP="005636B6">
      <w:pPr>
        <w:spacing w:before="240" w:after="240"/>
      </w:pPr>
      <w:r>
        <w:t>No ya el lenguaje, sino la propia imaginación es insuficiente para representar lo que vi, como un color burdo es inadecuado para</w:t>
      </w:r>
    </w:p>
    <w:p w14:paraId="47F791B2" w14:textId="77777777" w:rsidR="00903E67" w:rsidRDefault="00903E67" w:rsidP="005636B6">
      <w:pPr>
        <w:spacing w:before="240" w:after="240"/>
      </w:pPr>
      <w:r>
        <w:t>representar los matices que presentan los pliegues de una vestidura. (Recordad la admiración de Dante por Giotto, el cual, en los</w:t>
      </w:r>
    </w:p>
    <w:p w14:paraId="7F9D3659" w14:textId="77777777" w:rsidR="00903E67" w:rsidRDefault="00903E67" w:rsidP="005636B6">
      <w:pPr>
        <w:spacing w:before="240" w:after="240"/>
      </w:pPr>
      <w:r>
        <w:t>frescos de la Capilla de la Arena de Padua, se había esforzado en estas sutilezas.)</w:t>
      </w:r>
    </w:p>
    <w:p w14:paraId="4D3AE89F" w14:textId="77777777" w:rsidR="00903E67" w:rsidRDefault="00903E67" w:rsidP="005636B6">
      <w:pPr>
        <w:spacing w:before="240" w:after="240"/>
      </w:pPr>
      <w:r>
        <w:t>- Se trata de una práctica común en las escuelas de teología y filosofía medievales. El maestro proponía una cuestión que</w:t>
      </w:r>
    </w:p>
    <w:p w14:paraId="67FAF201" w14:textId="77777777" w:rsidR="00903E67" w:rsidRDefault="00903E67" w:rsidP="005636B6">
      <w:pPr>
        <w:spacing w:before="240" w:after="240"/>
      </w:pPr>
      <w:r>
        <w:t>era discutida por los alumnos con diversos argumentos («approvare» en el original) y otro día el maestro la resolvía dando su dictamen</w:t>
      </w:r>
    </w:p>
    <w:p w14:paraId="2122ECD4" w14:textId="77777777" w:rsidR="00903E67" w:rsidRDefault="00903E67" w:rsidP="005636B6">
      <w:pPr>
        <w:spacing w:before="240" w:after="240"/>
      </w:pPr>
      <w:r>
        <w:t>(en el original «terminare»).</w:t>
      </w:r>
    </w:p>
    <w:p w14:paraId="53E43A09" w14:textId="77777777" w:rsidR="00903E67" w:rsidRDefault="00903E67" w:rsidP="005636B6">
      <w:pPr>
        <w:spacing w:before="240" w:after="240"/>
      </w:pPr>
      <w:r>
        <w:lastRenderedPageBreak/>
        <w:t>Los primopilos eran en el ejército romano los centuriones de la primera escuadra de triarios. Los que iniciaban el combate,</w:t>
      </w:r>
    </w:p>
    <w:p w14:paraId="75934DDF" w14:textId="77777777" w:rsidR="00903E67" w:rsidRDefault="00903E67" w:rsidP="005636B6">
      <w:pPr>
        <w:spacing w:before="240" w:after="240"/>
      </w:pPr>
      <w:r>
        <w:t>como los apóstoles en su lucha por la fe.</w:t>
      </w:r>
    </w:p>
    <w:p w14:paraId="2F1F65B7" w14:textId="77777777" w:rsidR="00903E67" w:rsidRDefault="00903E67" w:rsidP="005636B6">
      <w:pPr>
        <w:spacing w:before="240" w:after="240"/>
      </w:pPr>
      <w:r>
        <w:t>Como escribió San Pablo en la Epístola a los Hebreos, XI, .</w:t>
      </w:r>
    </w:p>
    <w:p w14:paraId="628DE124" w14:textId="77777777" w:rsidR="00903E67" w:rsidRDefault="00903E67" w:rsidP="005636B6">
      <w:pPr>
        <w:spacing w:before="240" w:after="240"/>
      </w:pPr>
      <w:r>
        <w:t>- Según Tomás de Aquino, «sustancia» es el fundamento de las cosas que se esperan y «argumento» es la adhesión del</w:t>
      </w:r>
    </w:p>
    <w:p w14:paraId="7802FCBD" w14:textId="77777777" w:rsidR="00903E67" w:rsidRDefault="00903E67" w:rsidP="005636B6">
      <w:pPr>
        <w:spacing w:before="240" w:after="240"/>
      </w:pPr>
      <w:r>
        <w:t>intelecto a la verdad que no se comprende sin pruebas.</w:t>
      </w:r>
    </w:p>
    <w:p w14:paraId="25A6D69F" w14:textId="77777777" w:rsidR="00903E67" w:rsidRDefault="00903E67" w:rsidP="005636B6">
      <w:pPr>
        <w:spacing w:before="240" w:after="240"/>
      </w:pPr>
      <w:r>
        <w:t>- Después de preguntarle qué es la fe y de haber sido respondido por Dante, San Pedro le pregunta si él la tiene, y luego de</w:t>
      </w:r>
    </w:p>
    <w:p w14:paraId="0C846443" w14:textId="77777777" w:rsidR="00903E67" w:rsidRDefault="00903E67" w:rsidP="005636B6">
      <w:pPr>
        <w:spacing w:before="240" w:after="240"/>
      </w:pPr>
      <w:r>
        <w:t>dónde le ha venido.</w:t>
      </w:r>
    </w:p>
    <w:p w14:paraId="4E07114A" w14:textId="77777777" w:rsidR="00903E67" w:rsidRDefault="00903E67" w:rsidP="005636B6">
      <w:pPr>
        <w:spacing w:before="240" w:after="240"/>
      </w:pPr>
      <w:r>
        <w:t>El Viejo y Nuevo Testamento.</w:t>
      </w:r>
    </w:p>
    <w:p w14:paraId="002F3182" w14:textId="77777777" w:rsidR="00903E67" w:rsidRDefault="00903E67" w:rsidP="005636B6">
      <w:pPr>
        <w:spacing w:before="240" w:after="240"/>
      </w:pPr>
      <w:r>
        <w:t>Los milagros y el resto de obras maravillosas son la garantía del origen divino de las Escrituras, pues no son obras de la</w:t>
      </w:r>
    </w:p>
    <w:p w14:paraId="2D8AF1BD" w14:textId="77777777" w:rsidR="00903E67" w:rsidRDefault="00903E67" w:rsidP="005636B6">
      <w:pPr>
        <w:spacing w:before="240" w:after="240"/>
      </w:pPr>
      <w:r>
        <w:t>naturaleza.</w:t>
      </w:r>
    </w:p>
    <w:p w14:paraId="4668AB44" w14:textId="77777777" w:rsidR="00903E67" w:rsidRDefault="00903E67" w:rsidP="005636B6">
      <w:pPr>
        <w:spacing w:before="240" w:after="240"/>
      </w:pPr>
      <w:r>
        <w:t>«¿Quién te garantiza que esos milagros existieran? Porque lo cuentan aquellos mismos que quieren convencernos, sin ningún</w:t>
      </w:r>
    </w:p>
    <w:p w14:paraId="387F1C21" w14:textId="77777777" w:rsidR="00903E67" w:rsidRDefault="00903E67" w:rsidP="005636B6">
      <w:pPr>
        <w:spacing w:before="240" w:after="240"/>
      </w:pPr>
      <w:r>
        <w:t>otro testimonio ajeno, luego nos encontrarnos en un peligroso círculo vicioso.»</w:t>
      </w:r>
    </w:p>
    <w:p w14:paraId="7F670250" w14:textId="77777777" w:rsidR="00903E67" w:rsidRDefault="00903E67" w:rsidP="005636B6">
      <w:pPr>
        <w:spacing w:before="240" w:after="240"/>
      </w:pPr>
      <w:r>
        <w:t>- El mayor milagro, aunque otro no hubiera habido, es para Dante la</w:t>
      </w:r>
    </w:p>
    <w:p w14:paraId="2DD0BF95" w14:textId="77777777" w:rsidR="00903E67" w:rsidRDefault="00903E67" w:rsidP="005636B6">
      <w:pPr>
        <w:spacing w:before="240" w:after="240"/>
      </w:pPr>
      <w:r>
        <w:t>propia difusión del, cristianismo, y como ese hecho es evidente, no necesita mayores pruebas de que los libros en que se basa su fe</w:t>
      </w:r>
    </w:p>
    <w:p w14:paraId="3C528F2C" w14:textId="77777777" w:rsidR="00903E67" w:rsidRDefault="00903E67" w:rsidP="005636B6">
      <w:pPr>
        <w:spacing w:before="240" w:after="240"/>
      </w:pPr>
      <w:r>
        <w:lastRenderedPageBreak/>
        <w:t>están inspirados por Dios. Como vernos, el argumento dantesco no es excesivamente sutil. Cfr. San Agustín, Civítas Dei, XXII, .</w:t>
      </w:r>
    </w:p>
    <w:p w14:paraId="464B4EDF" w14:textId="77777777" w:rsidR="00903E67" w:rsidRDefault="00903E67" w:rsidP="005636B6">
      <w:pPr>
        <w:spacing w:before="240" w:after="240"/>
      </w:pPr>
      <w:r>
        <w:t>San Pedro, según Juan, XX, -, llegó al sepulcro de Cristo antes que el propio evangelista, que debía ser más joven, según</w:t>
      </w:r>
    </w:p>
    <w:p w14:paraId="521D8A37" w14:textId="77777777" w:rsidR="00903E67" w:rsidRDefault="00903E67" w:rsidP="005636B6">
      <w:pPr>
        <w:spacing w:before="240" w:after="240"/>
      </w:pPr>
      <w:r>
        <w:t>normalmente se admite.</w:t>
      </w:r>
    </w:p>
    <w:p w14:paraId="524C4B94" w14:textId="77777777" w:rsidR="00903E67" w:rsidRDefault="00903E67" w:rsidP="005636B6">
      <w:pPr>
        <w:spacing w:before="240" w:after="240"/>
      </w:pPr>
      <w:r>
        <w:t>- No sólo las pruebas de la razón, sino sobre todo las fuentes de la sabiduría revelada.</w:t>
      </w:r>
    </w:p>
    <w:p w14:paraId="53FC404F" w14:textId="77777777" w:rsidR="00903E67" w:rsidRDefault="00903E67" w:rsidP="005636B6">
      <w:pPr>
        <w:spacing w:before="240" w:after="240"/>
      </w:pPr>
      <w:r>
        <w:t>- Dante siempre conservó las esperanzas de volver triunfante y rehabilita-</w:t>
      </w:r>
    </w:p>
    <w:p w14:paraId="0F3C04D9" w14:textId="77777777" w:rsidR="00903E67" w:rsidRDefault="00903E67" w:rsidP="005636B6">
      <w:pPr>
        <w:spacing w:before="240" w:after="240"/>
      </w:pPr>
      <w:r>
        <w:t>do a su Florencia natal, gracias al éxito de su Comedia.</w:t>
      </w:r>
    </w:p>
    <w:p w14:paraId="0C92ACC3" w14:textId="77777777" w:rsidR="00903E67" w:rsidRDefault="00903E67" w:rsidP="005636B6">
      <w:pPr>
        <w:spacing w:before="240" w:after="240"/>
      </w:pPr>
      <w:r>
        <w:t>Santiago el Mayor, patrón de Galicia.</w:t>
      </w:r>
    </w:p>
    <w:p w14:paraId="71FA6398" w14:textId="77777777" w:rsidR="00903E67" w:rsidRDefault="00903E67" w:rsidP="005636B6">
      <w:pPr>
        <w:spacing w:before="240" w:after="240"/>
      </w:pPr>
      <w:r>
        <w:t>«Frente a mí.»</w:t>
      </w:r>
    </w:p>
    <w:p w14:paraId="2DCBA53F" w14:textId="77777777" w:rsidR="00903E67" w:rsidRDefault="00903E67" w:rsidP="005636B6">
      <w:pPr>
        <w:spacing w:before="240" w:after="240"/>
      </w:pPr>
      <w:r>
        <w:t>En la llamada Epístola Católica, atribuida ahora a Santiago el Menor, se contenía un pasaje que hablaba de la misericordia de</w:t>
      </w:r>
    </w:p>
    <w:p w14:paraId="788F326E" w14:textId="77777777" w:rsidR="00903E67" w:rsidRDefault="00903E67" w:rsidP="005636B6">
      <w:pPr>
        <w:spacing w:before="240" w:after="240"/>
      </w:pPr>
      <w:r>
        <w:t>Dios y de su generosidad a la hora de salvar a los hombres. La basílica es el ciclo</w:t>
      </w:r>
    </w:p>
    <w:p w14:paraId="288EB048" w14:textId="77777777" w:rsidR="00903E67" w:rsidRDefault="00903E67" w:rsidP="005636B6">
      <w:pPr>
        <w:spacing w:before="240" w:after="240"/>
      </w:pPr>
      <w:r>
        <w:t>- «Puedes hacerlo, pues todas las veces que Jesús te eligió a ti, a Juan y a Pedro de manera especial -resurrección de la hija</w:t>
      </w:r>
    </w:p>
    <w:p w14:paraId="050D79A0" w14:textId="77777777" w:rsidR="00903E67" w:rsidRDefault="00903E67" w:rsidP="005636B6">
      <w:pPr>
        <w:spacing w:before="240" w:after="240"/>
      </w:pPr>
      <w:r>
        <w:t>de Jairo, transfiguración, la oración en el huerto-, tú representabas la esperanza.»</w:t>
      </w:r>
    </w:p>
    <w:p w14:paraId="70FF9CD4" w14:textId="77777777" w:rsidR="00903E67" w:rsidRDefault="00903E67" w:rsidP="005636B6">
      <w:pPr>
        <w:spacing w:before="240" w:after="240"/>
      </w:pPr>
      <w:r>
        <w:t>A San Pedro y a Santiago, que antes me habían hecho inclinar la cabeza.</w:t>
      </w:r>
    </w:p>
    <w:p w14:paraId="19306994" w14:textId="77777777" w:rsidR="00903E67" w:rsidRDefault="00903E67" w:rsidP="005636B6">
      <w:pPr>
        <w:spacing w:before="240" w:after="240"/>
      </w:pPr>
      <w:r>
        <w:t>Beatriz alude ahora al propio Dante.</w:t>
      </w:r>
    </w:p>
    <w:p w14:paraId="714F1047" w14:textId="77777777" w:rsidR="00903E67" w:rsidRDefault="00903E67" w:rsidP="005636B6">
      <w:pPr>
        <w:spacing w:before="240" w:after="240"/>
      </w:pPr>
      <w:r>
        <w:lastRenderedPageBreak/>
        <w:t>Como está escrito en la propia sabiduría divina.</w:t>
      </w:r>
    </w:p>
    <w:p w14:paraId="013078DF" w14:textId="77777777" w:rsidR="00903E67" w:rsidRDefault="00903E67" w:rsidP="005636B6">
      <w:pPr>
        <w:spacing w:before="240" w:after="240"/>
      </w:pPr>
      <w:r>
        <w:t>Como antes a Babilonia, la vida terrena es ahora comparada a la permanencia de los hebreos en Egipto. Jerusalén es el cielo,</w:t>
      </w:r>
    </w:p>
    <w:p w14:paraId="3B99A6E7" w14:textId="77777777" w:rsidR="00903E67" w:rsidRDefault="00903E67" w:rsidP="005636B6">
      <w:pPr>
        <w:spacing w:before="240" w:after="240"/>
      </w:pPr>
      <w:r>
        <w:t>que Dante puede ver antes de morir.</w:t>
      </w:r>
    </w:p>
    <w:p w14:paraId="10A4C5FC" w14:textId="77777777" w:rsidR="00903E67" w:rsidRDefault="00903E67" w:rsidP="005636B6">
      <w:pPr>
        <w:spacing w:before="240" w:after="240"/>
      </w:pPr>
      <w:r>
        <w:t>La gracia divina y las buenas obras que aseguran la salvación.</w:t>
      </w:r>
    </w:p>
    <w:p w14:paraId="1C4C203A" w14:textId="77777777" w:rsidR="00903E67" w:rsidRDefault="00903E67" w:rsidP="005636B6">
      <w:pPr>
        <w:spacing w:before="240" w:after="240"/>
      </w:pPr>
      <w:r>
        <w:t>- Por muchas autoridades sagradas conozco qué es la esperanza, pero sobre todo por los salmos de David, cantor del</w:t>
      </w:r>
    </w:p>
    <w:p w14:paraId="2F7D1615" w14:textId="77777777" w:rsidR="00903E67" w:rsidRDefault="00903E67" w:rsidP="005636B6">
      <w:pPr>
        <w:spacing w:before="240" w:after="240"/>
      </w:pPr>
      <w:r>
        <w:t>Espíritu Santo.</w:t>
      </w:r>
    </w:p>
    <w:p w14:paraId="6CC4E244" w14:textId="77777777" w:rsidR="00903E67" w:rsidRDefault="00903E67" w:rsidP="005636B6">
      <w:pPr>
        <w:spacing w:before="240" w:after="240"/>
      </w:pPr>
      <w:r>
        <w:t>Paráfrasis del salmo IX, .</w:t>
      </w:r>
    </w:p>
    <w:p w14:paraId="58294536" w14:textId="77777777" w:rsidR="00903E67" w:rsidRDefault="00903E67" w:rsidP="005636B6">
      <w:pPr>
        <w:spacing w:before="240" w:after="240"/>
      </w:pPr>
      <w:r>
        <w:t>La citada epístola de Santiago.</w:t>
      </w:r>
    </w:p>
    <w:p w14:paraId="425101DB" w14:textId="77777777" w:rsidR="00903E67" w:rsidRDefault="00903E67" w:rsidP="005636B6">
      <w:pPr>
        <w:spacing w:before="240" w:after="240"/>
      </w:pPr>
      <w:r>
        <w:t>La meta es el propio Paraíso.</w:t>
      </w:r>
    </w:p>
    <w:p w14:paraId="38C11536" w14:textId="77777777" w:rsidR="00903E67" w:rsidRDefault="00903E67" w:rsidP="005636B6">
      <w:pPr>
        <w:spacing w:before="240" w:after="240"/>
      </w:pPr>
      <w:r>
        <w:t>Isaías había hablado de que los elegidos poseerían «el doble» de lo que antes poseyeran (LXI, ). Dante explica que en su patria</w:t>
      </w:r>
    </w:p>
    <w:p w14:paraId="62578C9C" w14:textId="77777777" w:rsidR="00903E67" w:rsidRDefault="00903E67" w:rsidP="005636B6">
      <w:pPr>
        <w:spacing w:before="240" w:after="240"/>
      </w:pPr>
      <w:r>
        <w:t>verdadera, en el cielo, estarán con doble vestidura, es decir, en cuerpo y alma.</w:t>
      </w:r>
    </w:p>
    <w:p w14:paraId="53BA2E43" w14:textId="77777777" w:rsidR="00903E67" w:rsidRDefault="00903E67" w:rsidP="005636B6">
      <w:pPr>
        <w:spacing w:before="240" w:after="240"/>
      </w:pPr>
      <w:r>
        <w:t>San Juan, hermano de Santiago, en el Apocalipsis, VII, , presenta a los bienaventurados vestidos de blanco.</w:t>
      </w:r>
    </w:p>
    <w:p w14:paraId="288DA844" w14:textId="77777777" w:rsidR="00903E67" w:rsidRDefault="00903E67" w:rsidP="005636B6">
      <w:pPr>
        <w:spacing w:before="240" w:after="240"/>
      </w:pPr>
      <w:r>
        <w:t>Comienzo del salmo IX ya citado.</w:t>
      </w:r>
    </w:p>
    <w:p w14:paraId="5D7D1011" w14:textId="77777777" w:rsidR="00903E67" w:rsidRDefault="00903E67" w:rsidP="005636B6">
      <w:pPr>
        <w:spacing w:before="240" w:after="240"/>
      </w:pPr>
      <w:r>
        <w:t>Es la luz de San Juan Evangelista, que se une a los otros dos apóstoles preferidos de Cristo.</w:t>
      </w:r>
    </w:p>
    <w:p w14:paraId="21DE5470" w14:textId="77777777" w:rsidR="00903E67" w:rsidRDefault="00903E67" w:rsidP="005636B6">
      <w:pPr>
        <w:spacing w:before="240" w:after="240"/>
      </w:pPr>
      <w:r>
        <w:t>- El signo de Cáncer es el opuesto al de Capricornio, que se extiende entre el  de diciembre y el  de enero. Durante</w:t>
      </w:r>
    </w:p>
    <w:p w14:paraId="695A149E" w14:textId="77777777" w:rsidR="00903E67" w:rsidRDefault="00903E67" w:rsidP="005636B6">
      <w:pPr>
        <w:spacing w:before="240" w:after="240"/>
      </w:pPr>
      <w:r>
        <w:lastRenderedPageBreak/>
        <w:t>este mes, en cualquier punto del horizonte se encuentra o bien el sol, o bien alguna estrella de Cáncer. Así pues, si alguna de ellas</w:t>
      </w:r>
    </w:p>
    <w:p w14:paraId="3FD5D9A0" w14:textId="77777777" w:rsidR="00903E67" w:rsidRDefault="00903E67" w:rsidP="005636B6">
      <w:pPr>
        <w:spacing w:before="240" w:after="240"/>
      </w:pPr>
      <w:r>
        <w:t>brillara tanto corno Santiago, durante ese mes habría siempre luz, es decir, sería sólo un día.</w:t>
      </w:r>
    </w:p>
    <w:p w14:paraId="0A0A9C01" w14:textId="77777777" w:rsidR="00903E67" w:rsidRDefault="00903E67" w:rsidP="005636B6">
      <w:pPr>
        <w:spacing w:before="240" w:after="240"/>
      </w:pPr>
      <w:r>
        <w:t>Para festejar a la novia, no para lucirse ella.</w:t>
      </w:r>
    </w:p>
    <w:p w14:paraId="540F93C6" w14:textId="77777777" w:rsidR="00903E67" w:rsidRDefault="00903E67" w:rsidP="005636B6">
      <w:pPr>
        <w:spacing w:before="240" w:after="240"/>
      </w:pPr>
      <w:r>
        <w:t>De este animal se pensaba que se desgarraba el pecho para dar de comer a sus crías, y por ello es símbolo de Cristo, San Juan se</w:t>
      </w:r>
    </w:p>
    <w:p w14:paraId="74A502B8" w14:textId="77777777" w:rsidR="00903E67" w:rsidRDefault="00903E67" w:rsidP="005636B6">
      <w:pPr>
        <w:spacing w:before="240" w:after="240"/>
      </w:pPr>
      <w:r>
        <w:t>apoya en el pecho de Cristo en la última Cena; y recibe el encargo de cuidar de María en el Calvario.</w:t>
      </w:r>
    </w:p>
    <w:p w14:paraId="79664D58" w14:textId="77777777" w:rsidR="00903E67" w:rsidRDefault="00903E67" w:rsidP="005636B6">
      <w:pPr>
        <w:spacing w:before="240" w:after="240"/>
      </w:pPr>
      <w:r>
        <w:t>- Como aquel que mira al sol durante un eclipse parcial y por ello queda ciego, así miraba yo a San Juan. (Dante quiere</w:t>
      </w:r>
    </w:p>
    <w:p w14:paraId="64B21696" w14:textId="77777777" w:rsidR="00903E67" w:rsidRDefault="00903E67" w:rsidP="005636B6">
      <w:pPr>
        <w:spacing w:before="240" w:after="240"/>
      </w:pPr>
      <w:r>
        <w:t>ver si el evangelista está en el cielo con su cuerpo, pues se pensaba que San Juan había sido arrebatado en Patmos por un águila y</w:t>
      </w:r>
    </w:p>
    <w:p w14:paraId="1F196ECE" w14:textId="77777777" w:rsidR="00903E67" w:rsidRDefault="00903E67" w:rsidP="005636B6">
      <w:pPr>
        <w:spacing w:before="240" w:after="240"/>
      </w:pPr>
      <w:r>
        <w:t>llevado al cielo antes de morir. Dante desmiente esta leyenda.)</w:t>
      </w:r>
    </w:p>
    <w:p w14:paraId="2DBCA769" w14:textId="77777777" w:rsidR="00903E67" w:rsidRDefault="00903E67" w:rsidP="005636B6">
      <w:pPr>
        <w:spacing w:before="240" w:after="240"/>
      </w:pPr>
      <w:r>
        <w:t>Jesús y la Virgen, a los que hemos visto ascender en el canto anterior.</w:t>
      </w:r>
    </w:p>
    <w:p w14:paraId="396F2111" w14:textId="77777777" w:rsidR="00903E67" w:rsidRDefault="00903E67" w:rsidP="005636B6">
      <w:pPr>
        <w:spacing w:before="240" w:after="240"/>
      </w:pPr>
      <w:r>
        <w:t>Porque se ha quedado ciego por mirar a San Juan tan fijamente.</w:t>
      </w:r>
    </w:p>
    <w:p w14:paraId="77544C4F" w14:textId="77777777" w:rsidR="00903E67" w:rsidRDefault="00903E67" w:rsidP="005636B6">
      <w:pPr>
        <w:spacing w:before="240" w:after="240"/>
      </w:pPr>
      <w:r>
        <w:t>Mientras Dante está ciego San Juan le interroga sobre la caridad.</w:t>
      </w:r>
    </w:p>
    <w:p w14:paraId="7800694F" w14:textId="77777777" w:rsidR="00903E67" w:rsidRDefault="00903E67" w:rsidP="005636B6">
      <w:pPr>
        <w:spacing w:before="240" w:after="240"/>
      </w:pPr>
      <w:r>
        <w:t>Ananías, cristiano de Damasco, devolvió la vista a San Pablo (Hechos, XI, -) despues de haberle cegado Cristo en el</w:t>
      </w:r>
    </w:p>
    <w:p w14:paraId="42D4EA38" w14:textId="77777777" w:rsidR="00903E67" w:rsidRDefault="00903E67" w:rsidP="005636B6">
      <w:pPr>
        <w:spacing w:before="240" w:after="240"/>
      </w:pPr>
      <w:r>
        <w:t>camino hacia dicha ciudad.</w:t>
      </w:r>
    </w:p>
    <w:p w14:paraId="7D2A3D2F" w14:textId="77777777" w:rsidR="00903E67" w:rsidRDefault="00903E67" w:rsidP="005636B6">
      <w:pPr>
        <w:spacing w:before="240" w:after="240"/>
      </w:pPr>
      <w:r>
        <w:t>«Mis ojos fueron puertas por donde me entró el amor de Beatriz.»</w:t>
      </w:r>
    </w:p>
    <w:p w14:paraId="587A21EB" w14:textId="77777777" w:rsidR="00903E67" w:rsidRDefault="00903E67" w:rsidP="005636B6">
      <w:pPr>
        <w:spacing w:before="240" w:after="240"/>
      </w:pPr>
      <w:r>
        <w:t>«Dios, principio y fin de todas las cosas, es la meta de mi amor.»</w:t>
      </w:r>
    </w:p>
    <w:p w14:paraId="6074194C" w14:textId="77777777" w:rsidR="00903E67" w:rsidRDefault="00903E67" w:rsidP="005636B6">
      <w:pPr>
        <w:spacing w:before="240" w:after="240"/>
      </w:pPr>
      <w:r>
        <w:lastRenderedPageBreak/>
        <w:t>- Dante tiene ahora que explicarse más claramente, o mejor, pasar una prueba más difícil y contestar quién dirigió su amor</w:t>
      </w:r>
    </w:p>
    <w:p w14:paraId="60FB6C26" w14:textId="77777777" w:rsidR="00903E67" w:rsidRDefault="00903E67" w:rsidP="005636B6">
      <w:pPr>
        <w:spacing w:before="240" w:after="240"/>
      </w:pPr>
      <w:r>
        <w:t>hacia Dios.</w:t>
      </w:r>
    </w:p>
    <w:p w14:paraId="2870CB18" w14:textId="77777777" w:rsidR="00903E67" w:rsidRDefault="00903E67" w:rsidP="005636B6">
      <w:pPr>
        <w:spacing w:before="240" w:after="240"/>
      </w:pPr>
      <w:r>
        <w:t>- Advierta el lector el carácter silogístico que tienen los siguientes tercetos: primera premisa: el bien enciende el amor tanto</w:t>
      </w:r>
    </w:p>
    <w:p w14:paraId="0A2C10AB" w14:textId="77777777" w:rsidR="00903E67" w:rsidRDefault="00903E67" w:rsidP="005636B6">
      <w:pPr>
        <w:spacing w:before="240" w:after="240"/>
      </w:pPr>
      <w:r>
        <w:t>más intensamente cuanto mayor es; segunda premisa: Dios es la esencia misma de la bondad y supera a cualquier otro bien;</w:t>
      </w:r>
    </w:p>
    <w:p w14:paraId="57882565" w14:textId="77777777" w:rsidR="00903E67" w:rsidRDefault="00903E67" w:rsidP="005636B6">
      <w:pPr>
        <w:spacing w:before="240" w:after="240"/>
      </w:pPr>
      <w:r>
        <w:t>conclusión, la mente debe moverse, amando, hacia Dios.</w:t>
      </w:r>
    </w:p>
    <w:p w14:paraId="1D0F7327" w14:textId="77777777" w:rsidR="00903E67" w:rsidRDefault="00903E67" w:rsidP="005636B6">
      <w:pPr>
        <w:spacing w:before="240" w:after="240"/>
      </w:pPr>
      <w:r>
        <w:t>Según la mayoría de los comentaristas, se refiere a Aristóteles, que demostró racionalmente cómo Dios es la causa eficiente y</w:t>
      </w:r>
    </w:p>
    <w:p w14:paraId="74C16260" w14:textId="77777777" w:rsidR="00903E67" w:rsidRDefault="00903E67" w:rsidP="005636B6">
      <w:pPr>
        <w:spacing w:before="240" w:after="240"/>
      </w:pPr>
      <w:r>
        <w:t>final del universo, por tanto el bien supremo al que tienden todas las criaturas amorosamente.</w:t>
      </w:r>
    </w:p>
    <w:p w14:paraId="39E7FA75" w14:textId="77777777" w:rsidR="00903E67" w:rsidRDefault="00903E67" w:rsidP="005636B6">
      <w:pPr>
        <w:spacing w:before="240" w:after="240"/>
      </w:pPr>
      <w:r>
        <w:t>La voz de Dios que habló a Moisés en Éxodo, XXXIII, .</w:t>
      </w:r>
    </w:p>
    <w:p w14:paraId="13801E78" w14:textId="77777777" w:rsidR="00903E67" w:rsidRDefault="00903E67" w:rsidP="005636B6">
      <w:pPr>
        <w:spacing w:before="240" w:after="240"/>
      </w:pPr>
      <w:r>
        <w:t>Son varios los pasajes del Acocalípsís a los que Dante quiere aludir, pero sobre todo al versículo I, : «Yo soy el alfa y la</w:t>
      </w:r>
    </w:p>
    <w:p w14:paraId="351D8B68" w14:textId="77777777" w:rsidR="00903E67" w:rsidRDefault="00903E67" w:rsidP="005636B6">
      <w:pPr>
        <w:spacing w:before="240" w:after="240"/>
      </w:pPr>
      <w:r>
        <w:t>omega, principio y fin, dice el Señor ... »</w:t>
      </w:r>
    </w:p>
    <w:p w14:paraId="4979D5E5" w14:textId="77777777" w:rsidR="00903E67" w:rsidRDefault="00903E67" w:rsidP="005636B6">
      <w:pPr>
        <w:spacing w:before="240" w:after="240"/>
      </w:pPr>
      <w:r>
        <w:t>- De nuevo la razón y la revelación.</w:t>
      </w:r>
    </w:p>
    <w:p w14:paraId="620F861C" w14:textId="77777777" w:rsidR="00903E67" w:rsidRDefault="00903E67" w:rsidP="005636B6">
      <w:pPr>
        <w:spacing w:before="240" w:after="240"/>
      </w:pPr>
      <w:r>
        <w:t>- La creación del mundo, la creación del hombre, y la redención.</w:t>
      </w:r>
    </w:p>
    <w:p w14:paraId="0898CACC" w14:textId="77777777" w:rsidR="00903E67" w:rsidRDefault="00903E67" w:rsidP="005636B6">
      <w:pPr>
        <w:spacing w:before="240" w:after="240"/>
      </w:pPr>
      <w:r>
        <w:t>Hasta que cobra del todo el conocimiento después de despertar.</w:t>
      </w:r>
    </w:p>
    <w:p w14:paraId="68A8B9CA" w14:textId="77777777" w:rsidR="00903E67" w:rsidRDefault="00903E67" w:rsidP="005636B6">
      <w:pPr>
        <w:spacing w:before="240" w:after="240"/>
      </w:pPr>
      <w:r>
        <w:t>Mientras duró su ceguera se ha añadido una cuarta luz a las tres anteriores, la de Adán.</w:t>
      </w:r>
    </w:p>
    <w:p w14:paraId="2BEC77BD" w14:textId="77777777" w:rsidR="00903E67" w:rsidRDefault="00903E67" w:rsidP="005636B6">
      <w:pPr>
        <w:spacing w:before="240" w:after="240"/>
      </w:pPr>
      <w:r>
        <w:t>Adán señala a Beatriz.</w:t>
      </w:r>
    </w:p>
    <w:p w14:paraId="29BA6315" w14:textId="77777777" w:rsidR="00903E67" w:rsidRDefault="00903E67" w:rsidP="005636B6">
      <w:pPr>
        <w:spacing w:before="240" w:after="240"/>
      </w:pPr>
      <w:r>
        <w:lastRenderedPageBreak/>
        <w:t>«Cuánto tiempo estuve en el Paraíso, y cuánto tiempo hace de ello, y por qué fui expulsado y qué lengua hablaba.»</w:t>
      </w:r>
    </w:p>
    <w:p w14:paraId="6E77D2CD" w14:textId="77777777" w:rsidR="00903E67" w:rsidRDefault="00903E67" w:rsidP="005636B6">
      <w:pPr>
        <w:spacing w:before="240" w:after="240"/>
      </w:pPr>
      <w:r>
        <w:t>- Adán pasó  años en el limbo, hasta el día de la muerte de Cristo y vivió .</w:t>
      </w:r>
    </w:p>
    <w:p w14:paraId="05DEE8D4" w14:textId="77777777" w:rsidR="00903E67" w:rsidRDefault="00903E67" w:rsidP="005636B6">
      <w:pPr>
        <w:spacing w:before="240" w:after="240"/>
      </w:pPr>
      <w:r>
        <w:t>Antes aún de que comenzase la construcción de la torre de Babel, que dio origen a la confusión de las lenguas (Purgatorio, XII,</w:t>
      </w:r>
    </w:p>
    <w:p w14:paraId="5396C549" w14:textId="77777777" w:rsidR="00903E67" w:rsidRDefault="00903E67" w:rsidP="005636B6">
      <w:pPr>
        <w:spacing w:before="240" w:after="240"/>
      </w:pPr>
      <w:r>
        <w:t>-; Infierno, XXX, -).</w:t>
      </w:r>
    </w:p>
    <w:p w14:paraId="5A1B6B2B" w14:textId="77777777" w:rsidR="00903E67" w:rsidRDefault="00903E67" w:rsidP="005636B6">
      <w:pPr>
        <w:spacing w:before="240" w:after="240"/>
      </w:pPr>
      <w:r>
        <w:t>Es un invento de Dante, I es el número romano que designa la unidad.</w:t>
      </w:r>
    </w:p>
    <w:p w14:paraId="68EB2ECE" w14:textId="77777777" w:rsidR="00903E67" w:rsidRDefault="00903E67" w:rsidP="005636B6">
      <w:pPr>
        <w:spacing w:before="240" w:after="240"/>
      </w:pPr>
      <w:r>
        <w:t>Elí en hebreo.</w:t>
      </w:r>
    </w:p>
    <w:p w14:paraId="216F7B0A" w14:textId="77777777" w:rsidR="00903E67" w:rsidRDefault="00903E67" w:rsidP="005636B6">
      <w:pPr>
        <w:spacing w:before="240" w:after="240"/>
      </w:pPr>
      <w:r>
        <w:t>Desde el amanecer hasta poco después del mediodía. Entre las varias opiniones dadas en la época sobre esta cuestión, Dante se</w:t>
      </w:r>
    </w:p>
    <w:p w14:paraId="4CCFFF2E" w14:textId="77777777" w:rsidR="00903E67" w:rsidRDefault="00903E67" w:rsidP="005636B6">
      <w:pPr>
        <w:spacing w:before="240" w:after="240"/>
      </w:pPr>
      <w:r>
        <w:t>atiene a la más estricta.</w:t>
      </w:r>
    </w:p>
    <w:p w14:paraId="627D6BAA" w14:textId="77777777" w:rsidR="00903E67" w:rsidRDefault="00903E67" w:rsidP="005636B6">
      <w:pPr>
        <w:spacing w:before="240" w:after="240"/>
      </w:pPr>
      <w:r>
        <w:t>- Los tres apóstoles y Adán. San Pedro se toma más encendido, como si el blanco planeta Júpiter se volviera rojo como</w:t>
      </w:r>
    </w:p>
    <w:p w14:paraId="00983E71" w14:textId="77777777" w:rsidR="00903E67" w:rsidRDefault="00903E67" w:rsidP="005636B6">
      <w:pPr>
        <w:spacing w:before="240" w:after="240"/>
      </w:pPr>
      <w:r>
        <w:t>Marte (Paraíso, XIV, -).</w:t>
      </w:r>
    </w:p>
    <w:p w14:paraId="6BA014D1" w14:textId="77777777" w:rsidR="00903E67" w:rsidRDefault="00903E67" w:rsidP="005636B6">
      <w:pPr>
        <w:spacing w:before="240" w:after="240"/>
      </w:pPr>
      <w:r>
        <w:t>Se va a abrir ahora una dura invectiva del primer vicario de Cristo contra el papado de su tiempo. Ahora sabemos que su color</w:t>
      </w:r>
    </w:p>
    <w:p w14:paraId="774B96BA" w14:textId="77777777" w:rsidR="00903E67" w:rsidRDefault="00903E67" w:rsidP="005636B6">
      <w:pPr>
        <w:spacing w:before="240" w:after="240"/>
      </w:pPr>
      <w:r>
        <w:t>rojo es producido por la santa cólera.</w:t>
      </w:r>
    </w:p>
    <w:p w14:paraId="29E24C3E" w14:textId="77777777" w:rsidR="00903E67" w:rsidRDefault="00903E67" w:rsidP="005636B6">
      <w:pPr>
        <w:spacing w:before="240" w:after="240"/>
      </w:pPr>
      <w:r>
        <w:t>El Diablo se goza de la corrupción de Roma.</w:t>
      </w:r>
    </w:p>
    <w:p w14:paraId="6993A4F0" w14:textId="77777777" w:rsidR="00903E67" w:rsidRDefault="00903E67" w:rsidP="005636B6">
      <w:pPr>
        <w:spacing w:before="240" w:after="240"/>
      </w:pPr>
      <w:r>
        <w:t>Cuando Cristo fue crucificado el cielo se volvió como de sangre.</w:t>
      </w:r>
    </w:p>
    <w:p w14:paraId="602B70CA" w14:textId="77777777" w:rsidR="00903E67" w:rsidRDefault="00903E67" w:rsidP="005636B6">
      <w:pPr>
        <w:spacing w:before="240" w:after="240"/>
      </w:pPr>
      <w:r>
        <w:t>Lino (Papa del  al ) y Cleto (del  al ) son los sucesores de San Pedro en el obispado de Roma y ambos fueron</w:t>
      </w:r>
    </w:p>
    <w:p w14:paraId="7D92DAE8" w14:textId="77777777" w:rsidR="00903E67" w:rsidRDefault="00903E67" w:rsidP="005636B6">
      <w:pPr>
        <w:spacing w:before="240" w:after="240"/>
      </w:pPr>
      <w:r>
        <w:lastRenderedPageBreak/>
        <w:t>martirizados.</w:t>
      </w:r>
    </w:p>
    <w:p w14:paraId="05E4FB35" w14:textId="77777777" w:rsidR="00903E67" w:rsidRDefault="00903E67" w:rsidP="005636B6">
      <w:pPr>
        <w:spacing w:before="240" w:after="240"/>
      </w:pPr>
      <w:r>
        <w:t>De nuevo cuatro pontífices mártires de los primeros tiempos en diferentes persecuciones.</w:t>
      </w:r>
    </w:p>
    <w:p w14:paraId="3C85DCB9" w14:textId="77777777" w:rsidR="00903E67" w:rsidRDefault="00903E67" w:rsidP="005636B6">
      <w:pPr>
        <w:spacing w:before="240" w:after="240"/>
      </w:pPr>
      <w:r>
        <w:t>Que el Papa favoreciera a una parte de los cristianos y despreciara a la otra.</w:t>
      </w:r>
    </w:p>
    <w:p w14:paraId="76716F15" w14:textId="77777777" w:rsidR="00903E67" w:rsidRDefault="00903E67" w:rsidP="005636B6">
      <w:pPr>
        <w:spacing w:before="240" w:after="240"/>
      </w:pPr>
      <w:r>
        <w:t>Así, en  los pendones del Papa en la lucha contra Federico II.</w:t>
      </w:r>
    </w:p>
    <w:p w14:paraId="78BF7C93" w14:textId="77777777" w:rsidR="00903E67" w:rsidRDefault="00903E67" w:rsidP="005636B6">
      <w:pPr>
        <w:spacing w:before="240" w:after="240"/>
      </w:pPr>
      <w:r>
        <w:t>El sello pontificio que convalidaba las bulas o las ventas de cargos eclesiásticos.</w:t>
      </w:r>
    </w:p>
    <w:p w14:paraId="651B0EA8" w14:textId="77777777" w:rsidR="00903E67" w:rsidRDefault="00903E67" w:rsidP="005636B6">
      <w:pPr>
        <w:spacing w:before="240" w:after="240"/>
      </w:pPr>
      <w:r>
        <w:t>El cahorsino Juan XXII y el gascón Clemente V, ya de sobra conocidos.</w:t>
      </w:r>
    </w:p>
    <w:p w14:paraId="5A0E3B97" w14:textId="77777777" w:rsidR="00903E67" w:rsidRDefault="00903E67" w:rsidP="005636B6">
      <w:pPr>
        <w:spacing w:before="240" w:after="240"/>
      </w:pPr>
      <w:r>
        <w:t>Escipión obligó a Aníbal a retirarse a África y le venció en Zama.</w:t>
      </w:r>
    </w:p>
    <w:p w14:paraId="6F10F3A8" w14:textId="77777777" w:rsidR="00903E67" w:rsidRDefault="00903E67" w:rsidP="005636B6">
      <w:pPr>
        <w:spacing w:before="240" w:after="240"/>
      </w:pPr>
      <w:r>
        <w:t>En pleno invierno, bajo el signo de Capricomio.</w:t>
      </w:r>
    </w:p>
    <w:p w14:paraId="78607222" w14:textId="77777777" w:rsidR="00903E67" w:rsidRDefault="00903E67" w:rsidP="005636B6">
      <w:pPr>
        <w:spacing w:before="240" w:after="240"/>
      </w:pPr>
      <w:r>
        <w:t>Dante miró la tierra al final del canto XXII. Desde entonces ha recorrido en el octavo cielo un cuarto de su circunferencia, es</w:t>
      </w:r>
    </w:p>
    <w:p w14:paraId="2707772B" w14:textId="77777777" w:rsidR="00903E67" w:rsidRDefault="00903E67" w:rsidP="005636B6">
      <w:pPr>
        <w:spacing w:before="240" w:after="240"/>
      </w:pPr>
      <w:r>
        <w:t>decir, ° , y si antes estaba sobre el meridiano de Jerusalén ahora lo está sobre el de Cádiz, y ve a un lado el océano Atlántico que</w:t>
      </w:r>
    </w:p>
    <w:p w14:paraId="647366FD" w14:textId="77777777" w:rsidR="00903E67" w:rsidRDefault="00903E67" w:rsidP="005636B6">
      <w:pPr>
        <w:spacing w:before="240" w:after="240"/>
      </w:pPr>
      <w:r>
        <w:t>navegó Ulises (Infierno, XXVI) y al otro lado las costas de Fenicia en que Europa fue raptada por Zeus transformado en Toro. Los</w:t>
      </w:r>
    </w:p>
    <w:p w14:paraId="3A42E4DB" w14:textId="77777777" w:rsidR="00903E67" w:rsidRDefault="00903E67" w:rsidP="005636B6">
      <w:pPr>
        <w:spacing w:before="240" w:after="240"/>
      </w:pPr>
      <w:r>
        <w:t>climas eran siete zonas en que los geógrafos dividían la tierra.</w:t>
      </w:r>
    </w:p>
    <w:p w14:paraId="33528372" w14:textId="77777777" w:rsidR="00903E67" w:rsidRDefault="00903E67" w:rsidP="005636B6">
      <w:pPr>
        <w:spacing w:before="240" w:after="240"/>
      </w:pPr>
      <w:r>
        <w:t>Dante está en el signo de Géminis, y el Sol en Aries. En medio está Tauro. Por tanto, el sol no ilumina más allá de la costa de</w:t>
      </w:r>
    </w:p>
    <w:p w14:paraId="7F8976BD" w14:textId="77777777" w:rsidR="00903E67" w:rsidRDefault="00903E67" w:rsidP="005636B6">
      <w:pPr>
        <w:spacing w:before="240" w:after="240"/>
      </w:pPr>
      <w:r>
        <w:t>fenicia, impidiendo ver más a Dante.</w:t>
      </w:r>
    </w:p>
    <w:p w14:paraId="579D380E" w14:textId="77777777" w:rsidR="00903E67" w:rsidRDefault="00903E67" w:rsidP="005636B6">
      <w:pPr>
        <w:spacing w:before="240" w:after="240"/>
      </w:pPr>
      <w:r>
        <w:lastRenderedPageBreak/>
        <w:t>- La belleza de Beatriz, mayor que cualquier otra, aun sumada la belleza natural con la que el arte produce, impulsa a</w:t>
      </w:r>
    </w:p>
    <w:p w14:paraId="457C539E" w14:textId="77777777" w:rsidR="00903E67" w:rsidRDefault="00903E67" w:rsidP="005636B6">
      <w:pPr>
        <w:spacing w:before="240" w:after="240"/>
      </w:pPr>
      <w:r>
        <w:t>Dante a dejar el signo de Géminis (Cástor y Pólux eran hijos de Leda, y nacieron de un huevo, pues Zeus para poseerla se convirtió en</w:t>
      </w:r>
    </w:p>
    <w:p w14:paraId="4DA0A8C4" w14:textId="77777777" w:rsidR="00903E67" w:rsidRDefault="00903E67" w:rsidP="005636B6">
      <w:pPr>
        <w:spacing w:before="240" w:after="240"/>
      </w:pPr>
      <w:r>
        <w:t>cisne) y ascender al cielo cristalino o Primer Móvil, que es tan perfecto que carece de partes diferenciadas.</w:t>
      </w:r>
    </w:p>
    <w:p w14:paraId="27775546" w14:textId="77777777" w:rsidR="00903E67" w:rsidRDefault="00903E67" w:rsidP="005636B6">
      <w:pPr>
        <w:spacing w:before="240" w:after="240"/>
      </w:pPr>
      <w:r>
        <w:t>El centro es la Tierra, en torno a la que giran todos los demás planetas, hasta llegar a la novena esfera que es la que imprime el</w:t>
      </w:r>
    </w:p>
    <w:p w14:paraId="280F31C0" w14:textId="77777777" w:rsidR="00903E67" w:rsidRDefault="00903E67" w:rsidP="005636B6">
      <w:pPr>
        <w:spacing w:before="240" w:after="240"/>
      </w:pPr>
      <w:r>
        <w:t>movimiento a todas las restantes, por el poder que recibe directamente de Dios.</w:t>
      </w:r>
    </w:p>
    <w:p w14:paraId="69F46BFD" w14:textId="77777777" w:rsidR="00903E67" w:rsidRDefault="00903E67" w:rsidP="005636B6">
      <w:pPr>
        <w:spacing w:before="240" w:after="240"/>
      </w:pPr>
      <w:r>
        <w:t>Este Primer Móvil esta redeado por el Empíreo, o verdadero Paraíso.</w:t>
      </w:r>
    </w:p>
    <w:p w14:paraId="60DFAF8F" w14:textId="77777777" w:rsidR="00903E67" w:rsidRDefault="00903E67" w:rsidP="005636B6">
      <w:pPr>
        <w:spacing w:before="240" w:after="240"/>
      </w:pPr>
      <w:r>
        <w:t>Para heredar sus bienes.</w:t>
      </w:r>
    </w:p>
    <w:p w14:paraId="005EFB50" w14:textId="77777777" w:rsidR="00903E67" w:rsidRDefault="00903E67" w:rsidP="005636B6">
      <w:pPr>
        <w:spacing w:before="240" w:after="240"/>
      </w:pPr>
      <w:r>
        <w:t>Muy discutidos por los comentaristas son estos versos, pues no se ponen de acuerdo en quién sea «La hermosa hija de quien</w:t>
      </w:r>
    </w:p>
    <w:p w14:paraId="56DBD0ED" w14:textId="77777777" w:rsidR="00903E67" w:rsidRDefault="00903E67" w:rsidP="005636B6">
      <w:pPr>
        <w:spacing w:before="240" w:after="240"/>
      </w:pPr>
      <w:r>
        <w:t>lleva la noche y trae el día», aunque está claro que éste sea el Sol. ¿La naturaleza humana? ¿La luna? ¿Circe, la hechicera? En</w:t>
      </w:r>
    </w:p>
    <w:p w14:paraId="49EAFC06" w14:textId="77777777" w:rsidR="00903E67" w:rsidRDefault="00903E67" w:rsidP="005636B6">
      <w:pPr>
        <w:spacing w:before="240" w:after="240"/>
      </w:pPr>
      <w:r>
        <w:t>cualquier caso, el sentido de los versos es muy claro.</w:t>
      </w:r>
    </w:p>
    <w:p w14:paraId="56D357EE" w14:textId="77777777" w:rsidR="00903E67" w:rsidRDefault="00903E67" w:rsidP="005636B6">
      <w:pPr>
        <w:spacing w:before="240" w:after="240"/>
      </w:pPr>
      <w:r>
        <w:t>- En el calendario Juliano, vigente en la época, el año constaba de  días y seis horas, con una diferencia aproximada</w:t>
      </w:r>
    </w:p>
    <w:p w14:paraId="04E138EE" w14:textId="77777777" w:rsidR="00903E67" w:rsidRDefault="00903E67" w:rsidP="005636B6">
      <w:pPr>
        <w:spacing w:before="240" w:after="240"/>
      </w:pPr>
      <w:r>
        <w:t>de una centésima de día. Sumadas estas centésimas de cada año, llegaría un momento muy lejano en que estando oficialmente en</w:t>
      </w:r>
    </w:p>
    <w:p w14:paraId="4F51B26A" w14:textId="77777777" w:rsidR="00903E67" w:rsidRDefault="00903E67" w:rsidP="005636B6">
      <w:pPr>
        <w:spacing w:before="240" w:after="240"/>
      </w:pPr>
      <w:r>
        <w:t>enero, habría dejado de ser invierno.</w:t>
      </w:r>
    </w:p>
    <w:p w14:paraId="0C366FF1" w14:textId="77777777" w:rsidR="00903E67" w:rsidRDefault="00903E67" w:rsidP="005636B6">
      <w:pPr>
        <w:spacing w:before="240" w:after="240"/>
      </w:pPr>
      <w:r>
        <w:lastRenderedPageBreak/>
        <w:t>Este punto, junto al que la estrella más pequeña parecería la luna, es Dios mismo en torno al cual gira un nuevo sistema de</w:t>
      </w:r>
    </w:p>
    <w:p w14:paraId="1F712574" w14:textId="77777777" w:rsidR="00903E67" w:rsidRDefault="00903E67" w:rsidP="005636B6">
      <w:pPr>
        <w:spacing w:before="240" w:after="240"/>
      </w:pPr>
      <w:r>
        <w:t>círculos concéntricos: los nueve coros angélicos, que tienen una correspondencia inversa con las nueve esferas, como ya veremos.</w:t>
      </w:r>
    </w:p>
    <w:p w14:paraId="52B68FC2" w14:textId="77777777" w:rsidR="00903E67" w:rsidRDefault="00903E67" w:rsidP="005636B6">
      <w:pPr>
        <w:spacing w:before="240" w:after="240"/>
      </w:pPr>
      <w:r>
        <w:t>El arco iris.</w:t>
      </w:r>
    </w:p>
    <w:p w14:paraId="40B5DD4B" w14:textId="77777777" w:rsidR="00903E67" w:rsidRDefault="00903E67" w:rsidP="005636B6">
      <w:pPr>
        <w:spacing w:before="240" w:after="240"/>
      </w:pPr>
      <w:r>
        <w:t>Iban girando con más lentitud progresivamente.</w:t>
      </w:r>
    </w:p>
    <w:p w14:paraId="1BF75B98" w14:textId="77777777" w:rsidR="00903E67" w:rsidRDefault="00903E67" w:rsidP="005636B6">
      <w:pPr>
        <w:spacing w:before="240" w:after="240"/>
      </w:pPr>
      <w:r>
        <w:t>En efecto, con respecto a la tierra, las esferas celestes son tanto más rápidas cuanto más se alejan de ella.</w:t>
      </w:r>
    </w:p>
    <w:p w14:paraId="7B81856C" w14:textId="77777777" w:rsidR="00903E67" w:rsidRDefault="00903E67" w:rsidP="005636B6">
      <w:pPr>
        <w:spacing w:before="240" w:after="240"/>
      </w:pPr>
      <w:r>
        <w:t>Por qué no sucede lo mismo en el Cielo y en la Tierra.</w:t>
      </w:r>
    </w:p>
    <w:p w14:paraId="32E86AB5" w14:textId="77777777" w:rsidR="00903E67" w:rsidRDefault="00903E67" w:rsidP="005636B6">
      <w:pPr>
        <w:spacing w:before="240" w:after="240"/>
      </w:pPr>
      <w:r>
        <w:t>- «No es extraño que tu ingenio sea torpe para comprender esto, pues aún nadie ha tratado este tema.»</w:t>
      </w:r>
    </w:p>
    <w:p w14:paraId="19527FF1" w14:textId="77777777" w:rsidR="00903E67" w:rsidRDefault="00903E67" w:rsidP="005636B6">
      <w:pPr>
        <w:spacing w:before="240" w:after="240"/>
      </w:pPr>
      <w:r>
        <w:t>Según vayan a recibir un mayor o menor poder para influir en la Tierra.</w:t>
      </w:r>
    </w:p>
    <w:p w14:paraId="0D030065" w14:textId="77777777" w:rsidR="00903E67" w:rsidRDefault="00903E67" w:rsidP="005636B6">
      <w:pPr>
        <w:spacing w:before="240" w:after="240"/>
      </w:pPr>
      <w:r>
        <w:t>El Primer Móvil, el más alejado de la Tierra, se corresponde con el coro de los serafines, más próximo a Dios.</w:t>
      </w:r>
    </w:p>
    <w:p w14:paraId="4732CCE0" w14:textId="77777777" w:rsidR="00903E67" w:rsidRDefault="00903E67" w:rsidP="005636B6">
      <w:pPr>
        <w:spacing w:before="240" w:after="240"/>
      </w:pPr>
      <w:r>
        <w:t>Recuérdese la vieja leyenda de la progresión geométrica, según la cual el inventor del ajedrez pidió como recompensa,</w:t>
      </w:r>
    </w:p>
    <w:p w14:paraId="02EA9155" w14:textId="77777777" w:rsidR="00903E67" w:rsidRDefault="00903E67" w:rsidP="005636B6">
      <w:pPr>
        <w:spacing w:before="240" w:after="240"/>
      </w:pPr>
      <w:r>
        <w:t>aparentemente insignificante, el trigo que resultara de poner un grano en la primera casilla, dos en la segunda, cuatro en la tercera,</w:t>
      </w:r>
    </w:p>
    <w:p w14:paraId="7BD62931" w14:textId="77777777" w:rsidR="00903E67" w:rsidRDefault="00903E67" w:rsidP="005636B6">
      <w:pPr>
        <w:spacing w:before="240" w:after="240"/>
      </w:pPr>
      <w:r>
        <w:t>dieciséis en la cuarta y seguir así poniendo en cada una el cuadrado del anterior, con lo que se llegaba a una cifra astronómica de trigo,</w:t>
      </w:r>
    </w:p>
    <w:p w14:paraId="61F7294C" w14:textId="77777777" w:rsidR="00903E67" w:rsidRDefault="00903E67" w:rsidP="005636B6">
      <w:pPr>
        <w:spacing w:before="240" w:after="240"/>
      </w:pPr>
      <w:r>
        <w:t>imposible de pagar. Quiere decir Dante, naturalmente, que el número de ángeles es incalculable.</w:t>
      </w:r>
    </w:p>
    <w:p w14:paraId="61F83A20" w14:textId="77777777" w:rsidR="00903E67" w:rsidRDefault="00903E67" w:rsidP="005636B6">
      <w:pPr>
        <w:spacing w:before="240" w:after="240"/>
      </w:pPr>
      <w:r>
        <w:lastRenderedPageBreak/>
        <w:t>En latín: «donde».</w:t>
      </w:r>
    </w:p>
    <w:p w14:paraId="0ADABE96" w14:textId="77777777" w:rsidR="00903E67" w:rsidRDefault="00903E67" w:rsidP="005636B6">
      <w:pPr>
        <w:spacing w:before="240" w:after="240"/>
      </w:pPr>
      <w:r>
        <w:t>Beatriz ahora va a enumerar las jerarquías angélicas.</w:t>
      </w:r>
    </w:p>
    <w:p w14:paraId="04CE359F" w14:textId="77777777" w:rsidR="00903E67" w:rsidRDefault="00903E67" w:rsidP="005636B6">
      <w:pPr>
        <w:spacing w:before="240" w:after="240"/>
      </w:pPr>
      <w:r>
        <w:t>Dante sigue a Tomás de Aquino, en que es la visión de Dios lo que produce la beatitud, no el amor de Dios, como pensaba Duns</w:t>
      </w:r>
    </w:p>
    <w:p w14:paraId="75EBBFEB" w14:textId="77777777" w:rsidR="00903E67" w:rsidRDefault="00903E67" w:rsidP="005636B6">
      <w:pPr>
        <w:spacing w:before="240" w:after="240"/>
      </w:pPr>
      <w:r>
        <w:t>Escoto.</w:t>
      </w:r>
    </w:p>
    <w:p w14:paraId="702E8C2F" w14:textId="77777777" w:rsidR="00903E67" w:rsidRDefault="00903E67" w:rsidP="005636B6">
      <w:pPr>
        <w:spacing w:before="240" w:after="240"/>
      </w:pPr>
      <w:r>
        <w:t>Los méritos adquiridos son la medida de la visión de Dios que es concedida a cada bienaventurado.</w:t>
      </w:r>
    </w:p>
    <w:p w14:paraId="44C4E3FB" w14:textId="77777777" w:rsidR="00903E67" w:rsidRDefault="00903E67" w:rsidP="005636B6">
      <w:pPr>
        <w:spacing w:before="240" w:after="240"/>
      </w:pPr>
      <w:r>
        <w:t>Es decir, la primavera está siempre en su primer mes, cuando el sol está en Aries, pues los once restantes, Aries está bajo el</w:t>
      </w:r>
    </w:p>
    <w:p w14:paraId="506AE63B" w14:textId="77777777" w:rsidR="00903E67" w:rsidRDefault="00903E67" w:rsidP="005636B6">
      <w:pPr>
        <w:spacing w:before="240" w:after="240"/>
      </w:pPr>
      <w:r>
        <w:t>dominio de la noche.</w:t>
      </w:r>
    </w:p>
    <w:p w14:paraId="300F3B4D" w14:textId="77777777" w:rsidR="00903E67" w:rsidRDefault="00903E67" w:rsidP="005636B6">
      <w:pPr>
        <w:spacing w:before="240" w:after="240"/>
      </w:pPr>
      <w:r>
        <w:t>- Dionisio Aeropagita ya citado en Paraíso, X, -, que describió estas jerarquías, y cuyo tratado no fue creído por el</w:t>
      </w:r>
    </w:p>
    <w:p w14:paraId="5362D8F4" w14:textId="77777777" w:rsidR="00903E67" w:rsidRDefault="00903E67" w:rsidP="005636B6">
      <w:pPr>
        <w:spacing w:before="240" w:after="240"/>
      </w:pPr>
      <w:r>
        <w:t>Papa Gregorio Magno, de modo que cuando éste llegó al cielo y vio que Dionisio tenía razón, no pudo por menos de reírse por su</w:t>
      </w:r>
    </w:p>
    <w:p w14:paraId="1229FCA2" w14:textId="77777777" w:rsidR="00903E67" w:rsidRDefault="00903E67" w:rsidP="005636B6">
      <w:pPr>
        <w:spacing w:before="240" w:after="240"/>
      </w:pPr>
      <w:r>
        <w:t>error. Dante en Convivium, II, v. , había seguido la opinión del Papa Gregorio.</w:t>
      </w:r>
    </w:p>
    <w:p w14:paraId="6FCD8D38" w14:textId="77777777" w:rsidR="00903E67" w:rsidRDefault="00903E67" w:rsidP="005636B6">
      <w:pPr>
        <w:spacing w:before="240" w:after="240"/>
      </w:pPr>
      <w:r>
        <w:t>San Pablo reveló la verdad sobre los ángeles a Dionisio, al volver del cielo al que había sido arrebatado (Infíerno, II, -).</w:t>
      </w:r>
    </w:p>
    <w:p w14:paraId="3BAF8A4A" w14:textId="77777777" w:rsidR="00903E67" w:rsidRDefault="00903E67" w:rsidP="005636B6">
      <w:pPr>
        <w:spacing w:before="240" w:after="240"/>
      </w:pPr>
      <w:r>
        <w:t>La Luna y el Sol, situados en Libra y Aries --signos opuestos-- coinciden en un momento de equilibrio en que ambos asoman,</w:t>
      </w:r>
    </w:p>
    <w:p w14:paraId="585916EB" w14:textId="77777777" w:rsidR="00903E67" w:rsidRDefault="00903E67" w:rsidP="005636B6">
      <w:pPr>
        <w:spacing w:before="240" w:after="240"/>
      </w:pPr>
      <w:r>
        <w:t>uno para salir y otro para ponerse a un lado y al otro del horizonte. Este momento es apenas un instante, pues enseguida uno sube y el</w:t>
      </w:r>
    </w:p>
    <w:p w14:paraId="6CD10DA2" w14:textId="77777777" w:rsidR="00903E67" w:rsidRDefault="00903E67" w:rsidP="005636B6">
      <w:pPr>
        <w:spacing w:before="240" w:after="240"/>
      </w:pPr>
      <w:r>
        <w:lastRenderedPageBreak/>
        <w:t>otro baja; ese breve momento duró la mirada de Beatriz hacia el punto divino, lo cual acaso sea mucho para la intensidad de su luz.</w:t>
      </w:r>
    </w:p>
    <w:p w14:paraId="2B04FF02" w14:textId="77777777" w:rsidR="00903E67" w:rsidRDefault="00903E67" w:rsidP="005636B6">
      <w:pPr>
        <w:spacing w:before="240" w:after="240"/>
      </w:pPr>
      <w:r>
        <w:t>Ahora explicará Beatriz el origen de los ángeles. Lógicamente Tomás de Aquino y su terminología están en la base de su</w:t>
      </w:r>
    </w:p>
    <w:p w14:paraId="79B7ACA4" w14:textId="77777777" w:rsidR="00903E67" w:rsidRDefault="00903E67" w:rsidP="005636B6">
      <w:pPr>
        <w:spacing w:before="240" w:after="240"/>
      </w:pPr>
      <w:r>
        <w:t>exposición.</w:t>
      </w:r>
    </w:p>
    <w:p w14:paraId="16670345" w14:textId="77777777" w:rsidR="00903E67" w:rsidRDefault="00903E67" w:rsidP="005636B6">
      <w:pPr>
        <w:spacing w:before="240" w:after="240"/>
      </w:pPr>
      <w:r>
        <w:t>- Antes de la creación no existía el tiempo.</w:t>
      </w:r>
    </w:p>
    <w:p w14:paraId="08F532EE" w14:textId="77777777" w:rsidR="00903E67" w:rsidRDefault="00903E67" w:rsidP="005636B6">
      <w:pPr>
        <w:spacing w:before="240" w:after="240"/>
      </w:pPr>
      <w:r>
        <w:t>y ss. Es decir, ya forma o acto puro, los ángeles a los que puso en el cielo; ya materia o potencia pura, es decir, el mundo</w:t>
      </w:r>
    </w:p>
    <w:p w14:paraId="41AF852A" w14:textId="77777777" w:rsidR="00903E67" w:rsidRDefault="00903E67" w:rsidP="005636B6">
      <w:pPr>
        <w:spacing w:before="240" w:after="240"/>
      </w:pPr>
      <w:r>
        <w:t>material que quedó abajo; ya forma y materia unidas, es decir, el hombre que quedó entre uno y otro. Estos tres rangos fueron creados</w:t>
      </w:r>
    </w:p>
    <w:p w14:paraId="059478A6" w14:textId="77777777" w:rsidR="00903E67" w:rsidRDefault="00903E67" w:rsidP="005636B6">
      <w:pPr>
        <w:spacing w:before="240" w:after="240"/>
      </w:pPr>
      <w:r>
        <w:t>simultáneamente.</w:t>
      </w:r>
    </w:p>
    <w:p w14:paraId="2BE52A5C" w14:textId="77777777" w:rsidR="00903E67" w:rsidRDefault="00903E67" w:rsidP="005636B6">
      <w:pPr>
        <w:spacing w:before="240" w:after="240"/>
      </w:pPr>
      <w:r>
        <w:t>Al mismo tiempo que las sustancias fue creado el orden que las regía.</w:t>
      </w:r>
    </w:p>
    <w:p w14:paraId="1196CBCA" w14:textId="77777777" w:rsidR="00903E67" w:rsidRDefault="00903E67" w:rsidP="005636B6">
      <w:pPr>
        <w:spacing w:before="240" w:after="240"/>
      </w:pPr>
      <w:r>
        <w:t>- San Jerónimo estaba equivocado, según Santo Tomás, porque si los ángeles son acto puro, y su misión es mover los</w:t>
      </w:r>
    </w:p>
    <w:p w14:paraId="6114B8FB" w14:textId="77777777" w:rsidR="00903E67" w:rsidRDefault="00903E67" w:rsidP="005636B6">
      <w:pPr>
        <w:spacing w:before="240" w:after="240"/>
      </w:pPr>
      <w:r>
        <w:t>cielos, no podían estar inactivos si hubieran sido creados antes que el resto del universo, pues entonces estarían sólo en potencia. Así</w:t>
      </w:r>
    </w:p>
    <w:p w14:paraId="730962A7" w14:textId="77777777" w:rsidR="00903E67" w:rsidRDefault="00903E67" w:rsidP="005636B6">
      <w:pPr>
        <w:spacing w:before="240" w:after="240"/>
      </w:pPr>
      <w:r>
        <w:t>es que la razón confirma la autoridad de la doctrina.</w:t>
      </w:r>
    </w:p>
    <w:p w14:paraId="4A1A88F8" w14:textId="77777777" w:rsidR="00903E67" w:rsidRDefault="00903E67" w:rsidP="005636B6">
      <w:pPr>
        <w:spacing w:before="240" w:after="240"/>
      </w:pPr>
      <w:r>
        <w:t>Enseguida se produjo la rebelión de Lucifer y sus secuaces, que turbaron la paz de la tierra.</w:t>
      </w:r>
    </w:p>
    <w:p w14:paraId="770565EF" w14:textId="77777777" w:rsidR="00903E67" w:rsidRDefault="00903E67" w:rsidP="005636B6">
      <w:pPr>
        <w:spacing w:before="240" w:after="240"/>
      </w:pPr>
      <w:r>
        <w:t>Que su existencia dependía de la voluntad de Dios.</w:t>
      </w:r>
    </w:p>
    <w:p w14:paraId="25248BD8" w14:textId="77777777" w:rsidR="00903E67" w:rsidRDefault="00903E67" w:rsidP="005636B6">
      <w:pPr>
        <w:spacing w:before="240" w:after="240"/>
      </w:pPr>
      <w:r>
        <w:t>¿Tienen memoria los ángeles? Ardua cuestión ésta para los teólogos medievales, para cuya resolución hay que distinguir el</w:t>
      </w:r>
    </w:p>
    <w:p w14:paraId="0615A76D" w14:textId="77777777" w:rsidR="00903E67" w:rsidRDefault="00903E67" w:rsidP="005636B6">
      <w:pPr>
        <w:spacing w:before="240" w:after="240"/>
      </w:pPr>
      <w:r>
        <w:lastRenderedPageBreak/>
        <w:t>doble significado de la palabra «memoria». Si ésta significa la facultad de conservar en la mente una cognición, está claro que la</w:t>
      </w:r>
    </w:p>
    <w:p w14:paraId="07C4BECB" w14:textId="77777777" w:rsidR="00903E67" w:rsidRDefault="00903E67" w:rsidP="005636B6">
      <w:pPr>
        <w:spacing w:before="240" w:after="240"/>
      </w:pPr>
      <w:r>
        <w:t>tienen, pues las conservan todas; si se trata en cambio de traer a la mente una cognicion pasada, carecen de ella, pues para esto</w:t>
      </w:r>
    </w:p>
    <w:p w14:paraId="21D81C15" w14:textId="77777777" w:rsidR="00903E67" w:rsidRDefault="00903E67" w:rsidP="005636B6">
      <w:pPr>
        <w:spacing w:before="240" w:after="240"/>
      </w:pPr>
      <w:r>
        <w:t>deberían haber primero olvidado, cosa que en los ángeles es imposible.</w:t>
      </w:r>
    </w:p>
    <w:p w14:paraId="7ABA1D27" w14:textId="77777777" w:rsidR="00903E67" w:rsidRDefault="00903E67" w:rsidP="005636B6">
      <w:pPr>
        <w:spacing w:before="240" w:after="240"/>
      </w:pPr>
      <w:r>
        <w:t>Los que enseñan aquello en lo que ellos mismos no creen.</w:t>
      </w:r>
    </w:p>
    <w:p w14:paraId="50FD64F7" w14:textId="77777777" w:rsidR="00903E67" w:rsidRDefault="00903E67" w:rsidP="005636B6">
      <w:pPr>
        <w:spacing w:before="240" w:after="240"/>
      </w:pPr>
      <w:r>
        <w:t>Beatriz equipara el afán de saber con el orgullo de los ángeles rebeldes.</w:t>
      </w:r>
    </w:p>
    <w:p w14:paraId="2417450E" w14:textId="77777777" w:rsidR="00903E67" w:rsidRDefault="00903E67" w:rsidP="005636B6">
      <w:pPr>
        <w:spacing w:before="240" w:after="240"/>
      </w:pPr>
      <w:r>
        <w:t>- Ejemplos de discusiones inútiles que hacen olvidar las simples enseñanzas evangélicas. Unos dicen que la luna eclipsó</w:t>
      </w:r>
    </w:p>
    <w:p w14:paraId="2BC0DE16" w14:textId="77777777" w:rsidR="00903E67" w:rsidRDefault="00903E67" w:rsidP="005636B6">
      <w:pPr>
        <w:spacing w:before="240" w:after="240"/>
      </w:pPr>
      <w:r>
        <w:t>al sol cuando murió Cristo. Otros que la luz se apagó por sí misma, por lo que el cielo se oscureció por igual en todas partes, y no sólo</w:t>
      </w:r>
    </w:p>
    <w:p w14:paraId="2114CE15" w14:textId="77777777" w:rsidR="00903E67" w:rsidRDefault="00903E67" w:rsidP="005636B6">
      <w:pPr>
        <w:spacing w:before="240" w:after="240"/>
      </w:pPr>
      <w:r>
        <w:t>en Jerusalén.</w:t>
      </w:r>
    </w:p>
    <w:p w14:paraId="3632B82C" w14:textId="77777777" w:rsidR="00903E67" w:rsidRDefault="00903E67" w:rsidP="005636B6">
      <w:pPr>
        <w:spacing w:before="240" w:after="240"/>
      </w:pPr>
      <w:r>
        <w:t>Nombres muy comunes en la Florencia de la época.</w:t>
      </w:r>
    </w:p>
    <w:p w14:paraId="52D040D5" w14:textId="77777777" w:rsidR="00903E67" w:rsidRDefault="00903E67" w:rsidP="005636B6">
      <w:pPr>
        <w:spacing w:before="240" w:after="240"/>
      </w:pPr>
      <w:r>
        <w:t>Estas falsas doctrinas hacen que el rebaño de los fieles no sepa a qué carta quedarse y se extravíe.</w:t>
      </w:r>
    </w:p>
    <w:p w14:paraId="1A5404D9" w14:textId="77777777" w:rsidR="00903E67" w:rsidRDefault="00903E67" w:rsidP="005636B6">
      <w:pPr>
        <w:spacing w:before="240" w:after="240"/>
      </w:pPr>
      <w:r>
        <w:t>Alusión a la capa de los dominicos o predicadores, muy dados a inútiles disquisiciones teológicas, que se hincha de vanidad.</w:t>
      </w:r>
    </w:p>
    <w:p w14:paraId="244AA7AA" w14:textId="77777777" w:rsidR="00903E67" w:rsidRDefault="00903E67" w:rsidP="005636B6">
      <w:pPr>
        <w:spacing w:before="240" w:after="240"/>
      </w:pPr>
      <w:r>
        <w:t>Ahora Beatriz, trayéndolo un poco por los pelos, va a aludir a las indulgencias, con las que el clero engaña al pueblo sencillo y</w:t>
      </w:r>
    </w:p>
    <w:p w14:paraId="5F0EEC63" w14:textId="77777777" w:rsidR="00903E67" w:rsidRDefault="00903E67" w:rsidP="005636B6">
      <w:pPr>
        <w:spacing w:before="240" w:after="240"/>
      </w:pPr>
      <w:r>
        <w:t>crédulo, sin saber ellos mismos si en realidad sirven para algo, El pájaro que anida en el capuz es el propio diablo.</w:t>
      </w:r>
    </w:p>
    <w:p w14:paraId="5A8F84AE" w14:textId="77777777" w:rsidR="00903E67" w:rsidRDefault="00903E67" w:rsidP="005636B6">
      <w:pPr>
        <w:spacing w:before="240" w:after="240"/>
      </w:pPr>
      <w:r>
        <w:lastRenderedPageBreak/>
        <w:t>Los monjes antonianos. Recordad que el famoso eremita San Antonio era representado con un cerdo, y aún hoy es el patrón de</w:t>
      </w:r>
    </w:p>
    <w:p w14:paraId="4EE1E492" w14:textId="77777777" w:rsidR="00903E67" w:rsidRDefault="00903E67" w:rsidP="005636B6">
      <w:pPr>
        <w:spacing w:before="240" w:after="240"/>
      </w:pPr>
      <w:r>
        <w:t>los animales.</w:t>
      </w:r>
    </w:p>
    <w:p w14:paraId="4B0A9B51" w14:textId="77777777" w:rsidR="00903E67" w:rsidRDefault="00903E67" w:rsidP="005636B6">
      <w:pPr>
        <w:spacing w:before="240" w:after="240"/>
      </w:pPr>
      <w:r>
        <w:t>Daniel VII, , «diez mil millares le servían, y diez mil decenas de millares estaban ante él».</w:t>
      </w:r>
    </w:p>
    <w:p w14:paraId="70F549F0" w14:textId="77777777" w:rsidR="00903E67" w:rsidRDefault="00903E67" w:rsidP="005636B6">
      <w:pPr>
        <w:spacing w:before="240" w:after="240"/>
      </w:pPr>
      <w:r>
        <w:t>- Cada uno de los ángeles recibe la luz divina con un diferente grado de intensidad. El antecedente de «la» es «esta</w:t>
      </w:r>
    </w:p>
    <w:p w14:paraId="0D228263" w14:textId="77777777" w:rsidR="00903E67" w:rsidRDefault="00903E67" w:rsidP="005636B6">
      <w:pPr>
        <w:spacing w:before="240" w:after="240"/>
      </w:pPr>
      <w:r>
        <w:t>naturaleza» del v. .</w:t>
      </w:r>
    </w:p>
    <w:p w14:paraId="7FF0CFBA" w14:textId="77777777" w:rsidR="00903E67" w:rsidRDefault="00903E67" w:rsidP="005636B6">
      <w:pPr>
        <w:spacing w:before="240" w:after="240"/>
      </w:pPr>
      <w:r>
        <w:t>- Cuando es mediodía a seis mil millas de distancia, donde nos encontramos nosotros es una hora antes del alba, y la tierra</w:t>
      </w:r>
    </w:p>
    <w:p w14:paraId="545E0283" w14:textId="77777777" w:rsidR="00903E67" w:rsidRDefault="00903E67" w:rsidP="005636B6">
      <w:pPr>
        <w:spacing w:before="240" w:after="240"/>
      </w:pPr>
      <w:r>
        <w:t>proyecta un cono de sombra horizontal en dirección opuesta al sol; en ese momento el ciclo comienza a esclarecer y algunas de las</w:t>
      </w:r>
    </w:p>
    <w:p w14:paraId="359343D1" w14:textId="77777777" w:rsidR="00903E67" w:rsidRDefault="00903E67" w:rsidP="005636B6">
      <w:pPr>
        <w:spacing w:before="240" w:after="240"/>
      </w:pPr>
      <w:r>
        <w:t>estrellas van desapareciendo; luego, con la llegada de la aurora, terminan por desaparecer todas ellas. De igual manera desapareció de</w:t>
      </w:r>
    </w:p>
    <w:p w14:paraId="6D9D75CD" w14:textId="77777777" w:rsidR="00903E67" w:rsidRDefault="00903E67" w:rsidP="005636B6">
      <w:pPr>
        <w:spacing w:before="240" w:after="240"/>
      </w:pPr>
      <w:r>
        <w:t>su vista el coro de los ángeles que rodeaban a Dios.</w:t>
      </w:r>
    </w:p>
    <w:p w14:paraId="4CBD213F" w14:textId="77777777" w:rsidR="00903E67" w:rsidRDefault="00903E67" w:rsidP="005636B6">
      <w:pPr>
        <w:spacing w:before="240" w:after="240"/>
      </w:pPr>
      <w:r>
        <w:t>«Los autores de tragedias o los de comedias nunca tuvieron que superar un escollo tan insalvable en algún pasaje de sus obras</w:t>
      </w:r>
    </w:p>
    <w:p w14:paraId="0EB15DC2" w14:textId="77777777" w:rsidR="00903E67" w:rsidRDefault="00903E67" w:rsidP="005636B6">
      <w:pPr>
        <w:spacing w:before="240" w:after="240"/>
      </w:pPr>
      <w:r>
        <w:t>como el que yo debo atravesar ahora, al describir la belleza de Beatriz», ahora que van a pasar del Primer Móvil al cielo Empíreo,</w:t>
      </w:r>
    </w:p>
    <w:p w14:paraId="45669638" w14:textId="77777777" w:rsidR="00903E67" w:rsidRDefault="00903E67" w:rsidP="005636B6">
      <w:pPr>
        <w:spacing w:before="240" w:after="240"/>
      </w:pPr>
      <w:r>
        <w:t>meta de su viaje.</w:t>
      </w:r>
    </w:p>
    <w:p w14:paraId="0B9DCBC5" w14:textId="77777777" w:rsidR="00903E67" w:rsidRDefault="00903E67" w:rsidP="005636B6">
      <w:pPr>
        <w:spacing w:before="240" w:after="240"/>
      </w:pPr>
      <w:r>
        <w:t>»Los ángeles y los bienaventurados, que se te mostrarán tal como son, y no como hasta ahora, que sólo los has visto en forma</w:t>
      </w:r>
    </w:p>
    <w:p w14:paraId="3F9F0DD9" w14:textId="77777777" w:rsidR="00903E67" w:rsidRDefault="00903E67" w:rsidP="005636B6">
      <w:pPr>
        <w:spacing w:before="240" w:after="240"/>
      </w:pPr>
      <w:r>
        <w:lastRenderedPageBreak/>
        <w:t>de luces diversas.»</w:t>
      </w:r>
    </w:p>
    <w:p w14:paraId="53E30A09" w14:textId="77777777" w:rsidR="00903E67" w:rsidRDefault="00903E67" w:rsidP="005636B6">
      <w:pPr>
        <w:spacing w:before="240" w:after="240"/>
      </w:pPr>
      <w:r>
        <w:t>Brilló alrededor mío.</w:t>
      </w:r>
    </w:p>
    <w:p w14:paraId="4804CAB1" w14:textId="77777777" w:rsidR="00903E67" w:rsidRDefault="00903E67" w:rsidP="005636B6">
      <w:pPr>
        <w:spacing w:before="240" w:after="240"/>
      </w:pPr>
      <w:r>
        <w:t>Es el río de la gracia divina. El significado alegórico de esta visión casi entorpece su belleza, pero digamos que las dos orillas</w:t>
      </w:r>
    </w:p>
    <w:p w14:paraId="7AE0D6D1" w14:textId="77777777" w:rsidR="00903E67" w:rsidRDefault="00903E67" w:rsidP="005636B6">
      <w:pPr>
        <w:spacing w:before="240" w:after="240"/>
      </w:pPr>
      <w:r>
        <w:t>suelen ser interpretadas como los dos testamentos, las chispas son los ángeles y las flores los bienaventurados, que luego se</w:t>
      </w:r>
    </w:p>
    <w:p w14:paraId="1E9E0D0F" w14:textId="77777777" w:rsidR="00903E67" w:rsidRDefault="00903E67" w:rsidP="005636B6">
      <w:pPr>
        <w:spacing w:before="240" w:after="240"/>
      </w:pPr>
      <w:r>
        <w:t>convertirán en una inmensa rosa que imaginaremos mejor como un anfiteatro.</w:t>
      </w:r>
    </w:p>
    <w:p w14:paraId="3067B91D" w14:textId="77777777" w:rsidR="00903E67" w:rsidRDefault="00903E67" w:rsidP="005636B6">
      <w:pPr>
        <w:spacing w:before="240" w:after="240"/>
      </w:pPr>
      <w:r>
        <w:t>En la superficie convexa del Primer Móvil.</w:t>
      </w:r>
    </w:p>
    <w:p w14:paraId="16355E03" w14:textId="77777777" w:rsidR="00903E67" w:rsidRDefault="00903E67" w:rsidP="005636B6">
      <w:pPr>
        <w:spacing w:before="240" w:after="240"/>
      </w:pPr>
      <w:r>
        <w:t>Los bienaventurados.</w:t>
      </w:r>
    </w:p>
    <w:p w14:paraId="18644FB7" w14:textId="77777777" w:rsidR="00903E67" w:rsidRDefault="00903E67" w:rsidP="005636B6">
      <w:pPr>
        <w:spacing w:before="240" w:after="240"/>
      </w:pPr>
      <w:r>
        <w:t>Al mismo centro de la rosa.</w:t>
      </w:r>
    </w:p>
    <w:p w14:paraId="5B52E2EA" w14:textId="77777777" w:rsidR="00903E67" w:rsidRDefault="00903E67" w:rsidP="005636B6">
      <w:pPr>
        <w:spacing w:before="240" w:after="240"/>
      </w:pPr>
      <w:r>
        <w:t>Enrique VII, tantas veces aludido ya en estas notas, que morirá .n , siete años antes que Dante.</w:t>
      </w:r>
    </w:p>
    <w:p w14:paraId="15D81722" w14:textId="77777777" w:rsidR="00903E67" w:rsidRDefault="00903E67" w:rsidP="005636B6">
      <w:pPr>
        <w:spacing w:before="240" w:after="240"/>
      </w:pPr>
      <w:r>
        <w:t>Y de nuevo una alusión a Clemente V, que fingía ayudar a Enrique cuando en realidad lo estaba traicionando (Paraíso, XVII,</w:t>
      </w:r>
    </w:p>
    <w:p w14:paraId="1DFC2AF3" w14:textId="77777777" w:rsidR="00903E67" w:rsidRDefault="00903E67" w:rsidP="005636B6">
      <w:pPr>
        <w:spacing w:before="240" w:after="240"/>
      </w:pPr>
      <w:r>
        <w:t>).</w:t>
      </w:r>
    </w:p>
    <w:p w14:paraId="6E087D92" w14:textId="77777777" w:rsidR="00903E67" w:rsidRDefault="00903E67" w:rsidP="005636B6">
      <w:pPr>
        <w:spacing w:before="240" w:after="240"/>
      </w:pPr>
      <w:r>
        <w:t>Clemente V murió en . Sobre su suerte en los infiernos recuérdese el canto XIX, -, de la primera cantiga.</w:t>
      </w:r>
    </w:p>
    <w:p w14:paraId="56C64D50" w14:textId="77777777" w:rsidR="00903E67" w:rsidRDefault="00903E67" w:rsidP="005636B6">
      <w:pPr>
        <w:spacing w:before="240" w:after="240"/>
      </w:pPr>
      <w:r>
        <w:t>Lo mismo para Bonifacio VIII.</w:t>
      </w:r>
    </w:p>
    <w:p w14:paraId="1090D8E5" w14:textId="77777777" w:rsidR="00903E67" w:rsidRDefault="00903E67" w:rsidP="005636B6">
      <w:pPr>
        <w:spacing w:before="240" w:after="240"/>
      </w:pPr>
      <w:r>
        <w:t>-  Una milicia es la de los mortales que han alcazado la salvación; la otra que vuela en torno a la rosa que aquéllos forman</w:t>
      </w:r>
    </w:p>
    <w:p w14:paraId="1FDD9313" w14:textId="77777777" w:rsidR="00903E67" w:rsidRDefault="00903E67" w:rsidP="005636B6">
      <w:pPr>
        <w:spacing w:before="240" w:after="240"/>
      </w:pPr>
      <w:r>
        <w:t>igual que las abejas, son los ángeles.</w:t>
      </w:r>
    </w:p>
    <w:p w14:paraId="125FF721" w14:textId="77777777" w:rsidR="00903E67" w:rsidRDefault="00903E67" w:rsidP="005636B6">
      <w:pPr>
        <w:spacing w:before="240" w:after="240"/>
      </w:pPr>
      <w:r>
        <w:lastRenderedPageBreak/>
        <w:t>«Aun colocada entre la rosa y el trono divino, no nos impedía verla a nosotros ni al mismo Dios derramar su luz sobre la rosa.»</w:t>
      </w:r>
    </w:p>
    <w:p w14:paraId="06985B73" w14:textId="77777777" w:rsidR="00903E67" w:rsidRDefault="00903E67" w:rsidP="005636B6">
      <w:pPr>
        <w:spacing w:before="240" w:after="240"/>
      </w:pPr>
      <w:r>
        <w:t>Del norte, donde siempre brillan Helice y Bootes, es decir, la Osa Mayor.</w:t>
      </w:r>
    </w:p>
    <w:p w14:paraId="1DF8EF92" w14:textId="77777777" w:rsidR="00903E67" w:rsidRDefault="00903E67" w:rsidP="005636B6">
      <w:pPr>
        <w:spacing w:before="240" w:after="240"/>
      </w:pPr>
      <w:r>
        <w:t>Letrán era el palacio imperial y posteriormente el de los Papas.</w:t>
      </w:r>
    </w:p>
    <w:p w14:paraId="720B6EA1" w14:textId="77777777" w:rsidR="00903E67" w:rsidRDefault="00903E67" w:rsidP="005636B6">
      <w:pPr>
        <w:spacing w:before="240" w:after="240"/>
      </w:pPr>
      <w:r>
        <w:t>Una vez haya vuelto de su peregrinación.</w:t>
      </w:r>
    </w:p>
    <w:p w14:paraId="3BA01857" w14:textId="77777777" w:rsidR="00903E67" w:rsidRDefault="00903E67" w:rsidP="005636B6">
      <w:pPr>
        <w:spacing w:before="240" w:after="240"/>
      </w:pPr>
      <w:r>
        <w:t>Con la luz de Dios.</w:t>
      </w:r>
    </w:p>
    <w:p w14:paraId="07D29335" w14:textId="77777777" w:rsidR="00903E67" w:rsidRDefault="00903E67" w:rsidP="005636B6">
      <w:pPr>
        <w:spacing w:before="240" w:after="240"/>
      </w:pPr>
      <w:r>
        <w:t>Como antes Virgilio, ahora también Beatriz abandona al poeta peregrino sin despedirse y viene a su encuentro San Bernardo de</w:t>
      </w:r>
    </w:p>
    <w:p w14:paraId="34660450" w14:textId="77777777" w:rsidR="00903E67" w:rsidRDefault="00903E67" w:rsidP="005636B6">
      <w:pPr>
        <w:spacing w:before="240" w:after="240"/>
      </w:pPr>
      <w:r>
        <w:t>Claraval (-), promotor de la segunda cruzada e impulsor del culto mariano en la Edad Media. Fue una de las más grandes</w:t>
      </w:r>
    </w:p>
    <w:p w14:paraId="48C04369" w14:textId="77777777" w:rsidR="00903E67" w:rsidRDefault="00903E67" w:rsidP="005636B6">
      <w:pPr>
        <w:spacing w:before="240" w:after="240"/>
      </w:pPr>
      <w:r>
        <w:t>lumbreras de la espiritualidad medieval.</w:t>
      </w:r>
    </w:p>
    <w:p w14:paraId="12E6DE87" w14:textId="77777777" w:rsidR="00903E67" w:rsidRDefault="00903E67" w:rsidP="005636B6">
      <w:pPr>
        <w:spacing w:before="240" w:after="240"/>
      </w:pPr>
      <w:r>
        <w:t>De la más alta región de la atmósfera hasta lo más profundo del océano.</w:t>
      </w:r>
    </w:p>
    <w:p w14:paraId="3DF38A2E" w14:textId="77777777" w:rsidR="00903E67" w:rsidRDefault="00903E67" w:rsidP="005636B6">
      <w:pPr>
        <w:spacing w:before="240" w:after="240"/>
      </w:pPr>
      <w:r>
        <w:t>Cfr. Infierno, II.</w:t>
      </w:r>
    </w:p>
    <w:p w14:paraId="4308D5D6" w14:textId="77777777" w:rsidR="00903E67" w:rsidRDefault="00903E67" w:rsidP="005636B6">
      <w:pPr>
        <w:spacing w:before="240" w:after="240"/>
      </w:pPr>
      <w:r>
        <w:t>«Mi libertad.»</w:t>
      </w:r>
    </w:p>
    <w:p w14:paraId="45004563" w14:textId="77777777" w:rsidR="00903E67" w:rsidRDefault="00903E67" w:rsidP="005636B6">
      <w:pPr>
        <w:spacing w:before="240" w:after="240"/>
      </w:pPr>
      <w:r>
        <w:t>Es la última sonrisa que Beatriz dirige a su antiguo enamorado. Borges, el viejo dantista, glosa esta sonrisa en una página</w:t>
      </w:r>
    </w:p>
    <w:p w14:paraId="3672CE38" w14:textId="77777777" w:rsidR="00903E67" w:rsidRDefault="00903E67" w:rsidP="005636B6">
      <w:pPr>
        <w:spacing w:before="240" w:after="240"/>
      </w:pPr>
      <w:r>
        <w:t>memorable, y supone que toda la ingente obra de la Comedia sea sólo un pretexto para alcanzar este brevísimo momento.</w:t>
      </w:r>
    </w:p>
    <w:p w14:paraId="6D5DF95B" w14:textId="77777777" w:rsidR="00903E67" w:rsidRDefault="00903E67" w:rsidP="005636B6">
      <w:pPr>
        <w:spacing w:before="240" w:after="240"/>
      </w:pPr>
      <w:r>
        <w:t>Un supuesto paño de la Verónica se guarda en San Pedro de Roma; allí acudían innumerables peregrinos hasta de los más</w:t>
      </w:r>
    </w:p>
    <w:p w14:paraId="49340F0B" w14:textId="77777777" w:rsidR="00903E67" w:rsidRDefault="00903E67" w:rsidP="005636B6">
      <w:pPr>
        <w:spacing w:before="240" w:after="240"/>
      </w:pPr>
      <w:r>
        <w:t>remotos lugares, por ejemplo de Croacia, para reverenciarlo.</w:t>
      </w:r>
    </w:p>
    <w:p w14:paraId="6D3203EB" w14:textId="77777777" w:rsidR="00903E67" w:rsidRDefault="00903E67" w:rsidP="005636B6">
      <w:pPr>
        <w:spacing w:before="240" w:after="240"/>
      </w:pPr>
      <w:r>
        <w:lastRenderedPageBreak/>
        <w:t>Por donde sale el sol.</w:t>
      </w:r>
    </w:p>
    <w:p w14:paraId="32CD2FEE" w14:textId="77777777" w:rsidR="00903E67" w:rsidRDefault="00903E67" w:rsidP="005636B6">
      <w:pPr>
        <w:spacing w:before="240" w:after="240"/>
      </w:pPr>
      <w:r>
        <w:t>La belleza de la propia María.</w:t>
      </w:r>
    </w:p>
    <w:p w14:paraId="04B4841F" w14:textId="77777777" w:rsidR="00903E67" w:rsidRDefault="00903E67" w:rsidP="005636B6">
      <w:pPr>
        <w:spacing w:before="240" w:after="240"/>
      </w:pPr>
      <w:r>
        <w:t>Eva, culpable de la muerte de Cristo por su pecado, se sienta a los pies de la Virgen.</w:t>
      </w:r>
    </w:p>
    <w:p w14:paraId="1C3D57C1" w14:textId="77777777" w:rsidR="00903E67" w:rsidRDefault="00903E67" w:rsidP="005636B6">
      <w:pPr>
        <w:spacing w:before="240" w:after="240"/>
      </w:pPr>
      <w:r>
        <w:t>La hermana de Lía (Purgatorio, XXVII), que representa la vida contemplativa.</w:t>
      </w:r>
    </w:p>
    <w:p w14:paraId="785C4D51" w14:textId="77777777" w:rsidR="00903E67" w:rsidRDefault="00903E67" w:rsidP="005636B6">
      <w:pPr>
        <w:spacing w:before="240" w:after="240"/>
      </w:pPr>
      <w:r>
        <w:t>Se trata de Ruth, bisabuela de David, el cual compuso el famoso salmo conocido como «Miserere» para expiar la muerte de</w:t>
      </w:r>
    </w:p>
    <w:p w14:paraId="080F2433" w14:textId="77777777" w:rsidR="00903E67" w:rsidRDefault="00903E67" w:rsidP="005636B6">
      <w:pPr>
        <w:spacing w:before="240" w:after="240"/>
      </w:pPr>
      <w:r>
        <w:t>Urias.</w:t>
      </w:r>
    </w:p>
    <w:p w14:paraId="47EC7119" w14:textId="77777777" w:rsidR="00903E67" w:rsidRDefault="00903E67" w:rsidP="005636B6">
      <w:pPr>
        <w:spacing w:before="240" w:after="240"/>
      </w:pPr>
      <w:r>
        <w:t>y ss. Esta serie de santas mujeres bíblicas sirve de separación entre aquellos que creyeron en Cristo antes de su llegada -el</w:t>
      </w:r>
    </w:p>
    <w:p w14:paraId="54BBAB3D" w14:textId="77777777" w:rsidR="00903E67" w:rsidRDefault="00903E67" w:rsidP="005636B6">
      <w:pPr>
        <w:spacing w:before="240" w:after="240"/>
      </w:pPr>
      <w:r>
        <w:t>Viejo Testamento-- y los que creyeron después y pudieron ser bautizados.</w:t>
      </w:r>
    </w:p>
    <w:p w14:paraId="3EA53739" w14:textId="77777777" w:rsidR="00903E67" w:rsidRDefault="00903E67" w:rsidP="005636B6">
      <w:pPr>
        <w:spacing w:before="240" w:after="240"/>
      </w:pPr>
      <w:r>
        <w:t>Porque aún quedan bienaventurados por venir, pues o bien no han muerto aún o están en el Purgatorio.</w:t>
      </w:r>
    </w:p>
    <w:p w14:paraId="63446D68" w14:textId="77777777" w:rsidR="00903E67" w:rsidRDefault="00903E67" w:rsidP="005636B6">
      <w:pPr>
        <w:spacing w:before="240" w:after="240"/>
      </w:pPr>
      <w:r>
        <w:t>San Juan Bautista, cuyo escaño hace pareja con el de la Virgen y bajo el cual hay una línea de santos varones que separan</w:t>
      </w:r>
    </w:p>
    <w:p w14:paraId="5326179B" w14:textId="77777777" w:rsidR="00903E67" w:rsidRDefault="00903E67" w:rsidP="005636B6">
      <w:pPr>
        <w:spacing w:before="240" w:after="240"/>
      </w:pPr>
      <w:r>
        <w:t>también una de otra zona de la rosa.</w:t>
      </w:r>
    </w:p>
    <w:p w14:paraId="77647391" w14:textId="77777777" w:rsidR="00903E67" w:rsidRDefault="00903E67" w:rsidP="005636B6">
      <w:pPr>
        <w:spacing w:before="240" w:after="240"/>
      </w:pPr>
      <w:r>
        <w:t>No por sus méritos, sino por los de sus padres.</w:t>
      </w:r>
    </w:p>
    <w:p w14:paraId="63B26ED8" w14:textId="77777777" w:rsidR="00903E67" w:rsidRDefault="00903E67" w:rsidP="005636B6">
      <w:pPr>
        <w:spacing w:before="240" w:after="240"/>
      </w:pPr>
      <w:r>
        <w:t>La diferencia puesta por Dios entre los hombres se ejemplifica en el caso de Esaú y Jacob.</w:t>
      </w:r>
    </w:p>
    <w:p w14:paraId="4F534755" w14:textId="77777777" w:rsidR="00903E67" w:rsidRDefault="00903E67" w:rsidP="005636B6">
      <w:pPr>
        <w:spacing w:before="240" w:after="240"/>
      </w:pPr>
      <w:r>
        <w:lastRenderedPageBreak/>
        <w:t>Es decir, como Dios quiere, al igual que hace a unos rubios y a otros morenos.</w:t>
      </w:r>
    </w:p>
    <w:p w14:paraId="48E4732D" w14:textId="77777777" w:rsidR="00903E67" w:rsidRDefault="00903E67" w:rsidP="005636B6">
      <w:pPr>
        <w:spacing w:before="240" w:after="240"/>
      </w:pPr>
      <w:r>
        <w:t>- Son las condiciones aludidas en el v.  Desde Adán hasta Abraham bastaba con la fe de los padres, desde Abraham a</w:t>
      </w:r>
    </w:p>
    <w:p w14:paraId="7F236361" w14:textId="77777777" w:rsidR="00903E67" w:rsidRDefault="00903E67" w:rsidP="005636B6">
      <w:pPr>
        <w:spacing w:before="240" w:after="240"/>
      </w:pPr>
      <w:r>
        <w:t>Cristo era menester la circuncisión; desde Cristo hasta ahora se necesita el bautismo, y los que mueren sin él deben permanecer en el</w:t>
      </w:r>
    </w:p>
    <w:p w14:paraId="0BA87EDF" w14:textId="77777777" w:rsidR="00903E67" w:rsidRDefault="00903E67" w:rsidP="005636B6">
      <w:pPr>
        <w:spacing w:before="240" w:after="240"/>
      </w:pPr>
      <w:r>
        <w:t>Limbo (Infíerno, IV).</w:t>
      </w:r>
    </w:p>
    <w:p w14:paraId="5A17E396" w14:textId="77777777" w:rsidR="00903E67" w:rsidRDefault="00903E67" w:rsidP="005636B6">
      <w:pPr>
        <w:spacing w:before="240" w:after="240"/>
      </w:pPr>
      <w:r>
        <w:t>La Virgen nuevamente celebrada por el arcángel Gabriel.,</w:t>
      </w:r>
    </w:p>
    <w:p w14:paraId="6182E2A2" w14:textId="77777777" w:rsidR="00903E67" w:rsidRDefault="00903E67" w:rsidP="005636B6">
      <w:pPr>
        <w:spacing w:before="240" w:after="240"/>
      </w:pPr>
      <w:r>
        <w:t>San Bernardo enumeró a bienaventurados ya conocidos por nosotros, pero ahora ocupando el verdadero lugar que les</w:t>
      </w:r>
    </w:p>
    <w:p w14:paraId="753D4554" w14:textId="77777777" w:rsidR="00903E67" w:rsidRDefault="00903E67" w:rsidP="005636B6">
      <w:pPr>
        <w:spacing w:before="240" w:after="240"/>
      </w:pPr>
      <w:r>
        <w:t>corresponde en el Empíreo: Adán, San Pedro, San Juan Evangelista, Moisés.</w:t>
      </w:r>
    </w:p>
    <w:p w14:paraId="4A99979C" w14:textId="77777777" w:rsidR="00903E67" w:rsidRDefault="00903E67" w:rsidP="005636B6">
      <w:pPr>
        <w:spacing w:before="240" w:after="240"/>
      </w:pPr>
      <w:r>
        <w:t>Ana, madre de la Virgen.</w:t>
      </w:r>
    </w:p>
    <w:p w14:paraId="015A0B53" w14:textId="77777777" w:rsidR="00903E67" w:rsidRDefault="00903E67" w:rsidP="005636B6">
      <w:pPr>
        <w:spacing w:before="240" w:after="240"/>
      </w:pPr>
      <w:r>
        <w:t>Santa Lucia (Infierno, II; Purgatorio, IX) se encuentra frente a Adán.</w:t>
      </w:r>
    </w:p>
    <w:p w14:paraId="767125D9" w14:textId="77777777" w:rsidR="00903E67" w:rsidRDefault="00903E67" w:rsidP="005636B6">
      <w:pPr>
        <w:spacing w:before="240" w:after="240"/>
      </w:pPr>
      <w:r>
        <w:t>Pues se está acabando el tiempo concedido a tu contemplación, que es casi como un sueño.</w:t>
      </w:r>
    </w:p>
    <w:p w14:paraId="6DC5E699" w14:textId="77777777" w:rsidR="00903E67" w:rsidRDefault="00903E67" w:rsidP="005636B6">
      <w:pPr>
        <w:spacing w:before="240" w:after="240"/>
      </w:pPr>
      <w:r>
        <w:t>«Para que atiendas mis plegarias.»</w:t>
      </w:r>
    </w:p>
    <w:p w14:paraId="5C2C6F32" w14:textId="77777777" w:rsidR="00903E67" w:rsidRDefault="00903E67" w:rsidP="005636B6">
      <w:pPr>
        <w:spacing w:before="240" w:after="240"/>
      </w:pPr>
      <w:r>
        <w:t>Que sólo conserva una vaga impresión del sueño, pero sin poder recordar los detalles.</w:t>
      </w:r>
    </w:p>
    <w:p w14:paraId="2FB2B57F" w14:textId="77777777" w:rsidR="00903E67" w:rsidRDefault="00903E67" w:rsidP="005636B6">
      <w:pPr>
        <w:spacing w:before="240" w:after="240"/>
      </w:pPr>
      <w:r>
        <w:t>Cuenta Virgilio que La Sibila de Cumas escribía sus oráculos en hojas de árboles, que el viento no tardaba en llevarse (Eneida,</w:t>
      </w:r>
    </w:p>
    <w:p w14:paraId="75E984ED" w14:textId="77777777" w:rsidR="00903E67" w:rsidRDefault="00903E67" w:rsidP="005636B6">
      <w:pPr>
        <w:spacing w:before="240" w:after="240"/>
      </w:pPr>
      <w:r>
        <w:t>III).</w:t>
      </w:r>
    </w:p>
    <w:p w14:paraId="1A9D765B" w14:textId="77777777" w:rsidR="00903E67" w:rsidRDefault="00903E67" w:rsidP="005636B6">
      <w:pPr>
        <w:spacing w:before="240" w:after="240"/>
      </w:pPr>
      <w:r>
        <w:lastRenderedPageBreak/>
        <w:t>Al contrario que las otras luces que se ha encontrado en el Paraíso que le han obhgado a cerrar los ojos, la luz divina acrecienta</w:t>
      </w:r>
    </w:p>
    <w:p w14:paraId="25D23715" w14:textId="77777777" w:rsidR="00903E67" w:rsidRDefault="00903E67" w:rsidP="005636B6">
      <w:pPr>
        <w:spacing w:before="240" w:after="240"/>
      </w:pPr>
      <w:r>
        <w:t>la capacidad de ver en aquel que la contempla y ciega si se apartan los ojos de ella.</w:t>
      </w:r>
    </w:p>
    <w:p w14:paraId="0C97F90C" w14:textId="77777777" w:rsidR="00903E67" w:rsidRDefault="00903E67" w:rsidP="005636B6">
      <w:pPr>
        <w:spacing w:before="240" w:after="240"/>
      </w:pPr>
      <w:r>
        <w:t>«El breve instante que pude contemplar la luz divina ha causado en mí más olvido que veinticinco siglos a la hazaña de los</w:t>
      </w:r>
    </w:p>
    <w:p w14:paraId="3D3A01B9" w14:textId="77777777" w:rsidR="00903E67" w:rsidRDefault="00903E67" w:rsidP="005636B6">
      <w:pPr>
        <w:spacing w:before="240" w:after="240"/>
      </w:pPr>
      <w:r>
        <w:t>Argonautas, que fue admiración del propio Neptuno, por ser el primer navío que surcaba los mares.» De todas maneras, es un terceto</w:t>
      </w:r>
    </w:p>
    <w:p w14:paraId="7560F12B" w14:textId="77777777" w:rsidR="00903E67" w:rsidRDefault="00903E67" w:rsidP="005636B6">
      <w:pPr>
        <w:spacing w:before="240" w:after="240"/>
      </w:pPr>
      <w:r>
        <w:t>que ha suscitado muchas controversias.</w:t>
      </w:r>
    </w:p>
    <w:p w14:paraId="2310EC18" w14:textId="77777777" w:rsidR="00903E67" w:rsidRDefault="00903E67" w:rsidP="005636B6">
      <w:pPr>
        <w:spacing w:before="240" w:after="240"/>
      </w:pPr>
      <w:r>
        <w:t>- Dios es inmutable y también su luz, pero al ir transformándose Dante, haciéndose más perfecto, parece que la luz</w:t>
      </w:r>
    </w:p>
    <w:p w14:paraId="5B3E16BB" w14:textId="77777777" w:rsidR="00903E67" w:rsidRDefault="00903E67" w:rsidP="005636B6">
      <w:pPr>
        <w:spacing w:before="240" w:after="240"/>
      </w:pPr>
      <w:r>
        <w:t>también cambiase.</w:t>
      </w:r>
    </w:p>
    <w:p w14:paraId="77FADEBE" w14:textId="77777777" w:rsidR="00903E67" w:rsidRDefault="00903E67" w:rsidP="005636B6">
      <w:pPr>
        <w:spacing w:before="240" w:after="240"/>
      </w:pPr>
      <w:r>
        <w:t>No para decir lo que vi, sino sólo lo que puedo recordar.</w:t>
      </w:r>
    </w:p>
    <w:p w14:paraId="6E4024EB" w14:textId="77777777" w:rsidR="00903E67" w:rsidRDefault="00903E67" w:rsidP="005636B6">
      <w:pPr>
        <w:spacing w:before="240" w:after="240"/>
      </w:pPr>
      <w:r>
        <w:t>- Las tres personas de la Trinidad; el Hijo es reflejo del Padre, y el Espíritu Santo es el vínculo que une a la Primera con</w:t>
      </w:r>
    </w:p>
    <w:p w14:paraId="2DD53BFD" w14:textId="77777777" w:rsidR="00903E67" w:rsidRDefault="00903E67" w:rsidP="005636B6">
      <w:pPr>
        <w:spacing w:before="240" w:after="240"/>
      </w:pPr>
      <w:r>
        <w:t>la Segunda persona.</w:t>
      </w:r>
    </w:p>
    <w:p w14:paraId="686B330C" w14:textId="77777777" w:rsidR="00903E67" w:rsidRDefault="00903E67" w:rsidP="005636B6">
      <w:pPr>
        <w:spacing w:before="240" w:after="240"/>
      </w:pPr>
      <w:r>
        <w:t>En el círculo que corresponde a la persona del Hijo encarnado, Dante cree ver una figura humana.</w:t>
      </w:r>
    </w:p>
    <w:p w14:paraId="739240E7" w14:textId="77777777" w:rsidR="00903E67" w:rsidRDefault="00903E67" w:rsidP="005636B6">
      <w:pPr>
        <w:spacing w:before="240" w:after="240"/>
      </w:pPr>
      <w:r>
        <w:t>Cómo se unía la naturaleza divina de Cristo -el círculo- con la humana -la imagen del hombre. Como se ve, la imagen está en</w:t>
      </w:r>
    </w:p>
    <w:p w14:paraId="4CD0CD30" w14:textId="77777777" w:rsidR="00903E67" w:rsidRDefault="00903E67" w:rsidP="005636B6">
      <w:pPr>
        <w:spacing w:before="240" w:after="240"/>
      </w:pPr>
      <w:r>
        <w:t>correspondencia con la del geómetra empecinado en cuadrar el círculo.</w:t>
      </w:r>
    </w:p>
    <w:p w14:paraId="015C7A3E" w14:textId="77777777" w:rsidR="00903E67" w:rsidRDefault="00903E67" w:rsidP="005636B6">
      <w:pPr>
        <w:spacing w:before="240" w:after="240"/>
      </w:pPr>
      <w:r>
        <w:lastRenderedPageBreak/>
        <w:t>Un nuevo rayo de la sabiduría divina, que por un momento colmó todos los anhelos de saber de Dante, aunque luego lo haya</w:t>
      </w:r>
    </w:p>
    <w:p w14:paraId="53CA3ACB" w14:textId="77777777" w:rsidR="00903E67" w:rsidRDefault="00903E67" w:rsidP="005636B6">
      <w:pPr>
        <w:spacing w:before="240" w:after="240"/>
      </w:pPr>
      <w:r>
        <w:t>olvidado.</w:t>
      </w:r>
    </w:p>
    <w:p w14:paraId="0AD37056" w14:textId="698D3C0D" w:rsidR="00602BC1" w:rsidRPr="00113D71" w:rsidRDefault="00903E67" w:rsidP="005636B6">
      <w:pPr>
        <w:spacing w:before="240" w:after="240"/>
      </w:pPr>
      <w:r>
        <w:t>Fin.</w:t>
      </w:r>
    </w:p>
    <w:sectPr w:rsidR="00602BC1" w:rsidRPr="00113D71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EC0DB" w14:textId="77777777" w:rsidR="00822179" w:rsidRDefault="00822179" w:rsidP="00F357D0">
      <w:pPr>
        <w:spacing w:before="0" w:after="0" w:line="240" w:lineRule="auto"/>
      </w:pPr>
      <w:r>
        <w:separator/>
      </w:r>
    </w:p>
  </w:endnote>
  <w:endnote w:type="continuationSeparator" w:id="0">
    <w:p w14:paraId="25852858" w14:textId="77777777" w:rsidR="00822179" w:rsidRDefault="00822179" w:rsidP="00F357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7262545"/>
      <w:docPartObj>
        <w:docPartGallery w:val="Page Numbers (Bottom of Page)"/>
        <w:docPartUnique/>
      </w:docPartObj>
    </w:sdtPr>
    <w:sdtEndPr/>
    <w:sdtContent>
      <w:p w14:paraId="23867265" w14:textId="0014BD49" w:rsidR="003914FE" w:rsidRDefault="003914FE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B00814F" w14:textId="6DFA1A07" w:rsidR="00F357D0" w:rsidRDefault="00F357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AF912" w14:textId="77777777" w:rsidR="00822179" w:rsidRDefault="00822179" w:rsidP="00F357D0">
      <w:pPr>
        <w:spacing w:before="0" w:after="0" w:line="240" w:lineRule="auto"/>
      </w:pPr>
      <w:r>
        <w:separator/>
      </w:r>
    </w:p>
  </w:footnote>
  <w:footnote w:type="continuationSeparator" w:id="0">
    <w:p w14:paraId="19A12B09" w14:textId="77777777" w:rsidR="00822179" w:rsidRDefault="00822179" w:rsidP="00F357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7B4C02"/>
    <w:multiLevelType w:val="hybridMultilevel"/>
    <w:tmpl w:val="5FDAA500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9F1"/>
    <w:rsid w:val="000057EE"/>
    <w:rsid w:val="00007601"/>
    <w:rsid w:val="00010DA2"/>
    <w:rsid w:val="00026484"/>
    <w:rsid w:val="000428D4"/>
    <w:rsid w:val="0004423E"/>
    <w:rsid w:val="00045FE5"/>
    <w:rsid w:val="00060C07"/>
    <w:rsid w:val="00060F9F"/>
    <w:rsid w:val="00070DBA"/>
    <w:rsid w:val="00074FED"/>
    <w:rsid w:val="00084EEA"/>
    <w:rsid w:val="000937CF"/>
    <w:rsid w:val="000948E6"/>
    <w:rsid w:val="00097D6F"/>
    <w:rsid w:val="000A4E01"/>
    <w:rsid w:val="000C2D1A"/>
    <w:rsid w:val="000E1075"/>
    <w:rsid w:val="000E2E26"/>
    <w:rsid w:val="000F1F0B"/>
    <w:rsid w:val="000F44D1"/>
    <w:rsid w:val="00107EE2"/>
    <w:rsid w:val="00113D71"/>
    <w:rsid w:val="00114F6D"/>
    <w:rsid w:val="00115EF2"/>
    <w:rsid w:val="001214DD"/>
    <w:rsid w:val="00135CB9"/>
    <w:rsid w:val="00147AEC"/>
    <w:rsid w:val="001544D2"/>
    <w:rsid w:val="00156409"/>
    <w:rsid w:val="00164D58"/>
    <w:rsid w:val="00182025"/>
    <w:rsid w:val="001860A2"/>
    <w:rsid w:val="0019223C"/>
    <w:rsid w:val="001B0DAC"/>
    <w:rsid w:val="001C3CB6"/>
    <w:rsid w:val="001D0CFA"/>
    <w:rsid w:val="001D29F1"/>
    <w:rsid w:val="001D5AF9"/>
    <w:rsid w:val="001F6531"/>
    <w:rsid w:val="002001D4"/>
    <w:rsid w:val="0021646B"/>
    <w:rsid w:val="00224987"/>
    <w:rsid w:val="00255ECF"/>
    <w:rsid w:val="002562F6"/>
    <w:rsid w:val="0026284B"/>
    <w:rsid w:val="00270431"/>
    <w:rsid w:val="00271BE1"/>
    <w:rsid w:val="00274423"/>
    <w:rsid w:val="00287C0C"/>
    <w:rsid w:val="00294445"/>
    <w:rsid w:val="002A4221"/>
    <w:rsid w:val="002A4EEA"/>
    <w:rsid w:val="002B6E72"/>
    <w:rsid w:val="002C3F31"/>
    <w:rsid w:val="002C589D"/>
    <w:rsid w:val="002D4A1C"/>
    <w:rsid w:val="002E185D"/>
    <w:rsid w:val="002F5F06"/>
    <w:rsid w:val="00300AF6"/>
    <w:rsid w:val="00304C8E"/>
    <w:rsid w:val="00353761"/>
    <w:rsid w:val="00360748"/>
    <w:rsid w:val="0036649A"/>
    <w:rsid w:val="0038084D"/>
    <w:rsid w:val="003844A2"/>
    <w:rsid w:val="00384B5F"/>
    <w:rsid w:val="003914FE"/>
    <w:rsid w:val="003A71B9"/>
    <w:rsid w:val="003A7E45"/>
    <w:rsid w:val="003B4F8E"/>
    <w:rsid w:val="003C52D9"/>
    <w:rsid w:val="003D6B63"/>
    <w:rsid w:val="003E06C5"/>
    <w:rsid w:val="003F7659"/>
    <w:rsid w:val="00403722"/>
    <w:rsid w:val="00403FAD"/>
    <w:rsid w:val="004064CA"/>
    <w:rsid w:val="004068CF"/>
    <w:rsid w:val="004251F3"/>
    <w:rsid w:val="00425FAE"/>
    <w:rsid w:val="00434878"/>
    <w:rsid w:val="00437BBF"/>
    <w:rsid w:val="00441871"/>
    <w:rsid w:val="00451C9F"/>
    <w:rsid w:val="004643DB"/>
    <w:rsid w:val="004707AC"/>
    <w:rsid w:val="0047685D"/>
    <w:rsid w:val="004C0277"/>
    <w:rsid w:val="004C1927"/>
    <w:rsid w:val="004D30F4"/>
    <w:rsid w:val="004E0325"/>
    <w:rsid w:val="004E1DC5"/>
    <w:rsid w:val="004E5BC9"/>
    <w:rsid w:val="005123EC"/>
    <w:rsid w:val="005134E6"/>
    <w:rsid w:val="00520346"/>
    <w:rsid w:val="00525D2F"/>
    <w:rsid w:val="00527710"/>
    <w:rsid w:val="005375E9"/>
    <w:rsid w:val="00543743"/>
    <w:rsid w:val="00543CE4"/>
    <w:rsid w:val="0054479D"/>
    <w:rsid w:val="005466AB"/>
    <w:rsid w:val="005636B6"/>
    <w:rsid w:val="00575EED"/>
    <w:rsid w:val="00580140"/>
    <w:rsid w:val="005905F9"/>
    <w:rsid w:val="005A2A68"/>
    <w:rsid w:val="005A4998"/>
    <w:rsid w:val="005A69A2"/>
    <w:rsid w:val="005C6C8E"/>
    <w:rsid w:val="005D27EF"/>
    <w:rsid w:val="005D7BC8"/>
    <w:rsid w:val="005F239F"/>
    <w:rsid w:val="005F582F"/>
    <w:rsid w:val="00602BC1"/>
    <w:rsid w:val="00622F15"/>
    <w:rsid w:val="006305BF"/>
    <w:rsid w:val="006332F3"/>
    <w:rsid w:val="0064525D"/>
    <w:rsid w:val="00655230"/>
    <w:rsid w:val="00670A03"/>
    <w:rsid w:val="006725F8"/>
    <w:rsid w:val="00672C4F"/>
    <w:rsid w:val="00673F21"/>
    <w:rsid w:val="00680643"/>
    <w:rsid w:val="0069221C"/>
    <w:rsid w:val="00693CEF"/>
    <w:rsid w:val="006A4D96"/>
    <w:rsid w:val="006B34DF"/>
    <w:rsid w:val="006B64A4"/>
    <w:rsid w:val="006E6EAA"/>
    <w:rsid w:val="006F05C5"/>
    <w:rsid w:val="00714060"/>
    <w:rsid w:val="00731DAB"/>
    <w:rsid w:val="00733541"/>
    <w:rsid w:val="0073443E"/>
    <w:rsid w:val="00744785"/>
    <w:rsid w:val="00756DA9"/>
    <w:rsid w:val="0076400C"/>
    <w:rsid w:val="0076562F"/>
    <w:rsid w:val="00767EE2"/>
    <w:rsid w:val="0077299D"/>
    <w:rsid w:val="007840F2"/>
    <w:rsid w:val="007A0A6C"/>
    <w:rsid w:val="007D0331"/>
    <w:rsid w:val="007D0FD1"/>
    <w:rsid w:val="007D39A5"/>
    <w:rsid w:val="007E1CEE"/>
    <w:rsid w:val="007E4697"/>
    <w:rsid w:val="00805C4F"/>
    <w:rsid w:val="00822179"/>
    <w:rsid w:val="00837F35"/>
    <w:rsid w:val="00851A48"/>
    <w:rsid w:val="00873217"/>
    <w:rsid w:val="00895FB0"/>
    <w:rsid w:val="00896D47"/>
    <w:rsid w:val="008A07B3"/>
    <w:rsid w:val="008A2843"/>
    <w:rsid w:val="008A474F"/>
    <w:rsid w:val="008B6BFE"/>
    <w:rsid w:val="008D3469"/>
    <w:rsid w:val="008E1B20"/>
    <w:rsid w:val="008E6DFC"/>
    <w:rsid w:val="00900DFD"/>
    <w:rsid w:val="00903E67"/>
    <w:rsid w:val="009136A5"/>
    <w:rsid w:val="0092717F"/>
    <w:rsid w:val="00936126"/>
    <w:rsid w:val="0093625C"/>
    <w:rsid w:val="00945E1A"/>
    <w:rsid w:val="00972AC7"/>
    <w:rsid w:val="00976289"/>
    <w:rsid w:val="00981409"/>
    <w:rsid w:val="00983277"/>
    <w:rsid w:val="009A0DEC"/>
    <w:rsid w:val="009A25BC"/>
    <w:rsid w:val="009B405F"/>
    <w:rsid w:val="009B5CED"/>
    <w:rsid w:val="009C4E44"/>
    <w:rsid w:val="009D72C9"/>
    <w:rsid w:val="009D764A"/>
    <w:rsid w:val="009E1C8D"/>
    <w:rsid w:val="009F639E"/>
    <w:rsid w:val="00A20069"/>
    <w:rsid w:val="00A26FA6"/>
    <w:rsid w:val="00A34BE2"/>
    <w:rsid w:val="00A4265C"/>
    <w:rsid w:val="00A431E3"/>
    <w:rsid w:val="00A44FA0"/>
    <w:rsid w:val="00A608A2"/>
    <w:rsid w:val="00A635BC"/>
    <w:rsid w:val="00A65A4E"/>
    <w:rsid w:val="00A73EAC"/>
    <w:rsid w:val="00A77C03"/>
    <w:rsid w:val="00A801E1"/>
    <w:rsid w:val="00A80DC1"/>
    <w:rsid w:val="00A818B8"/>
    <w:rsid w:val="00A86F8C"/>
    <w:rsid w:val="00A93ED9"/>
    <w:rsid w:val="00A97AF7"/>
    <w:rsid w:val="00AB3EF3"/>
    <w:rsid w:val="00AD0FE3"/>
    <w:rsid w:val="00AD5930"/>
    <w:rsid w:val="00AE45F9"/>
    <w:rsid w:val="00AE5E98"/>
    <w:rsid w:val="00AF081E"/>
    <w:rsid w:val="00AF2718"/>
    <w:rsid w:val="00B00362"/>
    <w:rsid w:val="00B0394B"/>
    <w:rsid w:val="00B040F6"/>
    <w:rsid w:val="00B04243"/>
    <w:rsid w:val="00B07A74"/>
    <w:rsid w:val="00B1259E"/>
    <w:rsid w:val="00B147F6"/>
    <w:rsid w:val="00B25EF9"/>
    <w:rsid w:val="00B27137"/>
    <w:rsid w:val="00B55EAD"/>
    <w:rsid w:val="00B571F0"/>
    <w:rsid w:val="00B711E7"/>
    <w:rsid w:val="00B74B1B"/>
    <w:rsid w:val="00B801F1"/>
    <w:rsid w:val="00B8042E"/>
    <w:rsid w:val="00B8215D"/>
    <w:rsid w:val="00B82777"/>
    <w:rsid w:val="00BA546F"/>
    <w:rsid w:val="00BA68F4"/>
    <w:rsid w:val="00BB3ED5"/>
    <w:rsid w:val="00BC3554"/>
    <w:rsid w:val="00BE62B4"/>
    <w:rsid w:val="00BF088A"/>
    <w:rsid w:val="00C1448B"/>
    <w:rsid w:val="00C15EB3"/>
    <w:rsid w:val="00C44C6B"/>
    <w:rsid w:val="00C46EA9"/>
    <w:rsid w:val="00C511AC"/>
    <w:rsid w:val="00C778B6"/>
    <w:rsid w:val="00C97597"/>
    <w:rsid w:val="00CA5646"/>
    <w:rsid w:val="00CB5593"/>
    <w:rsid w:val="00CD3B68"/>
    <w:rsid w:val="00CF6AB2"/>
    <w:rsid w:val="00D03987"/>
    <w:rsid w:val="00D03E51"/>
    <w:rsid w:val="00D42EC6"/>
    <w:rsid w:val="00D51163"/>
    <w:rsid w:val="00D5536D"/>
    <w:rsid w:val="00D63810"/>
    <w:rsid w:val="00D664C0"/>
    <w:rsid w:val="00D748AE"/>
    <w:rsid w:val="00DB5FA5"/>
    <w:rsid w:val="00DD318D"/>
    <w:rsid w:val="00DD5F52"/>
    <w:rsid w:val="00DF443D"/>
    <w:rsid w:val="00E027FB"/>
    <w:rsid w:val="00E33E02"/>
    <w:rsid w:val="00E57F5A"/>
    <w:rsid w:val="00E76E2F"/>
    <w:rsid w:val="00E81D6E"/>
    <w:rsid w:val="00E822EA"/>
    <w:rsid w:val="00E91BD6"/>
    <w:rsid w:val="00EA12E0"/>
    <w:rsid w:val="00EB0572"/>
    <w:rsid w:val="00EB3C11"/>
    <w:rsid w:val="00EC2B79"/>
    <w:rsid w:val="00EC31AB"/>
    <w:rsid w:val="00EC65F5"/>
    <w:rsid w:val="00EE57BE"/>
    <w:rsid w:val="00F04DD3"/>
    <w:rsid w:val="00F24F20"/>
    <w:rsid w:val="00F27CD0"/>
    <w:rsid w:val="00F33379"/>
    <w:rsid w:val="00F357D0"/>
    <w:rsid w:val="00F40B92"/>
    <w:rsid w:val="00F41007"/>
    <w:rsid w:val="00F60101"/>
    <w:rsid w:val="00F810F4"/>
    <w:rsid w:val="00F81831"/>
    <w:rsid w:val="00F82AA5"/>
    <w:rsid w:val="00F8604F"/>
    <w:rsid w:val="00F952ED"/>
    <w:rsid w:val="00FC0A76"/>
    <w:rsid w:val="00FC7DFA"/>
    <w:rsid w:val="00FD37A9"/>
    <w:rsid w:val="00FE56B1"/>
    <w:rsid w:val="00FE7E97"/>
    <w:rsid w:val="00FF0D15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B92C"/>
  <w15:chartTrackingRefBased/>
  <w15:docId w15:val="{E7282163-3D16-449B-96C3-4FB31CE9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474F"/>
    <w:pPr>
      <w:spacing w:before="720" w:after="720" w:line="360" w:lineRule="auto"/>
    </w:pPr>
    <w:rPr>
      <w:rFonts w:ascii="Verdana" w:hAnsi="Verdana"/>
      <w:noProof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851A48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51A48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C589D"/>
    <w:pPr>
      <w:keepNext/>
      <w:keepLines/>
      <w:spacing w:before="960" w:after="960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94445"/>
    <w:pPr>
      <w:keepNext/>
      <w:keepLines/>
      <w:spacing w:before="1200" w:after="1200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94445"/>
    <w:pPr>
      <w:keepNext/>
      <w:keepLines/>
      <w:spacing w:before="960" w:after="960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80DC1"/>
    <w:pPr>
      <w:keepNext/>
      <w:keepLines/>
      <w:spacing w:before="280" w:after="240"/>
      <w:outlineLvl w:val="5"/>
    </w:pPr>
    <w:rPr>
      <w:rFonts w:eastAsiaTheme="majorEastAsia" w:cstheme="majorBidi"/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3E67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noProof w:val="0"/>
      <w:color w:val="404040" w:themeColor="text1" w:themeTint="BF"/>
      <w:kern w:val="0"/>
      <w:sz w:val="22"/>
      <w:lang w:val="en-US"/>
      <w14:ligatures w14:val="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3E67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noProof w:val="0"/>
      <w:color w:val="4472C4" w:themeColor="accent1"/>
      <w:kern w:val="0"/>
      <w:sz w:val="20"/>
      <w:szCs w:val="20"/>
      <w:lang w:val="en-US"/>
      <w14:ligatures w14:val="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3E67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noProof w:val="0"/>
      <w:color w:val="404040" w:themeColor="text1" w:themeTint="BF"/>
      <w:kern w:val="0"/>
      <w:sz w:val="20"/>
      <w:szCs w:val="20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1A48"/>
    <w:rPr>
      <w:rFonts w:ascii="Verdana" w:eastAsiaTheme="majorEastAsia" w:hAnsi="Verdana" w:cstheme="majorBidi"/>
      <w:b/>
      <w:noProof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51A48"/>
    <w:rPr>
      <w:rFonts w:ascii="Verdana" w:eastAsiaTheme="majorEastAsia" w:hAnsi="Verdana" w:cstheme="majorBidi"/>
      <w:b/>
      <w:noProof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C589D"/>
    <w:rPr>
      <w:rFonts w:ascii="Verdana" w:eastAsiaTheme="majorEastAsia" w:hAnsi="Verdana" w:cstheme="majorBidi"/>
      <w:b/>
      <w:noProof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94445"/>
    <w:rPr>
      <w:rFonts w:ascii="Verdana" w:eastAsiaTheme="majorEastAsia" w:hAnsi="Verdana" w:cstheme="majorBidi"/>
      <w:b/>
      <w:iCs/>
      <w:noProof/>
      <w:sz w:val="24"/>
    </w:rPr>
  </w:style>
  <w:style w:type="character" w:customStyle="1" w:styleId="Ttulo5Car">
    <w:name w:val="Título 5 Car"/>
    <w:basedOn w:val="Fuentedeprrafopredeter"/>
    <w:link w:val="Ttulo5"/>
    <w:uiPriority w:val="9"/>
    <w:rsid w:val="00294445"/>
    <w:rPr>
      <w:rFonts w:ascii="Verdana" w:eastAsiaTheme="majorEastAsia" w:hAnsi="Verdana" w:cstheme="majorBidi"/>
      <w:b/>
      <w:noProof/>
      <w:sz w:val="24"/>
    </w:rPr>
  </w:style>
  <w:style w:type="character" w:styleId="Ttulodellibro">
    <w:name w:val="Book Title"/>
    <w:basedOn w:val="Fuentedeprrafopredeter"/>
    <w:uiPriority w:val="33"/>
    <w:qFormat/>
    <w:rsid w:val="000A4E01"/>
    <w:rPr>
      <w:rFonts w:ascii="Verdana" w:hAnsi="Verdana"/>
      <w:b/>
      <w:bCs/>
      <w:i w:val="0"/>
      <w:iCs/>
      <w:spacing w:val="5"/>
      <w:sz w:val="36"/>
    </w:rPr>
  </w:style>
  <w:style w:type="paragraph" w:styleId="Encabezado">
    <w:name w:val="header"/>
    <w:basedOn w:val="Normal"/>
    <w:link w:val="EncabezadoCar"/>
    <w:uiPriority w:val="99"/>
    <w:unhideWhenUsed/>
    <w:rsid w:val="00F357D0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57D0"/>
    <w:rPr>
      <w:rFonts w:ascii="Verdana" w:hAnsi="Verdana"/>
      <w:noProof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F357D0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7D0"/>
    <w:rPr>
      <w:rFonts w:ascii="Verdana" w:hAnsi="Verdana"/>
      <w:noProof/>
      <w:sz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A65A4E"/>
    <w:pPr>
      <w:spacing w:after="0" w:line="259" w:lineRule="auto"/>
      <w:outlineLvl w:val="9"/>
    </w:pPr>
    <w:rPr>
      <w:rFonts w:asciiTheme="majorHAnsi" w:hAnsiTheme="majorHAnsi"/>
      <w:b w:val="0"/>
      <w:noProof w:val="0"/>
      <w:color w:val="2F5496" w:themeColor="accent1" w:themeShade="BF"/>
      <w:kern w:val="0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BA68F4"/>
    <w:pPr>
      <w:tabs>
        <w:tab w:val="right" w:leader="dot" w:pos="8828"/>
      </w:tabs>
      <w:spacing w:before="240" w:after="240"/>
    </w:pPr>
  </w:style>
  <w:style w:type="character" w:styleId="Hipervnculo">
    <w:name w:val="Hyperlink"/>
    <w:basedOn w:val="Fuentedeprrafopredeter"/>
    <w:uiPriority w:val="99"/>
    <w:unhideWhenUsed/>
    <w:rsid w:val="00A65A4E"/>
    <w:rPr>
      <w:color w:val="0563C1" w:themeColor="hyperlink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A80DC1"/>
    <w:rPr>
      <w:rFonts w:ascii="Verdana" w:eastAsiaTheme="majorEastAsia" w:hAnsi="Verdana" w:cstheme="majorBidi"/>
      <w:b/>
      <w:noProof/>
      <w:sz w:val="24"/>
    </w:rPr>
  </w:style>
  <w:style w:type="paragraph" w:styleId="Prrafodelista">
    <w:name w:val="List Paragraph"/>
    <w:basedOn w:val="Normal"/>
    <w:uiPriority w:val="34"/>
    <w:qFormat/>
    <w:rsid w:val="0073443E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EC2B79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EC2B79"/>
    <w:pPr>
      <w:spacing w:after="100"/>
      <w:ind w:left="480"/>
    </w:pPr>
  </w:style>
  <w:style w:type="character" w:customStyle="1" w:styleId="Ttulo7Car">
    <w:name w:val="Título 7 Car"/>
    <w:basedOn w:val="Fuentedeprrafopredeter"/>
    <w:link w:val="Ttulo7"/>
    <w:uiPriority w:val="9"/>
    <w:semiHidden/>
    <w:rsid w:val="00903E67"/>
    <w:rPr>
      <w:rFonts w:asciiTheme="majorHAnsi" w:eastAsiaTheme="majorEastAsia" w:hAnsiTheme="majorHAnsi" w:cstheme="majorBidi"/>
      <w:i/>
      <w:iCs/>
      <w:color w:val="404040" w:themeColor="text1" w:themeTint="BF"/>
      <w:kern w:val="0"/>
      <w:lang w:val="en-U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3E67"/>
    <w:rPr>
      <w:rFonts w:asciiTheme="majorHAnsi" w:eastAsiaTheme="majorEastAsia" w:hAnsiTheme="majorHAnsi" w:cstheme="majorBidi"/>
      <w:color w:val="4472C4" w:themeColor="accent1"/>
      <w:kern w:val="0"/>
      <w:sz w:val="20"/>
      <w:szCs w:val="20"/>
      <w:lang w:val="en-U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3E67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US"/>
      <w14:ligatures w14:val="none"/>
    </w:rPr>
  </w:style>
  <w:style w:type="paragraph" w:styleId="Sinespaciado">
    <w:name w:val="No Spacing"/>
    <w:uiPriority w:val="1"/>
    <w:qFormat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903E67"/>
    <w:pPr>
      <w:pBdr>
        <w:bottom w:val="single" w:sz="8" w:space="4" w:color="4472C4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noProof w:val="0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TtuloCar">
    <w:name w:val="Título Car"/>
    <w:basedOn w:val="Fuentedeprrafopredeter"/>
    <w:link w:val="Ttulo"/>
    <w:uiPriority w:val="10"/>
    <w:rsid w:val="00903E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03E67"/>
    <w:pPr>
      <w:numPr>
        <w:ilvl w:val="1"/>
      </w:numPr>
      <w:spacing w:before="0" w:after="200" w:line="276" w:lineRule="auto"/>
    </w:pPr>
    <w:rPr>
      <w:rFonts w:asciiTheme="majorHAnsi" w:eastAsiaTheme="majorEastAsia" w:hAnsiTheme="majorHAnsi" w:cstheme="majorBidi"/>
      <w:i/>
      <w:iCs/>
      <w:noProof w:val="0"/>
      <w:color w:val="4472C4" w:themeColor="accent1"/>
      <w:spacing w:val="15"/>
      <w:kern w:val="0"/>
      <w:szCs w:val="24"/>
      <w:lang w:val="en-US"/>
      <w14:ligatures w14:val="none"/>
    </w:rPr>
  </w:style>
  <w:style w:type="character" w:customStyle="1" w:styleId="SubttuloCar">
    <w:name w:val="Subtítulo Car"/>
    <w:basedOn w:val="Fuentedeprrafopredeter"/>
    <w:link w:val="Subttulo"/>
    <w:uiPriority w:val="11"/>
    <w:rsid w:val="00903E67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903E67"/>
    <w:pPr>
      <w:spacing w:before="0" w:after="120" w:line="276" w:lineRule="auto"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03E67"/>
    <w:rPr>
      <w:rFonts w:eastAsiaTheme="minorEastAsia"/>
      <w:kern w:val="0"/>
      <w:lang w:val="en-US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03E67"/>
    <w:pPr>
      <w:spacing w:before="0" w:after="120" w:line="480" w:lineRule="auto"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03E67"/>
    <w:rPr>
      <w:rFonts w:eastAsiaTheme="minorEastAsia"/>
      <w:kern w:val="0"/>
      <w:lang w:val="en-US"/>
      <w14:ligatures w14:val="none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903E67"/>
    <w:pPr>
      <w:spacing w:before="0" w:after="120" w:line="276" w:lineRule="auto"/>
    </w:pPr>
    <w:rPr>
      <w:rFonts w:asciiTheme="minorHAnsi" w:eastAsiaTheme="minorEastAsia" w:hAnsiTheme="minorHAnsi"/>
      <w:noProof w:val="0"/>
      <w:kern w:val="0"/>
      <w:sz w:val="16"/>
      <w:szCs w:val="16"/>
      <w:lang w:val="en-U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903E67"/>
    <w:rPr>
      <w:rFonts w:eastAsiaTheme="minorEastAsia"/>
      <w:kern w:val="0"/>
      <w:sz w:val="16"/>
      <w:szCs w:val="16"/>
      <w:lang w:val="en-US"/>
      <w14:ligatures w14:val="none"/>
    </w:rPr>
  </w:style>
  <w:style w:type="paragraph" w:styleId="Lista">
    <w:name w:val="List"/>
    <w:basedOn w:val="Normal"/>
    <w:uiPriority w:val="99"/>
    <w:unhideWhenUsed/>
    <w:rsid w:val="00903E67"/>
    <w:pPr>
      <w:spacing w:before="0" w:after="200" w:line="276" w:lineRule="auto"/>
      <w:ind w:left="360" w:hanging="36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2">
    <w:name w:val="List 2"/>
    <w:basedOn w:val="Normal"/>
    <w:uiPriority w:val="99"/>
    <w:unhideWhenUsed/>
    <w:rsid w:val="00903E67"/>
    <w:pPr>
      <w:spacing w:before="0" w:after="200" w:line="276" w:lineRule="auto"/>
      <w:ind w:left="720" w:hanging="36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3">
    <w:name w:val="List 3"/>
    <w:basedOn w:val="Normal"/>
    <w:uiPriority w:val="99"/>
    <w:unhideWhenUsed/>
    <w:rsid w:val="00903E67"/>
    <w:pPr>
      <w:spacing w:before="0" w:after="200" w:line="276" w:lineRule="auto"/>
      <w:ind w:left="1080" w:hanging="36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vietas">
    <w:name w:val="List Bullet"/>
    <w:basedOn w:val="Normal"/>
    <w:uiPriority w:val="99"/>
    <w:unhideWhenUsed/>
    <w:rsid w:val="00903E67"/>
    <w:pPr>
      <w:numPr>
        <w:numId w:val="2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vietas2">
    <w:name w:val="List Bullet 2"/>
    <w:basedOn w:val="Normal"/>
    <w:uiPriority w:val="99"/>
    <w:unhideWhenUsed/>
    <w:rsid w:val="00903E67"/>
    <w:pPr>
      <w:numPr>
        <w:numId w:val="3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vietas3">
    <w:name w:val="List Bullet 3"/>
    <w:basedOn w:val="Normal"/>
    <w:uiPriority w:val="99"/>
    <w:unhideWhenUsed/>
    <w:rsid w:val="00903E67"/>
    <w:pPr>
      <w:numPr>
        <w:numId w:val="4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nmeros">
    <w:name w:val="List Number"/>
    <w:basedOn w:val="Normal"/>
    <w:uiPriority w:val="99"/>
    <w:unhideWhenUsed/>
    <w:rsid w:val="00903E67"/>
    <w:pPr>
      <w:numPr>
        <w:numId w:val="6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nmeros2">
    <w:name w:val="List Number 2"/>
    <w:basedOn w:val="Normal"/>
    <w:uiPriority w:val="99"/>
    <w:unhideWhenUsed/>
    <w:rsid w:val="00903E67"/>
    <w:pPr>
      <w:numPr>
        <w:numId w:val="7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Listaconnmeros3">
    <w:name w:val="List Number 3"/>
    <w:basedOn w:val="Normal"/>
    <w:uiPriority w:val="99"/>
    <w:unhideWhenUsed/>
    <w:rsid w:val="00903E67"/>
    <w:pPr>
      <w:numPr>
        <w:numId w:val="8"/>
      </w:numPr>
      <w:spacing w:before="0" w:after="200" w:line="276" w:lineRule="auto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Continuarlista">
    <w:name w:val="List Continue"/>
    <w:basedOn w:val="Normal"/>
    <w:uiPriority w:val="99"/>
    <w:unhideWhenUsed/>
    <w:rsid w:val="00903E67"/>
    <w:pPr>
      <w:spacing w:before="0" w:after="120" w:line="276" w:lineRule="auto"/>
      <w:ind w:left="36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Continuarlista2">
    <w:name w:val="List Continue 2"/>
    <w:basedOn w:val="Normal"/>
    <w:uiPriority w:val="99"/>
    <w:unhideWhenUsed/>
    <w:rsid w:val="00903E67"/>
    <w:pPr>
      <w:spacing w:before="0" w:after="120" w:line="276" w:lineRule="auto"/>
      <w:ind w:left="72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Continuarlista3">
    <w:name w:val="List Continue 3"/>
    <w:basedOn w:val="Normal"/>
    <w:uiPriority w:val="99"/>
    <w:unhideWhenUsed/>
    <w:rsid w:val="00903E67"/>
    <w:pPr>
      <w:spacing w:before="0" w:after="120" w:line="276" w:lineRule="auto"/>
      <w:ind w:left="1080"/>
      <w:contextualSpacing/>
    </w:pPr>
    <w:rPr>
      <w:rFonts w:asciiTheme="minorHAnsi" w:eastAsiaTheme="minorEastAsia" w:hAnsiTheme="minorHAnsi"/>
      <w:noProof w:val="0"/>
      <w:kern w:val="0"/>
      <w:sz w:val="22"/>
      <w:lang w:val="en-US"/>
      <w14:ligatures w14:val="none"/>
    </w:rPr>
  </w:style>
  <w:style w:type="paragraph" w:styleId="Textomacro">
    <w:name w:val="macro"/>
    <w:link w:val="TextomacroCar"/>
    <w:uiPriority w:val="99"/>
    <w:unhideWhenUsed/>
    <w:rsid w:val="00903E6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kern w:val="0"/>
      <w:sz w:val="20"/>
      <w:szCs w:val="20"/>
      <w:lang w:val="en-US"/>
      <w14:ligatures w14:val="none"/>
    </w:rPr>
  </w:style>
  <w:style w:type="character" w:customStyle="1" w:styleId="TextomacroCar">
    <w:name w:val="Texto macro Car"/>
    <w:basedOn w:val="Fuentedeprrafopredeter"/>
    <w:link w:val="Textomacro"/>
    <w:uiPriority w:val="99"/>
    <w:rsid w:val="00903E67"/>
    <w:rPr>
      <w:rFonts w:ascii="Courier" w:eastAsiaTheme="minorEastAsia" w:hAnsi="Courier"/>
      <w:kern w:val="0"/>
      <w:sz w:val="20"/>
      <w:szCs w:val="20"/>
      <w:lang w:val="en-U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03E67"/>
    <w:pPr>
      <w:spacing w:before="0" w:after="200" w:line="276" w:lineRule="auto"/>
    </w:pPr>
    <w:rPr>
      <w:rFonts w:asciiTheme="minorHAnsi" w:eastAsiaTheme="minorEastAsia" w:hAnsiTheme="minorHAnsi"/>
      <w:i/>
      <w:iCs/>
      <w:noProof w:val="0"/>
      <w:color w:val="000000" w:themeColor="text1"/>
      <w:kern w:val="0"/>
      <w:sz w:val="22"/>
      <w:lang w:val="en-US"/>
      <w14:ligatures w14:val="none"/>
    </w:rPr>
  </w:style>
  <w:style w:type="character" w:customStyle="1" w:styleId="CitaCar">
    <w:name w:val="Cita Car"/>
    <w:basedOn w:val="Fuentedeprrafopredeter"/>
    <w:link w:val="Cita"/>
    <w:uiPriority w:val="29"/>
    <w:rsid w:val="00903E67"/>
    <w:rPr>
      <w:rFonts w:eastAsiaTheme="minorEastAsia"/>
      <w:i/>
      <w:iCs/>
      <w:color w:val="000000" w:themeColor="text1"/>
      <w:kern w:val="0"/>
      <w:lang w:val="en-US"/>
      <w14:ligatures w14:val="none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03E67"/>
    <w:pPr>
      <w:spacing w:before="0" w:after="200" w:line="240" w:lineRule="auto"/>
    </w:pPr>
    <w:rPr>
      <w:rFonts w:asciiTheme="minorHAnsi" w:eastAsiaTheme="minorEastAsia" w:hAnsiTheme="minorHAnsi"/>
      <w:b/>
      <w:bCs/>
      <w:noProof w:val="0"/>
      <w:color w:val="4472C4" w:themeColor="accent1"/>
      <w:kern w:val="0"/>
      <w:sz w:val="18"/>
      <w:szCs w:val="18"/>
      <w:lang w:val="en-US"/>
      <w14:ligatures w14:val="none"/>
    </w:rPr>
  </w:style>
  <w:style w:type="character" w:styleId="Textoennegrita">
    <w:name w:val="Strong"/>
    <w:basedOn w:val="Fuentedeprrafopredeter"/>
    <w:uiPriority w:val="22"/>
    <w:qFormat/>
    <w:rsid w:val="00903E67"/>
    <w:rPr>
      <w:b/>
      <w:bCs/>
    </w:rPr>
  </w:style>
  <w:style w:type="character" w:styleId="nfasis">
    <w:name w:val="Emphasis"/>
    <w:basedOn w:val="Fuentedeprrafopredeter"/>
    <w:uiPriority w:val="20"/>
    <w:qFormat/>
    <w:rsid w:val="00903E67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3E67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/>
      <w:b/>
      <w:bCs/>
      <w:i/>
      <w:iCs/>
      <w:noProof w:val="0"/>
      <w:color w:val="4472C4" w:themeColor="accent1"/>
      <w:kern w:val="0"/>
      <w:sz w:val="22"/>
      <w:lang w:val="en-US"/>
      <w14:ligatures w14:val="non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3E67"/>
    <w:rPr>
      <w:rFonts w:eastAsiaTheme="minorEastAsia"/>
      <w:b/>
      <w:bCs/>
      <w:i/>
      <w:iCs/>
      <w:color w:val="4472C4" w:themeColor="accent1"/>
      <w:kern w:val="0"/>
      <w:lang w:val="en-US"/>
      <w14:ligatures w14:val="none"/>
    </w:rPr>
  </w:style>
  <w:style w:type="character" w:styleId="nfasissutil">
    <w:name w:val="Subtle Emphasis"/>
    <w:basedOn w:val="Fuentedeprrafopredeter"/>
    <w:uiPriority w:val="19"/>
    <w:qFormat/>
    <w:rsid w:val="00903E6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903E6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903E67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903E67"/>
    <w:rPr>
      <w:b/>
      <w:bCs/>
      <w:smallCaps/>
      <w:color w:val="ED7D31" w:themeColor="accent2"/>
      <w:spacing w:val="5"/>
      <w:u w:val="single"/>
    </w:rPr>
  </w:style>
  <w:style w:type="table" w:styleId="Tablaconcuadrcula">
    <w:name w:val="Table Grid"/>
    <w:basedOn w:val="Tablanormal"/>
    <w:uiPriority w:val="5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903E67"/>
    <w:pPr>
      <w:spacing w:after="0" w:line="240" w:lineRule="auto"/>
    </w:pPr>
    <w:rPr>
      <w:rFonts w:eastAsiaTheme="minorEastAsia"/>
      <w:color w:val="000000" w:themeColor="text1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903E67"/>
    <w:pPr>
      <w:spacing w:after="0" w:line="240" w:lineRule="auto"/>
    </w:pPr>
    <w:rPr>
      <w:rFonts w:eastAsiaTheme="minorEastAsia"/>
      <w:color w:val="2F5496" w:themeColor="accent1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903E67"/>
    <w:pPr>
      <w:spacing w:after="0" w:line="240" w:lineRule="auto"/>
    </w:pPr>
    <w:rPr>
      <w:rFonts w:eastAsiaTheme="minorEastAsia"/>
      <w:color w:val="C45911" w:themeColor="accent2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03E67"/>
    <w:pPr>
      <w:spacing w:after="0" w:line="240" w:lineRule="auto"/>
    </w:pPr>
    <w:rPr>
      <w:rFonts w:eastAsiaTheme="minorEastAsia"/>
      <w:color w:val="7B7B7B" w:themeColor="accent3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903E67"/>
    <w:pPr>
      <w:spacing w:after="0" w:line="240" w:lineRule="auto"/>
    </w:pPr>
    <w:rPr>
      <w:rFonts w:eastAsiaTheme="minorEastAsia"/>
      <w:color w:val="BF8F00" w:themeColor="accent4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903E67"/>
    <w:pPr>
      <w:spacing w:after="0" w:line="240" w:lineRule="auto"/>
    </w:pPr>
    <w:rPr>
      <w:rFonts w:eastAsiaTheme="minorEastAsia"/>
      <w:color w:val="2E74B5" w:themeColor="accent5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903E67"/>
    <w:pPr>
      <w:spacing w:after="0" w:line="240" w:lineRule="auto"/>
    </w:pPr>
    <w:rPr>
      <w:rFonts w:eastAsiaTheme="minorEastAsia"/>
      <w:color w:val="538135" w:themeColor="accent6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aclara">
    <w:name w:val="Light List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Cuadrculaclara">
    <w:name w:val="Light Grid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edia2">
    <w:name w:val="Medium List 2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uadrculamedia2">
    <w:name w:val="Medium Grid 2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903E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903E6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aoscura">
    <w:name w:val="Dark List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903E67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uadrculavistosa">
    <w:name w:val="Colorful Grid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903E67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720"/>
    </w:pPr>
    <w:rPr>
      <w:rFonts w:asciiTheme="minorHAnsi" w:eastAsiaTheme="minorEastAsia" w:hAnsiTheme="minorHAnsi"/>
      <w:noProof w:val="0"/>
      <w:szCs w:val="24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960"/>
    </w:pPr>
    <w:rPr>
      <w:rFonts w:asciiTheme="minorHAnsi" w:eastAsiaTheme="minorEastAsia" w:hAnsiTheme="minorHAnsi"/>
      <w:noProof w:val="0"/>
      <w:szCs w:val="24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1200"/>
    </w:pPr>
    <w:rPr>
      <w:rFonts w:asciiTheme="minorHAnsi" w:eastAsiaTheme="minorEastAsia" w:hAnsiTheme="minorHAnsi"/>
      <w:noProof w:val="0"/>
      <w:szCs w:val="24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1440"/>
    </w:pPr>
    <w:rPr>
      <w:rFonts w:asciiTheme="minorHAnsi" w:eastAsiaTheme="minorEastAsia" w:hAnsiTheme="minorHAnsi"/>
      <w:noProof w:val="0"/>
      <w:szCs w:val="24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1680"/>
    </w:pPr>
    <w:rPr>
      <w:rFonts w:asciiTheme="minorHAnsi" w:eastAsiaTheme="minorEastAsia" w:hAnsiTheme="minorHAnsi"/>
      <w:noProof w:val="0"/>
      <w:szCs w:val="24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5636B6"/>
    <w:pPr>
      <w:spacing w:before="0" w:after="100" w:line="278" w:lineRule="auto"/>
      <w:ind w:left="1920"/>
    </w:pPr>
    <w:rPr>
      <w:rFonts w:asciiTheme="minorHAnsi" w:eastAsiaTheme="minorEastAsia" w:hAnsiTheme="minorHAnsi"/>
      <w:noProof w:val="0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56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82394-819C-4D89-A399-398EB760A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1042</Pages>
  <Words>122824</Words>
  <Characters>675537</Characters>
  <Application>Microsoft Office Word</Application>
  <DocSecurity>0</DocSecurity>
  <Lines>5629</Lines>
  <Paragraphs>1593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Divina Comedia</dc:title>
  <dc:subject/>
  <dc:creator>Dante Alighieri</dc:creator>
  <cp:keywords/>
  <dc:description/>
  <cp:lastModifiedBy>Claudia Johanna Riaño Yopasa</cp:lastModifiedBy>
  <cp:revision>72</cp:revision>
  <dcterms:created xsi:type="dcterms:W3CDTF">2025-04-10T15:12:00Z</dcterms:created>
  <dcterms:modified xsi:type="dcterms:W3CDTF">2025-04-21T20:17:00Z</dcterms:modified>
</cp:coreProperties>
</file>